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400" w:after="240"/>
        <w:jc w:val="center"/>
      </w:pPr>
      <w:r>
        <w:rPr>
          <w:rFonts w:ascii="Arial" w:hAnsi="Arial"/>
          <w:b/>
          <w:color w:val="1F3964"/>
          <w:sz w:val="44"/>
        </w:rPr>
        <w:t>svc-api-x — Исходный код</w:t>
      </w:r>
    </w:p>
    <w:p>
      <w:pPr>
        <w:spacing w:after="120"/>
        <w:jc w:val="center"/>
      </w:pPr>
      <w:r>
        <w:rPr>
          <w:rFonts w:ascii="Arial" w:hAnsi="Arial"/>
          <w:color w:val="555555"/>
          <w:sz w:val="26"/>
        </w:rPr>
        <w:t>Прикладной слой · v1/ (без taffy)</w:t>
      </w:r>
    </w:p>
    <w:p>
      <w:pPr>
        <w:jc w:val="center"/>
      </w:pPr>
      <w:r>
        <w:rPr>
          <w:rFonts w:ascii="Arial" w:hAnsi="Arial"/>
          <w:color w:val="888888"/>
          <w:sz w:val="22"/>
        </w:rPr>
        <w:t>Дата сборки: 2026-04-30</w:t>
      </w:r>
    </w:p>
    <w:p>
      <w:pPr>
        <w:spacing w:before="0" w:after="0"/>
      </w:pPr>
      <w:r>
        <w:br w:type="page"/>
      </w:r>
    </w:p>
    <w:p>
      <w:pPr>
        <w:spacing w:before="0" w:after="240"/>
        <w:jc w:val="left"/>
      </w:pPr>
      <w:r>
        <w:rPr>
          <w:rFonts w:ascii="Arial" w:hAnsi="Arial"/>
          <w:b/>
          <w:color w:val="1F3964"/>
          <w:sz w:val="28"/>
        </w:rPr>
        <w:t>ОГЛАВЛЕНИЕ</w:t>
      </w:r>
    </w:p>
    <w:p>
      <w:pPr>
        <w:spacing w:before="0" w:after="0"/>
      </w:pPr>
      <w:r>
        <w:fldChar w:fldCharType="begin"/>
        <w:instrText xml:space="preserve"> TOC \o "1-1" \h \z \u </w:instrText>
        <w:fldChar w:fldCharType="separate"/>
        <w:t>[Правая кнопка → Обновить поле]</w:t>
        <w:fldChar w:fldCharType="end"/>
      </w:r>
    </w:p>
    <w:p>
      <w:pPr>
        <w:spacing w:before="0" w:after="0"/>
      </w:pPr>
      <w:r>
        <w:br w:type="page"/>
      </w:r>
    </w:p>
    <w:p>
      <w:pPr>
        <w:pStyle w:val="Heading1"/>
      </w:pPr>
      <w:r>
        <w:t>health.cfm</w:t>
      </w:r>
    </w:p>
    <w:p>
      <w:r>
        <w:rPr>
          <w:rFonts w:ascii="Arial" w:hAnsi="Arial"/>
          <w:i/>
          <w:color w:val="999999"/>
          <w:sz w:val="20"/>
        </w:rPr>
        <w:t>(файл пуст)</w:t>
      </w:r>
    </w:p>
    <w:p>
      <w:pPr>
        <w:pStyle w:val="Heading1"/>
      </w:pPr>
      <w:r>
        <w:t>v1/Application.cfc</w:t>
      </w:r>
    </w:p>
    <w:p>
      <w:pPr>
        <w:spacing w:before="40" w:after="160"/>
        <w:ind w:left="283"/>
        <w:shd w:val="clear" w:color="auto" w:fill="F2F2F2"/>
      </w:pPr>
      <w:r>
        <w:rPr>
          <w:rFonts w:ascii="Courier New" w:hAnsi="Courier New"/>
          <w:b w:val="0"/>
          <w:sz w:val="16"/>
        </w:rPr>
        <w:t>&lt;cfcomponent extends="taffy.core.api"&gt;</w:t>
      </w:r>
      <w:r>
        <w:br/>
      </w:r>
      <w:r>
        <w:rPr>
          <w:rFonts w:ascii="Courier New" w:hAnsi="Courier New"/>
          <w:b w:val="0"/>
          <w:sz w:val="16"/>
        </w:rPr>
        <w:tab/>
      </w:r>
      <w:r>
        <w:br/>
      </w:r>
      <w:r>
        <w:rPr>
          <w:rFonts w:ascii="Courier New" w:hAnsi="Courier New"/>
          <w:b w:val="0"/>
          <w:sz w:val="16"/>
        </w:rPr>
        <w:tab/>
        <w:t>&lt;cfset this.mappings["/resources"] = expandPath("./resources")/&gt;</w:t>
      </w:r>
      <w:r>
        <w:br/>
      </w:r>
      <w:r>
        <w:rPr>
          <w:rFonts w:ascii="Courier New" w:hAnsi="Courier New"/>
          <w:b w:val="0"/>
          <w:sz w:val="16"/>
        </w:rPr>
        <w:tab/>
        <w:t>&lt;cfset this.mappings["/taffy"] = expandPath("./taffy")/&gt;</w:t>
      </w:r>
      <w:r>
        <w:br/>
      </w:r>
      <w:r>
        <w:rPr>
          <w:rFonts w:ascii="Courier New" w:hAnsi="Courier New"/>
          <w:b w:val="0"/>
          <w:sz w:val="16"/>
        </w:rPr>
        <w:tab/>
        <w:t>&lt;cfset this.mappings["/lib"] = expandPath("./lib")/&gt;</w:t>
        <w:tab/>
      </w:r>
      <w:r>
        <w:br/>
      </w:r>
      <w:r>
        <w:rPr>
          <w:rFonts w:ascii="Courier New" w:hAnsi="Courier New"/>
          <w:b w:val="0"/>
          <w:sz w:val="16"/>
        </w:rPr>
        <w:tab/>
      </w:r>
      <w:r>
        <w:br/>
      </w:r>
      <w:r>
        <w:rPr>
          <w:rFonts w:ascii="Courier New" w:hAnsi="Courier New"/>
          <w:b w:val="0"/>
          <w:sz w:val="16"/>
        </w:rPr>
        <w:tab/>
        <w:t>&lt;cflock scope="application" type="exclusive" timeout="3"&gt;</w:t>
      </w:r>
      <w:r>
        <w:br/>
      </w:r>
      <w:r>
        <w:rPr>
          <w:rFonts w:ascii="Courier New" w:hAnsi="Courier New"/>
          <w:b w:val="0"/>
          <w:sz w:val="16"/>
        </w:rPr>
        <w:tab/>
        <w:tab/>
        <w:t>&lt;cftry&gt;</w:t>
      </w:r>
      <w:r>
        <w:br/>
      </w:r>
      <w:r>
        <w:rPr>
          <w:rFonts w:ascii="Courier New" w:hAnsi="Courier New"/>
          <w:b w:val="0"/>
          <w:sz w:val="16"/>
        </w:rPr>
        <w:tab/>
        <w:tab/>
        <w:tab/>
        <w:t>&lt;cfinclude template="../../conf/prod.cfm"/&gt;</w:t>
      </w:r>
      <w:r>
        <w:br/>
      </w:r>
      <w:r>
        <w:rPr>
          <w:rFonts w:ascii="Courier New" w:hAnsi="Courier New"/>
          <w:b w:val="0"/>
          <w:sz w:val="16"/>
        </w:rPr>
        <w:tab/>
        <w:tab/>
        <w:tab/>
        <w:t>&lt;cfcatch type="ANY"&gt;</w:t>
      </w:r>
      <w:r>
        <w:br/>
      </w:r>
      <w:r>
        <w:rPr>
          <w:rFonts w:ascii="Courier New" w:hAnsi="Courier New"/>
          <w:b w:val="0"/>
          <w:sz w:val="16"/>
        </w:rPr>
        <w:tab/>
        <w:tab/>
        <w:tab/>
        <w:tab/>
        <w:t>&lt;cftry&gt;</w:t>
      </w:r>
      <w:r>
        <w:br/>
      </w:r>
      <w:r>
        <w:rPr>
          <w:rFonts w:ascii="Courier New" w:hAnsi="Courier New"/>
          <w:b w:val="0"/>
          <w:sz w:val="16"/>
        </w:rPr>
        <w:tab/>
        <w:tab/>
        <w:tab/>
        <w:tab/>
        <w:tab/>
        <w:t>&lt;cfinclude template="../../conf/stage.cfm"/&gt;</w:t>
        <w:tab/>
        <w:tab/>
      </w:r>
      <w:r>
        <w:br/>
      </w:r>
      <w:r>
        <w:rPr>
          <w:rFonts w:ascii="Courier New" w:hAnsi="Courier New"/>
          <w:b w:val="0"/>
          <w:sz w:val="16"/>
        </w:rPr>
        <w:tab/>
        <w:tab/>
        <w:tab/>
        <w:tab/>
        <w:tab/>
        <w:t>&lt;cfcatch type="ANY"&gt;</w:t>
      </w:r>
      <w:r>
        <w:br/>
      </w:r>
      <w:r>
        <w:rPr>
          <w:rFonts w:ascii="Courier New" w:hAnsi="Courier New"/>
          <w:b w:val="0"/>
          <w:sz w:val="16"/>
        </w:rPr>
        <w:tab/>
        <w:tab/>
        <w:tab/>
        <w:tab/>
        <w:tab/>
        <w:tab/>
        <w:t xml:space="preserve">&lt;cftry&gt; </w:t>
      </w:r>
      <w:r>
        <w:br/>
      </w:r>
      <w:r>
        <w:rPr>
          <w:rFonts w:ascii="Courier New" w:hAnsi="Courier New"/>
          <w:b w:val="0"/>
          <w:sz w:val="16"/>
        </w:rPr>
        <w:tab/>
        <w:tab/>
        <w:tab/>
        <w:tab/>
        <w:tab/>
        <w:tab/>
        <w:tab/>
        <w:t>&lt;cfinclude template="../../conf/dev.cfm"/&gt;</w:t>
        <w:tab/>
        <w:tab/>
      </w:r>
      <w:r>
        <w:br/>
      </w:r>
      <w:r>
        <w:rPr>
          <w:rFonts w:ascii="Courier New" w:hAnsi="Courier New"/>
          <w:b w:val="0"/>
          <w:sz w:val="16"/>
        </w:rPr>
        <w:tab/>
        <w:tab/>
        <w:tab/>
        <w:tab/>
        <w:tab/>
        <w:tab/>
        <w:tab/>
        <w:t>&lt;cfcatch type="ANY"&gt;</w:t>
      </w:r>
      <w:r>
        <w:br/>
      </w:r>
      <w:r>
        <w:rPr>
          <w:rFonts w:ascii="Courier New" w:hAnsi="Courier New"/>
          <w:b w:val="0"/>
          <w:sz w:val="16"/>
        </w:rPr>
        <w:tab/>
        <w:tab/>
        <w:tab/>
        <w:tab/>
        <w:tab/>
        <w:tab/>
        <w:tab/>
        <w:tab/>
        <w:t>&lt;cfset this.config.environment = "dev-default" /&gt;</w:t>
      </w:r>
      <w:r>
        <w:br/>
      </w:r>
      <w:r>
        <w:rPr>
          <w:rFonts w:ascii="Courier New" w:hAnsi="Courier New"/>
          <w:b w:val="0"/>
          <w:sz w:val="16"/>
        </w:rPr>
        <w:tab/>
        <w:tab/>
        <w:tab/>
        <w:tab/>
        <w:tab/>
        <w:tab/>
        <w:tab/>
        <w:tab/>
        <w:t>&lt;cfset this.config.datasource = "cmdb" /&gt;</w:t>
      </w:r>
      <w:r>
        <w:br/>
      </w:r>
      <w:r>
        <w:rPr>
          <w:rFonts w:ascii="Courier New" w:hAnsi="Courier New"/>
          <w:b w:val="0"/>
          <w:sz w:val="16"/>
        </w:rPr>
        <w:tab/>
        <w:tab/>
        <w:tab/>
        <w:tab/>
        <w:tab/>
        <w:tab/>
        <w:tab/>
        <w:tab/>
        <w:t>&lt;cfset this.config.is_dev_default = "true" /&gt;</w:t>
      </w:r>
      <w:r>
        <w:br/>
      </w:r>
      <w:r>
        <w:rPr>
          <w:rFonts w:ascii="Courier New" w:hAnsi="Courier New"/>
          <w:b w:val="0"/>
          <w:sz w:val="16"/>
        </w:rPr>
        <w:tab/>
        <w:tab/>
        <w:tab/>
        <w:tab/>
        <w:tab/>
        <w:tab/>
        <w:tab/>
        <w:t>&lt;/cfcatch&gt;</w:t>
      </w:r>
      <w:r>
        <w:br/>
      </w:r>
      <w:r>
        <w:rPr>
          <w:rFonts w:ascii="Courier New" w:hAnsi="Courier New"/>
          <w:b w:val="0"/>
          <w:sz w:val="16"/>
        </w:rPr>
        <w:tab/>
        <w:tab/>
        <w:tab/>
        <w:tab/>
        <w:tab/>
        <w:tab/>
        <w:t>&lt;/cftry&gt;</w:t>
      </w:r>
      <w:r>
        <w:br/>
      </w:r>
      <w:r>
        <w:rPr>
          <w:rFonts w:ascii="Courier New" w:hAnsi="Courier New"/>
          <w:b w:val="0"/>
          <w:sz w:val="16"/>
        </w:rPr>
        <w:tab/>
        <w:tab/>
        <w:tab/>
        <w:tab/>
        <w:tab/>
        <w:tab/>
      </w:r>
      <w:r>
        <w:br/>
      </w:r>
      <w:r>
        <w:rPr>
          <w:rFonts w:ascii="Courier New" w:hAnsi="Courier New"/>
          <w:b w:val="0"/>
          <w:sz w:val="16"/>
        </w:rPr>
        <w:tab/>
        <w:tab/>
        <w:tab/>
        <w:tab/>
        <w:tab/>
        <w:t>&lt;/cfcatch&gt;</w:t>
      </w:r>
      <w:r>
        <w:br/>
      </w:r>
      <w:r>
        <w:rPr>
          <w:rFonts w:ascii="Courier New" w:hAnsi="Courier New"/>
          <w:b w:val="0"/>
          <w:sz w:val="16"/>
        </w:rPr>
        <w:tab/>
        <w:tab/>
        <w:tab/>
        <w:tab/>
        <w:t>&lt;/cftry&gt;</w:t>
        <w:tab/>
        <w:tab/>
      </w:r>
      <w:r>
        <w:br/>
      </w:r>
      <w:r>
        <w:rPr>
          <w:rFonts w:ascii="Courier New" w:hAnsi="Courier New"/>
          <w:b w:val="0"/>
          <w:sz w:val="16"/>
        </w:rPr>
        <w:tab/>
        <w:tab/>
        <w:tab/>
        <w:t>&lt;/cfcatch&gt;</w:t>
      </w:r>
      <w:r>
        <w:br/>
      </w:r>
      <w:r>
        <w:rPr>
          <w:rFonts w:ascii="Courier New" w:hAnsi="Courier New"/>
          <w:b w:val="0"/>
          <w:sz w:val="16"/>
        </w:rPr>
        <w:tab/>
        <w:tab/>
        <w:t>&lt;/cftry&gt;</w:t>
        <w:tab/>
      </w:r>
      <w:r>
        <w:br/>
      </w:r>
      <w:r>
        <w:rPr>
          <w:rFonts w:ascii="Courier New" w:hAnsi="Courier New"/>
          <w:b w:val="0"/>
          <w:sz w:val="16"/>
        </w:rPr>
        <w:tab/>
        <w:tab/>
      </w:r>
      <w:r>
        <w:br/>
      </w:r>
      <w:r>
        <w:rPr>
          <w:rFonts w:ascii="Courier New" w:hAnsi="Courier New"/>
          <w:b w:val="0"/>
          <w:sz w:val="16"/>
        </w:rPr>
        <w:tab/>
        <w:tab/>
        <w:t>&lt;cfset this.datasource = this.config.datasource /&gt;</w:t>
        <w:tab/>
      </w:r>
      <w:r>
        <w:br/>
      </w:r>
      <w:r>
        <w:rPr>
          <w:rFonts w:ascii="Courier New" w:hAnsi="Courier New"/>
          <w:b w:val="0"/>
          <w:sz w:val="16"/>
        </w:rPr>
        <w:tab/>
        <w:tab/>
        <w:t>&lt;cfset request.config = this.config /&gt;</w:t>
        <w:tab/>
      </w:r>
      <w:r>
        <w:br/>
      </w:r>
      <w:r>
        <w:rPr>
          <w:rFonts w:ascii="Courier New" w:hAnsi="Courier New"/>
          <w:b w:val="0"/>
          <w:sz w:val="16"/>
        </w:rPr>
        <w:tab/>
        <w:t>&lt;/cflock&gt;</w:t>
      </w:r>
      <w:r>
        <w:br/>
      </w:r>
      <w:r>
        <w:rPr>
          <w:rFonts w:ascii="Courier New" w:hAnsi="Courier New"/>
          <w:b w:val="0"/>
          <w:sz w:val="16"/>
        </w:rPr>
      </w:r>
      <w:r>
        <w:br/>
      </w:r>
      <w:r>
        <w:rPr>
          <w:rFonts w:ascii="Courier New" w:hAnsi="Courier New"/>
          <w:b w:val="0"/>
          <w:sz w:val="16"/>
        </w:rPr>
        <w:tab/>
        <w:t>&lt;cfscript&gt;</w:t>
      </w:r>
      <w:r>
        <w:br/>
      </w:r>
      <w:r>
        <w:rPr>
          <w:rFonts w:ascii="Courier New" w:hAnsi="Courier New"/>
          <w:b w:val="0"/>
          <w:sz w:val="16"/>
        </w:rPr>
        <w:tab/>
        <w:tab/>
        <w:t>this.name = hash(getCurrentTemplatePath());</w:t>
      </w:r>
      <w:r>
        <w:br/>
      </w:r>
      <w:r>
        <w:rPr>
          <w:rFonts w:ascii="Courier New" w:hAnsi="Courier New"/>
          <w:b w:val="0"/>
          <w:sz w:val="16"/>
        </w:rPr>
        <w:tab/>
        <w:tab/>
        <w:t>variables.framework.debugKey = "debug";</w:t>
      </w:r>
      <w:r>
        <w:br/>
      </w:r>
      <w:r>
        <w:rPr>
          <w:rFonts w:ascii="Courier New" w:hAnsi="Courier New"/>
          <w:b w:val="0"/>
          <w:sz w:val="16"/>
        </w:rPr>
        <w:tab/>
        <w:tab/>
        <w:t>variables.framework.reloadKey = "reload";</w:t>
      </w:r>
      <w:r>
        <w:br/>
      </w:r>
      <w:r>
        <w:rPr>
          <w:rFonts w:ascii="Courier New" w:hAnsi="Courier New"/>
          <w:b w:val="0"/>
          <w:sz w:val="16"/>
        </w:rPr>
        <w:tab/>
        <w:tab/>
        <w:t>variables.framework.reloadPassword = "true";</w:t>
      </w:r>
      <w:r>
        <w:br/>
      </w:r>
      <w:r>
        <w:rPr>
          <w:rFonts w:ascii="Courier New" w:hAnsi="Courier New"/>
          <w:b w:val="0"/>
          <w:sz w:val="16"/>
        </w:rPr>
        <w:tab/>
        <w:tab/>
        <w:t>variables.framework.reloadOnEveryRequest = true;</w:t>
      </w:r>
      <w:r>
        <w:br/>
      </w:r>
      <w:r>
        <w:rPr>
          <w:rFonts w:ascii="Courier New" w:hAnsi="Courier New"/>
          <w:b w:val="0"/>
          <w:sz w:val="16"/>
        </w:rPr>
        <w:tab/>
        <w:tab/>
        <w:t>variables.framework.serializer = "taffy.core.nativeJsonSerializer";</w:t>
      </w:r>
      <w:r>
        <w:br/>
      </w:r>
      <w:r>
        <w:rPr>
          <w:rFonts w:ascii="Courier New" w:hAnsi="Courier New"/>
          <w:b w:val="0"/>
          <w:sz w:val="16"/>
        </w:rPr>
        <w:tab/>
        <w:tab/>
        <w:t>variables.framework.dashboardKey = "dashboard";</w:t>
      </w:r>
      <w:r>
        <w:br/>
      </w:r>
      <w:r>
        <w:rPr>
          <w:rFonts w:ascii="Courier New" w:hAnsi="Courier New"/>
          <w:b w:val="0"/>
          <w:sz w:val="16"/>
        </w:rPr>
        <w:tab/>
        <w:tab/>
        <w:t>variables.framework.disableDashboard = false;</w:t>
      </w:r>
      <w:r>
        <w:br/>
      </w:r>
      <w:r>
        <w:rPr>
          <w:rFonts w:ascii="Courier New" w:hAnsi="Courier New"/>
          <w:b w:val="0"/>
          <w:sz w:val="16"/>
        </w:rPr>
        <w:tab/>
        <w:tab/>
        <w:t>variables.framework.unhandledPaths = "/flex2gateway";</w:t>
      </w:r>
      <w:r>
        <w:br/>
      </w:r>
      <w:r>
        <w:rPr>
          <w:rFonts w:ascii="Courier New" w:hAnsi="Courier New"/>
          <w:b w:val="0"/>
          <w:sz w:val="16"/>
        </w:rPr>
        <w:tab/>
        <w:tab/>
        <w:t>variables.framework.allowCrossDomain = true;</w:t>
      </w:r>
      <w:r>
        <w:br/>
      </w:r>
      <w:r>
        <w:rPr>
          <w:rFonts w:ascii="Courier New" w:hAnsi="Courier New"/>
          <w:b w:val="0"/>
          <w:sz w:val="16"/>
        </w:rPr>
        <w:tab/>
        <w:tab/>
      </w:r>
      <w:r>
        <w:br/>
      </w:r>
      <w:r>
        <w:rPr>
          <w:rFonts w:ascii="Courier New" w:hAnsi="Courier New"/>
          <w:b w:val="0"/>
          <w:sz w:val="16"/>
        </w:rPr>
        <w:tab/>
        <w:tab/>
        <w:t>variables.framework.docs.APIName="svc-api";</w:t>
      </w:r>
      <w:r>
        <w:br/>
      </w:r>
      <w:r>
        <w:rPr>
          <w:rFonts w:ascii="Courier New" w:hAnsi="Courier New"/>
          <w:b w:val="0"/>
          <w:sz w:val="16"/>
        </w:rPr>
        <w:tab/>
        <w:tab/>
        <w:t>variables.framework.docs.APIVersion="0.234";</w:t>
      </w:r>
      <w:r>
        <w:br/>
      </w:r>
      <w:r>
        <w:rPr>
          <w:rFonts w:ascii="Courier New" w:hAnsi="Courier New"/>
          <w:b w:val="0"/>
          <w:sz w:val="16"/>
        </w:rPr>
        <w:tab/>
        <w:tab/>
      </w:r>
      <w:r>
        <w:br/>
      </w:r>
      <w:r>
        <w:rPr>
          <w:rFonts w:ascii="Courier New" w:hAnsi="Courier New"/>
          <w:b w:val="0"/>
          <w:sz w:val="16"/>
        </w:rPr>
        <w:tab/>
        <w:tab/>
        <w:t>variables.framework.globalHeaders = structNew();</w:t>
      </w:r>
      <w:r>
        <w:br/>
      </w:r>
      <w:r>
        <w:rPr>
          <w:rFonts w:ascii="Courier New" w:hAnsi="Courier New"/>
          <w:b w:val="0"/>
          <w:sz w:val="16"/>
        </w:rPr>
        <w:tab/>
        <w:tab/>
        <w:t xml:space="preserve">variables.framework.globalHeaders["Access-Control-Expose-Headers"] = "Location"; </w:t>
      </w:r>
      <w:r>
        <w:br/>
      </w:r>
      <w:r>
        <w:rPr>
          <w:rFonts w:ascii="Courier New" w:hAnsi="Courier New"/>
          <w:b w:val="0"/>
          <w:sz w:val="16"/>
        </w:rPr>
        <w:tab/>
        <w:tab/>
        <w:t>variables.framework.globalHeaders["Access-Control-Allow-Credentials"] = "true";</w:t>
      </w:r>
      <w:r>
        <w:br/>
      </w:r>
      <w:r>
        <w:rPr>
          <w:rFonts w:ascii="Courier New" w:hAnsi="Courier New"/>
          <w:b w:val="0"/>
          <w:sz w:val="16"/>
        </w:rPr>
        <w:tab/>
        <w:tab/>
        <w:t>variables.framework.globalHeaders["X-Application-Version"] = variables.framework.docs.APIVersion;</w:t>
      </w:r>
      <w:r>
        <w:br/>
      </w:r>
      <w:r>
        <w:rPr>
          <w:rFonts w:ascii="Courier New" w:hAnsi="Courier New"/>
          <w:b w:val="0"/>
          <w:sz w:val="16"/>
        </w:rPr>
        <w:tab/>
        <w:tab/>
      </w:r>
      <w:r>
        <w:br/>
      </w:r>
      <w:r>
        <w:rPr>
          <w:rFonts w:ascii="Courier New" w:hAnsi="Courier New"/>
          <w:b w:val="0"/>
          <w:sz w:val="16"/>
        </w:rPr>
        <w:tab/>
        <w:tab/>
        <w:t>request.UNDEFINED_USR_ID=-1;</w:t>
      </w:r>
      <w:r>
        <w:br/>
      </w:r>
      <w:r>
        <w:rPr>
          <w:rFonts w:ascii="Courier New" w:hAnsi="Courier New"/>
          <w:b w:val="0"/>
          <w:sz w:val="16"/>
        </w:rPr>
        <w:tab/>
        <w:tab/>
        <w:t>request.ANONYMOUS_USR_ID=2;</w:t>
      </w:r>
      <w:r>
        <w:br/>
      </w:r>
      <w:r>
        <w:rPr>
          <w:rFonts w:ascii="Courier New" w:hAnsi="Courier New"/>
          <w:b w:val="0"/>
          <w:sz w:val="16"/>
        </w:rPr>
        <w:tab/>
        <w:tab/>
        <w:t>request.GUEST_USR_ID=3;</w:t>
      </w:r>
      <w:r>
        <w:br/>
      </w:r>
      <w:r>
        <w:rPr>
          <w:rFonts w:ascii="Courier New" w:hAnsi="Courier New"/>
          <w:b w:val="0"/>
          <w:sz w:val="16"/>
        </w:rPr>
        <w:tab/>
        <w:tab/>
        <w:t>request.USER_AGENT="#variables.framework.docs.APIName# #variables.framework.docs.APIVersion# stand:#this.getStand()#";</w:t>
        <w:tab/>
        <w:tab/>
      </w:r>
      <w:r>
        <w:br/>
      </w:r>
      <w:r>
        <w:rPr>
          <w:rFonts w:ascii="Courier New" w:hAnsi="Courier New"/>
          <w:b w:val="0"/>
          <w:sz w:val="16"/>
        </w:rPr>
        <w:tab/>
        <w:tab/>
      </w:r>
      <w:r>
        <w:br/>
      </w:r>
      <w:r>
        <w:rPr>
          <w:rFonts w:ascii="Courier New" w:hAnsi="Courier New"/>
          <w:b w:val="0"/>
          <w:sz w:val="16"/>
        </w:rPr>
        <w:tab/>
        <w:tab/>
        <w:t>request.ORCHESTRATOR_AUTH = createObject("java", "java.lang.System").getEnv("ORCHESTRATOR_AUTH");</w:t>
      </w:r>
      <w:r>
        <w:br/>
      </w:r>
      <w:r>
        <w:rPr>
          <w:rFonts w:ascii="Courier New" w:hAnsi="Courier New"/>
          <w:b w:val="0"/>
          <w:sz w:val="16"/>
        </w:rPr>
        <w:tab/>
        <w:tab/>
        <w:t>if (isNull(request.ORCHESTRATOR_AUTH)) {</w:t>
      </w:r>
      <w:r>
        <w:br/>
      </w:r>
      <w:r>
        <w:rPr>
          <w:rFonts w:ascii="Courier New" w:hAnsi="Courier New"/>
          <w:b w:val="0"/>
          <w:sz w:val="16"/>
        </w:rPr>
        <w:tab/>
        <w:tab/>
        <w:tab/>
        <w:t>request.ORCHESTRATOR_AUTH = "Basic ...no data";</w:t>
      </w:r>
      <w:r>
        <w:br/>
      </w:r>
      <w:r>
        <w:rPr>
          <w:rFonts w:ascii="Courier New" w:hAnsi="Courier New"/>
          <w:b w:val="0"/>
          <w:sz w:val="16"/>
        </w:rPr>
        <w:tab/>
        <w:tab/>
        <w:t xml:space="preserve">} </w:t>
      </w:r>
      <w:r>
        <w:br/>
      </w:r>
      <w:r>
        <w:rPr>
          <w:rFonts w:ascii="Courier New" w:hAnsi="Courier New"/>
          <w:b w:val="0"/>
          <w:sz w:val="16"/>
        </w:rPr>
        <w:tab/>
        <w:tab/>
        <w:t>request.vault_login_url="https://vault.lk.adl.nubes.ru/v1/auth/approle/login";</w:t>
      </w:r>
      <w:r>
        <w:br/>
      </w:r>
      <w:r>
        <w:rPr>
          <w:rFonts w:ascii="Courier New" w:hAnsi="Courier New"/>
          <w:b w:val="0"/>
          <w:sz w:val="16"/>
        </w:rPr>
        <w:tab/>
        <w:tab/>
        <w:t>request.vault_role_id=createObject("java", "java.lang.System").getEnv("VAULT_ROLE_ID");</w:t>
      </w:r>
      <w:r>
        <w:br/>
      </w:r>
      <w:r>
        <w:rPr>
          <w:rFonts w:ascii="Courier New" w:hAnsi="Courier New"/>
          <w:b w:val="0"/>
          <w:sz w:val="16"/>
        </w:rPr>
        <w:tab/>
        <w:tab/>
        <w:t>request.vault_secret_id=createObject("java", "java.lang.System").getEnv("VAULT_SECRET_ID");</w:t>
      </w:r>
      <w:r>
        <w:br/>
      </w:r>
      <w:r>
        <w:rPr>
          <w:rFonts w:ascii="Courier New" w:hAnsi="Courier New"/>
          <w:b w:val="0"/>
          <w:sz w:val="16"/>
        </w:rPr>
        <w:tab/>
        <w:tab/>
      </w:r>
      <w:r>
        <w:br/>
      </w:r>
      <w:r>
        <w:rPr>
          <w:rFonts w:ascii="Courier New" w:hAnsi="Courier New"/>
          <w:b w:val="0"/>
          <w:sz w:val="16"/>
        </w:rPr>
        <w:tab/>
        <w:tab/>
        <w:t>request.auth_header="";</w:t>
      </w:r>
      <w:r>
        <w:br/>
      </w:r>
      <w:r>
        <w:rPr>
          <w:rFonts w:ascii="Courier New" w:hAnsi="Courier New"/>
          <w:b w:val="0"/>
          <w:sz w:val="16"/>
        </w:rPr>
        <w:tab/>
        <w:tab/>
      </w:r>
      <w:r>
        <w:br/>
      </w:r>
      <w:r>
        <w:rPr>
          <w:rFonts w:ascii="Courier New" w:hAnsi="Courier New"/>
          <w:b w:val="0"/>
          <w:sz w:val="16"/>
        </w:rPr>
        <w:tab/>
        <w:t>&lt;/cfscript&gt;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name="rethrow" returntype="void"&gt;</w:t>
      </w:r>
      <w:r>
        <w:br/>
      </w:r>
      <w:r>
        <w:rPr>
          <w:rFonts w:ascii="Courier New" w:hAnsi="Courier New"/>
          <w:b w:val="0"/>
          <w:sz w:val="16"/>
        </w:rPr>
        <w:tab/>
        <w:tab/>
        <w:t>&lt;cftry&gt;</w:t>
      </w:r>
      <w:r>
        <w:br/>
      </w:r>
      <w:r>
        <w:rPr>
          <w:rFonts w:ascii="Courier New" w:hAnsi="Courier New"/>
          <w:b w:val="0"/>
          <w:sz w:val="16"/>
        </w:rPr>
        <w:tab/>
        <w:tab/>
        <w:tab/>
        <w:t>&lt;cfcatch&gt;</w:t>
      </w:r>
      <w:r>
        <w:br/>
      </w:r>
      <w:r>
        <w:rPr>
          <w:rFonts w:ascii="Courier New" w:hAnsi="Courier New"/>
          <w:b w:val="0"/>
          <w:sz w:val="16"/>
        </w:rPr>
        <w:tab/>
        <w:tab/>
        <w:tab/>
        <w:tab/>
        <w:t>&lt;cfrethrow/&gt;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t>&lt;cfthrow type="Context validation error" message="RETHROW() called outside TRY-CATCH"/&gt;</w:t>
      </w:r>
      <w:r>
        <w:br/>
      </w:r>
      <w:r>
        <w:rPr>
          <w:rFonts w:ascii="Courier New" w:hAnsi="Courier New"/>
          <w:b w:val="0"/>
          <w:sz w:val="16"/>
        </w:rPr>
        <w:tab/>
        <w:t>&lt;/cffunction&gt;</w:t>
        <w:tab/>
      </w:r>
      <w:r>
        <w:br/>
      </w:r>
      <w:r>
        <w:rPr>
          <w:rFonts w:ascii="Courier New" w:hAnsi="Courier New"/>
          <w:b w:val="0"/>
          <w:sz w:val="16"/>
        </w:rPr>
        <w:tab/>
      </w:r>
      <w:r>
        <w:br/>
      </w:r>
      <w:r>
        <w:rPr>
          <w:rFonts w:ascii="Courier New" w:hAnsi="Courier New"/>
          <w:b w:val="0"/>
          <w:sz w:val="16"/>
        </w:rPr>
        <w:tab/>
        <w:t>&lt;cffunction name="castToBool" returntype="any"&gt;</w:t>
      </w:r>
      <w:r>
        <w:br/>
      </w:r>
      <w:r>
        <w:rPr>
          <w:rFonts w:ascii="Courier New" w:hAnsi="Courier New"/>
          <w:b w:val="0"/>
          <w:sz w:val="16"/>
        </w:rPr>
        <w:tab/>
        <w:tab/>
        <w:t>&lt;cfargument name="x"/&gt;</w:t>
        <w:tab/>
        <w:tab/>
      </w:r>
      <w:r>
        <w:br/>
      </w:r>
      <w:r>
        <w:rPr>
          <w:rFonts w:ascii="Courier New" w:hAnsi="Courier New"/>
          <w:b w:val="0"/>
          <w:sz w:val="16"/>
        </w:rPr>
        <w:tab/>
        <w:tab/>
        <w:t xml:space="preserve">&lt;cfif isNull(arguments.x) OR isEmpty(arguments.x)&gt; </w:t>
      </w:r>
      <w:r>
        <w:br/>
      </w:r>
      <w:r>
        <w:rPr>
          <w:rFonts w:ascii="Courier New" w:hAnsi="Courier New"/>
          <w:b w:val="0"/>
          <w:sz w:val="16"/>
        </w:rPr>
        <w:tab/>
        <w:tab/>
        <w:tab/>
        <w:t>&lt;cfreturn arguments.x/&gt;</w:t>
      </w:r>
      <w:r>
        <w:br/>
      </w:r>
      <w:r>
        <w:rPr>
          <w:rFonts w:ascii="Courier New" w:hAnsi="Courier New"/>
          <w:b w:val="0"/>
          <w:sz w:val="16"/>
        </w:rPr>
        <w:tab/>
        <w:tab/>
        <w:t>&lt;cfelse&gt;</w:t>
      </w:r>
      <w:r>
        <w:br/>
      </w:r>
      <w:r>
        <w:rPr>
          <w:rFonts w:ascii="Courier New" w:hAnsi="Courier New"/>
          <w:b w:val="0"/>
          <w:sz w:val="16"/>
        </w:rPr>
        <w:tab/>
        <w:tab/>
        <w:tab/>
        <w:t>&lt;cfreturn (arguments.x NEQ 0)/&gt;</w:t>
      </w:r>
      <w:r>
        <w:br/>
      </w:r>
      <w:r>
        <w:rPr>
          <w:rFonts w:ascii="Courier New" w:hAnsi="Courier New"/>
          <w:b w:val="0"/>
          <w:sz w:val="16"/>
        </w:rPr>
        <w:tab/>
        <w:tab/>
        <w:t>&lt;/cfif&gt;</w:t>
      </w:r>
      <w:r>
        <w:br/>
      </w:r>
      <w:r>
        <w:rPr>
          <w:rFonts w:ascii="Courier New" w:hAnsi="Courier New"/>
          <w:b w:val="0"/>
          <w:sz w:val="16"/>
        </w:rPr>
        <w:tab/>
        <w:t>&lt;/cffunction&gt;</w:t>
      </w:r>
      <w:r>
        <w:br/>
      </w:r>
      <w:r>
        <w:rPr>
          <w:rFonts w:ascii="Courier New" w:hAnsi="Courier New"/>
          <w:b w:val="0"/>
          <w:sz w:val="16"/>
        </w:rPr>
        <w:tab/>
        <w:t>&lt;cfset request.castToBool=#castToBool#/&gt;</w:t>
        <w:tab/>
        <w:tab/>
      </w:r>
      <w:r>
        <w:br/>
      </w:r>
      <w:r>
        <w:rPr>
          <w:rFonts w:ascii="Courier New" w:hAnsi="Courier New"/>
          <w:b w:val="0"/>
          <w:sz w:val="16"/>
        </w:rPr>
        <w:tab/>
      </w:r>
      <w:r>
        <w:br/>
      </w:r>
      <w:r>
        <w:rPr>
          <w:rFonts w:ascii="Courier New" w:hAnsi="Courier New"/>
          <w:b w:val="0"/>
          <w:sz w:val="16"/>
        </w:rPr>
        <w:tab/>
        <w:t>&lt;cffunction name="castToBoolSimple" returntype="any"&gt;</w:t>
      </w:r>
      <w:r>
        <w:br/>
      </w:r>
      <w:r>
        <w:rPr>
          <w:rFonts w:ascii="Courier New" w:hAnsi="Courier New"/>
          <w:b w:val="0"/>
          <w:sz w:val="16"/>
        </w:rPr>
        <w:tab/>
        <w:tab/>
        <w:t>&lt;cfargument name="x"/&gt;</w:t>
        <w:tab/>
        <w:tab/>
      </w:r>
      <w:r>
        <w:br/>
      </w:r>
      <w:r>
        <w:rPr>
          <w:rFonts w:ascii="Courier New" w:hAnsi="Courier New"/>
          <w:b w:val="0"/>
          <w:sz w:val="16"/>
        </w:rPr>
        <w:tab/>
        <w:tab/>
        <w:t>&lt;cfreturn (arguments.x NEQ 0)/&gt;</w:t>
      </w:r>
      <w:r>
        <w:br/>
      </w:r>
      <w:r>
        <w:rPr>
          <w:rFonts w:ascii="Courier New" w:hAnsi="Courier New"/>
          <w:b w:val="0"/>
          <w:sz w:val="16"/>
        </w:rPr>
        <w:tab/>
        <w:t>&lt;/cffunction&gt;</w:t>
      </w:r>
      <w:r>
        <w:br/>
      </w:r>
      <w:r>
        <w:rPr>
          <w:rFonts w:ascii="Courier New" w:hAnsi="Courier New"/>
          <w:b w:val="0"/>
          <w:sz w:val="16"/>
        </w:rPr>
        <w:tab/>
        <w:t>&lt;cfset request.castToBoolSimple=#castToBoolSimple#/&gt;</w:t>
        <w:tab/>
      </w:r>
      <w:r>
        <w:br/>
      </w:r>
      <w:r>
        <w:rPr>
          <w:rFonts w:ascii="Courier New" w:hAnsi="Courier New"/>
          <w:b w:val="0"/>
          <w:sz w:val="16"/>
        </w:rPr>
      </w:r>
      <w:r>
        <w:br/>
      </w:r>
      <w:r>
        <w:rPr>
          <w:rFonts w:ascii="Courier New" w:hAnsi="Courier New"/>
          <w:b w:val="0"/>
          <w:sz w:val="16"/>
        </w:rPr>
        <w:t xml:space="preserve"> </w:t>
        <w:tab/>
        <w:t>&lt;cffunction</w:t>
      </w:r>
      <w:r>
        <w:br/>
      </w:r>
      <w:r>
        <w:rPr>
          <w:rFonts w:ascii="Courier New" w:hAnsi="Courier New"/>
          <w:b w:val="0"/>
          <w:sz w:val="16"/>
        </w:rPr>
        <w:t xml:space="preserve">        name="getStand"</w:t>
      </w:r>
      <w:r>
        <w:br/>
      </w:r>
      <w:r>
        <w:rPr>
          <w:rFonts w:ascii="Courier New" w:hAnsi="Courier New"/>
          <w:b w:val="0"/>
          <w:sz w:val="16"/>
        </w:rPr>
        <w:t xml:space="preserve">        access="private"</w:t>
      </w:r>
      <w:r>
        <w:br/>
      </w:r>
      <w:r>
        <w:rPr>
          <w:rFonts w:ascii="Courier New" w:hAnsi="Courier New"/>
          <w:b w:val="0"/>
          <w:sz w:val="16"/>
        </w:rPr>
        <w:t xml:space="preserve">        returntype="string"</w:t>
      </w:r>
      <w:r>
        <w:br/>
      </w:r>
      <w:r>
        <w:rPr>
          <w:rFonts w:ascii="Courier New" w:hAnsi="Courier New"/>
          <w:b w:val="0"/>
          <w:sz w:val="16"/>
        </w:rPr>
        <w:t xml:space="preserve">        output="true"&gt;</w:t>
      </w:r>
      <w:r>
        <w:br/>
      </w:r>
      <w:r>
        <w:rPr>
          <w:rFonts w:ascii="Courier New" w:hAnsi="Courier New"/>
          <w:b w:val="0"/>
          <w:sz w:val="16"/>
        </w:rPr>
        <w:tab/>
        <w:tab/>
      </w:r>
      <w:r>
        <w:br/>
      </w:r>
      <w:r>
        <w:rPr>
          <w:rFonts w:ascii="Courier New" w:hAnsi="Courier New"/>
          <w:b w:val="0"/>
          <w:sz w:val="16"/>
        </w:rPr>
        <w:t xml:space="preserve"> </w:t>
        <w:tab/>
        <w:tab/>
        <w:t>&lt;cftry&gt;</w:t>
        <w:tab/>
        <w:tab/>
      </w:r>
      <w:r>
        <w:br/>
      </w:r>
      <w:r>
        <w:rPr>
          <w:rFonts w:ascii="Courier New" w:hAnsi="Courier New"/>
          <w:b w:val="0"/>
          <w:sz w:val="16"/>
        </w:rPr>
        <w:tab/>
        <w:tab/>
        <w:tab/>
        <w:t>&lt;cfquery name=qConfig&gt;</w:t>
      </w:r>
      <w:r>
        <w:br/>
      </w:r>
      <w:r>
        <w:rPr>
          <w:rFonts w:ascii="Courier New" w:hAnsi="Courier New"/>
          <w:b w:val="0"/>
          <w:sz w:val="16"/>
        </w:rPr>
        <w:tab/>
        <w:tab/>
        <w:tab/>
        <w:tab/>
        <w:t xml:space="preserve">select value as stand from config </w:t>
        <w:tab/>
        <w:tab/>
        <w:tab/>
        <w:tab/>
      </w:r>
      <w:r>
        <w:br/>
      </w:r>
      <w:r>
        <w:rPr>
          <w:rFonts w:ascii="Courier New" w:hAnsi="Courier New"/>
          <w:b w:val="0"/>
          <w:sz w:val="16"/>
        </w:rPr>
        <w:tab/>
        <w:tab/>
        <w:tab/>
        <w:tab/>
        <w:t>where name='STAND'</w:t>
      </w:r>
      <w:r>
        <w:br/>
      </w:r>
      <w:r>
        <w:rPr>
          <w:rFonts w:ascii="Courier New" w:hAnsi="Courier New"/>
          <w:b w:val="0"/>
          <w:sz w:val="16"/>
        </w:rPr>
        <w:tab/>
        <w:tab/>
        <w:tab/>
        <w:t>&lt;/cfquery&gt;</w:t>
      </w:r>
      <w:r>
        <w:br/>
      </w:r>
      <w:r>
        <w:rPr>
          <w:rFonts w:ascii="Courier New" w:hAnsi="Courier New"/>
          <w:b w:val="0"/>
          <w:sz w:val="16"/>
        </w:rPr>
        <w:tab/>
        <w:tab/>
        <w:tab/>
        <w:t>&lt;cfreturn qConfig.stand/&gt;</w:t>
      </w:r>
      <w:r>
        <w:br/>
      </w:r>
      <w:r>
        <w:rPr>
          <w:rFonts w:ascii="Courier New" w:hAnsi="Courier New"/>
          <w:b w:val="0"/>
          <w:sz w:val="16"/>
        </w:rPr>
        <w:tab/>
        <w:tab/>
        <w:tab/>
      </w:r>
      <w:r>
        <w:br/>
      </w:r>
      <w:r>
        <w:rPr>
          <w:rFonts w:ascii="Courier New" w:hAnsi="Courier New"/>
          <w:b w:val="0"/>
          <w:sz w:val="16"/>
        </w:rPr>
        <w:tab/>
        <w:tab/>
        <w:tab/>
        <w:t>&lt;cfcatch type="ANY"&gt;</w:t>
      </w:r>
      <w:r>
        <w:br/>
      </w:r>
      <w:r>
        <w:rPr>
          <w:rFonts w:ascii="Courier New" w:hAnsi="Courier New"/>
          <w:b w:val="0"/>
          <w:sz w:val="16"/>
        </w:rPr>
        <w:tab/>
        <w:tab/>
        <w:tab/>
        <w:tab/>
      </w:r>
      <w:r>
        <w:br/>
      </w:r>
      <w:r>
        <w:rPr>
          <w:rFonts w:ascii="Courier New" w:hAnsi="Courier New"/>
          <w:b w:val="0"/>
          <w:sz w:val="16"/>
        </w:rPr>
        <w:tab/>
        <w:tab/>
        <w:tab/>
        <w:t>&lt;/cfcatch&gt;</w:t>
      </w:r>
      <w:r>
        <w:br/>
      </w:r>
      <w:r>
        <w:rPr>
          <w:rFonts w:ascii="Courier New" w:hAnsi="Courier New"/>
          <w:b w:val="0"/>
          <w:sz w:val="16"/>
        </w:rPr>
        <w:tab/>
        <w:tab/>
        <w:t xml:space="preserve">&lt;/cftry&gt; </w:t>
      </w:r>
      <w:r>
        <w:br/>
      </w:r>
      <w:r>
        <w:rPr>
          <w:rFonts w:ascii="Courier New" w:hAnsi="Courier New"/>
          <w:b w:val="0"/>
          <w:sz w:val="16"/>
        </w:rPr>
        <w:t xml:space="preserve">        &lt;cfreturn ""/&gt;</w:t>
      </w:r>
      <w:r>
        <w:br/>
      </w:r>
      <w:r>
        <w:rPr>
          <w:rFonts w:ascii="Courier New" w:hAnsi="Courier New"/>
          <w:b w:val="0"/>
          <w:sz w:val="16"/>
        </w:rPr>
        <w:t xml:space="preserve">    &lt;/cffunction&gt;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&lt;cffunction name="onApplicationStart"&gt;</w:t>
        <w:tab/>
        <w:tab/>
      </w:r>
      <w:r>
        <w:br/>
      </w:r>
      <w:r>
        <w:rPr>
          <w:rFonts w:ascii="Courier New" w:hAnsi="Courier New"/>
          <w:b w:val="0"/>
          <w:sz w:val="16"/>
        </w:rPr>
        <w:tab/>
        <w:tab/>
        <w:t>&lt;cfset this.iamServiceUrl=locateIamService()/&gt;</w:t>
      </w:r>
      <w:r>
        <w:br/>
      </w:r>
      <w:r>
        <w:rPr>
          <w:rFonts w:ascii="Courier New" w:hAnsi="Courier New"/>
          <w:b w:val="0"/>
          <w:sz w:val="16"/>
        </w:rPr>
        <w:tab/>
        <w:tab/>
        <w:t>&lt;cfreturn super.onApplicationStart() /&gt;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&lt;cffunction name="locateIamService"&gt;</w:t>
      </w:r>
      <w:r>
        <w:br/>
      </w:r>
      <w:r>
        <w:rPr>
          <w:rFonts w:ascii="Courier New" w:hAnsi="Courier New"/>
          <w:b w:val="0"/>
          <w:sz w:val="16"/>
        </w:rPr>
        <w:tab/>
        <w:tab/>
        <w:t>&lt;cfset var stand=""/&gt;</w:t>
      </w:r>
      <w:r>
        <w:br/>
      </w:r>
      <w:r>
        <w:rPr>
          <w:rFonts w:ascii="Courier New" w:hAnsi="Courier New"/>
          <w:b w:val="0"/>
          <w:sz w:val="16"/>
        </w:rPr>
        <w:tab/>
        <w:t xml:space="preserve"> </w:t>
        <w:tab/>
        <w:t>&lt;cftry&gt;</w:t>
        <w:tab/>
        <w:tab/>
      </w:r>
      <w:r>
        <w:br/>
      </w:r>
      <w:r>
        <w:rPr>
          <w:rFonts w:ascii="Courier New" w:hAnsi="Courier New"/>
          <w:b w:val="0"/>
          <w:sz w:val="16"/>
        </w:rPr>
        <w:tab/>
        <w:tab/>
        <w:tab/>
        <w:t>&lt;cfquery name=qConfig&gt;</w:t>
      </w:r>
      <w:r>
        <w:br/>
      </w:r>
      <w:r>
        <w:rPr>
          <w:rFonts w:ascii="Courier New" w:hAnsi="Courier New"/>
          <w:b w:val="0"/>
          <w:sz w:val="16"/>
        </w:rPr>
        <w:tab/>
        <w:tab/>
        <w:tab/>
        <w:tab/>
        <w:t xml:space="preserve">select value as stand from config </w:t>
        <w:tab/>
        <w:tab/>
        <w:tab/>
        <w:tab/>
      </w:r>
      <w:r>
        <w:br/>
      </w:r>
      <w:r>
        <w:rPr>
          <w:rFonts w:ascii="Courier New" w:hAnsi="Courier New"/>
          <w:b w:val="0"/>
          <w:sz w:val="16"/>
        </w:rPr>
        <w:tab/>
        <w:tab/>
        <w:tab/>
        <w:tab/>
        <w:t>where name='STAND'</w:t>
      </w:r>
      <w:r>
        <w:br/>
      </w:r>
      <w:r>
        <w:rPr>
          <w:rFonts w:ascii="Courier New" w:hAnsi="Courier New"/>
          <w:b w:val="0"/>
          <w:sz w:val="16"/>
        </w:rPr>
        <w:tab/>
        <w:tab/>
        <w:tab/>
        <w:t>&lt;/cfquery&gt;</w:t>
      </w:r>
      <w:r>
        <w:br/>
      </w:r>
      <w:r>
        <w:rPr>
          <w:rFonts w:ascii="Courier New" w:hAnsi="Courier New"/>
          <w:b w:val="0"/>
          <w:sz w:val="16"/>
        </w:rPr>
        <w:tab/>
        <w:tab/>
        <w:tab/>
        <w:t>&lt;cfset stand = qConfig.stand/&gt;</w:t>
        <w:tab/>
        <w:tab/>
        <w:tab/>
      </w:r>
      <w:r>
        <w:br/>
      </w:r>
      <w:r>
        <w:rPr>
          <w:rFonts w:ascii="Courier New" w:hAnsi="Courier New"/>
          <w:b w:val="0"/>
          <w:sz w:val="16"/>
        </w:rPr>
        <w:tab/>
        <w:tab/>
      </w:r>
      <w:r>
        <w:br/>
      </w:r>
      <w:r>
        <w:rPr>
          <w:rFonts w:ascii="Courier New" w:hAnsi="Courier New"/>
          <w:b w:val="0"/>
          <w:sz w:val="16"/>
        </w:rPr>
        <w:tab/>
        <w:tab/>
        <w:tab/>
        <w:t>&lt;cfswitch expression=#stand#&gt;</w:t>
      </w:r>
      <w:r>
        <w:br/>
      </w:r>
      <w:r>
        <w:rPr>
          <w:rFonts w:ascii="Courier New" w:hAnsi="Courier New"/>
          <w:b w:val="0"/>
          <w:sz w:val="16"/>
        </w:rPr>
        <w:tab/>
        <w:tab/>
        <w:tab/>
        <w:tab/>
        <w:t>&lt;cfcase value=",dev"&gt;</w:t>
      </w:r>
      <w:r>
        <w:br/>
      </w:r>
      <w:r>
        <w:rPr>
          <w:rFonts w:ascii="Courier New" w:hAnsi="Courier New"/>
          <w:b w:val="0"/>
          <w:sz w:val="16"/>
        </w:rPr>
        <w:tab/>
        <w:tab/>
        <w:tab/>
        <w:tab/>
        <w:tab/>
        <w:t>&lt;cfreturn "https://auth-api-dev.ngcloud.ru/api/v1" /&gt;</w:t>
      </w:r>
      <w:r>
        <w:br/>
      </w:r>
      <w:r>
        <w:rPr>
          <w:rFonts w:ascii="Courier New" w:hAnsi="Courier New"/>
          <w:b w:val="0"/>
          <w:sz w:val="16"/>
        </w:rPr>
        <w:tab/>
        <w:tab/>
        <w:tab/>
        <w:tab/>
        <w:t>&lt;/cfcase&gt;</w:t>
      </w:r>
      <w:r>
        <w:br/>
      </w:r>
      <w:r>
        <w:rPr>
          <w:rFonts w:ascii="Courier New" w:hAnsi="Courier New"/>
          <w:b w:val="0"/>
          <w:sz w:val="16"/>
        </w:rPr>
        <w:tab/>
        <w:tab/>
        <w:tab/>
        <w:tab/>
        <w:t>&lt;cfcase value="test"&gt;</w:t>
      </w:r>
      <w:r>
        <w:br/>
      </w:r>
      <w:r>
        <w:rPr>
          <w:rFonts w:ascii="Courier New" w:hAnsi="Courier New"/>
          <w:b w:val="0"/>
          <w:sz w:val="16"/>
        </w:rPr>
        <w:tab/>
        <w:tab/>
        <w:tab/>
        <w:tab/>
        <w:tab/>
        <w:t>&lt;cfreturn "https://auth-api-test.ngcloud.ru/api/v1" /&gt;</w:t>
      </w:r>
      <w:r>
        <w:br/>
      </w:r>
      <w:r>
        <w:rPr>
          <w:rFonts w:ascii="Courier New" w:hAnsi="Courier New"/>
          <w:b w:val="0"/>
          <w:sz w:val="16"/>
        </w:rPr>
        <w:tab/>
        <w:tab/>
        <w:tab/>
        <w:tab/>
        <w:t>&lt;/cfcase&gt;</w:t>
        <w:tab/>
        <w:tab/>
        <w:tab/>
      </w:r>
      <w:r>
        <w:br/>
      </w:r>
      <w:r>
        <w:rPr>
          <w:rFonts w:ascii="Courier New" w:hAnsi="Courier New"/>
          <w:b w:val="0"/>
          <w:sz w:val="16"/>
        </w:rPr>
        <w:tab/>
        <w:tab/>
        <w:tab/>
        <w:tab/>
        <w:t>&lt;cfcase value="prod"&gt;</w:t>
      </w:r>
      <w:r>
        <w:br/>
      </w:r>
      <w:r>
        <w:rPr>
          <w:rFonts w:ascii="Courier New" w:hAnsi="Courier New"/>
          <w:b w:val="0"/>
          <w:sz w:val="16"/>
        </w:rPr>
        <w:tab/>
        <w:tab/>
        <w:tab/>
        <w:tab/>
        <w:tab/>
        <w:t>&lt;cfreturn "https://auth-api.ngcloud.ru/api/v1" /&gt;</w:t>
      </w:r>
      <w:r>
        <w:br/>
      </w:r>
      <w:r>
        <w:rPr>
          <w:rFonts w:ascii="Courier New" w:hAnsi="Courier New"/>
          <w:b w:val="0"/>
          <w:sz w:val="16"/>
        </w:rPr>
        <w:tab/>
        <w:tab/>
        <w:tab/>
        <w:tab/>
        <w:t>&lt;/cfcase&gt;</w:t>
        <w:tab/>
        <w:tab/>
        <w:tab/>
      </w:r>
      <w:r>
        <w:br/>
      </w:r>
      <w:r>
        <w:rPr>
          <w:rFonts w:ascii="Courier New" w:hAnsi="Courier New"/>
          <w:b w:val="0"/>
          <w:sz w:val="16"/>
        </w:rPr>
        <w:tab/>
        <w:tab/>
        <w:tab/>
        <w:tab/>
        <w:t>&lt;cfdefaultcase&gt;&lt;/cfdefaultcase&gt;</w:t>
      </w:r>
      <w:r>
        <w:br/>
      </w:r>
      <w:r>
        <w:rPr>
          <w:rFonts w:ascii="Courier New" w:hAnsi="Courier New"/>
          <w:b w:val="0"/>
          <w:sz w:val="16"/>
        </w:rPr>
        <w:tab/>
        <w:tab/>
        <w:tab/>
        <w:t xml:space="preserve">&lt;/cfswitch&gt; </w:t>
      </w:r>
      <w:r>
        <w:br/>
      </w:r>
      <w:r>
        <w:rPr>
          <w:rFonts w:ascii="Courier New" w:hAnsi="Courier New"/>
          <w:b w:val="0"/>
          <w:sz w:val="16"/>
        </w:rPr>
        <w:tab/>
        <w:tab/>
      </w:r>
      <w:r>
        <w:br/>
      </w:r>
      <w:r>
        <w:rPr>
          <w:rFonts w:ascii="Courier New" w:hAnsi="Courier New"/>
          <w:b w:val="0"/>
          <w:sz w:val="16"/>
        </w:rPr>
        <w:tab/>
        <w:tab/>
        <w:tab/>
        <w:t>&lt;cfcatch type="ANY"&gt;</w:t>
      </w:r>
      <w:r>
        <w:br/>
      </w:r>
      <w:r>
        <w:rPr>
          <w:rFonts w:ascii="Courier New" w:hAnsi="Courier New"/>
          <w:b w:val="0"/>
          <w:sz w:val="16"/>
        </w:rPr>
        <w:tab/>
        <w:tab/>
        <w:tab/>
        <w:tab/>
        <w:t>&lt;cfthrow message="IAM service unavailable" detail="there is no IAM for stand #stand# defined"/&gt;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&lt;/cffunction&gt;</w:t>
        <w:tab/>
        <w:tab/>
      </w:r>
      <w:r>
        <w:br/>
      </w:r>
      <w:r>
        <w:rPr>
          <w:rFonts w:ascii="Courier New" w:hAnsi="Courier New"/>
          <w:b w:val="0"/>
          <w:sz w:val="16"/>
        </w:rPr>
        <w:tab/>
        <w:t>&lt;cfscript&gt;</w:t>
      </w:r>
      <w:r>
        <w:br/>
      </w:r>
      <w:r>
        <w:rPr>
          <w:rFonts w:ascii="Courier New" w:hAnsi="Courier New"/>
          <w:b w:val="0"/>
          <w:sz w:val="16"/>
        </w:rPr>
        <w:tab/>
      </w:r>
      <w:r>
        <w:br/>
      </w:r>
      <w:r>
        <w:rPr>
          <w:rFonts w:ascii="Courier New" w:hAnsi="Courier New"/>
          <w:b w:val="0"/>
          <w:sz w:val="16"/>
        </w:rPr>
        <w:tab/>
        <w:t>function onTaffyRequest(verb, cfc, requestArguments, mimeExt, headers){</w:t>
      </w:r>
      <w:r>
        <w:br/>
      </w:r>
      <w:r>
        <w:rPr>
          <w:rFonts w:ascii="Courier New" w:hAnsi="Courier New"/>
          <w:b w:val="0"/>
          <w:sz w:val="16"/>
        </w:rPr>
        <w:tab/>
        <w:tab/>
      </w:r>
      <w:r>
        <w:br/>
      </w:r>
      <w:r>
        <w:rPr>
          <w:rFonts w:ascii="Courier New" w:hAnsi="Courier New"/>
          <w:b w:val="0"/>
          <w:sz w:val="16"/>
        </w:rPr>
        <w:tab/>
        <w:tab/>
        <w:t>request.stand=this.getStand();</w:t>
      </w:r>
      <w:r>
        <w:br/>
      </w:r>
      <w:r>
        <w:rPr>
          <w:rFonts w:ascii="Courier New" w:hAnsi="Courier New"/>
          <w:b w:val="0"/>
          <w:sz w:val="16"/>
        </w:rPr>
        <w:tab/>
        <w:tab/>
        <w:t>request.iam_service_url=this.iamServiceUrl;</w:t>
      </w:r>
      <w:r>
        <w:br/>
      </w:r>
      <w:r>
        <w:rPr>
          <w:rFonts w:ascii="Courier New" w:hAnsi="Courier New"/>
          <w:b w:val="0"/>
          <w:sz w:val="16"/>
        </w:rPr>
        <w:tab/>
        <w:tab/>
      </w:r>
      <w:r>
        <w:br/>
      </w:r>
      <w:r>
        <w:rPr>
          <w:rFonts w:ascii="Courier New" w:hAnsi="Courier New"/>
          <w:b w:val="0"/>
          <w:sz w:val="16"/>
        </w:rPr>
        <w:tab/>
        <w:tab/>
        <w:t>if (uCase(arguments.verb) EQ 'OPTIONS') return true;</w:t>
      </w:r>
      <w:r>
        <w:br/>
      </w:r>
      <w:r>
        <w:rPr>
          <w:rFonts w:ascii="Courier New" w:hAnsi="Courier New"/>
          <w:b w:val="0"/>
          <w:sz w:val="16"/>
        </w:rPr>
        <w:tab/>
        <w:tab/>
        <w:t>if (lCase(arguments.cfc) EQ 'err') return true;</w:t>
      </w:r>
      <w:r>
        <w:br/>
      </w:r>
      <w:r>
        <w:rPr>
          <w:rFonts w:ascii="Courier New" w:hAnsi="Courier New"/>
          <w:b w:val="0"/>
          <w:sz w:val="16"/>
        </w:rPr>
        <w:tab/>
        <w:tab/>
        <w:t>if (lCase(arguments.cfc) EQ 'throw') return true;</w:t>
      </w:r>
      <w:r>
        <w:br/>
      </w:r>
      <w:r>
        <w:rPr>
          <w:rFonts w:ascii="Courier New" w:hAnsi="Courier New"/>
          <w:b w:val="0"/>
          <w:sz w:val="16"/>
        </w:rPr>
        <w:tab/>
      </w:r>
      <w:r>
        <w:br/>
      </w:r>
      <w:r>
        <w:rPr>
          <w:rFonts w:ascii="Courier New" w:hAnsi="Courier New"/>
          <w:b w:val="0"/>
          <w:sz w:val="16"/>
        </w:rPr>
        <w:tab/>
        <w:tab/>
      </w:r>
      <w:r>
        <w:br/>
      </w:r>
      <w:r>
        <w:rPr>
          <w:rFonts w:ascii="Courier New" w:hAnsi="Courier New"/>
          <w:b w:val="0"/>
          <w:sz w:val="16"/>
        </w:rPr>
        <w:tab/>
        <w:tab/>
        <w:t>if (structKeyExists(headers,"Authorization")) {</w:t>
      </w:r>
      <w:r>
        <w:br/>
      </w:r>
      <w:r>
        <w:rPr>
          <w:rFonts w:ascii="Courier New" w:hAnsi="Courier New"/>
          <w:b w:val="0"/>
          <w:sz w:val="16"/>
        </w:rPr>
        <w:tab/>
        <w:tab/>
        <w:tab/>
        <w:t>request.auth_header=headers.Authorization;</w:t>
      </w:r>
      <w:r>
        <w:br/>
      </w:r>
      <w:r>
        <w:rPr>
          <w:rFonts w:ascii="Courier New" w:hAnsi="Courier New"/>
          <w:b w:val="0"/>
          <w:sz w:val="16"/>
        </w:rPr>
        <w:tab/>
        <w:tab/>
        <w:t>} else {</w:t>
      </w:r>
      <w:r>
        <w:br/>
      </w:r>
      <w:r>
        <w:rPr>
          <w:rFonts w:ascii="Courier New" w:hAnsi="Courier New"/>
          <w:b w:val="0"/>
          <w:sz w:val="16"/>
        </w:rPr>
        <w:tab/>
        <w:tab/>
        <w:tab/>
        <w:t>return representationOf("Authorization header expected").withStatus(401);</w:t>
      </w:r>
      <w:r>
        <w:br/>
      </w:r>
      <w:r>
        <w:rPr>
          <w:rFonts w:ascii="Courier New" w:hAnsi="Courier New"/>
          <w:b w:val="0"/>
          <w:sz w:val="16"/>
        </w:rPr>
        <w:tab/>
        <w:tab/>
        <w:t>}</w:t>
      </w:r>
      <w:r>
        <w:br/>
      </w:r>
      <w:r>
        <w:rPr>
          <w:rFonts w:ascii="Courier New" w:hAnsi="Courier New"/>
          <w:b w:val="0"/>
          <w:sz w:val="16"/>
        </w:rPr>
        <w:tab/>
        <w:tab/>
        <w:t>var result="";</w:t>
      </w:r>
      <w:r>
        <w:br/>
      </w:r>
      <w:r>
        <w:rPr>
          <w:rFonts w:ascii="Courier New" w:hAnsi="Courier New"/>
          <w:b w:val="0"/>
          <w:sz w:val="16"/>
        </w:rPr>
        <w:tab/>
        <w:tab/>
        <w:t>try {</w:t>
      </w:r>
      <w:r>
        <w:br/>
      </w:r>
      <w:r>
        <w:rPr>
          <w:rFonts w:ascii="Courier New" w:hAnsi="Courier New"/>
          <w:b w:val="0"/>
          <w:sz w:val="16"/>
        </w:rPr>
        <w:tab/>
        <w:tab/>
        <w:tab/>
        <w:t>var authUrl =  "#this.iamServiceUrl#/auth/user";</w:t>
      </w:r>
      <w:r>
        <w:br/>
      </w:r>
      <w:r>
        <w:rPr>
          <w:rFonts w:ascii="Courier New" w:hAnsi="Courier New"/>
          <w:b w:val="0"/>
          <w:sz w:val="16"/>
        </w:rPr>
        <w:tab/>
        <w:tab/>
        <w:tab/>
        <w:t>var httpService = new http(method = "GET", charset = "utf-8", url = #authUrl#, timeout="5");</w:t>
      </w:r>
      <w:r>
        <w:br/>
      </w:r>
      <w:r>
        <w:rPr>
          <w:rFonts w:ascii="Courier New" w:hAnsi="Courier New"/>
          <w:b w:val="0"/>
          <w:sz w:val="16"/>
        </w:rPr>
        <w:tab/>
        <w:tab/>
        <w:tab/>
        <w:t>httpService.addParam(type = "HEADER", name = "Accept",  value = "application/json");</w:t>
      </w:r>
      <w:r>
        <w:br/>
      </w:r>
      <w:r>
        <w:rPr>
          <w:rFonts w:ascii="Courier New" w:hAnsi="Courier New"/>
          <w:b w:val="0"/>
          <w:sz w:val="16"/>
        </w:rPr>
        <w:tab/>
        <w:tab/>
        <w:tab/>
        <w:t>httpService.addParam(type = "HEADER", name = "Authorization",  value = "#request.auth_header#");</w:t>
      </w:r>
      <w:r>
        <w:br/>
      </w:r>
      <w:r>
        <w:rPr>
          <w:rFonts w:ascii="Courier New" w:hAnsi="Courier New"/>
          <w:b w:val="0"/>
          <w:sz w:val="16"/>
        </w:rPr>
        <w:tab/>
        <w:tab/>
        <w:tab/>
        <w:t>var resp = httpService.send();</w:t>
        <w:tab/>
      </w:r>
      <w:r>
        <w:br/>
      </w:r>
      <w:r>
        <w:rPr>
          <w:rFonts w:ascii="Courier New" w:hAnsi="Courier New"/>
          <w:b w:val="0"/>
          <w:sz w:val="16"/>
        </w:rPr>
        <w:tab/>
        <w:tab/>
        <w:tab/>
        <w:t>var prefix = resp.getPrefix();</w:t>
      </w:r>
      <w:r>
        <w:br/>
      </w:r>
      <w:r>
        <w:rPr>
          <w:rFonts w:ascii="Courier New" w:hAnsi="Courier New"/>
          <w:b w:val="0"/>
          <w:sz w:val="16"/>
        </w:rPr>
        <w:tab/>
        <w:tab/>
        <w:tab/>
        <w:t>if (prefix.status_code NEQ 200) {</w:t>
      </w:r>
      <w:r>
        <w:br/>
      </w:r>
      <w:r>
        <w:rPr>
          <w:rFonts w:ascii="Courier New" w:hAnsi="Courier New"/>
          <w:b w:val="0"/>
          <w:sz w:val="16"/>
        </w:rPr>
        <w:tab/>
        <w:tab/>
        <w:tab/>
        <w:tab/>
        <w:t>var iamStatusCode = (isValid("integer", prefix.status_code)) ? val(prefix.status_code) : 500;</w:t>
      </w:r>
      <w:r>
        <w:br/>
      </w:r>
      <w:r>
        <w:rPr>
          <w:rFonts w:ascii="Courier New" w:hAnsi="Courier New"/>
          <w:b w:val="0"/>
          <w:sz w:val="16"/>
        </w:rPr>
        <w:tab/>
        <w:tab/>
        <w:tab/>
        <w:tab/>
        <w:t>return representationOf( {"IAM URL"=#authUrl#, "idpResponse"=resp} ).withStatus(iamStatusCode);</w:t>
      </w:r>
      <w:r>
        <w:br/>
      </w:r>
      <w:r>
        <w:rPr>
          <w:rFonts w:ascii="Courier New" w:hAnsi="Courier New"/>
          <w:b w:val="0"/>
          <w:sz w:val="16"/>
        </w:rPr>
        <w:tab/>
        <w:tab/>
        <w:tab/>
        <w:t>}</w:t>
      </w:r>
      <w:r>
        <w:br/>
      </w:r>
      <w:r>
        <w:rPr>
          <w:rFonts w:ascii="Courier New" w:hAnsi="Courier New"/>
          <w:b w:val="0"/>
          <w:sz w:val="16"/>
        </w:rPr>
        <w:tab/>
        <w:tab/>
        <w:tab/>
        <w:t>result = prefix.filecontent;</w:t>
      </w:r>
      <w:r>
        <w:br/>
      </w:r>
      <w:r>
        <w:rPr>
          <w:rFonts w:ascii="Courier New" w:hAnsi="Courier New"/>
          <w:b w:val="0"/>
          <w:sz w:val="16"/>
        </w:rPr>
        <w:tab/>
        <w:tab/>
        <w:t xml:space="preserve">} catch (e) { </w:t>
      </w:r>
      <w:r>
        <w:br/>
      </w:r>
      <w:r>
        <w:rPr>
          <w:rFonts w:ascii="Courier New" w:hAnsi="Courier New"/>
          <w:b w:val="0"/>
          <w:sz w:val="16"/>
        </w:rPr>
        <w:tab/>
        <w:tab/>
        <w:tab/>
      </w:r>
      <w:r>
        <w:br/>
      </w:r>
      <w:r>
        <w:rPr>
          <w:rFonts w:ascii="Courier New" w:hAnsi="Courier New"/>
          <w:b w:val="0"/>
          <w:sz w:val="16"/>
        </w:rPr>
        <w:tab/>
        <w:tab/>
        <w:tab/>
        <w:t>return representationOf( {"exception"=e, "idpResponse"=result} ).withStatus(200);</w:t>
      </w:r>
      <w:r>
        <w:br/>
      </w:r>
      <w:r>
        <w:rPr>
          <w:rFonts w:ascii="Courier New" w:hAnsi="Courier New"/>
          <w:b w:val="0"/>
          <w:sz w:val="16"/>
        </w:rPr>
        <w:tab/>
        <w:tab/>
        <w:t>}</w:t>
      </w:r>
      <w:r>
        <w:br/>
      </w:r>
      <w:r>
        <w:rPr>
          <w:rFonts w:ascii="Courier New" w:hAnsi="Courier New"/>
          <w:b w:val="0"/>
          <w:sz w:val="16"/>
        </w:rPr>
        <w:tab/>
        <w:tab/>
      </w:r>
      <w:r>
        <w:br/>
      </w:r>
      <w:r>
        <w:rPr>
          <w:rFonts w:ascii="Courier New" w:hAnsi="Courier New"/>
          <w:b w:val="0"/>
          <w:sz w:val="16"/>
        </w:rPr>
        <w:tab/>
        <w:tab/>
        <w:t>try {</w:t>
        <w:tab/>
      </w:r>
      <w:r>
        <w:br/>
      </w:r>
      <w:r>
        <w:rPr>
          <w:rFonts w:ascii="Courier New" w:hAnsi="Courier New"/>
          <w:b w:val="0"/>
          <w:sz w:val="16"/>
        </w:rPr>
        <w:tab/>
        <w:tab/>
        <w:tab/>
        <w:t>var idpUserData=deserializeJson(result);</w:t>
        <w:tab/>
      </w:r>
      <w:r>
        <w:br/>
      </w:r>
      <w:r>
        <w:rPr>
          <w:rFonts w:ascii="Courier New" w:hAnsi="Courier New"/>
          <w:b w:val="0"/>
          <w:sz w:val="16"/>
        </w:rPr>
        <w:tab/>
        <w:tab/>
        <w:tab/>
        <w:t>"arguments.requestArguments.companyUid"=idpUserData.userInfo.companyId;</w:t>
      </w:r>
      <w:r>
        <w:br/>
      </w:r>
      <w:r>
        <w:rPr>
          <w:rFonts w:ascii="Courier New" w:hAnsi="Courier New"/>
          <w:b w:val="0"/>
          <w:sz w:val="16"/>
        </w:rPr>
        <w:tab/>
        <w:tab/>
        <w:tab/>
        <w:t>"arguments.requestArguments.usrUid"=idpUserData.userInfo.contactId;</w:t>
      </w:r>
      <w:r>
        <w:br/>
      </w:r>
      <w:r>
        <w:rPr>
          <w:rFonts w:ascii="Courier New" w:hAnsi="Courier New"/>
          <w:b w:val="0"/>
          <w:sz w:val="16"/>
        </w:rPr>
        <w:tab/>
        <w:tab/>
        <w:tab/>
      </w:r>
      <w:r>
        <w:br/>
      </w:r>
      <w:r>
        <w:rPr>
          <w:rFonts w:ascii="Courier New" w:hAnsi="Courier New"/>
          <w:b w:val="0"/>
          <w:sz w:val="16"/>
        </w:rPr>
        <w:tab/>
        <w:tab/>
        <w:tab/>
        <w:t>var usrCustomerInfo=getUsrCustomerInfo(idpUserData.userInfo.contactId, idpUserData.userInfo.companyId);</w:t>
      </w:r>
      <w:r>
        <w:br/>
      </w:r>
      <w:r>
        <w:rPr>
          <w:rFonts w:ascii="Courier New" w:hAnsi="Courier New"/>
          <w:b w:val="0"/>
          <w:sz w:val="16"/>
        </w:rPr>
        <w:tab/>
        <w:tab/>
        <w:t>} catch (e) {</w:t>
      </w:r>
      <w:r>
        <w:br/>
      </w:r>
      <w:r>
        <w:rPr>
          <w:rFonts w:ascii="Courier New" w:hAnsi="Courier New"/>
          <w:b w:val="0"/>
          <w:sz w:val="16"/>
        </w:rPr>
        <w:tab/>
        <w:tab/>
        <w:tab/>
        <w:t>return representationOf( {"exception.Message"=e.Message, "exception.Detail"=e.Detail, "idpResponse"=result} ).withStatus(422);</w:t>
      </w:r>
      <w:r>
        <w:br/>
      </w:r>
      <w:r>
        <w:rPr>
          <w:rFonts w:ascii="Courier New" w:hAnsi="Courier New"/>
          <w:b w:val="0"/>
          <w:sz w:val="16"/>
        </w:rPr>
        <w:tab/>
        <w:tab/>
        <w:t>}</w:t>
        <w:tab/>
        <w:tab/>
      </w:r>
      <w:r>
        <w:br/>
      </w:r>
      <w:r>
        <w:rPr>
          <w:rFonts w:ascii="Courier New" w:hAnsi="Courier New"/>
          <w:b w:val="0"/>
          <w:sz w:val="16"/>
        </w:rPr>
        <w:tab/>
        <w:tab/>
      </w:r>
      <w:r>
        <w:br/>
      </w:r>
      <w:r>
        <w:rPr>
          <w:rFonts w:ascii="Courier New" w:hAnsi="Courier New"/>
          <w:b w:val="0"/>
          <w:sz w:val="16"/>
        </w:rPr>
        <w:tab/>
        <w:tab/>
        <w:t>if (lCase(arguments.cfc) EQ 'user') {</w:t>
      </w:r>
      <w:r>
        <w:br/>
      </w:r>
      <w:r>
        <w:rPr>
          <w:rFonts w:ascii="Courier New" w:hAnsi="Courier New"/>
          <w:b w:val="0"/>
          <w:sz w:val="16"/>
        </w:rPr>
        <w:tab/>
        <w:tab/>
        <w:tab/>
        <w:t>if (structIsEmpty(usrCustomerInfo)) return representationOf("User information not found").withStatus(404);</w:t>
      </w:r>
      <w:r>
        <w:br/>
      </w:r>
      <w:r>
        <w:rPr>
          <w:rFonts w:ascii="Courier New" w:hAnsi="Courier New"/>
          <w:b w:val="0"/>
          <w:sz w:val="16"/>
        </w:rPr>
        <w:tab/>
        <w:tab/>
        <w:t>}</w:t>
      </w:r>
      <w:r>
        <w:br/>
      </w:r>
      <w:r>
        <w:rPr>
          <w:rFonts w:ascii="Courier New" w:hAnsi="Courier New"/>
          <w:b w:val="0"/>
          <w:sz w:val="16"/>
        </w:rPr>
        <w:tab/>
        <w:tab/>
      </w:r>
      <w:r>
        <w:br/>
      </w:r>
      <w:r>
        <w:rPr>
          <w:rFonts w:ascii="Courier New" w:hAnsi="Courier New"/>
          <w:b w:val="0"/>
          <w:sz w:val="16"/>
        </w:rPr>
        <w:tab/>
        <w:tab/>
        <w:t>if (lCase(arguments.cfc) EQ 'notification_ls') {</w:t>
      </w:r>
      <w:r>
        <w:br/>
      </w:r>
      <w:r>
        <w:rPr>
          <w:rFonts w:ascii="Courier New" w:hAnsi="Courier New"/>
          <w:b w:val="0"/>
          <w:sz w:val="16"/>
        </w:rPr>
        <w:tab/>
        <w:tab/>
        <w:tab/>
        <w:t>if (structIsEmpty(usrCustomerInfo)) {</w:t>
      </w:r>
      <w:r>
        <w:br/>
      </w:r>
      <w:r>
        <w:rPr>
          <w:rFonts w:ascii="Courier New" w:hAnsi="Courier New"/>
          <w:b w:val="0"/>
          <w:sz w:val="16"/>
        </w:rPr>
        <w:tab/>
        <w:tab/>
        <w:tab/>
        <w:tab/>
        <w:t>"arguments.requestArguments.usrId"=-1;</w:t>
      </w:r>
      <w:r>
        <w:br/>
      </w:r>
      <w:r>
        <w:rPr>
          <w:rFonts w:ascii="Courier New" w:hAnsi="Courier New"/>
          <w:b w:val="0"/>
          <w:sz w:val="16"/>
        </w:rPr>
        <w:tab/>
        <w:tab/>
        <w:tab/>
        <w:tab/>
        <w:t>"arguments.requestArguments.contragentId"=-1;</w:t>
      </w:r>
      <w:r>
        <w:br/>
      </w:r>
      <w:r>
        <w:rPr>
          <w:rFonts w:ascii="Courier New" w:hAnsi="Courier New"/>
          <w:b w:val="0"/>
          <w:sz w:val="16"/>
        </w:rPr>
        <w:tab/>
        <w:tab/>
        <w:tab/>
        <w:tab/>
        <w:t>"arguments.requestArguments.contractId"=-1;</w:t>
      </w:r>
      <w:r>
        <w:br/>
      </w:r>
      <w:r>
        <w:rPr>
          <w:rFonts w:ascii="Courier New" w:hAnsi="Courier New"/>
          <w:b w:val="0"/>
          <w:sz w:val="16"/>
        </w:rPr>
        <w:tab/>
        <w:tab/>
        <w:tab/>
        <w:tab/>
        <w:t>"arguments.requestArguments.specificationId"=-1;</w:t>
      </w:r>
      <w:r>
        <w:br/>
      </w:r>
      <w:r>
        <w:rPr>
          <w:rFonts w:ascii="Courier New" w:hAnsi="Courier New"/>
          <w:b w:val="0"/>
          <w:sz w:val="16"/>
        </w:rPr>
        <w:tab/>
        <w:tab/>
        <w:tab/>
        <w:tab/>
        <w:t xml:space="preserve">"arguments.requestArguments.isImpersonated"=false; </w:t>
      </w:r>
      <w:r>
        <w:br/>
      </w:r>
      <w:r>
        <w:rPr>
          <w:rFonts w:ascii="Courier New" w:hAnsi="Courier New"/>
          <w:b w:val="0"/>
          <w:sz w:val="16"/>
        </w:rPr>
        <w:tab/>
        <w:tab/>
        <w:tab/>
        <w:tab/>
        <w:t xml:space="preserve">"arguments.requestArguments.clientID"=""; </w:t>
      </w:r>
      <w:r>
        <w:br/>
      </w:r>
      <w:r>
        <w:rPr>
          <w:rFonts w:ascii="Courier New" w:hAnsi="Courier New"/>
          <w:b w:val="0"/>
          <w:sz w:val="16"/>
        </w:rPr>
        <w:tab/>
        <w:tab/>
        <w:tab/>
        <w:tab/>
        <w:t xml:space="preserve">"arguments.requestArguments.login"=""; </w:t>
      </w:r>
      <w:r>
        <w:br/>
      </w:r>
      <w:r>
        <w:rPr>
          <w:rFonts w:ascii="Courier New" w:hAnsi="Courier New"/>
          <w:b w:val="0"/>
          <w:sz w:val="16"/>
        </w:rPr>
        <w:tab/>
        <w:tab/>
        <w:tab/>
        <w:tab/>
      </w:r>
      <w:r>
        <w:br/>
      </w:r>
      <w:r>
        <w:rPr>
          <w:rFonts w:ascii="Courier New" w:hAnsi="Courier New"/>
          <w:b w:val="0"/>
          <w:sz w:val="16"/>
        </w:rPr>
        <w:tab/>
        <w:tab/>
        <w:tab/>
        <w:tab/>
        <w:t>return true;</w:t>
      </w:r>
      <w:r>
        <w:br/>
      </w:r>
      <w:r>
        <w:rPr>
          <w:rFonts w:ascii="Courier New" w:hAnsi="Courier New"/>
          <w:b w:val="0"/>
          <w:sz w:val="16"/>
        </w:rPr>
        <w:tab/>
        <w:tab/>
        <w:tab/>
        <w:t>}</w:t>
      </w:r>
      <w:r>
        <w:br/>
      </w:r>
      <w:r>
        <w:rPr>
          <w:rFonts w:ascii="Courier New" w:hAnsi="Courier New"/>
          <w:b w:val="0"/>
          <w:sz w:val="16"/>
        </w:rPr>
        <w:tab/>
        <w:tab/>
        <w:t>}</w:t>
      </w:r>
      <w:r>
        <w:br/>
      </w:r>
      <w:r>
        <w:rPr>
          <w:rFonts w:ascii="Courier New" w:hAnsi="Courier New"/>
          <w:b w:val="0"/>
          <w:sz w:val="16"/>
        </w:rPr>
        <w:tab/>
        <w:tab/>
      </w:r>
      <w:r>
        <w:br/>
      </w:r>
      <w:r>
        <w:rPr>
          <w:rFonts w:ascii="Courier New" w:hAnsi="Courier New"/>
          <w:b w:val="0"/>
          <w:sz w:val="16"/>
        </w:rPr>
        <w:tab/>
        <w:tab/>
        <w:t>if (structIsEmpty(usrCustomerInfo)) return representationOf("Cannot find default specification for current user #result#").withStatus(422);</w:t>
      </w:r>
      <w:r>
        <w:br/>
      </w:r>
      <w:r>
        <w:rPr>
          <w:rFonts w:ascii="Courier New" w:hAnsi="Courier New"/>
          <w:b w:val="0"/>
          <w:sz w:val="16"/>
        </w:rPr>
        <w:tab/>
        <w:tab/>
      </w:r>
      <w:r>
        <w:br/>
      </w:r>
      <w:r>
        <w:rPr>
          <w:rFonts w:ascii="Courier New" w:hAnsi="Courier New"/>
          <w:b w:val="0"/>
          <w:sz w:val="16"/>
        </w:rPr>
        <w:tab/>
        <w:tab/>
        <w:t>"arguments.requestArguments.usrId"=usrCustomerInfo.usrId;</w:t>
      </w:r>
      <w:r>
        <w:br/>
      </w:r>
      <w:r>
        <w:rPr>
          <w:rFonts w:ascii="Courier New" w:hAnsi="Courier New"/>
          <w:b w:val="0"/>
          <w:sz w:val="16"/>
        </w:rPr>
        <w:tab/>
        <w:tab/>
        <w:t>"arguments.requestArguments.contragentId"=usrCustomerInfo.contragentId;</w:t>
      </w:r>
      <w:r>
        <w:br/>
      </w:r>
      <w:r>
        <w:rPr>
          <w:rFonts w:ascii="Courier New" w:hAnsi="Courier New"/>
          <w:b w:val="0"/>
          <w:sz w:val="16"/>
        </w:rPr>
        <w:tab/>
        <w:tab/>
        <w:t>"arguments.requestArguments.contractId"=usrCustomerInfo.contractId;</w:t>
      </w:r>
      <w:r>
        <w:br/>
      </w:r>
      <w:r>
        <w:rPr>
          <w:rFonts w:ascii="Courier New" w:hAnsi="Courier New"/>
          <w:b w:val="0"/>
          <w:sz w:val="16"/>
        </w:rPr>
        <w:tab/>
        <w:tab/>
        <w:t>"arguments.requestArguments.specificationId"=usrCustomerInfo.specificationId;</w:t>
      </w:r>
      <w:r>
        <w:br/>
      </w:r>
      <w:r>
        <w:rPr>
          <w:rFonts w:ascii="Courier New" w:hAnsi="Courier New"/>
          <w:b w:val="0"/>
          <w:sz w:val="16"/>
        </w:rPr>
        <w:tab/>
        <w:tab/>
      </w:r>
      <w:r>
        <w:br/>
      </w:r>
      <w:r>
        <w:rPr>
          <w:rFonts w:ascii="Courier New" w:hAnsi="Courier New"/>
          <w:b w:val="0"/>
          <w:sz w:val="16"/>
        </w:rPr>
        <w:tab/>
        <w:tab/>
        <w:t>try {</w:t>
      </w:r>
      <w:r>
        <w:br/>
      </w:r>
      <w:r>
        <w:rPr>
          <w:rFonts w:ascii="Courier New" w:hAnsi="Courier New"/>
          <w:b w:val="0"/>
          <w:sz w:val="16"/>
        </w:rPr>
        <w:tab/>
        <w:tab/>
        <w:tab/>
        <w:t xml:space="preserve">"arguments.requestArguments.isImpersonated"=idpUserData.impersonation.is_impersonated; </w:t>
      </w:r>
      <w:r>
        <w:br/>
      </w:r>
      <w:r>
        <w:rPr>
          <w:rFonts w:ascii="Courier New" w:hAnsi="Courier New"/>
          <w:b w:val="0"/>
          <w:sz w:val="16"/>
        </w:rPr>
        <w:tab/>
        <w:tab/>
        <w:t>} catch (e) {</w:t>
      </w:r>
      <w:r>
        <w:br/>
      </w:r>
      <w:r>
        <w:rPr>
          <w:rFonts w:ascii="Courier New" w:hAnsi="Courier New"/>
          <w:b w:val="0"/>
          <w:sz w:val="16"/>
        </w:rPr>
        <w:tab/>
        <w:tab/>
        <w:tab/>
        <w:t>"arguments.requestArguments.isImpersonated"=false;</w:t>
      </w:r>
      <w:r>
        <w:br/>
      </w:r>
      <w:r>
        <w:rPr>
          <w:rFonts w:ascii="Courier New" w:hAnsi="Courier New"/>
          <w:b w:val="0"/>
          <w:sz w:val="16"/>
        </w:rPr>
        <w:tab/>
        <w:tab/>
        <w:t>}</w:t>
        <w:tab/>
      </w:r>
      <w:r>
        <w:br/>
      </w:r>
      <w:r>
        <w:rPr>
          <w:rFonts w:ascii="Courier New" w:hAnsi="Courier New"/>
          <w:b w:val="0"/>
          <w:sz w:val="16"/>
        </w:rPr>
        <w:tab/>
        <w:tab/>
      </w:r>
      <w:r>
        <w:br/>
      </w:r>
      <w:r>
        <w:rPr>
          <w:rFonts w:ascii="Courier New" w:hAnsi="Courier New"/>
          <w:b w:val="0"/>
          <w:sz w:val="16"/>
        </w:rPr>
        <w:tab/>
        <w:tab/>
        <w:t>try {</w:t>
      </w:r>
      <w:r>
        <w:br/>
      </w:r>
      <w:r>
        <w:rPr>
          <w:rFonts w:ascii="Courier New" w:hAnsi="Courier New"/>
          <w:b w:val="0"/>
          <w:sz w:val="16"/>
        </w:rPr>
        <w:tab/>
        <w:tab/>
        <w:tab/>
        <w:t>"arguments.requestArguments.clientID"=idpUserData.userInfo.clientID;</w:t>
      </w:r>
      <w:r>
        <w:br/>
      </w:r>
      <w:r>
        <w:rPr>
          <w:rFonts w:ascii="Courier New" w:hAnsi="Courier New"/>
          <w:b w:val="0"/>
          <w:sz w:val="16"/>
        </w:rPr>
        <w:tab/>
        <w:tab/>
        <w:t>} catch (e) {</w:t>
      </w:r>
      <w:r>
        <w:br/>
      </w:r>
      <w:r>
        <w:rPr>
          <w:rFonts w:ascii="Courier New" w:hAnsi="Courier New"/>
          <w:b w:val="0"/>
          <w:sz w:val="16"/>
        </w:rPr>
        <w:tab/>
        <w:tab/>
        <w:tab/>
        <w:t>"arguments.requestArguments.clientID"="";</w:t>
      </w:r>
      <w:r>
        <w:br/>
      </w:r>
      <w:r>
        <w:rPr>
          <w:rFonts w:ascii="Courier New" w:hAnsi="Courier New"/>
          <w:b w:val="0"/>
          <w:sz w:val="16"/>
        </w:rPr>
        <w:tab/>
        <w:tab/>
        <w:t>}</w:t>
        <w:tab/>
      </w:r>
      <w:r>
        <w:br/>
      </w:r>
      <w:r>
        <w:rPr>
          <w:rFonts w:ascii="Courier New" w:hAnsi="Courier New"/>
          <w:b w:val="0"/>
          <w:sz w:val="16"/>
        </w:rPr>
        <w:tab/>
        <w:tab/>
      </w:r>
      <w:r>
        <w:br/>
      </w:r>
      <w:r>
        <w:rPr>
          <w:rFonts w:ascii="Courier New" w:hAnsi="Courier New"/>
          <w:b w:val="0"/>
          <w:sz w:val="16"/>
        </w:rPr>
        <w:tab/>
        <w:tab/>
        <w:t>try {</w:t>
      </w:r>
      <w:r>
        <w:br/>
      </w:r>
      <w:r>
        <w:rPr>
          <w:rFonts w:ascii="Courier New" w:hAnsi="Courier New"/>
          <w:b w:val="0"/>
          <w:sz w:val="16"/>
        </w:rPr>
        <w:tab/>
        <w:tab/>
        <w:tab/>
        <w:t>"arguments.requestArguments.login"=idpUserData.userInfo.login;</w:t>
      </w:r>
      <w:r>
        <w:br/>
      </w:r>
      <w:r>
        <w:rPr>
          <w:rFonts w:ascii="Courier New" w:hAnsi="Courier New"/>
          <w:b w:val="0"/>
          <w:sz w:val="16"/>
        </w:rPr>
        <w:tab/>
        <w:tab/>
        <w:t>} catch (e) {</w:t>
      </w:r>
      <w:r>
        <w:br/>
      </w:r>
      <w:r>
        <w:rPr>
          <w:rFonts w:ascii="Courier New" w:hAnsi="Courier New"/>
          <w:b w:val="0"/>
          <w:sz w:val="16"/>
        </w:rPr>
        <w:tab/>
        <w:tab/>
        <w:tab/>
        <w:t>"arguments.requestArguments.login"="";</w:t>
      </w:r>
      <w:r>
        <w:br/>
      </w:r>
      <w:r>
        <w:rPr>
          <w:rFonts w:ascii="Courier New" w:hAnsi="Courier New"/>
          <w:b w:val="0"/>
          <w:sz w:val="16"/>
        </w:rPr>
        <w:tab/>
        <w:tab/>
        <w:t>}</w:t>
      </w:r>
      <w:r>
        <w:br/>
      </w:r>
      <w:r>
        <w:rPr>
          <w:rFonts w:ascii="Courier New" w:hAnsi="Courier New"/>
          <w:b w:val="0"/>
          <w:sz w:val="16"/>
        </w:rPr>
        <w:tab/>
      </w:r>
      <w:r>
        <w:br/>
      </w:r>
      <w:r>
        <w:rPr>
          <w:rFonts w:ascii="Courier New" w:hAnsi="Courier New"/>
          <w:b w:val="0"/>
          <w:sz w:val="16"/>
        </w:rPr>
        <w:tab/>
        <w:tab/>
        <w:t>return true;</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ab/>
        <w:t>&lt;/cfscript&gt;</w:t>
      </w:r>
      <w:r>
        <w:br/>
      </w:r>
      <w:r>
        <w:rPr>
          <w:rFonts w:ascii="Courier New" w:hAnsi="Courier New"/>
          <w:b w:val="0"/>
          <w:sz w:val="16"/>
        </w:rPr>
      </w:r>
      <w:r>
        <w:br/>
      </w:r>
      <w:r>
        <w:rPr>
          <w:rFonts w:ascii="Courier New" w:hAnsi="Courier New"/>
          <w:b w:val="0"/>
          <w:sz w:val="16"/>
        </w:rPr>
        <w:tab/>
        <w:t>&lt;cffunction name="checkAuth"&gt;</w:t>
        <w:tab/>
      </w:r>
      <w:r>
        <w:br/>
      </w:r>
      <w:r>
        <w:rPr>
          <w:rFonts w:ascii="Courier New" w:hAnsi="Courier New"/>
          <w:b w:val="0"/>
          <w:sz w:val="16"/>
        </w:rPr>
        <w:tab/>
        <w:tab/>
        <w:t>&lt;cfset var jwtHelper=CreateObject("component","lib.jwt").init()/&gt;</w:t>
        <w:tab/>
        <w:tab/>
      </w:r>
      <w:r>
        <w:br/>
      </w:r>
      <w:r>
        <w:rPr>
          <w:rFonts w:ascii="Courier New" w:hAnsi="Courier New"/>
          <w:b w:val="0"/>
          <w:sz w:val="16"/>
        </w:rPr>
        <w:tab/>
        <w:tab/>
        <w:t>&lt;cfset var headers=#GetHttpRequestData().headers#/&gt;</w:t>
      </w:r>
      <w:r>
        <w:br/>
      </w:r>
      <w:r>
        <w:rPr>
          <w:rFonts w:ascii="Courier New" w:hAnsi="Courier New"/>
          <w:b w:val="0"/>
          <w:sz w:val="16"/>
        </w:rPr>
        <w:tab/>
        <w:tab/>
        <w:t>&lt;cftry&gt;</w:t>
        <w:tab/>
      </w:r>
      <w:r>
        <w:br/>
      </w:r>
      <w:r>
        <w:rPr>
          <w:rFonts w:ascii="Courier New" w:hAnsi="Courier New"/>
          <w:b w:val="0"/>
          <w:sz w:val="16"/>
        </w:rPr>
        <w:tab/>
        <w:tab/>
        <w:tab/>
        <w:t>&lt;cfset var rawToken=right(headers.Authorization,len(headers.Authorization)-len('bearer '))/&gt;</w:t>
      </w:r>
      <w:r>
        <w:br/>
      </w:r>
      <w:r>
        <w:rPr>
          <w:rFonts w:ascii="Courier New" w:hAnsi="Courier New"/>
          <w:b w:val="0"/>
          <w:sz w:val="16"/>
        </w:rPr>
        <w:tab/>
        <w:tab/>
        <w:tab/>
        <w:t>&lt;cfset var token=jwtHelper.decode(token=rawToken, key=request.config.IDP_certificate.keys[1], algorithms='RS256')/&gt;</w:t>
      </w:r>
      <w:r>
        <w:br/>
      </w:r>
      <w:r>
        <w:rPr>
          <w:rFonts w:ascii="Courier New" w:hAnsi="Courier New"/>
          <w:b w:val="0"/>
          <w:sz w:val="16"/>
        </w:rPr>
        <w:tab/>
        <w:tab/>
        <w:tab/>
      </w:r>
      <w:r>
        <w:br/>
      </w:r>
      <w:r>
        <w:rPr>
          <w:rFonts w:ascii="Courier New" w:hAnsi="Courier New"/>
          <w:b w:val="0"/>
          <w:sz w:val="16"/>
        </w:rPr>
        <w:tab/>
        <w:tab/>
        <w:tab/>
        <w:t>&lt;cfset var login=token.preferred_username/&gt;</w:t>
      </w:r>
      <w:r>
        <w:br/>
      </w:r>
      <w:r>
        <w:rPr>
          <w:rFonts w:ascii="Courier New" w:hAnsi="Courier New"/>
          <w:b w:val="0"/>
          <w:sz w:val="16"/>
        </w:rPr>
        <w:tab/>
        <w:tab/>
        <w:tab/>
        <w:t>&lt;cfset login=ReplaceNoCase(login,"#request.config.auth_domain_suffix#","")/&gt;</w:t>
      </w:r>
      <w:r>
        <w:br/>
      </w:r>
      <w:r>
        <w:rPr>
          <w:rFonts w:ascii="Courier New" w:hAnsi="Courier New"/>
          <w:b w:val="0"/>
          <w:sz w:val="16"/>
        </w:rPr>
        <w:tab/>
        <w:tab/>
        <w:tab/>
        <w:t>&lt;cfquery name="local.qUsr"&gt;</w:t>
      </w:r>
      <w:r>
        <w:br/>
      </w:r>
      <w:r>
        <w:rPr>
          <w:rFonts w:ascii="Courier New" w:hAnsi="Courier New"/>
          <w:b w:val="0"/>
          <w:sz w:val="16"/>
        </w:rPr>
        <w:tab/>
        <w:tab/>
        <w:tab/>
        <w:tab/>
        <w:t>select usr_id from usr where login=&lt;cfqueryparam cfsqltype="cf_sql_varchar" value="#login#"/&gt;</w:t>
      </w:r>
      <w:r>
        <w:br/>
      </w:r>
      <w:r>
        <w:rPr>
          <w:rFonts w:ascii="Courier New" w:hAnsi="Courier New"/>
          <w:b w:val="0"/>
          <w:sz w:val="16"/>
        </w:rPr>
        <w:tab/>
        <w:tab/>
        <w:tab/>
        <w:t>&lt;/cfquery&gt;</w:t>
      </w:r>
      <w:r>
        <w:br/>
      </w:r>
      <w:r>
        <w:rPr>
          <w:rFonts w:ascii="Courier New" w:hAnsi="Courier New"/>
          <w:b w:val="0"/>
          <w:sz w:val="16"/>
        </w:rPr>
        <w:tab/>
        <w:tab/>
        <w:tab/>
      </w:r>
      <w:r>
        <w:br/>
      </w:r>
      <w:r>
        <w:rPr>
          <w:rFonts w:ascii="Courier New" w:hAnsi="Courier New"/>
          <w:b w:val="0"/>
          <w:sz w:val="16"/>
        </w:rPr>
        <w:tab/>
        <w:tab/>
        <w:tab/>
        <w:t>&lt;cfif #local.qUsr.recordCount# EQ 0&gt;</w:t>
      </w:r>
      <w:r>
        <w:br/>
      </w:r>
      <w:r>
        <w:rPr>
          <w:rFonts w:ascii="Courier New" w:hAnsi="Courier New"/>
          <w:b w:val="0"/>
          <w:sz w:val="16"/>
        </w:rPr>
        <w:tab/>
        <w:tab/>
        <w:tab/>
        <w:tab/>
        <w:t>&lt;cfheader statuscode="401" statustext="User not found in local database"/&gt;</w:t>
        <w:tab/>
        <w:tab/>
      </w:r>
      <w:r>
        <w:br/>
      </w:r>
      <w:r>
        <w:rPr>
          <w:rFonts w:ascii="Courier New" w:hAnsi="Courier New"/>
          <w:b w:val="0"/>
          <w:sz w:val="16"/>
        </w:rPr>
        <w:tab/>
        <w:tab/>
        <w:tab/>
        <w:tab/>
        <w:t>&lt;cfreturn false/&gt;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&lt;cfset request.usr_id=local.qUsr.usr_id/&gt;</w:t>
      </w:r>
      <w:r>
        <w:br/>
      </w:r>
      <w:r>
        <w:rPr>
          <w:rFonts w:ascii="Courier New" w:hAnsi="Courier New"/>
          <w:b w:val="0"/>
          <w:sz w:val="16"/>
        </w:rPr>
        <w:tab/>
        <w:tab/>
        <w:tab/>
      </w:r>
      <w:r>
        <w:br/>
      </w:r>
      <w:r>
        <w:rPr>
          <w:rFonts w:ascii="Courier New" w:hAnsi="Courier New"/>
          <w:b w:val="0"/>
          <w:sz w:val="16"/>
        </w:rPr>
        <w:tab/>
        <w:tab/>
        <w:tab/>
        <w:t>&lt;cfcatch type="database"&gt;</w:t>
      </w:r>
      <w:r>
        <w:br/>
      </w:r>
      <w:r>
        <w:rPr>
          <w:rFonts w:ascii="Courier New" w:hAnsi="Courier New"/>
          <w:b w:val="0"/>
          <w:sz w:val="16"/>
        </w:rPr>
        <w:tab/>
        <w:tab/>
        <w:tab/>
        <w:tab/>
        <w:t>&lt;cfheader statuscode="500" statustext="Internal Server Error - Database Error"/&gt;</w:t>
      </w:r>
      <w:r>
        <w:br/>
      </w:r>
      <w:r>
        <w:rPr>
          <w:rFonts w:ascii="Courier New" w:hAnsi="Courier New"/>
          <w:b w:val="0"/>
          <w:sz w:val="16"/>
        </w:rPr>
        <w:tab/>
        <w:tab/>
        <w:tab/>
        <w:tab/>
        <w:t>&lt;cfoutput&gt;#cfcatch.message# : #cfcatch.detail#&lt;/cfoutput&gt;</w:t>
      </w:r>
      <w:r>
        <w:br/>
      </w:r>
      <w:r>
        <w:rPr>
          <w:rFonts w:ascii="Courier New" w:hAnsi="Courier New"/>
          <w:b w:val="0"/>
          <w:sz w:val="16"/>
        </w:rPr>
        <w:tab/>
        <w:tab/>
        <w:tab/>
        <w:tab/>
        <w:t>&lt;cfreturn false/&gt;</w:t>
      </w:r>
      <w:r>
        <w:br/>
      </w:r>
      <w:r>
        <w:rPr>
          <w:rFonts w:ascii="Courier New" w:hAnsi="Courier New"/>
          <w:b w:val="0"/>
          <w:sz w:val="16"/>
        </w:rPr>
        <w:tab/>
        <w:tab/>
        <w:tab/>
        <w:t>&lt;/cfcatch&gt;</w:t>
      </w:r>
      <w:r>
        <w:br/>
      </w:r>
      <w:r>
        <w:rPr>
          <w:rFonts w:ascii="Courier New" w:hAnsi="Courier New"/>
          <w:b w:val="0"/>
          <w:sz w:val="16"/>
        </w:rPr>
        <w:tab/>
        <w:tab/>
        <w:tab/>
      </w:r>
      <w:r>
        <w:br/>
      </w:r>
      <w:r>
        <w:rPr>
          <w:rFonts w:ascii="Courier New" w:hAnsi="Courier New"/>
          <w:b w:val="0"/>
          <w:sz w:val="16"/>
        </w:rPr>
        <w:tab/>
        <w:tab/>
        <w:tab/>
        <w:t>&lt;cfcatch type="ANY"&gt;</w:t>
      </w:r>
      <w:r>
        <w:br/>
      </w:r>
      <w:r>
        <w:rPr>
          <w:rFonts w:ascii="Courier New" w:hAnsi="Courier New"/>
          <w:b w:val="0"/>
          <w:sz w:val="16"/>
        </w:rPr>
        <w:tab/>
        <w:tab/>
        <w:tab/>
        <w:tab/>
        <w:t>&lt;cfif !GetHttpRequestData().method EQ "OPTIONS"&gt;</w:t>
        <w:tab/>
        <w:tab/>
        <w:tab/>
        <w:tab/>
      </w:r>
      <w:r>
        <w:br/>
      </w:r>
      <w:r>
        <w:rPr>
          <w:rFonts w:ascii="Courier New" w:hAnsi="Courier New"/>
          <w:b w:val="0"/>
          <w:sz w:val="16"/>
        </w:rPr>
        <w:tab/>
        <w:tab/>
        <w:tab/>
        <w:tab/>
        <w:tab/>
        <w:t>&lt;cfoutput&gt;#cfcatch.message# : #cfcatch.detail#&lt;/cfoutput&gt;</w:t>
      </w:r>
      <w:r>
        <w:br/>
      </w:r>
      <w:r>
        <w:rPr>
          <w:rFonts w:ascii="Courier New" w:hAnsi="Courier New"/>
          <w:b w:val="0"/>
          <w:sz w:val="16"/>
        </w:rPr>
        <w:tab/>
        <w:tab/>
        <w:tab/>
        <w:tab/>
        <w:tab/>
        <w:t>&lt;cfreturn false/&gt;</w:t>
      </w:r>
      <w:r>
        <w:br/>
      </w:r>
      <w:r>
        <w:rPr>
          <w:rFonts w:ascii="Courier New" w:hAnsi="Courier New"/>
          <w:b w:val="0"/>
          <w:sz w:val="16"/>
        </w:rPr>
        <w:tab/>
        <w:tab/>
        <w:tab/>
        <w:tab/>
        <w:t>&lt;/cfif&gt;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tab/>
        <w:tab/>
      </w:r>
      <w:r>
        <w:br/>
      </w:r>
      <w:r>
        <w:rPr>
          <w:rFonts w:ascii="Courier New" w:hAnsi="Courier New"/>
          <w:b w:val="0"/>
          <w:sz w:val="16"/>
        </w:rPr>
        <w:tab/>
        <w:tab/>
        <w:t>&lt;cfreturn true/&gt;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name="getUsrCustomerInfo"&gt;</w:t>
      </w:r>
      <w:r>
        <w:br/>
      </w:r>
      <w:r>
        <w:rPr>
          <w:rFonts w:ascii="Courier New" w:hAnsi="Courier New"/>
          <w:b w:val="0"/>
          <w:sz w:val="16"/>
        </w:rPr>
        <w:tab/>
        <w:tab/>
        <w:t>при этом если имперсонируется компания, то спецификацию и контракт нужно брать по компании</w:t>
      </w:r>
      <w:r>
        <w:br/>
      </w:r>
      <w:r>
        <w:rPr>
          <w:rFonts w:ascii="Courier New" w:hAnsi="Courier New"/>
          <w:b w:val="0"/>
          <w:sz w:val="16"/>
        </w:rPr>
        <w:tab/>
        <w:tab/>
        <w:t xml:space="preserve">Кстати, зачем нужен вообще юзер, если компания всегда доступна, а вся информация висит на ней </w:t>
      </w:r>
      <w:r>
        <w:br/>
      </w:r>
      <w:r>
        <w:rPr>
          <w:rFonts w:ascii="Courier New" w:hAnsi="Courier New"/>
          <w:b w:val="0"/>
          <w:sz w:val="16"/>
        </w:rPr>
        <w:tab/>
        <w:tab/>
        <w:t>Для того, чтобы разрешить ключ в целочисленный ключ CMDB---&gt;</w:t>
      </w:r>
      <w:r>
        <w:br/>
      </w:r>
      <w:r>
        <w:rPr>
          <w:rFonts w:ascii="Courier New" w:hAnsi="Courier New"/>
          <w:b w:val="0"/>
          <w:sz w:val="16"/>
        </w:rPr>
        <w:tab/>
        <w:tab/>
        <w:t>&lt;cfargument name="usrUid"/&gt;</w:t>
      </w:r>
      <w:r>
        <w:br/>
      </w:r>
      <w:r>
        <w:rPr>
          <w:rFonts w:ascii="Courier New" w:hAnsi="Courier New"/>
          <w:b w:val="0"/>
          <w:sz w:val="16"/>
        </w:rPr>
        <w:tab/>
        <w:tab/>
        <w:t>&lt;cfargument name="contragentUid"/&gt;</w:t>
      </w:r>
      <w:r>
        <w:br/>
      </w:r>
      <w:r>
        <w:rPr>
          <w:rFonts w:ascii="Courier New" w:hAnsi="Courier New"/>
          <w:b w:val="0"/>
          <w:sz w:val="16"/>
        </w:rPr>
        <w:tab/>
        <w:tab/>
      </w:r>
      <w:r>
        <w:br/>
      </w:r>
      <w:r>
        <w:rPr>
          <w:rFonts w:ascii="Courier New" w:hAnsi="Courier New"/>
          <w:b w:val="0"/>
          <w:sz w:val="16"/>
        </w:rPr>
        <w:tab/>
        <w:tab/>
        <w:t>&lt;cfif !isValid('guid',arguments.usrUid)&gt;</w:t>
      </w:r>
      <w:r>
        <w:br/>
      </w:r>
      <w:r>
        <w:rPr>
          <w:rFonts w:ascii="Courier New" w:hAnsi="Courier New"/>
          <w:b w:val="0"/>
          <w:sz w:val="16"/>
        </w:rPr>
        <w:tab/>
        <w:tab/>
        <w:t>&lt;/cfif&gt;</w:t>
        <w:tab/>
        <w:tab/>
      </w:r>
      <w:r>
        <w:br/>
      </w:r>
      <w:r>
        <w:rPr>
          <w:rFonts w:ascii="Courier New" w:hAnsi="Courier New"/>
          <w:b w:val="0"/>
          <w:sz w:val="16"/>
        </w:rPr>
        <w:tab/>
        <w:tab/>
        <w:t>&lt;cfif !isValid('guid',arguments.contragentUid)&gt;</w:t>
      </w:r>
      <w:r>
        <w:br/>
      </w:r>
      <w:r>
        <w:rPr>
          <w:rFonts w:ascii="Courier New" w:hAnsi="Courier New"/>
          <w:b w:val="0"/>
          <w:sz w:val="16"/>
        </w:rPr>
        <w:tab/>
        <w:tab/>
        <w:tab/>
        <w:t>&lt;cfthrow message="Invalid contragent uuid" detail="uuid=(#arguments.contragentUid#) is not a valid UUID"/&gt;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&lt;cfset local={}/&gt;</w:t>
      </w:r>
      <w:r>
        <w:br/>
      </w:r>
      <w:r>
        <w:rPr>
          <w:rFonts w:ascii="Courier New" w:hAnsi="Courier New"/>
          <w:b w:val="0"/>
          <w:sz w:val="16"/>
        </w:rPr>
        <w:tab/>
        <w:tab/>
      </w:r>
      <w:r>
        <w:br/>
      </w:r>
      <w:r>
        <w:rPr>
          <w:rFonts w:ascii="Courier New" w:hAnsi="Courier New"/>
          <w:b w:val="0"/>
          <w:sz w:val="16"/>
        </w:rPr>
      </w:r>
      <w:r>
        <w:br/>
      </w:r>
      <w:r>
        <w:rPr>
          <w:rFonts w:ascii="Courier New" w:hAnsi="Courier New"/>
          <w:b w:val="0"/>
          <w:sz w:val="16"/>
        </w:rPr>
        <w:tab/>
        <w:tab/>
        <w:t>&lt;cfquery name="local.qGetContragentInfo"&gt;</w:t>
      </w:r>
      <w:r>
        <w:br/>
      </w:r>
      <w:r>
        <w:rPr>
          <w:rFonts w:ascii="Courier New" w:hAnsi="Courier New"/>
          <w:b w:val="0"/>
          <w:sz w:val="16"/>
        </w:rPr>
        <w:tab/>
        <w:tab/>
        <w:tab/>
        <w:t>select z.contragent_id, c.contract_id, s.specification_id</w:t>
      </w:r>
      <w:r>
        <w:br/>
      </w:r>
      <w:r>
        <w:rPr>
          <w:rFonts w:ascii="Courier New" w:hAnsi="Courier New"/>
          <w:b w:val="0"/>
          <w:sz w:val="16"/>
        </w:rPr>
        <w:tab/>
        <w:tab/>
        <w:tab/>
        <w:t xml:space="preserve">from contragent z </w:t>
      </w:r>
      <w:r>
        <w:br/>
      </w:r>
      <w:r>
        <w:rPr>
          <w:rFonts w:ascii="Courier New" w:hAnsi="Courier New"/>
          <w:b w:val="0"/>
          <w:sz w:val="16"/>
        </w:rPr>
        <w:tab/>
        <w:tab/>
        <w:tab/>
        <w:t>join contract c on (z.contragent_id=c.contragent_id)</w:t>
      </w:r>
      <w:r>
        <w:br/>
      </w:r>
      <w:r>
        <w:rPr>
          <w:rFonts w:ascii="Courier New" w:hAnsi="Courier New"/>
          <w:b w:val="0"/>
          <w:sz w:val="16"/>
        </w:rPr>
        <w:tab/>
        <w:tab/>
        <w:tab/>
        <w:t>join specification s on (c.contract_id=s.contract_id)</w:t>
      </w:r>
      <w:r>
        <w:br/>
      </w:r>
      <w:r>
        <w:rPr>
          <w:rFonts w:ascii="Courier New" w:hAnsi="Courier New"/>
          <w:b w:val="0"/>
          <w:sz w:val="16"/>
        </w:rPr>
        <w:tab/>
        <w:tab/>
        <w:tab/>
        <w:t>where z.external_uid=&lt;cfqueryparam cfsqltype="cf_sql_other" value="#arguments.contragentUid#" null=#!isValid('guid',arguments.contragentUid)#/&gt;</w:t>
      </w:r>
      <w:r>
        <w:br/>
      </w:r>
      <w:r>
        <w:rPr>
          <w:rFonts w:ascii="Courier New" w:hAnsi="Courier New"/>
          <w:b w:val="0"/>
          <w:sz w:val="16"/>
        </w:rPr>
        <w:tab/>
        <w:tab/>
        <w:tab/>
        <w:t xml:space="preserve">order by s.specification_id desc </w:t>
      </w:r>
      <w:r>
        <w:br/>
      </w:r>
      <w:r>
        <w:rPr>
          <w:rFonts w:ascii="Courier New" w:hAnsi="Courier New"/>
          <w:b w:val="0"/>
          <w:sz w:val="16"/>
        </w:rPr>
        <w:tab/>
        <w:tab/>
        <w:tab/>
        <w:t>limit 1;</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&lt;cfif local.qGetContragentInfo.recordCount EQ 0&gt;</w:t>
      </w:r>
      <w:r>
        <w:br/>
      </w:r>
      <w:r>
        <w:rPr>
          <w:rFonts w:ascii="Courier New" w:hAnsi="Courier New"/>
          <w:b w:val="0"/>
          <w:sz w:val="16"/>
        </w:rPr>
        <w:tab/>
        <w:tab/>
        <w:tab/>
        <w:t>&lt;cfquery name="local.qGetContragent"&gt;</w:t>
      </w:r>
      <w:r>
        <w:br/>
      </w:r>
      <w:r>
        <w:rPr>
          <w:rFonts w:ascii="Courier New" w:hAnsi="Courier New"/>
          <w:b w:val="0"/>
          <w:sz w:val="16"/>
        </w:rPr>
        <w:tab/>
        <w:tab/>
        <w:tab/>
        <w:tab/>
        <w:t>select z.contragent_id</w:t>
      </w:r>
      <w:r>
        <w:br/>
      </w:r>
      <w:r>
        <w:rPr>
          <w:rFonts w:ascii="Courier New" w:hAnsi="Courier New"/>
          <w:b w:val="0"/>
          <w:sz w:val="16"/>
        </w:rPr>
        <w:tab/>
        <w:tab/>
        <w:tab/>
        <w:tab/>
        <w:t xml:space="preserve">from contragent z </w:t>
      </w:r>
      <w:r>
        <w:br/>
      </w:r>
      <w:r>
        <w:rPr>
          <w:rFonts w:ascii="Courier New" w:hAnsi="Courier New"/>
          <w:b w:val="0"/>
          <w:sz w:val="16"/>
        </w:rPr>
        <w:tab/>
        <w:tab/>
        <w:tab/>
        <w:tab/>
        <w:t>where z.external_uid=&lt;cfqueryparam cfsqltype="cf_sql_other" value="#arguments.contragentUid#" null=#!isValid('guid',arguments.contragentUid)#/&gt;</w:t>
      </w:r>
      <w:r>
        <w:br/>
      </w:r>
      <w:r>
        <w:rPr>
          <w:rFonts w:ascii="Courier New" w:hAnsi="Courier New"/>
          <w:b w:val="0"/>
          <w:sz w:val="16"/>
        </w:rPr>
        <w:tab/>
        <w:tab/>
        <w:tab/>
        <w:t>&lt;/cfquery&gt;</w:t>
      </w:r>
      <w:r>
        <w:br/>
      </w:r>
      <w:r>
        <w:rPr>
          <w:rFonts w:ascii="Courier New" w:hAnsi="Courier New"/>
          <w:b w:val="0"/>
          <w:sz w:val="16"/>
        </w:rPr>
        <w:tab/>
        <w:tab/>
        <w:tab/>
        <w:t>&lt;cfif local.qGetContragent.recordCount EQ 0&gt;</w:t>
        <w:tab/>
        <w:tab/>
        <w:tab/>
      </w:r>
      <w:r>
        <w:br/>
      </w:r>
      <w:r>
        <w:rPr>
          <w:rFonts w:ascii="Courier New" w:hAnsi="Courier New"/>
          <w:b w:val="0"/>
          <w:sz w:val="16"/>
        </w:rPr>
        <w:tab/>
        <w:tab/>
        <w:tab/>
        <w:tab/>
        <w:t>&lt;cfthrow message="Contragent Not Found in CMDB" detail="Contragent with uuid=(#arguments.contragentUid#) not found in CMDB"/&gt;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&lt;cfquery name="local.qGetContract"&gt;</w:t>
      </w:r>
      <w:r>
        <w:br/>
      </w:r>
      <w:r>
        <w:rPr>
          <w:rFonts w:ascii="Courier New" w:hAnsi="Courier New"/>
          <w:b w:val="0"/>
          <w:sz w:val="16"/>
        </w:rPr>
        <w:tab/>
        <w:tab/>
        <w:tab/>
        <w:t>select z.contragent_id, c.contract_id</w:t>
      </w:r>
      <w:r>
        <w:br/>
      </w:r>
      <w:r>
        <w:rPr>
          <w:rFonts w:ascii="Courier New" w:hAnsi="Courier New"/>
          <w:b w:val="0"/>
          <w:sz w:val="16"/>
        </w:rPr>
        <w:tab/>
        <w:tab/>
        <w:tab/>
        <w:t xml:space="preserve">from contragent z </w:t>
      </w:r>
      <w:r>
        <w:br/>
      </w:r>
      <w:r>
        <w:rPr>
          <w:rFonts w:ascii="Courier New" w:hAnsi="Courier New"/>
          <w:b w:val="0"/>
          <w:sz w:val="16"/>
        </w:rPr>
        <w:tab/>
        <w:tab/>
        <w:tab/>
        <w:t>join contract c on (z.contragent_id=c.contragent_id)</w:t>
      </w:r>
      <w:r>
        <w:br/>
      </w:r>
      <w:r>
        <w:rPr>
          <w:rFonts w:ascii="Courier New" w:hAnsi="Courier New"/>
          <w:b w:val="0"/>
          <w:sz w:val="16"/>
        </w:rPr>
        <w:tab/>
        <w:tab/>
        <w:tab/>
        <w:t>where z.external_uid=&lt;cfqueryparam cfsqltype="cf_sql_other" value="#arguments.contragentUid#" null=#!isValid('guid',arguments.contragentUid)#/&gt;</w:t>
      </w:r>
      <w:r>
        <w:br/>
      </w:r>
      <w:r>
        <w:rPr>
          <w:rFonts w:ascii="Courier New" w:hAnsi="Courier New"/>
          <w:b w:val="0"/>
          <w:sz w:val="16"/>
        </w:rPr>
        <w:tab/>
        <w:tab/>
        <w:tab/>
        <w:t>&lt;/cfquery&gt;</w:t>
      </w:r>
      <w:r>
        <w:br/>
      </w:r>
      <w:r>
        <w:rPr>
          <w:rFonts w:ascii="Courier New" w:hAnsi="Courier New"/>
          <w:b w:val="0"/>
          <w:sz w:val="16"/>
        </w:rPr>
        <w:tab/>
        <w:tab/>
        <w:tab/>
        <w:t>&lt;cfif local.qGetContract.recordCount EQ 0&gt;</w:t>
        <w:tab/>
        <w:tab/>
        <w:tab/>
      </w:r>
      <w:r>
        <w:br/>
      </w:r>
      <w:r>
        <w:rPr>
          <w:rFonts w:ascii="Courier New" w:hAnsi="Courier New"/>
          <w:b w:val="0"/>
          <w:sz w:val="16"/>
        </w:rPr>
        <w:tab/>
        <w:tab/>
        <w:tab/>
        <w:tab/>
        <w:t>&lt;cfthrow message="Contragent does not have a contract in CMDB" detail="No contract for contragent with uuid=(#arguments.contragentUid#) found in CMDB (contragent_id=#local.qGetContragent.contragent_id#)"/&gt;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&lt;cfthrow message="Contragent does not have a specification in CMDB" detail="No specification for contragent with uuid=(#arguments.contragentUid#) found in CMDB (contragent_id=#local.qGetContragent.contragent_id#)"/&gt;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&lt;cfquery name="local.qGetUserInfo"&gt;</w:t>
      </w:r>
      <w:r>
        <w:br/>
      </w:r>
      <w:r>
        <w:rPr>
          <w:rFonts w:ascii="Courier New" w:hAnsi="Courier New"/>
          <w:b w:val="0"/>
          <w:sz w:val="16"/>
        </w:rPr>
        <w:tab/>
        <w:tab/>
        <w:tab/>
        <w:t>select u.usr_id, u.contragent_id, k.contragent_id as c_contragent_id</w:t>
      </w:r>
      <w:r>
        <w:br/>
      </w:r>
      <w:r>
        <w:rPr>
          <w:rFonts w:ascii="Courier New" w:hAnsi="Courier New"/>
          <w:b w:val="0"/>
          <w:sz w:val="16"/>
        </w:rPr>
        <w:tab/>
        <w:tab/>
        <w:tab/>
        <w:t xml:space="preserve">from usr u </w:t>
      </w:r>
      <w:r>
        <w:br/>
      </w:r>
      <w:r>
        <w:rPr>
          <w:rFonts w:ascii="Courier New" w:hAnsi="Courier New"/>
          <w:b w:val="0"/>
          <w:sz w:val="16"/>
        </w:rPr>
        <w:tab/>
        <w:tab/>
        <w:tab/>
        <w:t>left outer join contragent k on (u.contragent_id=k.contragent_id)</w:t>
      </w:r>
      <w:r>
        <w:br/>
      </w:r>
      <w:r>
        <w:rPr>
          <w:rFonts w:ascii="Courier New" w:hAnsi="Courier New"/>
          <w:b w:val="0"/>
          <w:sz w:val="16"/>
        </w:rPr>
        <w:tab/>
        <w:tab/>
        <w:tab/>
        <w:t>where u.idp_usr_uid=&lt;cfqueryparam cfsqltype="cf_sql_other" value="#arguments.usrUid#" null=#!isValid('guid',arguments.usrUid)#/&gt;</w:t>
      </w:r>
      <w:r>
        <w:br/>
      </w:r>
      <w:r>
        <w:rPr>
          <w:rFonts w:ascii="Courier New" w:hAnsi="Courier New"/>
          <w:b w:val="0"/>
          <w:sz w:val="16"/>
        </w:rPr>
        <w:tab/>
        <w:tab/>
        <w:tab/>
        <w:t>limit 1;</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ab/>
        <w:tab/>
        <w:t>&lt;cfif local.qGetUserInfo.recordCount EQ 0&gt;</w:t>
      </w:r>
      <w:r>
        <w:br/>
      </w:r>
      <w:r>
        <w:rPr>
          <w:rFonts w:ascii="Courier New" w:hAnsi="Courier New"/>
          <w:b w:val="0"/>
          <w:sz w:val="16"/>
        </w:rPr>
        <w:tab/>
        <w:tab/>
        <w:tab/>
        <w:t>&lt;cfthrow message="User Not Found in CMDB" detail="User with uuid=(#arguments.usrUid#) not found in CMDB"/&gt;</w:t>
      </w:r>
      <w:r>
        <w:br/>
      </w:r>
      <w:r>
        <w:rPr>
          <w:rFonts w:ascii="Courier New" w:hAnsi="Courier New"/>
          <w:b w:val="0"/>
          <w:sz w:val="16"/>
        </w:rPr>
        <w:tab/>
        <w:tab/>
        <w:t>&lt;/cfif&gt;</w:t>
        <w:tab/>
      </w:r>
      <w:r>
        <w:br/>
      </w:r>
      <w:r>
        <w:rPr>
          <w:rFonts w:ascii="Courier New" w:hAnsi="Courier New"/>
          <w:b w:val="0"/>
          <w:sz w:val="16"/>
        </w:rPr>
        <w:tab/>
        <w:tab/>
        <w:t>&lt;cfif !len(local.qGetUserInfo.contragent_id)&gt;</w:t>
      </w:r>
      <w:r>
        <w:br/>
      </w:r>
      <w:r>
        <w:rPr>
          <w:rFonts w:ascii="Courier New" w:hAnsi="Courier New"/>
          <w:b w:val="0"/>
          <w:sz w:val="16"/>
        </w:rPr>
        <w:tab/>
        <w:tab/>
        <w:tab/>
        <w:t>&lt;cfthrow message="User is not mapped to Contragent in CMDB" detail="Contragent for user with uuid=(#arguments.usrUid#) not specified in CMDB"/&gt;</w:t>
      </w:r>
      <w:r>
        <w:br/>
      </w:r>
      <w:r>
        <w:rPr>
          <w:rFonts w:ascii="Courier New" w:hAnsi="Courier New"/>
          <w:b w:val="0"/>
          <w:sz w:val="16"/>
        </w:rPr>
        <w:tab/>
        <w:tab/>
        <w:t>&lt;/cfif&gt;</w:t>
        <w:tab/>
        <w:tab/>
        <w:tab/>
      </w:r>
      <w:r>
        <w:br/>
      </w:r>
      <w:r>
        <w:rPr>
          <w:rFonts w:ascii="Courier New" w:hAnsi="Courier New"/>
          <w:b w:val="0"/>
          <w:sz w:val="16"/>
        </w:rPr>
        <w:tab/>
        <w:tab/>
        <w:t>&lt;cfif !len(local.qGetUserInfo.c_contragent_id)&gt;</w:t>
      </w:r>
      <w:r>
        <w:br/>
      </w:r>
      <w:r>
        <w:rPr>
          <w:rFonts w:ascii="Courier New" w:hAnsi="Courier New"/>
          <w:b w:val="0"/>
          <w:sz w:val="16"/>
        </w:rPr>
        <w:tab/>
        <w:tab/>
        <w:tab/>
        <w:t>&lt;cfthrow message="User is not mapped to Contragent in CMDB" detail="Contragent for user with uuid=(#arguments.usrUid#) not found in CMDB (specified contragent_id=#local.qGetUserInfo.contragent_id#)"/&gt;</w:t>
      </w:r>
      <w:r>
        <w:br/>
      </w:r>
      <w:r>
        <w:rPr>
          <w:rFonts w:ascii="Courier New" w:hAnsi="Courier New"/>
          <w:b w:val="0"/>
          <w:sz w:val="16"/>
        </w:rPr>
        <w:tab/>
        <w:tab/>
        <w:t>&lt;/cfif&gt;</w:t>
        <w:tab/>
        <w:tab/>
        <w:tab/>
      </w:r>
      <w:r>
        <w:br/>
      </w:r>
      <w:r>
        <w:rPr>
          <w:rFonts w:ascii="Courier New" w:hAnsi="Courier New"/>
          <w:b w:val="0"/>
          <w:sz w:val="16"/>
        </w:rPr>
      </w:r>
      <w:r>
        <w:br/>
      </w:r>
      <w:r>
        <w:rPr>
          <w:rFonts w:ascii="Courier New" w:hAnsi="Courier New"/>
          <w:b w:val="0"/>
          <w:sz w:val="16"/>
        </w:rPr>
      </w:r>
      <w:r>
        <w:br/>
      </w:r>
      <w:r>
        <w:rPr>
          <w:rFonts w:ascii="Courier New" w:hAnsi="Courier New"/>
          <w:b w:val="0"/>
          <w:sz w:val="16"/>
        </w:rPr>
        <w:tab/>
        <w:tab/>
        <w:t>&lt;cfreturn {</w:t>
      </w:r>
      <w:r>
        <w:br/>
      </w:r>
      <w:r>
        <w:rPr>
          <w:rFonts w:ascii="Courier New" w:hAnsi="Courier New"/>
          <w:b w:val="0"/>
          <w:sz w:val="16"/>
        </w:rPr>
        <w:tab/>
        <w:tab/>
        <w:tab/>
        <w:t>"usrId"=#local.qGetUserInfo.usr_id#,</w:t>
      </w:r>
      <w:r>
        <w:br/>
      </w:r>
      <w:r>
        <w:rPr>
          <w:rFonts w:ascii="Courier New" w:hAnsi="Courier New"/>
          <w:b w:val="0"/>
          <w:sz w:val="16"/>
        </w:rPr>
        <w:tab/>
        <w:tab/>
        <w:tab/>
        <w:t xml:space="preserve">"contragentId"=#local.qGetContragentInfo.contragent_id#, </w:t>
      </w:r>
      <w:r>
        <w:br/>
      </w:r>
      <w:r>
        <w:rPr>
          <w:rFonts w:ascii="Courier New" w:hAnsi="Courier New"/>
          <w:b w:val="0"/>
          <w:sz w:val="16"/>
        </w:rPr>
        <w:tab/>
        <w:tab/>
        <w:tab/>
        <w:t xml:space="preserve">"contractId"=#local.qGetContragentInfo.contract_id#, </w:t>
      </w:r>
      <w:r>
        <w:br/>
      </w:r>
      <w:r>
        <w:rPr>
          <w:rFonts w:ascii="Courier New" w:hAnsi="Courier New"/>
          <w:b w:val="0"/>
          <w:sz w:val="16"/>
        </w:rPr>
        <w:tab/>
        <w:tab/>
        <w:tab/>
        <w:t>"specificationId"=#local.qGetContragentInfo.specification_id#</w:t>
        <w:tab/>
        <w:tab/>
        <w:tab/>
      </w:r>
      <w:r>
        <w:br/>
      </w:r>
      <w:r>
        <w:rPr>
          <w:rFonts w:ascii="Courier New" w:hAnsi="Courier New"/>
          <w:b w:val="0"/>
          <w:sz w:val="16"/>
        </w:rPr>
        <w:tab/>
        <w:tab/>
        <w:t>}/&gt;</w:t>
      </w:r>
      <w:r>
        <w:br/>
      </w:r>
      <w:r>
        <w:rPr>
          <w:rFonts w:ascii="Courier New" w:hAnsi="Courier New"/>
          <w:b w:val="0"/>
          <w:sz w:val="16"/>
        </w:rPr>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name="corsHeaders"&gt;</w:t>
      </w:r>
      <w:r>
        <w:br/>
      </w:r>
      <w:r>
        <w:rPr>
          <w:rFonts w:ascii="Courier New" w:hAnsi="Courier New"/>
          <w:b w:val="0"/>
          <w:sz w:val="16"/>
        </w:rPr>
        <w:tab/>
        <w:tab/>
        <w:t>&lt;cfset var _taffyRequest=request._taffyRequest/&gt;</w:t>
      </w:r>
      <w:r>
        <w:br/>
      </w:r>
      <w:r>
        <w:rPr>
          <w:rFonts w:ascii="Courier New" w:hAnsi="Courier New"/>
          <w:b w:val="0"/>
          <w:sz w:val="16"/>
        </w:rPr>
        <w:tab/>
        <w:tab/>
        <w:t>&lt;cfset local={}/&gt;</w:t>
        <w:tab/>
        <w:tab/>
      </w:r>
      <w:r>
        <w:br/>
      </w:r>
      <w:r>
        <w:rPr>
          <w:rFonts w:ascii="Courier New" w:hAnsi="Courier New"/>
          <w:b w:val="0"/>
          <w:sz w:val="16"/>
        </w:rPr>
        <w:tab/>
        <w:tab/>
      </w:r>
      <w:r>
        <w:br/>
      </w:r>
      <w:r>
        <w:rPr>
          <w:rFonts w:ascii="Courier New" w:hAnsi="Courier New"/>
          <w:b w:val="0"/>
          <w:sz w:val="16"/>
        </w:rPr>
        <w:tab/>
        <w:tab/>
        <w:t>&lt;cfset local.allowVerbs = uCase(structKeyList(_taffyRequest.matchDetails.methods)) /&gt;</w:t>
      </w:r>
      <w:r>
        <w:br/>
      </w:r>
      <w:r>
        <w:rPr>
          <w:rFonts w:ascii="Courier New" w:hAnsi="Courier New"/>
          <w:b w:val="0"/>
          <w:sz w:val="16"/>
        </w:rPr>
        <w:tab/>
        <w:tab/>
        <w:t xml:space="preserve">&lt;cfif true </w:t>
      </w:r>
      <w:r>
        <w:br/>
      </w:r>
      <w:r>
        <w:rPr>
          <w:rFonts w:ascii="Courier New" w:hAnsi="Courier New"/>
          <w:b w:val="0"/>
          <w:sz w:val="16"/>
        </w:rPr>
        <w:tab/>
        <w:tab/>
        <w:tab/>
        <w:tab/>
        <w:t>AND listFindNoCase('PUT,PATCH,DELETE,OPTIONS',_taffyRequest.verb)</w:t>
      </w:r>
      <w:r>
        <w:br/>
      </w:r>
      <w:r>
        <w:rPr>
          <w:rFonts w:ascii="Courier New" w:hAnsi="Courier New"/>
          <w:b w:val="0"/>
          <w:sz w:val="16"/>
        </w:rPr>
        <w:tab/>
        <w:tab/>
        <w:tab/>
        <w:tab/>
        <w:t>AND NOT listFind(local.allowVerbs,'OPTIONS')&gt;</w:t>
      </w:r>
      <w:r>
        <w:br/>
      </w:r>
      <w:r>
        <w:rPr>
          <w:rFonts w:ascii="Courier New" w:hAnsi="Courier New"/>
          <w:b w:val="0"/>
          <w:sz w:val="16"/>
        </w:rPr>
        <w:tab/>
        <w:tab/>
        <w:tab/>
        <w:t>&lt;cfset local.allowVerbs = listAppend(local.allowVerbs,'OPTIONS') /&gt;</w:t>
      </w:r>
      <w:r>
        <w:br/>
      </w:r>
      <w:r>
        <w:rPr>
          <w:rFonts w:ascii="Courier New" w:hAnsi="Courier New"/>
          <w:b w:val="0"/>
          <w:sz w:val="16"/>
        </w:rPr>
        <w:tab/>
        <w:tab/>
        <w:t>&lt;/cfif&gt;</w:t>
      </w:r>
      <w:r>
        <w:br/>
      </w:r>
      <w:r>
        <w:rPr>
          <w:rFonts w:ascii="Courier New" w:hAnsi="Courier New"/>
          <w:b w:val="0"/>
          <w:sz w:val="16"/>
        </w:rPr>
        <w:tab/>
        <w:tab/>
        <w:t>&lt;cfif structKeyExists(_taffyRequest.headers, "origin") &gt;</w:t>
      </w:r>
      <w:r>
        <w:br/>
      </w:r>
      <w:r>
        <w:rPr>
          <w:rFonts w:ascii="Courier New" w:hAnsi="Courier New"/>
          <w:b w:val="0"/>
          <w:sz w:val="16"/>
        </w:rPr>
      </w:r>
      <w:r>
        <w:br/>
      </w:r>
      <w:r>
        <w:rPr>
          <w:rFonts w:ascii="Courier New" w:hAnsi="Courier New"/>
          <w:b w:val="0"/>
          <w:sz w:val="16"/>
        </w:rPr>
        <w:tab/>
        <w:tab/>
        <w:tab/>
        <w:t>&lt;cfheader name="Access-Control-Allow-Origin" value="#_taffyRequest.headers.origin#" /&gt;</w:t>
      </w:r>
      <w:r>
        <w:br/>
      </w:r>
      <w:r>
        <w:rPr>
          <w:rFonts w:ascii="Courier New" w:hAnsi="Courier New"/>
          <w:b w:val="0"/>
          <w:sz w:val="16"/>
        </w:rPr>
        <w:tab/>
        <w:tab/>
        <w:tab/>
      </w:r>
      <w:r>
        <w:br/>
      </w:r>
      <w:r>
        <w:rPr>
          <w:rFonts w:ascii="Courier New" w:hAnsi="Courier New"/>
          <w:b w:val="0"/>
          <w:sz w:val="16"/>
        </w:rPr>
        <w:tab/>
        <w:tab/>
        <w:tab/>
        <w:t>&lt;cfheader name="Access-Control-Allow-Methods" value="#local.allowVerbs#" /&gt;</w:t>
      </w:r>
      <w:r>
        <w:br/>
      </w:r>
      <w:r>
        <w:rPr>
          <w:rFonts w:ascii="Courier New" w:hAnsi="Courier New"/>
          <w:b w:val="0"/>
          <w:sz w:val="16"/>
        </w:rPr>
        <w:tab/>
        <w:tab/>
        <w:tab/>
        <w:t>&lt;cfif not structKeyExists(_taffyRequest.headers, "Access-Control-Request-Headers")&gt;</w:t>
      </w:r>
      <w:r>
        <w:br/>
      </w:r>
      <w:r>
        <w:rPr>
          <w:rFonts w:ascii="Courier New" w:hAnsi="Courier New"/>
          <w:b w:val="0"/>
          <w:sz w:val="16"/>
        </w:rPr>
        <w:tab/>
        <w:tab/>
        <w:tab/>
        <w:tab/>
        <w:t>&lt;cfheader name="Access-Control-Allow-Headers" value="Origin, Authorization, X-CSRF-Token, X-Requested-With, Content-Type, X-HTTP-Method-Override, Accept, Referrer, User-Agent" /&gt;</w:t>
      </w:r>
      <w:r>
        <w:br/>
      </w:r>
      <w:r>
        <w:rPr>
          <w:rFonts w:ascii="Courier New" w:hAnsi="Courier New"/>
          <w:b w:val="0"/>
          <w:sz w:val="16"/>
        </w:rPr>
        <w:tab/>
        <w:tab/>
        <w:tab/>
        <w:t>&lt;cfelse&gt;</w:t>
      </w:r>
      <w:r>
        <w:br/>
      </w:r>
      <w:r>
        <w:rPr>
          <w:rFonts w:ascii="Courier New" w:hAnsi="Courier New"/>
          <w:b w:val="0"/>
          <w:sz w:val="16"/>
        </w:rPr>
        <w:tab/>
        <w:tab/>
        <w:tab/>
        <w:tab/>
        <w:t>&lt;cfset local.allowedHeaders = {} /&gt;</w:t>
      </w:r>
      <w:r>
        <w:br/>
      </w:r>
      <w:r>
        <w:rPr>
          <w:rFonts w:ascii="Courier New" w:hAnsi="Courier New"/>
          <w:b w:val="0"/>
          <w:sz w:val="16"/>
        </w:rPr>
        <w:tab/>
        <w:tab/>
        <w:tab/>
        <w:tab/>
        <w:t>&lt;cfloop list="Origin,Authorization,X-CSRF-Token,X-Requested-With,Content-Type,X-HTTP-Method-Override,Accept,Referrer,User-Agent" index="local.h"&gt;</w:t>
      </w:r>
      <w:r>
        <w:br/>
      </w:r>
      <w:r>
        <w:rPr>
          <w:rFonts w:ascii="Courier New" w:hAnsi="Courier New"/>
          <w:b w:val="0"/>
          <w:sz w:val="16"/>
        </w:rPr>
        <w:tab/>
        <w:tab/>
        <w:tab/>
        <w:tab/>
        <w:tab/>
        <w:t>&lt;cfset local.allowedHeaders[local.h] = 1 /&gt;</w:t>
      </w:r>
      <w:r>
        <w:br/>
      </w:r>
      <w:r>
        <w:rPr>
          <w:rFonts w:ascii="Courier New" w:hAnsi="Courier New"/>
          <w:b w:val="0"/>
          <w:sz w:val="16"/>
        </w:rPr>
        <w:tab/>
        <w:tab/>
        <w:tab/>
        <w:tab/>
        <w:t>&lt;/cfloop&gt;</w:t>
      </w:r>
      <w:r>
        <w:br/>
      </w:r>
      <w:r>
        <w:rPr>
          <w:rFonts w:ascii="Courier New" w:hAnsi="Courier New"/>
          <w:b w:val="0"/>
          <w:sz w:val="16"/>
        </w:rPr>
        <w:tab/>
        <w:tab/>
        <w:tab/>
        <w:tab/>
        <w:t>&lt;cfset local.requestedHeaders = _taffyRequest.headers['Access-Control-Request-Headers'] /&gt;</w:t>
      </w:r>
      <w:r>
        <w:br/>
      </w:r>
      <w:r>
        <w:rPr>
          <w:rFonts w:ascii="Courier New" w:hAnsi="Courier New"/>
          <w:b w:val="0"/>
          <w:sz w:val="16"/>
        </w:rPr>
        <w:tab/>
        <w:tab/>
        <w:tab/>
        <w:tab/>
        <w:t>&lt;cfloop list="#local.requestedHeaders#" index="local.i"&gt;</w:t>
      </w:r>
      <w:r>
        <w:br/>
      </w:r>
      <w:r>
        <w:rPr>
          <w:rFonts w:ascii="Courier New" w:hAnsi="Courier New"/>
          <w:b w:val="0"/>
          <w:sz w:val="16"/>
        </w:rPr>
        <w:tab/>
        <w:tab/>
        <w:tab/>
        <w:tab/>
        <w:tab/>
        <w:t>&lt;cfset local.allowedHeaders[ local.i ] = 1 /&gt;</w:t>
      </w:r>
      <w:r>
        <w:br/>
      </w:r>
      <w:r>
        <w:rPr>
          <w:rFonts w:ascii="Courier New" w:hAnsi="Courier New"/>
          <w:b w:val="0"/>
          <w:sz w:val="16"/>
        </w:rPr>
        <w:tab/>
        <w:tab/>
        <w:tab/>
        <w:tab/>
        <w:t>&lt;/cfloop&gt;</w:t>
      </w:r>
      <w:r>
        <w:br/>
      </w:r>
      <w:r>
        <w:rPr>
          <w:rFonts w:ascii="Courier New" w:hAnsi="Courier New"/>
          <w:b w:val="0"/>
          <w:sz w:val="16"/>
        </w:rPr>
        <w:tab/>
        <w:tab/>
        <w:tab/>
        <w:tab/>
        <w:t>&lt;cfheader name="Access-Control-Allow-Headers" value="#structKeyList(local.allowedHeaders)#" /&gt;</w:t>
      </w:r>
      <w:r>
        <w:br/>
      </w:r>
      <w:r>
        <w:rPr>
          <w:rFonts w:ascii="Courier New" w:hAnsi="Courier New"/>
          <w:b w:val="0"/>
          <w:sz w:val="16"/>
        </w:rPr>
        <w:tab/>
        <w:tab/>
        <w:tab/>
        <w:t>&lt;/cfif&gt;</w:t>
      </w:r>
      <w:r>
        <w:br/>
      </w:r>
      <w:r>
        <w:rPr>
          <w:rFonts w:ascii="Courier New" w:hAnsi="Courier New"/>
          <w:b w:val="0"/>
          <w:sz w:val="16"/>
        </w:rPr>
        <w:tab/>
        <w:tab/>
        <w:t>&lt;/cfif&gt;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name="onRequest" output="true" returntype="boolean"&gt;</w:t>
      </w:r>
      <w:r>
        <w:br/>
      </w:r>
      <w:r>
        <w:rPr>
          <w:rFonts w:ascii="Courier New" w:hAnsi="Courier New"/>
          <w:b w:val="0"/>
          <w:sz w:val="16"/>
        </w:rPr>
        <w:tab/>
        <w:tab/>
        <w:t>&lt;cfargument name="targetPage" type="string" required="true" /&gt;</w:t>
      </w:r>
      <w:r>
        <w:br/>
      </w:r>
      <w:r>
        <w:rPr>
          <w:rFonts w:ascii="Courier New" w:hAnsi="Courier New"/>
          <w:b w:val="0"/>
          <w:sz w:val="16"/>
        </w:rPr>
        <w:tab/>
        <w:tab/>
      </w:r>
      <w:r>
        <w:br/>
      </w:r>
      <w:r>
        <w:rPr>
          <w:rFonts w:ascii="Courier New" w:hAnsi="Courier New"/>
          <w:b w:val="0"/>
          <w:sz w:val="16"/>
        </w:rPr>
      </w:r>
      <w:r>
        <w:br/>
      </w:r>
      <w:r>
        <w:rPr>
          <w:rFonts w:ascii="Courier New" w:hAnsi="Courier New"/>
          <w:b w:val="0"/>
          <w:sz w:val="16"/>
        </w:rPr>
        <w:tab/>
        <w:tab/>
        <w:t>&lt;cfset var _taffyRequest = {} /&gt;</w:t>
      </w:r>
      <w:r>
        <w:br/>
      </w:r>
      <w:r>
        <w:rPr>
          <w:rFonts w:ascii="Courier New" w:hAnsi="Courier New"/>
          <w:b w:val="0"/>
          <w:sz w:val="16"/>
        </w:rPr>
        <w:tab/>
        <w:tab/>
        <w:t>&lt;cfset var local = {} /&gt;</w:t>
      </w:r>
      <w:r>
        <w:br/>
      </w:r>
      <w:r>
        <w:rPr>
          <w:rFonts w:ascii="Courier New" w:hAnsi="Courier New"/>
          <w:b w:val="0"/>
          <w:sz w:val="16"/>
        </w:rPr>
        <w:tab/>
        <w:tab/>
        <w:t>&lt;cfset var m = '' /&gt;</w:t>
      </w:r>
      <w:r>
        <w:br/>
      </w:r>
      <w:r>
        <w:rPr>
          <w:rFonts w:ascii="Courier New" w:hAnsi="Courier New"/>
          <w:b w:val="0"/>
          <w:sz w:val="16"/>
        </w:rPr>
        <w:tab/>
        <w:tab/>
        <w:t>&lt;cfset request._taffyRequest = _taffyRequest /&gt;</w:t>
      </w:r>
      <w:r>
        <w:br/>
      </w:r>
      <w:r>
        <w:rPr>
          <w:rFonts w:ascii="Courier New" w:hAnsi="Courier New"/>
          <w:b w:val="0"/>
          <w:sz w:val="16"/>
        </w:rPr>
        <w:tab/>
        <w:tab/>
        <w:t>&lt;cfset local.debug = false /&gt;</w:t>
      </w:r>
      <w:r>
        <w:br/>
      </w:r>
      <w:r>
        <w:rPr>
          <w:rFonts w:ascii="Courier New" w:hAnsi="Courier New"/>
          <w:b w:val="0"/>
          <w:sz w:val="16"/>
        </w:rPr>
      </w:r>
      <w:r>
        <w:br/>
      </w:r>
      <w:r>
        <w:rPr>
          <w:rFonts w:ascii="Courier New" w:hAnsi="Courier New"/>
          <w:b w:val="0"/>
          <w:sz w:val="16"/>
        </w:rPr>
        <w:tab/>
        <w:tab/>
        <w:t>&lt;cfset _taffyRequest.metrics = {} /&gt;</w:t>
      </w:r>
      <w:r>
        <w:br/>
      </w:r>
      <w:r>
        <w:rPr>
          <w:rFonts w:ascii="Courier New" w:hAnsi="Courier New"/>
          <w:b w:val="0"/>
          <w:sz w:val="16"/>
        </w:rPr>
        <w:tab/>
        <w:tab/>
        <w:t>&lt;cfset m = _taffyRequest.metrics /&gt;</w:t>
      </w:r>
      <w:r>
        <w:br/>
      </w:r>
      <w:r>
        <w:rPr>
          <w:rFonts w:ascii="Courier New" w:hAnsi="Courier New"/>
          <w:b w:val="0"/>
          <w:sz w:val="16"/>
        </w:rPr>
        <w:tab/>
        <w:tab/>
        <w:t>&lt;cfset m.init = getTickCount() /&gt;</w:t>
      </w:r>
      <w:r>
        <w:br/>
      </w:r>
      <w:r>
        <w:rPr>
          <w:rFonts w:ascii="Courier New" w:hAnsi="Courier New"/>
          <w:b w:val="0"/>
          <w:sz w:val="16"/>
        </w:rPr>
      </w:r>
      <w:r>
        <w:br/>
      </w:r>
      <w:r>
        <w:rPr>
          <w:rFonts w:ascii="Courier New" w:hAnsi="Courier New"/>
          <w:b w:val="0"/>
          <w:sz w:val="16"/>
        </w:rPr>
        <w:tab/>
        <w:tab/>
        <w:t>&lt;cfif not structKeyExists(url, application._taffy.settings.debugKey)&gt;</w:t>
      </w:r>
      <w:r>
        <w:br/>
      </w:r>
      <w:r>
        <w:rPr>
          <w:rFonts w:ascii="Courier New" w:hAnsi="Courier New"/>
          <w:b w:val="0"/>
          <w:sz w:val="16"/>
        </w:rPr>
        <w:tab/>
        <w:tab/>
        <w:tab/>
        <w:t>&lt;cfsetting showdebugoutput="false" /&gt;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&lt;cfif</w:t>
      </w:r>
      <w:r>
        <w:br/>
      </w:r>
      <w:r>
        <w:rPr>
          <w:rFonts w:ascii="Courier New" w:hAnsi="Courier New"/>
          <w:b w:val="0"/>
          <w:sz w:val="16"/>
        </w:rPr>
        <w:tab/>
        <w:tab/>
        <w:tab/>
        <w:t>NOT structKeyExists(url,application._taffy.settings.endpointURLParam)</w:t>
      </w:r>
      <w:r>
        <w:br/>
      </w:r>
      <w:r>
        <w:rPr>
          <w:rFonts w:ascii="Courier New" w:hAnsi="Courier New"/>
          <w:b w:val="0"/>
          <w:sz w:val="16"/>
        </w:rPr>
        <w:tab/>
        <w:tab/>
        <w:tab/>
        <w:t>AND NOT structKeyExists(form,application._taffy.settings.endpointURLParam)</w:t>
      </w:r>
      <w:r>
        <w:br/>
      </w:r>
      <w:r>
        <w:rPr>
          <w:rFonts w:ascii="Courier New" w:hAnsi="Courier New"/>
          <w:b w:val="0"/>
          <w:sz w:val="16"/>
        </w:rPr>
        <w:tab/>
        <w:tab/>
        <w:tab/>
        <w:t>AND len(cgi.path_info) lte 1</w:t>
      </w:r>
      <w:r>
        <w:br/>
      </w:r>
      <w:r>
        <w:rPr>
          <w:rFonts w:ascii="Courier New" w:hAnsi="Courier New"/>
          <w:b w:val="0"/>
          <w:sz w:val="16"/>
        </w:rPr>
        <w:tab/>
        <w:tab/>
        <w:tab/>
        <w:t>AND listFindNoCase(cgi.script_name, "index.cfm", "/") EQ listLen(cgi.script_name, "/")&gt;</w:t>
      </w:r>
      <w:r>
        <w:br/>
      </w:r>
      <w:r>
        <w:rPr>
          <w:rFonts w:ascii="Courier New" w:hAnsi="Courier New"/>
          <w:b w:val="0"/>
          <w:sz w:val="16"/>
        </w:rPr>
        <w:tab/>
        <w:tab/>
        <w:tab/>
        <w:t>&lt;cfif NOT application._taffy.settings.disableDashboard&gt;</w:t>
      </w:r>
      <w:r>
        <w:br/>
      </w:r>
      <w:r>
        <w:rPr>
          <w:rFonts w:ascii="Courier New" w:hAnsi="Courier New"/>
          <w:b w:val="0"/>
          <w:sz w:val="16"/>
        </w:rPr>
        <w:tab/>
        <w:tab/>
        <w:tab/>
        <w:tab/>
        <w:t>&lt;cfif StructKeyExists( URL, "docs" )&gt;</w:t>
      </w:r>
      <w:r>
        <w:br/>
      </w:r>
      <w:r>
        <w:rPr>
          <w:rFonts w:ascii="Courier New" w:hAnsi="Courier New"/>
          <w:b w:val="0"/>
          <w:sz w:val="16"/>
        </w:rPr>
        <w:tab/>
        <w:tab/>
        <w:tab/>
        <w:tab/>
        <w:tab/>
        <w:t>&lt;cfinclude template="#application._taffy.settings.docsPath#" /&gt;</w:t>
      </w:r>
      <w:r>
        <w:br/>
      </w:r>
      <w:r>
        <w:rPr>
          <w:rFonts w:ascii="Courier New" w:hAnsi="Courier New"/>
          <w:b w:val="0"/>
          <w:sz w:val="16"/>
        </w:rPr>
        <w:tab/>
        <w:tab/>
        <w:tab/>
        <w:tab/>
        <w:t>&lt;cfelse&gt;</w:t>
      </w:r>
      <w:r>
        <w:br/>
      </w:r>
      <w:r>
        <w:rPr>
          <w:rFonts w:ascii="Courier New" w:hAnsi="Courier New"/>
          <w:b w:val="0"/>
          <w:sz w:val="16"/>
        </w:rPr>
        <w:tab/>
        <w:tab/>
        <w:tab/>
        <w:tab/>
        <w:tab/>
        <w:t>&lt;cfinclude template="../dashboard/dashboard.cfm" /&gt;</w:t>
      </w:r>
      <w:r>
        <w:br/>
      </w:r>
      <w:r>
        <w:rPr>
          <w:rFonts w:ascii="Courier New" w:hAnsi="Courier New"/>
          <w:b w:val="0"/>
          <w:sz w:val="16"/>
        </w:rPr>
        <w:tab/>
        <w:tab/>
        <w:tab/>
        <w:tab/>
        <w:t>&lt;/cfif&gt;</w:t>
      </w:r>
      <w:r>
        <w:br/>
      </w:r>
      <w:r>
        <w:rPr>
          <w:rFonts w:ascii="Courier New" w:hAnsi="Courier New"/>
          <w:b w:val="0"/>
          <w:sz w:val="16"/>
        </w:rPr>
        <w:tab/>
        <w:tab/>
        <w:tab/>
        <w:tab/>
        <w:t>&lt;cfabort /&gt;</w:t>
      </w:r>
      <w:r>
        <w:br/>
      </w:r>
      <w:r>
        <w:rPr>
          <w:rFonts w:ascii="Courier New" w:hAnsi="Courier New"/>
          <w:b w:val="0"/>
          <w:sz w:val="16"/>
        </w:rPr>
        <w:tab/>
        <w:tab/>
        <w:tab/>
        <w:t>&lt;cfelse&gt;</w:t>
      </w:r>
      <w:r>
        <w:br/>
      </w:r>
      <w:r>
        <w:rPr>
          <w:rFonts w:ascii="Courier New" w:hAnsi="Courier New"/>
          <w:b w:val="0"/>
          <w:sz w:val="16"/>
        </w:rPr>
        <w:tab/>
        <w:tab/>
        <w:tab/>
        <w:tab/>
        <w:t>&lt;cfif len(application._taffy.settings.disabledDashboardRedirect)&gt;</w:t>
      </w:r>
      <w:r>
        <w:br/>
      </w:r>
      <w:r>
        <w:rPr>
          <w:rFonts w:ascii="Courier New" w:hAnsi="Courier New"/>
          <w:b w:val="0"/>
          <w:sz w:val="16"/>
        </w:rPr>
        <w:tab/>
        <w:tab/>
        <w:tab/>
        <w:tab/>
        <w:tab/>
        <w:t>&lt;cflocation url="#application._taffy.settings.disabledDashboardRedirect#" addtoken="false" /&gt;</w:t>
      </w:r>
      <w:r>
        <w:br/>
      </w:r>
      <w:r>
        <w:rPr>
          <w:rFonts w:ascii="Courier New" w:hAnsi="Courier New"/>
          <w:b w:val="0"/>
          <w:sz w:val="16"/>
        </w:rPr>
        <w:tab/>
        <w:tab/>
        <w:tab/>
        <w:tab/>
        <w:tab/>
        <w:t>&lt;cfabort /&gt;</w:t>
      </w:r>
      <w:r>
        <w:br/>
      </w:r>
      <w:r>
        <w:rPr>
          <w:rFonts w:ascii="Courier New" w:hAnsi="Courier New"/>
          <w:b w:val="0"/>
          <w:sz w:val="16"/>
        </w:rPr>
        <w:tab/>
        <w:tab/>
        <w:tab/>
        <w:tab/>
        <w:t>&lt;cfelseif application._taffy.settings.showDocsWhenDashboardDisabled&gt;</w:t>
      </w:r>
      <w:r>
        <w:br/>
      </w:r>
      <w:r>
        <w:rPr>
          <w:rFonts w:ascii="Courier New" w:hAnsi="Courier New"/>
          <w:b w:val="0"/>
          <w:sz w:val="16"/>
        </w:rPr>
        <w:tab/>
        <w:tab/>
        <w:tab/>
        <w:tab/>
        <w:tab/>
        <w:t>&lt;cfinclude template="#application._taffy.settings.docsPath#" /&gt;</w:t>
      </w:r>
      <w:r>
        <w:br/>
      </w:r>
      <w:r>
        <w:rPr>
          <w:rFonts w:ascii="Courier New" w:hAnsi="Courier New"/>
          <w:b w:val="0"/>
          <w:sz w:val="16"/>
        </w:rPr>
        <w:tab/>
        <w:tab/>
        <w:tab/>
        <w:tab/>
        <w:tab/>
        <w:t>&lt;cfabort /&gt;</w:t>
      </w:r>
      <w:r>
        <w:br/>
      </w:r>
      <w:r>
        <w:rPr>
          <w:rFonts w:ascii="Courier New" w:hAnsi="Courier New"/>
          <w:b w:val="0"/>
          <w:sz w:val="16"/>
        </w:rPr>
        <w:tab/>
        <w:tab/>
        <w:tab/>
        <w:tab/>
        <w:t>&lt;cfelse&gt;</w:t>
      </w:r>
      <w:r>
        <w:br/>
      </w:r>
      <w:r>
        <w:rPr>
          <w:rFonts w:ascii="Courier New" w:hAnsi="Courier New"/>
          <w:b w:val="0"/>
          <w:sz w:val="16"/>
        </w:rPr>
        <w:tab/>
        <w:tab/>
        <w:tab/>
        <w:tab/>
        <w:tab/>
        <w:t>&lt;cfset throwError(403, "Forbidden") /&gt;</w:t>
      </w:r>
      <w:r>
        <w:br/>
      </w:r>
      <w:r>
        <w:rPr>
          <w:rFonts w:ascii="Courier New" w:hAnsi="Courier New"/>
          <w:b w:val="0"/>
          <w:sz w:val="16"/>
        </w:rPr>
        <w:tab/>
        <w:tab/>
        <w:tab/>
        <w:tab/>
        <w:t>&lt;/cfif&gt;</w:t>
      </w:r>
      <w:r>
        <w:br/>
      </w:r>
      <w:r>
        <w:rPr>
          <w:rFonts w:ascii="Courier New" w:hAnsi="Courier New"/>
          <w:b w:val="0"/>
          <w:sz w:val="16"/>
        </w:rPr>
        <w:tab/>
        <w:tab/>
        <w:tab/>
        <w:t>&lt;/cfif&gt;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&lt;cfset m.beforeParse = getTickCount() /&gt;</w:t>
      </w:r>
      <w:r>
        <w:br/>
      </w:r>
      <w:r>
        <w:rPr>
          <w:rFonts w:ascii="Courier New" w:hAnsi="Courier New"/>
          <w:b w:val="0"/>
          <w:sz w:val="16"/>
        </w:rPr>
        <w:tab/>
        <w:tab/>
        <w:t>&lt;cfset local.parsed = parseRequest() /&gt;</w:t>
      </w:r>
      <w:r>
        <w:br/>
      </w:r>
      <w:r>
        <w:rPr>
          <w:rFonts w:ascii="Courier New" w:hAnsi="Courier New"/>
          <w:b w:val="0"/>
          <w:sz w:val="16"/>
        </w:rPr>
        <w:tab/>
        <w:tab/>
        <w:t>&lt;cfset m.afterParse = getTickCount() /&gt;</w:t>
      </w:r>
      <w:r>
        <w:br/>
      </w:r>
      <w:r>
        <w:rPr>
          <w:rFonts w:ascii="Courier New" w:hAnsi="Courier New"/>
          <w:b w:val="0"/>
          <w:sz w:val="16"/>
        </w:rPr>
        <w:tab/>
        <w:tab/>
        <w:t>&lt;cfset structAppend(_taffyRequest, local.parsed) /&gt;</w:t>
      </w:r>
      <w:r>
        <w:br/>
      </w:r>
      <w:r>
        <w:rPr>
          <w:rFonts w:ascii="Courier New" w:hAnsi="Courier New"/>
          <w:b w:val="0"/>
          <w:sz w:val="16"/>
        </w:rPr>
        <w:tab/>
        <w:tab/>
        <w:t>&lt;cfset m.parseTime = m.afterParse - m.beforeParse /&gt;</w:t>
      </w:r>
      <w:r>
        <w:br/>
      </w:r>
      <w:r>
        <w:rPr>
          <w:rFonts w:ascii="Courier New" w:hAnsi="Courier New"/>
          <w:b w:val="0"/>
          <w:sz w:val="16"/>
        </w:rPr>
      </w:r>
      <w:r>
        <w:br/>
      </w:r>
      <w:r>
        <w:rPr>
          <w:rFonts w:ascii="Courier New" w:hAnsi="Courier New"/>
          <w:b w:val="0"/>
          <w:sz w:val="16"/>
        </w:rPr>
        <w:tab/>
        <w:tab/>
        <w:t>&lt;cfset local.allowVerbs = uCase(structKeyList(_taffyRequest.matchDetails.methods)) /&gt;</w:t>
      </w:r>
      <w:r>
        <w:br/>
      </w:r>
      <w:r>
        <w:rPr>
          <w:rFonts w:ascii="Courier New" w:hAnsi="Courier New"/>
          <w:b w:val="0"/>
          <w:sz w:val="16"/>
        </w:rPr>
        <w:tab/>
        <w:tab/>
        <w:t>&lt;cfif (application._taffy.settings.allowCrossDomain eq true or len(application._taffy.settings.allowCrossDomain) gt 0)</w:t>
      </w:r>
      <w:r>
        <w:br/>
      </w:r>
      <w:r>
        <w:rPr>
          <w:rFonts w:ascii="Courier New" w:hAnsi="Courier New"/>
          <w:b w:val="0"/>
          <w:sz w:val="16"/>
        </w:rPr>
        <w:tab/>
        <w:tab/>
        <w:tab/>
        <w:tab/>
        <w:t>AND listFindNoCase('PUT,PATCH,DELETE,OPTIONS',_taffyRequest.verb)</w:t>
      </w:r>
      <w:r>
        <w:br/>
      </w:r>
      <w:r>
        <w:rPr>
          <w:rFonts w:ascii="Courier New" w:hAnsi="Courier New"/>
          <w:b w:val="0"/>
          <w:sz w:val="16"/>
        </w:rPr>
        <w:tab/>
        <w:tab/>
        <w:tab/>
        <w:tab/>
        <w:t>AND NOT listFind(local.allowVerbs,'OPTIONS')&gt;</w:t>
      </w:r>
      <w:r>
        <w:br/>
      </w:r>
      <w:r>
        <w:rPr>
          <w:rFonts w:ascii="Courier New" w:hAnsi="Courier New"/>
          <w:b w:val="0"/>
          <w:sz w:val="16"/>
        </w:rPr>
        <w:tab/>
        <w:tab/>
        <w:t xml:space="preserve">    &lt;cfset local.allowVerbs = listAppend(local.allowVerbs,'OPTIONS') /&gt;</w:t>
      </w:r>
      <w:r>
        <w:br/>
      </w:r>
      <w:r>
        <w:rPr>
          <w:rFonts w:ascii="Courier New" w:hAnsi="Courier New"/>
          <w:b w:val="0"/>
          <w:sz w:val="16"/>
        </w:rPr>
        <w:tab/>
        <w:tab/>
        <w:t>&lt;/cfif&gt;</w:t>
      </w:r>
      <w:r>
        <w:br/>
      </w:r>
      <w:r>
        <w:rPr>
          <w:rFonts w:ascii="Courier New" w:hAnsi="Courier New"/>
          <w:b w:val="0"/>
          <w:sz w:val="16"/>
        </w:rPr>
        <w:tab/>
        <w:tab/>
        <w:t>&lt;cfif structKeyExists(_taffyRequest.headers, "origin") AND (application._taffy.settings.allowCrossDomain eq true or len(application._taffy.settings.allowCrossDomain) gt 0)&gt;</w:t>
      </w:r>
      <w:r>
        <w:br/>
      </w:r>
      <w:r>
        <w:rPr>
          <w:rFonts w:ascii="Courier New" w:hAnsi="Courier New"/>
          <w:b w:val="0"/>
          <w:sz w:val="16"/>
        </w:rPr>
        <w:tab/>
        <w:tab/>
        <w:tab/>
        <w:t>&lt;cfif application._taffy.settings.allowCrossDomain eq true&gt;</w:t>
      </w:r>
      <w:r>
        <w:br/>
      </w:r>
      <w:r>
        <w:rPr>
          <w:rFonts w:ascii="Courier New" w:hAnsi="Courier New"/>
          <w:b w:val="0"/>
          <w:sz w:val="16"/>
        </w:rPr>
        <w:tab/>
        <w:tab/>
        <w:tab/>
        <w:tab/>
        <w:t>&lt;cfheader name="Access-Control-Allow-Origin" value="#_taffyRequest.headers.origin#" /&gt;</w:t>
      </w:r>
      <w:r>
        <w:br/>
      </w:r>
      <w:r>
        <w:rPr>
          <w:rFonts w:ascii="Courier New" w:hAnsi="Courier New"/>
          <w:b w:val="0"/>
          <w:sz w:val="16"/>
        </w:rPr>
        <w:tab/>
        <w:tab/>
        <w:tab/>
        <w:t>&lt;cfelse&gt;</w:t>
      </w:r>
      <w:r>
        <w:br/>
      </w:r>
      <w:r>
        <w:rPr>
          <w:rFonts w:ascii="Courier New" w:hAnsi="Courier New"/>
          <w:b w:val="0"/>
          <w:sz w:val="16"/>
        </w:rPr>
        <w:tab/>
        <w:tab/>
        <w:tab/>
        <w:tab/>
        <w:t>&lt;cfset local.domains = listToArray( application._taffy.settings.allowCrossDomain, ', ;' )&gt;</w:t>
      </w:r>
      <w:r>
        <w:br/>
      </w:r>
      <w:r>
        <w:rPr>
          <w:rFonts w:ascii="Courier New" w:hAnsi="Courier New"/>
          <w:b w:val="0"/>
          <w:sz w:val="16"/>
        </w:rPr>
        <w:tab/>
        <w:tab/>
        <w:tab/>
        <w:tab/>
        <w:t>&lt;cfif structKeyExists(_taffyRequest.headers, "origin")&gt;</w:t>
      </w:r>
      <w:r>
        <w:br/>
      </w:r>
      <w:r>
        <w:rPr>
          <w:rFonts w:ascii="Courier New" w:hAnsi="Courier New"/>
          <w:b w:val="0"/>
          <w:sz w:val="16"/>
        </w:rPr>
        <w:tab/>
        <w:tab/>
        <w:tab/>
        <w:tab/>
        <w:tab/>
        <w:t>&lt;cfloop from="1" to="#arrayLen( local.domains )#" index="local.i"&gt;</w:t>
      </w:r>
      <w:r>
        <w:br/>
      </w:r>
      <w:r>
        <w:rPr>
          <w:rFonts w:ascii="Courier New" w:hAnsi="Courier New"/>
          <w:b w:val="0"/>
          <w:sz w:val="16"/>
        </w:rPr>
        <w:tab/>
        <w:tab/>
        <w:tab/>
        <w:tab/>
        <w:tab/>
        <w:tab/>
        <w:t>&lt;cfif lcase( rereplace( _taffyRequest.headers.origin, "(http|https):\/\/", "", "all" ) ) EQ lcase( rereplace( local.domains[ local.i ], "(http|https):\/\/", "", "all" ) ) &gt;</w:t>
      </w:r>
      <w:r>
        <w:br/>
      </w:r>
      <w:r>
        <w:rPr>
          <w:rFonts w:ascii="Courier New" w:hAnsi="Courier New"/>
          <w:b w:val="0"/>
          <w:sz w:val="16"/>
        </w:rPr>
        <w:tab/>
        <w:tab/>
        <w:tab/>
        <w:tab/>
        <w:tab/>
        <w:tab/>
        <w:tab/>
        <w:t>&lt;cfheader name="Access-Control-Allow-Origin" value="#_taffyRequest.headers.origin#" /&gt;</w:t>
      </w:r>
      <w:r>
        <w:br/>
      </w:r>
      <w:r>
        <w:rPr>
          <w:rFonts w:ascii="Courier New" w:hAnsi="Courier New"/>
          <w:b w:val="0"/>
          <w:sz w:val="16"/>
        </w:rPr>
        <w:tab/>
        <w:tab/>
        <w:tab/>
        <w:tab/>
        <w:tab/>
        <w:tab/>
        <w:tab/>
        <w:t>&lt;cfheader name="Access-Control-Allow-Credentials" value="true" /&gt;</w:t>
      </w:r>
      <w:r>
        <w:br/>
      </w:r>
      <w:r>
        <w:rPr>
          <w:rFonts w:ascii="Courier New" w:hAnsi="Courier New"/>
          <w:b w:val="0"/>
          <w:sz w:val="16"/>
        </w:rPr>
        <w:tab/>
        <w:tab/>
        <w:tab/>
        <w:tab/>
        <w:tab/>
        <w:tab/>
        <w:tab/>
        <w:t>&lt;cfbreak&gt;</w:t>
      </w:r>
      <w:r>
        <w:br/>
      </w:r>
      <w:r>
        <w:rPr>
          <w:rFonts w:ascii="Courier New" w:hAnsi="Courier New"/>
          <w:b w:val="0"/>
          <w:sz w:val="16"/>
        </w:rPr>
        <w:tab/>
        <w:tab/>
        <w:tab/>
        <w:tab/>
        <w:tab/>
        <w:tab/>
        <w:t>&lt;/cfif&gt;</w:t>
      </w:r>
      <w:r>
        <w:br/>
      </w:r>
      <w:r>
        <w:rPr>
          <w:rFonts w:ascii="Courier New" w:hAnsi="Courier New"/>
          <w:b w:val="0"/>
          <w:sz w:val="16"/>
        </w:rPr>
        <w:tab/>
        <w:tab/>
        <w:tab/>
        <w:tab/>
        <w:tab/>
        <w:t>&lt;/cfloop&gt;</w:t>
      </w:r>
      <w:r>
        <w:br/>
      </w:r>
      <w:r>
        <w:rPr>
          <w:rFonts w:ascii="Courier New" w:hAnsi="Courier New"/>
          <w:b w:val="0"/>
          <w:sz w:val="16"/>
        </w:rPr>
        <w:tab/>
        <w:tab/>
        <w:tab/>
        <w:tab/>
        <w:t>&lt;/cfif&gt;</w:t>
      </w:r>
      <w:r>
        <w:br/>
      </w:r>
      <w:r>
        <w:rPr>
          <w:rFonts w:ascii="Courier New" w:hAnsi="Courier New"/>
          <w:b w:val="0"/>
          <w:sz w:val="16"/>
        </w:rPr>
        <w:tab/>
        <w:tab/>
        <w:tab/>
        <w:t>&lt;/cfif&gt;</w:t>
      </w:r>
      <w:r>
        <w:br/>
      </w:r>
      <w:r>
        <w:rPr>
          <w:rFonts w:ascii="Courier New" w:hAnsi="Courier New"/>
          <w:b w:val="0"/>
          <w:sz w:val="16"/>
        </w:rPr>
        <w:tab/>
        <w:tab/>
        <w:tab/>
        <w:t>&lt;cfheader name="Access-Control-Allow-Methods" value="#local.allowVerbs#" /&gt;</w:t>
      </w:r>
      <w:r>
        <w:br/>
      </w:r>
      <w:r>
        <w:rPr>
          <w:rFonts w:ascii="Courier New" w:hAnsi="Courier New"/>
          <w:b w:val="0"/>
          <w:sz w:val="16"/>
        </w:rPr>
        <w:tab/>
        <w:tab/>
        <w:tab/>
        <w:t>&lt;cfif not structKeyExists(_taffyRequest.headers, "Access-Control-Request-Headers")&gt;</w:t>
      </w:r>
      <w:r>
        <w:br/>
      </w:r>
      <w:r>
        <w:rPr>
          <w:rFonts w:ascii="Courier New" w:hAnsi="Courier New"/>
          <w:b w:val="0"/>
          <w:sz w:val="16"/>
        </w:rPr>
        <w:tab/>
        <w:tab/>
        <w:tab/>
        <w:tab/>
        <w:t>&lt;cfheader name="Access-Control-Allow-Headers" value="Origin, Authorization, X-CSRF-Token, X-Requested-With, Content-Type, X-HTTP-Method-Override, Accept, Referrer, User-Agent" /&gt;</w:t>
      </w:r>
      <w:r>
        <w:br/>
      </w:r>
      <w:r>
        <w:rPr>
          <w:rFonts w:ascii="Courier New" w:hAnsi="Courier New"/>
          <w:b w:val="0"/>
          <w:sz w:val="16"/>
        </w:rPr>
        <w:tab/>
        <w:tab/>
        <w:tab/>
        <w:t>&lt;cfelse&gt;</w:t>
      </w:r>
      <w:r>
        <w:br/>
      </w:r>
      <w:r>
        <w:rPr>
          <w:rFonts w:ascii="Courier New" w:hAnsi="Courier New"/>
          <w:b w:val="0"/>
          <w:sz w:val="16"/>
        </w:rPr>
        <w:tab/>
        <w:tab/>
        <w:tab/>
        <w:tab/>
        <w:t>&lt;cfset local.allowedHeaders = {} /&gt;</w:t>
      </w:r>
      <w:r>
        <w:br/>
      </w:r>
      <w:r>
        <w:rPr>
          <w:rFonts w:ascii="Courier New" w:hAnsi="Courier New"/>
          <w:b w:val="0"/>
          <w:sz w:val="16"/>
        </w:rPr>
        <w:tab/>
        <w:tab/>
        <w:tab/>
        <w:tab/>
        <w:t>&lt;cfloop list="Origin,Authorization,X-CSRF-Token,X-Requested-With,Content-Type,X-HTTP-Method-Override,Accept,Referrer,User-Agent" index="local.h"&gt;</w:t>
      </w:r>
      <w:r>
        <w:br/>
      </w:r>
      <w:r>
        <w:rPr>
          <w:rFonts w:ascii="Courier New" w:hAnsi="Courier New"/>
          <w:b w:val="0"/>
          <w:sz w:val="16"/>
        </w:rPr>
        <w:tab/>
        <w:tab/>
        <w:tab/>
        <w:tab/>
        <w:tab/>
        <w:t>&lt;cfset local.allowedHeaders[local.h] = 1 /&gt;</w:t>
      </w:r>
      <w:r>
        <w:br/>
      </w:r>
      <w:r>
        <w:rPr>
          <w:rFonts w:ascii="Courier New" w:hAnsi="Courier New"/>
          <w:b w:val="0"/>
          <w:sz w:val="16"/>
        </w:rPr>
        <w:tab/>
        <w:tab/>
        <w:tab/>
        <w:tab/>
        <w:t>&lt;/cfloop&gt;</w:t>
      </w:r>
      <w:r>
        <w:br/>
      </w:r>
      <w:r>
        <w:rPr>
          <w:rFonts w:ascii="Courier New" w:hAnsi="Courier New"/>
          <w:b w:val="0"/>
          <w:sz w:val="16"/>
        </w:rPr>
        <w:tab/>
        <w:tab/>
        <w:tab/>
        <w:tab/>
        <w:t>&lt;cfset local.requestedHeaders = _taffyRequest.headers['Access-Control-Request-Headers'] /&gt;</w:t>
      </w:r>
      <w:r>
        <w:br/>
      </w:r>
      <w:r>
        <w:rPr>
          <w:rFonts w:ascii="Courier New" w:hAnsi="Courier New"/>
          <w:b w:val="0"/>
          <w:sz w:val="16"/>
        </w:rPr>
        <w:tab/>
        <w:tab/>
        <w:tab/>
        <w:tab/>
        <w:t>&lt;cfloop list="#local.requestedHeaders#" index="local.i"&gt;</w:t>
      </w:r>
      <w:r>
        <w:br/>
      </w:r>
      <w:r>
        <w:rPr>
          <w:rFonts w:ascii="Courier New" w:hAnsi="Courier New"/>
          <w:b w:val="0"/>
          <w:sz w:val="16"/>
        </w:rPr>
        <w:tab/>
        <w:tab/>
        <w:tab/>
        <w:tab/>
        <w:tab/>
        <w:t>&lt;cfset local.allowedHeaders[ local.i ] = 1 /&gt;</w:t>
      </w:r>
      <w:r>
        <w:br/>
      </w:r>
      <w:r>
        <w:rPr>
          <w:rFonts w:ascii="Courier New" w:hAnsi="Courier New"/>
          <w:b w:val="0"/>
          <w:sz w:val="16"/>
        </w:rPr>
        <w:tab/>
        <w:tab/>
        <w:tab/>
        <w:tab/>
        <w:t>&lt;/cfloop&gt;</w:t>
      </w:r>
      <w:r>
        <w:br/>
      </w:r>
      <w:r>
        <w:rPr>
          <w:rFonts w:ascii="Courier New" w:hAnsi="Courier New"/>
          <w:b w:val="0"/>
          <w:sz w:val="16"/>
        </w:rPr>
        <w:tab/>
        <w:tab/>
        <w:tab/>
        <w:tab/>
        <w:t>&lt;cfheader name="Access-Control-Allow-Headers" value="#structKeyList(local.allowedHeaders)#" /&gt;</w:t>
      </w:r>
      <w:r>
        <w:br/>
      </w:r>
      <w:r>
        <w:rPr>
          <w:rFonts w:ascii="Courier New" w:hAnsi="Courier New"/>
          <w:b w:val="0"/>
          <w:sz w:val="16"/>
        </w:rPr>
        <w:tab/>
        <w:tab/>
        <w:tab/>
        <w:t>&lt;/cfif&gt;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&lt;cfset addHeaders(getGlobalHeaders()) /&gt;</w:t>
      </w:r>
      <w:r>
        <w:br/>
      </w:r>
      <w:r>
        <w:rPr>
          <w:rFonts w:ascii="Courier New" w:hAnsi="Courier New"/>
          <w:b w:val="0"/>
          <w:sz w:val="16"/>
        </w:rPr>
      </w:r>
      <w:r>
        <w:br/>
      </w:r>
      <w:r>
        <w:rPr>
          <w:rFonts w:ascii="Courier New" w:hAnsi="Courier New"/>
          <w:b w:val="0"/>
          <w:sz w:val="16"/>
        </w:rPr>
        <w:tab/>
        <w:tab/>
        <w:tab/>
        <w:t>Now we know everything we need to know to service the request. let's service it!</w:t>
      </w:r>
      <w:r>
        <w:br/>
      </w:r>
      <w:r>
        <w:rPr>
          <w:rFonts w:ascii="Courier New" w:hAnsi="Courier New"/>
          <w:b w:val="0"/>
          <w:sz w:val="16"/>
        </w:rPr>
        <w:tab/>
        <w:tab/>
        <w:t>---&gt;</w:t>
      </w:r>
      <w:r>
        <w:br/>
      </w:r>
      <w:r>
        <w:rPr>
          <w:rFonts w:ascii="Courier New" w:hAnsi="Courier New"/>
          <w:b w:val="0"/>
          <w:sz w:val="16"/>
        </w:rPr>
      </w:r>
      <w:r>
        <w:br/>
      </w:r>
      <w:r>
        <w:rPr>
          <w:rFonts w:ascii="Courier New" w:hAnsi="Courier New"/>
          <w:b w:val="0"/>
          <w:sz w:val="16"/>
        </w:rPr>
        <w:tab/>
        <w:tab/>
        <w:t>&lt;cfset m.beforeOnTaffyRequest = getTickCount() /&gt;</w:t>
      </w:r>
      <w:r>
        <w:br/>
      </w:r>
      <w:r>
        <w:rPr>
          <w:rFonts w:ascii="Courier New" w:hAnsi="Courier New"/>
          <w:b w:val="0"/>
          <w:sz w:val="16"/>
        </w:rPr>
        <w:tab/>
        <w:tab/>
        <w:t>&lt;cfset _taffyRequest.continue = onTaffyRequest(</w:t>
      </w:r>
      <w:r>
        <w:br/>
      </w:r>
      <w:r>
        <w:rPr>
          <w:rFonts w:ascii="Courier New" w:hAnsi="Courier New"/>
          <w:b w:val="0"/>
          <w:sz w:val="16"/>
        </w:rPr>
        <w:tab/>
        <w:tab/>
        <w:tab/>
        <w:t>_taffyRequest.verb</w:t>
      </w:r>
      <w:r>
        <w:br/>
      </w:r>
      <w:r>
        <w:rPr>
          <w:rFonts w:ascii="Courier New" w:hAnsi="Courier New"/>
          <w:b w:val="0"/>
          <w:sz w:val="16"/>
        </w:rPr>
        <w:tab/>
        <w:tab/>
        <w:tab/>
        <w:t>,_taffyRequest.matchDetails.beanName</w:t>
      </w:r>
      <w:r>
        <w:br/>
      </w:r>
      <w:r>
        <w:rPr>
          <w:rFonts w:ascii="Courier New" w:hAnsi="Courier New"/>
          <w:b w:val="0"/>
          <w:sz w:val="16"/>
        </w:rPr>
        <w:tab/>
        <w:tab/>
        <w:tab/>
        <w:t>,_taffyRequest.requestArguments</w:t>
      </w:r>
      <w:r>
        <w:br/>
      </w:r>
      <w:r>
        <w:rPr>
          <w:rFonts w:ascii="Courier New" w:hAnsi="Courier New"/>
          <w:b w:val="0"/>
          <w:sz w:val="16"/>
        </w:rPr>
        <w:tab/>
        <w:tab/>
        <w:tab/>
        <w:t>,_taffyRequest.returnMimeExt</w:t>
      </w:r>
      <w:r>
        <w:br/>
      </w:r>
      <w:r>
        <w:rPr>
          <w:rFonts w:ascii="Courier New" w:hAnsi="Courier New"/>
          <w:b w:val="0"/>
          <w:sz w:val="16"/>
        </w:rPr>
        <w:tab/>
        <w:tab/>
        <w:tab/>
        <w:t>,_taffyRequest.headers</w:t>
      </w:r>
      <w:r>
        <w:br/>
      </w:r>
      <w:r>
        <w:rPr>
          <w:rFonts w:ascii="Courier New" w:hAnsi="Courier New"/>
          <w:b w:val="0"/>
          <w:sz w:val="16"/>
        </w:rPr>
        <w:tab/>
        <w:tab/>
        <w:tab/>
        <w:t>,_taffyRequest.methodMetadata</w:t>
      </w:r>
      <w:r>
        <w:br/>
      </w:r>
      <w:r>
        <w:rPr>
          <w:rFonts w:ascii="Courier New" w:hAnsi="Courier New"/>
          <w:b w:val="0"/>
          <w:sz w:val="16"/>
        </w:rPr>
        <w:tab/>
        <w:tab/>
        <w:tab/>
        <w:t>,local.parsed.matchDetails.srcUri</w:t>
      </w:r>
      <w:r>
        <w:br/>
      </w:r>
      <w:r>
        <w:rPr>
          <w:rFonts w:ascii="Courier New" w:hAnsi="Courier New"/>
          <w:b w:val="0"/>
          <w:sz w:val="16"/>
        </w:rPr>
        <w:tab/>
        <w:tab/>
        <w:t>) /&gt;</w:t>
      </w:r>
      <w:r>
        <w:br/>
      </w:r>
      <w:r>
        <w:rPr>
          <w:rFonts w:ascii="Courier New" w:hAnsi="Courier New"/>
          <w:b w:val="0"/>
          <w:sz w:val="16"/>
        </w:rPr>
        <w:tab/>
        <w:tab/>
        <w:t>&lt;cfset m.afterOnTaffyRequest = getTickCount() /&gt;</w:t>
      </w:r>
      <w:r>
        <w:br/>
      </w:r>
      <w:r>
        <w:rPr>
          <w:rFonts w:ascii="Courier New" w:hAnsi="Courier New"/>
          <w:b w:val="0"/>
          <w:sz w:val="16"/>
        </w:rPr>
        <w:tab/>
        <w:tab/>
        <w:t>&lt;cfset m.otrTime = m.afterOnTaffyRequest - m.beforeOnTaffyRequest /&gt;</w:t>
      </w:r>
      <w:r>
        <w:br/>
      </w:r>
      <w:r>
        <w:rPr>
          <w:rFonts w:ascii="Courier New" w:hAnsi="Courier New"/>
          <w:b w:val="0"/>
          <w:sz w:val="16"/>
        </w:rPr>
      </w:r>
      <w:r>
        <w:br/>
      </w:r>
      <w:r>
        <w:rPr>
          <w:rFonts w:ascii="Courier New" w:hAnsi="Courier New"/>
          <w:b w:val="0"/>
          <w:sz w:val="16"/>
        </w:rPr>
        <w:tab/>
        <w:tab/>
        <w:t>&lt;cfif not structKeyExists(_taffyRequest, "continue")&gt;</w:t>
      </w:r>
      <w:r>
        <w:br/>
      </w:r>
      <w:r>
        <w:rPr>
          <w:rFonts w:ascii="Courier New" w:hAnsi="Courier New"/>
          <w:b w:val="0"/>
          <w:sz w:val="16"/>
        </w:rPr>
        <w:tab/>
        <w:tab/>
        <w:tab/>
        <w:t>&lt;cfthrow</w:t>
      </w:r>
      <w:r>
        <w:br/>
      </w:r>
      <w:r>
        <w:rPr>
          <w:rFonts w:ascii="Courier New" w:hAnsi="Courier New"/>
          <w:b w:val="0"/>
          <w:sz w:val="16"/>
        </w:rPr>
        <w:tab/>
        <w:tab/>
        <w:tab/>
        <w:tab/>
        <w:t>message="Error in your onTaffyRequest method"</w:t>
      </w:r>
      <w:r>
        <w:br/>
      </w:r>
      <w:r>
        <w:rPr>
          <w:rFonts w:ascii="Courier New" w:hAnsi="Courier New"/>
          <w:b w:val="0"/>
          <w:sz w:val="16"/>
        </w:rPr>
        <w:tab/>
        <w:tab/>
        <w:tab/>
        <w:tab/>
        <w:t>detail="Your onTaffyRequest method returned no value. Expected: Return TRUE or call noData()/representationOf()."</w:t>
      </w:r>
      <w:r>
        <w:br/>
      </w:r>
      <w:r>
        <w:rPr>
          <w:rFonts w:ascii="Courier New" w:hAnsi="Courier New"/>
          <w:b w:val="0"/>
          <w:sz w:val="16"/>
        </w:rPr>
        <w:tab/>
        <w:tab/>
        <w:tab/>
        <w:tab/>
        <w:t>errorcode="400"</w:t>
      </w:r>
      <w:r>
        <w:br/>
      </w:r>
      <w:r>
        <w:rPr>
          <w:rFonts w:ascii="Courier New" w:hAnsi="Courier New"/>
          <w:b w:val="0"/>
          <w:sz w:val="16"/>
        </w:rPr>
        <w:tab/>
        <w:tab/>
        <w:tab/>
        <w:t>/&gt;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&lt;cfif isObject(_taffyRequest.continue)&gt;</w:t>
      </w:r>
      <w:r>
        <w:br/>
      </w:r>
      <w:r>
        <w:rPr>
          <w:rFonts w:ascii="Courier New" w:hAnsi="Courier New"/>
          <w:b w:val="0"/>
          <w:sz w:val="16"/>
        </w:rPr>
        <w:tab/>
        <w:tab/>
        <w:tab/>
        <w:t>&lt;cfset _taffyRequest.result = duplicate(_taffyRequest.continue) /&gt;</w:t>
      </w:r>
      <w:r>
        <w:br/>
      </w:r>
      <w:r>
        <w:rPr>
          <w:rFonts w:ascii="Courier New" w:hAnsi="Courier New"/>
          <w:b w:val="0"/>
          <w:sz w:val="16"/>
        </w:rPr>
        <w:tab/>
        <w:tab/>
        <w:tab/>
        <w:t>&lt;cfset structDelete(_taffyRequest, "continue")/&gt;</w:t>
      </w:r>
      <w:r>
        <w:br/>
      </w:r>
      <w:r>
        <w:rPr>
          <w:rFonts w:ascii="Courier New" w:hAnsi="Courier New"/>
          <w:b w:val="0"/>
          <w:sz w:val="16"/>
        </w:rPr>
        <w:tab/>
        <w:tab/>
        <w:tab/>
        <w:t>&lt;cfset m.resourceTime = 0 /&gt;</w:t>
      </w:r>
      <w:r>
        <w:br/>
      </w:r>
      <w:r>
        <w:rPr>
          <w:rFonts w:ascii="Courier New" w:hAnsi="Courier New"/>
          <w:b w:val="0"/>
          <w:sz w:val="16"/>
        </w:rPr>
        <w:tab/>
        <w:tab/>
        <w:t>&lt;cfelse&gt;</w:t>
      </w:r>
      <w:r>
        <w:br/>
      </w:r>
      <w:r>
        <w:rPr>
          <w:rFonts w:ascii="Courier New" w:hAnsi="Courier New"/>
          <w:b w:val="0"/>
          <w:sz w:val="16"/>
        </w:rPr>
      </w:r>
      <w:r>
        <w:br/>
      </w:r>
      <w:r>
        <w:rPr>
          <w:rFonts w:ascii="Courier New" w:hAnsi="Courier New"/>
          <w:b w:val="0"/>
          <w:sz w:val="16"/>
        </w:rPr>
        <w:tab/>
        <w:tab/>
        <w:tab/>
        <w:t>&lt;cfif structKeyExists(_taffyRequest.requestArguments, application._taffy.settings.simulateKey) and _taffyRequest.requestArguments[application._taffy.settings.simulateKey] eq application._taffy.settings.simulatePassword&gt;</w:t>
      </w:r>
      <w:r>
        <w:br/>
      </w:r>
      <w:r>
        <w:rPr>
          <w:rFonts w:ascii="Courier New" w:hAnsi="Courier New"/>
          <w:b w:val="0"/>
          <w:sz w:val="16"/>
        </w:rPr>
        <w:tab/>
        <w:tab/>
        <w:tab/>
        <w:tab/>
        <w:t>&lt;cfset sampler = 'sample#_taffyRequest.method#Response' /&gt;</w:t>
      </w:r>
      <w:r>
        <w:br/>
      </w:r>
      <w:r>
        <w:rPr>
          <w:rFonts w:ascii="Courier New" w:hAnsi="Courier New"/>
          <w:b w:val="0"/>
          <w:sz w:val="16"/>
        </w:rPr>
        <w:tab/>
        <w:tab/>
        <w:tab/>
        <w:tab/>
        <w:t>&lt;cfif structKeyExists(_taffyRequest.matchDetails.metadata, sampler)&gt;</w:t>
      </w:r>
      <w:r>
        <w:br/>
      </w:r>
      <w:r>
        <w:rPr>
          <w:rFonts w:ascii="Courier New" w:hAnsi="Courier New"/>
          <w:b w:val="0"/>
          <w:sz w:val="16"/>
        </w:rPr>
        <w:tab/>
        <w:tab/>
        <w:tab/>
        <w:tab/>
        <w:tab/>
        <w:t>&lt;cfinvoke</w:t>
      </w:r>
      <w:r>
        <w:br/>
      </w:r>
      <w:r>
        <w:rPr>
          <w:rFonts w:ascii="Courier New" w:hAnsi="Courier New"/>
          <w:b w:val="0"/>
          <w:sz w:val="16"/>
        </w:rPr>
        <w:tab/>
        <w:tab/>
        <w:tab/>
        <w:tab/>
        <w:tab/>
        <w:tab/>
        <w:t>component="#application._taffy.factory.getBean(_taffyRequest.matchDetails.beanName)#"</w:t>
      </w:r>
      <w:r>
        <w:br/>
      </w:r>
      <w:r>
        <w:rPr>
          <w:rFonts w:ascii="Courier New" w:hAnsi="Courier New"/>
          <w:b w:val="0"/>
          <w:sz w:val="16"/>
        </w:rPr>
        <w:tab/>
        <w:tab/>
        <w:tab/>
        <w:tab/>
        <w:tab/>
        <w:tab/>
        <w:t>method="#sampler#"</w:t>
      </w:r>
      <w:r>
        <w:br/>
      </w:r>
      <w:r>
        <w:rPr>
          <w:rFonts w:ascii="Courier New" w:hAnsi="Courier New"/>
          <w:b w:val="0"/>
          <w:sz w:val="16"/>
        </w:rPr>
        <w:tab/>
        <w:tab/>
        <w:tab/>
        <w:tab/>
        <w:tab/>
        <w:tab/>
        <w:t>returnvariable="_taffyRequest.result"</w:t>
      </w:r>
      <w:r>
        <w:br/>
      </w:r>
      <w:r>
        <w:rPr>
          <w:rFonts w:ascii="Courier New" w:hAnsi="Courier New"/>
          <w:b w:val="0"/>
          <w:sz w:val="16"/>
        </w:rPr>
        <w:tab/>
        <w:tab/>
        <w:tab/>
        <w:tab/>
        <w:tab/>
        <w:t>/&gt;</w:t>
      </w:r>
      <w:r>
        <w:br/>
      </w:r>
      <w:r>
        <w:rPr>
          <w:rFonts w:ascii="Courier New" w:hAnsi="Courier New"/>
          <w:b w:val="0"/>
          <w:sz w:val="16"/>
        </w:rPr>
        <w:tab/>
        <w:tab/>
        <w:tab/>
        <w:tab/>
        <w:tab/>
        <w:t>&lt;cfset _taffyRequest.result = rep(_taffyRequest.result) /&gt;</w:t>
      </w:r>
      <w:r>
        <w:br/>
      </w:r>
      <w:r>
        <w:rPr>
          <w:rFonts w:ascii="Courier New" w:hAnsi="Courier New"/>
          <w:b w:val="0"/>
          <w:sz w:val="16"/>
        </w:rPr>
        <w:tab/>
        <w:tab/>
        <w:tab/>
        <w:tab/>
        <w:t>&lt;cfelse&gt;</w:t>
      </w:r>
      <w:r>
        <w:br/>
      </w:r>
      <w:r>
        <w:rPr>
          <w:rFonts w:ascii="Courier New" w:hAnsi="Courier New"/>
          <w:b w:val="0"/>
          <w:sz w:val="16"/>
        </w:rPr>
        <w:tab/>
        <w:tab/>
        <w:tab/>
        <w:tab/>
        <w:tab/>
        <w:t>&lt;cfset _taffyRequest.result = noData().withStatus(400, "No Sample Response Available") /&gt;</w:t>
      </w:r>
      <w:r>
        <w:br/>
      </w:r>
      <w:r>
        <w:rPr>
          <w:rFonts w:ascii="Courier New" w:hAnsi="Courier New"/>
          <w:b w:val="0"/>
          <w:sz w:val="16"/>
        </w:rPr>
        <w:tab/>
        <w:tab/>
        <w:tab/>
        <w:tab/>
        <w:t>&lt;/cfif&gt;</w:t>
      </w:r>
      <w:r>
        <w:br/>
      </w:r>
      <w:r>
        <w:rPr>
          <w:rFonts w:ascii="Courier New" w:hAnsi="Courier New"/>
          <w:b w:val="0"/>
          <w:sz w:val="16"/>
        </w:rPr>
        <w:tab/>
        <w:tab/>
        <w:tab/>
        <w:t>&lt;cfelse&gt;</w:t>
      </w:r>
      <w:r>
        <w:br/>
      </w:r>
      <w:r>
        <w:rPr>
          <w:rFonts w:ascii="Courier New" w:hAnsi="Courier New"/>
          <w:b w:val="0"/>
          <w:sz w:val="16"/>
        </w:rPr>
        <w:tab/>
        <w:tab/>
        <w:tab/>
        <w:tab/>
        <w:t>&lt;cfif structKeyExists(_taffyRequest.matchDetails.methods, _taffyRequest.verb)&gt;</w:t>
      </w:r>
      <w:r>
        <w:br/>
      </w:r>
      <w:r>
        <w:rPr>
          <w:rFonts w:ascii="Courier New" w:hAnsi="Courier New"/>
          <w:b w:val="0"/>
          <w:sz w:val="16"/>
        </w:rPr>
        <w:tab/>
        <w:tab/>
        <w:tab/>
        <w:tab/>
        <w:tab/>
        <w:t>&lt;cfset m.cacheCheckTime = getTickCount() /&gt;</w:t>
      </w:r>
      <w:r>
        <w:br/>
      </w:r>
      <w:r>
        <w:rPr>
          <w:rFonts w:ascii="Courier New" w:hAnsi="Courier New"/>
          <w:b w:val="0"/>
          <w:sz w:val="16"/>
        </w:rPr>
        <w:tab/>
        <w:tab/>
        <w:tab/>
        <w:tab/>
        <w:tab/>
        <w:t>&lt;cfset local.cacheKey = getCacheKey(</w:t>
      </w:r>
      <w:r>
        <w:br/>
      </w:r>
      <w:r>
        <w:rPr>
          <w:rFonts w:ascii="Courier New" w:hAnsi="Courier New"/>
          <w:b w:val="0"/>
          <w:sz w:val="16"/>
        </w:rPr>
        <w:tab/>
        <w:tab/>
        <w:tab/>
        <w:tab/>
        <w:tab/>
        <w:tab/>
        <w:t>_taffyRequest.matchDetails.beanName</w:t>
      </w:r>
      <w:r>
        <w:br/>
      </w:r>
      <w:r>
        <w:rPr>
          <w:rFonts w:ascii="Courier New" w:hAnsi="Courier New"/>
          <w:b w:val="0"/>
          <w:sz w:val="16"/>
        </w:rPr>
        <w:tab/>
        <w:tab/>
        <w:tab/>
        <w:tab/>
        <w:tab/>
        <w:tab/>
        <w:t>,_taffyRequest.requestArguments</w:t>
      </w:r>
      <w:r>
        <w:br/>
      </w:r>
      <w:r>
        <w:rPr>
          <w:rFonts w:ascii="Courier New" w:hAnsi="Courier New"/>
          <w:b w:val="0"/>
          <w:sz w:val="16"/>
        </w:rPr>
        <w:tab/>
        <w:tab/>
        <w:tab/>
        <w:tab/>
        <w:tab/>
        <w:tab/>
        <w:t>,local.parsed.matchDetails.srcUri</w:t>
      </w:r>
      <w:r>
        <w:br/>
      </w:r>
      <w:r>
        <w:rPr>
          <w:rFonts w:ascii="Courier New" w:hAnsi="Courier New"/>
          <w:b w:val="0"/>
          <w:sz w:val="16"/>
        </w:rPr>
        <w:tab/>
        <w:tab/>
        <w:tab/>
        <w:tab/>
        <w:tab/>
        <w:t>) /&gt;</w:t>
      </w:r>
      <w:r>
        <w:br/>
      </w:r>
      <w:r>
        <w:rPr>
          <w:rFonts w:ascii="Courier New" w:hAnsi="Courier New"/>
          <w:b w:val="0"/>
          <w:sz w:val="16"/>
        </w:rPr>
        <w:tab/>
        <w:tab/>
        <w:tab/>
        <w:tab/>
        <w:tab/>
        <w:t>&lt;cfif ucase(_taffyRequest.verb) eq "GET" and validCacheExists(local.cacheKey)&gt;</w:t>
      </w:r>
      <w:r>
        <w:br/>
      </w:r>
      <w:r>
        <w:rPr>
          <w:rFonts w:ascii="Courier New" w:hAnsi="Courier New"/>
          <w:b w:val="0"/>
          <w:sz w:val="16"/>
        </w:rPr>
        <w:tab/>
        <w:tab/>
        <w:tab/>
        <w:tab/>
        <w:tab/>
        <w:tab/>
        <w:t>&lt;cfset m.cacheCheckTime = getTickCount() - m.cacheCheckTime /&gt;</w:t>
      </w:r>
      <w:r>
        <w:br/>
      </w:r>
      <w:r>
        <w:rPr>
          <w:rFonts w:ascii="Courier New" w:hAnsi="Courier New"/>
          <w:b w:val="0"/>
          <w:sz w:val="16"/>
        </w:rPr>
        <w:tab/>
        <w:tab/>
        <w:tab/>
        <w:tab/>
        <w:tab/>
        <w:tab/>
        <w:t>&lt;cfset m.cacheGetTime = getTickCount() /&gt;</w:t>
      </w:r>
      <w:r>
        <w:br/>
      </w:r>
      <w:r>
        <w:rPr>
          <w:rFonts w:ascii="Courier New" w:hAnsi="Courier New"/>
          <w:b w:val="0"/>
          <w:sz w:val="16"/>
        </w:rPr>
        <w:tab/>
        <w:tab/>
        <w:tab/>
        <w:tab/>
        <w:tab/>
        <w:tab/>
        <w:t>&lt;cfset _taffyRequest.result = getCachedResponse(local.cacheKey) /&gt;</w:t>
      </w:r>
      <w:r>
        <w:br/>
      </w:r>
      <w:r>
        <w:rPr>
          <w:rFonts w:ascii="Courier New" w:hAnsi="Courier New"/>
          <w:b w:val="0"/>
          <w:sz w:val="16"/>
        </w:rPr>
        <w:tab/>
        <w:tab/>
        <w:tab/>
        <w:tab/>
        <w:tab/>
        <w:tab/>
        <w:t>&lt;cfset m.cacheGetTime = m.cacheGetTime - getTickCount() /&gt;</w:t>
      </w:r>
      <w:r>
        <w:br/>
      </w:r>
      <w:r>
        <w:rPr>
          <w:rFonts w:ascii="Courier New" w:hAnsi="Courier New"/>
          <w:b w:val="0"/>
          <w:sz w:val="16"/>
        </w:rPr>
        <w:tab/>
        <w:tab/>
        <w:tab/>
        <w:tab/>
        <w:tab/>
        <w:t>&lt;cfelse&gt;</w:t>
      </w:r>
      <w:r>
        <w:br/>
      </w:r>
      <w:r>
        <w:rPr>
          <w:rFonts w:ascii="Courier New" w:hAnsi="Courier New"/>
          <w:b w:val="0"/>
          <w:sz w:val="16"/>
        </w:rPr>
        <w:tab/>
        <w:tab/>
        <w:tab/>
        <w:tab/>
        <w:tab/>
        <w:tab/>
        <w:t>&lt;cfif ucase(_taffyRequest.verb) eq "GET"&gt;</w:t>
      </w:r>
      <w:r>
        <w:br/>
      </w:r>
      <w:r>
        <w:rPr>
          <w:rFonts w:ascii="Courier New" w:hAnsi="Courier New"/>
          <w:b w:val="0"/>
          <w:sz w:val="16"/>
        </w:rPr>
        <w:tab/>
        <w:tab/>
        <w:tab/>
        <w:tab/>
        <w:tab/>
        <w:tab/>
        <w:tab/>
        <w:t>&lt;cfset m.cacheCheckTime = getTickCount() - m.cacheCheckTime /&gt;</w:t>
      </w:r>
      <w:r>
        <w:br/>
      </w:r>
      <w:r>
        <w:rPr>
          <w:rFonts w:ascii="Courier New" w:hAnsi="Courier New"/>
          <w:b w:val="0"/>
          <w:sz w:val="16"/>
        </w:rPr>
        <w:tab/>
        <w:tab/>
        <w:tab/>
        <w:tab/>
        <w:tab/>
        <w:tab/>
        <w:t>&lt;cfelse&gt;</w:t>
      </w:r>
      <w:r>
        <w:br/>
      </w:r>
      <w:r>
        <w:rPr>
          <w:rFonts w:ascii="Courier New" w:hAnsi="Courier New"/>
          <w:b w:val="0"/>
          <w:sz w:val="16"/>
        </w:rPr>
        <w:tab/>
        <w:tab/>
        <w:tab/>
        <w:tab/>
        <w:tab/>
        <w:tab/>
        <w:tab/>
        <w:t>&lt;cfset structDelete(m, "cacheCheckTime") /&gt;</w:t>
      </w:r>
      <w:r>
        <w:br/>
      </w:r>
      <w:r>
        <w:rPr>
          <w:rFonts w:ascii="Courier New" w:hAnsi="Courier New"/>
          <w:b w:val="0"/>
          <w:sz w:val="16"/>
        </w:rPr>
        <w:tab/>
        <w:tab/>
        <w:tab/>
        <w:tab/>
        <w:tab/>
        <w:tab/>
        <w:t>&lt;/cfif&gt;</w:t>
      </w:r>
      <w:r>
        <w:br/>
      </w:r>
      <w:r>
        <w:rPr>
          <w:rFonts w:ascii="Courier New" w:hAnsi="Courier New"/>
          <w:b w:val="0"/>
          <w:sz w:val="16"/>
        </w:rPr>
        <w:tab/>
        <w:tab/>
        <w:tab/>
        <w:tab/>
        <w:tab/>
        <w:tab/>
        <w:t>&lt;cfset m.beforeResource = getTickCount() /&gt;</w:t>
      </w:r>
      <w:r>
        <w:br/>
      </w:r>
      <w:r>
        <w:rPr>
          <w:rFonts w:ascii="Courier New" w:hAnsi="Courier New"/>
          <w:b w:val="0"/>
          <w:sz w:val="16"/>
        </w:rPr>
        <w:tab/>
        <w:tab/>
        <w:tab/>
        <w:tab/>
        <w:tab/>
        <w:tab/>
        <w:t>&lt;cfinvoke</w:t>
      </w:r>
      <w:r>
        <w:br/>
      </w:r>
      <w:r>
        <w:rPr>
          <w:rFonts w:ascii="Courier New" w:hAnsi="Courier New"/>
          <w:b w:val="0"/>
          <w:sz w:val="16"/>
        </w:rPr>
        <w:tab/>
        <w:tab/>
        <w:tab/>
        <w:tab/>
        <w:tab/>
        <w:tab/>
        <w:tab/>
        <w:t>component="#application._taffy.factory.getBean(_taffyRequest.matchDetails.beanName)#"</w:t>
      </w:r>
      <w:r>
        <w:br/>
      </w:r>
      <w:r>
        <w:rPr>
          <w:rFonts w:ascii="Courier New" w:hAnsi="Courier New"/>
          <w:b w:val="0"/>
          <w:sz w:val="16"/>
        </w:rPr>
        <w:tab/>
        <w:tab/>
        <w:tab/>
        <w:tab/>
        <w:tab/>
        <w:tab/>
        <w:tab/>
        <w:t>method="#_taffyRequest.method#"</w:t>
      </w:r>
      <w:r>
        <w:br/>
      </w:r>
      <w:r>
        <w:rPr>
          <w:rFonts w:ascii="Courier New" w:hAnsi="Courier New"/>
          <w:b w:val="0"/>
          <w:sz w:val="16"/>
        </w:rPr>
        <w:tab/>
        <w:tab/>
        <w:tab/>
        <w:tab/>
        <w:tab/>
        <w:tab/>
        <w:tab/>
        <w:t>argumentcollection="#_taffyRequest.requestArguments#"</w:t>
      </w:r>
      <w:r>
        <w:br/>
      </w:r>
      <w:r>
        <w:rPr>
          <w:rFonts w:ascii="Courier New" w:hAnsi="Courier New"/>
          <w:b w:val="0"/>
          <w:sz w:val="16"/>
        </w:rPr>
        <w:tab/>
        <w:tab/>
        <w:tab/>
        <w:tab/>
        <w:tab/>
        <w:tab/>
        <w:tab/>
        <w:t>returnvariable="_taffyRequest.result"</w:t>
      </w:r>
      <w:r>
        <w:br/>
      </w:r>
      <w:r>
        <w:rPr>
          <w:rFonts w:ascii="Courier New" w:hAnsi="Courier New"/>
          <w:b w:val="0"/>
          <w:sz w:val="16"/>
        </w:rPr>
        <w:tab/>
        <w:tab/>
        <w:tab/>
        <w:tab/>
        <w:tab/>
        <w:tab/>
        <w:t>/&gt;</w:t>
      </w:r>
      <w:r>
        <w:br/>
      </w:r>
      <w:r>
        <w:rPr>
          <w:rFonts w:ascii="Courier New" w:hAnsi="Courier New"/>
          <w:b w:val="0"/>
          <w:sz w:val="16"/>
        </w:rPr>
        <w:tab/>
        <w:tab/>
        <w:tab/>
        <w:tab/>
        <w:tab/>
        <w:tab/>
        <w:t>&lt;cfset m.afterResource = getTickCount() /&gt;</w:t>
      </w:r>
      <w:r>
        <w:br/>
      </w:r>
      <w:r>
        <w:rPr>
          <w:rFonts w:ascii="Courier New" w:hAnsi="Courier New"/>
          <w:b w:val="0"/>
          <w:sz w:val="16"/>
        </w:rPr>
        <w:tab/>
        <w:tab/>
        <w:tab/>
        <w:tab/>
        <w:tab/>
        <w:tab/>
        <w:t>&lt;cfset m.resourceTime = m.afterResource - m.beforeResource /&gt;</w:t>
      </w:r>
      <w:r>
        <w:br/>
      </w:r>
      <w:r>
        <w:rPr>
          <w:rFonts w:ascii="Courier New" w:hAnsi="Courier New"/>
          <w:b w:val="0"/>
          <w:sz w:val="16"/>
        </w:rPr>
        <w:tab/>
        <w:tab/>
        <w:tab/>
        <w:tab/>
        <w:tab/>
        <w:tab/>
        <w:t>&lt;cfif !isDefined("_taffyRequest.result")&gt;</w:t>
      </w:r>
      <w:r>
        <w:br/>
      </w:r>
      <w:r>
        <w:rPr>
          <w:rFonts w:ascii="Courier New" w:hAnsi="Courier New"/>
          <w:b w:val="0"/>
          <w:sz w:val="16"/>
        </w:rPr>
        <w:tab/>
        <w:tab/>
        <w:tab/>
        <w:tab/>
        <w:tab/>
        <w:tab/>
        <w:tab/>
        <w:t>&lt;cfthrow</w:t>
      </w:r>
      <w:r>
        <w:br/>
      </w:r>
      <w:r>
        <w:rPr>
          <w:rFonts w:ascii="Courier New" w:hAnsi="Courier New"/>
          <w:b w:val="0"/>
          <w:sz w:val="16"/>
        </w:rPr>
        <w:tab/>
        <w:tab/>
        <w:tab/>
        <w:tab/>
        <w:tab/>
        <w:tab/>
        <w:tab/>
        <w:tab/>
        <w:t>message="Resource did not return a value"</w:t>
      </w:r>
      <w:r>
        <w:br/>
      </w:r>
      <w:r>
        <w:rPr>
          <w:rFonts w:ascii="Courier New" w:hAnsi="Courier New"/>
          <w:b w:val="0"/>
          <w:sz w:val="16"/>
        </w:rPr>
        <w:tab/>
        <w:tab/>
        <w:tab/>
        <w:tab/>
        <w:tab/>
        <w:tab/>
        <w:tab/>
        <w:tab/>
        <w:t>detail="The resource is expected to return a call to rep()/representationOf() or noData(). It appears there was no return at all."</w:t>
      </w:r>
      <w:r>
        <w:br/>
      </w:r>
      <w:r>
        <w:rPr>
          <w:rFonts w:ascii="Courier New" w:hAnsi="Courier New"/>
          <w:b w:val="0"/>
          <w:sz w:val="16"/>
        </w:rPr>
        <w:tab/>
        <w:tab/>
        <w:tab/>
        <w:tab/>
        <w:tab/>
        <w:tab/>
        <w:tab/>
        <w:tab/>
        <w:t>errorcode="taffy.resources.ResourceReturnsNothing"</w:t>
      </w:r>
      <w:r>
        <w:br/>
      </w:r>
      <w:r>
        <w:rPr>
          <w:rFonts w:ascii="Courier New" w:hAnsi="Courier New"/>
          <w:b w:val="0"/>
          <w:sz w:val="16"/>
        </w:rPr>
        <w:tab/>
        <w:tab/>
        <w:tab/>
        <w:tab/>
        <w:tab/>
        <w:tab/>
        <w:tab/>
        <w:t>/&gt;</w:t>
      </w:r>
      <w:r>
        <w:br/>
      </w:r>
      <w:r>
        <w:rPr>
          <w:rFonts w:ascii="Courier New" w:hAnsi="Courier New"/>
          <w:b w:val="0"/>
          <w:sz w:val="16"/>
        </w:rPr>
        <w:tab/>
        <w:tab/>
        <w:tab/>
        <w:tab/>
        <w:tab/>
        <w:tab/>
        <w:t>&lt;/cfif&gt;</w:t>
      </w:r>
      <w:r>
        <w:br/>
      </w:r>
      <w:r>
        <w:rPr>
          <w:rFonts w:ascii="Courier New" w:hAnsi="Courier New"/>
          <w:b w:val="0"/>
          <w:sz w:val="16"/>
        </w:rPr>
        <w:tab/>
        <w:tab/>
        <w:tab/>
        <w:tab/>
        <w:tab/>
        <w:tab/>
        <w:t>This way we can directly return the object instead of a serializer from resource actions. ---&gt;</w:t>
      </w:r>
      <w:r>
        <w:br/>
      </w:r>
      <w:r>
        <w:rPr>
          <w:rFonts w:ascii="Courier New" w:hAnsi="Courier New"/>
          <w:b w:val="0"/>
          <w:sz w:val="16"/>
        </w:rPr>
        <w:tab/>
        <w:tab/>
        <w:tab/>
        <w:tab/>
        <w:tab/>
        <w:tab/>
        <w:t>&lt;cfif !isInstanceOf(_taffyRequest.result, "taffy.core.baseSerializer")&gt;</w:t>
      </w:r>
      <w:r>
        <w:br/>
      </w:r>
      <w:r>
        <w:rPr>
          <w:rFonts w:ascii="Courier New" w:hAnsi="Courier New"/>
          <w:b w:val="0"/>
          <w:sz w:val="16"/>
        </w:rPr>
        <w:tab/>
        <w:tab/>
        <w:tab/>
        <w:tab/>
        <w:tab/>
        <w:tab/>
        <w:tab/>
        <w:t>&lt;cfset _taffyRequest.result = rep(_taffyRequest.result) /&gt;</w:t>
      </w:r>
      <w:r>
        <w:br/>
      </w:r>
      <w:r>
        <w:rPr>
          <w:rFonts w:ascii="Courier New" w:hAnsi="Courier New"/>
          <w:b w:val="0"/>
          <w:sz w:val="16"/>
        </w:rPr>
        <w:tab/>
        <w:tab/>
        <w:tab/>
        <w:tab/>
        <w:tab/>
        <w:tab/>
        <w:t>&lt;/cfif&gt;</w:t>
      </w:r>
      <w:r>
        <w:br/>
      </w:r>
      <w:r>
        <w:rPr>
          <w:rFonts w:ascii="Courier New" w:hAnsi="Courier New"/>
          <w:b w:val="0"/>
          <w:sz w:val="16"/>
        </w:rPr>
        <w:tab/>
        <w:tab/>
        <w:tab/>
        <w:tab/>
        <w:tab/>
        <w:tab/>
        <w:t>&lt;cfif ucase(_taffyRequest.verb) eq "GET" and structKeyExists(local, "cacheKey")&gt;</w:t>
      </w:r>
      <w:r>
        <w:br/>
      </w:r>
      <w:r>
        <w:rPr>
          <w:rFonts w:ascii="Courier New" w:hAnsi="Courier New"/>
          <w:b w:val="0"/>
          <w:sz w:val="16"/>
        </w:rPr>
        <w:tab/>
        <w:tab/>
        <w:tab/>
        <w:tab/>
        <w:tab/>
        <w:tab/>
        <w:tab/>
        <w:t>&lt;cfset m.cacheSaveStart = getTickCount() /&gt;</w:t>
      </w:r>
      <w:r>
        <w:br/>
      </w:r>
      <w:r>
        <w:rPr>
          <w:rFonts w:ascii="Courier New" w:hAnsi="Courier New"/>
          <w:b w:val="0"/>
          <w:sz w:val="16"/>
        </w:rPr>
        <w:tab/>
        <w:tab/>
        <w:tab/>
        <w:tab/>
        <w:tab/>
        <w:tab/>
        <w:tab/>
        <w:t>&lt;cfset setCachedResponse(local.cacheKey, _taffyRequest.result) /&gt;</w:t>
      </w:r>
      <w:r>
        <w:br/>
      </w:r>
      <w:r>
        <w:rPr>
          <w:rFonts w:ascii="Courier New" w:hAnsi="Courier New"/>
          <w:b w:val="0"/>
          <w:sz w:val="16"/>
        </w:rPr>
        <w:tab/>
        <w:tab/>
        <w:tab/>
        <w:tab/>
        <w:tab/>
        <w:tab/>
        <w:tab/>
        <w:t>&lt;cfset m.cacheSaveTime = getTickCount() - m.cacheSaveStart /&gt;</w:t>
      </w:r>
      <w:r>
        <w:br/>
      </w:r>
      <w:r>
        <w:rPr>
          <w:rFonts w:ascii="Courier New" w:hAnsi="Courier New"/>
          <w:b w:val="0"/>
          <w:sz w:val="16"/>
        </w:rPr>
        <w:tab/>
        <w:tab/>
        <w:tab/>
        <w:tab/>
        <w:tab/>
        <w:tab/>
        <w:t>&lt;/cfif&gt;</w:t>
      </w:r>
      <w:r>
        <w:br/>
      </w:r>
      <w:r>
        <w:rPr>
          <w:rFonts w:ascii="Courier New" w:hAnsi="Courier New"/>
          <w:b w:val="0"/>
          <w:sz w:val="16"/>
        </w:rPr>
        <w:tab/>
        <w:tab/>
        <w:tab/>
        <w:tab/>
        <w:tab/>
        <w:t>&lt;/cfif&gt;</w:t>
      </w:r>
      <w:r>
        <w:br/>
      </w:r>
      <w:r>
        <w:rPr>
          <w:rFonts w:ascii="Courier New" w:hAnsi="Courier New"/>
          <w:b w:val="0"/>
          <w:sz w:val="16"/>
        </w:rPr>
        <w:tab/>
        <w:tab/>
        <w:tab/>
        <w:tab/>
        <w:t>&lt;cfelseif NOT listFind(local.allowVerbs,_taffyRequest.verb)&gt;</w:t>
      </w:r>
      <w:r>
        <w:br/>
      </w:r>
      <w:r>
        <w:rPr>
          <w:rFonts w:ascii="Courier New" w:hAnsi="Courier New"/>
          <w:b w:val="0"/>
          <w:sz w:val="16"/>
        </w:rPr>
        <w:tab/>
        <w:tab/>
        <w:tab/>
        <w:tab/>
        <w:tab/>
        <w:t>&lt;cfheader name="ALLOW" value="#local.allowVerbs#" /&gt;</w:t>
      </w:r>
      <w:r>
        <w:br/>
      </w:r>
      <w:r>
        <w:rPr>
          <w:rFonts w:ascii="Courier New" w:hAnsi="Courier New"/>
          <w:b w:val="0"/>
          <w:sz w:val="16"/>
        </w:rPr>
        <w:tab/>
        <w:tab/>
        <w:tab/>
        <w:tab/>
        <w:tab/>
        <w:t>&lt;cfset throwError(405, "Method Not Allowed") /&gt;</w:t>
      </w:r>
      <w:r>
        <w:br/>
      </w:r>
      <w:r>
        <w:rPr>
          <w:rFonts w:ascii="Courier New" w:hAnsi="Courier New"/>
          <w:b w:val="0"/>
          <w:sz w:val="16"/>
        </w:rPr>
        <w:tab/>
        <w:tab/>
        <w:tab/>
        <w:tab/>
        <w:t>&lt;cfelse&gt;</w:t>
      </w:r>
      <w:r>
        <w:br/>
      </w:r>
      <w:r>
        <w:rPr>
          <w:rFonts w:ascii="Courier New" w:hAnsi="Courier New"/>
          <w:b w:val="0"/>
          <w:sz w:val="16"/>
        </w:rPr>
        <w:tab/>
        <w:tab/>
        <w:tab/>
        <w:tab/>
        <w:tab/>
        <w:t>&lt;cfset _taffyRequest.resultHeaders = structNew() /&gt;</w:t>
      </w:r>
      <w:r>
        <w:br/>
      </w:r>
      <w:r>
        <w:rPr>
          <w:rFonts w:ascii="Courier New" w:hAnsi="Courier New"/>
          <w:b w:val="0"/>
          <w:sz w:val="16"/>
        </w:rPr>
        <w:tab/>
        <w:tab/>
        <w:tab/>
        <w:tab/>
        <w:tab/>
        <w:t>&lt;cfset _taffyRequest.statusArgs = structNew() /&gt;</w:t>
      </w:r>
      <w:r>
        <w:br/>
      </w:r>
      <w:r>
        <w:rPr>
          <w:rFonts w:ascii="Courier New" w:hAnsi="Courier New"/>
          <w:b w:val="0"/>
          <w:sz w:val="16"/>
        </w:rPr>
        <w:tab/>
        <w:tab/>
        <w:tab/>
        <w:tab/>
        <w:tab/>
        <w:t>&lt;cfset _taffyRequest.statusArgs.statusCode = 200 /&gt;</w:t>
      </w:r>
      <w:r>
        <w:br/>
      </w:r>
      <w:r>
        <w:rPr>
          <w:rFonts w:ascii="Courier New" w:hAnsi="Courier New"/>
          <w:b w:val="0"/>
          <w:sz w:val="16"/>
        </w:rPr>
        <w:tab/>
        <w:tab/>
        <w:tab/>
        <w:tab/>
        <w:tab/>
        <w:t>&lt;cfset _taffyRequest.statusArgs.statusText = 'OK' /&gt;</w:t>
      </w:r>
      <w:r>
        <w:br/>
      </w:r>
      <w:r>
        <w:rPr>
          <w:rFonts w:ascii="Courier New" w:hAnsi="Courier New"/>
          <w:b w:val="0"/>
          <w:sz w:val="16"/>
        </w:rPr>
        <w:tab/>
        <w:tab/>
        <w:tab/>
        <w:tab/>
        <w:t>&lt;/cfif&gt;</w:t>
      </w:r>
      <w:r>
        <w:br/>
      </w:r>
      <w:r>
        <w:rPr>
          <w:rFonts w:ascii="Courier New" w:hAnsi="Courier New"/>
          <w:b w:val="0"/>
          <w:sz w:val="16"/>
        </w:rPr>
        <w:tab/>
        <w:tab/>
        <w:tab/>
        <w:t>&lt;/cfif&gt;</w:t>
      </w:r>
      <w:r>
        <w:br/>
      </w:r>
      <w:r>
        <w:rPr>
          <w:rFonts w:ascii="Courier New" w:hAnsi="Courier New"/>
          <w:b w:val="0"/>
          <w:sz w:val="16"/>
        </w:rPr>
      </w:r>
      <w:r>
        <w:br/>
      </w:r>
      <w:r>
        <w:rPr>
          <w:rFonts w:ascii="Courier New" w:hAnsi="Courier New"/>
          <w:b w:val="0"/>
          <w:sz w:val="16"/>
        </w:rPr>
        <w:tab/>
        <w:tab/>
        <w:t>&lt;/cfif&gt;</w:t>
      </w:r>
      <w:r>
        <w:br/>
      </w:r>
      <w:r>
        <w:rPr>
          <w:rFonts w:ascii="Courier New" w:hAnsi="Courier New"/>
          <w:b w:val="0"/>
          <w:sz w:val="16"/>
        </w:rPr>
        <w:tab/>
        <w:tab/>
        <w:t>&lt;cfif not mimeSupported(_taffyRequest.returnMimeExt)&gt;</w:t>
      </w:r>
      <w:r>
        <w:br/>
      </w:r>
      <w:r>
        <w:rPr>
          <w:rFonts w:ascii="Courier New" w:hAnsi="Courier New"/>
          <w:b w:val="0"/>
          <w:sz w:val="16"/>
        </w:rPr>
        <w:tab/>
        <w:tab/>
        <w:tab/>
        <w:t>&lt;cfset throwError(400, "Requested format not available (#_taffyRequest.returnMimeExt#)") /&gt;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&lt;cfif structKeyExists(_taffyRequest,'result')&gt;</w:t>
      </w:r>
      <w:r>
        <w:br/>
      </w:r>
      <w:r>
        <w:rPr>
          <w:rFonts w:ascii="Courier New" w:hAnsi="Courier New"/>
          <w:b w:val="0"/>
          <w:sz w:val="16"/>
        </w:rPr>
        <w:tab/>
        <w:tab/>
        <w:tab/>
        <w:t>&lt;cfset _taffyRequest.statusArgs = structNew() /&gt;</w:t>
      </w:r>
      <w:r>
        <w:br/>
      </w:r>
      <w:r>
        <w:rPr>
          <w:rFonts w:ascii="Courier New" w:hAnsi="Courier New"/>
          <w:b w:val="0"/>
          <w:sz w:val="16"/>
        </w:rPr>
        <w:tab/>
        <w:tab/>
        <w:tab/>
        <w:t>&lt;cfset _taffyRequest.statusArgs.statusCode = _taffyRequest.result.getStatus() /&gt;</w:t>
      </w:r>
      <w:r>
        <w:br/>
      </w:r>
      <w:r>
        <w:rPr>
          <w:rFonts w:ascii="Courier New" w:hAnsi="Courier New"/>
          <w:b w:val="0"/>
          <w:sz w:val="16"/>
        </w:rPr>
        <w:tab/>
        <w:tab/>
        <w:tab/>
        <w:t>&lt;cfset _taffyRequest.statusArgs.statusText = _taffyRequest.result.getStatusText() /&gt;</w:t>
      </w:r>
      <w:r>
        <w:br/>
      </w:r>
      <w:r>
        <w:rPr>
          <w:rFonts w:ascii="Courier New" w:hAnsi="Courier New"/>
          <w:b w:val="0"/>
          <w:sz w:val="16"/>
        </w:rPr>
        <w:tab/>
        <w:tab/>
        <w:tab/>
        <w:t>&lt;cfinvoke</w:t>
      </w:r>
      <w:r>
        <w:br/>
      </w:r>
      <w:r>
        <w:rPr>
          <w:rFonts w:ascii="Courier New" w:hAnsi="Courier New"/>
          <w:b w:val="0"/>
          <w:sz w:val="16"/>
        </w:rPr>
        <w:tab/>
        <w:tab/>
        <w:tab/>
        <w:tab/>
        <w:t>component="#_taffyRequest.result#"</w:t>
      </w:r>
      <w:r>
        <w:br/>
      </w:r>
      <w:r>
        <w:rPr>
          <w:rFonts w:ascii="Courier New" w:hAnsi="Courier New"/>
          <w:b w:val="0"/>
          <w:sz w:val="16"/>
        </w:rPr>
        <w:tab/>
        <w:tab/>
        <w:tab/>
        <w:tab/>
        <w:t>method="getHeaders"</w:t>
      </w:r>
      <w:r>
        <w:br/>
      </w:r>
      <w:r>
        <w:rPr>
          <w:rFonts w:ascii="Courier New" w:hAnsi="Courier New"/>
          <w:b w:val="0"/>
          <w:sz w:val="16"/>
        </w:rPr>
        <w:tab/>
        <w:tab/>
        <w:tab/>
        <w:tab/>
        <w:t>returnvariable="_taffyRequest.resultHeaders"</w:t>
      </w:r>
      <w:r>
        <w:br/>
      </w:r>
      <w:r>
        <w:rPr>
          <w:rFonts w:ascii="Courier New" w:hAnsi="Courier New"/>
          <w:b w:val="0"/>
          <w:sz w:val="16"/>
        </w:rPr>
        <w:tab/>
        <w:tab/>
        <w:tab/>
        <w:t>/&gt;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&lt;cfsetting enablecfoutputonly="true" /&gt;</w:t>
      </w:r>
      <w:r>
        <w:br/>
      </w:r>
      <w:r>
        <w:rPr>
          <w:rFonts w:ascii="Courier New" w:hAnsi="Courier New"/>
          <w:b w:val="0"/>
          <w:sz w:val="16"/>
        </w:rPr>
        <w:tab/>
        <w:tab/>
        <w:t>&lt;cfcontent reset="true" type="#getReturnMimeAsHeader(_taffyRequest.returnMimeExt)#; charset=utf-8" /&gt;</w:t>
      </w:r>
      <w:r>
        <w:br/>
      </w:r>
      <w:r>
        <w:rPr>
          <w:rFonts w:ascii="Courier New" w:hAnsi="Courier New"/>
          <w:b w:val="0"/>
          <w:sz w:val="16"/>
        </w:rPr>
        <w:tab/>
        <w:tab/>
        <w:t>&lt;cfheader statuscode="#_taffyRequest.statusArgs.statusCode#" statustext="#_taffyRequest.statusArgs.statusText#" /&gt;</w:t>
      </w:r>
      <w:r>
        <w:br/>
      </w:r>
      <w:r>
        <w:rPr>
          <w:rFonts w:ascii="Courier New" w:hAnsi="Courier New"/>
          <w:b w:val="0"/>
          <w:sz w:val="16"/>
        </w:rPr>
      </w:r>
      <w:r>
        <w:br/>
      </w:r>
      <w:r>
        <w:rPr>
          <w:rFonts w:ascii="Courier New" w:hAnsi="Courier New"/>
          <w:b w:val="0"/>
          <w:sz w:val="16"/>
        </w:rPr>
        <w:tab/>
        <w:tab/>
        <w:t>&lt;cfset addHeaders(_taffyRequest.resultHeaders) /&gt;</w:t>
      </w:r>
      <w:r>
        <w:br/>
      </w:r>
      <w:r>
        <w:rPr>
          <w:rFonts w:ascii="Courier New" w:hAnsi="Courier New"/>
          <w:b w:val="0"/>
          <w:sz w:val="16"/>
        </w:rPr>
      </w:r>
      <w:r>
        <w:br/>
      </w:r>
      <w:r>
        <w:rPr>
          <w:rFonts w:ascii="Courier New" w:hAnsi="Courier New"/>
          <w:b w:val="0"/>
          <w:sz w:val="16"/>
        </w:rPr>
        <w:tab/>
        <w:tab/>
        <w:t>&lt;cfheader name="ALLOW" value="#local.allowVerbs#" /&gt;</w:t>
      </w:r>
      <w:r>
        <w:br/>
      </w:r>
      <w:r>
        <w:rPr>
          <w:rFonts w:ascii="Courier New" w:hAnsi="Courier New"/>
          <w:b w:val="0"/>
          <w:sz w:val="16"/>
        </w:rPr>
      </w:r>
      <w:r>
        <w:br/>
      </w:r>
      <w:r>
        <w:rPr>
          <w:rFonts w:ascii="Courier New" w:hAnsi="Courier New"/>
          <w:b w:val="0"/>
          <w:sz w:val="16"/>
        </w:rPr>
        <w:tab/>
        <w:tab/>
        <w:t>&lt;cfheader name="X-TIME-IN-PARSE" value="#m.parseTime#" /&gt;</w:t>
      </w:r>
      <w:r>
        <w:br/>
      </w:r>
      <w:r>
        <w:rPr>
          <w:rFonts w:ascii="Courier New" w:hAnsi="Courier New"/>
          <w:b w:val="0"/>
          <w:sz w:val="16"/>
        </w:rPr>
        <w:tab/>
        <w:tab/>
        <w:t>&lt;cfheader name="X-TIME-IN-ONTAFFYREQUEST" value="#m.otrTime#" /&gt;</w:t>
      </w:r>
      <w:r>
        <w:br/>
      </w:r>
      <w:r>
        <w:rPr>
          <w:rFonts w:ascii="Courier New" w:hAnsi="Courier New"/>
          <w:b w:val="0"/>
          <w:sz w:val="16"/>
        </w:rPr>
        <w:tab/>
        <w:tab/>
        <w:t>&lt;cfif structKeyExists(m, "resourceTime")&gt;</w:t>
      </w:r>
      <w:r>
        <w:br/>
      </w:r>
      <w:r>
        <w:rPr>
          <w:rFonts w:ascii="Courier New" w:hAnsi="Courier New"/>
          <w:b w:val="0"/>
          <w:sz w:val="16"/>
        </w:rPr>
        <w:tab/>
        <w:tab/>
        <w:tab/>
        <w:t>&lt;cfheader name="X-TIME-IN-RESOURCE" value="#m.resourceTime#" /&gt;</w:t>
      </w:r>
      <w:r>
        <w:br/>
      </w:r>
      <w:r>
        <w:rPr>
          <w:rFonts w:ascii="Courier New" w:hAnsi="Courier New"/>
          <w:b w:val="0"/>
          <w:sz w:val="16"/>
        </w:rPr>
        <w:tab/>
        <w:tab/>
        <w:t>&lt;/cfif&gt;</w:t>
      </w:r>
      <w:r>
        <w:br/>
      </w:r>
      <w:r>
        <w:rPr>
          <w:rFonts w:ascii="Courier New" w:hAnsi="Courier New"/>
          <w:b w:val="0"/>
          <w:sz w:val="16"/>
        </w:rPr>
        <w:tab/>
        <w:tab/>
        <w:t>&lt;cfif structKeyExists(m, "cacheCheckTime")&gt;</w:t>
      </w:r>
      <w:r>
        <w:br/>
      </w:r>
      <w:r>
        <w:rPr>
          <w:rFonts w:ascii="Courier New" w:hAnsi="Courier New"/>
          <w:b w:val="0"/>
          <w:sz w:val="16"/>
        </w:rPr>
        <w:tab/>
        <w:tab/>
        <w:tab/>
        <w:t>&lt;cfheader name="X-TIME-IN-CACHE-CHECK" value="#m.cacheCheckTime#" /&gt;</w:t>
      </w:r>
      <w:r>
        <w:br/>
      </w:r>
      <w:r>
        <w:rPr>
          <w:rFonts w:ascii="Courier New" w:hAnsi="Courier New"/>
          <w:b w:val="0"/>
          <w:sz w:val="16"/>
        </w:rPr>
        <w:tab/>
        <w:tab/>
        <w:t>&lt;/cfif&gt;</w:t>
      </w:r>
      <w:r>
        <w:br/>
      </w:r>
      <w:r>
        <w:rPr>
          <w:rFonts w:ascii="Courier New" w:hAnsi="Courier New"/>
          <w:b w:val="0"/>
          <w:sz w:val="16"/>
        </w:rPr>
        <w:tab/>
        <w:tab/>
        <w:t>&lt;cfif structKeyExists(m, "cacheGetTime")&gt;</w:t>
      </w:r>
      <w:r>
        <w:br/>
      </w:r>
      <w:r>
        <w:rPr>
          <w:rFonts w:ascii="Courier New" w:hAnsi="Courier New"/>
          <w:b w:val="0"/>
          <w:sz w:val="16"/>
        </w:rPr>
        <w:tab/>
        <w:tab/>
        <w:tab/>
        <w:t>&lt;cfheader name="X-TIME-IN-CACHE-GET" value="#m.cacheGetTime#" /&gt;</w:t>
      </w:r>
      <w:r>
        <w:br/>
      </w:r>
      <w:r>
        <w:rPr>
          <w:rFonts w:ascii="Courier New" w:hAnsi="Courier New"/>
          <w:b w:val="0"/>
          <w:sz w:val="16"/>
        </w:rPr>
        <w:tab/>
        <w:tab/>
        <w:t>&lt;/cfif&gt;</w:t>
      </w:r>
      <w:r>
        <w:br/>
      </w:r>
      <w:r>
        <w:rPr>
          <w:rFonts w:ascii="Courier New" w:hAnsi="Courier New"/>
          <w:b w:val="0"/>
          <w:sz w:val="16"/>
        </w:rPr>
        <w:tab/>
        <w:tab/>
        <w:t>&lt;cfif structKeyExists(m, "cacheSaveTime")&gt;</w:t>
      </w:r>
      <w:r>
        <w:br/>
      </w:r>
      <w:r>
        <w:rPr>
          <w:rFonts w:ascii="Courier New" w:hAnsi="Courier New"/>
          <w:b w:val="0"/>
          <w:sz w:val="16"/>
        </w:rPr>
        <w:tab/>
        <w:tab/>
        <w:tab/>
        <w:t>&lt;cfheader name="X-TIME-IN-CACHE-SAVE" value="#m.cacheSaveTime#" /&gt;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&lt;cfif application._taffy.settings.exposeHeaders&gt;</w:t>
      </w:r>
      <w:r>
        <w:br/>
      </w:r>
      <w:r>
        <w:rPr>
          <w:rFonts w:ascii="Courier New" w:hAnsi="Courier New"/>
          <w:b w:val="0"/>
          <w:sz w:val="16"/>
        </w:rPr>
        <w:tab/>
        <w:tab/>
        <w:tab/>
        <w:t>&lt;cfset local.exposeHeaderList = structKeyList(_taffyRequest.resultHeaders) /&gt;</w:t>
      </w:r>
      <w:r>
        <w:br/>
      </w:r>
      <w:r>
        <w:rPr>
          <w:rFonts w:ascii="Courier New" w:hAnsi="Courier New"/>
          <w:b w:val="0"/>
          <w:sz w:val="16"/>
        </w:rPr>
        <w:tab/>
        <w:tab/>
        <w:tab/>
        <w:t>&lt;cfset local.exposeHeaderValue = "" /&gt;</w:t>
      </w:r>
      <w:r>
        <w:br/>
      </w:r>
      <w:r>
        <w:rPr>
          <w:rFonts w:ascii="Courier New" w:hAnsi="Courier New"/>
          <w:b w:val="0"/>
          <w:sz w:val="16"/>
        </w:rPr>
        <w:tab/>
        <w:tab/>
        <w:tab/>
        <w:t>&lt;cfif application._taffy.settings.useEtags and _taffyRequest.verb eq "GET" and _taffyRequest.result.getType() eq "textual"&gt;</w:t>
      </w:r>
      <w:r>
        <w:br/>
      </w:r>
      <w:r>
        <w:rPr>
          <w:rFonts w:ascii="Courier New" w:hAnsi="Courier New"/>
          <w:b w:val="0"/>
          <w:sz w:val="16"/>
        </w:rPr>
        <w:tab/>
        <w:tab/>
        <w:tab/>
        <w:tab/>
        <w:t>&lt;cfset local.exposeHeaderList = listAppend(local.exposeHeaderList, "Etag") /&gt;</w:t>
      </w:r>
      <w:r>
        <w:br/>
      </w:r>
      <w:r>
        <w:rPr>
          <w:rFonts w:ascii="Courier New" w:hAnsi="Courier New"/>
          <w:b w:val="0"/>
          <w:sz w:val="16"/>
        </w:rPr>
        <w:tab/>
        <w:tab/>
        <w:tab/>
        <w:t>&lt;/cfif&gt;</w:t>
      </w:r>
      <w:r>
        <w:br/>
      </w:r>
      <w:r>
        <w:rPr>
          <w:rFonts w:ascii="Courier New" w:hAnsi="Courier New"/>
          <w:b w:val="0"/>
          <w:sz w:val="16"/>
        </w:rPr>
        <w:tab/>
        <w:tab/>
        <w:tab/>
        <w:t>&lt;cfloop list="#local.exposeHeaderList#" index="local.exposeHeader"&gt;</w:t>
      </w:r>
      <w:r>
        <w:br/>
      </w:r>
      <w:r>
        <w:rPr>
          <w:rFonts w:ascii="Courier New" w:hAnsi="Courier New"/>
          <w:b w:val="0"/>
          <w:sz w:val="16"/>
        </w:rPr>
        <w:tab/>
        <w:tab/>
        <w:tab/>
        <w:tab/>
        <w:t>&lt;cfif not listFindNoCase("Cache-Control,Content-Language,Content-Type,Expires,Last-Modified,Pragma", local.exposeHeader)&gt;</w:t>
      </w:r>
      <w:r>
        <w:br/>
      </w:r>
      <w:r>
        <w:rPr>
          <w:rFonts w:ascii="Courier New" w:hAnsi="Courier New"/>
          <w:b w:val="0"/>
          <w:sz w:val="16"/>
        </w:rPr>
        <w:tab/>
        <w:tab/>
        <w:tab/>
        <w:tab/>
        <w:tab/>
        <w:t>&lt;cfset local.exposeHeaderValue = listAppend(local.exposeHeaderValue, local.exposeHeader) /&gt;</w:t>
      </w:r>
      <w:r>
        <w:br/>
      </w:r>
      <w:r>
        <w:rPr>
          <w:rFonts w:ascii="Courier New" w:hAnsi="Courier New"/>
          <w:b w:val="0"/>
          <w:sz w:val="16"/>
        </w:rPr>
        <w:tab/>
        <w:tab/>
        <w:tab/>
        <w:tab/>
        <w:t>&lt;/cfif&gt;</w:t>
      </w:r>
      <w:r>
        <w:br/>
      </w:r>
      <w:r>
        <w:rPr>
          <w:rFonts w:ascii="Courier New" w:hAnsi="Courier New"/>
          <w:b w:val="0"/>
          <w:sz w:val="16"/>
        </w:rPr>
        <w:tab/>
        <w:tab/>
        <w:tab/>
        <w:t>&lt;/cfloop&gt;</w:t>
      </w:r>
      <w:r>
        <w:br/>
      </w:r>
      <w:r>
        <w:rPr>
          <w:rFonts w:ascii="Courier New" w:hAnsi="Courier New"/>
          <w:b w:val="0"/>
          <w:sz w:val="16"/>
        </w:rPr>
        <w:tab/>
        <w:tab/>
        <w:tab/>
        <w:t>&lt;cfif listLen(local.exposeHeaderValue) gt 0&gt;</w:t>
      </w:r>
      <w:r>
        <w:br/>
      </w:r>
      <w:r>
        <w:rPr>
          <w:rFonts w:ascii="Courier New" w:hAnsi="Courier New"/>
          <w:b w:val="0"/>
          <w:sz w:val="16"/>
        </w:rPr>
        <w:tab/>
        <w:tab/>
        <w:tab/>
        <w:tab/>
        <w:t>&lt;cfheader name="Access-Control-Expose-Headers" value="#local.exposeHeaderValue#" /&gt;</w:t>
      </w:r>
      <w:r>
        <w:br/>
      </w:r>
      <w:r>
        <w:rPr>
          <w:rFonts w:ascii="Courier New" w:hAnsi="Courier New"/>
          <w:b w:val="0"/>
          <w:sz w:val="16"/>
        </w:rPr>
        <w:tab/>
        <w:tab/>
        <w:tab/>
        <w:t>&lt;/cfif&gt;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&lt;cfif structKeyExists(_taffyRequest,'result')&gt;</w:t>
      </w:r>
      <w:r>
        <w:br/>
      </w:r>
      <w:r>
        <w:rPr>
          <w:rFonts w:ascii="Courier New" w:hAnsi="Courier New"/>
          <w:b w:val="0"/>
          <w:sz w:val="16"/>
        </w:rPr>
        <w:tab/>
        <w:tab/>
        <w:tab/>
        <w:t>&lt;cfset _taffyRequest.resultType = _taffyRequest.result.getType() /&gt;</w:t>
      </w:r>
      <w:r>
        <w:br/>
      </w:r>
      <w:r>
        <w:rPr>
          <w:rFonts w:ascii="Courier New" w:hAnsi="Courier New"/>
          <w:b w:val="0"/>
          <w:sz w:val="16"/>
        </w:rPr>
        <w:tab/>
        <w:tab/>
        <w:tab/>
        <w:t>&lt;cfset local.resultSerialized = '' /&gt;</w:t>
      </w:r>
      <w:r>
        <w:br/>
      </w:r>
      <w:r>
        <w:rPr>
          <w:rFonts w:ascii="Courier New" w:hAnsi="Courier New"/>
          <w:b w:val="0"/>
          <w:sz w:val="16"/>
        </w:rPr>
      </w:r>
      <w:r>
        <w:br/>
      </w:r>
      <w:r>
        <w:rPr>
          <w:rFonts w:ascii="Courier New" w:hAnsi="Courier New"/>
          <w:b w:val="0"/>
          <w:sz w:val="16"/>
        </w:rPr>
        <w:tab/>
        <w:tab/>
        <w:tab/>
        <w:t>&lt;cfif _taffyRequest.resultType eq "textual"&gt;</w:t>
      </w:r>
      <w:r>
        <w:br/>
      </w:r>
      <w:r>
        <w:rPr>
          <w:rFonts w:ascii="Courier New" w:hAnsi="Courier New"/>
          <w:b w:val="0"/>
          <w:sz w:val="16"/>
        </w:rPr>
        <w:tab/>
        <w:tab/>
        <w:tab/>
        <w:tab/>
        <w:t>&lt;cfset _taffyRequest.metrics.beforeSerialize = getTickCount() /&gt;</w:t>
      </w:r>
      <w:r>
        <w:br/>
      </w:r>
      <w:r>
        <w:rPr>
          <w:rFonts w:ascii="Courier New" w:hAnsi="Courier New"/>
          <w:b w:val="0"/>
          <w:sz w:val="16"/>
        </w:rPr>
        <w:tab/>
        <w:tab/>
        <w:tab/>
        <w:tab/>
        <w:t>&lt;cfinvoke</w:t>
      </w:r>
      <w:r>
        <w:br/>
      </w:r>
      <w:r>
        <w:rPr>
          <w:rFonts w:ascii="Courier New" w:hAnsi="Courier New"/>
          <w:b w:val="0"/>
          <w:sz w:val="16"/>
        </w:rPr>
        <w:tab/>
        <w:tab/>
        <w:tab/>
        <w:tab/>
        <w:tab/>
        <w:t>component="#_taffyRequest.result#"</w:t>
      </w:r>
      <w:r>
        <w:br/>
      </w:r>
      <w:r>
        <w:rPr>
          <w:rFonts w:ascii="Courier New" w:hAnsi="Courier New"/>
          <w:b w:val="0"/>
          <w:sz w:val="16"/>
        </w:rPr>
        <w:tab/>
        <w:tab/>
        <w:tab/>
        <w:tab/>
        <w:tab/>
        <w:t>method="getAs#_taffyRequest.returnMimeExt#"</w:t>
      </w:r>
      <w:r>
        <w:br/>
      </w:r>
      <w:r>
        <w:rPr>
          <w:rFonts w:ascii="Courier New" w:hAnsi="Courier New"/>
          <w:b w:val="0"/>
          <w:sz w:val="16"/>
        </w:rPr>
        <w:tab/>
        <w:tab/>
        <w:tab/>
        <w:tab/>
        <w:tab/>
        <w:t>returnvariable="_taffyRequest.resultSerialized"</w:t>
      </w:r>
      <w:r>
        <w:br/>
      </w:r>
      <w:r>
        <w:rPr>
          <w:rFonts w:ascii="Courier New" w:hAnsi="Courier New"/>
          <w:b w:val="0"/>
          <w:sz w:val="16"/>
        </w:rPr>
        <w:tab/>
        <w:tab/>
        <w:tab/>
        <w:tab/>
        <w:t>/&gt;</w:t>
      </w:r>
      <w:r>
        <w:br/>
      </w:r>
      <w:r>
        <w:rPr>
          <w:rFonts w:ascii="Courier New" w:hAnsi="Courier New"/>
          <w:b w:val="0"/>
          <w:sz w:val="16"/>
        </w:rPr>
        <w:tab/>
        <w:tab/>
        <w:tab/>
        <w:tab/>
        <w:t>&lt;cfset _taffyRequest.metrics.afterSerialize = getTickCount() /&gt;</w:t>
      </w:r>
      <w:r>
        <w:br/>
      </w:r>
      <w:r>
        <w:rPr>
          <w:rFonts w:ascii="Courier New" w:hAnsi="Courier New"/>
          <w:b w:val="0"/>
          <w:sz w:val="16"/>
        </w:rPr>
        <w:tab/>
        <w:tab/>
        <w:tab/>
        <w:tab/>
        <w:t>&lt;cfset m.serializeTime = m.afterSerialize - m.beforeSerialize /&gt;</w:t>
      </w:r>
      <w:r>
        <w:br/>
      </w:r>
      <w:r>
        <w:rPr>
          <w:rFonts w:ascii="Courier New" w:hAnsi="Courier New"/>
          <w:b w:val="0"/>
          <w:sz w:val="16"/>
        </w:rPr>
        <w:tab/>
        <w:tab/>
        <w:tab/>
        <w:tab/>
        <w:t>&lt;cfheader name="X-TIME-IN-SERIALIZE" value="#m.serializeTime#" /&gt;</w:t>
      </w:r>
      <w:r>
        <w:br/>
      </w:r>
      <w:r>
        <w:rPr>
          <w:rFonts w:ascii="Courier New" w:hAnsi="Courier New"/>
          <w:b w:val="0"/>
          <w:sz w:val="16"/>
        </w:rPr>
      </w:r>
      <w:r>
        <w:br/>
      </w:r>
      <w:r>
        <w:rPr>
          <w:rFonts w:ascii="Courier New" w:hAnsi="Courier New"/>
          <w:b w:val="0"/>
          <w:sz w:val="16"/>
        </w:rPr>
        <w:tab/>
        <w:tab/>
        <w:tab/>
        <w:tab/>
        <w:t>&lt;cfif structKeyExists(_taffyRequest, "jsonpCallback")&gt;</w:t>
      </w:r>
      <w:r>
        <w:br/>
      </w:r>
      <w:r>
        <w:rPr>
          <w:rFonts w:ascii="Courier New" w:hAnsi="Courier New"/>
          <w:b w:val="0"/>
          <w:sz w:val="16"/>
        </w:rPr>
        <w:tab/>
        <w:tab/>
        <w:tab/>
        <w:tab/>
        <w:tab/>
        <w:t>&lt;cfset _taffyRequest.resultSerialized = _taffyRequest.jsonpCallback &amp; "(" &amp; _taffyRequest.resultSerialized &amp; ");" /&gt;</w:t>
      </w:r>
      <w:r>
        <w:br/>
      </w:r>
      <w:r>
        <w:rPr>
          <w:rFonts w:ascii="Courier New" w:hAnsi="Courier New"/>
          <w:b w:val="0"/>
          <w:sz w:val="16"/>
        </w:rPr>
        <w:tab/>
        <w:tab/>
        <w:tab/>
        <w:tab/>
        <w:t>&lt;/cfif&gt;</w:t>
      </w:r>
      <w:r>
        <w:br/>
      </w:r>
      <w:r>
        <w:rPr>
          <w:rFonts w:ascii="Courier New" w:hAnsi="Courier New"/>
          <w:b w:val="0"/>
          <w:sz w:val="16"/>
        </w:rPr>
      </w:r>
      <w:r>
        <w:br/>
      </w:r>
      <w:r>
        <w:rPr>
          <w:rFonts w:ascii="Courier New" w:hAnsi="Courier New"/>
          <w:b w:val="0"/>
          <w:sz w:val="16"/>
        </w:rPr>
        <w:tab/>
        <w:tab/>
        <w:tab/>
        <w:tab/>
        <w:t>&lt;cfif application._taffy.settings.useEtags and _taffyRequest.verb eq "GET"&gt;</w:t>
      </w:r>
      <w:r>
        <w:br/>
      </w:r>
      <w:r>
        <w:rPr>
          <w:rFonts w:ascii="Courier New" w:hAnsi="Courier New"/>
          <w:b w:val="0"/>
          <w:sz w:val="16"/>
        </w:rPr>
        <w:tab/>
        <w:tab/>
        <w:tab/>
        <w:tab/>
        <w:tab/>
        <w:t>&lt;cfif structKeyExists(server, "lucee")&gt;</w:t>
      </w:r>
      <w:r>
        <w:br/>
      </w:r>
      <w:r>
        <w:rPr>
          <w:rFonts w:ascii="Courier New" w:hAnsi="Courier New"/>
          <w:b w:val="0"/>
          <w:sz w:val="16"/>
        </w:rPr>
        <w:tab/>
        <w:tab/>
        <w:tab/>
        <w:tab/>
        <w:tab/>
        <w:tab/>
        <w:t>&lt;cfset _taffyRequest.serverEtag = '"' &amp; hash(_taffyRequest.resultSerialized) &amp; '"' /&gt;</w:t>
      </w:r>
      <w:r>
        <w:br/>
      </w:r>
      <w:r>
        <w:rPr>
          <w:rFonts w:ascii="Courier New" w:hAnsi="Courier New"/>
          <w:b w:val="0"/>
          <w:sz w:val="16"/>
        </w:rPr>
        <w:tab/>
        <w:tab/>
        <w:tab/>
        <w:tab/>
        <w:tab/>
        <w:t>&lt;cfelse&gt;</w:t>
      </w:r>
      <w:r>
        <w:br/>
      </w:r>
      <w:r>
        <w:rPr>
          <w:rFonts w:ascii="Courier New" w:hAnsi="Courier New"/>
          <w:b w:val="0"/>
          <w:sz w:val="16"/>
        </w:rPr>
        <w:tab/>
        <w:tab/>
        <w:tab/>
        <w:tab/>
        <w:tab/>
        <w:tab/>
        <w:t>&lt;cfset _taffyRequest.serverEtag = '"' &amp; _taffyRequest.result.getData().hashCode() &amp; '"' /&gt;</w:t>
      </w:r>
      <w:r>
        <w:br/>
      </w:r>
      <w:r>
        <w:rPr>
          <w:rFonts w:ascii="Courier New" w:hAnsi="Courier New"/>
          <w:b w:val="0"/>
          <w:sz w:val="16"/>
        </w:rPr>
        <w:tab/>
        <w:tab/>
        <w:tab/>
        <w:tab/>
        <w:tab/>
        <w:t>&lt;/cfif&gt;</w:t>
      </w:r>
      <w:r>
        <w:br/>
      </w:r>
      <w:r>
        <w:rPr>
          <w:rFonts w:ascii="Courier New" w:hAnsi="Courier New"/>
          <w:b w:val="0"/>
          <w:sz w:val="16"/>
        </w:rPr>
        <w:tab/>
        <w:tab/>
        <w:tab/>
        <w:tab/>
        <w:tab/>
        <w:t>&lt;cfif structKeyExists(_taffyRequest.headers, "If-None-Match")&gt;</w:t>
      </w:r>
      <w:r>
        <w:br/>
      </w:r>
      <w:r>
        <w:rPr>
          <w:rFonts w:ascii="Courier New" w:hAnsi="Courier New"/>
          <w:b w:val="0"/>
          <w:sz w:val="16"/>
        </w:rPr>
        <w:tab/>
        <w:tab/>
        <w:tab/>
        <w:tab/>
        <w:tab/>
        <w:tab/>
        <w:t>&lt;cfset _taffyRequest.clientEtag = _taffyRequest.headers['If-None-Match'] /&gt;</w:t>
      </w:r>
      <w:r>
        <w:br/>
      </w:r>
      <w:r>
        <w:rPr>
          <w:rFonts w:ascii="Courier New" w:hAnsi="Courier New"/>
          <w:b w:val="0"/>
          <w:sz w:val="16"/>
        </w:rPr>
      </w:r>
      <w:r>
        <w:br/>
      </w:r>
      <w:r>
        <w:rPr>
          <w:rFonts w:ascii="Courier New" w:hAnsi="Courier New"/>
          <w:b w:val="0"/>
          <w:sz w:val="16"/>
        </w:rPr>
        <w:tab/>
        <w:tab/>
        <w:tab/>
        <w:tab/>
        <w:tab/>
        <w:tab/>
        <w:t>&lt;cfif len(_taffyRequest.clientEtag) gt 0 and _taffyRequest.clientEtag eq _taffyRequest.serverEtag&gt;</w:t>
      </w:r>
      <w:r>
        <w:br/>
      </w:r>
      <w:r>
        <w:rPr>
          <w:rFonts w:ascii="Courier New" w:hAnsi="Courier New"/>
          <w:b w:val="0"/>
          <w:sz w:val="16"/>
        </w:rPr>
        <w:tab/>
        <w:tab/>
        <w:tab/>
        <w:tab/>
        <w:tab/>
        <w:tab/>
        <w:tab/>
        <w:t>&lt;cfheader statuscode="304" statustext="Not Modified" /&gt;</w:t>
      </w:r>
      <w:r>
        <w:br/>
      </w:r>
      <w:r>
        <w:rPr>
          <w:rFonts w:ascii="Courier New" w:hAnsi="Courier New"/>
          <w:b w:val="0"/>
          <w:sz w:val="16"/>
        </w:rPr>
        <w:tab/>
        <w:tab/>
        <w:tab/>
        <w:tab/>
        <w:tab/>
        <w:tab/>
        <w:tab/>
        <w:t>&lt;cfcontent reset="true" type="#application._taffy.settings.mimeExtensions[_taffyRequest.returnMimeExt]#; charset=utf-8" /&gt;</w:t>
      </w:r>
      <w:r>
        <w:br/>
      </w:r>
      <w:r>
        <w:rPr>
          <w:rFonts w:ascii="Courier New" w:hAnsi="Courier New"/>
          <w:b w:val="0"/>
          <w:sz w:val="16"/>
        </w:rPr>
        <w:tab/>
        <w:tab/>
        <w:tab/>
        <w:tab/>
        <w:tab/>
        <w:tab/>
        <w:tab/>
        <w:t>&lt;cfreturn true /&gt;</w:t>
      </w:r>
      <w:r>
        <w:br/>
      </w:r>
      <w:r>
        <w:rPr>
          <w:rFonts w:ascii="Courier New" w:hAnsi="Courier New"/>
          <w:b w:val="0"/>
          <w:sz w:val="16"/>
        </w:rPr>
        <w:tab/>
        <w:tab/>
        <w:tab/>
        <w:tab/>
        <w:tab/>
        <w:tab/>
        <w:t>&lt;cfelse&gt;</w:t>
      </w:r>
      <w:r>
        <w:br/>
      </w:r>
      <w:r>
        <w:rPr>
          <w:rFonts w:ascii="Courier New" w:hAnsi="Courier New"/>
          <w:b w:val="0"/>
          <w:sz w:val="16"/>
        </w:rPr>
        <w:tab/>
        <w:tab/>
        <w:tab/>
        <w:tab/>
        <w:tab/>
        <w:tab/>
        <w:tab/>
        <w:t>&lt;cfheader name="Etag" value="#_taffyRequest.serverEtag#" /&gt;</w:t>
      </w:r>
      <w:r>
        <w:br/>
      </w:r>
      <w:r>
        <w:rPr>
          <w:rFonts w:ascii="Courier New" w:hAnsi="Courier New"/>
          <w:b w:val="0"/>
          <w:sz w:val="16"/>
        </w:rPr>
        <w:tab/>
        <w:tab/>
        <w:tab/>
        <w:tab/>
        <w:tab/>
        <w:tab/>
        <w:t>&lt;/cfif&gt;</w:t>
      </w:r>
      <w:r>
        <w:br/>
      </w:r>
      <w:r>
        <w:rPr>
          <w:rFonts w:ascii="Courier New" w:hAnsi="Courier New"/>
          <w:b w:val="0"/>
          <w:sz w:val="16"/>
        </w:rPr>
        <w:tab/>
        <w:tab/>
        <w:tab/>
        <w:tab/>
        <w:tab/>
        <w:t>&lt;cfelse&gt;</w:t>
      </w:r>
      <w:r>
        <w:br/>
      </w:r>
      <w:r>
        <w:rPr>
          <w:rFonts w:ascii="Courier New" w:hAnsi="Courier New"/>
          <w:b w:val="0"/>
          <w:sz w:val="16"/>
        </w:rPr>
        <w:tab/>
        <w:tab/>
        <w:tab/>
        <w:tab/>
        <w:tab/>
        <w:tab/>
        <w:t>&lt;cfheader name="Etag" value="#_taffyRequest.serverEtag#" /&gt;</w:t>
      </w:r>
      <w:r>
        <w:br/>
      </w:r>
      <w:r>
        <w:rPr>
          <w:rFonts w:ascii="Courier New" w:hAnsi="Courier New"/>
          <w:b w:val="0"/>
          <w:sz w:val="16"/>
        </w:rPr>
        <w:tab/>
        <w:tab/>
        <w:tab/>
        <w:tab/>
        <w:tab/>
        <w:t>&lt;/cfif&gt;</w:t>
      </w:r>
      <w:r>
        <w:br/>
      </w:r>
      <w:r>
        <w:rPr>
          <w:rFonts w:ascii="Courier New" w:hAnsi="Courier New"/>
          <w:b w:val="0"/>
          <w:sz w:val="16"/>
        </w:rPr>
        <w:tab/>
        <w:tab/>
        <w:tab/>
        <w:tab/>
        <w:t>&lt;/cfif&gt;</w:t>
      </w:r>
      <w:r>
        <w:br/>
      </w:r>
      <w:r>
        <w:rPr>
          <w:rFonts w:ascii="Courier New" w:hAnsi="Courier New"/>
          <w:b w:val="0"/>
          <w:sz w:val="16"/>
        </w:rPr>
      </w:r>
      <w:r>
        <w:br/>
      </w:r>
      <w:r>
        <w:rPr>
          <w:rFonts w:ascii="Courier New" w:hAnsi="Courier New"/>
          <w:b w:val="0"/>
          <w:sz w:val="16"/>
        </w:rPr>
        <w:tab/>
        <w:tab/>
        <w:tab/>
        <w:tab/>
        <w:t>&lt;cfset m.done = getTickCount() /&gt;</w:t>
      </w:r>
      <w:r>
        <w:br/>
      </w:r>
      <w:r>
        <w:rPr>
          <w:rFonts w:ascii="Courier New" w:hAnsi="Courier New"/>
          <w:b w:val="0"/>
          <w:sz w:val="16"/>
        </w:rPr>
        <w:tab/>
        <w:tab/>
        <w:tab/>
        <w:tab/>
        <w:t>&lt;cfset m.taffyTime = m.done - m.init - m.parseTime - m.otrTime - m.serializeTime /&gt;</w:t>
      </w:r>
      <w:r>
        <w:br/>
      </w:r>
      <w:r>
        <w:rPr>
          <w:rFonts w:ascii="Courier New" w:hAnsi="Courier New"/>
          <w:b w:val="0"/>
          <w:sz w:val="16"/>
        </w:rPr>
        <w:tab/>
        <w:tab/>
        <w:tab/>
        <w:tab/>
        <w:t>&lt;cfif structKeyExists(m, "resourceTime")&gt;</w:t>
      </w:r>
      <w:r>
        <w:br/>
      </w:r>
      <w:r>
        <w:rPr>
          <w:rFonts w:ascii="Courier New" w:hAnsi="Courier New"/>
          <w:b w:val="0"/>
          <w:sz w:val="16"/>
        </w:rPr>
        <w:tab/>
        <w:tab/>
        <w:tab/>
        <w:tab/>
        <w:tab/>
        <w:t>&lt;cfset m.taffyTime -= m.resourceTime /&gt;</w:t>
      </w:r>
      <w:r>
        <w:br/>
      </w:r>
      <w:r>
        <w:rPr>
          <w:rFonts w:ascii="Courier New" w:hAnsi="Courier New"/>
          <w:b w:val="0"/>
          <w:sz w:val="16"/>
        </w:rPr>
        <w:tab/>
        <w:tab/>
        <w:tab/>
        <w:tab/>
        <w:t>&lt;/cfif&gt;</w:t>
      </w:r>
      <w:r>
        <w:br/>
      </w:r>
      <w:r>
        <w:rPr>
          <w:rFonts w:ascii="Courier New" w:hAnsi="Courier New"/>
          <w:b w:val="0"/>
          <w:sz w:val="16"/>
        </w:rPr>
        <w:tab/>
        <w:tab/>
        <w:tab/>
        <w:tab/>
        <w:t>&lt;cfheader name="X-TIME-IN-TAFFY" value="#m.taffyTime#" /&gt;</w:t>
      </w:r>
      <w:r>
        <w:br/>
      </w:r>
      <w:r>
        <w:rPr>
          <w:rFonts w:ascii="Courier New" w:hAnsi="Courier New"/>
          <w:b w:val="0"/>
          <w:sz w:val="16"/>
        </w:rPr>
      </w:r>
      <w:r>
        <w:br/>
      </w:r>
      <w:r>
        <w:rPr>
          <w:rFonts w:ascii="Courier New" w:hAnsi="Courier New"/>
          <w:b w:val="0"/>
          <w:sz w:val="16"/>
        </w:rPr>
        <w:tab/>
        <w:tab/>
        <w:tab/>
        <w:tab/>
        <w:t>&lt;cfcontent reset="true" type="#application._taffy.settings.mimeExtensions[_taffyRequest.returnMimeExt]#; charset=utf-8" /&gt;</w:t>
      </w:r>
      <w:r>
        <w:br/>
      </w:r>
      <w:r>
        <w:rPr>
          <w:rFonts w:ascii="Courier New" w:hAnsi="Courier New"/>
          <w:b w:val="0"/>
          <w:sz w:val="16"/>
        </w:rPr>
        <w:tab/>
        <w:tab/>
        <w:tab/>
        <w:tab/>
        <w:t>&lt;cfif _taffyRequest.resultSerialized neq ('"' &amp; '"')&gt;</w:t>
      </w:r>
      <w:r>
        <w:br/>
      </w:r>
      <w:r>
        <w:rPr>
          <w:rFonts w:ascii="Courier New" w:hAnsi="Courier New"/>
          <w:b w:val="0"/>
          <w:sz w:val="16"/>
        </w:rPr>
        <w:tab/>
        <w:tab/>
        <w:tab/>
        <w:tab/>
        <w:tab/>
        <w:t>&lt;cfset local.resultSerialized = _taffyRequest.resultSerialized /&gt;</w:t>
      </w:r>
      <w:r>
        <w:br/>
      </w:r>
      <w:r>
        <w:rPr>
          <w:rFonts w:ascii="Courier New" w:hAnsi="Courier New"/>
          <w:b w:val="0"/>
          <w:sz w:val="16"/>
        </w:rPr>
        <w:tab/>
        <w:tab/>
        <w:tab/>
        <w:tab/>
        <w:t>&lt;/cfif&gt;</w:t>
      </w:r>
      <w:r>
        <w:br/>
      </w:r>
      <w:r>
        <w:rPr>
          <w:rFonts w:ascii="Courier New" w:hAnsi="Courier New"/>
          <w:b w:val="0"/>
          <w:sz w:val="16"/>
        </w:rPr>
        <w:tab/>
        <w:tab/>
        <w:tab/>
        <w:tab/>
        <w:t>&lt;cfif structKeyExists(url, application._taffy.settings.debugKey)&gt;</w:t>
      </w:r>
      <w:r>
        <w:br/>
      </w:r>
      <w:r>
        <w:rPr>
          <w:rFonts w:ascii="Courier New" w:hAnsi="Courier New"/>
          <w:b w:val="0"/>
          <w:sz w:val="16"/>
        </w:rPr>
        <w:tab/>
        <w:tab/>
        <w:tab/>
        <w:tab/>
        <w:tab/>
        <w:t>&lt;cfset local.debug = true /&gt;</w:t>
      </w:r>
      <w:r>
        <w:br/>
      </w:r>
      <w:r>
        <w:rPr>
          <w:rFonts w:ascii="Courier New" w:hAnsi="Courier New"/>
          <w:b w:val="0"/>
          <w:sz w:val="16"/>
        </w:rPr>
        <w:tab/>
        <w:tab/>
        <w:tab/>
        <w:tab/>
        <w:t>&lt;/cfif&gt;</w:t>
      </w:r>
      <w:r>
        <w:br/>
      </w:r>
      <w:r>
        <w:rPr>
          <w:rFonts w:ascii="Courier New" w:hAnsi="Courier New"/>
          <w:b w:val="0"/>
          <w:sz w:val="16"/>
        </w:rPr>
      </w:r>
      <w:r>
        <w:br/>
      </w:r>
      <w:r>
        <w:rPr>
          <w:rFonts w:ascii="Courier New" w:hAnsi="Courier New"/>
          <w:b w:val="0"/>
          <w:sz w:val="16"/>
        </w:rPr>
        <w:tab/>
        <w:tab/>
        <w:tab/>
        <w:t>&lt;cfelseif _taffyRequest.resultType eq "filename"&gt;</w:t>
      </w:r>
      <w:r>
        <w:br/>
      </w:r>
      <w:r>
        <w:rPr>
          <w:rFonts w:ascii="Courier New" w:hAnsi="Courier New"/>
          <w:b w:val="0"/>
          <w:sz w:val="16"/>
        </w:rPr>
        <w:tab/>
        <w:tab/>
        <w:tab/>
        <w:tab/>
        <w:t>&lt;cfset m.done = getTickCount() /&gt;</w:t>
      </w:r>
      <w:r>
        <w:br/>
      </w:r>
      <w:r>
        <w:rPr>
          <w:rFonts w:ascii="Courier New" w:hAnsi="Courier New"/>
          <w:b w:val="0"/>
          <w:sz w:val="16"/>
        </w:rPr>
        <w:tab/>
        <w:tab/>
        <w:tab/>
        <w:tab/>
        <w:t>&lt;cfset m.taffyTime = m.done - m.init - m.parseTime - m.otrTime - m.resourceTime /&gt;</w:t>
      </w:r>
      <w:r>
        <w:br/>
      </w:r>
      <w:r>
        <w:rPr>
          <w:rFonts w:ascii="Courier New" w:hAnsi="Courier New"/>
          <w:b w:val="0"/>
          <w:sz w:val="16"/>
        </w:rPr>
        <w:tab/>
        <w:tab/>
        <w:tab/>
        <w:tab/>
        <w:t>&lt;cfheader name="X-TIME-IN-TAFFY" value="#m.taffyTime#" /&gt;</w:t>
      </w:r>
      <w:r>
        <w:br/>
      </w:r>
      <w:r>
        <w:rPr>
          <w:rFonts w:ascii="Courier New" w:hAnsi="Courier New"/>
          <w:b w:val="0"/>
          <w:sz w:val="16"/>
        </w:rPr>
        <w:tab/>
        <w:tab/>
        <w:tab/>
        <w:tab/>
        <w:t>&lt;cfcontent reset="true" file="#_taffyRequest.result.getFileName()#" type="#_taffyRequest.result.getFileMime()#" deletefile="#_taffyRequest.result.getDeleteFile()#" /&gt;</w:t>
      </w:r>
      <w:r>
        <w:br/>
      </w:r>
      <w:r>
        <w:rPr>
          <w:rFonts w:ascii="Courier New" w:hAnsi="Courier New"/>
          <w:b w:val="0"/>
          <w:sz w:val="16"/>
        </w:rPr>
      </w:r>
      <w:r>
        <w:br/>
      </w:r>
      <w:r>
        <w:rPr>
          <w:rFonts w:ascii="Courier New" w:hAnsi="Courier New"/>
          <w:b w:val="0"/>
          <w:sz w:val="16"/>
        </w:rPr>
        <w:tab/>
        <w:tab/>
        <w:tab/>
        <w:t>&lt;cfelseif _taffyRequest.resultType eq "filedata"&gt;</w:t>
      </w:r>
      <w:r>
        <w:br/>
      </w:r>
      <w:r>
        <w:rPr>
          <w:rFonts w:ascii="Courier New" w:hAnsi="Courier New"/>
          <w:b w:val="0"/>
          <w:sz w:val="16"/>
        </w:rPr>
        <w:tab/>
        <w:tab/>
        <w:tab/>
        <w:tab/>
        <w:t>&lt;cfset m.done = getTickCount() /&gt;</w:t>
      </w:r>
      <w:r>
        <w:br/>
      </w:r>
      <w:r>
        <w:rPr>
          <w:rFonts w:ascii="Courier New" w:hAnsi="Courier New"/>
          <w:b w:val="0"/>
          <w:sz w:val="16"/>
        </w:rPr>
        <w:tab/>
        <w:tab/>
        <w:tab/>
        <w:tab/>
        <w:t>&lt;cfset m.taffyTime = m.done - m.init - m.parseTime - m.otrTime - m.resourceTime /&gt;</w:t>
      </w:r>
      <w:r>
        <w:br/>
      </w:r>
      <w:r>
        <w:rPr>
          <w:rFonts w:ascii="Courier New" w:hAnsi="Courier New"/>
          <w:b w:val="0"/>
          <w:sz w:val="16"/>
        </w:rPr>
        <w:tab/>
        <w:tab/>
        <w:tab/>
        <w:tab/>
        <w:t>&lt;cfheader name="X-TIME-IN-TAFFY" value="#m.taffyTime#" /&gt;</w:t>
      </w:r>
      <w:r>
        <w:br/>
      </w:r>
      <w:r>
        <w:rPr>
          <w:rFonts w:ascii="Courier New" w:hAnsi="Courier New"/>
          <w:b w:val="0"/>
          <w:sz w:val="16"/>
        </w:rPr>
        <w:tab/>
        <w:tab/>
        <w:tab/>
        <w:tab/>
        <w:t>&lt;cfcontent reset="true" variable="#_taffyRequest.result.getFileData()#" type="#_taffyRequest.result.getFileMime()#" /&gt;</w:t>
      </w:r>
      <w:r>
        <w:br/>
      </w:r>
      <w:r>
        <w:rPr>
          <w:rFonts w:ascii="Courier New" w:hAnsi="Courier New"/>
          <w:b w:val="0"/>
          <w:sz w:val="16"/>
        </w:rPr>
      </w:r>
      <w:r>
        <w:br/>
      </w:r>
      <w:r>
        <w:rPr>
          <w:rFonts w:ascii="Courier New" w:hAnsi="Courier New"/>
          <w:b w:val="0"/>
          <w:sz w:val="16"/>
        </w:rPr>
        <w:tab/>
        <w:tab/>
        <w:tab/>
        <w:t>&lt;cfelseif _taffyRequest.resultType eq "imagedata"&gt;</w:t>
      </w:r>
      <w:r>
        <w:br/>
      </w:r>
      <w:r>
        <w:rPr>
          <w:rFonts w:ascii="Courier New" w:hAnsi="Courier New"/>
          <w:b w:val="0"/>
          <w:sz w:val="16"/>
        </w:rPr>
        <w:tab/>
        <w:tab/>
        <w:tab/>
        <w:tab/>
        <w:t>&lt;cfset m.done = getTickCount() /&gt;</w:t>
      </w:r>
      <w:r>
        <w:br/>
      </w:r>
      <w:r>
        <w:rPr>
          <w:rFonts w:ascii="Courier New" w:hAnsi="Courier New"/>
          <w:b w:val="0"/>
          <w:sz w:val="16"/>
        </w:rPr>
        <w:tab/>
        <w:tab/>
        <w:tab/>
        <w:tab/>
        <w:t>&lt;cfset m.taffyTime = m.done - m.init - m.parseTime - m.otrTime - m.resourceTime /&gt;</w:t>
      </w:r>
      <w:r>
        <w:br/>
      </w:r>
      <w:r>
        <w:rPr>
          <w:rFonts w:ascii="Courier New" w:hAnsi="Courier New"/>
          <w:b w:val="0"/>
          <w:sz w:val="16"/>
        </w:rPr>
        <w:tab/>
        <w:tab/>
        <w:tab/>
        <w:tab/>
        <w:t>&lt;cfheader name="X-TIME-IN-TAFFY" value="#m.taffyTime#" /&gt;</w:t>
      </w:r>
      <w:r>
        <w:br/>
      </w:r>
      <w:r>
        <w:rPr>
          <w:rFonts w:ascii="Courier New" w:hAnsi="Courier New"/>
          <w:b w:val="0"/>
          <w:sz w:val="16"/>
        </w:rPr>
        <w:tab/>
        <w:tab/>
        <w:tab/>
        <w:tab/>
        <w:t>&lt;cfcontent reset="true" variable="#_taffyRequest.result.getImageData()#" type="#_taffyRequest.result.getFileMime()#" /&gt;</w:t>
      </w:r>
      <w:r>
        <w:br/>
      </w:r>
      <w:r>
        <w:rPr>
          <w:rFonts w:ascii="Courier New" w:hAnsi="Courier New"/>
          <w:b w:val="0"/>
          <w:sz w:val="16"/>
        </w:rPr>
      </w:r>
      <w:r>
        <w:br/>
      </w:r>
      <w:r>
        <w:rPr>
          <w:rFonts w:ascii="Courier New" w:hAnsi="Courier New"/>
          <w:b w:val="0"/>
          <w:sz w:val="16"/>
        </w:rPr>
        <w:tab/>
        <w:tab/>
        <w:tab/>
        <w:t>&lt;/cfif&gt;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&lt;cfset local.resultSerialized = "" /&gt;</w:t>
      </w:r>
      <w:r>
        <w:br/>
      </w:r>
      <w:r>
        <w:rPr>
          <w:rFonts w:ascii="Courier New" w:hAnsi="Courier New"/>
          <w:b w:val="0"/>
          <w:sz w:val="16"/>
        </w:rPr>
        <w:tab/>
        <w:tab/>
        <w:t>&lt;cfif structKeyExists( _taffyRequest, "resultSerialized" )&gt;</w:t>
      </w:r>
      <w:r>
        <w:br/>
      </w:r>
      <w:r>
        <w:rPr>
          <w:rFonts w:ascii="Courier New" w:hAnsi="Courier New"/>
          <w:b w:val="0"/>
          <w:sz w:val="16"/>
        </w:rPr>
        <w:tab/>
        <w:tab/>
        <w:tab/>
        <w:t>&lt;cfset local.resultSerialized = _taffyRequest.resultSerialized /&gt;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&lt;cfset local.result = StructNew() /&gt;</w:t>
      </w:r>
      <w:r>
        <w:br/>
      </w:r>
      <w:r>
        <w:rPr>
          <w:rFonts w:ascii="Courier New" w:hAnsi="Courier New"/>
          <w:b w:val="0"/>
          <w:sz w:val="16"/>
        </w:rPr>
        <w:tab/>
        <w:tab/>
        <w:t>&lt;cfif structKeyExists( _taffyRequest, "result" )&gt;</w:t>
      </w:r>
      <w:r>
        <w:br/>
      </w:r>
      <w:r>
        <w:rPr>
          <w:rFonts w:ascii="Courier New" w:hAnsi="Courier New"/>
          <w:b w:val="0"/>
          <w:sz w:val="16"/>
        </w:rPr>
        <w:tab/>
        <w:tab/>
        <w:tab/>
        <w:t>&lt;cfset local.result = _taffyRequest.result.getData() /&gt;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&lt;cfset m.beforeOnTaffyRequestEnd = getTickCount() /&gt;</w:t>
      </w:r>
      <w:r>
        <w:br/>
      </w:r>
      <w:r>
        <w:rPr>
          <w:rFonts w:ascii="Courier New" w:hAnsi="Courier New"/>
          <w:b w:val="0"/>
          <w:sz w:val="16"/>
        </w:rPr>
        <w:tab/>
        <w:tab/>
        <w:t>&lt;cfset onTaffyRequestEnd(</w:t>
      </w:r>
      <w:r>
        <w:br/>
      </w:r>
      <w:r>
        <w:rPr>
          <w:rFonts w:ascii="Courier New" w:hAnsi="Courier New"/>
          <w:b w:val="0"/>
          <w:sz w:val="16"/>
        </w:rPr>
        <w:tab/>
        <w:tab/>
        <w:tab/>
        <w:t>_taffyRequest.verb</w:t>
      </w:r>
      <w:r>
        <w:br/>
      </w:r>
      <w:r>
        <w:rPr>
          <w:rFonts w:ascii="Courier New" w:hAnsi="Courier New"/>
          <w:b w:val="0"/>
          <w:sz w:val="16"/>
        </w:rPr>
        <w:tab/>
        <w:tab/>
        <w:tab/>
        <w:t>,_taffyRequest.matchDetails.beanName</w:t>
      </w:r>
      <w:r>
        <w:br/>
      </w:r>
      <w:r>
        <w:rPr>
          <w:rFonts w:ascii="Courier New" w:hAnsi="Courier New"/>
          <w:b w:val="0"/>
          <w:sz w:val="16"/>
        </w:rPr>
        <w:tab/>
        <w:tab/>
        <w:tab/>
        <w:t>,_taffyRequest.requestArguments</w:t>
      </w:r>
      <w:r>
        <w:br/>
      </w:r>
      <w:r>
        <w:rPr>
          <w:rFonts w:ascii="Courier New" w:hAnsi="Courier New"/>
          <w:b w:val="0"/>
          <w:sz w:val="16"/>
        </w:rPr>
        <w:tab/>
        <w:tab/>
        <w:tab/>
        <w:t>,_taffyRequest.returnMimeExt</w:t>
      </w:r>
      <w:r>
        <w:br/>
      </w:r>
      <w:r>
        <w:rPr>
          <w:rFonts w:ascii="Courier New" w:hAnsi="Courier New"/>
          <w:b w:val="0"/>
          <w:sz w:val="16"/>
        </w:rPr>
        <w:tab/>
        <w:tab/>
        <w:tab/>
        <w:t>,_taffyRequest.headers</w:t>
      </w:r>
      <w:r>
        <w:br/>
      </w:r>
      <w:r>
        <w:rPr>
          <w:rFonts w:ascii="Courier New" w:hAnsi="Courier New"/>
          <w:b w:val="0"/>
          <w:sz w:val="16"/>
        </w:rPr>
        <w:tab/>
        <w:tab/>
        <w:tab/>
        <w:t>,_taffyRequest.methodMetadata</w:t>
      </w:r>
      <w:r>
        <w:br/>
      </w:r>
      <w:r>
        <w:rPr>
          <w:rFonts w:ascii="Courier New" w:hAnsi="Courier New"/>
          <w:b w:val="0"/>
          <w:sz w:val="16"/>
        </w:rPr>
        <w:tab/>
        <w:tab/>
        <w:tab/>
        <w:t>,local.parsed.matchDetails.srcUri</w:t>
      </w:r>
      <w:r>
        <w:br/>
      </w:r>
      <w:r>
        <w:rPr>
          <w:rFonts w:ascii="Courier New" w:hAnsi="Courier New"/>
          <w:b w:val="0"/>
          <w:sz w:val="16"/>
        </w:rPr>
        <w:tab/>
        <w:tab/>
        <w:tab/>
        <w:t>,local.resultSerialized</w:t>
      </w:r>
      <w:r>
        <w:br/>
      </w:r>
      <w:r>
        <w:rPr>
          <w:rFonts w:ascii="Courier New" w:hAnsi="Courier New"/>
          <w:b w:val="0"/>
          <w:sz w:val="16"/>
        </w:rPr>
        <w:tab/>
        <w:tab/>
        <w:tab/>
        <w:t>,local.result</w:t>
      </w:r>
      <w:r>
        <w:br/>
      </w:r>
      <w:r>
        <w:rPr>
          <w:rFonts w:ascii="Courier New" w:hAnsi="Courier New"/>
          <w:b w:val="0"/>
          <w:sz w:val="16"/>
        </w:rPr>
        <w:tab/>
        <w:tab/>
        <w:tab/>
        <w:t>,_taffyRequest.statusArgs.statusCode</w:t>
      </w:r>
      <w:r>
        <w:br/>
      </w:r>
      <w:r>
        <w:rPr>
          <w:rFonts w:ascii="Courier New" w:hAnsi="Courier New"/>
          <w:b w:val="0"/>
          <w:sz w:val="16"/>
        </w:rPr>
        <w:tab/>
        <w:tab/>
        <w:tab/>
        <w:t>) /&gt;</w:t>
      </w:r>
      <w:r>
        <w:br/>
      </w:r>
      <w:r>
        <w:rPr>
          <w:rFonts w:ascii="Courier New" w:hAnsi="Courier New"/>
          <w:b w:val="0"/>
          <w:sz w:val="16"/>
        </w:rPr>
        <w:tab/>
        <w:tab/>
        <w:t>&lt;cfset m.otreTime = getTickCount() - m.beforeOnTaffyRequestEnd /&gt;</w:t>
      </w:r>
      <w:r>
        <w:br/>
      </w:r>
      <w:r>
        <w:rPr>
          <w:rFonts w:ascii="Courier New" w:hAnsi="Courier New"/>
          <w:b w:val="0"/>
          <w:sz w:val="16"/>
        </w:rPr>
        <w:tab/>
        <w:tab/>
        <w:t>&lt;cfheader name="X-TIME-IN-ONTAFFYREQUESTEND" value="#m.otreTime#" /&gt;</w:t>
      </w:r>
      <w:r>
        <w:br/>
      </w:r>
      <w:r>
        <w:rPr>
          <w:rFonts w:ascii="Courier New" w:hAnsi="Courier New"/>
          <w:b w:val="0"/>
          <w:sz w:val="16"/>
        </w:rPr>
      </w:r>
      <w:r>
        <w:br/>
      </w:r>
      <w:r>
        <w:rPr>
          <w:rFonts w:ascii="Courier New" w:hAnsi="Courier New"/>
          <w:b w:val="0"/>
          <w:sz w:val="16"/>
        </w:rPr>
        <w:tab/>
        <w:tab/>
        <w:t>&lt;cfif len(trim(local.resultSerialized))&gt;</w:t>
      </w:r>
      <w:r>
        <w:br/>
      </w:r>
      <w:r>
        <w:rPr>
          <w:rFonts w:ascii="Courier New" w:hAnsi="Courier New"/>
          <w:b w:val="0"/>
          <w:sz w:val="16"/>
        </w:rPr>
        <w:tab/>
        <w:tab/>
        <w:tab/>
        <w:t>&lt;cfoutput&gt;#local.resultSerialized#&lt;/cfoutput&gt;</w:t>
      </w:r>
      <w:r>
        <w:br/>
      </w:r>
      <w:r>
        <w:rPr>
          <w:rFonts w:ascii="Courier New" w:hAnsi="Courier New"/>
          <w:b w:val="0"/>
          <w:sz w:val="16"/>
        </w:rPr>
        <w:tab/>
        <w:tab/>
        <w:t>&lt;/cfif&gt;</w:t>
      </w:r>
      <w:r>
        <w:br/>
      </w:r>
      <w:r>
        <w:rPr>
          <w:rFonts w:ascii="Courier New" w:hAnsi="Courier New"/>
          <w:b w:val="0"/>
          <w:sz w:val="16"/>
        </w:rPr>
        <w:tab/>
        <w:tab/>
        <w:t>&lt;cfif local.debug&gt;</w:t>
      </w:r>
      <w:r>
        <w:br/>
      </w:r>
      <w:r>
        <w:rPr>
          <w:rFonts w:ascii="Courier New" w:hAnsi="Courier New"/>
          <w:b w:val="0"/>
          <w:sz w:val="16"/>
        </w:rPr>
        <w:tab/>
        <w:tab/>
        <w:tab/>
        <w:t>&lt;cfoutput&gt;&lt;h3&gt;Request Details:&lt;/h3&gt;&lt;cfdump var="#_taffyRequest#"&gt;&lt;/cfoutput&gt;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&lt;cfreturn true /&gt;</w:t>
      </w:r>
      <w:r>
        <w:br/>
      </w:r>
      <w:r>
        <w:rPr>
          <w:rFonts w:ascii="Courier New" w:hAnsi="Courier New"/>
          <w:b w:val="0"/>
          <w:sz w:val="16"/>
        </w:rPr>
        <w:tab/>
        <w:t>&lt;/cffunction&gt;</w:t>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&lt;/cfcomponent&gt;</w:t>
      </w:r>
    </w:p>
    <w:p>
      <w:pPr>
        <w:pStyle w:val="Heading1"/>
      </w:pPr>
      <w:r>
        <w:t>v1/index.cfm</w:t>
      </w:r>
    </w:p>
    <w:p>
      <w:pPr>
        <w:spacing w:before="40" w:after="160"/>
        <w:ind w:left="283"/>
        <w:shd w:val="clear" w:color="auto" w:fill="F2F2F2"/>
      </w:pPr>
      <w:r>
        <w:rPr>
          <w:rFonts w:ascii="Courier New" w:hAnsi="Courier New"/>
          <w:b w:val="0"/>
          <w:sz w:val="16"/>
        </w:rPr>
        <w:t>this file index.cfm is a placeholder for Tomcat, it's content doesn't matter</w:t>
      </w:r>
    </w:p>
    <w:p>
      <w:pPr>
        <w:pStyle w:val="Heading1"/>
      </w:pPr>
      <w:r>
        <w:t>v1/lib/JsonSerializer.cfc</w:t>
      </w:r>
    </w:p>
    <w:p>
      <w:pPr>
        <w:spacing w:before="40" w:after="160"/>
        <w:ind w:left="283"/>
        <w:shd w:val="clear" w:color="auto" w:fill="F2F2F2"/>
      </w:pPr>
      <w:r>
        <w:rPr>
          <w:rFonts w:ascii="Courier New" w:hAnsi="Courier New"/>
          <w:b w:val="0"/>
          <w:sz w:val="16"/>
        </w:rPr>
        <w:t>component</w:t>
      </w:r>
      <w:r>
        <w:br/>
      </w:r>
      <w:r>
        <w:rPr>
          <w:rFonts w:ascii="Courier New" w:hAnsi="Courier New"/>
          <w:b w:val="0"/>
          <w:sz w:val="16"/>
        </w:rPr>
        <w:tab/>
        <w:t>output = false</w:t>
      </w:r>
      <w:r>
        <w:br/>
      </w:r>
      <w:r>
        <w:rPr>
          <w:rFonts w:ascii="Courier New" w:hAnsi="Courier New"/>
          <w:b w:val="0"/>
          <w:sz w:val="16"/>
        </w:rPr>
        <w:tab/>
        <w:t>hint = "I provide a way to serialize complex ColdFusion data values as case-sensitive JavaScript Object Notation (JSON) strings."</w:t>
      </w:r>
      <w:r>
        <w:br/>
      </w:r>
      <w:r>
        <w:rPr>
          <w:rFonts w:ascii="Courier New" w:hAnsi="Courier New"/>
          <w:b w:val="0"/>
          <w:sz w:val="16"/>
        </w:rPr>
        <w:tab/>
        <w:t>{</w:t>
      </w:r>
      <w:r>
        <w:br/>
      </w:r>
      <w:r>
        <w:rPr>
          <w:rFonts w:ascii="Courier New" w:hAnsi="Courier New"/>
          <w:b w:val="0"/>
          <w:sz w:val="16"/>
        </w:rPr>
        <w:tab/>
        <w:t xml:space="preserve">//2024-06-27 modified by msyu: added server timezone </w:t>
      </w:r>
      <w:r>
        <w:br/>
      </w:r>
      <w:r>
        <w:rPr>
          <w:rFonts w:ascii="Courier New" w:hAnsi="Courier New"/>
          <w:b w:val="0"/>
          <w:sz w:val="16"/>
        </w:rPr>
        <w:tab/>
      </w:r>
      <w:r>
        <w:br/>
      </w:r>
      <w:r>
        <w:rPr>
          <w:rFonts w:ascii="Courier New" w:hAnsi="Courier New"/>
          <w:b w:val="0"/>
          <w:sz w:val="16"/>
        </w:rPr>
        <w:tab/>
        <w:t>// I return the initialized component.</w:t>
      </w:r>
      <w:r>
        <w:br/>
      </w:r>
      <w:r>
        <w:rPr>
          <w:rFonts w:ascii="Courier New" w:hAnsi="Courier New"/>
          <w:b w:val="0"/>
          <w:sz w:val="16"/>
        </w:rPr>
        <w:tab/>
        <w:t>public any function init() {</w:t>
      </w:r>
      <w:r>
        <w:br/>
      </w:r>
      <w:r>
        <w:rPr>
          <w:rFonts w:ascii="Courier New" w:hAnsi="Courier New"/>
          <w:b w:val="0"/>
          <w:sz w:val="16"/>
        </w:rPr>
      </w:r>
      <w:r>
        <w:br/>
      </w:r>
      <w:r>
        <w:rPr>
          <w:rFonts w:ascii="Courier New" w:hAnsi="Courier New"/>
          <w:b w:val="0"/>
          <w:sz w:val="16"/>
        </w:rPr>
        <w:tab/>
        <w:tab/>
        <w:t>// Every key is added to the full key list - used for one-time key serialization.</w:t>
      </w:r>
      <w:r>
        <w:br/>
      </w:r>
      <w:r>
        <w:rPr>
          <w:rFonts w:ascii="Courier New" w:hAnsi="Courier New"/>
          <w:b w:val="0"/>
          <w:sz w:val="16"/>
        </w:rPr>
        <w:tab/>
        <w:tab/>
        <w:t>fullKeyList = {};</w:t>
      </w:r>
      <w:r>
        <w:br/>
      </w:r>
      <w:r>
        <w:rPr>
          <w:rFonts w:ascii="Courier New" w:hAnsi="Courier New"/>
          <w:b w:val="0"/>
          <w:sz w:val="16"/>
        </w:rPr>
      </w:r>
      <w:r>
        <w:br/>
      </w:r>
      <w:r>
        <w:rPr>
          <w:rFonts w:ascii="Courier New" w:hAnsi="Courier New"/>
          <w:b w:val="0"/>
          <w:sz w:val="16"/>
        </w:rPr>
        <w:tab/>
        <w:tab/>
        <w:t>// Every key is added to the hint list so that we don't have to switch on the lists.</w:t>
      </w:r>
      <w:r>
        <w:br/>
      </w:r>
      <w:r>
        <w:rPr>
          <w:rFonts w:ascii="Courier New" w:hAnsi="Courier New"/>
          <w:b w:val="0"/>
          <w:sz w:val="16"/>
        </w:rPr>
        <w:tab/>
        <w:tab/>
        <w:t>fullHintList = {};</w:t>
      </w:r>
      <w:r>
        <w:br/>
      </w:r>
      <w:r>
        <w:rPr>
          <w:rFonts w:ascii="Courier New" w:hAnsi="Courier New"/>
          <w:b w:val="0"/>
          <w:sz w:val="16"/>
        </w:rPr>
      </w:r>
      <w:r>
        <w:br/>
      </w:r>
      <w:r>
        <w:rPr>
          <w:rFonts w:ascii="Courier New" w:hAnsi="Courier New"/>
          <w:b w:val="0"/>
          <w:sz w:val="16"/>
        </w:rPr>
        <w:tab/>
        <w:tab/>
        <w:t>// These key lists determine special data serialization.</w:t>
      </w:r>
      <w:r>
        <w:br/>
      </w:r>
      <w:r>
        <w:rPr>
          <w:rFonts w:ascii="Courier New" w:hAnsi="Courier New"/>
          <w:b w:val="0"/>
          <w:sz w:val="16"/>
        </w:rPr>
        <w:tab/>
        <w:tab/>
        <w:t>stringKeyList = {};</w:t>
      </w:r>
      <w:r>
        <w:br/>
      </w:r>
      <w:r>
        <w:rPr>
          <w:rFonts w:ascii="Courier New" w:hAnsi="Courier New"/>
          <w:b w:val="0"/>
          <w:sz w:val="16"/>
        </w:rPr>
        <w:tab/>
        <w:tab/>
        <w:t>booleanKeyList = {};</w:t>
      </w:r>
      <w:r>
        <w:br/>
      </w:r>
      <w:r>
        <w:rPr>
          <w:rFonts w:ascii="Courier New" w:hAnsi="Courier New"/>
          <w:b w:val="0"/>
          <w:sz w:val="16"/>
        </w:rPr>
        <w:tab/>
        <w:tab/>
        <w:t>integerKeyList = {};</w:t>
      </w:r>
      <w:r>
        <w:br/>
      </w:r>
      <w:r>
        <w:rPr>
          <w:rFonts w:ascii="Courier New" w:hAnsi="Courier New"/>
          <w:b w:val="0"/>
          <w:sz w:val="16"/>
        </w:rPr>
        <w:tab/>
        <w:tab/>
        <w:t>floatKeyList = {};</w:t>
      </w:r>
      <w:r>
        <w:br/>
      </w:r>
      <w:r>
        <w:rPr>
          <w:rFonts w:ascii="Courier New" w:hAnsi="Courier New"/>
          <w:b w:val="0"/>
          <w:sz w:val="16"/>
        </w:rPr>
        <w:tab/>
        <w:tab/>
        <w:t>dateKeyList = {};</w:t>
      </w:r>
      <w:r>
        <w:br/>
      </w:r>
      <w:r>
        <w:rPr>
          <w:rFonts w:ascii="Courier New" w:hAnsi="Courier New"/>
          <w:b w:val="0"/>
          <w:sz w:val="16"/>
        </w:rPr>
      </w:r>
      <w:r>
        <w:br/>
      </w:r>
      <w:r>
        <w:rPr>
          <w:rFonts w:ascii="Courier New" w:hAnsi="Courier New"/>
          <w:b w:val="0"/>
          <w:sz w:val="16"/>
        </w:rPr>
        <w:tab/>
        <w:tab/>
        <w:t>// These keys will NOT be used in serialization (ie. the key/value pairs will not be</w:t>
      </w:r>
      <w:r>
        <w:br/>
      </w:r>
      <w:r>
        <w:rPr>
          <w:rFonts w:ascii="Courier New" w:hAnsi="Courier New"/>
          <w:b w:val="0"/>
          <w:sz w:val="16"/>
        </w:rPr>
        <w:tab/>
        <w:tab/>
        <w:t>// added to the serialized output).</w:t>
      </w:r>
      <w:r>
        <w:br/>
      </w:r>
      <w:r>
        <w:rPr>
          <w:rFonts w:ascii="Courier New" w:hAnsi="Courier New"/>
          <w:b w:val="0"/>
          <w:sz w:val="16"/>
        </w:rPr>
        <w:tab/>
        <w:tab/>
        <w:t>blockedKeyList = {};</w:t>
      </w:r>
      <w:r>
        <w:br/>
      </w:r>
      <w:r>
        <w:rPr>
          <w:rFonts w:ascii="Courier New" w:hAnsi="Courier New"/>
          <w:b w:val="0"/>
          <w:sz w:val="16"/>
        </w:rPr>
      </w:r>
      <w:r>
        <w:br/>
      </w:r>
      <w:r>
        <w:rPr>
          <w:rFonts w:ascii="Courier New" w:hAnsi="Courier New"/>
          <w:b w:val="0"/>
          <w:sz w:val="16"/>
        </w:rPr>
        <w:tab/>
        <w:tab/>
        <w:t>// Return the initialized component.</w:t>
      </w:r>
      <w:r>
        <w:br/>
      </w:r>
      <w:r>
        <w:rPr>
          <w:rFonts w:ascii="Courier New" w:hAnsi="Courier New"/>
          <w:b w:val="0"/>
          <w:sz w:val="16"/>
        </w:rPr>
        <w:tab/>
        <w:tab/>
        <w:t>return( this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 ---</w:t>
      </w:r>
      <w:r>
        <w:br/>
      </w:r>
      <w:r>
        <w:rPr>
          <w:rFonts w:ascii="Courier New" w:hAnsi="Courier New"/>
          <w:b w:val="0"/>
          <w:sz w:val="16"/>
        </w:rPr>
        <w:tab/>
        <w:t>// PUBLIC METHODS.</w:t>
      </w:r>
      <w:r>
        <w:br/>
      </w:r>
      <w:r>
        <w:rPr>
          <w:rFonts w:ascii="Courier New" w:hAnsi="Courier New"/>
          <w:b w:val="0"/>
          <w:sz w:val="16"/>
        </w:rPr>
        <w:tab/>
        <w:t>// ---</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 xml:space="preserve">// I define the given key without a type. This is here to provide key-casing without caring </w:t>
      </w:r>
      <w:r>
        <w:br/>
      </w:r>
      <w:r>
        <w:rPr>
          <w:rFonts w:ascii="Courier New" w:hAnsi="Courier New"/>
          <w:b w:val="0"/>
          <w:sz w:val="16"/>
        </w:rPr>
        <w:tab/>
        <w:t>// about why type of data conversion takes place. Returns serializer.</w:t>
      </w:r>
      <w:r>
        <w:br/>
      </w:r>
      <w:r>
        <w:rPr>
          <w:rFonts w:ascii="Courier New" w:hAnsi="Courier New"/>
          <w:b w:val="0"/>
          <w:sz w:val="16"/>
        </w:rPr>
        <w:tab/>
        <w:t>public any function asAny( required string key ) {</w:t>
      </w:r>
      <w:r>
        <w:br/>
      </w:r>
      <w:r>
        <w:rPr>
          <w:rFonts w:ascii="Courier New" w:hAnsi="Courier New"/>
          <w:b w:val="0"/>
          <w:sz w:val="16"/>
        </w:rPr>
      </w:r>
      <w:r>
        <w:br/>
      </w:r>
      <w:r>
        <w:rPr>
          <w:rFonts w:ascii="Courier New" w:hAnsi="Courier New"/>
          <w:b w:val="0"/>
          <w:sz w:val="16"/>
        </w:rPr>
        <w:tab/>
        <w:tab/>
        <w:t>return( defineKey( fullKeyList, key, "any" )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 I define the given key as a boolean. Returns serializer.</w:t>
      </w:r>
      <w:r>
        <w:br/>
      </w:r>
      <w:r>
        <w:rPr>
          <w:rFonts w:ascii="Courier New" w:hAnsi="Courier New"/>
          <w:b w:val="0"/>
          <w:sz w:val="16"/>
        </w:rPr>
        <w:tab/>
        <w:t>public any function asBoolean( required string key ) {</w:t>
      </w:r>
      <w:r>
        <w:br/>
      </w:r>
      <w:r>
        <w:rPr>
          <w:rFonts w:ascii="Courier New" w:hAnsi="Courier New"/>
          <w:b w:val="0"/>
          <w:sz w:val="16"/>
        </w:rPr>
      </w:r>
      <w:r>
        <w:br/>
      </w:r>
      <w:r>
        <w:rPr>
          <w:rFonts w:ascii="Courier New" w:hAnsi="Courier New"/>
          <w:b w:val="0"/>
          <w:sz w:val="16"/>
        </w:rPr>
        <w:tab/>
        <w:tab/>
        <w:t>return( defineKey( booleanKeyList, key, "boolean" )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 I define the given key as a date. Returns serializer.</w:t>
      </w:r>
      <w:r>
        <w:br/>
      </w:r>
      <w:r>
        <w:rPr>
          <w:rFonts w:ascii="Courier New" w:hAnsi="Courier New"/>
          <w:b w:val="0"/>
          <w:sz w:val="16"/>
        </w:rPr>
        <w:tab/>
        <w:t>public any function asDate( required string key ) {</w:t>
      </w:r>
      <w:r>
        <w:br/>
      </w:r>
      <w:r>
        <w:rPr>
          <w:rFonts w:ascii="Courier New" w:hAnsi="Courier New"/>
          <w:b w:val="0"/>
          <w:sz w:val="16"/>
        </w:rPr>
      </w:r>
      <w:r>
        <w:br/>
      </w:r>
      <w:r>
        <w:rPr>
          <w:rFonts w:ascii="Courier New" w:hAnsi="Courier New"/>
          <w:b w:val="0"/>
          <w:sz w:val="16"/>
        </w:rPr>
        <w:tab/>
        <w:tab/>
        <w:t>return( defineKey( dateKeyList, key, "date" )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 I define the given key as a float / decimal. Returns serializer.</w:t>
      </w:r>
      <w:r>
        <w:br/>
      </w:r>
      <w:r>
        <w:rPr>
          <w:rFonts w:ascii="Courier New" w:hAnsi="Courier New"/>
          <w:b w:val="0"/>
          <w:sz w:val="16"/>
        </w:rPr>
        <w:tab/>
        <w:t>public any function asFloat( required string key ) {</w:t>
      </w:r>
      <w:r>
        <w:br/>
      </w:r>
      <w:r>
        <w:rPr>
          <w:rFonts w:ascii="Courier New" w:hAnsi="Courier New"/>
          <w:b w:val="0"/>
          <w:sz w:val="16"/>
        </w:rPr>
      </w:r>
      <w:r>
        <w:br/>
      </w:r>
      <w:r>
        <w:rPr>
          <w:rFonts w:ascii="Courier New" w:hAnsi="Courier New"/>
          <w:b w:val="0"/>
          <w:sz w:val="16"/>
        </w:rPr>
        <w:tab/>
        <w:tab/>
        <w:t>return( defineKey( floatKeyList, key, "float" )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 I define the given key as an integer. Returns serializer.</w:t>
      </w:r>
      <w:r>
        <w:br/>
      </w:r>
      <w:r>
        <w:rPr>
          <w:rFonts w:ascii="Courier New" w:hAnsi="Courier New"/>
          <w:b w:val="0"/>
          <w:sz w:val="16"/>
        </w:rPr>
        <w:tab/>
        <w:t>public any function asInteger( required string key ) {</w:t>
      </w:r>
      <w:r>
        <w:br/>
      </w:r>
      <w:r>
        <w:rPr>
          <w:rFonts w:ascii="Courier New" w:hAnsi="Courier New"/>
          <w:b w:val="0"/>
          <w:sz w:val="16"/>
        </w:rPr>
      </w:r>
      <w:r>
        <w:br/>
      </w:r>
      <w:r>
        <w:rPr>
          <w:rFonts w:ascii="Courier New" w:hAnsi="Courier New"/>
          <w:b w:val="0"/>
          <w:sz w:val="16"/>
        </w:rPr>
        <w:tab/>
        <w:tab/>
        <w:t>return( defineKey( integerKeyList, key, "integer" )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 I define the given key as a string. Returns serializer.</w:t>
      </w:r>
      <w:r>
        <w:br/>
      </w:r>
      <w:r>
        <w:rPr>
          <w:rFonts w:ascii="Courier New" w:hAnsi="Courier New"/>
          <w:b w:val="0"/>
          <w:sz w:val="16"/>
        </w:rPr>
        <w:tab/>
        <w:t>public any function asString( required string key ) {</w:t>
      </w:r>
      <w:r>
        <w:br/>
      </w:r>
      <w:r>
        <w:rPr>
          <w:rFonts w:ascii="Courier New" w:hAnsi="Courier New"/>
          <w:b w:val="0"/>
          <w:sz w:val="16"/>
        </w:rPr>
      </w:r>
      <w:r>
        <w:br/>
      </w:r>
      <w:r>
        <w:rPr>
          <w:rFonts w:ascii="Courier New" w:hAnsi="Courier New"/>
          <w:b w:val="0"/>
          <w:sz w:val="16"/>
        </w:rPr>
        <w:tab/>
        <w:tab/>
        <w:t>return( defineKey( stringKeyList, key, "string" )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 I define the key as one that should not be included in the serialized response.</w:t>
      </w:r>
      <w:r>
        <w:br/>
      </w:r>
      <w:r>
        <w:rPr>
          <w:rFonts w:ascii="Courier New" w:hAnsi="Courier New"/>
          <w:b w:val="0"/>
          <w:sz w:val="16"/>
        </w:rPr>
        <w:tab/>
        <w:t>public any function exclude( required string key ) {</w:t>
      </w:r>
      <w:r>
        <w:br/>
      </w:r>
      <w:r>
        <w:rPr>
          <w:rFonts w:ascii="Courier New" w:hAnsi="Courier New"/>
          <w:b w:val="0"/>
          <w:sz w:val="16"/>
        </w:rPr>
      </w:r>
      <w:r>
        <w:br/>
      </w:r>
      <w:r>
        <w:rPr>
          <w:rFonts w:ascii="Courier New" w:hAnsi="Courier New"/>
          <w:b w:val="0"/>
          <w:sz w:val="16"/>
        </w:rPr>
        <w:tab/>
        <w:tab/>
        <w:t>blockedKeyList[ key ] = true;</w:t>
      </w:r>
      <w:r>
        <w:br/>
      </w:r>
      <w:r>
        <w:rPr>
          <w:rFonts w:ascii="Courier New" w:hAnsi="Courier New"/>
          <w:b w:val="0"/>
          <w:sz w:val="16"/>
        </w:rPr>
      </w:r>
      <w:r>
        <w:br/>
      </w:r>
      <w:r>
        <w:rPr>
          <w:rFonts w:ascii="Courier New" w:hAnsi="Courier New"/>
          <w:b w:val="0"/>
          <w:sz w:val="16"/>
        </w:rPr>
        <w:tab/>
        <w:tab/>
        <w:t>return( this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tab/>
        <w:t>* I serialize the given input as JavaScript Object Notation (JSON) using the case-sensitive</w:t>
      </w:r>
      <w:r>
        <w:br/>
      </w:r>
      <w:r>
        <w:rPr>
          <w:rFonts w:ascii="Courier New" w:hAnsi="Courier New"/>
          <w:b w:val="0"/>
          <w:sz w:val="16"/>
        </w:rPr>
        <w:tab/>
        <w:t>* values defined in the key-list.</w:t>
      </w:r>
      <w:r>
        <w:br/>
      </w:r>
      <w:r>
        <w:rPr>
          <w:rFonts w:ascii="Courier New" w:hAnsi="Courier New"/>
          <w:b w:val="0"/>
          <w:sz w:val="16"/>
        </w:rPr>
        <w:tab/>
        <w:t xml:space="preserve">* </w:t>
      </w:r>
      <w:r>
        <w:br/>
      </w:r>
      <w:r>
        <w:rPr>
          <w:rFonts w:ascii="Courier New" w:hAnsi="Courier New"/>
          <w:b w:val="0"/>
          <w:sz w:val="16"/>
        </w:rPr>
        <w:tab/>
        <w:t>* @output false</w:t>
      </w:r>
      <w:r>
        <w:br/>
      </w:r>
      <w:r>
        <w:rPr>
          <w:rFonts w:ascii="Courier New" w:hAnsi="Courier New"/>
          <w:b w:val="0"/>
          <w:sz w:val="16"/>
        </w:rPr>
        <w:tab/>
        <w:t>*/</w:t>
      </w:r>
      <w:r>
        <w:br/>
      </w:r>
      <w:r>
        <w:rPr>
          <w:rFonts w:ascii="Courier New" w:hAnsi="Courier New"/>
          <w:b w:val="0"/>
          <w:sz w:val="16"/>
        </w:rPr>
        <w:tab/>
        <w:t>public string function serialize( required any input ) {</w:t>
      </w:r>
      <w:r>
        <w:br/>
      </w:r>
      <w:r>
        <w:rPr>
          <w:rFonts w:ascii="Courier New" w:hAnsi="Courier New"/>
          <w:b w:val="0"/>
          <w:sz w:val="16"/>
        </w:rPr>
      </w:r>
      <w:r>
        <w:br/>
      </w:r>
      <w:r>
        <w:rPr>
          <w:rFonts w:ascii="Courier New" w:hAnsi="Courier New"/>
          <w:b w:val="0"/>
          <w:sz w:val="16"/>
        </w:rPr>
        <w:tab/>
        <w:tab/>
        <w:t>// Write the serialized value to the output buffer.</w:t>
      </w:r>
      <w:r>
        <w:br/>
      </w:r>
      <w:r>
        <w:rPr>
          <w:rFonts w:ascii="Courier New" w:hAnsi="Courier New"/>
          <w:b w:val="0"/>
          <w:sz w:val="16"/>
        </w:rPr>
        <w:tab/>
        <w:tab/>
        <w:t>savecontent variable = "local.serializedInput" {</w:t>
      </w:r>
      <w:r>
        <w:br/>
      </w:r>
      <w:r>
        <w:rPr>
          <w:rFonts w:ascii="Courier New" w:hAnsi="Courier New"/>
          <w:b w:val="0"/>
          <w:sz w:val="16"/>
        </w:rPr>
      </w:r>
      <w:r>
        <w:br/>
      </w:r>
      <w:r>
        <w:rPr>
          <w:rFonts w:ascii="Courier New" w:hAnsi="Courier New"/>
          <w:b w:val="0"/>
          <w:sz w:val="16"/>
        </w:rPr>
        <w:tab/>
        <w:tab/>
        <w:tab/>
        <w:t>serializeInput( input, "any" );</w:t>
      </w:r>
      <w:r>
        <w:br/>
      </w:r>
      <w:r>
        <w:rPr>
          <w:rFonts w:ascii="Courier New" w:hAnsi="Courier New"/>
          <w:b w:val="0"/>
          <w:sz w:val="16"/>
        </w:rPr>
      </w:r>
      <w:r>
        <w:br/>
      </w:r>
      <w:r>
        <w:rPr>
          <w:rFonts w:ascii="Courier New" w:hAnsi="Courier New"/>
          <w:b w:val="0"/>
          <w:sz w:val="16"/>
        </w:rPr>
        <w:tab/>
        <w:tab/>
        <w:t>}</w:t>
      </w:r>
      <w:r>
        <w:br/>
      </w:r>
      <w:r>
        <w:rPr>
          <w:rFonts w:ascii="Courier New" w:hAnsi="Courier New"/>
          <w:b w:val="0"/>
          <w:sz w:val="16"/>
        </w:rPr>
      </w:r>
      <w:r>
        <w:br/>
      </w:r>
      <w:r>
        <w:rPr>
          <w:rFonts w:ascii="Courier New" w:hAnsi="Courier New"/>
          <w:b w:val="0"/>
          <w:sz w:val="16"/>
        </w:rPr>
        <w:tab/>
        <w:tab/>
        <w:t>return( serializedInput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 ---</w:t>
      </w:r>
      <w:r>
        <w:br/>
      </w:r>
      <w:r>
        <w:rPr>
          <w:rFonts w:ascii="Courier New" w:hAnsi="Courier New"/>
          <w:b w:val="0"/>
          <w:sz w:val="16"/>
        </w:rPr>
        <w:tab/>
        <w:t>// PRIVATE METHODS.</w:t>
      </w:r>
      <w:r>
        <w:br/>
      </w:r>
      <w:r>
        <w:rPr>
          <w:rFonts w:ascii="Courier New" w:hAnsi="Courier New"/>
          <w:b w:val="0"/>
          <w:sz w:val="16"/>
        </w:rPr>
        <w:tab/>
        <w:t>// ---</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 I define the given key within the given key list.</w:t>
      </w:r>
      <w:r>
        <w:br/>
      </w:r>
      <w:r>
        <w:rPr>
          <w:rFonts w:ascii="Courier New" w:hAnsi="Courier New"/>
          <w:b w:val="0"/>
          <w:sz w:val="16"/>
        </w:rPr>
        <w:tab/>
        <w:t>private any function defineKey(</w:t>
      </w:r>
      <w:r>
        <w:br/>
      </w:r>
      <w:r>
        <w:rPr>
          <w:rFonts w:ascii="Courier New" w:hAnsi="Courier New"/>
          <w:b w:val="0"/>
          <w:sz w:val="16"/>
        </w:rPr>
        <w:tab/>
        <w:tab/>
        <w:t>required struct keyList,</w:t>
      </w:r>
      <w:r>
        <w:br/>
      </w:r>
      <w:r>
        <w:rPr>
          <w:rFonts w:ascii="Courier New" w:hAnsi="Courier New"/>
          <w:b w:val="0"/>
          <w:sz w:val="16"/>
        </w:rPr>
        <w:tab/>
        <w:tab/>
        <w:t>required string key,</w:t>
      </w:r>
      <w:r>
        <w:br/>
      </w:r>
      <w:r>
        <w:rPr>
          <w:rFonts w:ascii="Courier New" w:hAnsi="Courier New"/>
          <w:b w:val="0"/>
          <w:sz w:val="16"/>
        </w:rPr>
        <w:tab/>
        <w:tab/>
        <w:t>required string hint</w:t>
      </w:r>
      <w:r>
        <w:br/>
      </w:r>
      <w:r>
        <w:rPr>
          <w:rFonts w:ascii="Courier New" w:hAnsi="Courier New"/>
          <w:b w:val="0"/>
          <w:sz w:val="16"/>
        </w:rPr>
        <w:tab/>
        <w:tab/>
        <w:t>) {</w:t>
      </w:r>
      <w:r>
        <w:br/>
      </w:r>
      <w:r>
        <w:rPr>
          <w:rFonts w:ascii="Courier New" w:hAnsi="Courier New"/>
          <w:b w:val="0"/>
          <w:sz w:val="16"/>
        </w:rPr>
      </w:r>
      <w:r>
        <w:br/>
      </w:r>
      <w:r>
        <w:rPr>
          <w:rFonts w:ascii="Courier New" w:hAnsi="Courier New"/>
          <w:b w:val="0"/>
          <w:sz w:val="16"/>
        </w:rPr>
        <w:tab/>
        <w:tab/>
        <w:t>if ( structKeyExists( fullKeyList, key ) ) {</w:t>
      </w:r>
      <w:r>
        <w:br/>
      </w:r>
      <w:r>
        <w:rPr>
          <w:rFonts w:ascii="Courier New" w:hAnsi="Courier New"/>
          <w:b w:val="0"/>
          <w:sz w:val="16"/>
        </w:rPr>
      </w:r>
      <w:r>
        <w:br/>
      </w:r>
      <w:r>
        <w:rPr>
          <w:rFonts w:ascii="Courier New" w:hAnsi="Courier New"/>
          <w:b w:val="0"/>
          <w:sz w:val="16"/>
        </w:rPr>
        <w:tab/>
        <w:tab/>
        <w:tab/>
        <w:t xml:space="preserve">throw( </w:t>
      </w:r>
      <w:r>
        <w:br/>
      </w:r>
      <w:r>
        <w:rPr>
          <w:rFonts w:ascii="Courier New" w:hAnsi="Courier New"/>
          <w:b w:val="0"/>
          <w:sz w:val="16"/>
        </w:rPr>
        <w:tab/>
        <w:tab/>
        <w:tab/>
        <w:tab/>
        <w:t>type = "DuplicateKey",</w:t>
      </w:r>
      <w:r>
        <w:br/>
      </w:r>
      <w:r>
        <w:rPr>
          <w:rFonts w:ascii="Courier New" w:hAnsi="Courier New"/>
          <w:b w:val="0"/>
          <w:sz w:val="16"/>
        </w:rPr>
        <w:tab/>
        <w:tab/>
        <w:tab/>
        <w:tab/>
        <w:t>message = "The key [#key#] has already been defined within the serializer.",</w:t>
      </w:r>
      <w:r>
        <w:br/>
      </w:r>
      <w:r>
        <w:rPr>
          <w:rFonts w:ascii="Courier New" w:hAnsi="Courier New"/>
          <w:b w:val="0"/>
          <w:sz w:val="16"/>
        </w:rPr>
        <w:tab/>
        <w:tab/>
        <w:tab/>
        <w:tab/>
        <w:t>detail = "The current key list is: #structKeyList( fullKeyList, ', ' )#"</w:t>
      </w:r>
      <w:r>
        <w:br/>
      </w:r>
      <w:r>
        <w:rPr>
          <w:rFonts w:ascii="Courier New" w:hAnsi="Courier New"/>
          <w:b w:val="0"/>
          <w:sz w:val="16"/>
        </w:rPr>
        <w:tab/>
        <w:tab/>
        <w:tab/>
        <w:t>);</w:t>
      </w:r>
      <w:r>
        <w:br/>
      </w:r>
      <w:r>
        <w:rPr>
          <w:rFonts w:ascii="Courier New" w:hAnsi="Courier New"/>
          <w:b w:val="0"/>
          <w:sz w:val="16"/>
        </w:rPr>
      </w:r>
      <w:r>
        <w:br/>
      </w:r>
      <w:r>
        <w:rPr>
          <w:rFonts w:ascii="Courier New" w:hAnsi="Courier New"/>
          <w:b w:val="0"/>
          <w:sz w:val="16"/>
        </w:rPr>
        <w:tab/>
        <w:tab/>
        <w:t>}</w:t>
      </w:r>
      <w:r>
        <w:br/>
      </w:r>
      <w:r>
        <w:rPr>
          <w:rFonts w:ascii="Courier New" w:hAnsi="Courier New"/>
          <w:b w:val="0"/>
          <w:sz w:val="16"/>
        </w:rPr>
      </w:r>
      <w:r>
        <w:br/>
      </w:r>
      <w:r>
        <w:rPr>
          <w:rFonts w:ascii="Courier New" w:hAnsi="Courier New"/>
          <w:b w:val="0"/>
          <w:sz w:val="16"/>
        </w:rPr>
        <w:tab/>
        <w:tab/>
        <w:t>// Add to the appropriate data-type lists. This one is used for existence checking.</w:t>
      </w:r>
      <w:r>
        <w:br/>
      </w:r>
      <w:r>
        <w:rPr>
          <w:rFonts w:ascii="Courier New" w:hAnsi="Courier New"/>
          <w:b w:val="0"/>
          <w:sz w:val="16"/>
        </w:rPr>
        <w:tab/>
        <w:tab/>
        <w:t>keyList[ key ] = key;</w:t>
      </w:r>
      <w:r>
        <w:br/>
      </w:r>
      <w:r>
        <w:rPr>
          <w:rFonts w:ascii="Courier New" w:hAnsi="Courier New"/>
          <w:b w:val="0"/>
          <w:sz w:val="16"/>
        </w:rPr>
      </w:r>
      <w:r>
        <w:br/>
      </w:r>
      <w:r>
        <w:rPr>
          <w:rFonts w:ascii="Courier New" w:hAnsi="Courier New"/>
          <w:b w:val="0"/>
          <w:sz w:val="16"/>
        </w:rPr>
        <w:tab/>
        <w:tab/>
        <w:t>// Add all keys to the full key list as well. This one is used to store the serialization</w:t>
      </w:r>
      <w:r>
        <w:br/>
      </w:r>
      <w:r>
        <w:rPr>
          <w:rFonts w:ascii="Courier New" w:hAnsi="Courier New"/>
          <w:b w:val="0"/>
          <w:sz w:val="16"/>
        </w:rPr>
        <w:tab/>
        <w:tab/>
        <w:t>// of the key so that it doesn't have to be recalculated each time the object is serialized.</w:t>
      </w:r>
      <w:r>
        <w:br/>
      </w:r>
      <w:r>
        <w:rPr>
          <w:rFonts w:ascii="Courier New" w:hAnsi="Courier New"/>
          <w:b w:val="0"/>
          <w:sz w:val="16"/>
        </w:rPr>
        <w:tab/>
        <w:tab/>
        <w:t>fullKeyList[ key ] = serializeString( key );</w:t>
      </w:r>
      <w:r>
        <w:br/>
      </w:r>
      <w:r>
        <w:rPr>
          <w:rFonts w:ascii="Courier New" w:hAnsi="Courier New"/>
          <w:b w:val="0"/>
          <w:sz w:val="16"/>
        </w:rPr>
      </w:r>
      <w:r>
        <w:br/>
      </w:r>
      <w:r>
        <w:rPr>
          <w:rFonts w:ascii="Courier New" w:hAnsi="Courier New"/>
          <w:b w:val="0"/>
          <w:sz w:val="16"/>
        </w:rPr>
        <w:tab/>
        <w:tab/>
        <w:t xml:space="preserve">// If we have a specific type, then add the hint to the full hint list as well. This will </w:t>
      </w:r>
      <w:r>
        <w:br/>
      </w:r>
      <w:r>
        <w:rPr>
          <w:rFonts w:ascii="Courier New" w:hAnsi="Courier New"/>
          <w:b w:val="0"/>
          <w:sz w:val="16"/>
        </w:rPr>
        <w:tab/>
        <w:tab/>
        <w:t>// allow us to quickly look up the pass-through data type hint during serialization.</w:t>
      </w:r>
      <w:r>
        <w:br/>
      </w:r>
      <w:r>
        <w:rPr>
          <w:rFonts w:ascii="Courier New" w:hAnsi="Courier New"/>
          <w:b w:val="0"/>
          <w:sz w:val="16"/>
        </w:rPr>
        <w:tab/>
        <w:tab/>
        <w:t>// --</w:t>
      </w:r>
      <w:r>
        <w:br/>
      </w:r>
      <w:r>
        <w:rPr>
          <w:rFonts w:ascii="Courier New" w:hAnsi="Courier New"/>
          <w:b w:val="0"/>
          <w:sz w:val="16"/>
        </w:rPr>
        <w:tab/>
        <w:tab/>
        <w:t>// NOTE: The reason we don't want to pass through "any" is that we want parent types to be</w:t>
      </w:r>
      <w:r>
        <w:br/>
      </w:r>
      <w:r>
        <w:rPr>
          <w:rFonts w:ascii="Courier New" w:hAnsi="Courier New"/>
          <w:b w:val="0"/>
          <w:sz w:val="16"/>
        </w:rPr>
        <w:tab/>
        <w:tab/>
        <w:t xml:space="preserve">// able to "fall through" during the object traversal. If we added "any" to the type list, </w:t>
      </w:r>
      <w:r>
        <w:br/>
      </w:r>
      <w:r>
        <w:rPr>
          <w:rFonts w:ascii="Courier New" w:hAnsi="Courier New"/>
          <w:b w:val="0"/>
          <w:sz w:val="16"/>
        </w:rPr>
        <w:tab/>
        <w:tab/>
        <w:t>// then it would always overwrite the parent data type.</w:t>
      </w:r>
      <w:r>
        <w:br/>
      </w:r>
      <w:r>
        <w:rPr>
          <w:rFonts w:ascii="Courier New" w:hAnsi="Courier New"/>
          <w:b w:val="0"/>
          <w:sz w:val="16"/>
        </w:rPr>
        <w:tab/>
        <w:tab/>
        <w:t>if ( hint != "any" ) {</w:t>
      </w:r>
      <w:r>
        <w:br/>
      </w:r>
      <w:r>
        <w:rPr>
          <w:rFonts w:ascii="Courier New" w:hAnsi="Courier New"/>
          <w:b w:val="0"/>
          <w:sz w:val="16"/>
        </w:rPr>
      </w:r>
      <w:r>
        <w:br/>
      </w:r>
      <w:r>
        <w:rPr>
          <w:rFonts w:ascii="Courier New" w:hAnsi="Courier New"/>
          <w:b w:val="0"/>
          <w:sz w:val="16"/>
        </w:rPr>
        <w:tab/>
        <w:tab/>
        <w:tab/>
        <w:t>fullHintList[ key ] = hint;</w:t>
      </w:r>
      <w:r>
        <w:br/>
      </w:r>
      <w:r>
        <w:rPr>
          <w:rFonts w:ascii="Courier New" w:hAnsi="Courier New"/>
          <w:b w:val="0"/>
          <w:sz w:val="16"/>
        </w:rPr>
        <w:tab/>
        <w:tab/>
        <w:tab/>
      </w:r>
      <w:r>
        <w:br/>
      </w:r>
      <w:r>
        <w:rPr>
          <w:rFonts w:ascii="Courier New" w:hAnsi="Courier New"/>
          <w:b w:val="0"/>
          <w:sz w:val="16"/>
        </w:rPr>
        <w:tab/>
        <w:tab/>
        <w:t>}</w:t>
      </w:r>
      <w:r>
        <w:br/>
      </w:r>
      <w:r>
        <w:rPr>
          <w:rFonts w:ascii="Courier New" w:hAnsi="Courier New"/>
          <w:b w:val="0"/>
          <w:sz w:val="16"/>
        </w:rPr>
      </w:r>
      <w:r>
        <w:br/>
      </w:r>
      <w:r>
        <w:rPr>
          <w:rFonts w:ascii="Courier New" w:hAnsi="Courier New"/>
          <w:b w:val="0"/>
          <w:sz w:val="16"/>
        </w:rPr>
        <w:tab/>
        <w:tab/>
        <w:t>// Return this reference for method chaining.</w:t>
      </w:r>
      <w:r>
        <w:br/>
      </w:r>
      <w:r>
        <w:rPr>
          <w:rFonts w:ascii="Courier New" w:hAnsi="Courier New"/>
          <w:b w:val="0"/>
          <w:sz w:val="16"/>
        </w:rPr>
        <w:tab/>
        <w:tab/>
        <w:t>return( this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 xml:space="preserve">// I walk the given object, writing the serialized value to the output (which is expected to </w:t>
      </w:r>
      <w:r>
        <w:br/>
      </w:r>
      <w:r>
        <w:rPr>
          <w:rFonts w:ascii="Courier New" w:hAnsi="Courier New"/>
          <w:b w:val="0"/>
          <w:sz w:val="16"/>
        </w:rPr>
        <w:tab/>
        <w:t>// be a content buffer).</w:t>
      </w:r>
      <w:r>
        <w:br/>
      </w:r>
      <w:r>
        <w:rPr>
          <w:rFonts w:ascii="Courier New" w:hAnsi="Courier New"/>
          <w:b w:val="0"/>
          <w:sz w:val="16"/>
        </w:rPr>
        <w:tab/>
        <w:t>// ---</w:t>
      </w:r>
      <w:r>
        <w:br/>
      </w:r>
      <w:r>
        <w:rPr>
          <w:rFonts w:ascii="Courier New" w:hAnsi="Courier New"/>
          <w:b w:val="0"/>
          <w:sz w:val="16"/>
        </w:rPr>
        <w:tab/>
        <w:t xml:space="preserve">// NOTE: THIS METHOD IS HUGE - this is on purpose. Since serialization is a rather intense </w:t>
      </w:r>
      <w:r>
        <w:br/>
      </w:r>
      <w:r>
        <w:rPr>
          <w:rFonts w:ascii="Courier New" w:hAnsi="Courier New"/>
          <w:b w:val="0"/>
          <w:sz w:val="16"/>
        </w:rPr>
        <w:tab/>
        <w:t xml:space="preserve">// process, I am trying to cut out as much overhead as possible. In this case, we're cutting </w:t>
      </w:r>
      <w:r>
        <w:br/>
      </w:r>
      <w:r>
        <w:rPr>
          <w:rFonts w:ascii="Courier New" w:hAnsi="Courier New"/>
          <w:b w:val="0"/>
          <w:sz w:val="16"/>
        </w:rPr>
        <w:tab/>
        <w:t xml:space="preserve">// out extra stack space by inlining and duplicating a lot of functionality. This is being done </w:t>
      </w:r>
      <w:r>
        <w:br/>
      </w:r>
      <w:r>
        <w:rPr>
          <w:rFonts w:ascii="Courier New" w:hAnsi="Courier New"/>
          <w:b w:val="0"/>
          <w:sz w:val="16"/>
        </w:rPr>
        <w:tab/>
        <w:t>// at the COST of clarity and non-repetitive code.</w:t>
      </w:r>
      <w:r>
        <w:br/>
      </w:r>
      <w:r>
        <w:rPr>
          <w:rFonts w:ascii="Courier New" w:hAnsi="Courier New"/>
          <w:b w:val="0"/>
          <w:sz w:val="16"/>
        </w:rPr>
        <w:tab/>
        <w:t>private void function serializeInput(</w:t>
      </w:r>
      <w:r>
        <w:br/>
      </w:r>
      <w:r>
        <w:rPr>
          <w:rFonts w:ascii="Courier New" w:hAnsi="Courier New"/>
          <w:b w:val="0"/>
          <w:sz w:val="16"/>
        </w:rPr>
        <w:tab/>
        <w:tab/>
        <w:t>required any input,</w:t>
      </w:r>
      <w:r>
        <w:br/>
      </w:r>
      <w:r>
        <w:rPr>
          <w:rFonts w:ascii="Courier New" w:hAnsi="Courier New"/>
          <w:b w:val="0"/>
          <w:sz w:val="16"/>
        </w:rPr>
        <w:tab/>
        <w:tab/>
        <w:t>required string hint</w:t>
      </w:r>
      <w:r>
        <w:br/>
      </w:r>
      <w:r>
        <w:rPr>
          <w:rFonts w:ascii="Courier New" w:hAnsi="Courier New"/>
          <w:b w:val="0"/>
          <w:sz w:val="16"/>
        </w:rPr>
        <w:tab/>
        <w:tab/>
        <w:t>) {</w:t>
      </w:r>
      <w:r>
        <w:br/>
      </w:r>
      <w:r>
        <w:rPr>
          <w:rFonts w:ascii="Courier New" w:hAnsi="Courier New"/>
          <w:b w:val="0"/>
          <w:sz w:val="16"/>
        </w:rPr>
      </w:r>
      <w:r>
        <w:br/>
      </w:r>
      <w:r>
        <w:rPr>
          <w:rFonts w:ascii="Courier New" w:hAnsi="Courier New"/>
          <w:b w:val="0"/>
          <w:sz w:val="16"/>
        </w:rPr>
        <w:tab/>
        <w:tab/>
        <w:t xml:space="preserve">// Serialize the data base on the type of input. We are organizing this in terms of the </w:t>
      </w:r>
      <w:r>
        <w:br/>
      </w:r>
      <w:r>
        <w:rPr>
          <w:rFonts w:ascii="Courier New" w:hAnsi="Courier New"/>
          <w:b w:val="0"/>
          <w:sz w:val="16"/>
        </w:rPr>
        <w:tab/>
        <w:tab/>
        <w:t xml:space="preserve">// most commonly-used values first. The anticipation is that the vast majority of data </w:t>
      </w:r>
      <w:r>
        <w:br/>
      </w:r>
      <w:r>
        <w:rPr>
          <w:rFonts w:ascii="Courier New" w:hAnsi="Courier New"/>
          <w:b w:val="0"/>
          <w:sz w:val="16"/>
        </w:rPr>
        <w:tab/>
        <w:tab/>
        <w:t xml:space="preserve">// types will be simple values. </w:t>
      </w:r>
      <w:r>
        <w:br/>
      </w:r>
      <w:r>
        <w:rPr>
          <w:rFonts w:ascii="Courier New" w:hAnsi="Courier New"/>
          <w:b w:val="0"/>
          <w:sz w:val="16"/>
        </w:rPr>
        <w:tab/>
        <w:tab/>
        <w:t>if ( isSimpleValue( input ) ) {</w:t>
      </w:r>
      <w:r>
        <w:br/>
      </w:r>
      <w:r>
        <w:rPr>
          <w:rFonts w:ascii="Courier New" w:hAnsi="Courier New"/>
          <w:b w:val="0"/>
          <w:sz w:val="16"/>
        </w:rPr>
      </w:r>
      <w:r>
        <w:br/>
      </w:r>
      <w:r>
        <w:rPr>
          <w:rFonts w:ascii="Courier New" w:hAnsi="Courier New"/>
          <w:b w:val="0"/>
          <w:sz w:val="16"/>
        </w:rPr>
        <w:tab/>
        <w:tab/>
        <w:tab/>
        <w:t>if ( ( hint == "string" ) || ( hint == "any" ) ) {</w:t>
      </w:r>
      <w:r>
        <w:br/>
      </w:r>
      <w:r>
        <w:rPr>
          <w:rFonts w:ascii="Courier New" w:hAnsi="Courier New"/>
          <w:b w:val="0"/>
          <w:sz w:val="16"/>
        </w:rPr>
      </w:r>
      <w:r>
        <w:br/>
      </w:r>
      <w:r>
        <w:rPr>
          <w:rFonts w:ascii="Courier New" w:hAnsi="Courier New"/>
          <w:b w:val="0"/>
          <w:sz w:val="16"/>
        </w:rPr>
        <w:tab/>
        <w:tab/>
        <w:tab/>
        <w:tab/>
        <w:t xml:space="preserve">// If the string appears to be numeric, then we have to prefix it to make sure </w:t>
      </w:r>
      <w:r>
        <w:br/>
      </w:r>
      <w:r>
        <w:rPr>
          <w:rFonts w:ascii="Courier New" w:hAnsi="Courier New"/>
          <w:b w:val="0"/>
          <w:sz w:val="16"/>
        </w:rPr>
        <w:tab/>
        <w:tab/>
        <w:tab/>
        <w:tab/>
        <w:t>// ColdFusion doesn't accidentally convert it to a number.</w:t>
      </w:r>
      <w:r>
        <w:br/>
      </w:r>
      <w:r>
        <w:rPr>
          <w:rFonts w:ascii="Courier New" w:hAnsi="Courier New"/>
          <w:b w:val="0"/>
          <w:sz w:val="16"/>
        </w:rPr>
        <w:tab/>
        <w:tab/>
        <w:tab/>
        <w:tab/>
        <w:t>if ( isNumeric( input ) ) {</w:t>
      </w:r>
      <w:r>
        <w:br/>
      </w:r>
      <w:r>
        <w:rPr>
          <w:rFonts w:ascii="Courier New" w:hAnsi="Courier New"/>
          <w:b w:val="0"/>
          <w:sz w:val="16"/>
        </w:rPr>
      </w:r>
      <w:r>
        <w:br/>
      </w:r>
      <w:r>
        <w:rPr>
          <w:rFonts w:ascii="Courier New" w:hAnsi="Courier New"/>
          <w:b w:val="0"/>
          <w:sz w:val="16"/>
        </w:rPr>
        <w:tab/>
        <w:tab/>
        <w:tab/>
        <w:tab/>
        <w:tab/>
        <w:t>writeOutput( """" &amp; input &amp; """" );</w:t>
      </w:r>
      <w:r>
        <w:br/>
      </w:r>
      <w:r>
        <w:rPr>
          <w:rFonts w:ascii="Courier New" w:hAnsi="Courier New"/>
          <w:b w:val="0"/>
          <w:sz w:val="16"/>
        </w:rPr>
      </w:r>
      <w:r>
        <w:br/>
      </w:r>
      <w:r>
        <w:rPr>
          <w:rFonts w:ascii="Courier New" w:hAnsi="Courier New"/>
          <w:b w:val="0"/>
          <w:sz w:val="16"/>
        </w:rPr>
        <w:tab/>
        <w:tab/>
        <w:tab/>
        <w:tab/>
        <w:t>} else {</w:t>
      </w:r>
      <w:r>
        <w:br/>
      </w:r>
      <w:r>
        <w:rPr>
          <w:rFonts w:ascii="Courier New" w:hAnsi="Courier New"/>
          <w:b w:val="0"/>
          <w:sz w:val="16"/>
        </w:rPr>
      </w:r>
      <w:r>
        <w:br/>
      </w:r>
      <w:r>
        <w:rPr>
          <w:rFonts w:ascii="Courier New" w:hAnsi="Courier New"/>
          <w:b w:val="0"/>
          <w:sz w:val="16"/>
        </w:rPr>
        <w:tab/>
        <w:tab/>
        <w:tab/>
        <w:tab/>
        <w:tab/>
        <w:t>serializeInputString( input );</w:t>
      </w:r>
      <w:r>
        <w:br/>
      </w:r>
      <w:r>
        <w:rPr>
          <w:rFonts w:ascii="Courier New" w:hAnsi="Courier New"/>
          <w:b w:val="0"/>
          <w:sz w:val="16"/>
        </w:rPr>
      </w:r>
      <w:r>
        <w:br/>
      </w:r>
      <w:r>
        <w:rPr>
          <w:rFonts w:ascii="Courier New" w:hAnsi="Courier New"/>
          <w:b w:val="0"/>
          <w:sz w:val="16"/>
        </w:rPr>
        <w:tab/>
        <w:tab/>
        <w:tab/>
        <w:tab/>
        <w:t>}</w:t>
      </w:r>
      <w:r>
        <w:br/>
      </w:r>
      <w:r>
        <w:rPr>
          <w:rFonts w:ascii="Courier New" w:hAnsi="Courier New"/>
          <w:b w:val="0"/>
          <w:sz w:val="16"/>
        </w:rPr>
      </w:r>
      <w:r>
        <w:br/>
      </w:r>
      <w:r>
        <w:rPr>
          <w:rFonts w:ascii="Courier New" w:hAnsi="Courier New"/>
          <w:b w:val="0"/>
          <w:sz w:val="16"/>
        </w:rPr>
        <w:tab/>
        <w:tab/>
        <w:tab/>
        <w:t>} else if ( ( hint == "boolean" ) &amp;&amp; isBoolean( input ) ) {</w:t>
      </w:r>
      <w:r>
        <w:br/>
      </w:r>
      <w:r>
        <w:rPr>
          <w:rFonts w:ascii="Courier New" w:hAnsi="Courier New"/>
          <w:b w:val="0"/>
          <w:sz w:val="16"/>
        </w:rPr>
      </w:r>
      <w:r>
        <w:br/>
      </w:r>
      <w:r>
        <w:rPr>
          <w:rFonts w:ascii="Courier New" w:hAnsi="Courier New"/>
          <w:b w:val="0"/>
          <w:sz w:val="16"/>
        </w:rPr>
        <w:tab/>
        <w:tab/>
        <w:tab/>
        <w:tab/>
        <w:t>writeOutput( input ? "true" : "false" );</w:t>
      </w:r>
      <w:r>
        <w:br/>
      </w:r>
      <w:r>
        <w:rPr>
          <w:rFonts w:ascii="Courier New" w:hAnsi="Courier New"/>
          <w:b w:val="0"/>
          <w:sz w:val="16"/>
        </w:rPr>
      </w:r>
      <w:r>
        <w:br/>
      </w:r>
      <w:r>
        <w:rPr>
          <w:rFonts w:ascii="Courier New" w:hAnsi="Courier New"/>
          <w:b w:val="0"/>
          <w:sz w:val="16"/>
        </w:rPr>
        <w:tab/>
        <w:tab/>
        <w:tab/>
        <w:t>} else if ( ( ( hint == "integer" ) || ( hint == "float" ) ) &amp;&amp; isNumeric( input ) ) {</w:t>
      </w:r>
      <w:r>
        <w:br/>
      </w:r>
      <w:r>
        <w:rPr>
          <w:rFonts w:ascii="Courier New" w:hAnsi="Courier New"/>
          <w:b w:val="0"/>
          <w:sz w:val="16"/>
        </w:rPr>
      </w:r>
      <w:r>
        <w:br/>
      </w:r>
      <w:r>
        <w:rPr>
          <w:rFonts w:ascii="Courier New" w:hAnsi="Courier New"/>
          <w:b w:val="0"/>
          <w:sz w:val="16"/>
        </w:rPr>
        <w:tab/>
        <w:tab/>
        <w:tab/>
        <w:tab/>
        <w:t>writeOutput( input );</w:t>
      </w:r>
      <w:r>
        <w:br/>
      </w:r>
      <w:r>
        <w:rPr>
          <w:rFonts w:ascii="Courier New" w:hAnsi="Courier New"/>
          <w:b w:val="0"/>
          <w:sz w:val="16"/>
        </w:rPr>
      </w:r>
      <w:r>
        <w:br/>
      </w:r>
      <w:r>
        <w:rPr>
          <w:rFonts w:ascii="Courier New" w:hAnsi="Courier New"/>
          <w:b w:val="0"/>
          <w:sz w:val="16"/>
        </w:rPr>
        <w:tab/>
        <w:tab/>
        <w:tab/>
        <w:t>} else if ( ( ( hint == "integer" ) || ( hint == "float" ) ) &amp;&amp; isBoolean( input ) ) {</w:t>
      </w:r>
      <w:r>
        <w:br/>
      </w:r>
      <w:r>
        <w:rPr>
          <w:rFonts w:ascii="Courier New" w:hAnsi="Courier New"/>
          <w:b w:val="0"/>
          <w:sz w:val="16"/>
        </w:rPr>
      </w:r>
      <w:r>
        <w:br/>
      </w:r>
      <w:r>
        <w:rPr>
          <w:rFonts w:ascii="Courier New" w:hAnsi="Courier New"/>
          <w:b w:val="0"/>
          <w:sz w:val="16"/>
        </w:rPr>
        <w:tab/>
        <w:tab/>
        <w:tab/>
        <w:tab/>
        <w:t>writeOutput( input ? "1" : "0" );</w:t>
      </w:r>
      <w:r>
        <w:br/>
      </w:r>
      <w:r>
        <w:rPr>
          <w:rFonts w:ascii="Courier New" w:hAnsi="Courier New"/>
          <w:b w:val="0"/>
          <w:sz w:val="16"/>
        </w:rPr>
      </w:r>
      <w:r>
        <w:br/>
      </w:r>
      <w:r>
        <w:rPr>
          <w:rFonts w:ascii="Courier New" w:hAnsi="Courier New"/>
          <w:b w:val="0"/>
          <w:sz w:val="16"/>
        </w:rPr>
        <w:tab/>
        <w:tab/>
        <w:tab/>
        <w:t>} else if ( ( hint == "date" ) &amp;&amp; ( isDate( input ) || isNumericDate( input ) ) ) {</w:t>
      </w:r>
      <w:r>
        <w:br/>
      </w:r>
      <w:r>
        <w:rPr>
          <w:rFonts w:ascii="Courier New" w:hAnsi="Courier New"/>
          <w:b w:val="0"/>
          <w:sz w:val="16"/>
        </w:rPr>
      </w:r>
      <w:r>
        <w:br/>
      </w:r>
      <w:r>
        <w:rPr>
          <w:rFonts w:ascii="Courier New" w:hAnsi="Courier New"/>
          <w:b w:val="0"/>
          <w:sz w:val="16"/>
        </w:rPr>
        <w:tab/>
        <w:tab/>
        <w:tab/>
        <w:tab/>
        <w:t xml:space="preserve">// Write the date in ISO 8601 time string format. We're going to assume that the </w:t>
      </w:r>
      <w:r>
        <w:br/>
      </w:r>
      <w:r>
        <w:rPr>
          <w:rFonts w:ascii="Courier New" w:hAnsi="Courier New"/>
          <w:b w:val="0"/>
          <w:sz w:val="16"/>
        </w:rPr>
        <w:tab/>
        <w:tab/>
        <w:tab/>
        <w:tab/>
        <w:t xml:space="preserve">// date is already in the desired timezone. </w:t>
      </w:r>
      <w:r>
        <w:br/>
      </w:r>
      <w:r>
        <w:rPr>
          <w:rFonts w:ascii="Courier New" w:hAnsi="Courier New"/>
          <w:b w:val="0"/>
          <w:sz w:val="16"/>
        </w:rPr>
        <w:tab/>
        <w:tab/>
        <w:tab/>
        <w:tab/>
        <w:t>///writeOutput( """" &amp; dateFormat( input, "yyyy-mm-dd" ) &amp; "T" &amp; timeFormat( input, "HH:mm:ss.l" ) &amp; "Z""" );</w:t>
      </w:r>
      <w:r>
        <w:br/>
      </w:r>
      <w:r>
        <w:rPr>
          <w:rFonts w:ascii="Courier New" w:hAnsi="Courier New"/>
          <w:b w:val="0"/>
          <w:sz w:val="16"/>
        </w:rPr>
        <w:tab/>
        <w:tab/>
        <w:tab/>
        <w:tab/>
        <w:t xml:space="preserve">//2024-06-27 modified by msyu: added server timezone </w:t>
      </w:r>
      <w:r>
        <w:br/>
      </w:r>
      <w:r>
        <w:rPr>
          <w:rFonts w:ascii="Courier New" w:hAnsi="Courier New"/>
          <w:b w:val="0"/>
          <w:sz w:val="16"/>
        </w:rPr>
        <w:tab/>
        <w:tab/>
        <w:tab/>
        <w:tab/>
        <w:t>writeOutput( """" &amp; dateFormat( input, "yyyy-mm-dd" ) &amp; "T" &amp; timeFormat( input, "HH:mm:ss.lXX" ) &amp; """" );</w:t>
      </w:r>
      <w:r>
        <w:br/>
      </w:r>
      <w:r>
        <w:rPr>
          <w:rFonts w:ascii="Courier New" w:hAnsi="Courier New"/>
          <w:b w:val="0"/>
          <w:sz w:val="16"/>
        </w:rPr>
      </w:r>
      <w:r>
        <w:br/>
      </w:r>
      <w:r>
        <w:rPr>
          <w:rFonts w:ascii="Courier New" w:hAnsi="Courier New"/>
          <w:b w:val="0"/>
          <w:sz w:val="16"/>
        </w:rPr>
        <w:tab/>
        <w:tab/>
        <w:tab/>
        <w:t>} else {</w:t>
      </w:r>
      <w:r>
        <w:br/>
      </w:r>
      <w:r>
        <w:rPr>
          <w:rFonts w:ascii="Courier New" w:hAnsi="Courier New"/>
          <w:b w:val="0"/>
          <w:sz w:val="16"/>
        </w:rPr>
      </w:r>
      <w:r>
        <w:br/>
      </w:r>
      <w:r>
        <w:rPr>
          <w:rFonts w:ascii="Courier New" w:hAnsi="Courier New"/>
          <w:b w:val="0"/>
          <w:sz w:val="16"/>
        </w:rPr>
        <w:tab/>
        <w:tab/>
        <w:tab/>
        <w:tab/>
        <w:t>serializeInputString( input );</w:t>
      </w:r>
      <w:r>
        <w:br/>
      </w:r>
      <w:r>
        <w:rPr>
          <w:rFonts w:ascii="Courier New" w:hAnsi="Courier New"/>
          <w:b w:val="0"/>
          <w:sz w:val="16"/>
        </w:rPr>
      </w:r>
      <w:r>
        <w:br/>
      </w:r>
      <w:r>
        <w:rPr>
          <w:rFonts w:ascii="Courier New" w:hAnsi="Courier New"/>
          <w:b w:val="0"/>
          <w:sz w:val="16"/>
        </w:rPr>
        <w:tab/>
        <w:tab/>
        <w:tab/>
        <w:t>}</w:t>
      </w:r>
      <w:r>
        <w:br/>
      </w:r>
      <w:r>
        <w:rPr>
          <w:rFonts w:ascii="Courier New" w:hAnsi="Courier New"/>
          <w:b w:val="0"/>
          <w:sz w:val="16"/>
        </w:rPr>
      </w:r>
      <w:r>
        <w:br/>
      </w:r>
      <w:r>
        <w:rPr>
          <w:rFonts w:ascii="Courier New" w:hAnsi="Courier New"/>
          <w:b w:val="0"/>
          <w:sz w:val="16"/>
        </w:rPr>
        <w:tab/>
        <w:tab/>
        <w:tab/>
        <w:t>return;</w:t>
      </w:r>
      <w:r>
        <w:br/>
      </w:r>
      <w:r>
        <w:rPr>
          <w:rFonts w:ascii="Courier New" w:hAnsi="Courier New"/>
          <w:b w:val="0"/>
          <w:sz w:val="16"/>
        </w:rPr>
      </w:r>
      <w:r>
        <w:br/>
      </w:r>
      <w:r>
        <w:rPr>
          <w:rFonts w:ascii="Courier New" w:hAnsi="Courier New"/>
          <w:b w:val="0"/>
          <w:sz w:val="16"/>
        </w:rPr>
        <w:tab/>
        <w:tab/>
        <w:t>} // END: isSimpleValue().</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ab/>
        <w:t xml:space="preserve">// I'm expecting the struct to be the next most common data type since it will likely be </w:t>
      </w:r>
      <w:r>
        <w:br/>
      </w:r>
      <w:r>
        <w:rPr>
          <w:rFonts w:ascii="Courier New" w:hAnsi="Courier New"/>
          <w:b w:val="0"/>
          <w:sz w:val="16"/>
        </w:rPr>
        <w:tab/>
        <w:tab/>
        <w:t>// the container for the majority of data values.</w:t>
      </w:r>
      <w:r>
        <w:br/>
      </w:r>
      <w:r>
        <w:rPr>
          <w:rFonts w:ascii="Courier New" w:hAnsi="Courier New"/>
          <w:b w:val="0"/>
          <w:sz w:val="16"/>
        </w:rPr>
        <w:tab/>
        <w:tab/>
        <w:t>if ( isStruct( input ) ) {</w:t>
      </w:r>
      <w:r>
        <w:br/>
      </w:r>
      <w:r>
        <w:rPr>
          <w:rFonts w:ascii="Courier New" w:hAnsi="Courier New"/>
          <w:b w:val="0"/>
          <w:sz w:val="16"/>
        </w:rPr>
      </w:r>
      <w:r>
        <w:br/>
      </w:r>
      <w:r>
        <w:rPr>
          <w:rFonts w:ascii="Courier New" w:hAnsi="Courier New"/>
          <w:b w:val="0"/>
          <w:sz w:val="16"/>
        </w:rPr>
        <w:tab/>
        <w:tab/>
        <w:tab/>
        <w:t>writeOutput( "{" );</w:t>
      </w:r>
      <w:r>
        <w:br/>
      </w:r>
      <w:r>
        <w:rPr>
          <w:rFonts w:ascii="Courier New" w:hAnsi="Courier New"/>
          <w:b w:val="0"/>
          <w:sz w:val="16"/>
        </w:rPr>
      </w:r>
      <w:r>
        <w:br/>
      </w:r>
      <w:r>
        <w:rPr>
          <w:rFonts w:ascii="Courier New" w:hAnsi="Courier New"/>
          <w:b w:val="0"/>
          <w:sz w:val="16"/>
        </w:rPr>
        <w:tab/>
        <w:tab/>
        <w:tab/>
        <w:t>var isFirst = true;</w:t>
      </w:r>
      <w:r>
        <w:br/>
      </w:r>
      <w:r>
        <w:rPr>
          <w:rFonts w:ascii="Courier New" w:hAnsi="Courier New"/>
          <w:b w:val="0"/>
          <w:sz w:val="16"/>
        </w:rPr>
      </w:r>
      <w:r>
        <w:br/>
      </w:r>
      <w:r>
        <w:rPr>
          <w:rFonts w:ascii="Courier New" w:hAnsi="Courier New"/>
          <w:b w:val="0"/>
          <w:sz w:val="16"/>
        </w:rPr>
        <w:tab/>
        <w:tab/>
        <w:tab/>
        <w:t>for ( var key in input ) {</w:t>
      </w:r>
      <w:r>
        <w:br/>
      </w:r>
      <w:r>
        <w:rPr>
          <w:rFonts w:ascii="Courier New" w:hAnsi="Courier New"/>
          <w:b w:val="0"/>
          <w:sz w:val="16"/>
        </w:rPr>
      </w:r>
      <w:r>
        <w:br/>
      </w:r>
      <w:r>
        <w:rPr>
          <w:rFonts w:ascii="Courier New" w:hAnsi="Courier New"/>
          <w:b w:val="0"/>
          <w:sz w:val="16"/>
        </w:rPr>
        <w:tab/>
        <w:tab/>
        <w:tab/>
        <w:tab/>
        <w:t>// Skip any black-listed keys.</w:t>
      </w:r>
      <w:r>
        <w:br/>
      </w:r>
      <w:r>
        <w:rPr>
          <w:rFonts w:ascii="Courier New" w:hAnsi="Courier New"/>
          <w:b w:val="0"/>
          <w:sz w:val="16"/>
        </w:rPr>
        <w:tab/>
        <w:tab/>
        <w:tab/>
        <w:tab/>
        <w:t>if ( structKeyExists( blockedKeyList, key ) ) {</w:t>
      </w:r>
      <w:r>
        <w:br/>
      </w:r>
      <w:r>
        <w:rPr>
          <w:rFonts w:ascii="Courier New" w:hAnsi="Courier New"/>
          <w:b w:val="0"/>
          <w:sz w:val="16"/>
        </w:rPr>
      </w:r>
      <w:r>
        <w:br/>
      </w:r>
      <w:r>
        <w:rPr>
          <w:rFonts w:ascii="Courier New" w:hAnsi="Courier New"/>
          <w:b w:val="0"/>
          <w:sz w:val="16"/>
        </w:rPr>
        <w:tab/>
        <w:tab/>
        <w:tab/>
        <w:tab/>
        <w:tab/>
        <w:t>continue;</w:t>
      </w:r>
      <w:r>
        <w:br/>
      </w:r>
      <w:r>
        <w:rPr>
          <w:rFonts w:ascii="Courier New" w:hAnsi="Courier New"/>
          <w:b w:val="0"/>
          <w:sz w:val="16"/>
        </w:rPr>
      </w:r>
      <w:r>
        <w:br/>
      </w:r>
      <w:r>
        <w:rPr>
          <w:rFonts w:ascii="Courier New" w:hAnsi="Courier New"/>
          <w:b w:val="0"/>
          <w:sz w:val="16"/>
        </w:rPr>
        <w:tab/>
        <w:tab/>
        <w:tab/>
        <w:tab/>
        <w:t>}</w:t>
      </w:r>
      <w:r>
        <w:br/>
      </w:r>
      <w:r>
        <w:rPr>
          <w:rFonts w:ascii="Courier New" w:hAnsi="Courier New"/>
          <w:b w:val="0"/>
          <w:sz w:val="16"/>
        </w:rPr>
      </w:r>
      <w:r>
        <w:br/>
      </w:r>
      <w:r>
        <w:rPr>
          <w:rFonts w:ascii="Courier New" w:hAnsi="Courier New"/>
          <w:b w:val="0"/>
          <w:sz w:val="16"/>
        </w:rPr>
        <w:tab/>
        <w:tab/>
        <w:tab/>
        <w:tab/>
        <w:t>// Handle the item delimiter.</w:t>
      </w:r>
      <w:r>
        <w:br/>
      </w:r>
      <w:r>
        <w:rPr>
          <w:rFonts w:ascii="Courier New" w:hAnsi="Courier New"/>
          <w:b w:val="0"/>
          <w:sz w:val="16"/>
        </w:rPr>
        <w:tab/>
        <w:tab/>
        <w:tab/>
        <w:tab/>
        <w:t>if ( isFirst ) {</w:t>
      </w:r>
      <w:r>
        <w:br/>
      </w:r>
      <w:r>
        <w:rPr>
          <w:rFonts w:ascii="Courier New" w:hAnsi="Courier New"/>
          <w:b w:val="0"/>
          <w:sz w:val="16"/>
        </w:rPr>
      </w:r>
      <w:r>
        <w:br/>
      </w:r>
      <w:r>
        <w:rPr>
          <w:rFonts w:ascii="Courier New" w:hAnsi="Courier New"/>
          <w:b w:val="0"/>
          <w:sz w:val="16"/>
        </w:rPr>
        <w:tab/>
        <w:tab/>
        <w:tab/>
        <w:tab/>
        <w:tab/>
        <w:t>isFirst = false;</w:t>
      </w:r>
      <w:r>
        <w:br/>
      </w:r>
      <w:r>
        <w:rPr>
          <w:rFonts w:ascii="Courier New" w:hAnsi="Courier New"/>
          <w:b w:val="0"/>
          <w:sz w:val="16"/>
        </w:rPr>
      </w:r>
      <w:r>
        <w:br/>
      </w:r>
      <w:r>
        <w:rPr>
          <w:rFonts w:ascii="Courier New" w:hAnsi="Courier New"/>
          <w:b w:val="0"/>
          <w:sz w:val="16"/>
        </w:rPr>
        <w:tab/>
        <w:tab/>
        <w:tab/>
        <w:tab/>
        <w:t>} else {</w:t>
      </w:r>
      <w:r>
        <w:br/>
      </w:r>
      <w:r>
        <w:rPr>
          <w:rFonts w:ascii="Courier New" w:hAnsi="Courier New"/>
          <w:b w:val="0"/>
          <w:sz w:val="16"/>
        </w:rPr>
      </w:r>
      <w:r>
        <w:br/>
      </w:r>
      <w:r>
        <w:rPr>
          <w:rFonts w:ascii="Courier New" w:hAnsi="Courier New"/>
          <w:b w:val="0"/>
          <w:sz w:val="16"/>
        </w:rPr>
        <w:tab/>
        <w:tab/>
        <w:tab/>
        <w:tab/>
        <w:tab/>
        <w:t>writeOutput( "," );</w:t>
      </w:r>
      <w:r>
        <w:br/>
      </w:r>
      <w:r>
        <w:rPr>
          <w:rFonts w:ascii="Courier New" w:hAnsi="Courier New"/>
          <w:b w:val="0"/>
          <w:sz w:val="16"/>
        </w:rPr>
      </w:r>
      <w:r>
        <w:br/>
      </w:r>
      <w:r>
        <w:rPr>
          <w:rFonts w:ascii="Courier New" w:hAnsi="Courier New"/>
          <w:b w:val="0"/>
          <w:sz w:val="16"/>
        </w:rPr>
        <w:tab/>
        <w:tab/>
        <w:tab/>
        <w:tab/>
        <w:t>}</w:t>
      </w:r>
      <w:r>
        <w:br/>
      </w:r>
      <w:r>
        <w:rPr>
          <w:rFonts w:ascii="Courier New" w:hAnsi="Courier New"/>
          <w:b w:val="0"/>
          <w:sz w:val="16"/>
        </w:rPr>
      </w:r>
      <w:r>
        <w:br/>
      </w:r>
      <w:r>
        <w:rPr>
          <w:rFonts w:ascii="Courier New" w:hAnsi="Courier New"/>
          <w:b w:val="0"/>
          <w:sz w:val="16"/>
        </w:rPr>
        <w:tab/>
        <w:tab/>
        <w:tab/>
        <w:tab/>
        <w:t>// Ensure that the given key can be referenced on the full-key list. This way,</w:t>
      </w:r>
      <w:r>
        <w:br/>
      </w:r>
      <w:r>
        <w:rPr>
          <w:rFonts w:ascii="Courier New" w:hAnsi="Courier New"/>
          <w:b w:val="0"/>
          <w:sz w:val="16"/>
        </w:rPr>
        <w:tab/>
        <w:tab/>
        <w:tab/>
        <w:tab/>
        <w:t>// the subsequent logic will be easier.</w:t>
      </w:r>
      <w:r>
        <w:br/>
      </w:r>
      <w:r>
        <w:rPr>
          <w:rFonts w:ascii="Courier New" w:hAnsi="Courier New"/>
          <w:b w:val="0"/>
          <w:sz w:val="16"/>
        </w:rPr>
        <w:tab/>
        <w:tab/>
        <w:tab/>
        <w:tab/>
        <w:t>if ( ! structKeyExists( fullKeyList, key ) ) {</w:t>
      </w:r>
      <w:r>
        <w:br/>
      </w:r>
      <w:r>
        <w:rPr>
          <w:rFonts w:ascii="Courier New" w:hAnsi="Courier New"/>
          <w:b w:val="0"/>
          <w:sz w:val="16"/>
        </w:rPr>
      </w:r>
      <w:r>
        <w:br/>
      </w:r>
      <w:r>
        <w:rPr>
          <w:rFonts w:ascii="Courier New" w:hAnsi="Courier New"/>
          <w:b w:val="0"/>
          <w:sz w:val="16"/>
        </w:rPr>
        <w:tab/>
        <w:tab/>
        <w:tab/>
        <w:tab/>
        <w:tab/>
        <w:t>asAny( lcase( key ) );</w:t>
      </w:r>
      <w:r>
        <w:br/>
      </w:r>
      <w:r>
        <w:rPr>
          <w:rFonts w:ascii="Courier New" w:hAnsi="Courier New"/>
          <w:b w:val="0"/>
          <w:sz w:val="16"/>
        </w:rPr>
      </w:r>
      <w:r>
        <w:br/>
      </w:r>
      <w:r>
        <w:rPr>
          <w:rFonts w:ascii="Courier New" w:hAnsi="Courier New"/>
          <w:b w:val="0"/>
          <w:sz w:val="16"/>
        </w:rPr>
        <w:tab/>
        <w:tab/>
        <w:tab/>
        <w:tab/>
        <w:t>}</w:t>
      </w:r>
      <w:r>
        <w:br/>
      </w:r>
      <w:r>
        <w:rPr>
          <w:rFonts w:ascii="Courier New" w:hAnsi="Courier New"/>
          <w:b w:val="0"/>
          <w:sz w:val="16"/>
        </w:rPr>
      </w:r>
      <w:r>
        <w:br/>
      </w:r>
      <w:r>
        <w:rPr>
          <w:rFonts w:ascii="Courier New" w:hAnsi="Courier New"/>
          <w:b w:val="0"/>
          <w:sz w:val="16"/>
        </w:rPr>
        <w:tab/>
        <w:tab/>
        <w:tab/>
        <w:tab/>
        <w:t>writeOutput( fullKeyList[ key ] &amp; ":" );</w:t>
      </w:r>
      <w:r>
        <w:br/>
      </w:r>
      <w:r>
        <w:rPr>
          <w:rFonts w:ascii="Courier New" w:hAnsi="Courier New"/>
          <w:b w:val="0"/>
          <w:sz w:val="16"/>
        </w:rPr>
      </w:r>
      <w:r>
        <w:br/>
      </w:r>
      <w:r>
        <w:rPr>
          <w:rFonts w:ascii="Courier New" w:hAnsi="Courier New"/>
          <w:b w:val="0"/>
          <w:sz w:val="16"/>
        </w:rPr>
        <w:tab/>
        <w:tab/>
        <w:tab/>
        <w:tab/>
        <w:t>// Pass in the most appropriate data-type hint based on the parent key.</w:t>
      </w:r>
      <w:r>
        <w:br/>
      </w:r>
      <w:r>
        <w:rPr>
          <w:rFonts w:ascii="Courier New" w:hAnsi="Courier New"/>
          <w:b w:val="0"/>
          <w:sz w:val="16"/>
        </w:rPr>
        <w:tab/>
        <w:tab/>
        <w:tab/>
        <w:tab/>
        <w:t>if ( structKeyExists( fullHintList, key ) ) {</w:t>
      </w:r>
      <w:r>
        <w:br/>
      </w:r>
      <w:r>
        <w:rPr>
          <w:rFonts w:ascii="Courier New" w:hAnsi="Courier New"/>
          <w:b w:val="0"/>
          <w:sz w:val="16"/>
        </w:rPr>
      </w:r>
      <w:r>
        <w:br/>
      </w:r>
      <w:r>
        <w:rPr>
          <w:rFonts w:ascii="Courier New" w:hAnsi="Courier New"/>
          <w:b w:val="0"/>
          <w:sz w:val="16"/>
        </w:rPr>
        <w:tab/>
        <w:tab/>
        <w:tab/>
        <w:tab/>
        <w:tab/>
        <w:t>serializeInput( input[ key ], fullHintList[ key ] );</w:t>
      </w:r>
      <w:r>
        <w:br/>
      </w:r>
      <w:r>
        <w:rPr>
          <w:rFonts w:ascii="Courier New" w:hAnsi="Courier New"/>
          <w:b w:val="0"/>
          <w:sz w:val="16"/>
        </w:rPr>
      </w:r>
      <w:r>
        <w:br/>
      </w:r>
      <w:r>
        <w:rPr>
          <w:rFonts w:ascii="Courier New" w:hAnsi="Courier New"/>
          <w:b w:val="0"/>
          <w:sz w:val="16"/>
        </w:rPr>
        <w:tab/>
        <w:tab/>
        <w:tab/>
        <w:tab/>
        <w:t xml:space="preserve">// If the given key is unknown, just pass through the most recent hint as </w:t>
      </w:r>
      <w:r>
        <w:br/>
      </w:r>
      <w:r>
        <w:rPr>
          <w:rFonts w:ascii="Courier New" w:hAnsi="Courier New"/>
          <w:b w:val="0"/>
          <w:sz w:val="16"/>
        </w:rPr>
        <w:tab/>
        <w:tab/>
        <w:tab/>
        <w:tab/>
        <w:t>// it may be defining the type for an entire structure.</w:t>
      </w:r>
      <w:r>
        <w:br/>
      </w:r>
      <w:r>
        <w:rPr>
          <w:rFonts w:ascii="Courier New" w:hAnsi="Courier New"/>
          <w:b w:val="0"/>
          <w:sz w:val="16"/>
        </w:rPr>
        <w:tab/>
        <w:tab/>
        <w:tab/>
        <w:tab/>
        <w:t>} else {</w:t>
      </w:r>
      <w:r>
        <w:br/>
      </w:r>
      <w:r>
        <w:rPr>
          <w:rFonts w:ascii="Courier New" w:hAnsi="Courier New"/>
          <w:b w:val="0"/>
          <w:sz w:val="16"/>
        </w:rPr>
      </w:r>
      <w:r>
        <w:br/>
      </w:r>
      <w:r>
        <w:rPr>
          <w:rFonts w:ascii="Courier New" w:hAnsi="Courier New"/>
          <w:b w:val="0"/>
          <w:sz w:val="16"/>
        </w:rPr>
        <w:tab/>
        <w:tab/>
        <w:tab/>
        <w:tab/>
        <w:tab/>
        <w:t>serializeInput( input[ key ], hint );</w:t>
      </w:r>
      <w:r>
        <w:br/>
      </w:r>
      <w:r>
        <w:rPr>
          <w:rFonts w:ascii="Courier New" w:hAnsi="Courier New"/>
          <w:b w:val="0"/>
          <w:sz w:val="16"/>
        </w:rPr>
      </w:r>
      <w:r>
        <w:br/>
      </w:r>
      <w:r>
        <w:rPr>
          <w:rFonts w:ascii="Courier New" w:hAnsi="Courier New"/>
          <w:b w:val="0"/>
          <w:sz w:val="16"/>
        </w:rPr>
        <w:tab/>
        <w:tab/>
        <w:tab/>
        <w:tab/>
        <w:t>}</w:t>
      </w:r>
      <w:r>
        <w:br/>
      </w:r>
      <w:r>
        <w:rPr>
          <w:rFonts w:ascii="Courier New" w:hAnsi="Courier New"/>
          <w:b w:val="0"/>
          <w:sz w:val="16"/>
        </w:rPr>
      </w:r>
      <w:r>
        <w:br/>
      </w:r>
      <w:r>
        <w:rPr>
          <w:rFonts w:ascii="Courier New" w:hAnsi="Courier New"/>
          <w:b w:val="0"/>
          <w:sz w:val="16"/>
        </w:rPr>
        <w:tab/>
        <w:tab/>
        <w:tab/>
        <w:t>}</w:t>
      </w:r>
      <w:r>
        <w:br/>
      </w:r>
      <w:r>
        <w:rPr>
          <w:rFonts w:ascii="Courier New" w:hAnsi="Courier New"/>
          <w:b w:val="0"/>
          <w:sz w:val="16"/>
        </w:rPr>
      </w:r>
      <w:r>
        <w:br/>
      </w:r>
      <w:r>
        <w:rPr>
          <w:rFonts w:ascii="Courier New" w:hAnsi="Courier New"/>
          <w:b w:val="0"/>
          <w:sz w:val="16"/>
        </w:rPr>
        <w:tab/>
        <w:tab/>
        <w:tab/>
        <w:t>writeOutput( "}" );</w:t>
      </w:r>
      <w:r>
        <w:br/>
      </w:r>
      <w:r>
        <w:rPr>
          <w:rFonts w:ascii="Courier New" w:hAnsi="Courier New"/>
          <w:b w:val="0"/>
          <w:sz w:val="16"/>
        </w:rPr>
      </w:r>
      <w:r>
        <w:br/>
      </w:r>
      <w:r>
        <w:rPr>
          <w:rFonts w:ascii="Courier New" w:hAnsi="Courier New"/>
          <w:b w:val="0"/>
          <w:sz w:val="16"/>
        </w:rPr>
        <w:tab/>
        <w:tab/>
        <w:tab/>
        <w:t>return;</w:t>
      </w:r>
      <w:r>
        <w:br/>
      </w:r>
      <w:r>
        <w:rPr>
          <w:rFonts w:ascii="Courier New" w:hAnsi="Courier New"/>
          <w:b w:val="0"/>
          <w:sz w:val="16"/>
        </w:rPr>
      </w:r>
      <w:r>
        <w:br/>
      </w:r>
      <w:r>
        <w:rPr>
          <w:rFonts w:ascii="Courier New" w:hAnsi="Courier New"/>
          <w:b w:val="0"/>
          <w:sz w:val="16"/>
        </w:rPr>
        <w:tab/>
        <w:tab/>
        <w:t>} // END: isStruct().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ab/>
        <w:t>if ( isArray( input ) ) {</w:t>
      </w:r>
      <w:r>
        <w:br/>
      </w:r>
      <w:r>
        <w:rPr>
          <w:rFonts w:ascii="Courier New" w:hAnsi="Courier New"/>
          <w:b w:val="0"/>
          <w:sz w:val="16"/>
        </w:rPr>
      </w:r>
      <w:r>
        <w:br/>
      </w:r>
      <w:r>
        <w:rPr>
          <w:rFonts w:ascii="Courier New" w:hAnsi="Courier New"/>
          <w:b w:val="0"/>
          <w:sz w:val="16"/>
        </w:rPr>
        <w:tab/>
        <w:tab/>
        <w:tab/>
        <w:t>writeOutput( "[" );</w:t>
      </w:r>
      <w:r>
        <w:br/>
      </w:r>
      <w:r>
        <w:rPr>
          <w:rFonts w:ascii="Courier New" w:hAnsi="Courier New"/>
          <w:b w:val="0"/>
          <w:sz w:val="16"/>
        </w:rPr>
      </w:r>
      <w:r>
        <w:br/>
      </w:r>
      <w:r>
        <w:rPr>
          <w:rFonts w:ascii="Courier New" w:hAnsi="Courier New"/>
          <w:b w:val="0"/>
          <w:sz w:val="16"/>
        </w:rPr>
        <w:tab/>
        <w:tab/>
        <w:tab/>
        <w:t>var isFirst = true;</w:t>
      </w:r>
      <w:r>
        <w:br/>
      </w:r>
      <w:r>
        <w:rPr>
          <w:rFonts w:ascii="Courier New" w:hAnsi="Courier New"/>
          <w:b w:val="0"/>
          <w:sz w:val="16"/>
        </w:rPr>
      </w:r>
      <w:r>
        <w:br/>
      </w:r>
      <w:r>
        <w:rPr>
          <w:rFonts w:ascii="Courier New" w:hAnsi="Courier New"/>
          <w:b w:val="0"/>
          <w:sz w:val="16"/>
        </w:rPr>
        <w:tab/>
        <w:tab/>
        <w:tab/>
        <w:t>// Handle the item delimiter.</w:t>
      </w:r>
      <w:r>
        <w:br/>
      </w:r>
      <w:r>
        <w:rPr>
          <w:rFonts w:ascii="Courier New" w:hAnsi="Courier New"/>
          <w:b w:val="0"/>
          <w:sz w:val="16"/>
        </w:rPr>
        <w:tab/>
        <w:tab/>
        <w:tab/>
        <w:t>for ( var value in input ) {</w:t>
      </w:r>
      <w:r>
        <w:br/>
      </w:r>
      <w:r>
        <w:rPr>
          <w:rFonts w:ascii="Courier New" w:hAnsi="Courier New"/>
          <w:b w:val="0"/>
          <w:sz w:val="16"/>
        </w:rPr>
      </w:r>
      <w:r>
        <w:br/>
      </w:r>
      <w:r>
        <w:rPr>
          <w:rFonts w:ascii="Courier New" w:hAnsi="Courier New"/>
          <w:b w:val="0"/>
          <w:sz w:val="16"/>
        </w:rPr>
        <w:tab/>
        <w:tab/>
        <w:tab/>
        <w:tab/>
        <w:t>if ( isFirst ) {</w:t>
      </w:r>
      <w:r>
        <w:br/>
      </w:r>
      <w:r>
        <w:rPr>
          <w:rFonts w:ascii="Courier New" w:hAnsi="Courier New"/>
          <w:b w:val="0"/>
          <w:sz w:val="16"/>
        </w:rPr>
      </w:r>
      <w:r>
        <w:br/>
      </w:r>
      <w:r>
        <w:rPr>
          <w:rFonts w:ascii="Courier New" w:hAnsi="Courier New"/>
          <w:b w:val="0"/>
          <w:sz w:val="16"/>
        </w:rPr>
        <w:tab/>
        <w:tab/>
        <w:tab/>
        <w:tab/>
        <w:tab/>
        <w:t>isFirst = false;</w:t>
      </w:r>
      <w:r>
        <w:br/>
      </w:r>
      <w:r>
        <w:rPr>
          <w:rFonts w:ascii="Courier New" w:hAnsi="Courier New"/>
          <w:b w:val="0"/>
          <w:sz w:val="16"/>
        </w:rPr>
      </w:r>
      <w:r>
        <w:br/>
      </w:r>
      <w:r>
        <w:rPr>
          <w:rFonts w:ascii="Courier New" w:hAnsi="Courier New"/>
          <w:b w:val="0"/>
          <w:sz w:val="16"/>
        </w:rPr>
        <w:tab/>
        <w:tab/>
        <w:tab/>
        <w:tab/>
        <w:t>} else {</w:t>
      </w:r>
      <w:r>
        <w:br/>
      </w:r>
      <w:r>
        <w:rPr>
          <w:rFonts w:ascii="Courier New" w:hAnsi="Courier New"/>
          <w:b w:val="0"/>
          <w:sz w:val="16"/>
        </w:rPr>
      </w:r>
      <w:r>
        <w:br/>
      </w:r>
      <w:r>
        <w:rPr>
          <w:rFonts w:ascii="Courier New" w:hAnsi="Courier New"/>
          <w:b w:val="0"/>
          <w:sz w:val="16"/>
        </w:rPr>
        <w:tab/>
        <w:tab/>
        <w:tab/>
        <w:tab/>
        <w:tab/>
        <w:t>writeOutput( "," );</w:t>
      </w:r>
      <w:r>
        <w:br/>
      </w:r>
      <w:r>
        <w:rPr>
          <w:rFonts w:ascii="Courier New" w:hAnsi="Courier New"/>
          <w:b w:val="0"/>
          <w:sz w:val="16"/>
        </w:rPr>
      </w:r>
      <w:r>
        <w:br/>
      </w:r>
      <w:r>
        <w:rPr>
          <w:rFonts w:ascii="Courier New" w:hAnsi="Courier New"/>
          <w:b w:val="0"/>
          <w:sz w:val="16"/>
        </w:rPr>
        <w:tab/>
        <w:tab/>
        <w:tab/>
        <w:tab/>
        <w:t>}</w:t>
      </w:r>
      <w:r>
        <w:br/>
      </w:r>
      <w:r>
        <w:rPr>
          <w:rFonts w:ascii="Courier New" w:hAnsi="Courier New"/>
          <w:b w:val="0"/>
          <w:sz w:val="16"/>
        </w:rPr>
      </w:r>
      <w:r>
        <w:br/>
      </w:r>
      <w:r>
        <w:rPr>
          <w:rFonts w:ascii="Courier New" w:hAnsi="Courier New"/>
          <w:b w:val="0"/>
          <w:sz w:val="16"/>
        </w:rPr>
        <w:tab/>
        <w:tab/>
        <w:tab/>
        <w:tab/>
        <w:t>// Since we don't have a key to go off of, pass-through the most recent hint.</w:t>
      </w:r>
      <w:r>
        <w:br/>
      </w:r>
      <w:r>
        <w:rPr>
          <w:rFonts w:ascii="Courier New" w:hAnsi="Courier New"/>
          <w:b w:val="0"/>
          <w:sz w:val="16"/>
        </w:rPr>
        <w:tab/>
        <w:tab/>
        <w:tab/>
        <w:tab/>
        <w:t>serializeInput( value, hint );</w:t>
      </w:r>
      <w:r>
        <w:br/>
      </w:r>
      <w:r>
        <w:rPr>
          <w:rFonts w:ascii="Courier New" w:hAnsi="Courier New"/>
          <w:b w:val="0"/>
          <w:sz w:val="16"/>
        </w:rPr>
      </w:r>
      <w:r>
        <w:br/>
      </w:r>
      <w:r>
        <w:rPr>
          <w:rFonts w:ascii="Courier New" w:hAnsi="Courier New"/>
          <w:b w:val="0"/>
          <w:sz w:val="16"/>
        </w:rPr>
        <w:tab/>
        <w:tab/>
        <w:tab/>
        <w:t>}</w:t>
      </w:r>
      <w:r>
        <w:br/>
      </w:r>
      <w:r>
        <w:rPr>
          <w:rFonts w:ascii="Courier New" w:hAnsi="Courier New"/>
          <w:b w:val="0"/>
          <w:sz w:val="16"/>
        </w:rPr>
      </w:r>
      <w:r>
        <w:br/>
      </w:r>
      <w:r>
        <w:rPr>
          <w:rFonts w:ascii="Courier New" w:hAnsi="Courier New"/>
          <w:b w:val="0"/>
          <w:sz w:val="16"/>
        </w:rPr>
        <w:tab/>
        <w:tab/>
        <w:tab/>
        <w:t>writeOutput( "]" );</w:t>
      </w:r>
      <w:r>
        <w:br/>
      </w:r>
      <w:r>
        <w:rPr>
          <w:rFonts w:ascii="Courier New" w:hAnsi="Courier New"/>
          <w:b w:val="0"/>
          <w:sz w:val="16"/>
        </w:rPr>
      </w:r>
      <w:r>
        <w:br/>
      </w:r>
      <w:r>
        <w:rPr>
          <w:rFonts w:ascii="Courier New" w:hAnsi="Courier New"/>
          <w:b w:val="0"/>
          <w:sz w:val="16"/>
        </w:rPr>
        <w:tab/>
        <w:tab/>
        <w:tab/>
        <w:t>return;</w:t>
      </w:r>
      <w:r>
        <w:br/>
      </w:r>
      <w:r>
        <w:rPr>
          <w:rFonts w:ascii="Courier New" w:hAnsi="Courier New"/>
          <w:b w:val="0"/>
          <w:sz w:val="16"/>
        </w:rPr>
      </w:r>
      <w:r>
        <w:br/>
      </w:r>
      <w:r>
        <w:rPr>
          <w:rFonts w:ascii="Courier New" w:hAnsi="Courier New"/>
          <w:b w:val="0"/>
          <w:sz w:val="16"/>
        </w:rPr>
        <w:tab/>
        <w:tab/>
        <w:t>} // END: isArray().</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ab/>
        <w:t>// When we serialize a query, we're going to treat it like an array of structs.</w:t>
      </w:r>
      <w:r>
        <w:br/>
      </w:r>
      <w:r>
        <w:rPr>
          <w:rFonts w:ascii="Courier New" w:hAnsi="Courier New"/>
          <w:b w:val="0"/>
          <w:sz w:val="16"/>
        </w:rPr>
        <w:tab/>
        <w:tab/>
        <w:t>if ( isQuery( input ) ) {</w:t>
      </w:r>
      <w:r>
        <w:br/>
      </w:r>
      <w:r>
        <w:rPr>
          <w:rFonts w:ascii="Courier New" w:hAnsi="Courier New"/>
          <w:b w:val="0"/>
          <w:sz w:val="16"/>
        </w:rPr>
      </w:r>
      <w:r>
        <w:br/>
      </w:r>
      <w:r>
        <w:rPr>
          <w:rFonts w:ascii="Courier New" w:hAnsi="Courier New"/>
          <w:b w:val="0"/>
          <w:sz w:val="16"/>
        </w:rPr>
        <w:tab/>
        <w:tab/>
        <w:tab/>
        <w:t>var keys = listToArray( input.columnList );</w:t>
      </w:r>
      <w:r>
        <w:br/>
      </w:r>
      <w:r>
        <w:rPr>
          <w:rFonts w:ascii="Courier New" w:hAnsi="Courier New"/>
          <w:b w:val="0"/>
          <w:sz w:val="16"/>
        </w:rPr>
      </w:r>
      <w:r>
        <w:br/>
      </w:r>
      <w:r>
        <w:rPr>
          <w:rFonts w:ascii="Courier New" w:hAnsi="Courier New"/>
          <w:b w:val="0"/>
          <w:sz w:val="16"/>
        </w:rPr>
        <w:tab/>
        <w:tab/>
        <w:tab/>
        <w:t>// Make sure each column is defined as a known key - makes the subsequent logic easier.</w:t>
      </w:r>
      <w:r>
        <w:br/>
      </w:r>
      <w:r>
        <w:rPr>
          <w:rFonts w:ascii="Courier New" w:hAnsi="Courier New"/>
          <w:b w:val="0"/>
          <w:sz w:val="16"/>
        </w:rPr>
        <w:tab/>
        <w:tab/>
        <w:tab/>
        <w:t>for ( var key in keys ) {</w:t>
      </w:r>
      <w:r>
        <w:br/>
      </w:r>
      <w:r>
        <w:rPr>
          <w:rFonts w:ascii="Courier New" w:hAnsi="Courier New"/>
          <w:b w:val="0"/>
          <w:sz w:val="16"/>
        </w:rPr>
      </w:r>
      <w:r>
        <w:br/>
      </w:r>
      <w:r>
        <w:rPr>
          <w:rFonts w:ascii="Courier New" w:hAnsi="Courier New"/>
          <w:b w:val="0"/>
          <w:sz w:val="16"/>
        </w:rPr>
        <w:tab/>
        <w:tab/>
        <w:tab/>
        <w:tab/>
        <w:t>if ( ! structKeyExists( fullKeyList, key ) ) {</w:t>
      </w:r>
      <w:r>
        <w:br/>
      </w:r>
      <w:r>
        <w:rPr>
          <w:rFonts w:ascii="Courier New" w:hAnsi="Courier New"/>
          <w:b w:val="0"/>
          <w:sz w:val="16"/>
        </w:rPr>
      </w:r>
      <w:r>
        <w:br/>
      </w:r>
      <w:r>
        <w:rPr>
          <w:rFonts w:ascii="Courier New" w:hAnsi="Courier New"/>
          <w:b w:val="0"/>
          <w:sz w:val="16"/>
        </w:rPr>
        <w:tab/>
        <w:tab/>
        <w:tab/>
        <w:tab/>
        <w:tab/>
        <w:t>asAny( lcase( key ) );</w:t>
      </w:r>
      <w:r>
        <w:br/>
      </w:r>
      <w:r>
        <w:rPr>
          <w:rFonts w:ascii="Courier New" w:hAnsi="Courier New"/>
          <w:b w:val="0"/>
          <w:sz w:val="16"/>
        </w:rPr>
      </w:r>
      <w:r>
        <w:br/>
      </w:r>
      <w:r>
        <w:rPr>
          <w:rFonts w:ascii="Courier New" w:hAnsi="Courier New"/>
          <w:b w:val="0"/>
          <w:sz w:val="16"/>
        </w:rPr>
        <w:tab/>
        <w:tab/>
        <w:tab/>
        <w:tab/>
        <w:t>}</w:t>
      </w:r>
      <w:r>
        <w:br/>
      </w:r>
      <w:r>
        <w:rPr>
          <w:rFonts w:ascii="Courier New" w:hAnsi="Courier New"/>
          <w:b w:val="0"/>
          <w:sz w:val="16"/>
        </w:rPr>
      </w:r>
      <w:r>
        <w:br/>
      </w:r>
      <w:r>
        <w:rPr>
          <w:rFonts w:ascii="Courier New" w:hAnsi="Courier New"/>
          <w:b w:val="0"/>
          <w:sz w:val="16"/>
        </w:rPr>
        <w:tab/>
        <w:tab/>
        <w:tab/>
        <w:t>}</w:t>
      </w:r>
      <w:r>
        <w:br/>
      </w:r>
      <w:r>
        <w:rPr>
          <w:rFonts w:ascii="Courier New" w:hAnsi="Courier New"/>
          <w:b w:val="0"/>
          <w:sz w:val="16"/>
        </w:rPr>
      </w:r>
      <w:r>
        <w:br/>
      </w:r>
      <w:r>
        <w:rPr>
          <w:rFonts w:ascii="Courier New" w:hAnsi="Courier New"/>
          <w:b w:val="0"/>
          <w:sz w:val="16"/>
        </w:rPr>
        <w:tab/>
        <w:tab/>
        <w:tab/>
        <w:t>writeOutput( "[" );</w:t>
      </w:r>
      <w:r>
        <w:br/>
      </w:r>
      <w:r>
        <w:rPr>
          <w:rFonts w:ascii="Courier New" w:hAnsi="Courier New"/>
          <w:b w:val="0"/>
          <w:sz w:val="16"/>
        </w:rPr>
      </w:r>
      <w:r>
        <w:br/>
      </w:r>
      <w:r>
        <w:rPr>
          <w:rFonts w:ascii="Courier New" w:hAnsi="Courier New"/>
          <w:b w:val="0"/>
          <w:sz w:val="16"/>
        </w:rPr>
        <w:tab/>
        <w:tab/>
        <w:tab/>
        <w:t>// Serialize each row of the query as a struct.</w:t>
      </w:r>
      <w:r>
        <w:br/>
      </w:r>
      <w:r>
        <w:rPr>
          <w:rFonts w:ascii="Courier New" w:hAnsi="Courier New"/>
          <w:b w:val="0"/>
          <w:sz w:val="16"/>
        </w:rPr>
        <w:tab/>
        <w:tab/>
        <w:tab/>
        <w:t>for ( var i = 1 ; i &lt;= input.recordCount ; i++ ) {</w:t>
      </w:r>
      <w:r>
        <w:br/>
      </w:r>
      <w:r>
        <w:rPr>
          <w:rFonts w:ascii="Courier New" w:hAnsi="Courier New"/>
          <w:b w:val="0"/>
          <w:sz w:val="16"/>
        </w:rPr>
      </w:r>
      <w:r>
        <w:br/>
      </w:r>
      <w:r>
        <w:rPr>
          <w:rFonts w:ascii="Courier New" w:hAnsi="Courier New"/>
          <w:b w:val="0"/>
          <w:sz w:val="16"/>
        </w:rPr>
        <w:tab/>
        <w:tab/>
        <w:tab/>
        <w:tab/>
        <w:t>// Handle the row delimiter.</w:t>
      </w:r>
      <w:r>
        <w:br/>
      </w:r>
      <w:r>
        <w:rPr>
          <w:rFonts w:ascii="Courier New" w:hAnsi="Courier New"/>
          <w:b w:val="0"/>
          <w:sz w:val="16"/>
        </w:rPr>
        <w:tab/>
        <w:tab/>
        <w:tab/>
        <w:tab/>
        <w:t>if ( i &gt; 1 ) {</w:t>
      </w:r>
      <w:r>
        <w:br/>
      </w:r>
      <w:r>
        <w:rPr>
          <w:rFonts w:ascii="Courier New" w:hAnsi="Courier New"/>
          <w:b w:val="0"/>
          <w:sz w:val="16"/>
        </w:rPr>
      </w:r>
      <w:r>
        <w:br/>
      </w:r>
      <w:r>
        <w:rPr>
          <w:rFonts w:ascii="Courier New" w:hAnsi="Courier New"/>
          <w:b w:val="0"/>
          <w:sz w:val="16"/>
        </w:rPr>
        <w:tab/>
        <w:tab/>
        <w:tab/>
        <w:tab/>
        <w:tab/>
        <w:t>writeOutput( "," );</w:t>
      </w:r>
      <w:r>
        <w:br/>
      </w:r>
      <w:r>
        <w:rPr>
          <w:rFonts w:ascii="Courier New" w:hAnsi="Courier New"/>
          <w:b w:val="0"/>
          <w:sz w:val="16"/>
        </w:rPr>
      </w:r>
      <w:r>
        <w:br/>
      </w:r>
      <w:r>
        <w:rPr>
          <w:rFonts w:ascii="Courier New" w:hAnsi="Courier New"/>
          <w:b w:val="0"/>
          <w:sz w:val="16"/>
        </w:rPr>
        <w:tab/>
        <w:tab/>
        <w:tab/>
        <w:tab/>
        <w:t>}</w:t>
      </w:r>
      <w:r>
        <w:br/>
      </w:r>
      <w:r>
        <w:rPr>
          <w:rFonts w:ascii="Courier New" w:hAnsi="Courier New"/>
          <w:b w:val="0"/>
          <w:sz w:val="16"/>
        </w:rPr>
      </w:r>
      <w:r>
        <w:br/>
      </w:r>
      <w:r>
        <w:rPr>
          <w:rFonts w:ascii="Courier New" w:hAnsi="Courier New"/>
          <w:b w:val="0"/>
          <w:sz w:val="16"/>
        </w:rPr>
        <w:tab/>
        <w:tab/>
        <w:tab/>
        <w:tab/>
        <w:t>writeOutput( "{" );</w:t>
      </w:r>
      <w:r>
        <w:br/>
      </w:r>
      <w:r>
        <w:rPr>
          <w:rFonts w:ascii="Courier New" w:hAnsi="Courier New"/>
          <w:b w:val="0"/>
          <w:sz w:val="16"/>
        </w:rPr>
      </w:r>
      <w:r>
        <w:br/>
      </w:r>
      <w:r>
        <w:rPr>
          <w:rFonts w:ascii="Courier New" w:hAnsi="Courier New"/>
          <w:b w:val="0"/>
          <w:sz w:val="16"/>
        </w:rPr>
        <w:tab/>
        <w:tab/>
        <w:tab/>
        <w:tab/>
        <w:t>var isFirst = true;</w:t>
      </w:r>
      <w:r>
        <w:br/>
      </w:r>
      <w:r>
        <w:rPr>
          <w:rFonts w:ascii="Courier New" w:hAnsi="Courier New"/>
          <w:b w:val="0"/>
          <w:sz w:val="16"/>
        </w:rPr>
      </w:r>
      <w:r>
        <w:br/>
      </w:r>
      <w:r>
        <w:rPr>
          <w:rFonts w:ascii="Courier New" w:hAnsi="Courier New"/>
          <w:b w:val="0"/>
          <w:sz w:val="16"/>
        </w:rPr>
        <w:tab/>
        <w:tab/>
        <w:tab/>
        <w:tab/>
        <w:t>for ( var key in keys ) {</w:t>
      </w:r>
      <w:r>
        <w:br/>
      </w:r>
      <w:r>
        <w:rPr>
          <w:rFonts w:ascii="Courier New" w:hAnsi="Courier New"/>
          <w:b w:val="0"/>
          <w:sz w:val="16"/>
        </w:rPr>
      </w:r>
      <w:r>
        <w:br/>
      </w:r>
      <w:r>
        <w:rPr>
          <w:rFonts w:ascii="Courier New" w:hAnsi="Courier New"/>
          <w:b w:val="0"/>
          <w:sz w:val="16"/>
        </w:rPr>
        <w:tab/>
        <w:tab/>
        <w:tab/>
        <w:tab/>
        <w:tab/>
        <w:t>// Skip any black-listed keys.</w:t>
      </w:r>
      <w:r>
        <w:br/>
      </w:r>
      <w:r>
        <w:rPr>
          <w:rFonts w:ascii="Courier New" w:hAnsi="Courier New"/>
          <w:b w:val="0"/>
          <w:sz w:val="16"/>
        </w:rPr>
        <w:tab/>
        <w:tab/>
        <w:tab/>
        <w:tab/>
        <w:tab/>
        <w:t>if ( structKeyExists( blockedKeyList, key ) ) {</w:t>
      </w:r>
      <w:r>
        <w:br/>
      </w:r>
      <w:r>
        <w:rPr>
          <w:rFonts w:ascii="Courier New" w:hAnsi="Courier New"/>
          <w:b w:val="0"/>
          <w:sz w:val="16"/>
        </w:rPr>
      </w:r>
      <w:r>
        <w:br/>
      </w:r>
      <w:r>
        <w:rPr>
          <w:rFonts w:ascii="Courier New" w:hAnsi="Courier New"/>
          <w:b w:val="0"/>
          <w:sz w:val="16"/>
        </w:rPr>
        <w:tab/>
        <w:tab/>
        <w:tab/>
        <w:tab/>
        <w:tab/>
        <w:tab/>
        <w:t>continue;</w:t>
      </w:r>
      <w:r>
        <w:br/>
      </w:r>
      <w:r>
        <w:rPr>
          <w:rFonts w:ascii="Courier New" w:hAnsi="Courier New"/>
          <w:b w:val="0"/>
          <w:sz w:val="16"/>
        </w:rPr>
      </w:r>
      <w:r>
        <w:br/>
      </w:r>
      <w:r>
        <w:rPr>
          <w:rFonts w:ascii="Courier New" w:hAnsi="Courier New"/>
          <w:b w:val="0"/>
          <w:sz w:val="16"/>
        </w:rPr>
        <w:tab/>
        <w:tab/>
        <w:tab/>
        <w:tab/>
        <w:tab/>
        <w:t>}</w:t>
      </w:r>
      <w:r>
        <w:br/>
      </w:r>
      <w:r>
        <w:rPr>
          <w:rFonts w:ascii="Courier New" w:hAnsi="Courier New"/>
          <w:b w:val="0"/>
          <w:sz w:val="16"/>
        </w:rPr>
      </w:r>
      <w:r>
        <w:br/>
      </w:r>
      <w:r>
        <w:rPr>
          <w:rFonts w:ascii="Courier New" w:hAnsi="Courier New"/>
          <w:b w:val="0"/>
          <w:sz w:val="16"/>
        </w:rPr>
        <w:tab/>
        <w:tab/>
        <w:tab/>
        <w:tab/>
        <w:tab/>
        <w:t>// Handle the item delimiter (in the current row).</w:t>
      </w:r>
      <w:r>
        <w:br/>
      </w:r>
      <w:r>
        <w:rPr>
          <w:rFonts w:ascii="Courier New" w:hAnsi="Courier New"/>
          <w:b w:val="0"/>
          <w:sz w:val="16"/>
        </w:rPr>
        <w:tab/>
        <w:tab/>
        <w:tab/>
        <w:tab/>
        <w:tab/>
        <w:t>if ( isFirst ) {</w:t>
      </w:r>
      <w:r>
        <w:br/>
      </w:r>
      <w:r>
        <w:rPr>
          <w:rFonts w:ascii="Courier New" w:hAnsi="Courier New"/>
          <w:b w:val="0"/>
          <w:sz w:val="16"/>
        </w:rPr>
      </w:r>
      <w:r>
        <w:br/>
      </w:r>
      <w:r>
        <w:rPr>
          <w:rFonts w:ascii="Courier New" w:hAnsi="Courier New"/>
          <w:b w:val="0"/>
          <w:sz w:val="16"/>
        </w:rPr>
        <w:tab/>
        <w:tab/>
        <w:tab/>
        <w:tab/>
        <w:tab/>
        <w:tab/>
        <w:t>isFirst = false;</w:t>
      </w:r>
      <w:r>
        <w:br/>
      </w:r>
      <w:r>
        <w:rPr>
          <w:rFonts w:ascii="Courier New" w:hAnsi="Courier New"/>
          <w:b w:val="0"/>
          <w:sz w:val="16"/>
        </w:rPr>
      </w:r>
      <w:r>
        <w:br/>
      </w:r>
      <w:r>
        <w:rPr>
          <w:rFonts w:ascii="Courier New" w:hAnsi="Courier New"/>
          <w:b w:val="0"/>
          <w:sz w:val="16"/>
        </w:rPr>
        <w:tab/>
        <w:tab/>
        <w:tab/>
        <w:tab/>
        <w:tab/>
        <w:t>} else {</w:t>
      </w:r>
      <w:r>
        <w:br/>
      </w:r>
      <w:r>
        <w:rPr>
          <w:rFonts w:ascii="Courier New" w:hAnsi="Courier New"/>
          <w:b w:val="0"/>
          <w:sz w:val="16"/>
        </w:rPr>
      </w:r>
      <w:r>
        <w:br/>
      </w:r>
      <w:r>
        <w:rPr>
          <w:rFonts w:ascii="Courier New" w:hAnsi="Courier New"/>
          <w:b w:val="0"/>
          <w:sz w:val="16"/>
        </w:rPr>
        <w:tab/>
        <w:tab/>
        <w:tab/>
        <w:tab/>
        <w:tab/>
        <w:tab/>
        <w:t>writeOutput( "," );</w:t>
      </w:r>
      <w:r>
        <w:br/>
      </w:r>
      <w:r>
        <w:rPr>
          <w:rFonts w:ascii="Courier New" w:hAnsi="Courier New"/>
          <w:b w:val="0"/>
          <w:sz w:val="16"/>
        </w:rPr>
      </w:r>
      <w:r>
        <w:br/>
      </w:r>
      <w:r>
        <w:rPr>
          <w:rFonts w:ascii="Courier New" w:hAnsi="Courier New"/>
          <w:b w:val="0"/>
          <w:sz w:val="16"/>
        </w:rPr>
        <w:tab/>
        <w:tab/>
        <w:tab/>
        <w:tab/>
        <w:tab/>
        <w:t>}</w:t>
      </w:r>
      <w:r>
        <w:br/>
      </w:r>
      <w:r>
        <w:rPr>
          <w:rFonts w:ascii="Courier New" w:hAnsi="Courier New"/>
          <w:b w:val="0"/>
          <w:sz w:val="16"/>
        </w:rPr>
      </w:r>
      <w:r>
        <w:br/>
      </w:r>
      <w:r>
        <w:rPr>
          <w:rFonts w:ascii="Courier New" w:hAnsi="Courier New"/>
          <w:b w:val="0"/>
          <w:sz w:val="16"/>
        </w:rPr>
        <w:tab/>
        <w:tab/>
        <w:tab/>
        <w:tab/>
        <w:tab/>
        <w:t>writeOutput( fullKeyList[ key ] &amp; ":" );</w:t>
      </w:r>
      <w:r>
        <w:br/>
      </w:r>
      <w:r>
        <w:rPr>
          <w:rFonts w:ascii="Courier New" w:hAnsi="Courier New"/>
          <w:b w:val="0"/>
          <w:sz w:val="16"/>
        </w:rPr>
      </w:r>
      <w:r>
        <w:br/>
      </w:r>
      <w:r>
        <w:rPr>
          <w:rFonts w:ascii="Courier New" w:hAnsi="Courier New"/>
          <w:b w:val="0"/>
          <w:sz w:val="16"/>
        </w:rPr>
        <w:tab/>
        <w:tab/>
        <w:tab/>
        <w:tab/>
        <w:tab/>
        <w:t>// Pass in the most appropriate data-type hint based on the parent key.</w:t>
      </w:r>
      <w:r>
        <w:br/>
      </w:r>
      <w:r>
        <w:rPr>
          <w:rFonts w:ascii="Courier New" w:hAnsi="Courier New"/>
          <w:b w:val="0"/>
          <w:sz w:val="16"/>
        </w:rPr>
        <w:tab/>
        <w:tab/>
        <w:tab/>
        <w:tab/>
        <w:tab/>
        <w:t>if ( structKeyExists( fullHintList, key ) ) {</w:t>
      </w:r>
      <w:r>
        <w:br/>
      </w:r>
      <w:r>
        <w:rPr>
          <w:rFonts w:ascii="Courier New" w:hAnsi="Courier New"/>
          <w:b w:val="0"/>
          <w:sz w:val="16"/>
        </w:rPr>
      </w:r>
      <w:r>
        <w:br/>
      </w:r>
      <w:r>
        <w:rPr>
          <w:rFonts w:ascii="Courier New" w:hAnsi="Courier New"/>
          <w:b w:val="0"/>
          <w:sz w:val="16"/>
        </w:rPr>
        <w:tab/>
        <w:tab/>
        <w:tab/>
        <w:tab/>
        <w:tab/>
        <w:tab/>
        <w:t>serializeInput( input[ key ][ i ], fullHintList[ key ] );</w:t>
      </w:r>
      <w:r>
        <w:br/>
      </w:r>
      <w:r>
        <w:rPr>
          <w:rFonts w:ascii="Courier New" w:hAnsi="Courier New"/>
          <w:b w:val="0"/>
          <w:sz w:val="16"/>
        </w:rPr>
      </w:r>
      <w:r>
        <w:br/>
      </w:r>
      <w:r>
        <w:rPr>
          <w:rFonts w:ascii="Courier New" w:hAnsi="Courier New"/>
          <w:b w:val="0"/>
          <w:sz w:val="16"/>
        </w:rPr>
        <w:tab/>
        <w:tab/>
        <w:tab/>
        <w:tab/>
        <w:tab/>
        <w:t xml:space="preserve">// If the given key is unknown, just pass through the most recent hint as </w:t>
      </w:r>
      <w:r>
        <w:br/>
      </w:r>
      <w:r>
        <w:rPr>
          <w:rFonts w:ascii="Courier New" w:hAnsi="Courier New"/>
          <w:b w:val="0"/>
          <w:sz w:val="16"/>
        </w:rPr>
        <w:tab/>
        <w:tab/>
        <w:tab/>
        <w:tab/>
        <w:tab/>
        <w:t>// it may be defining the type for an entire structure.</w:t>
      </w:r>
      <w:r>
        <w:br/>
      </w:r>
      <w:r>
        <w:rPr>
          <w:rFonts w:ascii="Courier New" w:hAnsi="Courier New"/>
          <w:b w:val="0"/>
          <w:sz w:val="16"/>
        </w:rPr>
        <w:tab/>
        <w:tab/>
        <w:tab/>
        <w:tab/>
        <w:tab/>
        <w:t>} else {</w:t>
      </w:r>
      <w:r>
        <w:br/>
      </w:r>
      <w:r>
        <w:rPr>
          <w:rFonts w:ascii="Courier New" w:hAnsi="Courier New"/>
          <w:b w:val="0"/>
          <w:sz w:val="16"/>
        </w:rPr>
      </w:r>
      <w:r>
        <w:br/>
      </w:r>
      <w:r>
        <w:rPr>
          <w:rFonts w:ascii="Courier New" w:hAnsi="Courier New"/>
          <w:b w:val="0"/>
          <w:sz w:val="16"/>
        </w:rPr>
        <w:tab/>
        <w:tab/>
        <w:tab/>
        <w:tab/>
        <w:tab/>
        <w:tab/>
        <w:t>serializeInput( input[ key ][ i ], hint );</w:t>
      </w:r>
      <w:r>
        <w:br/>
      </w:r>
      <w:r>
        <w:rPr>
          <w:rFonts w:ascii="Courier New" w:hAnsi="Courier New"/>
          <w:b w:val="0"/>
          <w:sz w:val="16"/>
        </w:rPr>
      </w:r>
      <w:r>
        <w:br/>
      </w:r>
      <w:r>
        <w:rPr>
          <w:rFonts w:ascii="Courier New" w:hAnsi="Courier New"/>
          <w:b w:val="0"/>
          <w:sz w:val="16"/>
        </w:rPr>
        <w:tab/>
        <w:tab/>
        <w:tab/>
        <w:tab/>
        <w:tab/>
        <w:t>}</w:t>
      </w:r>
      <w:r>
        <w:br/>
      </w:r>
      <w:r>
        <w:rPr>
          <w:rFonts w:ascii="Courier New" w:hAnsi="Courier New"/>
          <w:b w:val="0"/>
          <w:sz w:val="16"/>
        </w:rPr>
      </w:r>
      <w:r>
        <w:br/>
      </w:r>
      <w:r>
        <w:rPr>
          <w:rFonts w:ascii="Courier New" w:hAnsi="Courier New"/>
          <w:b w:val="0"/>
          <w:sz w:val="16"/>
        </w:rPr>
        <w:tab/>
        <w:tab/>
        <w:tab/>
        <w:tab/>
        <w:t>} // END: Key list.</w:t>
      </w:r>
      <w:r>
        <w:br/>
      </w:r>
      <w:r>
        <w:rPr>
          <w:rFonts w:ascii="Courier New" w:hAnsi="Courier New"/>
          <w:b w:val="0"/>
          <w:sz w:val="16"/>
        </w:rPr>
      </w:r>
      <w:r>
        <w:br/>
      </w:r>
      <w:r>
        <w:rPr>
          <w:rFonts w:ascii="Courier New" w:hAnsi="Courier New"/>
          <w:b w:val="0"/>
          <w:sz w:val="16"/>
        </w:rPr>
        <w:tab/>
        <w:tab/>
        <w:tab/>
        <w:tab/>
        <w:t>writeOutput( "}" );</w:t>
      </w:r>
      <w:r>
        <w:br/>
      </w:r>
      <w:r>
        <w:rPr>
          <w:rFonts w:ascii="Courier New" w:hAnsi="Courier New"/>
          <w:b w:val="0"/>
          <w:sz w:val="16"/>
        </w:rPr>
      </w:r>
      <w:r>
        <w:br/>
      </w:r>
      <w:r>
        <w:rPr>
          <w:rFonts w:ascii="Courier New" w:hAnsi="Courier New"/>
          <w:b w:val="0"/>
          <w:sz w:val="16"/>
        </w:rPr>
        <w:tab/>
        <w:tab/>
        <w:tab/>
        <w:t>} // END: Row list.</w:t>
      </w:r>
      <w:r>
        <w:br/>
      </w:r>
      <w:r>
        <w:rPr>
          <w:rFonts w:ascii="Courier New" w:hAnsi="Courier New"/>
          <w:b w:val="0"/>
          <w:sz w:val="16"/>
        </w:rPr>
      </w:r>
      <w:r>
        <w:br/>
      </w:r>
      <w:r>
        <w:rPr>
          <w:rFonts w:ascii="Courier New" w:hAnsi="Courier New"/>
          <w:b w:val="0"/>
          <w:sz w:val="16"/>
        </w:rPr>
        <w:tab/>
        <w:tab/>
        <w:tab/>
        <w:t>writeOutput( "]" );</w:t>
      </w:r>
      <w:r>
        <w:br/>
      </w:r>
      <w:r>
        <w:rPr>
          <w:rFonts w:ascii="Courier New" w:hAnsi="Courier New"/>
          <w:b w:val="0"/>
          <w:sz w:val="16"/>
        </w:rPr>
        <w:tab/>
        <w:tab/>
        <w:tab/>
      </w:r>
      <w:r>
        <w:br/>
      </w:r>
      <w:r>
        <w:rPr>
          <w:rFonts w:ascii="Courier New" w:hAnsi="Courier New"/>
          <w:b w:val="0"/>
          <w:sz w:val="16"/>
        </w:rPr>
        <w:tab/>
        <w:tab/>
        <w:tab/>
        <w:t>return;</w:t>
      </w:r>
      <w:r>
        <w:br/>
      </w:r>
      <w:r>
        <w:rPr>
          <w:rFonts w:ascii="Courier New" w:hAnsi="Courier New"/>
          <w:b w:val="0"/>
          <w:sz w:val="16"/>
        </w:rPr>
      </w:r>
      <w:r>
        <w:br/>
      </w:r>
      <w:r>
        <w:rPr>
          <w:rFonts w:ascii="Courier New" w:hAnsi="Courier New"/>
          <w:b w:val="0"/>
          <w:sz w:val="16"/>
        </w:rPr>
        <w:tab/>
        <w:tab/>
        <w:t>} // END: isQuery().</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ab/>
        <w:t>// If we made it this far, we were given a data type that we're not actively supporting.</w:t>
      </w:r>
      <w:r>
        <w:br/>
      </w:r>
      <w:r>
        <w:rPr>
          <w:rFonts w:ascii="Courier New" w:hAnsi="Courier New"/>
          <w:b w:val="0"/>
          <w:sz w:val="16"/>
        </w:rPr>
        <w:tab/>
        <w:tab/>
        <w:t>// As such, we just have to hand this off to the native serializer.</w:t>
      </w:r>
      <w:r>
        <w:br/>
      </w:r>
      <w:r>
        <w:rPr>
          <w:rFonts w:ascii="Courier New" w:hAnsi="Courier New"/>
          <w:b w:val="0"/>
          <w:sz w:val="16"/>
        </w:rPr>
        <w:tab/>
        <w:tab/>
        <w:t>writeOutput( serializeJson( input )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tab/>
        <w:t>* I serialize and write the given string to the current output context, escaping all appropriate</w:t>
      </w:r>
      <w:r>
        <w:br/>
      </w:r>
      <w:r>
        <w:rPr>
          <w:rFonts w:ascii="Courier New" w:hAnsi="Courier New"/>
          <w:b w:val="0"/>
          <w:sz w:val="16"/>
        </w:rPr>
        <w:tab/>
        <w:t>* characters for the JSON specification.</w:t>
      </w:r>
      <w:r>
        <w:br/>
      </w:r>
      <w:r>
        <w:rPr>
          <w:rFonts w:ascii="Courier New" w:hAnsi="Courier New"/>
          <w:b w:val="0"/>
          <w:sz w:val="16"/>
        </w:rPr>
        <w:tab/>
        <w:t xml:space="preserve">* </w:t>
      </w:r>
      <w:r>
        <w:br/>
      </w:r>
      <w:r>
        <w:rPr>
          <w:rFonts w:ascii="Courier New" w:hAnsi="Courier New"/>
          <w:b w:val="0"/>
          <w:sz w:val="16"/>
        </w:rPr>
        <w:tab/>
        <w:t>* NOTE: We are using this manual-encoding process rather than the built-in serializeJson() function</w:t>
      </w:r>
      <w:r>
        <w:br/>
      </w:r>
      <w:r>
        <w:rPr>
          <w:rFonts w:ascii="Courier New" w:hAnsi="Courier New"/>
          <w:b w:val="0"/>
          <w:sz w:val="16"/>
        </w:rPr>
        <w:tab/>
        <w:t>* as there is a rather nasty bug that corrupts certain patterns in the output. Read more:</w:t>
      </w:r>
      <w:r>
        <w:br/>
      </w:r>
      <w:r>
        <w:rPr>
          <w:rFonts w:ascii="Courier New" w:hAnsi="Courier New"/>
          <w:b w:val="0"/>
          <w:sz w:val="16"/>
        </w:rPr>
        <w:tab/>
        <w:t xml:space="preserve">* </w:t>
      </w:r>
      <w:r>
        <w:br/>
      </w:r>
      <w:r>
        <w:rPr>
          <w:rFonts w:ascii="Courier New" w:hAnsi="Courier New"/>
          <w:b w:val="0"/>
          <w:sz w:val="16"/>
        </w:rPr>
        <w:tab/>
        <w:t>* http://www.bennadel.com/blog/2842-serializejson-and-the-input-and-output-encodings-are-not-same-errors-in-coldfusion.htm</w:t>
      </w:r>
      <w:r>
        <w:br/>
      </w:r>
      <w:r>
        <w:rPr>
          <w:rFonts w:ascii="Courier New" w:hAnsi="Courier New"/>
          <w:b w:val="0"/>
          <w:sz w:val="16"/>
        </w:rPr>
        <w:tab/>
        <w:t xml:space="preserve">* </w:t>
      </w:r>
      <w:r>
        <w:br/>
      </w:r>
      <w:r>
        <w:rPr>
          <w:rFonts w:ascii="Courier New" w:hAnsi="Courier New"/>
          <w:b w:val="0"/>
          <w:sz w:val="16"/>
        </w:rPr>
        <w:tab/>
        <w:t>* @input I am the string being serialized.</w:t>
      </w:r>
      <w:r>
        <w:br/>
      </w:r>
      <w:r>
        <w:rPr>
          <w:rFonts w:ascii="Courier New" w:hAnsi="Courier New"/>
          <w:b w:val="0"/>
          <w:sz w:val="16"/>
        </w:rPr>
        <w:tab/>
        <w:t>*/</w:t>
      </w:r>
      <w:r>
        <w:br/>
      </w:r>
      <w:r>
        <w:rPr>
          <w:rFonts w:ascii="Courier New" w:hAnsi="Courier New"/>
          <w:b w:val="0"/>
          <w:sz w:val="16"/>
        </w:rPr>
        <w:tab/>
        <w:t>private void function serializeInputString( required string input ) {</w:t>
      </w:r>
      <w:r>
        <w:br/>
      </w:r>
      <w:r>
        <w:rPr>
          <w:rFonts w:ascii="Courier New" w:hAnsi="Courier New"/>
          <w:b w:val="0"/>
          <w:sz w:val="16"/>
        </w:rPr>
      </w:r>
      <w:r>
        <w:br/>
      </w:r>
      <w:r>
        <w:rPr>
          <w:rFonts w:ascii="Courier New" w:hAnsi="Courier New"/>
          <w:b w:val="0"/>
          <w:sz w:val="16"/>
        </w:rPr>
        <w:tab/>
        <w:tab/>
        <w:t xml:space="preserve">// While this may not be technically needed, this will ensure that we are not using any </w:t>
      </w:r>
      <w:r>
        <w:br/>
      </w:r>
      <w:r>
        <w:rPr>
          <w:rFonts w:ascii="Courier New" w:hAnsi="Courier New"/>
          <w:b w:val="0"/>
          <w:sz w:val="16"/>
        </w:rPr>
        <w:tab/>
        <w:tab/>
        <w:t>// "undocumented features" of the language. If we explicitly cast to  a Java string, and</w:t>
      </w:r>
      <w:r>
        <w:br/>
      </w:r>
      <w:r>
        <w:rPr>
          <w:rFonts w:ascii="Courier New" w:hAnsi="Courier New"/>
          <w:b w:val="0"/>
          <w:sz w:val="16"/>
        </w:rPr>
        <w:tab/>
        <w:tab/>
        <w:t xml:space="preserve">// something goes wrong due to odd type-casting, it's a ColdFusion bug, at that point, not </w:t>
      </w:r>
      <w:r>
        <w:br/>
      </w:r>
      <w:r>
        <w:rPr>
          <w:rFonts w:ascii="Courier New" w:hAnsi="Courier New"/>
          <w:b w:val="0"/>
          <w:sz w:val="16"/>
        </w:rPr>
        <w:tab/>
        <w:tab/>
        <w:t>// a logic error ;)</w:t>
      </w:r>
      <w:r>
        <w:br/>
      </w:r>
      <w:r>
        <w:rPr>
          <w:rFonts w:ascii="Courier New" w:hAnsi="Courier New"/>
          <w:b w:val="0"/>
          <w:sz w:val="16"/>
        </w:rPr>
        <w:tab/>
        <w:tab/>
        <w:t>input = javaCast( "string", input );</w:t>
      </w:r>
      <w:r>
        <w:br/>
      </w:r>
      <w:r>
        <w:rPr>
          <w:rFonts w:ascii="Courier New" w:hAnsi="Courier New"/>
          <w:b w:val="0"/>
          <w:sz w:val="16"/>
        </w:rPr>
      </w:r>
      <w:r>
        <w:br/>
      </w:r>
      <w:r>
        <w:rPr>
          <w:rFonts w:ascii="Courier New" w:hAnsi="Courier New"/>
          <w:b w:val="0"/>
          <w:sz w:val="16"/>
        </w:rPr>
        <w:tab/>
        <w:tab/>
        <w:t>var length = input.length();</w:t>
      </w:r>
      <w:r>
        <w:br/>
      </w:r>
      <w:r>
        <w:rPr>
          <w:rFonts w:ascii="Courier New" w:hAnsi="Courier New"/>
          <w:b w:val="0"/>
          <w:sz w:val="16"/>
        </w:rPr>
      </w:r>
      <w:r>
        <w:br/>
      </w:r>
      <w:r>
        <w:rPr>
          <w:rFonts w:ascii="Courier New" w:hAnsi="Courier New"/>
          <w:b w:val="0"/>
          <w:sz w:val="16"/>
        </w:rPr>
        <w:tab/>
        <w:tab/>
        <w:t>writeOutput( """" );</w:t>
      </w:r>
      <w:r>
        <w:br/>
      </w:r>
      <w:r>
        <w:rPr>
          <w:rFonts w:ascii="Courier New" w:hAnsi="Courier New"/>
          <w:b w:val="0"/>
          <w:sz w:val="16"/>
        </w:rPr>
      </w:r>
      <w:r>
        <w:br/>
      </w:r>
      <w:r>
        <w:rPr>
          <w:rFonts w:ascii="Courier New" w:hAnsi="Courier New"/>
          <w:b w:val="0"/>
          <w:sz w:val="16"/>
        </w:rPr>
        <w:tab/>
        <w:tab/>
        <w:t>for ( var i = 1 ; i &lt;= length ; i++ ) {</w:t>
      </w:r>
      <w:r>
        <w:br/>
      </w:r>
      <w:r>
        <w:rPr>
          <w:rFonts w:ascii="Courier New" w:hAnsi="Courier New"/>
          <w:b w:val="0"/>
          <w:sz w:val="16"/>
        </w:rPr>
      </w:r>
      <w:r>
        <w:br/>
      </w:r>
      <w:r>
        <w:rPr>
          <w:rFonts w:ascii="Courier New" w:hAnsi="Courier New"/>
          <w:b w:val="0"/>
          <w:sz w:val="16"/>
        </w:rPr>
        <w:tab/>
        <w:tab/>
        <w:tab/>
        <w:t>var charCode = input.codePointAt( javaCast( "int", i - 1 ) );</w:t>
      </w:r>
      <w:r>
        <w:br/>
      </w:r>
      <w:r>
        <w:rPr>
          <w:rFonts w:ascii="Courier New" w:hAnsi="Courier New"/>
          <w:b w:val="0"/>
          <w:sz w:val="16"/>
        </w:rPr>
      </w:r>
      <w:r>
        <w:br/>
      </w:r>
      <w:r>
        <w:rPr>
          <w:rFonts w:ascii="Courier New" w:hAnsi="Courier New"/>
          <w:b w:val="0"/>
          <w:sz w:val="16"/>
        </w:rPr>
        <w:tab/>
        <w:tab/>
        <w:tab/>
        <w:t>// Check for the most common case first (normal characters).</w:t>
      </w:r>
      <w:r>
        <w:br/>
      </w:r>
      <w:r>
        <w:rPr>
          <w:rFonts w:ascii="Courier New" w:hAnsi="Courier New"/>
          <w:b w:val="0"/>
          <w:sz w:val="16"/>
        </w:rPr>
        <w:tab/>
        <w:tab/>
        <w:tab/>
        <w:t xml:space="preserve">if ( </w:t>
      </w:r>
      <w:r>
        <w:br/>
      </w:r>
      <w:r>
        <w:rPr>
          <w:rFonts w:ascii="Courier New" w:hAnsi="Courier New"/>
          <w:b w:val="0"/>
          <w:sz w:val="16"/>
        </w:rPr>
        <w:tab/>
        <w:tab/>
        <w:tab/>
        <w:tab/>
        <w:t>( charCode &gt;= 32 ) &amp;&amp;</w:t>
      </w:r>
      <w:r>
        <w:br/>
      </w:r>
      <w:r>
        <w:rPr>
          <w:rFonts w:ascii="Courier New" w:hAnsi="Courier New"/>
          <w:b w:val="0"/>
          <w:sz w:val="16"/>
        </w:rPr>
        <w:tab/>
        <w:tab/>
        <w:tab/>
        <w:tab/>
        <w:t>( charCode != 34 ) &amp;&amp;</w:t>
      </w:r>
      <w:r>
        <w:br/>
      </w:r>
      <w:r>
        <w:rPr>
          <w:rFonts w:ascii="Courier New" w:hAnsi="Courier New"/>
          <w:b w:val="0"/>
          <w:sz w:val="16"/>
        </w:rPr>
        <w:tab/>
        <w:tab/>
        <w:tab/>
        <w:tab/>
        <w:t>( charCode != 47 ) &amp;&amp;</w:t>
      </w:r>
      <w:r>
        <w:br/>
      </w:r>
      <w:r>
        <w:rPr>
          <w:rFonts w:ascii="Courier New" w:hAnsi="Courier New"/>
          <w:b w:val="0"/>
          <w:sz w:val="16"/>
        </w:rPr>
        <w:tab/>
        <w:tab/>
        <w:tab/>
        <w:tab/>
        <w:t>( charCode != 92 ) &amp;&amp;</w:t>
      </w:r>
      <w:r>
        <w:br/>
      </w:r>
      <w:r>
        <w:rPr>
          <w:rFonts w:ascii="Courier New" w:hAnsi="Courier New"/>
          <w:b w:val="0"/>
          <w:sz w:val="16"/>
        </w:rPr>
        <w:tab/>
        <w:tab/>
        <w:tab/>
        <w:tab/>
        <w:t>( charCode != 8232 ) &amp;&amp;</w:t>
      </w:r>
      <w:r>
        <w:br/>
      </w:r>
      <w:r>
        <w:rPr>
          <w:rFonts w:ascii="Courier New" w:hAnsi="Courier New"/>
          <w:b w:val="0"/>
          <w:sz w:val="16"/>
        </w:rPr>
        <w:tab/>
        <w:tab/>
        <w:tab/>
        <w:tab/>
        <w:t>( charCode != 8233 )</w:t>
      </w:r>
      <w:r>
        <w:br/>
      </w:r>
      <w:r>
        <w:rPr>
          <w:rFonts w:ascii="Courier New" w:hAnsi="Courier New"/>
          <w:b w:val="0"/>
          <w:sz w:val="16"/>
        </w:rPr>
        <w:tab/>
        <w:tab/>
        <w:tab/>
        <w:tab/>
        <w:t>) {</w:t>
      </w:r>
      <w:r>
        <w:br/>
      </w:r>
      <w:r>
        <w:rPr>
          <w:rFonts w:ascii="Courier New" w:hAnsi="Courier New"/>
          <w:b w:val="0"/>
          <w:sz w:val="16"/>
        </w:rPr>
      </w:r>
      <w:r>
        <w:br/>
      </w:r>
      <w:r>
        <w:rPr>
          <w:rFonts w:ascii="Courier New" w:hAnsi="Courier New"/>
          <w:b w:val="0"/>
          <w:sz w:val="16"/>
        </w:rPr>
        <w:tab/>
        <w:tab/>
        <w:tab/>
        <w:tab/>
        <w:t>writeOutput( chr( charCode ) );</w:t>
      </w:r>
      <w:r>
        <w:br/>
      </w:r>
      <w:r>
        <w:rPr>
          <w:rFonts w:ascii="Courier New" w:hAnsi="Courier New"/>
          <w:b w:val="0"/>
          <w:sz w:val="16"/>
        </w:rPr>
      </w:r>
      <w:r>
        <w:br/>
      </w:r>
      <w:r>
        <w:rPr>
          <w:rFonts w:ascii="Courier New" w:hAnsi="Courier New"/>
          <w:b w:val="0"/>
          <w:sz w:val="16"/>
        </w:rPr>
        <w:tab/>
        <w:tab/>
        <w:tab/>
        <w:t>// Check for the special cases next (control characters, characters that</w:t>
      </w:r>
      <w:r>
        <w:br/>
      </w:r>
      <w:r>
        <w:rPr>
          <w:rFonts w:ascii="Courier New" w:hAnsi="Courier New"/>
          <w:b w:val="0"/>
          <w:sz w:val="16"/>
        </w:rPr>
        <w:tab/>
        <w:tab/>
        <w:tab/>
        <w:t>// need to be escaped, and characters that need to be encoded nicely).</w:t>
      </w:r>
      <w:r>
        <w:br/>
      </w:r>
      <w:r>
        <w:rPr>
          <w:rFonts w:ascii="Courier New" w:hAnsi="Courier New"/>
          <w:b w:val="0"/>
          <w:sz w:val="16"/>
        </w:rPr>
        <w:tab/>
        <w:tab/>
        <w:tab/>
        <w:t>} else if ( charCode == 8 ) {</w:t>
      </w:r>
      <w:r>
        <w:br/>
      </w:r>
      <w:r>
        <w:rPr>
          <w:rFonts w:ascii="Courier New" w:hAnsi="Courier New"/>
          <w:b w:val="0"/>
          <w:sz w:val="16"/>
        </w:rPr>
      </w:r>
      <w:r>
        <w:br/>
      </w:r>
      <w:r>
        <w:rPr>
          <w:rFonts w:ascii="Courier New" w:hAnsi="Courier New"/>
          <w:b w:val="0"/>
          <w:sz w:val="16"/>
        </w:rPr>
        <w:tab/>
        <w:tab/>
        <w:tab/>
        <w:tab/>
        <w:t>writeOutput( "\b" );</w:t>
      </w:r>
      <w:r>
        <w:br/>
      </w:r>
      <w:r>
        <w:rPr>
          <w:rFonts w:ascii="Courier New" w:hAnsi="Courier New"/>
          <w:b w:val="0"/>
          <w:sz w:val="16"/>
        </w:rPr>
        <w:tab/>
        <w:tab/>
        <w:tab/>
        <w:tab/>
      </w:r>
      <w:r>
        <w:br/>
      </w:r>
      <w:r>
        <w:rPr>
          <w:rFonts w:ascii="Courier New" w:hAnsi="Courier New"/>
          <w:b w:val="0"/>
          <w:sz w:val="16"/>
        </w:rPr>
        <w:tab/>
        <w:tab/>
        <w:tab/>
        <w:t>} else if ( charCode == 9 ) {</w:t>
      </w:r>
      <w:r>
        <w:br/>
      </w:r>
      <w:r>
        <w:rPr>
          <w:rFonts w:ascii="Courier New" w:hAnsi="Courier New"/>
          <w:b w:val="0"/>
          <w:sz w:val="16"/>
        </w:rPr>
      </w:r>
      <w:r>
        <w:br/>
      </w:r>
      <w:r>
        <w:rPr>
          <w:rFonts w:ascii="Courier New" w:hAnsi="Courier New"/>
          <w:b w:val="0"/>
          <w:sz w:val="16"/>
        </w:rPr>
        <w:tab/>
        <w:tab/>
        <w:tab/>
        <w:tab/>
        <w:t>writeOutput( "\t" );</w:t>
      </w:r>
      <w:r>
        <w:br/>
      </w:r>
      <w:r>
        <w:rPr>
          <w:rFonts w:ascii="Courier New" w:hAnsi="Courier New"/>
          <w:b w:val="0"/>
          <w:sz w:val="16"/>
        </w:rPr>
      </w:r>
      <w:r>
        <w:br/>
      </w:r>
      <w:r>
        <w:rPr>
          <w:rFonts w:ascii="Courier New" w:hAnsi="Courier New"/>
          <w:b w:val="0"/>
          <w:sz w:val="16"/>
        </w:rPr>
        <w:tab/>
        <w:tab/>
        <w:tab/>
        <w:t>} else if ( charCode == 10 ) {</w:t>
      </w:r>
      <w:r>
        <w:br/>
      </w:r>
      <w:r>
        <w:rPr>
          <w:rFonts w:ascii="Courier New" w:hAnsi="Courier New"/>
          <w:b w:val="0"/>
          <w:sz w:val="16"/>
        </w:rPr>
      </w:r>
      <w:r>
        <w:br/>
      </w:r>
      <w:r>
        <w:rPr>
          <w:rFonts w:ascii="Courier New" w:hAnsi="Courier New"/>
          <w:b w:val="0"/>
          <w:sz w:val="16"/>
        </w:rPr>
        <w:tab/>
        <w:tab/>
        <w:tab/>
        <w:tab/>
        <w:t>writeOutput( "\n" );</w:t>
      </w:r>
      <w:r>
        <w:br/>
      </w:r>
      <w:r>
        <w:rPr>
          <w:rFonts w:ascii="Courier New" w:hAnsi="Courier New"/>
          <w:b w:val="0"/>
          <w:sz w:val="16"/>
        </w:rPr>
      </w:r>
      <w:r>
        <w:br/>
      </w:r>
      <w:r>
        <w:rPr>
          <w:rFonts w:ascii="Courier New" w:hAnsi="Courier New"/>
          <w:b w:val="0"/>
          <w:sz w:val="16"/>
        </w:rPr>
        <w:tab/>
        <w:tab/>
        <w:tab/>
        <w:t>} else if ( charCode == 12 ) {</w:t>
      </w:r>
      <w:r>
        <w:br/>
      </w:r>
      <w:r>
        <w:rPr>
          <w:rFonts w:ascii="Courier New" w:hAnsi="Courier New"/>
          <w:b w:val="0"/>
          <w:sz w:val="16"/>
        </w:rPr>
      </w:r>
      <w:r>
        <w:br/>
      </w:r>
      <w:r>
        <w:rPr>
          <w:rFonts w:ascii="Courier New" w:hAnsi="Courier New"/>
          <w:b w:val="0"/>
          <w:sz w:val="16"/>
        </w:rPr>
        <w:tab/>
        <w:tab/>
        <w:tab/>
        <w:tab/>
        <w:t>writeOutput( "\f" );</w:t>
      </w:r>
      <w:r>
        <w:br/>
      </w:r>
      <w:r>
        <w:rPr>
          <w:rFonts w:ascii="Courier New" w:hAnsi="Courier New"/>
          <w:b w:val="0"/>
          <w:sz w:val="16"/>
        </w:rPr>
      </w:r>
      <w:r>
        <w:br/>
      </w:r>
      <w:r>
        <w:rPr>
          <w:rFonts w:ascii="Courier New" w:hAnsi="Courier New"/>
          <w:b w:val="0"/>
          <w:sz w:val="16"/>
        </w:rPr>
        <w:tab/>
        <w:tab/>
        <w:tab/>
        <w:t>} else if ( charCode == 13 ) {</w:t>
      </w:r>
      <w:r>
        <w:br/>
      </w:r>
      <w:r>
        <w:rPr>
          <w:rFonts w:ascii="Courier New" w:hAnsi="Courier New"/>
          <w:b w:val="0"/>
          <w:sz w:val="16"/>
        </w:rPr>
      </w:r>
      <w:r>
        <w:br/>
      </w:r>
      <w:r>
        <w:rPr>
          <w:rFonts w:ascii="Courier New" w:hAnsi="Courier New"/>
          <w:b w:val="0"/>
          <w:sz w:val="16"/>
        </w:rPr>
        <w:tab/>
        <w:tab/>
        <w:tab/>
        <w:tab/>
        <w:t>writeOutput( "\r" );</w:t>
      </w:r>
      <w:r>
        <w:br/>
      </w:r>
      <w:r>
        <w:rPr>
          <w:rFonts w:ascii="Courier New" w:hAnsi="Courier New"/>
          <w:b w:val="0"/>
          <w:sz w:val="16"/>
        </w:rPr>
      </w:r>
      <w:r>
        <w:br/>
      </w:r>
      <w:r>
        <w:rPr>
          <w:rFonts w:ascii="Courier New" w:hAnsi="Courier New"/>
          <w:b w:val="0"/>
          <w:sz w:val="16"/>
        </w:rPr>
        <w:tab/>
        <w:tab/>
        <w:tab/>
        <w:t xml:space="preserve">} else if ( </w:t>
      </w:r>
      <w:r>
        <w:br/>
      </w:r>
      <w:r>
        <w:rPr>
          <w:rFonts w:ascii="Courier New" w:hAnsi="Courier New"/>
          <w:b w:val="0"/>
          <w:sz w:val="16"/>
        </w:rPr>
        <w:tab/>
        <w:tab/>
        <w:tab/>
        <w:tab/>
        <w:t>( charCode &lt; 32 ) ||</w:t>
      </w:r>
      <w:r>
        <w:br/>
      </w:r>
      <w:r>
        <w:rPr>
          <w:rFonts w:ascii="Courier New" w:hAnsi="Courier New"/>
          <w:b w:val="0"/>
          <w:sz w:val="16"/>
        </w:rPr>
        <w:tab/>
        <w:tab/>
        <w:tab/>
        <w:tab/>
        <w:t>( charCode == 8232 ) ||</w:t>
      </w:r>
      <w:r>
        <w:br/>
      </w:r>
      <w:r>
        <w:rPr>
          <w:rFonts w:ascii="Courier New" w:hAnsi="Courier New"/>
          <w:b w:val="0"/>
          <w:sz w:val="16"/>
        </w:rPr>
        <w:tab/>
        <w:tab/>
        <w:tab/>
        <w:tab/>
        <w:t>( charCode == 8233 )</w:t>
      </w:r>
      <w:r>
        <w:br/>
      </w:r>
      <w:r>
        <w:rPr>
          <w:rFonts w:ascii="Courier New" w:hAnsi="Courier New"/>
          <w:b w:val="0"/>
          <w:sz w:val="16"/>
        </w:rPr>
        <w:tab/>
        <w:tab/>
        <w:tab/>
        <w:tab/>
        <w:t>) {</w:t>
      </w:r>
      <w:r>
        <w:br/>
      </w:r>
      <w:r>
        <w:rPr>
          <w:rFonts w:ascii="Courier New" w:hAnsi="Courier New"/>
          <w:b w:val="0"/>
          <w:sz w:val="16"/>
        </w:rPr>
      </w:r>
      <w:r>
        <w:br/>
      </w:r>
      <w:r>
        <w:rPr>
          <w:rFonts w:ascii="Courier New" w:hAnsi="Courier New"/>
          <w:b w:val="0"/>
          <w:sz w:val="16"/>
        </w:rPr>
        <w:tab/>
        <w:tab/>
        <w:tab/>
        <w:tab/>
        <w:t>// For Unicode hex values, we need to enforce a 4-digit code.</w:t>
      </w:r>
      <w:r>
        <w:br/>
      </w:r>
      <w:r>
        <w:rPr>
          <w:rFonts w:ascii="Courier New" w:hAnsi="Courier New"/>
          <w:b w:val="0"/>
          <w:sz w:val="16"/>
        </w:rPr>
        <w:tab/>
        <w:tab/>
        <w:tab/>
        <w:tab/>
        <w:t>writeOutput( "\u" &amp; right( ( "000" &amp; formatBaseN( charCode, 16 ) ), 4 ) );</w:t>
      </w:r>
      <w:r>
        <w:br/>
      </w:r>
      <w:r>
        <w:rPr>
          <w:rFonts w:ascii="Courier New" w:hAnsi="Courier New"/>
          <w:b w:val="0"/>
          <w:sz w:val="16"/>
        </w:rPr>
      </w:r>
      <w:r>
        <w:br/>
      </w:r>
      <w:r>
        <w:rPr>
          <w:rFonts w:ascii="Courier New" w:hAnsi="Courier New"/>
          <w:b w:val="0"/>
          <w:sz w:val="16"/>
        </w:rPr>
        <w:tab/>
        <w:tab/>
        <w:tab/>
        <w:t>} else if ( charCode == 34 ) {</w:t>
      </w:r>
      <w:r>
        <w:br/>
      </w:r>
      <w:r>
        <w:rPr>
          <w:rFonts w:ascii="Courier New" w:hAnsi="Courier New"/>
          <w:b w:val="0"/>
          <w:sz w:val="16"/>
        </w:rPr>
      </w:r>
      <w:r>
        <w:br/>
      </w:r>
      <w:r>
        <w:rPr>
          <w:rFonts w:ascii="Courier New" w:hAnsi="Courier New"/>
          <w:b w:val="0"/>
          <w:sz w:val="16"/>
        </w:rPr>
        <w:tab/>
        <w:tab/>
        <w:tab/>
        <w:tab/>
        <w:t>writeOutput( "\""" );</w:t>
      </w:r>
      <w:r>
        <w:br/>
      </w:r>
      <w:r>
        <w:rPr>
          <w:rFonts w:ascii="Courier New" w:hAnsi="Courier New"/>
          <w:b w:val="0"/>
          <w:sz w:val="16"/>
        </w:rPr>
      </w:r>
      <w:r>
        <w:br/>
      </w:r>
      <w:r>
        <w:rPr>
          <w:rFonts w:ascii="Courier New" w:hAnsi="Courier New"/>
          <w:b w:val="0"/>
          <w:sz w:val="16"/>
        </w:rPr>
        <w:tab/>
        <w:tab/>
        <w:tab/>
        <w:t>} else if ( charCode == 47 ) {</w:t>
      </w:r>
      <w:r>
        <w:br/>
      </w:r>
      <w:r>
        <w:rPr>
          <w:rFonts w:ascii="Courier New" w:hAnsi="Courier New"/>
          <w:b w:val="0"/>
          <w:sz w:val="16"/>
        </w:rPr>
      </w:r>
      <w:r>
        <w:br/>
      </w:r>
      <w:r>
        <w:rPr>
          <w:rFonts w:ascii="Courier New" w:hAnsi="Courier New"/>
          <w:b w:val="0"/>
          <w:sz w:val="16"/>
        </w:rPr>
        <w:tab/>
        <w:tab/>
        <w:tab/>
        <w:tab/>
        <w:t>writeOutput( "\/" );</w:t>
      </w:r>
      <w:r>
        <w:br/>
      </w:r>
      <w:r>
        <w:rPr>
          <w:rFonts w:ascii="Courier New" w:hAnsi="Courier New"/>
          <w:b w:val="0"/>
          <w:sz w:val="16"/>
        </w:rPr>
      </w:r>
      <w:r>
        <w:br/>
      </w:r>
      <w:r>
        <w:rPr>
          <w:rFonts w:ascii="Courier New" w:hAnsi="Courier New"/>
          <w:b w:val="0"/>
          <w:sz w:val="16"/>
        </w:rPr>
        <w:tab/>
        <w:tab/>
        <w:tab/>
        <w:t>} else if ( charCode == 92 ) {</w:t>
      </w:r>
      <w:r>
        <w:br/>
      </w:r>
      <w:r>
        <w:rPr>
          <w:rFonts w:ascii="Courier New" w:hAnsi="Courier New"/>
          <w:b w:val="0"/>
          <w:sz w:val="16"/>
        </w:rPr>
      </w:r>
      <w:r>
        <w:br/>
      </w:r>
      <w:r>
        <w:rPr>
          <w:rFonts w:ascii="Courier New" w:hAnsi="Courier New"/>
          <w:b w:val="0"/>
          <w:sz w:val="16"/>
        </w:rPr>
        <w:tab/>
        <w:tab/>
        <w:tab/>
        <w:tab/>
        <w:t>writeOutput( "\\" );</w:t>
      </w:r>
      <w:r>
        <w:br/>
      </w:r>
      <w:r>
        <w:rPr>
          <w:rFonts w:ascii="Courier New" w:hAnsi="Courier New"/>
          <w:b w:val="0"/>
          <w:sz w:val="16"/>
        </w:rPr>
      </w:r>
      <w:r>
        <w:br/>
      </w:r>
      <w:r>
        <w:rPr>
          <w:rFonts w:ascii="Courier New" w:hAnsi="Courier New"/>
          <w:b w:val="0"/>
          <w:sz w:val="16"/>
        </w:rPr>
        <w:tab/>
        <w:tab/>
        <w:tab/>
        <w:t>}</w:t>
      </w:r>
      <w:r>
        <w:br/>
      </w:r>
      <w:r>
        <w:rPr>
          <w:rFonts w:ascii="Courier New" w:hAnsi="Courier New"/>
          <w:b w:val="0"/>
          <w:sz w:val="16"/>
        </w:rPr>
      </w:r>
      <w:r>
        <w:br/>
      </w:r>
      <w:r>
        <w:rPr>
          <w:rFonts w:ascii="Courier New" w:hAnsi="Courier New"/>
          <w:b w:val="0"/>
          <w:sz w:val="16"/>
        </w:rPr>
        <w:tab/>
        <w:tab/>
        <w:t>}</w:t>
      </w:r>
      <w:r>
        <w:br/>
      </w:r>
      <w:r>
        <w:rPr>
          <w:rFonts w:ascii="Courier New" w:hAnsi="Courier New"/>
          <w:b w:val="0"/>
          <w:sz w:val="16"/>
        </w:rPr>
      </w:r>
      <w:r>
        <w:br/>
      </w:r>
      <w:r>
        <w:rPr>
          <w:rFonts w:ascii="Courier New" w:hAnsi="Courier New"/>
          <w:b w:val="0"/>
          <w:sz w:val="16"/>
        </w:rPr>
        <w:tab/>
        <w:tab/>
        <w:t>writeOutput( """"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tab/>
        <w:t xml:space="preserve">* I serialize and return the given string, escaping all appropriate characters for the </w:t>
      </w:r>
      <w:r>
        <w:br/>
      </w:r>
      <w:r>
        <w:rPr>
          <w:rFonts w:ascii="Courier New" w:hAnsi="Courier New"/>
          <w:b w:val="0"/>
          <w:sz w:val="16"/>
        </w:rPr>
        <w:tab/>
        <w:t>* JSON specification.</w:t>
      </w:r>
      <w:r>
        <w:br/>
      </w:r>
      <w:r>
        <w:rPr>
          <w:rFonts w:ascii="Courier New" w:hAnsi="Courier New"/>
          <w:b w:val="0"/>
          <w:sz w:val="16"/>
        </w:rPr>
        <w:tab/>
        <w:t xml:space="preserve">* </w:t>
      </w:r>
      <w:r>
        <w:br/>
      </w:r>
      <w:r>
        <w:rPr>
          <w:rFonts w:ascii="Courier New" w:hAnsi="Courier New"/>
          <w:b w:val="0"/>
          <w:sz w:val="16"/>
        </w:rPr>
        <w:tab/>
        <w:t>* @input I am the string being serialized.</w:t>
      </w:r>
      <w:r>
        <w:br/>
      </w:r>
      <w:r>
        <w:rPr>
          <w:rFonts w:ascii="Courier New" w:hAnsi="Courier New"/>
          <w:b w:val="0"/>
          <w:sz w:val="16"/>
        </w:rPr>
        <w:tab/>
        <w:t>* @output false</w:t>
      </w:r>
      <w:r>
        <w:br/>
      </w:r>
      <w:r>
        <w:rPr>
          <w:rFonts w:ascii="Courier New" w:hAnsi="Courier New"/>
          <w:b w:val="0"/>
          <w:sz w:val="16"/>
        </w:rPr>
        <w:tab/>
        <w:t>*/</w:t>
      </w:r>
      <w:r>
        <w:br/>
      </w:r>
      <w:r>
        <w:rPr>
          <w:rFonts w:ascii="Courier New" w:hAnsi="Courier New"/>
          <w:b w:val="0"/>
          <w:sz w:val="16"/>
        </w:rPr>
        <w:tab/>
        <w:t>private string function serializeString( required string input ) {</w:t>
      </w:r>
      <w:r>
        <w:br/>
      </w:r>
      <w:r>
        <w:rPr>
          <w:rFonts w:ascii="Courier New" w:hAnsi="Courier New"/>
          <w:b w:val="0"/>
          <w:sz w:val="16"/>
        </w:rPr>
      </w:r>
      <w:r>
        <w:br/>
      </w:r>
      <w:r>
        <w:rPr>
          <w:rFonts w:ascii="Courier New" w:hAnsi="Courier New"/>
          <w:b w:val="0"/>
          <w:sz w:val="16"/>
        </w:rPr>
        <w:tab/>
        <w:tab/>
        <w:t>savecontent variable = "local.json" {</w:t>
      </w:r>
      <w:r>
        <w:br/>
      </w:r>
      <w:r>
        <w:rPr>
          <w:rFonts w:ascii="Courier New" w:hAnsi="Courier New"/>
          <w:b w:val="0"/>
          <w:sz w:val="16"/>
        </w:rPr>
      </w:r>
      <w:r>
        <w:br/>
      </w:r>
      <w:r>
        <w:rPr>
          <w:rFonts w:ascii="Courier New" w:hAnsi="Courier New"/>
          <w:b w:val="0"/>
          <w:sz w:val="16"/>
        </w:rPr>
        <w:tab/>
        <w:tab/>
        <w:tab/>
        <w:t>serializeInputString( input );</w:t>
      </w:r>
      <w:r>
        <w:br/>
      </w:r>
      <w:r>
        <w:rPr>
          <w:rFonts w:ascii="Courier New" w:hAnsi="Courier New"/>
          <w:b w:val="0"/>
          <w:sz w:val="16"/>
        </w:rPr>
      </w:r>
      <w:r>
        <w:br/>
      </w:r>
      <w:r>
        <w:rPr>
          <w:rFonts w:ascii="Courier New" w:hAnsi="Courier New"/>
          <w:b w:val="0"/>
          <w:sz w:val="16"/>
        </w:rPr>
        <w:tab/>
        <w:tab/>
        <w:t>}</w:t>
      </w:r>
      <w:r>
        <w:br/>
      </w:r>
      <w:r>
        <w:rPr>
          <w:rFonts w:ascii="Courier New" w:hAnsi="Courier New"/>
          <w:b w:val="0"/>
          <w:sz w:val="16"/>
        </w:rPr>
      </w:r>
      <w:r>
        <w:br/>
      </w:r>
      <w:r>
        <w:rPr>
          <w:rFonts w:ascii="Courier New" w:hAnsi="Courier New"/>
          <w:b w:val="0"/>
          <w:sz w:val="16"/>
        </w:rPr>
        <w:tab/>
        <w:tab/>
        <w:t>return( json );</w:t>
      </w:r>
      <w:r>
        <w:br/>
      </w:r>
      <w:r>
        <w:rPr>
          <w:rFonts w:ascii="Courier New" w:hAnsi="Courier New"/>
          <w:b w:val="0"/>
          <w:sz w:val="16"/>
        </w:rPr>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w:t>
      </w:r>
    </w:p>
    <w:p>
      <w:pPr>
        <w:pStyle w:val="Heading1"/>
      </w:pPr>
      <w:r>
        <w:t>v1/lib/TokenGenerator.cfc</w:t>
      </w:r>
    </w:p>
    <w:p>
      <w:pPr>
        <w:spacing w:before="40" w:after="160"/>
        <w:ind w:left="283"/>
        <w:shd w:val="clear" w:color="auto" w:fill="F2F2F2"/>
      </w:pPr>
      <w:r>
        <w:rPr>
          <w:rFonts w:ascii="Courier New" w:hAnsi="Courier New"/>
          <w:b w:val="0"/>
          <w:sz w:val="16"/>
        </w:rPr>
        <w:t>component</w:t>
      </w:r>
      <w:r>
        <w:br/>
      </w:r>
      <w:r>
        <w:rPr>
          <w:rFonts w:ascii="Courier New" w:hAnsi="Courier New"/>
          <w:b w:val="0"/>
          <w:sz w:val="16"/>
        </w:rPr>
        <w:tab/>
        <w:t>output = false</w:t>
      </w:r>
      <w:r>
        <w:br/>
      </w:r>
      <w:r>
        <w:rPr>
          <w:rFonts w:ascii="Courier New" w:hAnsi="Courier New"/>
          <w:b w:val="0"/>
          <w:sz w:val="16"/>
        </w:rPr>
        <w:tab/>
        <w:t>hint = "Генерирует случайные токены с помощью Java SecureRandom."</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ab/>
        <w:t>public any function init() {</w:t>
      </w:r>
      <w:r>
        <w:br/>
      </w:r>
      <w:r>
        <w:rPr>
          <w:rFonts w:ascii="Courier New" w:hAnsi="Courier New"/>
          <w:b w:val="0"/>
          <w:sz w:val="16"/>
        </w:rPr>
        <w:tab/>
        <w:tab/>
        <w:t>generator = createObject( "java", "java.security.SecureRandom" )</w:t>
      </w:r>
      <w:r>
        <w:br/>
      </w:r>
      <w:r>
        <w:rPr>
          <w:rFonts w:ascii="Courier New" w:hAnsi="Courier New"/>
          <w:b w:val="0"/>
          <w:sz w:val="16"/>
        </w:rPr>
        <w:tab/>
        <w:tab/>
        <w:tab/>
        <w:t>.getInstance(</w:t>
      </w:r>
      <w:r>
        <w:br/>
      </w:r>
      <w:r>
        <w:rPr>
          <w:rFonts w:ascii="Courier New" w:hAnsi="Courier New"/>
          <w:b w:val="0"/>
          <w:sz w:val="16"/>
        </w:rPr>
        <w:tab/>
        <w:tab/>
        <w:tab/>
        <w:tab/>
        <w:t>javaCast( "string", "SHA1PRNG" ),</w:t>
      </w:r>
      <w:r>
        <w:br/>
      </w:r>
      <w:r>
        <w:rPr>
          <w:rFonts w:ascii="Courier New" w:hAnsi="Courier New"/>
          <w:b w:val="0"/>
          <w:sz w:val="16"/>
        </w:rPr>
        <w:tab/>
        <w:tab/>
        <w:tab/>
        <w:tab/>
        <w:t>javaCast( "string", "SUN" )</w:t>
      </w:r>
      <w:r>
        <w:br/>
      </w:r>
      <w:r>
        <w:rPr>
          <w:rFonts w:ascii="Courier New" w:hAnsi="Courier New"/>
          <w:b w:val="0"/>
          <w:sz w:val="16"/>
        </w:rPr>
        <w:tab/>
        <w:tab/>
        <w:tab/>
        <w:t>)</w:t>
      </w:r>
      <w:r>
        <w:br/>
      </w:r>
      <w:r>
        <w:rPr>
          <w:rFonts w:ascii="Courier New" w:hAnsi="Courier New"/>
          <w:b w:val="0"/>
          <w:sz w:val="16"/>
        </w:rPr>
        <w:tab/>
        <w:tab/>
        <w:t>;</w:t>
      </w:r>
      <w:r>
        <w:br/>
      </w:r>
      <w:r>
        <w:rPr>
          <w:rFonts w:ascii="Courier New" w:hAnsi="Courier New"/>
          <w:b w:val="0"/>
          <w:sz w:val="16"/>
        </w:rPr>
        <w:tab/>
        <w:tab/>
        <w:t>generator.nextBytes( charsetDecode( " ", "utf-8" ) );</w:t>
      </w:r>
      <w:r>
        <w:br/>
      </w:r>
      <w:r>
        <w:rPr>
          <w:rFonts w:ascii="Courier New" w:hAnsi="Courier New"/>
          <w:b w:val="0"/>
          <w:sz w:val="16"/>
        </w:rPr>
        <w:tab/>
        <w:tab/>
        <w:t>reseedAt = getNextReseedAt();</w:t>
      </w:r>
      <w:r>
        <w:br/>
      </w:r>
      <w:r>
        <w:rPr>
          <w:rFonts w:ascii="Courier New" w:hAnsi="Courier New"/>
          <w:b w:val="0"/>
          <w:sz w:val="16"/>
        </w:rPr>
      </w:r>
      <w:r>
        <w:br/>
      </w:r>
      <w:r>
        <w:rPr>
          <w:rFonts w:ascii="Courier New" w:hAnsi="Courier New"/>
          <w:b w:val="0"/>
          <w:sz w:val="16"/>
        </w:rPr>
        <w:tab/>
        <w:tab/>
        <w:t>return( this );</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ab/>
        <w:t>public string function nextToken( numeric byteCount = 32 ) {</w:t>
      </w:r>
      <w:r>
        <w:br/>
      </w:r>
      <w:r>
        <w:rPr>
          <w:rFonts w:ascii="Courier New" w:hAnsi="Courier New"/>
          <w:b w:val="0"/>
          <w:sz w:val="16"/>
        </w:rPr>
        <w:tab/>
        <w:tab/>
        <w:t>if ( now() &gt;= reseedAt ) {</w:t>
      </w:r>
      <w:r>
        <w:br/>
      </w:r>
      <w:r>
        <w:rPr>
          <w:rFonts w:ascii="Courier New" w:hAnsi="Courier New"/>
          <w:b w:val="0"/>
          <w:sz w:val="16"/>
        </w:rPr>
        <w:tab/>
        <w:tab/>
        <w:tab/>
        <w:t>lock</w:t>
      </w:r>
      <w:r>
        <w:br/>
      </w:r>
      <w:r>
        <w:rPr>
          <w:rFonts w:ascii="Courier New" w:hAnsi="Courier New"/>
          <w:b w:val="0"/>
          <w:sz w:val="16"/>
        </w:rPr>
        <w:tab/>
        <w:tab/>
        <w:tab/>
        <w:tab/>
        <w:t>name = "TokenGenerator.reseedCheck"</w:t>
      </w:r>
      <w:r>
        <w:br/>
      </w:r>
      <w:r>
        <w:rPr>
          <w:rFonts w:ascii="Courier New" w:hAnsi="Courier New"/>
          <w:b w:val="0"/>
          <w:sz w:val="16"/>
        </w:rPr>
        <w:tab/>
        <w:tab/>
        <w:tab/>
        <w:tab/>
        <w:t>type = "exclusive"</w:t>
      </w:r>
      <w:r>
        <w:br/>
      </w:r>
      <w:r>
        <w:rPr>
          <w:rFonts w:ascii="Courier New" w:hAnsi="Courier New"/>
          <w:b w:val="0"/>
          <w:sz w:val="16"/>
        </w:rPr>
        <w:tab/>
        <w:tab/>
        <w:tab/>
        <w:tab/>
        <w:t>timeout = 1</w:t>
      </w:r>
      <w:r>
        <w:br/>
      </w:r>
      <w:r>
        <w:rPr>
          <w:rFonts w:ascii="Courier New" w:hAnsi="Courier New"/>
          <w:b w:val="0"/>
          <w:sz w:val="16"/>
        </w:rPr>
        <w:tab/>
        <w:tab/>
        <w:tab/>
        <w:tab/>
        <w:t>throwOnTimeout = false</w:t>
      </w:r>
      <w:r>
        <w:br/>
      </w:r>
      <w:r>
        <w:rPr>
          <w:rFonts w:ascii="Courier New" w:hAnsi="Courier New"/>
          <w:b w:val="0"/>
          <w:sz w:val="16"/>
        </w:rPr>
        <w:tab/>
        <w:tab/>
        <w:tab/>
        <w:tab/>
        <w:t>{</w:t>
      </w:r>
      <w:r>
        <w:br/>
      </w:r>
      <w:r>
        <w:rPr>
          <w:rFonts w:ascii="Courier New" w:hAnsi="Courier New"/>
          <w:b w:val="0"/>
          <w:sz w:val="16"/>
        </w:rPr>
        <w:tab/>
        <w:tab/>
        <w:tab/>
        <w:tab/>
        <w:t>if ( now() &gt;= reseedAt ) {</w:t>
      </w:r>
      <w:r>
        <w:br/>
      </w:r>
      <w:r>
        <w:rPr>
          <w:rFonts w:ascii="Courier New" w:hAnsi="Courier New"/>
          <w:b w:val="0"/>
          <w:sz w:val="16"/>
        </w:rPr>
      </w:r>
      <w:r>
        <w:br/>
      </w:r>
      <w:r>
        <w:rPr>
          <w:rFonts w:ascii="Courier New" w:hAnsi="Courier New"/>
          <w:b w:val="0"/>
          <w:sz w:val="16"/>
        </w:rPr>
        <w:tab/>
        <w:tab/>
        <w:tab/>
        <w:tab/>
        <w:tab/>
        <w:t>reseedAt = getNextReseedAt();</w:t>
      </w:r>
      <w:r>
        <w:br/>
      </w:r>
      <w:r>
        <w:rPr>
          <w:rFonts w:ascii="Courier New" w:hAnsi="Courier New"/>
          <w:b w:val="0"/>
          <w:sz w:val="16"/>
        </w:rPr>
        <w:tab/>
        <w:tab/>
        <w:tab/>
        <w:tab/>
        <w:tab/>
        <w:t>generator.setSeed( generator.generateSeed( javaCast( "int", 32 ) ) );</w:t>
      </w:r>
      <w:r>
        <w:br/>
      </w:r>
      <w:r>
        <w:rPr>
          <w:rFonts w:ascii="Courier New" w:hAnsi="Courier New"/>
          <w:b w:val="0"/>
          <w:sz w:val="16"/>
        </w:rPr>
        <w:tab/>
        <w:tab/>
        <w:tab/>
        <w:tab/>
        <w:t>}</w:t>
      </w:r>
      <w:r>
        <w:br/>
      </w:r>
      <w:r>
        <w:rPr>
          <w:rFonts w:ascii="Courier New" w:hAnsi="Courier New"/>
          <w:b w:val="0"/>
          <w:sz w:val="16"/>
        </w:rPr>
        <w:tab/>
        <w:tab/>
        <w:tab/>
        <w:t>}</w:t>
      </w:r>
      <w:r>
        <w:br/>
      </w:r>
      <w:r>
        <w:rPr>
          <w:rFonts w:ascii="Courier New" w:hAnsi="Courier New"/>
          <w:b w:val="0"/>
          <w:sz w:val="16"/>
        </w:rPr>
        <w:tab/>
        <w:tab/>
        <w:t>}</w:t>
      </w:r>
      <w:r>
        <w:br/>
      </w:r>
      <w:r>
        <w:rPr>
          <w:rFonts w:ascii="Courier New" w:hAnsi="Courier New"/>
          <w:b w:val="0"/>
          <w:sz w:val="16"/>
        </w:rPr>
      </w:r>
      <w:r>
        <w:br/>
      </w:r>
      <w:r>
        <w:rPr>
          <w:rFonts w:ascii="Courier New" w:hAnsi="Courier New"/>
          <w:b w:val="0"/>
          <w:sz w:val="16"/>
        </w:rPr>
        <w:tab/>
        <w:tab/>
        <w:t>var byteBuffer = charsetDecode( repeatString( " ", byteCount ), "utf-8" );</w:t>
      </w:r>
      <w:r>
        <w:br/>
      </w:r>
      <w:r>
        <w:rPr>
          <w:rFonts w:ascii="Courier New" w:hAnsi="Courier New"/>
          <w:b w:val="0"/>
          <w:sz w:val="16"/>
        </w:rPr>
      </w:r>
      <w:r>
        <w:br/>
      </w:r>
      <w:r>
        <w:rPr>
          <w:rFonts w:ascii="Courier New" w:hAnsi="Courier New"/>
          <w:b w:val="0"/>
          <w:sz w:val="16"/>
        </w:rPr>
        <w:tab/>
        <w:tab/>
        <w:t>generator.nextBytes( byteBuffer );</w:t>
      </w:r>
      <w:r>
        <w:br/>
      </w:r>
      <w:r>
        <w:rPr>
          <w:rFonts w:ascii="Courier New" w:hAnsi="Courier New"/>
          <w:b w:val="0"/>
          <w:sz w:val="16"/>
        </w:rPr>
      </w:r>
      <w:r>
        <w:br/>
      </w:r>
      <w:r>
        <w:rPr>
          <w:rFonts w:ascii="Courier New" w:hAnsi="Courier New"/>
          <w:b w:val="0"/>
          <w:sz w:val="16"/>
        </w:rPr>
        <w:tab/>
        <w:tab/>
        <w:t>return( encodeBytes( byteBuffer ) );</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ab/>
        <w:t>private string function encodeBytes( required binary bytes ) {</w:t>
      </w:r>
      <w:r>
        <w:br/>
      </w:r>
      <w:r>
        <w:rPr>
          <w:rFonts w:ascii="Courier New" w:hAnsi="Courier New"/>
          <w:b w:val="0"/>
          <w:sz w:val="16"/>
        </w:rPr>
      </w:r>
      <w:r>
        <w:br/>
      </w:r>
      <w:r>
        <w:rPr>
          <w:rFonts w:ascii="Courier New" w:hAnsi="Courier New"/>
          <w:b w:val="0"/>
          <w:sz w:val="16"/>
        </w:rPr>
        <w:tab/>
        <w:tab/>
        <w:t>var token = binaryEncode( bytes, "base64" );</w:t>
      </w:r>
      <w:r>
        <w:br/>
      </w:r>
      <w:r>
        <w:rPr>
          <w:rFonts w:ascii="Courier New" w:hAnsi="Courier New"/>
          <w:b w:val="0"/>
          <w:sz w:val="16"/>
        </w:rPr>
        <w:tab/>
        <w:tab/>
        <w:t>token = replace( token, "+", "a", "all" );</w:t>
      </w:r>
      <w:r>
        <w:br/>
      </w:r>
      <w:r>
        <w:rPr>
          <w:rFonts w:ascii="Courier New" w:hAnsi="Courier New"/>
          <w:b w:val="0"/>
          <w:sz w:val="16"/>
        </w:rPr>
        <w:tab/>
        <w:tab/>
        <w:t>token = replace( token, "/", "b", "all" );</w:t>
      </w:r>
      <w:r>
        <w:br/>
      </w:r>
      <w:r>
        <w:rPr>
          <w:rFonts w:ascii="Courier New" w:hAnsi="Courier New"/>
          <w:b w:val="0"/>
          <w:sz w:val="16"/>
        </w:rPr>
        <w:tab/>
        <w:tab/>
        <w:t>token = replace( token, "=", "c", "all" );</w:t>
      </w:r>
      <w:r>
        <w:br/>
      </w:r>
      <w:r>
        <w:rPr>
          <w:rFonts w:ascii="Courier New" w:hAnsi="Courier New"/>
          <w:b w:val="0"/>
          <w:sz w:val="16"/>
        </w:rPr>
      </w:r>
      <w:r>
        <w:br/>
      </w:r>
      <w:r>
        <w:rPr>
          <w:rFonts w:ascii="Courier New" w:hAnsi="Courier New"/>
          <w:b w:val="0"/>
          <w:sz w:val="16"/>
        </w:rPr>
        <w:tab/>
        <w:tab/>
        <w:t>return( token );</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ab/>
        <w:t>private date function getNextReseedAt() {</w:t>
      </w:r>
      <w:r>
        <w:br/>
      </w:r>
      <w:r>
        <w:rPr>
          <w:rFonts w:ascii="Courier New" w:hAnsi="Courier New"/>
          <w:b w:val="0"/>
          <w:sz w:val="16"/>
        </w:rPr>
      </w:r>
      <w:r>
        <w:br/>
      </w:r>
      <w:r>
        <w:rPr>
          <w:rFonts w:ascii="Courier New" w:hAnsi="Courier New"/>
          <w:b w:val="0"/>
          <w:sz w:val="16"/>
        </w:rPr>
        <w:tab/>
        <w:tab/>
        <w:t>return( dateAdd( "h", 1, now() ) );</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w:t>
      </w:r>
    </w:p>
    <w:p>
      <w:pPr>
        <w:pStyle w:val="Heading1"/>
      </w:pPr>
      <w:r>
        <w:t>v1/lib/encodingUtils.cfc</w:t>
      </w:r>
    </w:p>
    <w:p>
      <w:pPr>
        <w:spacing w:before="40" w:after="160"/>
        <w:ind w:left="283"/>
        <w:shd w:val="clear" w:color="auto" w:fill="F2F2F2"/>
      </w:pPr>
      <w:r>
        <w:rPr>
          <w:rFonts w:ascii="Courier New" w:hAnsi="Courier New"/>
          <w:b w:val="0"/>
          <w:sz w:val="16"/>
        </w:rPr>
        <w:t>component {</w:t>
      </w:r>
      <w:r>
        <w:br/>
      </w:r>
      <w:r>
        <w:rPr>
          <w:rFonts w:ascii="Courier New" w:hAnsi="Courier New"/>
          <w:b w:val="0"/>
          <w:sz w:val="16"/>
        </w:rPr>
      </w:r>
      <w:r>
        <w:br/>
      </w:r>
      <w:r>
        <w:rPr>
          <w:rFonts w:ascii="Courier New" w:hAnsi="Courier New"/>
          <w:b w:val="0"/>
          <w:sz w:val="16"/>
        </w:rPr>
        <w:t xml:space="preserve">    public any function init() {</w:t>
      </w:r>
      <w:r>
        <w:br/>
      </w:r>
      <w:r>
        <w:rPr>
          <w:rFonts w:ascii="Courier New" w:hAnsi="Courier New"/>
          <w:b w:val="0"/>
          <w:sz w:val="16"/>
        </w:rPr>
        <w:t xml:space="preserve">        variables.utcBaseDate = createObject( 'java', 'java.util.Date' ).init( javacast( 'int', 0 ) );</w:t>
      </w:r>
      <w:r>
        <w:br/>
      </w:r>
      <w:r>
        <w:rPr>
          <w:rFonts w:ascii="Courier New" w:hAnsi="Courier New"/>
          <w:b w:val="0"/>
          <w:sz w:val="16"/>
        </w:rPr>
        <w:t xml:space="preserve">        variables.ECParameterSpecCache = {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function convertDateToUnixTimestamp( required date dateToConvert ) {</w:t>
      </w:r>
      <w:r>
        <w:br/>
      </w:r>
      <w:r>
        <w:rPr>
          <w:rFonts w:ascii="Courier New" w:hAnsi="Courier New"/>
          <w:b w:val="0"/>
          <w:sz w:val="16"/>
        </w:rPr>
        <w:t xml:space="preserve">        return dateDiff( 's', utcBaseDate, parseDateTime( dateToConvert )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function convertUnixTimestampToDate( required numeric timestamp ) {</w:t>
      </w:r>
      <w:r>
        <w:br/>
      </w:r>
      <w:r>
        <w:rPr>
          <w:rFonts w:ascii="Courier New" w:hAnsi="Courier New"/>
          <w:b w:val="0"/>
          <w:sz w:val="16"/>
        </w:rPr>
        <w:t xml:space="preserve">        return dateAdd( 's', timestamp, utcBaseDate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function base64UrlToBinary( base64url ) {</w:t>
      </w:r>
      <w:r>
        <w:br/>
      </w:r>
      <w:r>
        <w:rPr>
          <w:rFonts w:ascii="Courier New" w:hAnsi="Courier New"/>
          <w:b w:val="0"/>
          <w:sz w:val="16"/>
        </w:rPr>
        <w:t xml:space="preserve">        var base64 = base64url.replace( '-', '+', 'all' ).replace( '_', '/', 'all' );</w:t>
      </w:r>
      <w:r>
        <w:br/>
      </w:r>
      <w:r>
        <w:rPr>
          <w:rFonts w:ascii="Courier New" w:hAnsi="Courier New"/>
          <w:b w:val="0"/>
          <w:sz w:val="16"/>
        </w:rPr>
        <w:t xml:space="preserve">        var padded = base64 &amp; repeatString( '=', 4 - ( len( base64 ) % 4 ) );</w:t>
      </w:r>
      <w:r>
        <w:br/>
      </w:r>
      <w:r>
        <w:rPr>
          <w:rFonts w:ascii="Courier New" w:hAnsi="Courier New"/>
          <w:b w:val="0"/>
          <w:sz w:val="16"/>
        </w:rPr>
        <w:t xml:space="preserve">        return binaryDecode( padded, 'base64'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function binaryToBase64Url( source ) {</w:t>
      </w:r>
      <w:r>
        <w:br/>
      </w:r>
      <w:r>
        <w:rPr>
          <w:rFonts w:ascii="Courier New" w:hAnsi="Courier New"/>
          <w:b w:val="0"/>
          <w:sz w:val="16"/>
        </w:rPr>
        <w:t xml:space="preserve">        return binaryEncode( source, 'base64' )</w:t>
      </w:r>
      <w:r>
        <w:br/>
      </w:r>
      <w:r>
        <w:rPr>
          <w:rFonts w:ascii="Courier New" w:hAnsi="Courier New"/>
          <w:b w:val="0"/>
          <w:sz w:val="16"/>
        </w:rPr>
        <w:t xml:space="preserve">            .replace( '+', '-', 'all' )</w:t>
      </w:r>
      <w:r>
        <w:br/>
      </w:r>
      <w:r>
        <w:rPr>
          <w:rFonts w:ascii="Courier New" w:hAnsi="Courier New"/>
          <w:b w:val="0"/>
          <w:sz w:val="16"/>
        </w:rPr>
        <w:t xml:space="preserve">            .replace( '/', '_', 'all' )</w:t>
      </w:r>
      <w:r>
        <w:br/>
      </w:r>
      <w:r>
        <w:rPr>
          <w:rFonts w:ascii="Courier New" w:hAnsi="Courier New"/>
          <w:b w:val="0"/>
          <w:sz w:val="16"/>
        </w:rPr>
        <w:t xml:space="preserve">            .replace( '=', '', 'all'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w:t>
      </w:r>
      <w:r>
        <w:br/>
      </w:r>
      <w:r>
        <w:rPr>
          <w:rFonts w:ascii="Courier New" w:hAnsi="Courier New"/>
          <w:b w:val="0"/>
          <w:sz w:val="16"/>
        </w:rPr>
        <w:t xml:space="preserve">    * The INTEGER encoding for DER consists of a 02 tag a length encoding of the value</w:t>
      </w:r>
      <w:r>
        <w:br/>
      </w:r>
      <w:r>
        <w:rPr>
          <w:rFonts w:ascii="Courier New" w:hAnsi="Courier New"/>
          <w:b w:val="0"/>
          <w:sz w:val="16"/>
        </w:rPr>
        <w:t xml:space="preserve">    * and then a signed, minimum sized, big endian encoding of the encoded number.</w:t>
      </w:r>
      <w:r>
        <w:br/>
      </w:r>
      <w:r>
        <w:rPr>
          <w:rFonts w:ascii="Courier New" w:hAnsi="Courier New"/>
          <w:b w:val="0"/>
          <w:sz w:val="16"/>
        </w:rPr>
        <w:t xml:space="preserve">    *</w:t>
      </w:r>
      <w:r>
        <w:br/>
      </w:r>
      <w:r>
        <w:rPr>
          <w:rFonts w:ascii="Courier New" w:hAnsi="Courier New"/>
          <w:b w:val="0"/>
          <w:sz w:val="16"/>
        </w:rPr>
        <w:t xml:space="preserve">    * - https://stackoverflow.com/questions/54718741/how-to-der-encode-an-ecdsa-signature</w:t>
      </w:r>
      <w:r>
        <w:br/>
      </w:r>
      <w:r>
        <w:rPr>
          <w:rFonts w:ascii="Courier New" w:hAnsi="Courier New"/>
          <w:b w:val="0"/>
          <w:sz w:val="16"/>
        </w:rPr>
        <w:t xml:space="preserve">    */</w:t>
      </w:r>
      <w:r>
        <w:br/>
      </w:r>
      <w:r>
        <w:rPr>
          <w:rFonts w:ascii="Courier New" w:hAnsi="Courier New"/>
          <w:b w:val="0"/>
          <w:sz w:val="16"/>
        </w:rPr>
        <w:t xml:space="preserve">    function derEncodeIntegerBytes( byteArray ) {</w:t>
      </w:r>
      <w:r>
        <w:br/>
      </w:r>
      <w:r>
        <w:rPr>
          <w:rFonts w:ascii="Courier New" w:hAnsi="Courier New"/>
          <w:b w:val="0"/>
          <w:sz w:val="16"/>
        </w:rPr>
        <w:t xml:space="preserve">        // first remove any padding</w:t>
      </w:r>
      <w:r>
        <w:br/>
      </w:r>
      <w:r>
        <w:rPr>
          <w:rFonts w:ascii="Courier New" w:hAnsi="Courier New"/>
          <w:b w:val="0"/>
          <w:sz w:val="16"/>
        </w:rPr>
        <w:t xml:space="preserve">        for ( var i = 1; i &lt;= arrayLen( byteArray ); i++ ) {</w:t>
      </w:r>
      <w:r>
        <w:br/>
      </w:r>
      <w:r>
        <w:rPr>
          <w:rFonts w:ascii="Courier New" w:hAnsi="Courier New"/>
          <w:b w:val="0"/>
          <w:sz w:val="16"/>
        </w:rPr>
        <w:t xml:space="preserve">            if ( byteArray[ i ] != 0 ) break;</w:t>
      </w:r>
      <w:r>
        <w:br/>
      </w:r>
      <w:r>
        <w:rPr>
          <w:rFonts w:ascii="Courier New" w:hAnsi="Courier New"/>
          <w:b w:val="0"/>
          <w:sz w:val="16"/>
        </w:rPr>
        <w:t xml:space="preserve">        }</w:t>
      </w:r>
      <w:r>
        <w:br/>
      </w:r>
      <w:r>
        <w:rPr>
          <w:rFonts w:ascii="Courier New" w:hAnsi="Courier New"/>
          <w:b w:val="0"/>
          <w:sz w:val="16"/>
        </w:rPr>
        <w:t xml:space="preserve">        var unpadded = arraySlice( byteArray, i );</w:t>
      </w:r>
      <w:r>
        <w:br/>
      </w:r>
      <w:r>
        <w:rPr>
          <w:rFonts w:ascii="Courier New" w:hAnsi="Courier New"/>
          <w:b w:val="0"/>
          <w:sz w:val="16"/>
        </w:rPr>
      </w:r>
      <w:r>
        <w:br/>
      </w:r>
      <w:r>
        <w:rPr>
          <w:rFonts w:ascii="Courier New" w:hAnsi="Courier New"/>
          <w:b w:val="0"/>
          <w:sz w:val="16"/>
        </w:rPr>
        <w:t xml:space="preserve">        // add sign if negative</w:t>
      </w:r>
      <w:r>
        <w:br/>
      </w:r>
      <w:r>
        <w:rPr>
          <w:rFonts w:ascii="Courier New" w:hAnsi="Courier New"/>
          <w:b w:val="0"/>
          <w:sz w:val="16"/>
        </w:rPr>
        <w:t xml:space="preserve">        if ( unpadded[ 1 ] &lt; 0 ) {</w:t>
      </w:r>
      <w:r>
        <w:br/>
      </w:r>
      <w:r>
        <w:rPr>
          <w:rFonts w:ascii="Courier New" w:hAnsi="Courier New"/>
          <w:b w:val="0"/>
          <w:sz w:val="16"/>
        </w:rPr>
        <w:t xml:space="preserve">            unpadded.prepend( 0 );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 if len &gt; 127 the length encoding will be wrong, but that won't happen for the supported signature sizes</w:t>
      </w:r>
      <w:r>
        <w:br/>
      </w:r>
      <w:r>
        <w:rPr>
          <w:rFonts w:ascii="Courier New" w:hAnsi="Courier New"/>
          <w:b w:val="0"/>
          <w:sz w:val="16"/>
        </w:rPr>
        <w:t xml:space="preserve">        var derEncoded = [ 2, unpadded.len() ];</w:t>
      </w:r>
      <w:r>
        <w:br/>
      </w:r>
      <w:r>
        <w:rPr>
          <w:rFonts w:ascii="Courier New" w:hAnsi="Courier New"/>
          <w:b w:val="0"/>
          <w:sz w:val="16"/>
        </w:rPr>
      </w:r>
      <w:r>
        <w:br/>
      </w:r>
      <w:r>
        <w:rPr>
          <w:rFonts w:ascii="Courier New" w:hAnsi="Courier New"/>
          <w:b w:val="0"/>
          <w:sz w:val="16"/>
        </w:rPr>
        <w:t xml:space="preserve">        derEncoded.append( unpadded, true );</w:t>
      </w:r>
      <w:r>
        <w:br/>
      </w:r>
      <w:r>
        <w:rPr>
          <w:rFonts w:ascii="Courier New" w:hAnsi="Courier New"/>
          <w:b w:val="0"/>
          <w:sz w:val="16"/>
        </w:rPr>
      </w:r>
      <w:r>
        <w:br/>
      </w:r>
      <w:r>
        <w:rPr>
          <w:rFonts w:ascii="Courier New" w:hAnsi="Courier New"/>
          <w:b w:val="0"/>
          <w:sz w:val="16"/>
        </w:rPr>
        <w:t xml:space="preserve">        return derEncoded;</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r>
      <w:r>
        <w:br/>
      </w:r>
      <w:r>
        <w:rPr>
          <w:rFonts w:ascii="Courier New" w:hAnsi="Courier New"/>
          <w:b w:val="0"/>
          <w:sz w:val="16"/>
        </w:rPr>
        <w:t xml:space="preserve">    /**</w:t>
      </w:r>
      <w:r>
        <w:br/>
      </w:r>
      <w:r>
        <w:rPr>
          <w:rFonts w:ascii="Courier New" w:hAnsi="Courier New"/>
          <w:b w:val="0"/>
          <w:sz w:val="16"/>
        </w:rPr>
        <w:t xml:space="preserve">    * The SEQUENCE encoding is simply a tag set to the byte value 30, the</w:t>
      </w:r>
      <w:r>
        <w:br/>
      </w:r>
      <w:r>
        <w:rPr>
          <w:rFonts w:ascii="Courier New" w:hAnsi="Courier New"/>
          <w:b w:val="0"/>
          <w:sz w:val="16"/>
        </w:rPr>
        <w:t xml:space="preserve">    * length encoding and then the concatenation of the two INTEGER</w:t>
      </w:r>
      <w:r>
        <w:br/>
      </w:r>
      <w:r>
        <w:rPr>
          <w:rFonts w:ascii="Courier New" w:hAnsi="Courier New"/>
          <w:b w:val="0"/>
          <w:sz w:val="16"/>
        </w:rPr>
        <w:t xml:space="preserve">    * structures.</w:t>
      </w:r>
      <w:r>
        <w:br/>
      </w:r>
      <w:r>
        <w:rPr>
          <w:rFonts w:ascii="Courier New" w:hAnsi="Courier New"/>
          <w:b w:val="0"/>
          <w:sz w:val="16"/>
        </w:rPr>
        <w:t xml:space="preserve">    *</w:t>
      </w:r>
      <w:r>
        <w:br/>
      </w:r>
      <w:r>
        <w:rPr>
          <w:rFonts w:ascii="Courier New" w:hAnsi="Courier New"/>
          <w:b w:val="0"/>
          <w:sz w:val="16"/>
        </w:rPr>
        <w:t xml:space="preserve">    * https://stackoverflow.com/questions/54718741/how-to-der-encode-an-ecdsa-signature</w:t>
      </w:r>
      <w:r>
        <w:br/>
      </w:r>
      <w:r>
        <w:rPr>
          <w:rFonts w:ascii="Courier New" w:hAnsi="Courier New"/>
          <w:b w:val="0"/>
          <w:sz w:val="16"/>
        </w:rPr>
        <w:t xml:space="preserve">    *</w:t>
      </w:r>
      <w:r>
        <w:br/>
      </w:r>
      <w:r>
        <w:rPr>
          <w:rFonts w:ascii="Courier New" w:hAnsi="Courier New"/>
          <w:b w:val="0"/>
          <w:sz w:val="16"/>
        </w:rPr>
        <w:t xml:space="preserve">    * Also see:</w:t>
      </w:r>
      <w:r>
        <w:br/>
      </w:r>
      <w:r>
        <w:rPr>
          <w:rFonts w:ascii="Courier New" w:hAnsi="Courier New"/>
          <w:b w:val="0"/>
          <w:sz w:val="16"/>
        </w:rPr>
        <w:t xml:space="preserve">    * https://crypto.stackexchange.com/questions/57731/ecdsa-signature-rs-to-asn1-der-encoding-question</w:t>
      </w:r>
      <w:r>
        <w:br/>
      </w:r>
      <w:r>
        <w:rPr>
          <w:rFonts w:ascii="Courier New" w:hAnsi="Courier New"/>
          <w:b w:val="0"/>
          <w:sz w:val="16"/>
        </w:rPr>
        <w:t xml:space="preserve">    */</w:t>
      </w:r>
      <w:r>
        <w:br/>
      </w:r>
      <w:r>
        <w:rPr>
          <w:rFonts w:ascii="Courier New" w:hAnsi="Courier New"/>
          <w:b w:val="0"/>
          <w:sz w:val="16"/>
        </w:rPr>
        <w:t xml:space="preserve">    function convertP1363ToDER( signature ) {</w:t>
      </w:r>
      <w:r>
        <w:br/>
      </w:r>
      <w:r>
        <w:rPr>
          <w:rFonts w:ascii="Courier New" w:hAnsi="Courier New"/>
          <w:b w:val="0"/>
          <w:sz w:val="16"/>
        </w:rPr>
        <w:t xml:space="preserve">        var split = len( signature ) / 2;</w:t>
      </w:r>
      <w:r>
        <w:br/>
      </w:r>
      <w:r>
        <w:rPr>
          <w:rFonts w:ascii="Courier New" w:hAnsi="Courier New"/>
          <w:b w:val="0"/>
          <w:sz w:val="16"/>
        </w:rPr>
        <w:t xml:space="preserve">        var r = derEncodeIntegerBytes( arraySlice( signature, 1, split ) );</w:t>
      </w:r>
      <w:r>
        <w:br/>
      </w:r>
      <w:r>
        <w:rPr>
          <w:rFonts w:ascii="Courier New" w:hAnsi="Courier New"/>
          <w:b w:val="0"/>
          <w:sz w:val="16"/>
        </w:rPr>
        <w:t xml:space="preserve">        var s = derEncodeIntegerBytes( arraySlice( signature, split + 1, split ) );</w:t>
      </w:r>
      <w:r>
        <w:br/>
      </w:r>
      <w:r>
        <w:rPr>
          <w:rFonts w:ascii="Courier New" w:hAnsi="Courier New"/>
          <w:b w:val="0"/>
          <w:sz w:val="16"/>
        </w:rPr>
      </w:r>
      <w:r>
        <w:br/>
      </w:r>
      <w:r>
        <w:rPr>
          <w:rFonts w:ascii="Courier New" w:hAnsi="Courier New"/>
          <w:b w:val="0"/>
          <w:sz w:val="16"/>
        </w:rPr>
        <w:t xml:space="preserve">        var DERSignature = [ 48 ];</w:t>
      </w:r>
      <w:r>
        <w:br/>
      </w:r>
      <w:r>
        <w:rPr>
          <w:rFonts w:ascii="Courier New" w:hAnsi="Courier New"/>
          <w:b w:val="0"/>
          <w:sz w:val="16"/>
        </w:rPr>
      </w:r>
      <w:r>
        <w:br/>
      </w:r>
      <w:r>
        <w:rPr>
          <w:rFonts w:ascii="Courier New" w:hAnsi="Courier New"/>
          <w:b w:val="0"/>
          <w:sz w:val="16"/>
        </w:rPr>
        <w:t xml:space="preserve">        var length = r.len() + s.len();</w:t>
      </w:r>
      <w:r>
        <w:br/>
      </w:r>
      <w:r>
        <w:rPr>
          <w:rFonts w:ascii="Courier New" w:hAnsi="Courier New"/>
          <w:b w:val="0"/>
          <w:sz w:val="16"/>
        </w:rPr>
      </w:r>
      <w:r>
        <w:br/>
      </w:r>
      <w:r>
        <w:rPr>
          <w:rFonts w:ascii="Courier New" w:hAnsi="Courier New"/>
          <w:b w:val="0"/>
          <w:sz w:val="16"/>
        </w:rPr>
        <w:t xml:space="preserve">        if ( length &gt; 255 ) {</w:t>
      </w:r>
      <w:r>
        <w:br/>
      </w:r>
      <w:r>
        <w:rPr>
          <w:rFonts w:ascii="Courier New" w:hAnsi="Courier New"/>
          <w:b w:val="0"/>
          <w:sz w:val="16"/>
        </w:rPr>
        <w:t xml:space="preserve">            throw(</w:t>
      </w:r>
      <w:r>
        <w:br/>
      </w:r>
      <w:r>
        <w:rPr>
          <w:rFonts w:ascii="Courier New" w:hAnsi="Courier New"/>
          <w:b w:val="0"/>
          <w:sz w:val="16"/>
        </w:rPr>
        <w:t xml:space="preserve">                type = 'jwtcfml.InvalidSignature',</w:t>
      </w:r>
      <w:r>
        <w:br/>
      </w:r>
      <w:r>
        <w:rPr>
          <w:rFonts w:ascii="Courier New" w:hAnsi="Courier New"/>
          <w:b w:val="0"/>
          <w:sz w:val="16"/>
        </w:rPr>
        <w:t xml:space="preserve">                message = 'Invalid P1363 key.',</w:t>
      </w:r>
      <w:r>
        <w:br/>
      </w:r>
      <w:r>
        <w:rPr>
          <w:rFonts w:ascii="Courier New" w:hAnsi="Courier New"/>
          <w:b w:val="0"/>
          <w:sz w:val="16"/>
        </w:rPr>
        <w:t xml:space="preserve">                detail = 'The P1363 signature is too long.'</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w:t>
      </w:r>
      <w:r>
        <w:br/>
      </w:r>
      <w:r>
        <w:rPr>
          <w:rFonts w:ascii="Courier New" w:hAnsi="Courier New"/>
          <w:b w:val="0"/>
          <w:sz w:val="16"/>
        </w:rPr>
        <w:t xml:space="preserve">            The length is simply a single byte if it is smaller than 128 (or hex 80)</w:t>
      </w:r>
      <w:r>
        <w:br/>
      </w:r>
      <w:r>
        <w:rPr>
          <w:rFonts w:ascii="Courier New" w:hAnsi="Courier New"/>
          <w:b w:val="0"/>
          <w:sz w:val="16"/>
        </w:rPr>
        <w:t xml:space="preserve">            of the size. If it is larger then it is two byte: one byte set to 81,</w:t>
      </w:r>
      <w:r>
        <w:br/>
      </w:r>
      <w:r>
        <w:rPr>
          <w:rFonts w:ascii="Courier New" w:hAnsi="Courier New"/>
          <w:b w:val="0"/>
          <w:sz w:val="16"/>
        </w:rPr>
        <w:t xml:space="preserve">            which indicates that one length byte will follow, and one byte</w:t>
      </w:r>
      <w:r>
        <w:br/>
      </w:r>
      <w:r>
        <w:rPr>
          <w:rFonts w:ascii="Courier New" w:hAnsi="Courier New"/>
          <w:b w:val="0"/>
          <w:sz w:val="16"/>
        </w:rPr>
        <w:t xml:space="preserve">            containing the actual value.</w:t>
      </w:r>
      <w:r>
        <w:br/>
      </w:r>
      <w:r>
        <w:rPr>
          <w:rFonts w:ascii="Courier New" w:hAnsi="Courier New"/>
          <w:b w:val="0"/>
          <w:sz w:val="16"/>
        </w:rPr>
      </w:r>
      <w:r>
        <w:br/>
      </w:r>
      <w:r>
        <w:rPr>
          <w:rFonts w:ascii="Courier New" w:hAnsi="Courier New"/>
          <w:b w:val="0"/>
          <w:sz w:val="16"/>
        </w:rPr>
        <w:t xml:space="preserve">            https://stackoverflow.com/questions/54718741/how-to-der-encode-an-ecdsa-signature</w:t>
      </w:r>
      <w:r>
        <w:br/>
      </w:r>
      <w:r>
        <w:rPr>
          <w:rFonts w:ascii="Courier New" w:hAnsi="Courier New"/>
          <w:b w:val="0"/>
          <w:sz w:val="16"/>
        </w:rPr>
        <w:t xml:space="preserve">        */</w:t>
      </w:r>
      <w:r>
        <w:br/>
      </w:r>
      <w:r>
        <w:rPr>
          <w:rFonts w:ascii="Courier New" w:hAnsi="Courier New"/>
          <w:b w:val="0"/>
          <w:sz w:val="16"/>
        </w:rPr>
        <w:t xml:space="preserve">        if ( length &gt; 127 ) {</w:t>
      </w:r>
      <w:r>
        <w:br/>
      </w:r>
      <w:r>
        <w:rPr>
          <w:rFonts w:ascii="Courier New" w:hAnsi="Courier New"/>
          <w:b w:val="0"/>
          <w:sz w:val="16"/>
        </w:rPr>
        <w:t xml:space="preserve">            DERSignature.append( -127 );</w:t>
      </w:r>
      <w:r>
        <w:br/>
      </w:r>
      <w:r>
        <w:rPr>
          <w:rFonts w:ascii="Courier New" w:hAnsi="Courier New"/>
          <w:b w:val="0"/>
          <w:sz w:val="16"/>
        </w:rPr>
        <w:t xml:space="preserve">            length -= 256;</w:t>
      </w:r>
      <w:r>
        <w:br/>
      </w:r>
      <w:r>
        <w:rPr>
          <w:rFonts w:ascii="Courier New" w:hAnsi="Courier New"/>
          <w:b w:val="0"/>
          <w:sz w:val="16"/>
        </w:rPr>
        <w:t xml:space="preserve">        }</w:t>
      </w:r>
      <w:r>
        <w:br/>
      </w:r>
      <w:r>
        <w:rPr>
          <w:rFonts w:ascii="Courier New" w:hAnsi="Courier New"/>
          <w:b w:val="0"/>
          <w:sz w:val="16"/>
        </w:rPr>
        <w:t xml:space="preserve">        DERSignature.append( length );</w:t>
      </w:r>
      <w:r>
        <w:br/>
      </w:r>
      <w:r>
        <w:rPr>
          <w:rFonts w:ascii="Courier New" w:hAnsi="Courier New"/>
          <w:b w:val="0"/>
          <w:sz w:val="16"/>
        </w:rPr>
      </w:r>
      <w:r>
        <w:br/>
      </w:r>
      <w:r>
        <w:rPr>
          <w:rFonts w:ascii="Courier New" w:hAnsi="Courier New"/>
          <w:b w:val="0"/>
          <w:sz w:val="16"/>
        </w:rPr>
        <w:t xml:space="preserve">        DERSignature.append( r, true );</w:t>
      </w:r>
      <w:r>
        <w:br/>
      </w:r>
      <w:r>
        <w:rPr>
          <w:rFonts w:ascii="Courier New" w:hAnsi="Courier New"/>
          <w:b w:val="0"/>
          <w:sz w:val="16"/>
        </w:rPr>
        <w:t xml:space="preserve">        DERSignature.append( s, true );</w:t>
      </w:r>
      <w:r>
        <w:br/>
      </w:r>
      <w:r>
        <w:rPr>
          <w:rFonts w:ascii="Courier New" w:hAnsi="Courier New"/>
          <w:b w:val="0"/>
          <w:sz w:val="16"/>
        </w:rPr>
      </w:r>
      <w:r>
        <w:br/>
      </w:r>
      <w:r>
        <w:rPr>
          <w:rFonts w:ascii="Courier New" w:hAnsi="Courier New"/>
          <w:b w:val="0"/>
          <w:sz w:val="16"/>
        </w:rPr>
        <w:t xml:space="preserve">        return javacast( 'byte[]', DERSignature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function convertDERtoP1363( required any signature, required string algorithm ) {</w:t>
      </w:r>
      <w:r>
        <w:br/>
      </w:r>
      <w:r>
        <w:rPr>
          <w:rFonts w:ascii="Courier New" w:hAnsi="Courier New"/>
          <w:b w:val="0"/>
          <w:sz w:val="16"/>
        </w:rPr>
        <w:t xml:space="preserve">        // extract the two integers from the DER signature</w:t>
      </w:r>
      <w:r>
        <w:br/>
      </w:r>
      <w:r>
        <w:rPr>
          <w:rFonts w:ascii="Courier New" w:hAnsi="Courier New"/>
          <w:b w:val="0"/>
          <w:sz w:val="16"/>
        </w:rPr>
        <w:t xml:space="preserve">        // assuming a 02 tag byte followed by a single length byte since we should not see</w:t>
      </w:r>
      <w:r>
        <w:br/>
      </w:r>
      <w:r>
        <w:rPr>
          <w:rFonts w:ascii="Courier New" w:hAnsi="Courier New"/>
          <w:b w:val="0"/>
          <w:sz w:val="16"/>
        </w:rPr>
        <w:t xml:space="preserve">        // anything larger in the supported algorithms</w:t>
      </w:r>
      <w:r>
        <w:br/>
      </w:r>
      <w:r>
        <w:rPr>
          <w:rFonts w:ascii="Courier New" w:hAnsi="Courier New"/>
          <w:b w:val="0"/>
          <w:sz w:val="16"/>
        </w:rPr>
        <w:t xml:space="preserve">        var start = 3;</w:t>
      </w:r>
      <w:r>
        <w:br/>
      </w:r>
      <w:r>
        <w:rPr>
          <w:rFonts w:ascii="Courier New" w:hAnsi="Courier New"/>
          <w:b w:val="0"/>
          <w:sz w:val="16"/>
        </w:rPr>
        <w:t xml:space="preserve">        while ( signature[ start ] != 2 ) start++;</w:t>
      </w:r>
      <w:r>
        <w:br/>
      </w:r>
      <w:r>
        <w:rPr>
          <w:rFonts w:ascii="Courier New" w:hAnsi="Courier New"/>
          <w:b w:val="0"/>
          <w:sz w:val="16"/>
        </w:rPr>
        <w:t xml:space="preserve">        var r = arraySlice( signature, start + 2, signature[ start + 1 ] );</w:t>
      </w:r>
      <w:r>
        <w:br/>
      </w:r>
      <w:r>
        <w:rPr>
          <w:rFonts w:ascii="Courier New" w:hAnsi="Courier New"/>
          <w:b w:val="0"/>
          <w:sz w:val="16"/>
        </w:rPr>
        <w:t xml:space="preserve">        var s = arraySlice( signature, start + 2 + r.len() + 2 );</w:t>
      </w:r>
      <w:r>
        <w:br/>
      </w:r>
      <w:r>
        <w:rPr>
          <w:rFonts w:ascii="Courier New" w:hAnsi="Courier New"/>
          <w:b w:val="0"/>
          <w:sz w:val="16"/>
        </w:rPr>
      </w:r>
      <w:r>
        <w:br/>
      </w:r>
      <w:r>
        <w:rPr>
          <w:rFonts w:ascii="Courier New" w:hAnsi="Courier New"/>
          <w:b w:val="0"/>
          <w:sz w:val="16"/>
        </w:rPr>
        <w:t xml:space="preserve">        if ( r[ 1 ] == 0 ) r = arraySlice( r, 2 );</w:t>
      </w:r>
      <w:r>
        <w:br/>
      </w:r>
      <w:r>
        <w:rPr>
          <w:rFonts w:ascii="Courier New" w:hAnsi="Courier New"/>
          <w:b w:val="0"/>
          <w:sz w:val="16"/>
        </w:rPr>
        <w:t xml:space="preserve">        if ( s[ 1 ] == 0 ) s = arraySlice( s, 2 );</w:t>
      </w:r>
      <w:r>
        <w:br/>
      </w:r>
      <w:r>
        <w:rPr>
          <w:rFonts w:ascii="Courier New" w:hAnsi="Courier New"/>
          <w:b w:val="0"/>
          <w:sz w:val="16"/>
        </w:rPr>
      </w:r>
      <w:r>
        <w:br/>
      </w:r>
      <w:r>
        <w:rPr>
          <w:rFonts w:ascii="Courier New" w:hAnsi="Courier New"/>
          <w:b w:val="0"/>
          <w:sz w:val="16"/>
        </w:rPr>
        <w:t xml:space="preserve">        var lengthMap = {</w:t>
      </w:r>
      <w:r>
        <w:br/>
      </w:r>
      <w:r>
        <w:rPr>
          <w:rFonts w:ascii="Courier New" w:hAnsi="Courier New"/>
          <w:b w:val="0"/>
          <w:sz w:val="16"/>
        </w:rPr>
        <w:t xml:space="preserve">            ES256: 32,</w:t>
      </w:r>
      <w:r>
        <w:br/>
      </w:r>
      <w:r>
        <w:rPr>
          <w:rFonts w:ascii="Courier New" w:hAnsi="Courier New"/>
          <w:b w:val="0"/>
          <w:sz w:val="16"/>
        </w:rPr>
        <w:t xml:space="preserve">            ES384: 48,</w:t>
      </w:r>
      <w:r>
        <w:br/>
      </w:r>
      <w:r>
        <w:rPr>
          <w:rFonts w:ascii="Courier New" w:hAnsi="Courier New"/>
          <w:b w:val="0"/>
          <w:sz w:val="16"/>
        </w:rPr>
        <w:t xml:space="preserve">            ES512: 64</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var P1363Signature = [ ];</w:t>
      </w:r>
      <w:r>
        <w:br/>
      </w:r>
      <w:r>
        <w:rPr>
          <w:rFonts w:ascii="Courier New" w:hAnsi="Courier New"/>
          <w:b w:val="0"/>
          <w:sz w:val="16"/>
        </w:rPr>
      </w:r>
      <w:r>
        <w:br/>
      </w:r>
      <w:r>
        <w:rPr>
          <w:rFonts w:ascii="Courier New" w:hAnsi="Courier New"/>
          <w:b w:val="0"/>
          <w:sz w:val="16"/>
        </w:rPr>
        <w:t xml:space="preserve">        for ( var i = 1; i &lt;= lengthMap[ algorithm ] - r.len(); i++ ) P1363Signature.append( 0 );</w:t>
      </w:r>
      <w:r>
        <w:br/>
      </w:r>
      <w:r>
        <w:rPr>
          <w:rFonts w:ascii="Courier New" w:hAnsi="Courier New"/>
          <w:b w:val="0"/>
          <w:sz w:val="16"/>
        </w:rPr>
        <w:t xml:space="preserve">        P1363Signature.append( r, true );</w:t>
      </w:r>
      <w:r>
        <w:br/>
      </w:r>
      <w:r>
        <w:rPr>
          <w:rFonts w:ascii="Courier New" w:hAnsi="Courier New"/>
          <w:b w:val="0"/>
          <w:sz w:val="16"/>
        </w:rPr>
      </w:r>
      <w:r>
        <w:br/>
      </w:r>
      <w:r>
        <w:rPr>
          <w:rFonts w:ascii="Courier New" w:hAnsi="Courier New"/>
          <w:b w:val="0"/>
          <w:sz w:val="16"/>
        </w:rPr>
        <w:t xml:space="preserve">        for ( var i = 1; i &lt;= lengthMap[ algorithm ] - s.len(); i++ ) P1363Signature.append( 0 );</w:t>
      </w:r>
      <w:r>
        <w:br/>
      </w:r>
      <w:r>
        <w:rPr>
          <w:rFonts w:ascii="Courier New" w:hAnsi="Courier New"/>
          <w:b w:val="0"/>
          <w:sz w:val="16"/>
        </w:rPr>
        <w:t xml:space="preserve">        P1363Signature.append( s, true );</w:t>
      </w:r>
      <w:r>
        <w:br/>
      </w:r>
      <w:r>
        <w:rPr>
          <w:rFonts w:ascii="Courier New" w:hAnsi="Courier New"/>
          <w:b w:val="0"/>
          <w:sz w:val="16"/>
        </w:rPr>
      </w:r>
      <w:r>
        <w:br/>
      </w:r>
      <w:r>
        <w:rPr>
          <w:rFonts w:ascii="Courier New" w:hAnsi="Courier New"/>
          <w:b w:val="0"/>
          <w:sz w:val="16"/>
        </w:rPr>
        <w:t xml:space="preserve">        return javacast( 'byte[]', P1363Signature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function parsePEMEncodedKey( required string pemKey ) {</w:t>
      </w:r>
      <w:r>
        <w:br/>
      </w:r>
      <w:r>
        <w:rPr>
          <w:rFonts w:ascii="Courier New" w:hAnsi="Courier New"/>
          <w:b w:val="0"/>
          <w:sz w:val="16"/>
        </w:rPr>
        <w:t xml:space="preserve">        if ( reFind( '^-----BEGIN (RSA|EC) (PARAMETERS|PRIVATE)', pemKey ) ) {</w:t>
      </w:r>
      <w:r>
        <w:br/>
      </w:r>
      <w:r>
        <w:rPr>
          <w:rFonts w:ascii="Courier New" w:hAnsi="Courier New"/>
          <w:b w:val="0"/>
          <w:sz w:val="16"/>
        </w:rPr>
        <w:t xml:space="preserve">            throw(</w:t>
      </w:r>
      <w:r>
        <w:br/>
      </w:r>
      <w:r>
        <w:rPr>
          <w:rFonts w:ascii="Courier New" w:hAnsi="Courier New"/>
          <w:b w:val="0"/>
          <w:sz w:val="16"/>
        </w:rPr>
        <w:t xml:space="preserve">                type = 'jwtcfml.InvalidPrivateKey',</w:t>
      </w:r>
      <w:r>
        <w:br/>
      </w:r>
      <w:r>
        <w:rPr>
          <w:rFonts w:ascii="Courier New" w:hAnsi="Courier New"/>
          <w:b w:val="0"/>
          <w:sz w:val="16"/>
        </w:rPr>
        <w:t xml:space="preserve">                message = 'Invalid private key format.',</w:t>
      </w:r>
      <w:r>
        <w:br/>
      </w:r>
      <w:r>
        <w:rPr>
          <w:rFonts w:ascii="Courier New" w:hAnsi="Courier New"/>
          <w:b w:val="0"/>
          <w:sz w:val="16"/>
        </w:rPr>
        <w:t xml:space="preserve">                detail = 'Please encode your private key in PKCS8 format, e.g.: `openssl pkcs8 -topk8 -nocrypt -in privatekey.pem -out privatekey.pk8'</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var binaryKey = binaryDecode(</w:t>
      </w:r>
      <w:r>
        <w:br/>
      </w:r>
      <w:r>
        <w:rPr>
          <w:rFonts w:ascii="Courier New" w:hAnsi="Courier New"/>
          <w:b w:val="0"/>
          <w:sz w:val="16"/>
        </w:rPr>
        <w:t xml:space="preserve">            trim( pemKey ).reReplace( '-----[A-Z\s]+-----', '', 'all' ).reReplace( '[\r\n]', '', 'all' ),</w:t>
      </w:r>
      <w:r>
        <w:br/>
      </w:r>
      <w:r>
        <w:rPr>
          <w:rFonts w:ascii="Courier New" w:hAnsi="Courier New"/>
          <w:b w:val="0"/>
          <w:sz w:val="16"/>
        </w:rPr>
        <w:t xml:space="preserve">            'base64'</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if ( find( '-----BEGIN CERTIFICATE-----', pemKey ) ) {</w:t>
      </w:r>
      <w:r>
        <w:br/>
      </w:r>
      <w:r>
        <w:rPr>
          <w:rFonts w:ascii="Courier New" w:hAnsi="Courier New"/>
          <w:b w:val="0"/>
          <w:sz w:val="16"/>
        </w:rPr>
        <w:t xml:space="preserve">            var bis = createObject( 'java', 'java.io.ByteArrayInputStream' ).init( binaryKey );</w:t>
      </w:r>
      <w:r>
        <w:br/>
      </w:r>
      <w:r>
        <w:rPr>
          <w:rFonts w:ascii="Courier New" w:hAnsi="Courier New"/>
          <w:b w:val="0"/>
          <w:sz w:val="16"/>
        </w:rPr>
        <w:t xml:space="preserve">            return createObject( 'java', 'java.security.cert.CertificateFactory' )</w:t>
      </w:r>
      <w:r>
        <w:br/>
      </w:r>
      <w:r>
        <w:rPr>
          <w:rFonts w:ascii="Courier New" w:hAnsi="Courier New"/>
          <w:b w:val="0"/>
          <w:sz w:val="16"/>
        </w:rPr>
        <w:t xml:space="preserve">                .getInstance( 'X.509' )</w:t>
      </w:r>
      <w:r>
        <w:br/>
      </w:r>
      <w:r>
        <w:rPr>
          <w:rFonts w:ascii="Courier New" w:hAnsi="Courier New"/>
          <w:b w:val="0"/>
          <w:sz w:val="16"/>
        </w:rPr>
        <w:t xml:space="preserve">                .generateCertificate( bis )</w:t>
      </w:r>
      <w:r>
        <w:br/>
      </w:r>
      <w:r>
        <w:rPr>
          <w:rFonts w:ascii="Courier New" w:hAnsi="Courier New"/>
          <w:b w:val="0"/>
          <w:sz w:val="16"/>
        </w:rPr>
        <w:t xml:space="preserve">                .getPublicKey();</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if ( find( '-----BEGIN PUBLIC KEY-----', pemKey ) ) {</w:t>
      </w:r>
      <w:r>
        <w:br/>
      </w:r>
      <w:r>
        <w:rPr>
          <w:rFonts w:ascii="Courier New" w:hAnsi="Courier New"/>
          <w:b w:val="0"/>
          <w:sz w:val="16"/>
        </w:rPr>
        <w:t xml:space="preserve">            var publicKeySpec = createObject( 'java', 'java.security.spec.X509EncodedKeySpec' ).init( binaryKey );</w:t>
      </w:r>
      <w:r>
        <w:br/>
      </w:r>
      <w:r>
        <w:rPr>
          <w:rFonts w:ascii="Courier New" w:hAnsi="Courier New"/>
          <w:b w:val="0"/>
          <w:sz w:val="16"/>
        </w:rPr>
        <w:t xml:space="preserve">            try {</w:t>
      </w:r>
      <w:r>
        <w:br/>
      </w:r>
      <w:r>
        <w:rPr>
          <w:rFonts w:ascii="Courier New" w:hAnsi="Courier New"/>
          <w:b w:val="0"/>
          <w:sz w:val="16"/>
        </w:rPr>
        <w:t xml:space="preserve">                return createObject( 'java', 'java.security.KeyFactory' )</w:t>
      </w:r>
      <w:r>
        <w:br/>
      </w:r>
      <w:r>
        <w:rPr>
          <w:rFonts w:ascii="Courier New" w:hAnsi="Courier New"/>
          <w:b w:val="0"/>
          <w:sz w:val="16"/>
        </w:rPr>
        <w:t xml:space="preserve">                    .getInstance( 'RSA' )</w:t>
      </w:r>
      <w:r>
        <w:br/>
      </w:r>
      <w:r>
        <w:rPr>
          <w:rFonts w:ascii="Courier New" w:hAnsi="Courier New"/>
          <w:b w:val="0"/>
          <w:sz w:val="16"/>
        </w:rPr>
        <w:t xml:space="preserve">                    .generatePublic( publicKeySpec );</w:t>
      </w:r>
      <w:r>
        <w:br/>
      </w:r>
      <w:r>
        <w:rPr>
          <w:rFonts w:ascii="Courier New" w:hAnsi="Courier New"/>
          <w:b w:val="0"/>
          <w:sz w:val="16"/>
        </w:rPr>
        <w:t xml:space="preserve">            } catch ( any e ) {</w:t>
      </w:r>
      <w:r>
        <w:br/>
      </w:r>
      <w:r>
        <w:rPr>
          <w:rFonts w:ascii="Courier New" w:hAnsi="Courier New"/>
          <w:b w:val="0"/>
          <w:sz w:val="16"/>
        </w:rPr>
        <w:t xml:space="preserve">            }</w:t>
      </w:r>
      <w:r>
        <w:br/>
      </w:r>
      <w:r>
        <w:rPr>
          <w:rFonts w:ascii="Courier New" w:hAnsi="Courier New"/>
          <w:b w:val="0"/>
          <w:sz w:val="16"/>
        </w:rPr>
        <w:t xml:space="preserve">            try {</w:t>
      </w:r>
      <w:r>
        <w:br/>
      </w:r>
      <w:r>
        <w:rPr>
          <w:rFonts w:ascii="Courier New" w:hAnsi="Courier New"/>
          <w:b w:val="0"/>
          <w:sz w:val="16"/>
        </w:rPr>
        <w:t xml:space="preserve">                return createObject( 'java', 'java.security.KeyFactory' )</w:t>
      </w:r>
      <w:r>
        <w:br/>
      </w:r>
      <w:r>
        <w:rPr>
          <w:rFonts w:ascii="Courier New" w:hAnsi="Courier New"/>
          <w:b w:val="0"/>
          <w:sz w:val="16"/>
        </w:rPr>
        <w:t xml:space="preserve">                    .getInstance( 'EC' )</w:t>
      </w:r>
      <w:r>
        <w:br/>
      </w:r>
      <w:r>
        <w:rPr>
          <w:rFonts w:ascii="Courier New" w:hAnsi="Courier New"/>
          <w:b w:val="0"/>
          <w:sz w:val="16"/>
        </w:rPr>
        <w:t xml:space="preserve">                    .generatePublic( publicKeySpec );</w:t>
      </w:r>
      <w:r>
        <w:br/>
      </w:r>
      <w:r>
        <w:rPr>
          <w:rFonts w:ascii="Courier New" w:hAnsi="Courier New"/>
          <w:b w:val="0"/>
          <w:sz w:val="16"/>
        </w:rPr>
        <w:t xml:space="preserve">            } catch ( any e )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if ( find( '-----BEGIN PRIVATE KEY-----', pemKey ) ) {</w:t>
      </w:r>
      <w:r>
        <w:br/>
      </w:r>
      <w:r>
        <w:rPr>
          <w:rFonts w:ascii="Courier New" w:hAnsi="Courier New"/>
          <w:b w:val="0"/>
          <w:sz w:val="16"/>
        </w:rPr>
        <w:t xml:space="preserve">            var privateKeySpec = createObject( 'java', 'java.security.spec.PKCS8EncodedKeySpec' ).init( binaryKey );</w:t>
      </w:r>
      <w:r>
        <w:br/>
      </w:r>
      <w:r>
        <w:rPr>
          <w:rFonts w:ascii="Courier New" w:hAnsi="Courier New"/>
          <w:b w:val="0"/>
          <w:sz w:val="16"/>
        </w:rPr>
        <w:t xml:space="preserve">            try {</w:t>
      </w:r>
      <w:r>
        <w:br/>
      </w:r>
      <w:r>
        <w:rPr>
          <w:rFonts w:ascii="Courier New" w:hAnsi="Courier New"/>
          <w:b w:val="0"/>
          <w:sz w:val="16"/>
        </w:rPr>
        <w:t xml:space="preserve">                return createObject( 'java', 'java.security.KeyFactory' )</w:t>
      </w:r>
      <w:r>
        <w:br/>
      </w:r>
      <w:r>
        <w:rPr>
          <w:rFonts w:ascii="Courier New" w:hAnsi="Courier New"/>
          <w:b w:val="0"/>
          <w:sz w:val="16"/>
        </w:rPr>
        <w:t xml:space="preserve">                    .getInstance( 'RSA' )</w:t>
      </w:r>
      <w:r>
        <w:br/>
      </w:r>
      <w:r>
        <w:rPr>
          <w:rFonts w:ascii="Courier New" w:hAnsi="Courier New"/>
          <w:b w:val="0"/>
          <w:sz w:val="16"/>
        </w:rPr>
        <w:t xml:space="preserve">                    .generatePrivate( privateKeySpec );</w:t>
      </w:r>
      <w:r>
        <w:br/>
      </w:r>
      <w:r>
        <w:rPr>
          <w:rFonts w:ascii="Courier New" w:hAnsi="Courier New"/>
          <w:b w:val="0"/>
          <w:sz w:val="16"/>
        </w:rPr>
        <w:t xml:space="preserve">            } catch ( any e ) {</w:t>
      </w:r>
      <w:r>
        <w:br/>
      </w:r>
      <w:r>
        <w:rPr>
          <w:rFonts w:ascii="Courier New" w:hAnsi="Courier New"/>
          <w:b w:val="0"/>
          <w:sz w:val="16"/>
        </w:rPr>
        <w:t xml:space="preserve">            }</w:t>
      </w:r>
      <w:r>
        <w:br/>
      </w:r>
      <w:r>
        <w:rPr>
          <w:rFonts w:ascii="Courier New" w:hAnsi="Courier New"/>
          <w:b w:val="0"/>
          <w:sz w:val="16"/>
        </w:rPr>
        <w:t xml:space="preserve">            try {</w:t>
      </w:r>
      <w:r>
        <w:br/>
      </w:r>
      <w:r>
        <w:rPr>
          <w:rFonts w:ascii="Courier New" w:hAnsi="Courier New"/>
          <w:b w:val="0"/>
          <w:sz w:val="16"/>
        </w:rPr>
        <w:t xml:space="preserve">                return createObject( 'java', 'java.security.KeyFactory' )</w:t>
      </w:r>
      <w:r>
        <w:br/>
      </w:r>
      <w:r>
        <w:rPr>
          <w:rFonts w:ascii="Courier New" w:hAnsi="Courier New"/>
          <w:b w:val="0"/>
          <w:sz w:val="16"/>
        </w:rPr>
        <w:t xml:space="preserve">                    .getInstance( 'EC' )</w:t>
      </w:r>
      <w:r>
        <w:br/>
      </w:r>
      <w:r>
        <w:rPr>
          <w:rFonts w:ascii="Courier New" w:hAnsi="Courier New"/>
          <w:b w:val="0"/>
          <w:sz w:val="16"/>
        </w:rPr>
        <w:t xml:space="preserve">                    .generatePrivate( privateKeySpec );</w:t>
      </w:r>
      <w:r>
        <w:br/>
      </w:r>
      <w:r>
        <w:rPr>
          <w:rFonts w:ascii="Courier New" w:hAnsi="Courier New"/>
          <w:b w:val="0"/>
          <w:sz w:val="16"/>
        </w:rPr>
        <w:t xml:space="preserve">            } catch ( any e )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throw(</w:t>
      </w:r>
      <w:r>
        <w:br/>
      </w:r>
      <w:r>
        <w:rPr>
          <w:rFonts w:ascii="Courier New" w:hAnsi="Courier New"/>
          <w:b w:val="0"/>
          <w:sz w:val="16"/>
        </w:rPr>
        <w:t xml:space="preserve">            type = 'jwtcfml.InvalidPEMKey',</w:t>
      </w:r>
      <w:r>
        <w:br/>
      </w:r>
      <w:r>
        <w:rPr>
          <w:rFonts w:ascii="Courier New" w:hAnsi="Courier New"/>
          <w:b w:val="0"/>
          <w:sz w:val="16"/>
        </w:rPr>
        <w:t xml:space="preserve">            message = 'Invalid PEM key.',</w:t>
      </w:r>
      <w:r>
        <w:br/>
      </w:r>
      <w:r>
        <w:rPr>
          <w:rFonts w:ascii="Courier New" w:hAnsi="Courier New"/>
          <w:b w:val="0"/>
          <w:sz w:val="16"/>
        </w:rPr>
        <w:t xml:space="preserve">            detail = 'Please ensure you are using an RSA or EC public or private key or certificate.'</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function parseJWK( required struct jwk ) {</w:t>
      </w:r>
      <w:r>
        <w:br/>
      </w:r>
      <w:r>
        <w:rPr>
          <w:rFonts w:ascii="Courier New" w:hAnsi="Courier New"/>
          <w:b w:val="0"/>
          <w:sz w:val="16"/>
        </w:rPr>
        <w:t xml:space="preserve">        if ( jwk.kty == 'RSA' ) {</w:t>
      </w:r>
      <w:r>
        <w:br/>
      </w:r>
      <w:r>
        <w:rPr>
          <w:rFonts w:ascii="Courier New" w:hAnsi="Courier New"/>
          <w:b w:val="0"/>
          <w:sz w:val="16"/>
        </w:rPr>
        <w:t xml:space="preserve">            if ( jwk.keyExists( 'd' ) ) {</w:t>
      </w:r>
      <w:r>
        <w:br/>
      </w:r>
      <w:r>
        <w:rPr>
          <w:rFonts w:ascii="Courier New" w:hAnsi="Courier New"/>
          <w:b w:val="0"/>
          <w:sz w:val="16"/>
        </w:rPr>
        <w:t xml:space="preserve">                try {</w:t>
      </w:r>
      <w:r>
        <w:br/>
      </w:r>
      <w:r>
        <w:rPr>
          <w:rFonts w:ascii="Courier New" w:hAnsi="Courier New"/>
          <w:b w:val="0"/>
          <w:sz w:val="16"/>
        </w:rPr>
        <w:t xml:space="preserve">                    var bigInts = bigIntegers( jwk, [ 'n', 'e', 'd', 'p', 'q', 'dp', 'dq', 'qi' ] );</w:t>
      </w:r>
      <w:r>
        <w:br/>
      </w:r>
      <w:r>
        <w:rPr>
          <w:rFonts w:ascii="Courier New" w:hAnsi="Courier New"/>
          <w:b w:val="0"/>
          <w:sz w:val="16"/>
        </w:rPr>
        <w:t xml:space="preserve">                    var keySpec = createObject( 'java', 'java.security.spec.RSAPrivateCrtKeySpec' ).init(</w:t>
      </w:r>
      <w:r>
        <w:br/>
      </w:r>
      <w:r>
        <w:rPr>
          <w:rFonts w:ascii="Courier New" w:hAnsi="Courier New"/>
          <w:b w:val="0"/>
          <w:sz w:val="16"/>
        </w:rPr>
        <w:t xml:space="preserve">                        bigInts.n,</w:t>
      </w:r>
      <w:r>
        <w:br/>
      </w:r>
      <w:r>
        <w:rPr>
          <w:rFonts w:ascii="Courier New" w:hAnsi="Courier New"/>
          <w:b w:val="0"/>
          <w:sz w:val="16"/>
        </w:rPr>
        <w:t xml:space="preserve">                        bigInts.e,</w:t>
      </w:r>
      <w:r>
        <w:br/>
      </w:r>
      <w:r>
        <w:rPr>
          <w:rFonts w:ascii="Courier New" w:hAnsi="Courier New"/>
          <w:b w:val="0"/>
          <w:sz w:val="16"/>
        </w:rPr>
        <w:t xml:space="preserve">                        bigInts.d,</w:t>
      </w:r>
      <w:r>
        <w:br/>
      </w:r>
      <w:r>
        <w:rPr>
          <w:rFonts w:ascii="Courier New" w:hAnsi="Courier New"/>
          <w:b w:val="0"/>
          <w:sz w:val="16"/>
        </w:rPr>
        <w:t xml:space="preserve">                        bigInts.p,</w:t>
      </w:r>
      <w:r>
        <w:br/>
      </w:r>
      <w:r>
        <w:rPr>
          <w:rFonts w:ascii="Courier New" w:hAnsi="Courier New"/>
          <w:b w:val="0"/>
          <w:sz w:val="16"/>
        </w:rPr>
        <w:t xml:space="preserve">                        bigInts.q,</w:t>
      </w:r>
      <w:r>
        <w:br/>
      </w:r>
      <w:r>
        <w:rPr>
          <w:rFonts w:ascii="Courier New" w:hAnsi="Courier New"/>
          <w:b w:val="0"/>
          <w:sz w:val="16"/>
        </w:rPr>
        <w:t xml:space="preserve">                        bigInts.dp,</w:t>
      </w:r>
      <w:r>
        <w:br/>
      </w:r>
      <w:r>
        <w:rPr>
          <w:rFonts w:ascii="Courier New" w:hAnsi="Courier New"/>
          <w:b w:val="0"/>
          <w:sz w:val="16"/>
        </w:rPr>
        <w:t xml:space="preserve">                        bigInts.dq,</w:t>
      </w:r>
      <w:r>
        <w:br/>
      </w:r>
      <w:r>
        <w:rPr>
          <w:rFonts w:ascii="Courier New" w:hAnsi="Courier New"/>
          <w:b w:val="0"/>
          <w:sz w:val="16"/>
        </w:rPr>
        <w:t xml:space="preserve">                        bigInts.qi</w:t>
      </w:r>
      <w:r>
        <w:br/>
      </w:r>
      <w:r>
        <w:rPr>
          <w:rFonts w:ascii="Courier New" w:hAnsi="Courier New"/>
          <w:b w:val="0"/>
          <w:sz w:val="16"/>
        </w:rPr>
        <w:t xml:space="preserve">                    );</w:t>
      </w:r>
      <w:r>
        <w:br/>
      </w:r>
      <w:r>
        <w:rPr>
          <w:rFonts w:ascii="Courier New" w:hAnsi="Courier New"/>
          <w:b w:val="0"/>
          <w:sz w:val="16"/>
        </w:rPr>
        <w:t xml:space="preserve">                    var kf = createObject( 'java', 'java.security.KeyFactory' ).getInstance( 'RSA' );</w:t>
      </w:r>
      <w:r>
        <w:br/>
      </w:r>
      <w:r>
        <w:rPr>
          <w:rFonts w:ascii="Courier New" w:hAnsi="Courier New"/>
          <w:b w:val="0"/>
          <w:sz w:val="16"/>
        </w:rPr>
        <w:t xml:space="preserve">                    return kf.generatePrivate( keySpec );</w:t>
      </w:r>
      <w:r>
        <w:br/>
      </w:r>
      <w:r>
        <w:rPr>
          <w:rFonts w:ascii="Courier New" w:hAnsi="Courier New"/>
          <w:b w:val="0"/>
          <w:sz w:val="16"/>
        </w:rPr>
        <w:t xml:space="preserve">                } catch ( any e )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try {</w:t>
      </w:r>
      <w:r>
        <w:br/>
      </w:r>
      <w:r>
        <w:rPr>
          <w:rFonts w:ascii="Courier New" w:hAnsi="Courier New"/>
          <w:b w:val="0"/>
          <w:sz w:val="16"/>
        </w:rPr>
        <w:t xml:space="preserve">                    var bigInts = bigIntegers( jwk, [ 'n', 'd' ] );</w:t>
      </w:r>
      <w:r>
        <w:br/>
      </w:r>
      <w:r>
        <w:rPr>
          <w:rFonts w:ascii="Courier New" w:hAnsi="Courier New"/>
          <w:b w:val="0"/>
          <w:sz w:val="16"/>
        </w:rPr>
        <w:t xml:space="preserve">                    var keySpec = createObject( 'java', 'java.security.spec.RSAPrivateKeySpec' ).init(</w:t>
      </w:r>
      <w:r>
        <w:br/>
      </w:r>
      <w:r>
        <w:rPr>
          <w:rFonts w:ascii="Courier New" w:hAnsi="Courier New"/>
          <w:b w:val="0"/>
          <w:sz w:val="16"/>
        </w:rPr>
        <w:t xml:space="preserve">                        bigInts.n,</w:t>
      </w:r>
      <w:r>
        <w:br/>
      </w:r>
      <w:r>
        <w:rPr>
          <w:rFonts w:ascii="Courier New" w:hAnsi="Courier New"/>
          <w:b w:val="0"/>
          <w:sz w:val="16"/>
        </w:rPr>
        <w:t xml:space="preserve">                        bigInts.d</w:t>
      </w:r>
      <w:r>
        <w:br/>
      </w:r>
      <w:r>
        <w:rPr>
          <w:rFonts w:ascii="Courier New" w:hAnsi="Courier New"/>
          <w:b w:val="0"/>
          <w:sz w:val="16"/>
        </w:rPr>
        <w:t xml:space="preserve">                    );</w:t>
      </w:r>
      <w:r>
        <w:br/>
      </w:r>
      <w:r>
        <w:rPr>
          <w:rFonts w:ascii="Courier New" w:hAnsi="Courier New"/>
          <w:b w:val="0"/>
          <w:sz w:val="16"/>
        </w:rPr>
        <w:t xml:space="preserve">                    var kf = createObject( 'java', 'java.security.KeyFactory' ).getInstance( 'RSA' );</w:t>
      </w:r>
      <w:r>
        <w:br/>
      </w:r>
      <w:r>
        <w:rPr>
          <w:rFonts w:ascii="Courier New" w:hAnsi="Courier New"/>
          <w:b w:val="0"/>
          <w:sz w:val="16"/>
        </w:rPr>
        <w:t xml:space="preserve">                    return kf.generatePrivate( keySpec );</w:t>
      </w:r>
      <w:r>
        <w:br/>
      </w:r>
      <w:r>
        <w:rPr>
          <w:rFonts w:ascii="Courier New" w:hAnsi="Courier New"/>
          <w:b w:val="0"/>
          <w:sz w:val="16"/>
        </w:rPr>
        <w:t xml:space="preserve">                } catch ( any e ) {</w:t>
      </w:r>
      <w:r>
        <w:br/>
      </w:r>
      <w:r>
        <w:rPr>
          <w:rFonts w:ascii="Courier New" w:hAnsi="Courier New"/>
          <w:b w:val="0"/>
          <w:sz w:val="16"/>
        </w:rPr>
        <w:t xml:space="preserve">                }</w:t>
      </w:r>
      <w:r>
        <w:br/>
      </w:r>
      <w:r>
        <w:rPr>
          <w:rFonts w:ascii="Courier New" w:hAnsi="Courier New"/>
          <w:b w:val="0"/>
          <w:sz w:val="16"/>
        </w:rPr>
        <w:t xml:space="preserve">            } else {</w:t>
      </w:r>
      <w:r>
        <w:br/>
      </w:r>
      <w:r>
        <w:rPr>
          <w:rFonts w:ascii="Courier New" w:hAnsi="Courier New"/>
          <w:b w:val="0"/>
          <w:sz w:val="16"/>
        </w:rPr>
        <w:t xml:space="preserve">                try {</w:t>
      </w:r>
      <w:r>
        <w:br/>
      </w:r>
      <w:r>
        <w:rPr>
          <w:rFonts w:ascii="Courier New" w:hAnsi="Courier New"/>
          <w:b w:val="0"/>
          <w:sz w:val="16"/>
        </w:rPr>
        <w:t xml:space="preserve">                    var bigInts = bigIntegers( jwk, [ 'n', 'e' ] );</w:t>
      </w:r>
      <w:r>
        <w:br/>
      </w:r>
      <w:r>
        <w:rPr>
          <w:rFonts w:ascii="Courier New" w:hAnsi="Courier New"/>
          <w:b w:val="0"/>
          <w:sz w:val="16"/>
        </w:rPr>
        <w:t xml:space="preserve">                    var ks = createObject( 'java', 'java.security.spec.RSAPublicKeySpec' ).init( bigInts.n, bigInts.e );</w:t>
      </w:r>
      <w:r>
        <w:br/>
      </w:r>
      <w:r>
        <w:rPr>
          <w:rFonts w:ascii="Courier New" w:hAnsi="Courier New"/>
          <w:b w:val="0"/>
          <w:sz w:val="16"/>
        </w:rPr>
        <w:t xml:space="preserve">                    var kf = createObject( 'java', 'java.security.KeyFactory' ).getInstance( 'RSA' );</w:t>
      </w:r>
      <w:r>
        <w:br/>
      </w:r>
      <w:r>
        <w:rPr>
          <w:rFonts w:ascii="Courier New" w:hAnsi="Courier New"/>
          <w:b w:val="0"/>
          <w:sz w:val="16"/>
        </w:rPr>
        <w:t xml:space="preserve">                    return kf.generatePublic( ks );</w:t>
      </w:r>
      <w:r>
        <w:br/>
      </w:r>
      <w:r>
        <w:rPr>
          <w:rFonts w:ascii="Courier New" w:hAnsi="Courier New"/>
          <w:b w:val="0"/>
          <w:sz w:val="16"/>
        </w:rPr>
        <w:t xml:space="preserve">                } catch ( any e )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if ( jwk.kty == 'EC' ) {</w:t>
      </w:r>
      <w:r>
        <w:br/>
      </w:r>
      <w:r>
        <w:rPr>
          <w:rFonts w:ascii="Courier New" w:hAnsi="Courier New"/>
          <w:b w:val="0"/>
          <w:sz w:val="16"/>
        </w:rPr>
        <w:t xml:space="preserve">            var kf = createObject( 'java', 'java.security.KeyFactory' ).getInstance( 'EC' );</w:t>
      </w:r>
      <w:r>
        <w:br/>
      </w:r>
      <w:r>
        <w:rPr>
          <w:rFonts w:ascii="Courier New" w:hAnsi="Courier New"/>
          <w:b w:val="0"/>
          <w:sz w:val="16"/>
        </w:rPr>
        <w:t xml:space="preserve">            var ECParameterSpec = getECParameterSpec( jwk.crv );</w:t>
      </w:r>
      <w:r>
        <w:br/>
      </w:r>
      <w:r>
        <w:rPr>
          <w:rFonts w:ascii="Courier New" w:hAnsi="Courier New"/>
          <w:b w:val="0"/>
          <w:sz w:val="16"/>
        </w:rPr>
      </w:r>
      <w:r>
        <w:br/>
      </w:r>
      <w:r>
        <w:rPr>
          <w:rFonts w:ascii="Courier New" w:hAnsi="Courier New"/>
          <w:b w:val="0"/>
          <w:sz w:val="16"/>
        </w:rPr>
        <w:t xml:space="preserve">            if ( jwk.keyExists( 'd' ) ) {</w:t>
      </w:r>
      <w:r>
        <w:br/>
      </w:r>
      <w:r>
        <w:rPr>
          <w:rFonts w:ascii="Courier New" w:hAnsi="Courier New"/>
          <w:b w:val="0"/>
          <w:sz w:val="16"/>
        </w:rPr>
        <w:t xml:space="preserve">                var bigInts = bigIntegers( jwk, [ 'd' ] );</w:t>
      </w:r>
      <w:r>
        <w:br/>
      </w:r>
      <w:r>
        <w:rPr>
          <w:rFonts w:ascii="Courier New" w:hAnsi="Courier New"/>
          <w:b w:val="0"/>
          <w:sz w:val="16"/>
        </w:rPr>
        <w:t xml:space="preserve">                var ks = createObject( 'java', 'java.security.spec.ECPrivateKeySpec' ).init(</w:t>
      </w:r>
      <w:r>
        <w:br/>
      </w:r>
      <w:r>
        <w:rPr>
          <w:rFonts w:ascii="Courier New" w:hAnsi="Courier New"/>
          <w:b w:val="0"/>
          <w:sz w:val="16"/>
        </w:rPr>
        <w:t xml:space="preserve">                    bigInts.d,</w:t>
      </w:r>
      <w:r>
        <w:br/>
      </w:r>
      <w:r>
        <w:rPr>
          <w:rFonts w:ascii="Courier New" w:hAnsi="Courier New"/>
          <w:b w:val="0"/>
          <w:sz w:val="16"/>
        </w:rPr>
        <w:t xml:space="preserve">                    ECParameterSpec</w:t>
      </w:r>
      <w:r>
        <w:br/>
      </w:r>
      <w:r>
        <w:rPr>
          <w:rFonts w:ascii="Courier New" w:hAnsi="Courier New"/>
          <w:b w:val="0"/>
          <w:sz w:val="16"/>
        </w:rPr>
        <w:t xml:space="preserve">                );</w:t>
      </w:r>
      <w:r>
        <w:br/>
      </w:r>
      <w:r>
        <w:rPr>
          <w:rFonts w:ascii="Courier New" w:hAnsi="Courier New"/>
          <w:b w:val="0"/>
          <w:sz w:val="16"/>
        </w:rPr>
        <w:t xml:space="preserve">                return kf.generatePrivate( ks );</w:t>
      </w:r>
      <w:r>
        <w:br/>
      </w:r>
      <w:r>
        <w:rPr>
          <w:rFonts w:ascii="Courier New" w:hAnsi="Courier New"/>
          <w:b w:val="0"/>
          <w:sz w:val="16"/>
        </w:rPr>
        <w:t xml:space="preserve">            } else {</w:t>
      </w:r>
      <w:r>
        <w:br/>
      </w:r>
      <w:r>
        <w:rPr>
          <w:rFonts w:ascii="Courier New" w:hAnsi="Courier New"/>
          <w:b w:val="0"/>
          <w:sz w:val="16"/>
        </w:rPr>
        <w:t xml:space="preserve">                var bigInts = bigIntegers( jwk, [ 'x', 'y' ] );</w:t>
      </w:r>
      <w:r>
        <w:br/>
      </w:r>
      <w:r>
        <w:rPr>
          <w:rFonts w:ascii="Courier New" w:hAnsi="Courier New"/>
          <w:b w:val="0"/>
          <w:sz w:val="16"/>
        </w:rPr>
        <w:t xml:space="preserve">                var ECPoint = createObject( 'java', 'java.security.spec.ECPoint' ).init( bigInts.x, bigInts.y );</w:t>
      </w:r>
      <w:r>
        <w:br/>
      </w:r>
      <w:r>
        <w:rPr>
          <w:rFonts w:ascii="Courier New" w:hAnsi="Courier New"/>
          <w:b w:val="0"/>
          <w:sz w:val="16"/>
        </w:rPr>
        <w:t xml:space="preserve">                var ks = createObject( 'java', 'java.security.spec.ECPublicKeySpec' ).init( ECPoint, ECParameterSpec );</w:t>
      </w:r>
      <w:r>
        <w:br/>
      </w:r>
      <w:r>
        <w:rPr>
          <w:rFonts w:ascii="Courier New" w:hAnsi="Courier New"/>
          <w:b w:val="0"/>
          <w:sz w:val="16"/>
        </w:rPr>
        <w:t xml:space="preserve">                return kf.generatePublic( ks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throw(</w:t>
      </w:r>
      <w:r>
        <w:br/>
      </w:r>
      <w:r>
        <w:rPr>
          <w:rFonts w:ascii="Courier New" w:hAnsi="Courier New"/>
          <w:b w:val="0"/>
          <w:sz w:val="16"/>
        </w:rPr>
        <w:t xml:space="preserve">            type = 'jwtcfml.InvalidJWK',</w:t>
      </w:r>
      <w:r>
        <w:br/>
      </w:r>
      <w:r>
        <w:rPr>
          <w:rFonts w:ascii="Courier New" w:hAnsi="Courier New"/>
          <w:b w:val="0"/>
          <w:sz w:val="16"/>
        </w:rPr>
        <w:t xml:space="preserve">            message = 'Invalid JWK key.',</w:t>
      </w:r>
      <w:r>
        <w:br/>
      </w:r>
      <w:r>
        <w:rPr>
          <w:rFonts w:ascii="Courier New" w:hAnsi="Courier New"/>
          <w:b w:val="0"/>
          <w:sz w:val="16"/>
        </w:rPr>
        <w:t xml:space="preserve">            detail = 'Please ensure you are using an valid JWK RSA or EC public or private key.'</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private function bigIntegers( jwk, keys ) {</w:t>
      </w:r>
      <w:r>
        <w:br/>
      </w:r>
      <w:r>
        <w:rPr>
          <w:rFonts w:ascii="Courier New" w:hAnsi="Courier New"/>
          <w:b w:val="0"/>
          <w:sz w:val="16"/>
        </w:rPr>
        <w:t xml:space="preserve">        var bigInts = { };</w:t>
      </w:r>
      <w:r>
        <w:br/>
      </w:r>
      <w:r>
        <w:rPr>
          <w:rFonts w:ascii="Courier New" w:hAnsi="Courier New"/>
          <w:b w:val="0"/>
          <w:sz w:val="16"/>
        </w:rPr>
        <w:t xml:space="preserve">        for ( var key in keys ) {</w:t>
      </w:r>
      <w:r>
        <w:br/>
      </w:r>
      <w:r>
        <w:rPr>
          <w:rFonts w:ascii="Courier New" w:hAnsi="Courier New"/>
          <w:b w:val="0"/>
          <w:sz w:val="16"/>
        </w:rPr>
        <w:t xml:space="preserve">            bigInts[ key ] = createObject( 'java', 'java.math.BigInteger' ).init( 1, base64UrlToBinary( jwk[ key ] ) );</w:t>
      </w:r>
      <w:r>
        <w:br/>
      </w:r>
      <w:r>
        <w:rPr>
          <w:rFonts w:ascii="Courier New" w:hAnsi="Courier New"/>
          <w:b w:val="0"/>
          <w:sz w:val="16"/>
        </w:rPr>
        <w:t xml:space="preserve">        }</w:t>
      </w:r>
      <w:r>
        <w:br/>
      </w:r>
      <w:r>
        <w:rPr>
          <w:rFonts w:ascii="Courier New" w:hAnsi="Courier New"/>
          <w:b w:val="0"/>
          <w:sz w:val="16"/>
        </w:rPr>
        <w:t xml:space="preserve">        return bigInts;</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private function getECParameterSpec( crv ) {</w:t>
      </w:r>
      <w:r>
        <w:br/>
      </w:r>
      <w:r>
        <w:rPr>
          <w:rFonts w:ascii="Courier New" w:hAnsi="Courier New"/>
          <w:b w:val="0"/>
          <w:sz w:val="16"/>
        </w:rPr>
        <w:t xml:space="preserve">        if ( !variables.ECParameterSpecCache.keyExists( crv ) ) {</w:t>
      </w:r>
      <w:r>
        <w:br/>
      </w:r>
      <w:r>
        <w:rPr>
          <w:rFonts w:ascii="Courier New" w:hAnsi="Courier New"/>
          <w:b w:val="0"/>
          <w:sz w:val="16"/>
        </w:rPr>
        <w:t xml:space="preserve">            var kpg = createObject( 'java', 'java.security.KeyPairGenerator' ).getInstance( 'EC' );</w:t>
      </w:r>
      <w:r>
        <w:br/>
      </w:r>
      <w:r>
        <w:rPr>
          <w:rFonts w:ascii="Courier New" w:hAnsi="Courier New"/>
          <w:b w:val="0"/>
          <w:sz w:val="16"/>
        </w:rPr>
        <w:t xml:space="preserve">            var ecgp = createObject( 'java', 'java.security.spec.ECGenParameterSpec' ).init(</w:t>
      </w:r>
      <w:r>
        <w:br/>
      </w:r>
      <w:r>
        <w:rPr>
          <w:rFonts w:ascii="Courier New" w:hAnsi="Courier New"/>
          <w:b w:val="0"/>
          <w:sz w:val="16"/>
        </w:rPr>
        <w:t xml:space="preserve">                'secp#crv.listLast( '-' )#r1'</w:t>
      </w:r>
      <w:r>
        <w:br/>
      </w:r>
      <w:r>
        <w:rPr>
          <w:rFonts w:ascii="Courier New" w:hAnsi="Courier New"/>
          <w:b w:val="0"/>
          <w:sz w:val="16"/>
        </w:rPr>
        <w:t xml:space="preserve">            );</w:t>
      </w:r>
      <w:r>
        <w:br/>
      </w:r>
      <w:r>
        <w:rPr>
          <w:rFonts w:ascii="Courier New" w:hAnsi="Courier New"/>
          <w:b w:val="0"/>
          <w:sz w:val="16"/>
        </w:rPr>
        <w:t xml:space="preserve">            kpg.initialize( ecgp );</w:t>
      </w:r>
      <w:r>
        <w:br/>
      </w:r>
      <w:r>
        <w:rPr>
          <w:rFonts w:ascii="Courier New" w:hAnsi="Courier New"/>
          <w:b w:val="0"/>
          <w:sz w:val="16"/>
        </w:rPr>
        <w:t xml:space="preserve">            variables.ECParameterSpecCache[ crv ] = kpg</w:t>
      </w:r>
      <w:r>
        <w:br/>
      </w:r>
      <w:r>
        <w:rPr>
          <w:rFonts w:ascii="Courier New" w:hAnsi="Courier New"/>
          <w:b w:val="0"/>
          <w:sz w:val="16"/>
        </w:rPr>
        <w:t xml:space="preserve">                .generateKeyPair()</w:t>
      </w:r>
      <w:r>
        <w:br/>
      </w:r>
      <w:r>
        <w:rPr>
          <w:rFonts w:ascii="Courier New" w:hAnsi="Courier New"/>
          <w:b w:val="0"/>
          <w:sz w:val="16"/>
        </w:rPr>
        <w:t xml:space="preserve">                .getPublic()</w:t>
      </w:r>
      <w:r>
        <w:br/>
      </w:r>
      <w:r>
        <w:rPr>
          <w:rFonts w:ascii="Courier New" w:hAnsi="Courier New"/>
          <w:b w:val="0"/>
          <w:sz w:val="16"/>
        </w:rPr>
        <w:t xml:space="preserve">                .getParams();</w:t>
      </w:r>
      <w:r>
        <w:br/>
      </w:r>
      <w:r>
        <w:rPr>
          <w:rFonts w:ascii="Courier New" w:hAnsi="Courier New"/>
          <w:b w:val="0"/>
          <w:sz w:val="16"/>
        </w:rPr>
        <w:t xml:space="preserve">        }</w:t>
      </w:r>
      <w:r>
        <w:br/>
      </w:r>
      <w:r>
        <w:rPr>
          <w:rFonts w:ascii="Courier New" w:hAnsi="Courier New"/>
          <w:b w:val="0"/>
          <w:sz w:val="16"/>
        </w:rPr>
        <w:t xml:space="preserve">        return variables.ECParameterSpecCache[ crv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w:t>
      </w:r>
    </w:p>
    <w:p>
      <w:pPr>
        <w:pStyle w:val="Heading1"/>
      </w:pPr>
      <w:r>
        <w:t>v1/lib/expression_parser.cfc</w:t>
      </w:r>
    </w:p>
    <w:p>
      <w:pPr>
        <w:spacing w:before="40" w:after="160"/>
        <w:ind w:left="283"/>
        <w:shd w:val="clear" w:color="auto" w:fill="F2F2F2"/>
      </w:pPr>
      <w:r>
        <w:rPr>
          <w:rFonts w:ascii="Courier New" w:hAnsi="Courier New"/>
          <w:b w:val="0"/>
          <w:sz w:val="16"/>
        </w:rPr>
        <w:t>&lt;cfcomponent&gt;</w:t>
      </w:r>
      <w:r>
        <w:br/>
      </w:r>
      <w:r>
        <w:rPr>
          <w:rFonts w:ascii="Courier New" w:hAnsi="Courier New"/>
          <w:b w:val="0"/>
          <w:sz w:val="16"/>
        </w:rPr>
        <w:tab/>
        <w:t>&lt;cfset this.args = []/&gt;</w:t>
      </w:r>
      <w:r>
        <w:br/>
      </w:r>
      <w:r>
        <w:rPr>
          <w:rFonts w:ascii="Courier New" w:hAnsi="Courier New"/>
          <w:b w:val="0"/>
          <w:sz w:val="16"/>
        </w:rPr>
        <w:tab/>
        <w:t>&lt;cfproperty name="entity" type="string"/&gt;</w:t>
      </w:r>
      <w:r>
        <w:br/>
      </w:r>
      <w:r>
        <w:rPr>
          <w:rFonts w:ascii="Courier New" w:hAnsi="Courier New"/>
          <w:b w:val="0"/>
          <w:sz w:val="16"/>
        </w:rPr>
      </w:r>
      <w:r>
        <w:br/>
      </w:r>
      <w:r>
        <w:rPr>
          <w:rFonts w:ascii="Courier New" w:hAnsi="Courier New"/>
          <w:b w:val="0"/>
          <w:sz w:val="16"/>
        </w:rPr>
        <w:tab/>
      </w:r>
      <w:r>
        <w:br/>
      </w:r>
      <w:r>
        <w:rPr>
          <w:rFonts w:ascii="Courier New" w:hAnsi="Courier New"/>
          <w:b w:val="0"/>
          <w:sz w:val="16"/>
        </w:rPr>
        <w:tab/>
        <w:t>&lt;cffunction name="init"&gt;</w:t>
        <w:tab/>
        <w:tab/>
      </w:r>
      <w:r>
        <w:br/>
      </w:r>
      <w:r>
        <w:rPr>
          <w:rFonts w:ascii="Courier New" w:hAnsi="Courier New"/>
          <w:b w:val="0"/>
          <w:sz w:val="16"/>
        </w:rPr>
        <w:tab/>
        <w:tab/>
        <w:t>&lt;cfargument name="entity" type="string" default="instance_operation_cfs_param"/&gt;</w:t>
      </w:r>
      <w:r>
        <w:br/>
      </w:r>
      <w:r>
        <w:rPr>
          <w:rFonts w:ascii="Courier New" w:hAnsi="Courier New"/>
          <w:b w:val="0"/>
          <w:sz w:val="16"/>
        </w:rPr>
        <w:tab/>
        <w:tab/>
        <w:t>&lt;cfset this.entity=arguments.entity/&gt;</w:t>
        <w:tab/>
        <w:tab/>
      </w:r>
      <w:r>
        <w:br/>
      </w:r>
      <w:r>
        <w:rPr>
          <w:rFonts w:ascii="Courier New" w:hAnsi="Courier New"/>
          <w:b w:val="0"/>
          <w:sz w:val="16"/>
        </w:rPr>
        <w:tab/>
        <w:tab/>
        <w:t>&lt;cfreturn this&gt;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name="eval" returntype="any" access="public"&gt;</w:t>
        <w:tab/>
        <w:tab/>
      </w:r>
      <w:r>
        <w:br/>
      </w:r>
      <w:r>
        <w:rPr>
          <w:rFonts w:ascii="Courier New" w:hAnsi="Courier New"/>
          <w:b w:val="0"/>
          <w:sz w:val="16"/>
        </w:rPr>
        <w:tab/>
        <w:tab/>
        <w:t>&lt;cfargument name="expression" type="string"/&gt;</w:t>
      </w:r>
      <w:r>
        <w:br/>
      </w:r>
      <w:r>
        <w:rPr>
          <w:rFonts w:ascii="Courier New" w:hAnsi="Courier New"/>
          <w:b w:val="0"/>
          <w:sz w:val="16"/>
        </w:rPr>
        <w:tab/>
        <w:tab/>
        <w:t>&lt;cfargument name="context" type="any"/&gt;</w:t>
      </w:r>
      <w:r>
        <w:br/>
      </w:r>
      <w:r>
        <w:rPr>
          <w:rFonts w:ascii="Courier New" w:hAnsi="Courier New"/>
          <w:b w:val="0"/>
          <w:sz w:val="16"/>
        </w:rPr>
        <w:tab/>
        <w:tab/>
      </w:r>
      <w:r>
        <w:br/>
      </w:r>
      <w:r>
        <w:rPr>
          <w:rFonts w:ascii="Courier New" w:hAnsi="Courier New"/>
          <w:b w:val="0"/>
          <w:sz w:val="16"/>
        </w:rPr>
        <w:tab/>
        <w:tab/>
        <w:t>&lt;cfset var args=[]/&gt;</w:t>
      </w:r>
      <w:r>
        <w:br/>
      </w:r>
      <w:r>
        <w:rPr>
          <w:rFonts w:ascii="Courier New" w:hAnsi="Courier New"/>
          <w:b w:val="0"/>
          <w:sz w:val="16"/>
        </w:rPr>
        <w:tab/>
        <w:tab/>
        <w:t>&lt;cfset parse(args, tokenize(arguments.expression),0)/&gt;</w:t>
      </w:r>
      <w:r>
        <w:br/>
      </w:r>
      <w:r>
        <w:rPr>
          <w:rFonts w:ascii="Courier New" w:hAnsi="Courier New"/>
          <w:b w:val="0"/>
          <w:sz w:val="16"/>
        </w:rPr>
        <w:tab/>
        <w:tab/>
        <w:t>&lt;cfreturn computeExpression(args[1].function, args[1].args, arguments.context)/&gt;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ab/>
        <w:t>&lt;cffunction name="extractParams" returntype="any" access="public"&gt;</w:t>
        <w:tab/>
        <w:tab/>
      </w:r>
      <w:r>
        <w:br/>
      </w:r>
      <w:r>
        <w:rPr>
          <w:rFonts w:ascii="Courier New" w:hAnsi="Courier New"/>
          <w:b w:val="0"/>
          <w:sz w:val="16"/>
        </w:rPr>
        <w:tab/>
        <w:tab/>
        <w:t>&lt;cfargument name="expression" type="string"/&gt;</w:t>
      </w:r>
      <w:r>
        <w:br/>
      </w:r>
      <w:r>
        <w:rPr>
          <w:rFonts w:ascii="Courier New" w:hAnsi="Courier New"/>
          <w:b w:val="0"/>
          <w:sz w:val="16"/>
        </w:rPr>
        <w:tab/>
        <w:tab/>
        <w:tab/>
        <w:tab/>
      </w:r>
      <w:r>
        <w:br/>
      </w:r>
      <w:r>
        <w:rPr>
          <w:rFonts w:ascii="Courier New" w:hAnsi="Courier New"/>
          <w:b w:val="0"/>
          <w:sz w:val="16"/>
        </w:rPr>
        <w:tab/>
        <w:tab/>
        <w:t>&lt;cfset var params=[]/&gt;</w:t>
      </w:r>
      <w:r>
        <w:br/>
      </w:r>
      <w:r>
        <w:rPr>
          <w:rFonts w:ascii="Courier New" w:hAnsi="Courier New"/>
          <w:b w:val="0"/>
          <w:sz w:val="16"/>
        </w:rPr>
        <w:tab/>
        <w:tab/>
        <w:t>&lt;cfset parseForParams(params, tokenize(arguments.expression),0)/&gt;</w:t>
      </w:r>
      <w:r>
        <w:br/>
      </w:r>
      <w:r>
        <w:rPr>
          <w:rFonts w:ascii="Courier New" w:hAnsi="Courier New"/>
          <w:b w:val="0"/>
          <w:sz w:val="16"/>
        </w:rPr>
        <w:tab/>
        <w:tab/>
        <w:t>&lt;cfreturn params/&gt;</w:t>
      </w:r>
      <w:r>
        <w:br/>
      </w:r>
      <w:r>
        <w:rPr>
          <w:rFonts w:ascii="Courier New" w:hAnsi="Courier New"/>
          <w:b w:val="0"/>
          <w:sz w:val="16"/>
        </w:rPr>
        <w:tab/>
        <w:t>&lt;/cffunction&gt;</w:t>
        <w:tab/>
      </w:r>
      <w:r>
        <w:br/>
      </w:r>
      <w:r>
        <w:rPr>
          <w:rFonts w:ascii="Courier New" w:hAnsi="Courier New"/>
          <w:b w:val="0"/>
          <w:sz w:val="16"/>
        </w:rPr>
      </w:r>
      <w:r>
        <w:br/>
      </w:r>
      <w:r>
        <w:rPr>
          <w:rFonts w:ascii="Courier New" w:hAnsi="Courier New"/>
          <w:b w:val="0"/>
          <w:sz w:val="16"/>
        </w:rPr>
        <w:t>&lt;cffunction name="tokenize" returntype="array" access="private"&gt;</w:t>
      </w:r>
      <w:r>
        <w:br/>
      </w:r>
      <w:r>
        <w:rPr>
          <w:rFonts w:ascii="Courier New" w:hAnsi="Courier New"/>
          <w:b w:val="0"/>
          <w:sz w:val="16"/>
        </w:rPr>
        <w:tab/>
        <w:t>&lt;cfargument name="expression" type="string"/&gt;</w:t>
      </w:r>
      <w:r>
        <w:br/>
      </w:r>
      <w:r>
        <w:rPr>
          <w:rFonts w:ascii="Courier New" w:hAnsi="Courier New"/>
          <w:b w:val="0"/>
          <w:sz w:val="16"/>
        </w:rPr>
        <w:tab/>
      </w:r>
      <w:r>
        <w:br/>
      </w:r>
      <w:r>
        <w:rPr>
          <w:rFonts w:ascii="Courier New" w:hAnsi="Courier New"/>
          <w:b w:val="0"/>
          <w:sz w:val="16"/>
        </w:rPr>
        <w:tab/>
        <w:t>&lt;cfset var local={}/&gt;</w:t>
      </w:r>
      <w:r>
        <w:br/>
      </w:r>
      <w:r>
        <w:rPr>
          <w:rFonts w:ascii="Courier New" w:hAnsi="Courier New"/>
          <w:b w:val="0"/>
          <w:sz w:val="16"/>
        </w:rPr>
        <w:tab/>
        <w:t>&lt;cfset var pattern='"(.*?)"|\w+(\s*\.\s*\w+)*|\(|\)'/&gt;</w:t>
      </w:r>
      <w:r>
        <w:br/>
      </w:r>
      <w:r>
        <w:rPr>
          <w:rFonts w:ascii="Courier New" w:hAnsi="Courier New"/>
          <w:b w:val="0"/>
          <w:sz w:val="16"/>
        </w:rPr>
        <w:tab/>
        <w:t>&lt;cfset var res=rematch(pattern,expression)/&gt;</w:t>
      </w:r>
      <w:r>
        <w:br/>
      </w:r>
      <w:r>
        <w:rPr>
          <w:rFonts w:ascii="Courier New" w:hAnsi="Courier New"/>
          <w:b w:val="0"/>
          <w:sz w:val="16"/>
        </w:rPr>
        <w:tab/>
        <w:t>&lt;cfset var tokens = []/&gt;</w:t>
      </w:r>
      <w:r>
        <w:br/>
      </w:r>
      <w:r>
        <w:rPr>
          <w:rFonts w:ascii="Courier New" w:hAnsi="Courier New"/>
          <w:b w:val="0"/>
          <w:sz w:val="16"/>
        </w:rPr>
        <w:tab/>
        <w:t>&lt;cfloop array=#res# item="local.t"&gt;</w:t>
      </w:r>
      <w:r>
        <w:br/>
      </w:r>
      <w:r>
        <w:rPr>
          <w:rFonts w:ascii="Courier New" w:hAnsi="Courier New"/>
          <w:b w:val="0"/>
          <w:sz w:val="16"/>
        </w:rPr>
        <w:tab/>
        <w:tab/>
        <w:t>&lt;cfset tmp=trim(local.t)/&gt;</w:t>
      </w:r>
      <w:r>
        <w:br/>
      </w:r>
      <w:r>
        <w:rPr>
          <w:rFonts w:ascii="Courier New" w:hAnsi="Courier New"/>
          <w:b w:val="0"/>
          <w:sz w:val="16"/>
        </w:rPr>
        <w:tab/>
        <w:tab/>
        <w:t>&lt;cfif len(tmp)&gt;</w:t>
      </w:r>
      <w:r>
        <w:br/>
      </w:r>
      <w:r>
        <w:rPr>
          <w:rFonts w:ascii="Courier New" w:hAnsi="Courier New"/>
          <w:b w:val="0"/>
          <w:sz w:val="16"/>
        </w:rPr>
        <w:tab/>
        <w:tab/>
        <w:tab/>
        <w:t>&lt;cfset arrayAppend(tokens,tmp)/&gt;</w:t>
      </w:r>
      <w:r>
        <w:br/>
      </w:r>
      <w:r>
        <w:rPr>
          <w:rFonts w:ascii="Courier New" w:hAnsi="Courier New"/>
          <w:b w:val="0"/>
          <w:sz w:val="16"/>
        </w:rPr>
        <w:tab/>
        <w:tab/>
        <w:t>&lt;/cfif&gt;</w:t>
      </w:r>
      <w:r>
        <w:br/>
      </w:r>
      <w:r>
        <w:rPr>
          <w:rFonts w:ascii="Courier New" w:hAnsi="Courier New"/>
          <w:b w:val="0"/>
          <w:sz w:val="16"/>
        </w:rPr>
        <w:tab/>
        <w:t xml:space="preserve">&lt;/cfloop&gt; </w:t>
      </w:r>
      <w:r>
        <w:br/>
      </w:r>
      <w:r>
        <w:rPr>
          <w:rFonts w:ascii="Courier New" w:hAnsi="Courier New"/>
          <w:b w:val="0"/>
          <w:sz w:val="16"/>
        </w:rPr>
        <w:tab/>
        <w:t>&lt;cfreturn tokens/&gt;</w:t>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r>
      <w:r>
        <w:br/>
      </w:r>
      <w:r>
        <w:rPr>
          <w:rFonts w:ascii="Courier New" w:hAnsi="Courier New"/>
          <w:b w:val="0"/>
          <w:sz w:val="16"/>
        </w:rPr>
        <w:t>&lt;cffunction name="tokenType" output=false  access="private"&gt;</w:t>
      </w:r>
      <w:r>
        <w:br/>
      </w:r>
      <w:r>
        <w:rPr>
          <w:rFonts w:ascii="Courier New" w:hAnsi="Courier New"/>
          <w:b w:val="0"/>
          <w:sz w:val="16"/>
        </w:rPr>
        <w:tab/>
        <w:t>&lt;cfargument name="token"/&gt;</w:t>
      </w:r>
      <w:r>
        <w:br/>
      </w:r>
      <w:r>
        <w:rPr>
          <w:rFonts w:ascii="Courier New" w:hAnsi="Courier New"/>
          <w:b w:val="0"/>
          <w:sz w:val="16"/>
        </w:rPr>
        <w:tab/>
      </w:r>
      <w:r>
        <w:br/>
      </w:r>
      <w:r>
        <w:rPr>
          <w:rFonts w:ascii="Courier New" w:hAnsi="Courier New"/>
          <w:b w:val="0"/>
          <w:sz w:val="16"/>
        </w:rPr>
        <w:tab/>
        <w:t>&lt;cfif token EQ "("&gt;</w:t>
      </w:r>
      <w:r>
        <w:br/>
      </w:r>
      <w:r>
        <w:rPr>
          <w:rFonts w:ascii="Courier New" w:hAnsi="Courier New"/>
          <w:b w:val="0"/>
          <w:sz w:val="16"/>
        </w:rPr>
        <w:tab/>
        <w:tab/>
        <w:t>&lt;cfreturn "("/&gt;</w:t>
        <w:tab/>
      </w:r>
      <w:r>
        <w:br/>
      </w:r>
      <w:r>
        <w:rPr>
          <w:rFonts w:ascii="Courier New" w:hAnsi="Courier New"/>
          <w:b w:val="0"/>
          <w:sz w:val="16"/>
        </w:rPr>
        <w:tab/>
        <w:t>&lt;cfelseif token EQ ")"&gt;</w:t>
      </w:r>
      <w:r>
        <w:br/>
      </w:r>
      <w:r>
        <w:rPr>
          <w:rFonts w:ascii="Courier New" w:hAnsi="Courier New"/>
          <w:b w:val="0"/>
          <w:sz w:val="16"/>
        </w:rPr>
        <w:tab/>
        <w:tab/>
        <w:t>&lt;cfreturn ")"/&gt;</w:t>
      </w:r>
      <w:r>
        <w:br/>
      </w:r>
      <w:r>
        <w:rPr>
          <w:rFonts w:ascii="Courier New" w:hAnsi="Courier New"/>
          <w:b w:val="0"/>
          <w:sz w:val="16"/>
        </w:rPr>
        <w:tab/>
        <w:t>&lt;cfelseif left(token,1) EQ '"'&gt;</w:t>
      </w:r>
      <w:r>
        <w:br/>
      </w:r>
      <w:r>
        <w:rPr>
          <w:rFonts w:ascii="Courier New" w:hAnsi="Courier New"/>
          <w:b w:val="0"/>
          <w:sz w:val="16"/>
        </w:rPr>
        <w:tab/>
        <w:tab/>
        <w:t>&lt;cfreturn "string"/&gt;</w:t>
      </w:r>
      <w:r>
        <w:br/>
      </w:r>
      <w:r>
        <w:rPr>
          <w:rFonts w:ascii="Courier New" w:hAnsi="Courier New"/>
          <w:b w:val="0"/>
          <w:sz w:val="16"/>
        </w:rPr>
        <w:tab/>
        <w:t>&lt;cfelseif find(".",token)&gt;</w:t>
      </w:r>
      <w:r>
        <w:br/>
      </w:r>
      <w:r>
        <w:rPr>
          <w:rFonts w:ascii="Courier New" w:hAnsi="Courier New"/>
          <w:b w:val="0"/>
          <w:sz w:val="16"/>
        </w:rPr>
        <w:tab/>
        <w:tab/>
        <w:t>&lt;cfreturn "variable"/&gt;</w:t>
      </w:r>
      <w:r>
        <w:br/>
      </w:r>
      <w:r>
        <w:rPr>
          <w:rFonts w:ascii="Courier New" w:hAnsi="Courier New"/>
          <w:b w:val="0"/>
          <w:sz w:val="16"/>
        </w:rPr>
        <w:tab/>
        <w:t>&lt;cfelse&gt;</w:t>
      </w:r>
      <w:r>
        <w:br/>
      </w:r>
      <w:r>
        <w:rPr>
          <w:rFonts w:ascii="Courier New" w:hAnsi="Courier New"/>
          <w:b w:val="0"/>
          <w:sz w:val="16"/>
        </w:rPr>
        <w:tab/>
        <w:tab/>
        <w:t>&lt;cfreturn "function"/&gt;</w:t>
      </w:r>
      <w:r>
        <w:br/>
      </w:r>
      <w:r>
        <w:rPr>
          <w:rFonts w:ascii="Courier New" w:hAnsi="Courier New"/>
          <w:b w:val="0"/>
          <w:sz w:val="16"/>
        </w:rPr>
        <w:tab/>
        <w:t>&lt;/cfif&gt;</w:t>
        <w:tab/>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r>
      <w:r>
        <w:br/>
      </w:r>
      <w:r>
        <w:rPr>
          <w:rFonts w:ascii="Courier New" w:hAnsi="Courier New"/>
          <w:b w:val="0"/>
          <w:sz w:val="16"/>
        </w:rPr>
      </w:r>
      <w:r>
        <w:br/>
      </w:r>
      <w:r>
        <w:rPr>
          <w:rFonts w:ascii="Courier New" w:hAnsi="Courier New"/>
          <w:b w:val="0"/>
          <w:sz w:val="16"/>
        </w:rPr>
        <w:t>&lt;cffunction name="parse" returntype="numeric" access="private"&gt;</w:t>
      </w:r>
      <w:r>
        <w:br/>
      </w:r>
      <w:r>
        <w:rPr>
          <w:rFonts w:ascii="Courier New" w:hAnsi="Courier New"/>
          <w:b w:val="0"/>
          <w:sz w:val="16"/>
        </w:rPr>
        <w:tab/>
        <w:t>&lt;cfargument name="args" type="array"/&gt;</w:t>
      </w:r>
      <w:r>
        <w:br/>
      </w:r>
      <w:r>
        <w:rPr>
          <w:rFonts w:ascii="Courier New" w:hAnsi="Courier New"/>
          <w:b w:val="0"/>
          <w:sz w:val="16"/>
        </w:rPr>
        <w:tab/>
        <w:t>&lt;cfargument name="tokens" type="array"/&gt;</w:t>
      </w:r>
      <w:r>
        <w:br/>
      </w:r>
      <w:r>
        <w:rPr>
          <w:rFonts w:ascii="Courier New" w:hAnsi="Courier New"/>
          <w:b w:val="0"/>
          <w:sz w:val="16"/>
        </w:rPr>
        <w:tab/>
        <w:t>&lt;cfargument name="positionBefore" type="numeric"/&gt;</w:t>
      </w:r>
      <w:r>
        <w:br/>
      </w:r>
      <w:r>
        <w:rPr>
          <w:rFonts w:ascii="Courier New" w:hAnsi="Courier New"/>
          <w:b w:val="0"/>
          <w:sz w:val="16"/>
        </w:rPr>
        <w:tab/>
      </w:r>
      <w:r>
        <w:br/>
      </w:r>
      <w:r>
        <w:rPr>
          <w:rFonts w:ascii="Courier New" w:hAnsi="Courier New"/>
          <w:b w:val="0"/>
          <w:sz w:val="16"/>
        </w:rPr>
        <w:tab/>
        <w:t>&lt;cfset var i = arguments.positionBefore/&gt;</w:t>
      </w:r>
      <w:r>
        <w:br/>
      </w:r>
      <w:r>
        <w:rPr>
          <w:rFonts w:ascii="Courier New" w:hAnsi="Courier New"/>
          <w:b w:val="0"/>
          <w:sz w:val="16"/>
        </w:rPr>
        <w:tab/>
        <w:t>&lt;cfloop condition="++i LE arrayLen(arguments.tokens)"&gt;</w:t>
      </w:r>
      <w:r>
        <w:br/>
      </w:r>
      <w:r>
        <w:rPr>
          <w:rFonts w:ascii="Courier New" w:hAnsi="Courier New"/>
          <w:b w:val="0"/>
          <w:sz w:val="16"/>
        </w:rPr>
        <w:tab/>
        <w:tab/>
        <w:t>&lt;cfswitch expression=#tokenType(arguments.tokens[i])#&gt;</w:t>
      </w:r>
      <w:r>
        <w:br/>
      </w:r>
      <w:r>
        <w:rPr>
          <w:rFonts w:ascii="Courier New" w:hAnsi="Courier New"/>
          <w:b w:val="0"/>
          <w:sz w:val="16"/>
        </w:rPr>
        <w:tab/>
        <w:tab/>
        <w:tab/>
        <w:t>&lt;cfcase value="string"&gt;</w:t>
        <w:tab/>
        <w:tab/>
        <w:tab/>
      </w:r>
      <w:r>
        <w:br/>
      </w:r>
      <w:r>
        <w:rPr>
          <w:rFonts w:ascii="Courier New" w:hAnsi="Courier New"/>
          <w:b w:val="0"/>
          <w:sz w:val="16"/>
        </w:rPr>
        <w:tab/>
        <w:tab/>
        <w:tab/>
        <w:tab/>
        <w:t>&lt;cfset arrayAppend(arguments.args,mid(arguments.tokens[i],2,len(arguments.tokens[i])-2))/&gt;</w:t>
        <w:tab/>
        <w:tab/>
        <w:tab/>
      </w:r>
      <w:r>
        <w:br/>
      </w:r>
      <w:r>
        <w:rPr>
          <w:rFonts w:ascii="Courier New" w:hAnsi="Courier New"/>
          <w:b w:val="0"/>
          <w:sz w:val="16"/>
        </w:rPr>
        <w:tab/>
        <w:tab/>
        <w:tab/>
        <w:t>&lt;/cfcase&gt;</w:t>
      </w:r>
      <w:r>
        <w:br/>
      </w:r>
      <w:r>
        <w:rPr>
          <w:rFonts w:ascii="Courier New" w:hAnsi="Courier New"/>
          <w:b w:val="0"/>
          <w:sz w:val="16"/>
        </w:rPr>
        <w:tab/>
        <w:tab/>
        <w:tab/>
        <w:t>&lt;cfcase value="variable"&gt;</w:t>
      </w:r>
      <w:r>
        <w:br/>
      </w:r>
      <w:r>
        <w:rPr>
          <w:rFonts w:ascii="Courier New" w:hAnsi="Courier New"/>
          <w:b w:val="0"/>
          <w:sz w:val="16"/>
        </w:rPr>
        <w:tab/>
        <w:tab/>
        <w:tab/>
        <w:tab/>
        <w:t>&lt;cfset arrayAppend( arguments.args, {"function"="getValue","args"=[tokens[i]]} )/&gt;</w:t>
      </w:r>
      <w:r>
        <w:br/>
      </w:r>
      <w:r>
        <w:rPr>
          <w:rFonts w:ascii="Courier New" w:hAnsi="Courier New"/>
          <w:b w:val="0"/>
          <w:sz w:val="16"/>
        </w:rPr>
        <w:tab/>
        <w:tab/>
        <w:tab/>
        <w:t>&lt;/cfcase&gt;</w:t>
        <w:tab/>
        <w:tab/>
        <w:tab/>
      </w:r>
      <w:r>
        <w:br/>
      </w:r>
      <w:r>
        <w:rPr>
          <w:rFonts w:ascii="Courier New" w:hAnsi="Courier New"/>
          <w:b w:val="0"/>
          <w:sz w:val="16"/>
        </w:rPr>
        <w:tab/>
        <w:tab/>
        <w:tab/>
        <w:tab/>
        <w:tab/>
      </w:r>
      <w:r>
        <w:br/>
      </w:r>
      <w:r>
        <w:rPr>
          <w:rFonts w:ascii="Courier New" w:hAnsi="Courier New"/>
          <w:b w:val="0"/>
          <w:sz w:val="16"/>
        </w:rPr>
        <w:tab/>
        <w:tab/>
        <w:tab/>
        <w:t>&lt;cfcase value="function"&gt;</w:t>
      </w:r>
      <w:r>
        <w:br/>
      </w:r>
      <w:r>
        <w:rPr>
          <w:rFonts w:ascii="Courier New" w:hAnsi="Courier New"/>
          <w:b w:val="0"/>
          <w:sz w:val="16"/>
        </w:rPr>
        <w:tab/>
        <w:tab/>
        <w:tab/>
        <w:tab/>
        <w:t>&lt;cfset var f = {"function"=arguments.tokens[i],"args"=[]}/&gt;</w:t>
      </w:r>
      <w:r>
        <w:br/>
      </w:r>
      <w:r>
        <w:rPr>
          <w:rFonts w:ascii="Courier New" w:hAnsi="Courier New"/>
          <w:b w:val="0"/>
          <w:sz w:val="16"/>
        </w:rPr>
        <w:tab/>
        <w:tab/>
        <w:tab/>
        <w:tab/>
        <w:t>&lt;cfif i GE arrayLen(arguments.tokens)&gt;</w:t>
      </w:r>
      <w:r>
        <w:br/>
      </w:r>
      <w:r>
        <w:rPr>
          <w:rFonts w:ascii="Courier New" w:hAnsi="Courier New"/>
          <w:b w:val="0"/>
          <w:sz w:val="16"/>
        </w:rPr>
        <w:tab/>
        <w:tab/>
        <w:tab/>
        <w:tab/>
        <w:tab/>
        <w:t>&lt;cfthrow message="unexpected end of expression"/&gt;</w:t>
      </w:r>
      <w:r>
        <w:br/>
      </w:r>
      <w:r>
        <w:rPr>
          <w:rFonts w:ascii="Courier New" w:hAnsi="Courier New"/>
          <w:b w:val="0"/>
          <w:sz w:val="16"/>
        </w:rPr>
        <w:tab/>
        <w:tab/>
        <w:tab/>
        <w:tab/>
        <w:t>&lt;/cfif&gt;</w:t>
      </w:r>
      <w:r>
        <w:br/>
      </w:r>
      <w:r>
        <w:rPr>
          <w:rFonts w:ascii="Courier New" w:hAnsi="Courier New"/>
          <w:b w:val="0"/>
          <w:sz w:val="16"/>
        </w:rPr>
        <w:tab/>
        <w:tab/>
        <w:tab/>
        <w:tab/>
        <w:t>&lt;cfif #tokenType(arguments.tokens[++i])# NEQ "("&gt;</w:t>
      </w:r>
      <w:r>
        <w:br/>
      </w:r>
      <w:r>
        <w:rPr>
          <w:rFonts w:ascii="Courier New" w:hAnsi="Courier New"/>
          <w:b w:val="0"/>
          <w:sz w:val="16"/>
        </w:rPr>
        <w:tab/>
        <w:tab/>
        <w:tab/>
        <w:tab/>
        <w:tab/>
        <w:t>&lt;cfthrow message="function syntax incorrect" detail="function #arguments.tokens[i-1]#, token='#arguments.tokens[i]#' (#arrayToList(tokens,' ')#"/&gt;</w:t>
      </w:r>
      <w:r>
        <w:br/>
      </w:r>
      <w:r>
        <w:rPr>
          <w:rFonts w:ascii="Courier New" w:hAnsi="Courier New"/>
          <w:b w:val="0"/>
          <w:sz w:val="16"/>
        </w:rPr>
        <w:tab/>
        <w:tab/>
        <w:tab/>
        <w:tab/>
        <w:t>&lt;/cfif&gt;</w:t>
        <w:tab/>
        <w:tab/>
        <w:tab/>
        <w:tab/>
        <w:tab/>
      </w:r>
      <w:r>
        <w:br/>
      </w:r>
      <w:r>
        <w:rPr>
          <w:rFonts w:ascii="Courier New" w:hAnsi="Courier New"/>
          <w:b w:val="0"/>
          <w:sz w:val="16"/>
        </w:rPr>
        <w:tab/>
        <w:tab/>
        <w:tab/>
        <w:tab/>
        <w:t>&lt;cfset i = parse(f.args, arguments.tokens, i)/&gt;</w:t>
      </w:r>
      <w:r>
        <w:br/>
      </w:r>
      <w:r>
        <w:rPr>
          <w:rFonts w:ascii="Courier New" w:hAnsi="Courier New"/>
          <w:b w:val="0"/>
          <w:sz w:val="16"/>
        </w:rPr>
        <w:tab/>
        <w:tab/>
        <w:tab/>
        <w:tab/>
        <w:t>&lt;cfset arrayAppend(arguments.args,f)/&gt;</w:t>
        <w:tab/>
      </w:r>
      <w:r>
        <w:br/>
      </w:r>
      <w:r>
        <w:rPr>
          <w:rFonts w:ascii="Courier New" w:hAnsi="Courier New"/>
          <w:b w:val="0"/>
          <w:sz w:val="16"/>
        </w:rPr>
        <w:tab/>
        <w:tab/>
        <w:tab/>
        <w:t>&lt;/cfcase&gt;</w:t>
      </w:r>
      <w:r>
        <w:br/>
      </w:r>
      <w:r>
        <w:rPr>
          <w:rFonts w:ascii="Courier New" w:hAnsi="Courier New"/>
          <w:b w:val="0"/>
          <w:sz w:val="16"/>
        </w:rPr>
        <w:tab/>
        <w:tab/>
        <w:tab/>
        <w:t>&lt;cfcase value=")"&gt;</w:t>
      </w:r>
      <w:r>
        <w:br/>
      </w:r>
      <w:r>
        <w:rPr>
          <w:rFonts w:ascii="Courier New" w:hAnsi="Courier New"/>
          <w:b w:val="0"/>
          <w:sz w:val="16"/>
        </w:rPr>
        <w:tab/>
        <w:tab/>
        <w:tab/>
        <w:tab/>
        <w:t>&lt;cfreturn i/&gt;</w:t>
      </w:r>
      <w:r>
        <w:br/>
      </w:r>
      <w:r>
        <w:rPr>
          <w:rFonts w:ascii="Courier New" w:hAnsi="Courier New"/>
          <w:b w:val="0"/>
          <w:sz w:val="16"/>
        </w:rPr>
        <w:tab/>
        <w:tab/>
        <w:tab/>
        <w:t>&lt;/cfcase&gt;</w:t>
        <w:tab/>
      </w:r>
      <w:r>
        <w:br/>
      </w:r>
      <w:r>
        <w:rPr>
          <w:rFonts w:ascii="Courier New" w:hAnsi="Courier New"/>
          <w:b w:val="0"/>
          <w:sz w:val="16"/>
        </w:rPr>
        <w:tab/>
        <w:tab/>
        <w:t>&lt;/cfswitch&gt;</w:t>
        <w:tab/>
        <w:tab/>
      </w:r>
      <w:r>
        <w:br/>
      </w:r>
      <w:r>
        <w:rPr>
          <w:rFonts w:ascii="Courier New" w:hAnsi="Courier New"/>
          <w:b w:val="0"/>
          <w:sz w:val="16"/>
        </w:rPr>
        <w:tab/>
        <w:t>&lt;/cfloop&gt;</w:t>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t>&lt;cffunction name="parseForParams" returntype="numeric" access="private"&gt;</w:t>
      </w:r>
      <w:r>
        <w:br/>
      </w:r>
      <w:r>
        <w:rPr>
          <w:rFonts w:ascii="Courier New" w:hAnsi="Courier New"/>
          <w:b w:val="0"/>
          <w:sz w:val="16"/>
        </w:rPr>
        <w:tab/>
        <w:t>&lt;cfargument name="args" type="array"/&gt;</w:t>
      </w:r>
      <w:r>
        <w:br/>
      </w:r>
      <w:r>
        <w:rPr>
          <w:rFonts w:ascii="Courier New" w:hAnsi="Courier New"/>
          <w:b w:val="0"/>
          <w:sz w:val="16"/>
        </w:rPr>
        <w:tab/>
        <w:t>&lt;cfargument name="tokens" type="array"/&gt;</w:t>
      </w:r>
      <w:r>
        <w:br/>
      </w:r>
      <w:r>
        <w:rPr>
          <w:rFonts w:ascii="Courier New" w:hAnsi="Courier New"/>
          <w:b w:val="0"/>
          <w:sz w:val="16"/>
        </w:rPr>
        <w:tab/>
        <w:t>&lt;cfargument name="positionBefore" type="numeric"/&gt;</w:t>
      </w:r>
      <w:r>
        <w:br/>
      </w:r>
      <w:r>
        <w:rPr>
          <w:rFonts w:ascii="Courier New" w:hAnsi="Courier New"/>
          <w:b w:val="0"/>
          <w:sz w:val="16"/>
        </w:rPr>
        <w:tab/>
      </w:r>
      <w:r>
        <w:br/>
      </w:r>
      <w:r>
        <w:rPr>
          <w:rFonts w:ascii="Courier New" w:hAnsi="Courier New"/>
          <w:b w:val="0"/>
          <w:sz w:val="16"/>
        </w:rPr>
        <w:tab/>
        <w:t>&lt;cfset var i = arguments.positionBefore/&gt;</w:t>
      </w:r>
      <w:r>
        <w:br/>
      </w:r>
      <w:r>
        <w:rPr>
          <w:rFonts w:ascii="Courier New" w:hAnsi="Courier New"/>
          <w:b w:val="0"/>
          <w:sz w:val="16"/>
        </w:rPr>
        <w:tab/>
        <w:t>&lt;cfloop condition="++i LE arrayLen(arguments.tokens)"&gt;</w:t>
      </w:r>
      <w:r>
        <w:br/>
      </w:r>
      <w:r>
        <w:rPr>
          <w:rFonts w:ascii="Courier New" w:hAnsi="Courier New"/>
          <w:b w:val="0"/>
          <w:sz w:val="16"/>
        </w:rPr>
        <w:tab/>
        <w:tab/>
        <w:t>&lt;cfswitch expression=#tokenType(arguments.tokens[i])#&gt;</w:t>
      </w:r>
      <w:r>
        <w:br/>
      </w:r>
      <w:r>
        <w:rPr>
          <w:rFonts w:ascii="Courier New" w:hAnsi="Courier New"/>
          <w:b w:val="0"/>
          <w:sz w:val="16"/>
        </w:rPr>
        <w:tab/>
        <w:tab/>
        <w:tab/>
        <w:t>&lt;cfcase value="string"&gt;</w:t>
      </w:r>
      <w:r>
        <w:br/>
      </w:r>
      <w:r>
        <w:rPr>
          <w:rFonts w:ascii="Courier New" w:hAnsi="Courier New"/>
          <w:b w:val="0"/>
          <w:sz w:val="16"/>
        </w:rPr>
        <w:tab/>
        <w:tab/>
        <w:tab/>
        <w:t>&lt;/cfcase&gt;</w:t>
      </w:r>
      <w:r>
        <w:br/>
      </w:r>
      <w:r>
        <w:rPr>
          <w:rFonts w:ascii="Courier New" w:hAnsi="Courier New"/>
          <w:b w:val="0"/>
          <w:sz w:val="16"/>
        </w:rPr>
        <w:tab/>
        <w:tab/>
        <w:tab/>
        <w:t>&lt;cfcase value="variable"&gt;</w:t>
      </w:r>
      <w:r>
        <w:br/>
      </w:r>
      <w:r>
        <w:rPr>
          <w:rFonts w:ascii="Courier New" w:hAnsi="Courier New"/>
          <w:b w:val="0"/>
          <w:sz w:val="16"/>
        </w:rPr>
        <w:tab/>
        <w:tab/>
        <w:tab/>
        <w:tab/>
        <w:t>&lt;cfset arrayAppend( arguments.args, tokens[i] )/&gt;</w:t>
      </w:r>
      <w:r>
        <w:br/>
      </w:r>
      <w:r>
        <w:rPr>
          <w:rFonts w:ascii="Courier New" w:hAnsi="Courier New"/>
          <w:b w:val="0"/>
          <w:sz w:val="16"/>
        </w:rPr>
        <w:tab/>
        <w:tab/>
        <w:tab/>
        <w:t>&lt;/cfcase&gt;</w:t>
        <w:tab/>
      </w:r>
      <w:r>
        <w:br/>
      </w:r>
      <w:r>
        <w:rPr>
          <w:rFonts w:ascii="Courier New" w:hAnsi="Courier New"/>
          <w:b w:val="0"/>
          <w:sz w:val="16"/>
        </w:rPr>
        <w:tab/>
        <w:tab/>
        <w:tab/>
        <w:t>&lt;cfcase value="function"&gt;</w:t>
      </w:r>
      <w:r>
        <w:br/>
      </w:r>
      <w:r>
        <w:rPr>
          <w:rFonts w:ascii="Courier New" w:hAnsi="Courier New"/>
          <w:b w:val="0"/>
          <w:sz w:val="16"/>
        </w:rPr>
        <w:tab/>
        <w:tab/>
        <w:tab/>
        <w:tab/>
        <w:t>&lt;cfset var f = {"function"=arguments.tokens[i],"args"=[]}/&gt;</w:t>
      </w:r>
      <w:r>
        <w:br/>
      </w:r>
      <w:r>
        <w:rPr>
          <w:rFonts w:ascii="Courier New" w:hAnsi="Courier New"/>
          <w:b w:val="0"/>
          <w:sz w:val="16"/>
        </w:rPr>
        <w:tab/>
        <w:tab/>
        <w:tab/>
        <w:tab/>
        <w:t>&lt;cfif i GE arrayLen(arguments.tokens)&gt;</w:t>
      </w:r>
      <w:r>
        <w:br/>
      </w:r>
      <w:r>
        <w:rPr>
          <w:rFonts w:ascii="Courier New" w:hAnsi="Courier New"/>
          <w:b w:val="0"/>
          <w:sz w:val="16"/>
        </w:rPr>
        <w:tab/>
        <w:tab/>
        <w:tab/>
        <w:tab/>
        <w:tab/>
        <w:t>&lt;cfthrow message="unexpected end of expression"/&gt;</w:t>
      </w:r>
      <w:r>
        <w:br/>
      </w:r>
      <w:r>
        <w:rPr>
          <w:rFonts w:ascii="Courier New" w:hAnsi="Courier New"/>
          <w:b w:val="0"/>
          <w:sz w:val="16"/>
        </w:rPr>
        <w:tab/>
        <w:tab/>
        <w:tab/>
        <w:tab/>
        <w:t>&lt;/cfif&gt;</w:t>
      </w:r>
      <w:r>
        <w:br/>
      </w:r>
      <w:r>
        <w:rPr>
          <w:rFonts w:ascii="Courier New" w:hAnsi="Courier New"/>
          <w:b w:val="0"/>
          <w:sz w:val="16"/>
        </w:rPr>
        <w:tab/>
        <w:tab/>
        <w:tab/>
        <w:tab/>
        <w:t>&lt;cfif #tokenType(arguments.tokens[++i])# NEQ "("&gt;</w:t>
      </w:r>
      <w:r>
        <w:br/>
      </w:r>
      <w:r>
        <w:rPr>
          <w:rFonts w:ascii="Courier New" w:hAnsi="Courier New"/>
          <w:b w:val="0"/>
          <w:sz w:val="16"/>
        </w:rPr>
        <w:tab/>
        <w:tab/>
        <w:tab/>
        <w:tab/>
        <w:tab/>
        <w:t>&lt;cfthrow message="function syntax incorrect" detail="function #arguments.tokens[i-1]#, token='#arguments.tokens[i]#' (#arrayToList(tokens,' ')#"/&gt;</w:t>
      </w:r>
      <w:r>
        <w:br/>
      </w:r>
      <w:r>
        <w:rPr>
          <w:rFonts w:ascii="Courier New" w:hAnsi="Courier New"/>
          <w:b w:val="0"/>
          <w:sz w:val="16"/>
        </w:rPr>
        <w:tab/>
        <w:tab/>
        <w:tab/>
        <w:tab/>
        <w:t>&lt;/cfif&gt;</w:t>
        <w:tab/>
        <w:tab/>
        <w:tab/>
        <w:tab/>
        <w:tab/>
      </w:r>
      <w:r>
        <w:br/>
      </w:r>
      <w:r>
        <w:rPr>
          <w:rFonts w:ascii="Courier New" w:hAnsi="Courier New"/>
          <w:b w:val="0"/>
          <w:sz w:val="16"/>
        </w:rPr>
        <w:tab/>
        <w:tab/>
        <w:tab/>
        <w:tab/>
        <w:t>&lt;cfset i = parseForParams(f.args, arguments.tokens, i)/&gt;</w:t>
      </w:r>
      <w:r>
        <w:br/>
      </w:r>
      <w:r>
        <w:rPr>
          <w:rFonts w:ascii="Courier New" w:hAnsi="Courier New"/>
          <w:b w:val="0"/>
          <w:sz w:val="16"/>
        </w:rPr>
        <w:tab/>
        <w:tab/>
        <w:tab/>
        <w:t>&lt;/cfcase&gt;</w:t>
      </w:r>
      <w:r>
        <w:br/>
      </w:r>
      <w:r>
        <w:rPr>
          <w:rFonts w:ascii="Courier New" w:hAnsi="Courier New"/>
          <w:b w:val="0"/>
          <w:sz w:val="16"/>
        </w:rPr>
        <w:tab/>
        <w:tab/>
        <w:tab/>
        <w:t>&lt;cfcase value=")"&gt;</w:t>
      </w:r>
      <w:r>
        <w:br/>
      </w:r>
      <w:r>
        <w:rPr>
          <w:rFonts w:ascii="Courier New" w:hAnsi="Courier New"/>
          <w:b w:val="0"/>
          <w:sz w:val="16"/>
        </w:rPr>
        <w:tab/>
        <w:tab/>
        <w:tab/>
        <w:tab/>
        <w:t>&lt;cfreturn i/&gt;</w:t>
      </w:r>
      <w:r>
        <w:br/>
      </w:r>
      <w:r>
        <w:rPr>
          <w:rFonts w:ascii="Courier New" w:hAnsi="Courier New"/>
          <w:b w:val="0"/>
          <w:sz w:val="16"/>
        </w:rPr>
        <w:tab/>
        <w:tab/>
        <w:tab/>
        <w:t>&lt;/cfcase&gt;</w:t>
        <w:tab/>
      </w:r>
      <w:r>
        <w:br/>
      </w:r>
      <w:r>
        <w:rPr>
          <w:rFonts w:ascii="Courier New" w:hAnsi="Courier New"/>
          <w:b w:val="0"/>
          <w:sz w:val="16"/>
        </w:rPr>
        <w:tab/>
        <w:tab/>
        <w:t>&lt;/cfswitch&gt;</w:t>
        <w:tab/>
        <w:tab/>
      </w:r>
      <w:r>
        <w:br/>
      </w:r>
      <w:r>
        <w:rPr>
          <w:rFonts w:ascii="Courier New" w:hAnsi="Courier New"/>
          <w:b w:val="0"/>
          <w:sz w:val="16"/>
        </w:rPr>
        <w:tab/>
        <w:t>&lt;/cfloop&gt;</w:t>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r>
      <w:r>
        <w:br/>
      </w:r>
      <w:r>
        <w:rPr>
          <w:rFonts w:ascii="Courier New" w:hAnsi="Courier New"/>
          <w:b w:val="0"/>
          <w:sz w:val="16"/>
        </w:rPr>
        <w:t>&lt;cffunction name="computeExpression" returntype="any" access="private"&gt;</w:t>
      </w:r>
      <w:r>
        <w:br/>
      </w:r>
      <w:r>
        <w:rPr>
          <w:rFonts w:ascii="Courier New" w:hAnsi="Courier New"/>
          <w:b w:val="0"/>
          <w:sz w:val="16"/>
        </w:rPr>
        <w:tab/>
        <w:t>&lt;cfargument name="function" type="string"/&gt;</w:t>
      </w:r>
      <w:r>
        <w:br/>
      </w:r>
      <w:r>
        <w:rPr>
          <w:rFonts w:ascii="Courier New" w:hAnsi="Courier New"/>
          <w:b w:val="0"/>
          <w:sz w:val="16"/>
        </w:rPr>
        <w:tab/>
        <w:t>&lt;cfargument name="args" type="array"/&gt;</w:t>
      </w:r>
      <w:r>
        <w:br/>
      </w:r>
      <w:r>
        <w:rPr>
          <w:rFonts w:ascii="Courier New" w:hAnsi="Courier New"/>
          <w:b w:val="0"/>
          <w:sz w:val="16"/>
        </w:rPr>
        <w:tab/>
        <w:t>&lt;cfargument name="context" type="any"/&gt;</w:t>
      </w:r>
      <w:r>
        <w:br/>
      </w:r>
      <w:r>
        <w:rPr>
          <w:rFonts w:ascii="Courier New" w:hAnsi="Courier New"/>
          <w:b w:val="0"/>
          <w:sz w:val="16"/>
        </w:rPr>
        <w:tab/>
      </w:r>
      <w:r>
        <w:br/>
      </w:r>
      <w:r>
        <w:rPr>
          <w:rFonts w:ascii="Courier New" w:hAnsi="Courier New"/>
          <w:b w:val="0"/>
          <w:sz w:val="16"/>
        </w:rPr>
        <w:tab/>
        <w:t>&lt;cfloop index="i" from=1 to=#arrayLen(arguments.args)#&gt;</w:t>
      </w:r>
      <w:r>
        <w:br/>
      </w:r>
      <w:r>
        <w:rPr>
          <w:rFonts w:ascii="Courier New" w:hAnsi="Courier New"/>
          <w:b w:val="0"/>
          <w:sz w:val="16"/>
        </w:rPr>
        <w:tab/>
        <w:tab/>
        <w:t>&lt;cfif isStruct(arguments.args[i]) AND structKeyExists(arguments.args[i],"function")&gt;</w:t>
      </w:r>
      <w:r>
        <w:br/>
      </w:r>
      <w:r>
        <w:rPr>
          <w:rFonts w:ascii="Courier New" w:hAnsi="Courier New"/>
          <w:b w:val="0"/>
          <w:sz w:val="16"/>
        </w:rPr>
        <w:tab/>
        <w:tab/>
        <w:tab/>
        <w:t>&lt;cfset arguments.args[i] = computeExpression(</w:t>
      </w:r>
      <w:r>
        <w:br/>
      </w:r>
      <w:r>
        <w:rPr>
          <w:rFonts w:ascii="Courier New" w:hAnsi="Courier New"/>
          <w:b w:val="0"/>
          <w:sz w:val="16"/>
        </w:rPr>
        <w:tab/>
        <w:tab/>
        <w:tab/>
        <w:tab/>
        <w:t>arguments.args[i].function,</w:t>
      </w:r>
      <w:r>
        <w:br/>
      </w:r>
      <w:r>
        <w:rPr>
          <w:rFonts w:ascii="Courier New" w:hAnsi="Courier New"/>
          <w:b w:val="0"/>
          <w:sz w:val="16"/>
        </w:rPr>
        <w:tab/>
        <w:tab/>
        <w:tab/>
        <w:tab/>
        <w:t xml:space="preserve">arguments.args[i].args, </w:t>
      </w:r>
      <w:r>
        <w:br/>
      </w:r>
      <w:r>
        <w:rPr>
          <w:rFonts w:ascii="Courier New" w:hAnsi="Courier New"/>
          <w:b w:val="0"/>
          <w:sz w:val="16"/>
        </w:rPr>
        <w:tab/>
        <w:tab/>
        <w:tab/>
        <w:tab/>
        <w:t>arguments.context</w:t>
      </w:r>
      <w:r>
        <w:br/>
      </w:r>
      <w:r>
        <w:rPr>
          <w:rFonts w:ascii="Courier New" w:hAnsi="Courier New"/>
          <w:b w:val="0"/>
          <w:sz w:val="16"/>
        </w:rPr>
        <w:tab/>
        <w:tab/>
        <w:tab/>
        <w:t>) /&gt;</w:t>
      </w:r>
      <w:r>
        <w:br/>
      </w:r>
      <w:r>
        <w:rPr>
          <w:rFonts w:ascii="Courier New" w:hAnsi="Courier New"/>
          <w:b w:val="0"/>
          <w:sz w:val="16"/>
        </w:rPr>
        <w:tab/>
        <w:tab/>
        <w:t>&lt;/cfif&gt;</w:t>
      </w:r>
      <w:r>
        <w:br/>
      </w:r>
      <w:r>
        <w:rPr>
          <w:rFonts w:ascii="Courier New" w:hAnsi="Courier New"/>
          <w:b w:val="0"/>
          <w:sz w:val="16"/>
        </w:rPr>
        <w:tab/>
        <w:t>&lt;/cfloop&gt;</w:t>
        <w:tab/>
      </w:r>
      <w:r>
        <w:br/>
      </w:r>
      <w:r>
        <w:rPr>
          <w:rFonts w:ascii="Courier New" w:hAnsi="Courier New"/>
          <w:b w:val="0"/>
          <w:sz w:val="16"/>
        </w:rPr>
        <w:tab/>
        <w:t>&lt;cfreturn executeFunction(arguments.function,arguments.args,arguments.context)/&gt;</w:t>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r>
      <w:r>
        <w:br/>
      </w:r>
      <w:r>
        <w:rPr>
          <w:rFonts w:ascii="Courier New" w:hAnsi="Courier New"/>
          <w:b w:val="0"/>
          <w:sz w:val="16"/>
        </w:rPr>
        <w:t>&lt;cffunction name="executeFunction" returntype="any" access="private"&gt;</w:t>
      </w:r>
      <w:r>
        <w:br/>
      </w:r>
      <w:r>
        <w:rPr>
          <w:rFonts w:ascii="Courier New" w:hAnsi="Courier New"/>
          <w:b w:val="0"/>
          <w:sz w:val="16"/>
        </w:rPr>
        <w:tab/>
        <w:t>&lt;cfargument name="functionName"/&gt;</w:t>
      </w:r>
      <w:r>
        <w:br/>
      </w:r>
      <w:r>
        <w:rPr>
          <w:rFonts w:ascii="Courier New" w:hAnsi="Courier New"/>
          <w:b w:val="0"/>
          <w:sz w:val="16"/>
        </w:rPr>
        <w:tab/>
        <w:t>&lt;cfargument name="args" type="array"/&gt;</w:t>
      </w:r>
      <w:r>
        <w:br/>
      </w:r>
      <w:r>
        <w:rPr>
          <w:rFonts w:ascii="Courier New" w:hAnsi="Courier New"/>
          <w:b w:val="0"/>
          <w:sz w:val="16"/>
        </w:rPr>
        <w:tab/>
        <w:t>&lt;cfargument name="context" type="any"/&gt;</w:t>
      </w:r>
      <w:r>
        <w:br/>
      </w:r>
      <w:r>
        <w:rPr>
          <w:rFonts w:ascii="Courier New" w:hAnsi="Courier New"/>
          <w:b w:val="0"/>
          <w:sz w:val="16"/>
        </w:rPr>
        <w:tab/>
        <w:t>&lt;cfset var obj = createObject("component", arguments.context.component).init(arguments.context.keys, arguments.context.params)/&gt;</w:t>
      </w:r>
      <w:r>
        <w:br/>
      </w:r>
      <w:r>
        <w:rPr>
          <w:rFonts w:ascii="Courier New" w:hAnsi="Courier New"/>
          <w:b w:val="0"/>
          <w:sz w:val="16"/>
        </w:rPr>
        <w:tab/>
        <w:t>&lt;cfreturn invoke(obj, functionName, args)/&gt;</w:t>
        <w:tab/>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t>&lt;/cfcomponent&gt;</w:t>
      </w:r>
    </w:p>
    <w:p>
      <w:pPr>
        <w:pStyle w:val="Heading1"/>
      </w:pPr>
      <w:r>
        <w:t>v1/lib/field.cfm</w:t>
      </w:r>
    </w:p>
    <w:p>
      <w:pPr>
        <w:spacing w:before="40" w:after="160"/>
        <w:ind w:left="283"/>
        <w:shd w:val="clear" w:color="auto" w:fill="F2F2F2"/>
      </w:pPr>
      <w:r>
        <w:rPr>
          <w:rFonts w:ascii="Courier New" w:hAnsi="Courier New"/>
          <w:b w:val="0"/>
          <w:sz w:val="16"/>
        </w:rPr>
        <w:t>﻿&lt;cfsilent&gt;</w:t>
      </w:r>
      <w:r>
        <w:br/>
      </w:r>
      <w:r>
        <w:rPr>
          <w:rFonts w:ascii="Courier New" w:hAnsi="Courier New"/>
          <w:b w:val="0"/>
          <w:sz w:val="16"/>
        </w:rPr>
        <w:t>&lt;cffunction name="passThrough"</w:t>
        <w:tab/>
      </w:r>
      <w:r>
        <w:br/>
      </w:r>
      <w:r>
        <w:rPr>
          <w:rFonts w:ascii="Courier New" w:hAnsi="Courier New"/>
          <w:b w:val="0"/>
          <w:sz w:val="16"/>
        </w:rPr>
        <w:tab/>
        <w:t xml:space="preserve">returntype="any" </w:t>
      </w:r>
      <w:r>
        <w:br/>
      </w:r>
      <w:r>
        <w:rPr>
          <w:rFonts w:ascii="Courier New" w:hAnsi="Courier New"/>
          <w:b w:val="0"/>
          <w:sz w:val="16"/>
        </w:rPr>
        <w:tab/>
        <w:t>output="false"</w:t>
      </w:r>
      <w:r>
        <w:br/>
      </w:r>
      <w:r>
        <w:rPr>
          <w:rFonts w:ascii="Courier New" w:hAnsi="Courier New"/>
          <w:b w:val="0"/>
          <w:sz w:val="16"/>
        </w:rPr>
        <w:tab/>
        <w:t>hint="Возвращает аргумент без изменений"&gt;</w:t>
        <w:tab/>
      </w:r>
      <w:r>
        <w:br/>
      </w:r>
      <w:r>
        <w:rPr>
          <w:rFonts w:ascii="Courier New" w:hAnsi="Courier New"/>
          <w:b w:val="0"/>
          <w:sz w:val="16"/>
        </w:rPr>
        <w:tab/>
        <w:t>&lt;cfargument name="x" type="ANY" required="true"/&gt;</w:t>
      </w:r>
      <w:r>
        <w:br/>
      </w:r>
      <w:r>
        <w:rPr>
          <w:rFonts w:ascii="Courier New" w:hAnsi="Courier New"/>
          <w:b w:val="0"/>
          <w:sz w:val="16"/>
        </w:rPr>
        <w:tab/>
        <w:t>&lt;cfreturn #ARGUMENTS.x#/&gt;</w:t>
        <w:tab/>
      </w:r>
      <w:r>
        <w:br/>
      </w:r>
      <w:r>
        <w:rPr>
          <w:rFonts w:ascii="Courier New" w:hAnsi="Courier New"/>
          <w:b w:val="0"/>
          <w:sz w:val="16"/>
        </w:rPr>
        <w:t>&lt;/cffunction&gt;</w:t>
      </w:r>
      <w:r>
        <w:br/>
      </w:r>
      <w:r>
        <w:rPr>
          <w:rFonts w:ascii="Courier New" w:hAnsi="Courier New"/>
          <w:b w:val="0"/>
          <w:sz w:val="16"/>
        </w:rPr>
        <w:tab/>
      </w:r>
      <w:r>
        <w:br/>
      </w:r>
      <w:r>
        <w:rPr>
          <w:rFonts w:ascii="Courier New" w:hAnsi="Courier New"/>
          <w:b w:val="0"/>
          <w:sz w:val="16"/>
        </w:rPr>
        <w:t>&lt;cfif thisTag.executionMode IS "end" OR !thisTag.hasEndTag&gt;</w:t>
      </w:r>
      <w:r>
        <w:br/>
      </w:r>
      <w:r>
        <w:rPr>
          <w:rFonts w:ascii="Courier New" w:hAnsi="Courier New"/>
          <w:b w:val="0"/>
          <w:sz w:val="16"/>
        </w:rPr>
        <w:tab/>
        <w:t>&lt;cfassociate basetag="cf_field_set" datacollection="fieldsArray"/&gt;</w:t>
      </w:r>
      <w:r>
        <w:br/>
      </w:r>
      <w:r>
        <w:rPr>
          <w:rFonts w:ascii="Courier New" w:hAnsi="Courier New"/>
          <w:b w:val="0"/>
          <w:sz w:val="16"/>
        </w:rPr>
      </w:r>
      <w:r>
        <w:br/>
      </w:r>
      <w:r>
        <w:rPr>
          <w:rFonts w:ascii="Courier New" w:hAnsi="Courier New"/>
          <w:b w:val="0"/>
          <w:sz w:val="16"/>
        </w:rPr>
        <w:tab/>
        <w:t>&lt;cfparam name="ATTRIBUTES.expression" default=""/&gt;</w:t>
      </w:r>
      <w:r>
        <w:br/>
      </w:r>
      <w:r>
        <w:rPr>
          <w:rFonts w:ascii="Courier New" w:hAnsi="Courier New"/>
          <w:b w:val="0"/>
          <w:sz w:val="16"/>
        </w:rPr>
        <w:tab/>
        <w:t>&lt;cfparam name="ATTRIBUTES.title" default=""/&gt;</w:t>
      </w:r>
      <w:r>
        <w:br/>
      </w:r>
      <w:r>
        <w:rPr>
          <w:rFonts w:ascii="Courier New" w:hAnsi="Courier New"/>
          <w:b w:val="0"/>
          <w:sz w:val="16"/>
        </w:rPr>
        <w:tab/>
        <w:t>&lt;cfparam name="ATTRIBUTES.name" default=""/&gt;</w:t>
        <w:tab/>
      </w:r>
      <w:r>
        <w:br/>
      </w:r>
      <w:r>
        <w:rPr>
          <w:rFonts w:ascii="Courier New" w:hAnsi="Courier New"/>
          <w:b w:val="0"/>
          <w:sz w:val="16"/>
        </w:rPr>
        <w:tab/>
        <w:t>&lt;cfparam name="ATTRIBUTES.type" default="string"/&gt;</w:t>
        <w:tab/>
      </w:r>
      <w:r>
        <w:br/>
      </w:r>
      <w:r>
        <w:rPr>
          <w:rFonts w:ascii="Courier New" w:hAnsi="Courier New"/>
          <w:b w:val="0"/>
          <w:sz w:val="16"/>
        </w:rPr>
        <w:tab/>
        <w:t>&lt;cfparam name="ATTRIBUTES.cfSqlType" default="#getCfSqlType(ATTRIBUTES.type)#"/&gt;</w:t>
      </w:r>
      <w:r>
        <w:br/>
      </w:r>
      <w:r>
        <w:rPr>
          <w:rFonts w:ascii="Courier New" w:hAnsi="Courier New"/>
          <w:b w:val="0"/>
          <w:sz w:val="16"/>
        </w:rPr>
        <w:tab/>
        <w:t>&lt;cfparam name="ATTRIBUTES.container" default=""/&gt;</w:t>
      </w:r>
      <w:r>
        <w:br/>
      </w:r>
      <w:r>
        <w:rPr>
          <w:rFonts w:ascii="Courier New" w:hAnsi="Courier New"/>
          <w:b w:val="0"/>
          <w:sz w:val="16"/>
        </w:rPr>
        <w:tab/>
        <w:t>&lt;cfparam name="ATTRIBUTES.formatter" default=#passThrough#/&gt;</w:t>
      </w:r>
      <w:r>
        <w:br/>
      </w:r>
      <w:r>
        <w:rPr>
          <w:rFonts w:ascii="Courier New" w:hAnsi="Courier New"/>
          <w:b w:val="0"/>
          <w:sz w:val="16"/>
        </w:rPr>
      </w:r>
      <w:r>
        <w:br/>
      </w:r>
      <w:r>
        <w:rPr>
          <w:rFonts w:ascii="Courier New" w:hAnsi="Courier New"/>
          <w:b w:val="0"/>
          <w:sz w:val="16"/>
        </w:rPr>
        <w:tab/>
        <w:t>&lt;cfif ATTRIBUTES.expression IS ""&gt;</w:t>
      </w:r>
      <w:r>
        <w:br/>
      </w:r>
      <w:r>
        <w:rPr>
          <w:rFonts w:ascii="Courier New" w:hAnsi="Courier New"/>
          <w:b w:val="0"/>
          <w:sz w:val="16"/>
        </w:rPr>
        <w:tab/>
        <w:tab/>
        <w:t>&lt;cfset ATTRIBUTES.expression=thisTag.generatedContent/&gt;</w:t>
      </w:r>
      <w:r>
        <w:br/>
      </w:r>
      <w:r>
        <w:rPr>
          <w:rFonts w:ascii="Courier New" w:hAnsi="Courier New"/>
          <w:b w:val="0"/>
          <w:sz w:val="16"/>
        </w:rPr>
        <w:tab/>
        <w:t>&lt;/cfif&gt;</w:t>
      </w:r>
      <w:r>
        <w:br/>
      </w:r>
      <w:r>
        <w:rPr>
          <w:rFonts w:ascii="Courier New" w:hAnsi="Courier New"/>
          <w:b w:val="0"/>
          <w:sz w:val="16"/>
        </w:rPr>
      </w:r>
      <w:r>
        <w:br/>
      </w:r>
      <w:r>
        <w:rPr>
          <w:rFonts w:ascii="Courier New" w:hAnsi="Courier New"/>
          <w:b w:val="0"/>
          <w:sz w:val="16"/>
        </w:rPr>
        <w:tab/>
        <w:t>&lt;cfif ATTRIBUTES.name IS ""&gt;</w:t>
      </w:r>
      <w:r>
        <w:br/>
      </w:r>
      <w:r>
        <w:rPr>
          <w:rFonts w:ascii="Courier New" w:hAnsi="Courier New"/>
          <w:b w:val="0"/>
          <w:sz w:val="16"/>
        </w:rPr>
        <w:tab/>
        <w:tab/>
        <w:t>&lt;cfset regex="([[:word:]]+)[[:space:]]*$"/&gt;</w:t>
      </w:r>
      <w:r>
        <w:br/>
      </w:r>
      <w:r>
        <w:rPr>
          <w:rFonts w:ascii="Courier New" w:hAnsi="Courier New"/>
          <w:b w:val="0"/>
          <w:sz w:val="16"/>
        </w:rPr>
        <w:tab/>
        <w:tab/>
        <w:t>&lt;cfset matches=REFindNoCase(regex, ATTRIBUTES.expression, 1, true)/&gt;</w:t>
      </w:r>
      <w:r>
        <w:br/>
      </w:r>
      <w:r>
        <w:rPr>
          <w:rFonts w:ascii="Courier New" w:hAnsi="Courier New"/>
          <w:b w:val="0"/>
          <w:sz w:val="16"/>
        </w:rPr>
        <w:tab/>
        <w:tab/>
        <w:t>&lt;cfif arrayLen(matches.pos) GT 1&gt;</w:t>
      </w:r>
      <w:r>
        <w:br/>
      </w:r>
      <w:r>
        <w:rPr>
          <w:rFonts w:ascii="Courier New" w:hAnsi="Courier New"/>
          <w:b w:val="0"/>
          <w:sz w:val="16"/>
        </w:rPr>
        <w:tab/>
        <w:tab/>
        <w:tab/>
        <w:t>&lt;cfset ATTRIBUTES.name=mid(ATTRIBUTES.expression, matches.pos[2], matches.len[2])/&gt;</w:t>
      </w:r>
      <w:r>
        <w:br/>
      </w:r>
      <w:r>
        <w:rPr>
          <w:rFonts w:ascii="Courier New" w:hAnsi="Courier New"/>
          <w:b w:val="0"/>
          <w:sz w:val="16"/>
        </w:rPr>
        <w:tab/>
        <w:tab/>
        <w:t>&lt;/cfif&gt;</w:t>
      </w:r>
      <w:r>
        <w:br/>
      </w:r>
      <w:r>
        <w:rPr>
          <w:rFonts w:ascii="Courier New" w:hAnsi="Courier New"/>
          <w:b w:val="0"/>
          <w:sz w:val="16"/>
        </w:rPr>
        <w:tab/>
        <w:t>&lt;/cfif&gt;</w:t>
      </w:r>
      <w:r>
        <w:br/>
      </w:r>
      <w:r>
        <w:rPr>
          <w:rFonts w:ascii="Courier New" w:hAnsi="Courier New"/>
          <w:b w:val="0"/>
          <w:sz w:val="16"/>
        </w:rPr>
        <w:t>&lt;/cfif&gt;</w:t>
      </w:r>
      <w:r>
        <w:br/>
      </w:r>
      <w:r>
        <w:rPr>
          <w:rFonts w:ascii="Courier New" w:hAnsi="Courier New"/>
          <w:b w:val="0"/>
          <w:sz w:val="16"/>
        </w:rPr>
      </w:r>
      <w:r>
        <w:br/>
      </w:r>
      <w:r>
        <w:rPr>
          <w:rFonts w:ascii="Courier New" w:hAnsi="Courier New"/>
          <w:b w:val="0"/>
          <w:sz w:val="16"/>
        </w:rPr>
        <w:t>&lt;cffunction name="getCfSqlType"&gt;</w:t>
      </w:r>
      <w:r>
        <w:br/>
      </w:r>
      <w:r>
        <w:rPr>
          <w:rFonts w:ascii="Courier New" w:hAnsi="Courier New"/>
          <w:b w:val="0"/>
          <w:sz w:val="16"/>
        </w:rPr>
        <w:tab/>
        <w:t>&lt;!--- Преобразует тип CF, понимаемый isValid, в CF_SQL_* ---&gt;</w:t>
      </w:r>
      <w:r>
        <w:br/>
      </w:r>
      <w:r>
        <w:rPr>
          <w:rFonts w:ascii="Courier New" w:hAnsi="Courier New"/>
          <w:b w:val="0"/>
          <w:sz w:val="16"/>
        </w:rPr>
        <w:tab/>
        <w:t>&lt;cfargument name="type"/&gt;</w:t>
      </w:r>
      <w:r>
        <w:br/>
      </w:r>
      <w:r>
        <w:rPr>
          <w:rFonts w:ascii="Courier New" w:hAnsi="Courier New"/>
          <w:b w:val="0"/>
          <w:sz w:val="16"/>
        </w:rPr>
      </w:r>
      <w:r>
        <w:br/>
      </w:r>
      <w:r>
        <w:rPr>
          <w:rFonts w:ascii="Courier New" w:hAnsi="Courier New"/>
          <w:b w:val="0"/>
          <w:sz w:val="16"/>
        </w:rPr>
        <w:tab/>
        <w:tab/>
        <w:t>&lt;cfswitch expression=#ARGUMENTS.type#&gt;</w:t>
      </w:r>
      <w:r>
        <w:br/>
      </w:r>
      <w:r>
        <w:rPr>
          <w:rFonts w:ascii="Courier New" w:hAnsi="Courier New"/>
          <w:b w:val="0"/>
          <w:sz w:val="16"/>
        </w:rPr>
        <w:tab/>
        <w:tab/>
        <w:tab/>
        <w:t>&lt;cfcase value="string,list"&gt;</w:t>
      </w:r>
      <w:r>
        <w:br/>
      </w:r>
      <w:r>
        <w:rPr>
          <w:rFonts w:ascii="Courier New" w:hAnsi="Courier New"/>
          <w:b w:val="0"/>
          <w:sz w:val="16"/>
        </w:rPr>
        <w:tab/>
        <w:tab/>
        <w:tab/>
        <w:tab/>
        <w:t>&lt;cfreturn "CF_SQL_VARCHAR"/&gt;</w:t>
      </w:r>
      <w:r>
        <w:br/>
      </w:r>
      <w:r>
        <w:rPr>
          <w:rFonts w:ascii="Courier New" w:hAnsi="Courier New"/>
          <w:b w:val="0"/>
          <w:sz w:val="16"/>
        </w:rPr>
        <w:tab/>
        <w:tab/>
        <w:tab/>
        <w:t>&lt;/cfcase&gt;</w:t>
      </w:r>
      <w:r>
        <w:br/>
      </w:r>
      <w:r>
        <w:rPr>
          <w:rFonts w:ascii="Courier New" w:hAnsi="Courier New"/>
          <w:b w:val="0"/>
          <w:sz w:val="16"/>
        </w:rPr>
        <w:tab/>
        <w:tab/>
        <w:tab/>
        <w:t>&lt;cfcase value="integer"&gt;</w:t>
      </w:r>
      <w:r>
        <w:br/>
      </w:r>
      <w:r>
        <w:rPr>
          <w:rFonts w:ascii="Courier New" w:hAnsi="Courier New"/>
          <w:b w:val="0"/>
          <w:sz w:val="16"/>
        </w:rPr>
        <w:tab/>
        <w:tab/>
        <w:tab/>
        <w:tab/>
        <w:t>&lt;cfreturn "CF_SQL_INTEGER"/&gt;</w:t>
      </w:r>
      <w:r>
        <w:br/>
      </w:r>
      <w:r>
        <w:rPr>
          <w:rFonts w:ascii="Courier New" w:hAnsi="Courier New"/>
          <w:b w:val="0"/>
          <w:sz w:val="16"/>
        </w:rPr>
        <w:tab/>
        <w:tab/>
        <w:tab/>
        <w:t>&lt;/cfcase&gt;</w:t>
      </w:r>
      <w:r>
        <w:br/>
      </w:r>
      <w:r>
        <w:rPr>
          <w:rFonts w:ascii="Courier New" w:hAnsi="Courier New"/>
          <w:b w:val="0"/>
          <w:sz w:val="16"/>
        </w:rPr>
        <w:tab/>
        <w:tab/>
        <w:tab/>
        <w:t>&lt;cfcase value="boolean"&gt;</w:t>
      </w:r>
      <w:r>
        <w:br/>
      </w:r>
      <w:r>
        <w:rPr>
          <w:rFonts w:ascii="Courier New" w:hAnsi="Courier New"/>
          <w:b w:val="0"/>
          <w:sz w:val="16"/>
        </w:rPr>
        <w:tab/>
        <w:tab/>
        <w:tab/>
        <w:tab/>
        <w:t>&lt;cfreturn "CF_SQL_BIT"/&gt;</w:t>
      </w:r>
      <w:r>
        <w:br/>
      </w:r>
      <w:r>
        <w:rPr>
          <w:rFonts w:ascii="Courier New" w:hAnsi="Courier New"/>
          <w:b w:val="0"/>
          <w:sz w:val="16"/>
        </w:rPr>
        <w:tab/>
        <w:tab/>
        <w:tab/>
        <w:t>&lt;/cfcase&gt;</w:t>
      </w:r>
      <w:r>
        <w:br/>
      </w:r>
      <w:r>
        <w:rPr>
          <w:rFonts w:ascii="Courier New" w:hAnsi="Courier New"/>
          <w:b w:val="0"/>
          <w:sz w:val="16"/>
        </w:rPr>
        <w:tab/>
        <w:tab/>
        <w:tab/>
        <w:t>&lt;cfcase value="numeric"&gt;</w:t>
      </w:r>
      <w:r>
        <w:br/>
      </w:r>
      <w:r>
        <w:rPr>
          <w:rFonts w:ascii="Courier New" w:hAnsi="Courier New"/>
          <w:b w:val="0"/>
          <w:sz w:val="16"/>
        </w:rPr>
        <w:tab/>
        <w:tab/>
        <w:tab/>
        <w:tab/>
        <w:t>&lt;cfreturn "CF_SQL_NUMERIC"/&gt;</w:t>
      </w:r>
      <w:r>
        <w:br/>
      </w:r>
      <w:r>
        <w:rPr>
          <w:rFonts w:ascii="Courier New" w:hAnsi="Courier New"/>
          <w:b w:val="0"/>
          <w:sz w:val="16"/>
        </w:rPr>
        <w:tab/>
        <w:tab/>
        <w:tab/>
        <w:t>&lt;/cfcase&gt;</w:t>
      </w:r>
      <w:r>
        <w:br/>
      </w:r>
      <w:r>
        <w:rPr>
          <w:rFonts w:ascii="Courier New" w:hAnsi="Courier New"/>
          <w:b w:val="0"/>
          <w:sz w:val="16"/>
        </w:rPr>
        <w:tab/>
        <w:tab/>
        <w:tab/>
        <w:t>&lt;cfcase value="date,time"&gt;</w:t>
      </w:r>
      <w:r>
        <w:br/>
      </w:r>
      <w:r>
        <w:rPr>
          <w:rFonts w:ascii="Courier New" w:hAnsi="Courier New"/>
          <w:b w:val="0"/>
          <w:sz w:val="16"/>
        </w:rPr>
        <w:tab/>
        <w:tab/>
        <w:tab/>
        <w:tab/>
        <w:t>&lt;cfreturn "CF_SQL_TIMESTAMP"/&gt;</w:t>
      </w:r>
      <w:r>
        <w:br/>
      </w:r>
      <w:r>
        <w:rPr>
          <w:rFonts w:ascii="Courier New" w:hAnsi="Courier New"/>
          <w:b w:val="0"/>
          <w:sz w:val="16"/>
        </w:rPr>
        <w:tab/>
        <w:tab/>
        <w:tab/>
        <w:t>&lt;/cfcase&gt;</w:t>
      </w:r>
      <w:r>
        <w:br/>
      </w:r>
      <w:r>
        <w:rPr>
          <w:rFonts w:ascii="Courier New" w:hAnsi="Courier New"/>
          <w:b w:val="0"/>
          <w:sz w:val="16"/>
        </w:rPr>
        <w:tab/>
        <w:tab/>
        <w:tab/>
        <w:t>&lt;cfdefaultcase&gt;</w:t>
      </w:r>
      <w:r>
        <w:br/>
      </w:r>
      <w:r>
        <w:rPr>
          <w:rFonts w:ascii="Courier New" w:hAnsi="Courier New"/>
          <w:b w:val="0"/>
          <w:sz w:val="16"/>
        </w:rPr>
        <w:tab/>
        <w:tab/>
        <w:tab/>
        <w:tab/>
        <w:t>&lt;cfthrow type="custom" message="Unsupported type" detail="Type #ARGUMENTS.type# not supported"/&gt;</w:t>
      </w:r>
      <w:r>
        <w:br/>
      </w:r>
      <w:r>
        <w:rPr>
          <w:rFonts w:ascii="Courier New" w:hAnsi="Courier New"/>
          <w:b w:val="0"/>
          <w:sz w:val="16"/>
        </w:rPr>
        <w:tab/>
        <w:tab/>
        <w:tab/>
        <w:t>&lt;/cfdefaultcase&gt;</w:t>
      </w:r>
      <w:r>
        <w:br/>
      </w:r>
      <w:r>
        <w:rPr>
          <w:rFonts w:ascii="Courier New" w:hAnsi="Courier New"/>
          <w:b w:val="0"/>
          <w:sz w:val="16"/>
        </w:rPr>
        <w:tab/>
        <w:tab/>
        <w:t>&lt;/cfswitch&gt;</w:t>
      </w:r>
      <w:r>
        <w:br/>
      </w:r>
      <w:r>
        <w:rPr>
          <w:rFonts w:ascii="Courier New" w:hAnsi="Courier New"/>
          <w:b w:val="0"/>
          <w:sz w:val="16"/>
        </w:rPr>
      </w:r>
      <w:r>
        <w:br/>
      </w:r>
      <w:r>
        <w:rPr>
          <w:rFonts w:ascii="Courier New" w:hAnsi="Courier New"/>
          <w:b w:val="0"/>
          <w:sz w:val="16"/>
        </w:rPr>
        <w:t>&lt;/cffunction&gt;</w:t>
      </w:r>
      <w:r>
        <w:br/>
      </w:r>
      <w:r>
        <w:rPr>
          <w:rFonts w:ascii="Courier New" w:hAnsi="Courier New"/>
          <w:b w:val="0"/>
          <w:sz w:val="16"/>
        </w:rPr>
        <w:t>&lt;/cfsilent&gt;</w:t>
      </w:r>
    </w:p>
    <w:p>
      <w:pPr>
        <w:pStyle w:val="Heading1"/>
      </w:pPr>
      <w:r>
        <w:t>v1/lib/field_set.cfm</w:t>
      </w:r>
    </w:p>
    <w:p>
      <w:pPr>
        <w:spacing w:before="40" w:after="160"/>
        <w:ind w:left="283"/>
        <w:shd w:val="clear" w:color="auto" w:fill="F2F2F2"/>
      </w:pPr>
      <w:r>
        <w:rPr>
          <w:rFonts w:ascii="Courier New" w:hAnsi="Courier New"/>
          <w:b w:val="0"/>
          <w:sz w:val="16"/>
        </w:rPr>
        <w:t>﻿&lt;cfsilent&gt;&lt;/cfsilent&gt;</w:t>
      </w:r>
      <w:r>
        <w:br/>
      </w:r>
      <w:r>
        <w:rPr>
          <w:rFonts w:ascii="Courier New" w:hAnsi="Courier New"/>
          <w:b w:val="0"/>
          <w:sz w:val="16"/>
        </w:rPr>
        <w:t>&lt;!--- Используется в селекте для структурирования списка полей. Выводит вместо себя список через запятую и экспортирует Map со структурами expression+title с ключом, соответствующим имени колонки в селекте. ---&gt;</w:t>
      </w:r>
      <w:r>
        <w:br/>
      </w:r>
      <w:r>
        <w:rPr>
          <w:rFonts w:ascii="Courier New" w:hAnsi="Courier New"/>
          <w:b w:val="0"/>
          <w:sz w:val="16"/>
        </w:rPr>
      </w:r>
      <w:r>
        <w:br/>
      </w:r>
      <w:r>
        <w:rPr>
          <w:rFonts w:ascii="Courier New" w:hAnsi="Courier New"/>
          <w:b w:val="0"/>
          <w:sz w:val="16"/>
        </w:rPr>
        <w:tab/>
        <w:t>&lt;cfset var local={}/&gt;</w:t>
      </w:r>
      <w:r>
        <w:br/>
      </w:r>
      <w:r>
        <w:rPr>
          <w:rFonts w:ascii="Courier New" w:hAnsi="Courier New"/>
          <w:b w:val="0"/>
          <w:sz w:val="16"/>
        </w:rPr>
        <w:tab/>
        <w:t>&lt;cfif thisTag.executionMode is "end"&gt;</w:t>
        <w:tab/>
      </w:r>
      <w:r>
        <w:br/>
      </w:r>
      <w:r>
        <w:rPr>
          <w:rFonts w:ascii="Courier New" w:hAnsi="Courier New"/>
          <w:b w:val="0"/>
          <w:sz w:val="16"/>
        </w:rPr>
        <w:tab/>
      </w:r>
      <w:r>
        <w:br/>
      </w:r>
      <w:r>
        <w:rPr>
          <w:rFonts w:ascii="Courier New" w:hAnsi="Courier New"/>
          <w:b w:val="0"/>
          <w:sz w:val="16"/>
        </w:rPr>
        <w:tab/>
        <w:tab/>
        <w:t>&lt;cfparam name="ATTRIBUTES.titleMapOut" default=""/&gt;</w:t>
        <w:tab/>
      </w:r>
      <w:r>
        <w:br/>
      </w:r>
      <w:r>
        <w:rPr>
          <w:rFonts w:ascii="Courier New" w:hAnsi="Courier New"/>
          <w:b w:val="0"/>
          <w:sz w:val="16"/>
        </w:rPr>
        <w:tab/>
        <w:tab/>
        <w:t>&lt;cfparam name="ATTRIBUTES.lengthOut" default=""/&gt;</w:t>
      </w:r>
      <w:r>
        <w:br/>
      </w:r>
      <w:r>
        <w:rPr>
          <w:rFonts w:ascii="Courier New" w:hAnsi="Courier New"/>
          <w:b w:val="0"/>
          <w:sz w:val="16"/>
        </w:rPr>
        <w:tab/>
        <w:tab/>
        <w:t>&lt;cfparam name="ATTRIBUTES.listOut" default=""/&gt;&lt;!---возвращаемый</w:t>
        <w:tab/>
        <w:t>список полей через запятую для селекта. Если не задан (чаще всего так), этот список возвращается в виде контента тега ---&gt;</w:t>
      </w:r>
      <w:r>
        <w:br/>
      </w:r>
      <w:r>
        <w:rPr>
          <w:rFonts w:ascii="Courier New" w:hAnsi="Courier New"/>
          <w:b w:val="0"/>
          <w:sz w:val="16"/>
        </w:rPr>
        <w:tab/>
        <w:tab/>
        <w:t>&lt;cfparam name="ATTRIBUTES.nameListOut" default=""/&gt;&lt;!---возвращаемый</w:t>
        <w:tab/>
        <w:t>список имен (алиасов) через запятую---&gt;</w:t>
      </w:r>
      <w:r>
        <w:br/>
      </w:r>
      <w:r>
        <w:rPr>
          <w:rFonts w:ascii="Courier New" w:hAnsi="Courier New"/>
          <w:b w:val="0"/>
          <w:sz w:val="16"/>
        </w:rPr>
        <w:tab/>
        <w:tab/>
        <w:t>&lt;cfparam name="ATTRIBUTES.listOutKeepContent" default=false/&gt;&lt;!--- указывает listOut не очищать контент ---&gt;</w:t>
      </w:r>
      <w:r>
        <w:br/>
      </w:r>
      <w:r>
        <w:rPr>
          <w:rFonts w:ascii="Courier New" w:hAnsi="Courier New"/>
          <w:b w:val="0"/>
          <w:sz w:val="16"/>
        </w:rPr>
        <w:tab/>
        <w:tab/>
        <w:t>&lt;cfparam name="ATTRIBUTES.fieldsToInclude" default=""/&gt;&lt;!--- список нужных полей, если не пустой - выбрасывать все поля, кроме тех, что в списке ---&gt;</w:t>
      </w:r>
      <w:r>
        <w:br/>
      </w:r>
      <w:r>
        <w:rPr>
          <w:rFonts w:ascii="Courier New" w:hAnsi="Courier New"/>
          <w:b w:val="0"/>
          <w:sz w:val="16"/>
        </w:rPr>
      </w:r>
      <w:r>
        <w:br/>
      </w:r>
      <w:r>
        <w:rPr>
          <w:rFonts w:ascii="Courier New" w:hAnsi="Courier New"/>
          <w:b w:val="0"/>
          <w:sz w:val="16"/>
        </w:rPr>
        <w:tab/>
        <w:tab/>
        <w:t>&lt;cfparam name="thisTag.fieldsArray" type="array"/&gt;&lt;!--- Вложенные теги field отдают сюда свои данные ---&gt;</w:t>
      </w:r>
      <w:r>
        <w:br/>
      </w:r>
      <w:r>
        <w:rPr>
          <w:rFonts w:ascii="Courier New" w:hAnsi="Courier New"/>
          <w:b w:val="0"/>
          <w:sz w:val="16"/>
        </w:rPr>
        <w:tab/>
        <w:tab/>
      </w:r>
      <w:r>
        <w:br/>
      </w:r>
      <w:r>
        <w:rPr>
          <w:rFonts w:ascii="Courier New" w:hAnsi="Courier New"/>
          <w:b w:val="0"/>
          <w:sz w:val="16"/>
        </w:rPr>
        <w:tab/>
        <w:tab/>
        <w:t>&lt;cfset titleMap=structNew("linked")/&gt;&lt;!---railo/lucee syntax---&gt;</w:t>
      </w:r>
      <w:r>
        <w:br/>
      </w:r>
      <w:r>
        <w:rPr>
          <w:rFonts w:ascii="Courier New" w:hAnsi="Courier New"/>
          <w:b w:val="0"/>
          <w:sz w:val="16"/>
        </w:rPr>
        <w:tab/>
        <w:tab/>
        <w:t>&lt;cfset local.expressionList=""/&gt;</w:t>
      </w:r>
      <w:r>
        <w:br/>
      </w:r>
      <w:r>
        <w:rPr>
          <w:rFonts w:ascii="Courier New" w:hAnsi="Courier New"/>
          <w:b w:val="0"/>
          <w:sz w:val="16"/>
        </w:rPr>
        <w:tab/>
        <w:tab/>
        <w:t>&lt;cfset local.nameList=""/&gt;</w:t>
      </w:r>
      <w:r>
        <w:br/>
      </w:r>
      <w:r>
        <w:rPr>
          <w:rFonts w:ascii="Courier New" w:hAnsi="Courier New"/>
          <w:b w:val="0"/>
          <w:sz w:val="16"/>
        </w:rPr>
        <w:tab/>
        <w:tab/>
      </w:r>
      <w:r>
        <w:br/>
      </w:r>
      <w:r>
        <w:rPr>
          <w:rFonts w:ascii="Courier New" w:hAnsi="Courier New"/>
          <w:b w:val="0"/>
          <w:sz w:val="16"/>
        </w:rPr>
        <w:tab/>
        <w:tab/>
        <w:t>&lt;cfset i=0/&gt;</w:t>
      </w:r>
      <w:r>
        <w:br/>
      </w:r>
      <w:r>
        <w:rPr>
          <w:rFonts w:ascii="Courier New" w:hAnsi="Courier New"/>
          <w:b w:val="0"/>
          <w:sz w:val="16"/>
        </w:rPr>
        <w:tab/>
        <w:tab/>
        <w:t>&lt;cfloop array=#thisTag.fieldsArray# index="field"&gt;</w:t>
      </w:r>
      <w:r>
        <w:br/>
      </w:r>
      <w:r>
        <w:rPr>
          <w:rFonts w:ascii="Courier New" w:hAnsi="Courier New"/>
          <w:b w:val="0"/>
          <w:sz w:val="16"/>
        </w:rPr>
        <w:tab/>
        <w:tab/>
        <w:tab/>
        <w:t xml:space="preserve">&lt;cfif len(#field.name#) EQ 0 </w:t>
      </w:r>
      <w:r>
        <w:br/>
      </w:r>
      <w:r>
        <w:rPr>
          <w:rFonts w:ascii="Courier New" w:hAnsi="Courier New"/>
          <w:b w:val="0"/>
          <w:sz w:val="16"/>
        </w:rPr>
        <w:tab/>
        <w:tab/>
        <w:tab/>
        <w:tab/>
        <w:t xml:space="preserve">OR listLen(ATTRIBUTES.fieldsToInclude) EQ 0 </w:t>
      </w:r>
      <w:r>
        <w:br/>
      </w:r>
      <w:r>
        <w:rPr>
          <w:rFonts w:ascii="Courier New" w:hAnsi="Courier New"/>
          <w:b w:val="0"/>
          <w:sz w:val="16"/>
        </w:rPr>
        <w:tab/>
        <w:tab/>
        <w:tab/>
        <w:tab/>
        <w:t xml:space="preserve">OR listFindNoCase(ATTRIBUTES.fieldsToInclude,field.name)&gt; </w:t>
      </w:r>
      <w:r>
        <w:br/>
      </w:r>
      <w:r>
        <w:rPr>
          <w:rFonts w:ascii="Courier New" w:hAnsi="Courier New"/>
          <w:b w:val="0"/>
          <w:sz w:val="16"/>
        </w:rPr>
        <w:tab/>
        <w:tab/>
        <w:tab/>
        <w:tab/>
        <w:t>&lt;cfset i=i+1/&gt;</w:t>
        <w:tab/>
        <w:tab/>
        <w:tab/>
      </w:r>
      <w:r>
        <w:br/>
      </w:r>
      <w:r>
        <w:rPr>
          <w:rFonts w:ascii="Courier New" w:hAnsi="Courier New"/>
          <w:b w:val="0"/>
          <w:sz w:val="16"/>
        </w:rPr>
        <w:tab/>
        <w:tab/>
        <w:tab/>
        <w:tab/>
        <w:t>&lt;cfset local.expressionList=listAppend(#local.expressionList#, #field.expression#)/&gt;</w:t>
      </w:r>
      <w:r>
        <w:br/>
      </w:r>
      <w:r>
        <w:rPr>
          <w:rFonts w:ascii="Courier New" w:hAnsi="Courier New"/>
          <w:b w:val="0"/>
          <w:sz w:val="16"/>
        </w:rPr>
        <w:tab/>
        <w:tab/>
        <w:tab/>
        <w:tab/>
        <w:t>&lt;cfset local.nameList=listAppend(#local.nameList#, #field.name#)/&gt;</w:t>
      </w:r>
      <w:r>
        <w:br/>
      </w:r>
      <w:r>
        <w:rPr>
          <w:rFonts w:ascii="Courier New" w:hAnsi="Courier New"/>
          <w:b w:val="0"/>
          <w:sz w:val="16"/>
        </w:rPr>
        <w:tab/>
        <w:tab/>
        <w:tab/>
      </w:r>
      <w:r>
        <w:br/>
      </w:r>
      <w:r>
        <w:rPr>
          <w:rFonts w:ascii="Courier New" w:hAnsi="Courier New"/>
          <w:b w:val="0"/>
          <w:sz w:val="16"/>
        </w:rPr>
        <w:tab/>
        <w:tab/>
        <w:tab/>
        <w:tab/>
        <w:t>&lt;cfif len(#field.name#)&gt;</w:t>
        <w:tab/>
        <w:tab/>
        <w:tab/>
        <w:tab/>
        <w:tab/>
      </w:r>
      <w:r>
        <w:br/>
      </w:r>
      <w:r>
        <w:rPr>
          <w:rFonts w:ascii="Courier New" w:hAnsi="Courier New"/>
          <w:b w:val="0"/>
          <w:sz w:val="16"/>
        </w:rPr>
        <w:tab/>
        <w:tab/>
        <w:tab/>
        <w:tab/>
        <w:tab/>
        <w:t>&lt;cfset structInsert(#titleMap#, #field.name#, structNew())/&gt;</w:t>
      </w:r>
      <w:r>
        <w:br/>
      </w:r>
      <w:r>
        <w:rPr>
          <w:rFonts w:ascii="Courier New" w:hAnsi="Courier New"/>
          <w:b w:val="0"/>
          <w:sz w:val="16"/>
        </w:rPr>
        <w:tab/>
        <w:tab/>
        <w:tab/>
        <w:tab/>
        <w:tab/>
        <w:t>&lt;cfset "titleMap.#field.name#.ordinal"=#i#/&gt;</w:t>
      </w:r>
      <w:r>
        <w:br/>
      </w:r>
      <w:r>
        <w:rPr>
          <w:rFonts w:ascii="Courier New" w:hAnsi="Courier New"/>
          <w:b w:val="0"/>
          <w:sz w:val="16"/>
        </w:rPr>
        <w:tab/>
        <w:tab/>
        <w:tab/>
        <w:tab/>
        <w:tab/>
        <w:t>&lt;cfset "titleMap.#field.name#.title"=#field.title#/&gt;</w:t>
      </w:r>
      <w:r>
        <w:br/>
      </w:r>
      <w:r>
        <w:rPr>
          <w:rFonts w:ascii="Courier New" w:hAnsi="Courier New"/>
          <w:b w:val="0"/>
          <w:sz w:val="16"/>
        </w:rPr>
        <w:tab/>
        <w:tab/>
        <w:tab/>
        <w:tab/>
        <w:tab/>
        <w:t>&lt;cfset "titleMap.#field.name#.type"=#field.type#/&gt;</w:t>
      </w:r>
      <w:r>
        <w:br/>
      </w:r>
      <w:r>
        <w:rPr>
          <w:rFonts w:ascii="Courier New" w:hAnsi="Courier New"/>
          <w:b w:val="0"/>
          <w:sz w:val="16"/>
        </w:rPr>
        <w:tab/>
        <w:tab/>
        <w:tab/>
        <w:tab/>
        <w:tab/>
        <w:t>&lt;cfset "titleMap.#field.name#.cfSqlType"=#field.cfSqlType#/&gt;</w:t>
      </w:r>
      <w:r>
        <w:br/>
      </w:r>
      <w:r>
        <w:rPr>
          <w:rFonts w:ascii="Courier New" w:hAnsi="Courier New"/>
          <w:b w:val="0"/>
          <w:sz w:val="16"/>
        </w:rPr>
        <w:tab/>
        <w:tab/>
        <w:tab/>
        <w:tab/>
        <w:tab/>
        <w:t>&lt;cfset "titleMap.#field.name#.container"=#field.container#/&gt;</w:t>
      </w:r>
      <w:r>
        <w:br/>
      </w:r>
      <w:r>
        <w:rPr>
          <w:rFonts w:ascii="Courier New" w:hAnsi="Courier New"/>
          <w:b w:val="0"/>
          <w:sz w:val="16"/>
        </w:rPr>
        <w:tab/>
        <w:tab/>
        <w:tab/>
        <w:tab/>
        <w:tab/>
        <w:t>&lt;cfset "titleMap.#field.name#.formatter"=#field.formatter#/&gt;</w:t>
      </w:r>
      <w:r>
        <w:br/>
      </w:r>
      <w:r>
        <w:rPr>
          <w:rFonts w:ascii="Courier New" w:hAnsi="Courier New"/>
          <w:b w:val="0"/>
          <w:sz w:val="16"/>
        </w:rPr>
        <w:tab/>
        <w:tab/>
        <w:tab/>
        <w:tab/>
        <w:t>&lt;/cfif&gt;</w:t>
      </w:r>
      <w:r>
        <w:br/>
      </w:r>
      <w:r>
        <w:rPr>
          <w:rFonts w:ascii="Courier New" w:hAnsi="Courier New"/>
          <w:b w:val="0"/>
          <w:sz w:val="16"/>
        </w:rPr>
        <w:tab/>
        <w:tab/>
        <w:tab/>
        <w:t>&lt;/cfif&gt;</w:t>
      </w:r>
      <w:r>
        <w:br/>
      </w:r>
      <w:r>
        <w:rPr>
          <w:rFonts w:ascii="Courier New" w:hAnsi="Courier New"/>
          <w:b w:val="0"/>
          <w:sz w:val="16"/>
        </w:rPr>
        <w:tab/>
        <w:tab/>
        <w:t>&lt;/cfloop&gt;</w:t>
      </w:r>
      <w:r>
        <w:br/>
      </w:r>
      <w:r>
        <w:rPr>
          <w:rFonts w:ascii="Courier New" w:hAnsi="Courier New"/>
          <w:b w:val="0"/>
          <w:sz w:val="16"/>
        </w:rPr>
      </w:r>
      <w:r>
        <w:br/>
      </w:r>
      <w:r>
        <w:rPr>
          <w:rFonts w:ascii="Courier New" w:hAnsi="Courier New"/>
          <w:b w:val="0"/>
          <w:sz w:val="16"/>
        </w:rPr>
        <w:tab/>
        <w:tab/>
        <w:t>&lt;cfif len(ATTRIBUTES.lengthOut)&gt;</w:t>
      </w:r>
      <w:r>
        <w:br/>
      </w:r>
      <w:r>
        <w:rPr>
          <w:rFonts w:ascii="Courier New" w:hAnsi="Courier New"/>
          <w:b w:val="0"/>
          <w:sz w:val="16"/>
        </w:rPr>
        <w:tab/>
        <w:tab/>
        <w:tab/>
        <w:t>&lt;cfset "CALLER.#ATTRIBUTES.lengthOut#"= i/&gt;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&lt;cfif len(ATTRIBUTES.titleMapOut)&gt;</w:t>
      </w:r>
      <w:r>
        <w:br/>
      </w:r>
      <w:r>
        <w:rPr>
          <w:rFonts w:ascii="Courier New" w:hAnsi="Courier New"/>
          <w:b w:val="0"/>
          <w:sz w:val="16"/>
        </w:rPr>
        <w:tab/>
        <w:tab/>
        <w:tab/>
        <w:t>&lt;cfset "CALLER.#ATTRIBUTES.titleMapOut#"=#titleMap#/&gt;</w:t>
      </w:r>
      <w:r>
        <w:br/>
      </w:r>
      <w:r>
        <w:rPr>
          <w:rFonts w:ascii="Courier New" w:hAnsi="Courier New"/>
          <w:b w:val="0"/>
          <w:sz w:val="16"/>
        </w:rPr>
        <w:tab/>
        <w:tab/>
        <w:t>&lt;/cfif&gt;</w:t>
        <w:tab/>
        <w:tab/>
      </w:r>
      <w:r>
        <w:br/>
      </w:r>
      <w:r>
        <w:rPr>
          <w:rFonts w:ascii="Courier New" w:hAnsi="Courier New"/>
          <w:b w:val="0"/>
          <w:sz w:val="16"/>
        </w:rPr>
        <w:tab/>
        <w:tab/>
      </w:r>
      <w:r>
        <w:br/>
      </w:r>
      <w:r>
        <w:rPr>
          <w:rFonts w:ascii="Courier New" w:hAnsi="Courier New"/>
          <w:b w:val="0"/>
          <w:sz w:val="16"/>
        </w:rPr>
        <w:tab/>
        <w:tab/>
        <w:t>&lt;cfif len(ATTRIBUTES.nameListOut)&gt;</w:t>
      </w:r>
      <w:r>
        <w:br/>
      </w:r>
      <w:r>
        <w:rPr>
          <w:rFonts w:ascii="Courier New" w:hAnsi="Courier New"/>
          <w:b w:val="0"/>
          <w:sz w:val="16"/>
        </w:rPr>
        <w:tab/>
        <w:tab/>
        <w:tab/>
        <w:t>&lt;cfset "CALLER.#ATTRIBUTES.nameListOut#"=#local.nameList#/&gt;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&lt;cfif len(ATTRIBUTES.listOut)&gt;</w:t>
      </w:r>
      <w:r>
        <w:br/>
      </w:r>
      <w:r>
        <w:rPr>
          <w:rFonts w:ascii="Courier New" w:hAnsi="Courier New"/>
          <w:b w:val="0"/>
          <w:sz w:val="16"/>
        </w:rPr>
        <w:tab/>
        <w:tab/>
        <w:tab/>
        <w:t>&lt;cfset "CALLER.#ATTRIBUTES.listOut#"=local.expressionList/&gt;</w:t>
      </w:r>
      <w:r>
        <w:br/>
      </w:r>
      <w:r>
        <w:rPr>
          <w:rFonts w:ascii="Courier New" w:hAnsi="Courier New"/>
          <w:b w:val="0"/>
          <w:sz w:val="16"/>
        </w:rPr>
        <w:tab/>
        <w:tab/>
        <w:tab/>
        <w:t>&lt;cfif ATTRIBUTES.listOutKeepContent&gt;</w:t>
      </w:r>
      <w:r>
        <w:br/>
      </w:r>
      <w:r>
        <w:rPr>
          <w:rFonts w:ascii="Courier New" w:hAnsi="Courier New"/>
          <w:b w:val="0"/>
          <w:sz w:val="16"/>
        </w:rPr>
        <w:tab/>
        <w:tab/>
        <w:tab/>
        <w:tab/>
        <w:t>&lt;cfset thisTag.generatedContent=preserveSingleQuotes(local.expressionList)/&gt;</w:t>
      </w:r>
      <w:r>
        <w:br/>
      </w:r>
      <w:r>
        <w:rPr>
          <w:rFonts w:ascii="Courier New" w:hAnsi="Courier New"/>
          <w:b w:val="0"/>
          <w:sz w:val="16"/>
        </w:rPr>
        <w:tab/>
        <w:tab/>
        <w:tab/>
        <w:t>&lt;cfelse&gt;</w:t>
      </w:r>
      <w:r>
        <w:br/>
      </w:r>
      <w:r>
        <w:rPr>
          <w:rFonts w:ascii="Courier New" w:hAnsi="Courier New"/>
          <w:b w:val="0"/>
          <w:sz w:val="16"/>
        </w:rPr>
        <w:tab/>
        <w:tab/>
        <w:tab/>
        <w:tab/>
        <w:t>&lt;cfset thisTag.generatedContent=""/&gt;</w:t>
      </w:r>
      <w:r>
        <w:br/>
      </w:r>
      <w:r>
        <w:rPr>
          <w:rFonts w:ascii="Courier New" w:hAnsi="Courier New"/>
          <w:b w:val="0"/>
          <w:sz w:val="16"/>
        </w:rPr>
        <w:tab/>
        <w:tab/>
        <w:tab/>
        <w:t>&lt;/cfif&gt;</w:t>
      </w:r>
      <w:r>
        <w:br/>
      </w:r>
      <w:r>
        <w:rPr>
          <w:rFonts w:ascii="Courier New" w:hAnsi="Courier New"/>
          <w:b w:val="0"/>
          <w:sz w:val="16"/>
        </w:rPr>
        <w:tab/>
        <w:tab/>
        <w:t>&lt;cfelse&gt;</w:t>
      </w:r>
      <w:r>
        <w:br/>
      </w:r>
      <w:r>
        <w:rPr>
          <w:rFonts w:ascii="Courier New" w:hAnsi="Courier New"/>
          <w:b w:val="0"/>
          <w:sz w:val="16"/>
        </w:rPr>
        <w:tab/>
        <w:tab/>
        <w:tab/>
        <w:t>&lt;cfset thisTag.generatedContent=preserveSingleQuotes(local.expressionList)/&gt;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&lt;/cfif&gt;</w:t>
      </w:r>
    </w:p>
    <w:p>
      <w:pPr>
        <w:pStyle w:val="Heading1"/>
      </w:pPr>
      <w:r>
        <w:t>v1/lib/filter_build.cfm</w:t>
      </w:r>
    </w:p>
    <w:p>
      <w:pPr>
        <w:spacing w:before="40" w:after="160"/>
        <w:ind w:left="283"/>
        <w:shd w:val="clear" w:color="auto" w:fill="F2F2F2"/>
      </w:pPr>
      <w:r>
        <w:rPr>
          <w:rFonts w:ascii="Courier New" w:hAnsi="Courier New"/>
          <w:b w:val="0"/>
          <w:sz w:val="16"/>
        </w:rPr>
        <w:t>&lt;!--- Формирует строку фильтра для запроса ---&gt;</w:t>
      </w:r>
      <w:r>
        <w:br/>
      </w:r>
      <w:r>
        <w:rPr>
          <w:rFonts w:ascii="Courier New" w:hAnsi="Courier New"/>
          <w:b w:val="0"/>
          <w:sz w:val="16"/>
        </w:rPr>
      </w:r>
      <w:r>
        <w:br/>
      </w:r>
      <w:r>
        <w:rPr>
          <w:rFonts w:ascii="Courier New" w:hAnsi="Courier New"/>
          <w:b w:val="0"/>
          <w:sz w:val="16"/>
        </w:rPr>
        <w:t>&lt;cfparam name="ATTRIBUTES.filter" type="array"/&gt;</w:t>
      </w:r>
      <w:r>
        <w:br/>
      </w:r>
      <w:r>
        <w:rPr>
          <w:rFonts w:ascii="Courier New" w:hAnsi="Courier New"/>
          <w:b w:val="0"/>
          <w:sz w:val="16"/>
        </w:rPr>
        <w:t>&lt;cfloop array=#ATTRIBUTES.filter# index="fltr"&gt;&lt;!--- неинтуитивный синтаксис, в индексе не индекс массива, а значение ---&gt;</w:t>
      </w:r>
      <w:r>
        <w:br/>
      </w:r>
      <w:r>
        <w:rPr>
          <w:rFonts w:ascii="Courier New" w:hAnsi="Courier New"/>
          <w:b w:val="0"/>
          <w:sz w:val="16"/>
        </w:rPr>
        <w:tab/>
        <w:t>&lt;cfsilent&gt;</w:t>
      </w:r>
      <w:r>
        <w:br/>
      </w:r>
      <w:r>
        <w:rPr>
          <w:rFonts w:ascii="Courier New" w:hAnsi="Courier New"/>
          <w:b w:val="0"/>
          <w:sz w:val="16"/>
        </w:rPr>
        <w:tab/>
        <w:tab/>
        <w:t>&lt;cfparam name="fltr.ftype"/&gt;</w:t>
        <w:tab/>
      </w:r>
      <w:r>
        <w:br/>
      </w:r>
      <w:r>
        <w:rPr>
          <w:rFonts w:ascii="Courier New" w:hAnsi="Courier New"/>
          <w:b w:val="0"/>
          <w:sz w:val="16"/>
        </w:rPr>
        <w:tab/>
        <w:tab/>
        <w:t>&lt;cfparam name="fltr.field"/&gt;</w:t>
      </w:r>
      <w:r>
        <w:br/>
      </w:r>
      <w:r>
        <w:rPr>
          <w:rFonts w:ascii="Courier New" w:hAnsi="Courier New"/>
          <w:b w:val="0"/>
          <w:sz w:val="16"/>
        </w:rPr>
        <w:tab/>
        <w:tab/>
        <w:t xml:space="preserve">&lt;cfparam name="fltr.compare" default="EQ"/&gt; </w:t>
      </w:r>
      <w:r>
        <w:br/>
      </w:r>
      <w:r>
        <w:rPr>
          <w:rFonts w:ascii="Courier New" w:hAnsi="Courier New"/>
          <w:b w:val="0"/>
          <w:sz w:val="16"/>
        </w:rPr>
        <w:tab/>
        <w:tab/>
        <w:t>&lt;cfparam name="fltr.val" default=""/&gt;</w:t>
      </w:r>
      <w:r>
        <w:br/>
      </w:r>
      <w:r>
        <w:rPr>
          <w:rFonts w:ascii="Courier New" w:hAnsi="Courier New"/>
          <w:b w:val="0"/>
          <w:sz w:val="16"/>
        </w:rPr>
        <w:tab/>
        <w:tab/>
        <w:t>&lt;cfparam name="fltr.prefix" default=""/&gt;</w:t>
      </w:r>
      <w:r>
        <w:br/>
      </w:r>
      <w:r>
        <w:rPr>
          <w:rFonts w:ascii="Courier New" w:hAnsi="Courier New"/>
          <w:b w:val="0"/>
          <w:sz w:val="16"/>
        </w:rPr>
        <w:tab/>
        <w:tab/>
        <w:t>&lt;cfparam name="fltr.suffix" default=""/&gt;</w:t>
      </w:r>
      <w:r>
        <w:br/>
      </w:r>
      <w:r>
        <w:rPr>
          <w:rFonts w:ascii="Courier New" w:hAnsi="Courier New"/>
          <w:b w:val="0"/>
          <w:sz w:val="16"/>
        </w:rPr>
        <w:tab/>
        <w:tab/>
        <w:t>&lt;cfparam name="fltr.list" default="No"/&gt;</w:t>
        <w:tab/>
        <w:tab/>
      </w:r>
      <w:r>
        <w:br/>
      </w:r>
      <w:r>
        <w:rPr>
          <w:rFonts w:ascii="Courier New" w:hAnsi="Courier New"/>
          <w:b w:val="0"/>
          <w:sz w:val="16"/>
        </w:rPr>
        <w:tab/>
        <w:t>&lt;/cfsilent&gt;&lt;!---</w:t>
        <w:tab/>
      </w:r>
      <w:r>
        <w:br/>
      </w:r>
      <w:r>
        <w:rPr>
          <w:rFonts w:ascii="Courier New" w:hAnsi="Courier New"/>
          <w:b w:val="0"/>
          <w:sz w:val="16"/>
        </w:rPr>
        <w:tab/>
      </w:r>
      <w:r>
        <w:br/>
      </w:r>
      <w:r>
        <w:rPr>
          <w:rFonts w:ascii="Courier New" w:hAnsi="Courier New"/>
          <w:b w:val="0"/>
          <w:sz w:val="16"/>
        </w:rPr>
        <w:t>---&gt; AND &lt;cfif structKeyExists(fltr,"expression") AND len(fltr.expression)&gt;&lt;!---</w:t>
      </w:r>
      <w:r>
        <w:br/>
      </w:r>
      <w:r>
        <w:rPr>
          <w:rFonts w:ascii="Courier New" w:hAnsi="Courier New"/>
          <w:b w:val="0"/>
          <w:sz w:val="16"/>
        </w:rPr>
        <w:tab/>
        <w:tab/>
        <w:tab/>
        <w:t>---&gt;&lt;cfset len=listLen(#fltr.expression#,"?")&gt;&lt;!---</w:t>
      </w:r>
      <w:r>
        <w:br/>
      </w:r>
      <w:r>
        <w:rPr>
          <w:rFonts w:ascii="Courier New" w:hAnsi="Courier New"/>
          <w:b w:val="0"/>
          <w:sz w:val="16"/>
        </w:rPr>
        <w:tab/>
        <w:tab/>
        <w:tab/>
        <w:t>---&gt;&lt;cfloop from=1 to=#len# index="i"&gt;&lt;!---</w:t>
      </w:r>
      <w:r>
        <w:br/>
      </w:r>
      <w:r>
        <w:rPr>
          <w:rFonts w:ascii="Courier New" w:hAnsi="Courier New"/>
          <w:b w:val="0"/>
          <w:sz w:val="16"/>
        </w:rPr>
        <w:tab/>
        <w:tab/>
        <w:tab/>
        <w:tab/>
        <w:t>---&gt;&lt;cfoutput&gt;#listGetAt(fltr.expression,i,"?")#&lt;/cfoutput&gt;&lt;!---</w:t>
      </w:r>
      <w:r>
        <w:br/>
      </w:r>
      <w:r>
        <w:rPr>
          <w:rFonts w:ascii="Courier New" w:hAnsi="Courier New"/>
          <w:b w:val="0"/>
          <w:sz w:val="16"/>
        </w:rPr>
        <w:tab/>
        <w:tab/>
        <w:tab/>
        <w:tab/>
        <w:t>---&gt;&lt;cfif i LT #len#&gt;&lt;cfqueryparam cfsqltype="#getCfSqLType(fltr.ftype)#" list="#fltr.list#" value="#fltr.prefix##fltr.val##fltr.suffix#"/&gt;&lt;/cfif&gt;&lt;!---</w:t>
      </w:r>
      <w:r>
        <w:br/>
      </w:r>
      <w:r>
        <w:rPr>
          <w:rFonts w:ascii="Courier New" w:hAnsi="Courier New"/>
          <w:b w:val="0"/>
          <w:sz w:val="16"/>
        </w:rPr>
        <w:tab/>
        <w:tab/>
        <w:tab/>
        <w:t>---&gt;&lt;/cfloop&gt;&lt;!---</w:t>
      </w:r>
      <w:r>
        <w:br/>
      </w:r>
      <w:r>
        <w:rPr>
          <w:rFonts w:ascii="Courier New" w:hAnsi="Courier New"/>
          <w:b w:val="0"/>
          <w:sz w:val="16"/>
        </w:rPr>
        <w:tab/>
        <w:tab/>
        <w:t>---&gt;&lt;cfelse&gt;&lt;!---</w:t>
      </w:r>
      <w:r>
        <w:br/>
      </w:r>
      <w:r>
        <w:rPr>
          <w:rFonts w:ascii="Courier New" w:hAnsi="Courier New"/>
          <w:b w:val="0"/>
          <w:sz w:val="16"/>
        </w:rPr>
        <w:tab/>
        <w:tab/>
        <w:t>---&gt;&lt;cfoutput&gt;#fltr.field#&lt;/cfoutput&gt;&lt;cfswitch expression=#uCase(fltr.compare)#&gt;</w:t>
      </w:r>
      <w:r>
        <w:br/>
      </w:r>
      <w:r>
        <w:rPr>
          <w:rFonts w:ascii="Courier New" w:hAnsi="Courier New"/>
          <w:b w:val="0"/>
          <w:sz w:val="16"/>
        </w:rPr>
        <w:tab/>
        <w:tab/>
        <w:t xml:space="preserve">&lt;cfcase value="EQ"&gt; = &lt;/cfcase&gt;&lt;!--- </w:t>
      </w:r>
      <w:r>
        <w:br/>
      </w:r>
      <w:r>
        <w:rPr>
          <w:rFonts w:ascii="Courier New" w:hAnsi="Courier New"/>
          <w:b w:val="0"/>
          <w:sz w:val="16"/>
        </w:rPr>
        <w:tab/>
        <w:tab/>
        <w:t xml:space="preserve"> ---&gt;&lt;cfcase value="NE,NEQ"&gt; &lt;&gt; &lt;/cfcase&gt;&lt;!--- </w:t>
      </w:r>
      <w:r>
        <w:br/>
      </w:r>
      <w:r>
        <w:rPr>
          <w:rFonts w:ascii="Courier New" w:hAnsi="Courier New"/>
          <w:b w:val="0"/>
          <w:sz w:val="16"/>
        </w:rPr>
        <w:tab/>
        <w:tab/>
        <w:t xml:space="preserve"> ---&gt;&lt;cfcase value="LE,LTE"&gt; &lt;= &lt;/cfcase&gt;&lt;!--- </w:t>
      </w:r>
      <w:r>
        <w:br/>
      </w:r>
      <w:r>
        <w:rPr>
          <w:rFonts w:ascii="Courier New" w:hAnsi="Courier New"/>
          <w:b w:val="0"/>
          <w:sz w:val="16"/>
        </w:rPr>
        <w:tab/>
        <w:tab/>
        <w:t xml:space="preserve"> ---&gt;&lt;cfcase value="LT"&gt; &lt; &lt;/cfcase&gt;&lt;!--- </w:t>
      </w:r>
      <w:r>
        <w:br/>
      </w:r>
      <w:r>
        <w:rPr>
          <w:rFonts w:ascii="Courier New" w:hAnsi="Courier New"/>
          <w:b w:val="0"/>
          <w:sz w:val="16"/>
        </w:rPr>
        <w:tab/>
        <w:tab/>
        <w:t xml:space="preserve"> ---&gt;&lt;cfcase value="GE,GTE"&gt; &gt;= &lt;/cfcase&gt;&lt;!--- </w:t>
      </w:r>
      <w:r>
        <w:br/>
      </w:r>
      <w:r>
        <w:rPr>
          <w:rFonts w:ascii="Courier New" w:hAnsi="Courier New"/>
          <w:b w:val="0"/>
          <w:sz w:val="16"/>
        </w:rPr>
        <w:tab/>
        <w:tab/>
        <w:t xml:space="preserve"> ---&gt;&lt;cfcase value="GT"&gt; &gt; &lt;/cfcase&gt;&lt;!--- </w:t>
      </w:r>
      <w:r>
        <w:br/>
      </w:r>
      <w:r>
        <w:rPr>
          <w:rFonts w:ascii="Courier New" w:hAnsi="Courier New"/>
          <w:b w:val="0"/>
          <w:sz w:val="16"/>
        </w:rPr>
        <w:tab/>
        <w:tab/>
        <w:t xml:space="preserve"> ---&gt;&lt;cfcase value="LIKE"&gt; LIKE &lt;/cfcase&gt;&lt;!--- </w:t>
      </w:r>
      <w:r>
        <w:br/>
      </w:r>
      <w:r>
        <w:rPr>
          <w:rFonts w:ascii="Courier New" w:hAnsi="Courier New"/>
          <w:b w:val="0"/>
          <w:sz w:val="16"/>
        </w:rPr>
        <w:tab/>
        <w:tab/>
        <w:t xml:space="preserve"> ---&gt;&lt;cfcase value="ILIKE"&gt; ILIKE &lt;/cfcase&gt;&lt;!--- </w:t>
      </w:r>
      <w:r>
        <w:br/>
      </w:r>
      <w:r>
        <w:rPr>
          <w:rFonts w:ascii="Courier New" w:hAnsi="Courier New"/>
          <w:b w:val="0"/>
          <w:sz w:val="16"/>
        </w:rPr>
        <w:tab/>
        <w:tab/>
        <w:t xml:space="preserve"> ---&gt;&lt;cfcase value="LIKE%,LIKEP"&gt; LIKE &lt;cfqueryparam cfsqltype=#getCfSqLType(fltr.ftype)# value="%#fltr.val#%"/&gt;&lt;cfcontinue/&gt;&lt;/cfcase&gt;&lt;!--- </w:t>
      </w:r>
      <w:r>
        <w:br/>
      </w:r>
      <w:r>
        <w:rPr>
          <w:rFonts w:ascii="Courier New" w:hAnsi="Courier New"/>
          <w:b w:val="0"/>
          <w:sz w:val="16"/>
        </w:rPr>
        <w:tab/>
        <w:tab/>
        <w:t xml:space="preserve"> ---&gt;&lt;cfcase value="ILIKE%,ILIKEP"&gt; ILIKE &lt;cfqueryparam cfsqltype=#getCfSqLType(fltr.ftype)# value="%#fltr.val#%"/&gt;&lt;cfcontinue/&gt;&lt;/cfcase&gt;&lt;!--- </w:t>
      </w:r>
      <w:r>
        <w:br/>
      </w:r>
      <w:r>
        <w:rPr>
          <w:rFonts w:ascii="Courier New" w:hAnsi="Courier New"/>
          <w:b w:val="0"/>
          <w:sz w:val="16"/>
        </w:rPr>
        <w:tab/>
        <w:tab/>
        <w:t xml:space="preserve"> ---&gt;&lt;cfcase value="IN"&gt; IN (&lt;cfqueryparam cfsqltype=#getCfSqLType(fltr.ftype)# list=true value="#fltr.val#"/&gt;)&lt;cfcontinue/&gt;&lt;/cfcase&gt;&lt;!--- </w:t>
      </w:r>
      <w:r>
        <w:br/>
      </w:r>
      <w:r>
        <w:rPr>
          <w:rFonts w:ascii="Courier New" w:hAnsi="Courier New"/>
          <w:b w:val="0"/>
          <w:sz w:val="16"/>
        </w:rPr>
        <w:tab/>
        <w:tab/>
        <w:t xml:space="preserve"> ---&gt;&lt;cfdefaultcase&gt; = &lt;cfoutput&gt; #fltr.field#&lt;/cfoutput&gt;&lt;cfcontinue/&gt;&lt;!---***криво---&gt;&lt;/cfdefaultcase&gt;&lt;!--- </w:t>
      </w:r>
      <w:r>
        <w:br/>
      </w:r>
      <w:r>
        <w:rPr>
          <w:rFonts w:ascii="Courier New" w:hAnsi="Courier New"/>
          <w:b w:val="0"/>
          <w:sz w:val="16"/>
        </w:rPr>
        <w:tab/>
        <w:tab/>
        <w:t xml:space="preserve"> ---&gt;&lt;/cfswitch&gt;&lt;cfqueryparam cfsqltype=#getCfSqLType(fltr.ftype)# value="#fltr.val#"/&gt;&lt;cfcontinue/&gt;</w:t>
      </w:r>
      <w:r>
        <w:br/>
      </w:r>
      <w:r>
        <w:rPr>
          <w:rFonts w:ascii="Courier New" w:hAnsi="Courier New"/>
          <w:b w:val="0"/>
          <w:sz w:val="16"/>
        </w:rPr>
        <w:tab/>
        <w:tab/>
        <w:t>&lt;/cfif&gt;&lt;!--- ILIKE зависит от PostgreSQL ---&gt;</w:t>
      </w:r>
      <w:r>
        <w:br/>
      </w:r>
      <w:r>
        <w:rPr>
          <w:rFonts w:ascii="Courier New" w:hAnsi="Courier New"/>
          <w:b w:val="0"/>
          <w:sz w:val="16"/>
        </w:rPr>
        <w:t>&lt;/cfloop&gt;</w:t>
      </w:r>
      <w:r>
        <w:br/>
      </w:r>
      <w:r>
        <w:rPr>
          <w:rFonts w:ascii="Courier New" w:hAnsi="Courier New"/>
          <w:b w:val="0"/>
          <w:sz w:val="16"/>
        </w:rPr>
        <w:t>&lt;cfexit method="exittag"/&gt;</w:t>
      </w:r>
      <w:r>
        <w:br/>
      </w:r>
      <w:r>
        <w:rPr>
          <w:rFonts w:ascii="Courier New" w:hAnsi="Courier New"/>
          <w:b w:val="0"/>
          <w:sz w:val="16"/>
        </w:rPr>
      </w:r>
      <w:r>
        <w:br/>
      </w:r>
      <w:r>
        <w:rPr>
          <w:rFonts w:ascii="Courier New" w:hAnsi="Courier New"/>
          <w:b w:val="0"/>
          <w:sz w:val="16"/>
        </w:rPr>
        <w:t>&lt;cffunction name="getCfSqlType" output="No"&gt;</w:t>
      </w:r>
      <w:r>
        <w:br/>
      </w:r>
      <w:r>
        <w:rPr>
          <w:rFonts w:ascii="Courier New" w:hAnsi="Courier New"/>
          <w:b w:val="0"/>
          <w:sz w:val="16"/>
        </w:rPr>
        <w:tab/>
        <w:t>&lt;cfargument name="fieldType" default=""/&gt;</w:t>
      </w:r>
      <w:r>
        <w:br/>
      </w:r>
      <w:r>
        <w:rPr>
          <w:rFonts w:ascii="Courier New" w:hAnsi="Courier New"/>
          <w:b w:val="0"/>
          <w:sz w:val="16"/>
        </w:rPr>
        <w:tab/>
        <w:t>&lt;cfswitch expression=#ARGUMENTS.fieldType#&gt;</w:t>
      </w:r>
      <w:r>
        <w:br/>
      </w:r>
      <w:r>
        <w:rPr>
          <w:rFonts w:ascii="Courier New" w:hAnsi="Courier New"/>
          <w:b w:val="0"/>
          <w:sz w:val="16"/>
        </w:rPr>
        <w:tab/>
        <w:tab/>
        <w:t>&lt;cfcase value="numeric"&gt;</w:t>
      </w:r>
      <w:r>
        <w:br/>
      </w:r>
      <w:r>
        <w:rPr>
          <w:rFonts w:ascii="Courier New" w:hAnsi="Courier New"/>
          <w:b w:val="0"/>
          <w:sz w:val="16"/>
        </w:rPr>
        <w:tab/>
        <w:tab/>
        <w:tab/>
        <w:t>&lt;cfreturn "CF_SQL_NUMERIC"/&gt;</w:t>
      </w:r>
      <w:r>
        <w:br/>
      </w:r>
      <w:r>
        <w:rPr>
          <w:rFonts w:ascii="Courier New" w:hAnsi="Courier New"/>
          <w:b w:val="0"/>
          <w:sz w:val="16"/>
        </w:rPr>
        <w:tab/>
        <w:tab/>
        <w:t>&lt;/cfcase&gt;</w:t>
        <w:tab/>
        <w:tab/>
      </w:r>
      <w:r>
        <w:br/>
      </w:r>
      <w:r>
        <w:rPr>
          <w:rFonts w:ascii="Courier New" w:hAnsi="Courier New"/>
          <w:b w:val="0"/>
          <w:sz w:val="16"/>
        </w:rPr>
        <w:tab/>
        <w:tab/>
        <w:t>&lt;cfcase value="integer"&gt;</w:t>
      </w:r>
      <w:r>
        <w:br/>
      </w:r>
      <w:r>
        <w:rPr>
          <w:rFonts w:ascii="Courier New" w:hAnsi="Courier New"/>
          <w:b w:val="0"/>
          <w:sz w:val="16"/>
        </w:rPr>
        <w:tab/>
        <w:tab/>
        <w:tab/>
        <w:t>&lt;cfreturn "CF_SQL_INTEGER"/&gt;</w:t>
      </w:r>
      <w:r>
        <w:br/>
      </w:r>
      <w:r>
        <w:rPr>
          <w:rFonts w:ascii="Courier New" w:hAnsi="Courier New"/>
          <w:b w:val="0"/>
          <w:sz w:val="16"/>
        </w:rPr>
        <w:tab/>
        <w:tab/>
        <w:t>&lt;/cfcase&gt;</w:t>
      </w:r>
      <w:r>
        <w:br/>
      </w:r>
      <w:r>
        <w:rPr>
          <w:rFonts w:ascii="Courier New" w:hAnsi="Courier New"/>
          <w:b w:val="0"/>
          <w:sz w:val="16"/>
        </w:rPr>
        <w:tab/>
        <w:tab/>
        <w:t>&lt;cfcase value="boolean"&gt;</w:t>
      </w:r>
      <w:r>
        <w:br/>
      </w:r>
      <w:r>
        <w:rPr>
          <w:rFonts w:ascii="Courier New" w:hAnsi="Courier New"/>
          <w:b w:val="0"/>
          <w:sz w:val="16"/>
        </w:rPr>
        <w:tab/>
        <w:tab/>
        <w:tab/>
        <w:t>&lt;cfreturn "CF_SQL_BIT"/&gt;</w:t>
      </w:r>
      <w:r>
        <w:br/>
      </w:r>
      <w:r>
        <w:rPr>
          <w:rFonts w:ascii="Courier New" w:hAnsi="Courier New"/>
          <w:b w:val="0"/>
          <w:sz w:val="16"/>
        </w:rPr>
        <w:tab/>
        <w:tab/>
        <w:t>&lt;/cfcase&gt;</w:t>
        <w:tab/>
        <w:tab/>
        <w:tab/>
      </w:r>
      <w:r>
        <w:br/>
      </w:r>
      <w:r>
        <w:rPr>
          <w:rFonts w:ascii="Courier New" w:hAnsi="Courier New"/>
          <w:b w:val="0"/>
          <w:sz w:val="16"/>
        </w:rPr>
        <w:tab/>
        <w:tab/>
        <w:t>&lt;cfcase value="date,time,datetime"&gt;</w:t>
      </w:r>
      <w:r>
        <w:br/>
      </w:r>
      <w:r>
        <w:rPr>
          <w:rFonts w:ascii="Courier New" w:hAnsi="Courier New"/>
          <w:b w:val="0"/>
          <w:sz w:val="16"/>
        </w:rPr>
        <w:tab/>
        <w:tab/>
        <w:tab/>
        <w:t>&lt;cfreturn "CF_SQL_TIMESTAMP"/&gt;</w:t>
      </w:r>
      <w:r>
        <w:br/>
      </w:r>
      <w:r>
        <w:rPr>
          <w:rFonts w:ascii="Courier New" w:hAnsi="Courier New"/>
          <w:b w:val="0"/>
          <w:sz w:val="16"/>
        </w:rPr>
        <w:tab/>
        <w:tab/>
        <w:t>&lt;/cfcase&gt;</w:t>
        <w:tab/>
        <w:tab/>
      </w:r>
      <w:r>
        <w:br/>
      </w:r>
      <w:r>
        <w:rPr>
          <w:rFonts w:ascii="Courier New" w:hAnsi="Courier New"/>
          <w:b w:val="0"/>
          <w:sz w:val="16"/>
        </w:rPr>
        <w:tab/>
        <w:tab/>
        <w:t>&lt;cfcase value="string"&gt;</w:t>
      </w:r>
      <w:r>
        <w:br/>
      </w:r>
      <w:r>
        <w:rPr>
          <w:rFonts w:ascii="Courier New" w:hAnsi="Courier New"/>
          <w:b w:val="0"/>
          <w:sz w:val="16"/>
        </w:rPr>
        <w:tab/>
        <w:tab/>
        <w:tab/>
        <w:t>&lt;cfreturn "CF_SQL_VARCHAR"/&gt;</w:t>
      </w:r>
      <w:r>
        <w:br/>
      </w:r>
      <w:r>
        <w:rPr>
          <w:rFonts w:ascii="Courier New" w:hAnsi="Courier New"/>
          <w:b w:val="0"/>
          <w:sz w:val="16"/>
        </w:rPr>
        <w:tab/>
        <w:tab/>
        <w:t>&lt;/cfcase&gt;</w:t>
      </w:r>
      <w:r>
        <w:br/>
      </w:r>
      <w:r>
        <w:rPr>
          <w:rFonts w:ascii="Courier New" w:hAnsi="Courier New"/>
          <w:b w:val="0"/>
          <w:sz w:val="16"/>
        </w:rPr>
        <w:tab/>
        <w:tab/>
        <w:t>&lt;cfdefaultcase&gt;</w:t>
      </w:r>
      <w:r>
        <w:br/>
      </w:r>
      <w:r>
        <w:rPr>
          <w:rFonts w:ascii="Courier New" w:hAnsi="Courier New"/>
          <w:b w:val="0"/>
          <w:sz w:val="16"/>
        </w:rPr>
        <w:tab/>
        <w:tab/>
        <w:tab/>
        <w:t>&lt;cfreturn "CF_SQL_VARCHAR"/&gt;</w:t>
      </w:r>
      <w:r>
        <w:br/>
      </w:r>
      <w:r>
        <w:rPr>
          <w:rFonts w:ascii="Courier New" w:hAnsi="Courier New"/>
          <w:b w:val="0"/>
          <w:sz w:val="16"/>
        </w:rPr>
        <w:tab/>
        <w:tab/>
        <w:t>&lt;/cfdefaultcase&gt;</w:t>
      </w:r>
      <w:r>
        <w:br/>
      </w:r>
      <w:r>
        <w:rPr>
          <w:rFonts w:ascii="Courier New" w:hAnsi="Courier New"/>
          <w:b w:val="0"/>
          <w:sz w:val="16"/>
        </w:rPr>
        <w:tab/>
        <w:t>&lt;/cfswitch&gt;</w:t>
      </w:r>
      <w:r>
        <w:br/>
      </w:r>
      <w:r>
        <w:rPr>
          <w:rFonts w:ascii="Courier New" w:hAnsi="Courier New"/>
          <w:b w:val="0"/>
          <w:sz w:val="16"/>
        </w:rPr>
        <w:t>&lt;/cffunction&gt;</w:t>
      </w:r>
    </w:p>
    <w:p>
      <w:pPr>
        <w:pStyle w:val="Heading1"/>
      </w:pPr>
      <w:r>
        <w:t>v1/lib/index.cfm</w:t>
      </w:r>
    </w:p>
    <w:p>
      <w:pPr>
        <w:spacing w:before="40" w:after="160"/>
        <w:ind w:left="283"/>
        <w:shd w:val="clear" w:color="auto" w:fill="F2F2F2"/>
      </w:pPr>
      <w:r>
        <w:rPr>
          <w:rFonts w:ascii="Courier New" w:hAnsi="Courier New"/>
          <w:b w:val="0"/>
          <w:sz w:val="16"/>
        </w:rPr>
        <w:t>&lt;cfoutput&gt;index ***&lt;/cfoutput&gt;</w:t>
      </w:r>
    </w:p>
    <w:p>
      <w:pPr>
        <w:pStyle w:val="Heading1"/>
      </w:pPr>
      <w:r>
        <w:t>v1/lib/jwt.cfc</w:t>
      </w:r>
    </w:p>
    <w:p>
      <w:pPr>
        <w:spacing w:before="40" w:after="160"/>
        <w:ind w:left="283"/>
        <w:shd w:val="clear" w:color="auto" w:fill="F2F2F2"/>
      </w:pPr>
      <w:r>
        <w:rPr>
          <w:rFonts w:ascii="Courier New" w:hAnsi="Courier New"/>
          <w:b w:val="0"/>
          <w:sz w:val="16"/>
        </w:rPr>
        <w:t>component {</w:t>
      </w:r>
      <w:r>
        <w:br/>
      </w:r>
      <w:r>
        <w:rPr>
          <w:rFonts w:ascii="Courier New" w:hAnsi="Courier New"/>
          <w:b w:val="0"/>
          <w:sz w:val="16"/>
        </w:rPr>
      </w:r>
      <w:r>
        <w:br/>
      </w:r>
      <w:r>
        <w:rPr>
          <w:rFonts w:ascii="Courier New" w:hAnsi="Courier New"/>
          <w:b w:val="0"/>
          <w:sz w:val="16"/>
        </w:rPr>
        <w:t xml:space="preserve">    variables.algorithmMap = {</w:t>
      </w:r>
      <w:r>
        <w:br/>
      </w:r>
      <w:r>
        <w:rPr>
          <w:rFonts w:ascii="Courier New" w:hAnsi="Courier New"/>
          <w:b w:val="0"/>
          <w:sz w:val="16"/>
        </w:rPr>
        <w:t xml:space="preserve">        HS256: 'HmacSHA256',</w:t>
      </w:r>
      <w:r>
        <w:br/>
      </w:r>
      <w:r>
        <w:rPr>
          <w:rFonts w:ascii="Courier New" w:hAnsi="Courier New"/>
          <w:b w:val="0"/>
          <w:sz w:val="16"/>
        </w:rPr>
        <w:t xml:space="preserve">        HS384: 'HmacSHA384',</w:t>
      </w:r>
      <w:r>
        <w:br/>
      </w:r>
      <w:r>
        <w:rPr>
          <w:rFonts w:ascii="Courier New" w:hAnsi="Courier New"/>
          <w:b w:val="0"/>
          <w:sz w:val="16"/>
        </w:rPr>
        <w:t xml:space="preserve">        HS512: 'HmacSHA512',</w:t>
      </w:r>
      <w:r>
        <w:br/>
      </w:r>
      <w:r>
        <w:rPr>
          <w:rFonts w:ascii="Courier New" w:hAnsi="Courier New"/>
          <w:b w:val="0"/>
          <w:sz w:val="16"/>
        </w:rPr>
        <w:t xml:space="preserve">        RS256: 'SHA256withRSA',</w:t>
      </w:r>
      <w:r>
        <w:br/>
      </w:r>
      <w:r>
        <w:rPr>
          <w:rFonts w:ascii="Courier New" w:hAnsi="Courier New"/>
          <w:b w:val="0"/>
          <w:sz w:val="16"/>
        </w:rPr>
        <w:t xml:space="preserve">        RS384: 'SHA384withRSA',</w:t>
      </w:r>
      <w:r>
        <w:br/>
      </w:r>
      <w:r>
        <w:rPr>
          <w:rFonts w:ascii="Courier New" w:hAnsi="Courier New"/>
          <w:b w:val="0"/>
          <w:sz w:val="16"/>
        </w:rPr>
        <w:t xml:space="preserve">        RS512: 'SHA512withRSA',</w:t>
      </w:r>
      <w:r>
        <w:br/>
      </w:r>
      <w:r>
        <w:rPr>
          <w:rFonts w:ascii="Courier New" w:hAnsi="Courier New"/>
          <w:b w:val="0"/>
          <w:sz w:val="16"/>
        </w:rPr>
        <w:t xml:space="preserve">        ES256: 'SHA256withECDSA',</w:t>
      </w:r>
      <w:r>
        <w:br/>
      </w:r>
      <w:r>
        <w:rPr>
          <w:rFonts w:ascii="Courier New" w:hAnsi="Courier New"/>
          <w:b w:val="0"/>
          <w:sz w:val="16"/>
        </w:rPr>
        <w:t xml:space="preserve">        ES384: 'SHA384withECDSA',</w:t>
      </w:r>
      <w:r>
        <w:br/>
      </w:r>
      <w:r>
        <w:rPr>
          <w:rFonts w:ascii="Courier New" w:hAnsi="Courier New"/>
          <w:b w:val="0"/>
          <w:sz w:val="16"/>
        </w:rPr>
        <w:t xml:space="preserve">        ES512: 'SHA512withECDSA'</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public any function init() {</w:t>
      </w:r>
      <w:r>
        <w:br/>
      </w:r>
      <w:r>
        <w:rPr>
          <w:rFonts w:ascii="Courier New" w:hAnsi="Courier New"/>
          <w:b w:val="0"/>
          <w:sz w:val="16"/>
        </w:rPr>
        <w:t xml:space="preserve">        variables.encodingUtils = new encodingUtils();</w:t>
      </w:r>
      <w:r>
        <w:br/>
      </w:r>
      <w:r>
        <w:rPr>
          <w:rFonts w:ascii="Courier New" w:hAnsi="Courier New"/>
          <w:b w:val="0"/>
          <w:sz w:val="16"/>
        </w:rPr>
        <w:t xml:space="preserve">        variables.jss = createObject( 'java', 'java.security.Signature' );</w:t>
      </w:r>
      <w:r>
        <w:br/>
      </w:r>
      <w:r>
        <w:rPr>
          <w:rFonts w:ascii="Courier New" w:hAnsi="Courier New"/>
          <w:b w:val="0"/>
          <w:sz w:val="16"/>
        </w:rPr>
        <w:t xml:space="preserve">        variables.messageDigest = createObject( 'java', 'java.security.MessageDigest' );</w:t>
      </w:r>
      <w:r>
        <w:br/>
      </w:r>
      <w:r>
        <w:rPr>
          <w:rFonts w:ascii="Courier New" w:hAnsi="Courier New"/>
          <w:b w:val="0"/>
          <w:sz w:val="16"/>
        </w:rPr>
        <w:t xml:space="preserve">        return this;</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public string function encode(</w:t>
      </w:r>
      <w:r>
        <w:br/>
      </w:r>
      <w:r>
        <w:rPr>
          <w:rFonts w:ascii="Courier New" w:hAnsi="Courier New"/>
          <w:b w:val="0"/>
          <w:sz w:val="16"/>
        </w:rPr>
        <w:t xml:space="preserve">        required struct payload,</w:t>
      </w:r>
      <w:r>
        <w:br/>
      </w:r>
      <w:r>
        <w:rPr>
          <w:rFonts w:ascii="Courier New" w:hAnsi="Courier New"/>
          <w:b w:val="0"/>
          <w:sz w:val="16"/>
        </w:rPr>
        <w:t xml:space="preserve">        required any key,</w:t>
      </w:r>
      <w:r>
        <w:br/>
      </w:r>
      <w:r>
        <w:rPr>
          <w:rFonts w:ascii="Courier New" w:hAnsi="Courier New"/>
          <w:b w:val="0"/>
          <w:sz w:val="16"/>
        </w:rPr>
        <w:t xml:space="preserve">        required string algorithm,</w:t>
      </w:r>
      <w:r>
        <w:br/>
      </w:r>
      <w:r>
        <w:rPr>
          <w:rFonts w:ascii="Courier New" w:hAnsi="Courier New"/>
          <w:b w:val="0"/>
          <w:sz w:val="16"/>
        </w:rPr>
        <w:t xml:space="preserve">        struct headers = { }</w:t>
      </w:r>
      <w:r>
        <w:br/>
      </w:r>
      <w:r>
        <w:rPr>
          <w:rFonts w:ascii="Courier New" w:hAnsi="Courier New"/>
          <w:b w:val="0"/>
          <w:sz w:val="16"/>
        </w:rPr>
        <w:t xml:space="preserve">    ) {</w:t>
      </w:r>
      <w:r>
        <w:br/>
      </w:r>
      <w:r>
        <w:rPr>
          <w:rFonts w:ascii="Courier New" w:hAnsi="Courier New"/>
          <w:b w:val="0"/>
          <w:sz w:val="16"/>
        </w:rPr>
        <w:t xml:space="preserve">        if ( !algorithmMap.keyExists( algorithm ) ) {</w:t>
      </w:r>
      <w:r>
        <w:br/>
      </w:r>
      <w:r>
        <w:rPr>
          <w:rFonts w:ascii="Courier New" w:hAnsi="Courier New"/>
          <w:b w:val="0"/>
          <w:sz w:val="16"/>
        </w:rPr>
        <w:t xml:space="preserve">            throw(</w:t>
      </w:r>
      <w:r>
        <w:br/>
      </w:r>
      <w:r>
        <w:rPr>
          <w:rFonts w:ascii="Courier New" w:hAnsi="Courier New"/>
          <w:b w:val="0"/>
          <w:sz w:val="16"/>
        </w:rPr>
        <w:t xml:space="preserve">                type = 'jwtcfml.InvalidAlgorithm',</w:t>
      </w:r>
      <w:r>
        <w:br/>
      </w:r>
      <w:r>
        <w:rPr>
          <w:rFonts w:ascii="Courier New" w:hAnsi="Courier New"/>
          <w:b w:val="0"/>
          <w:sz w:val="16"/>
        </w:rPr>
        <w:t xml:space="preserve">                message = 'Invalid JWT Algorithm.',</w:t>
      </w:r>
      <w:r>
        <w:br/>
      </w:r>
      <w:r>
        <w:rPr>
          <w:rFonts w:ascii="Courier New" w:hAnsi="Courier New"/>
          <w:b w:val="0"/>
          <w:sz w:val="16"/>
        </w:rPr>
        <w:t xml:space="preserve">                detail = 'The passed in algorithm is not supported.'</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var header = { };</w:t>
      </w:r>
      <w:r>
        <w:br/>
      </w:r>
      <w:r>
        <w:rPr>
          <w:rFonts w:ascii="Courier New" w:hAnsi="Courier New"/>
          <w:b w:val="0"/>
          <w:sz w:val="16"/>
        </w:rPr>
        <w:t xml:space="preserve">        header.append( headers );</w:t>
      </w:r>
      <w:r>
        <w:br/>
      </w:r>
      <w:r>
        <w:rPr>
          <w:rFonts w:ascii="Courier New" w:hAnsi="Courier New"/>
          <w:b w:val="0"/>
          <w:sz w:val="16"/>
        </w:rPr>
        <w:t xml:space="preserve">        header.append( {</w:t>
      </w:r>
      <w:r>
        <w:br/>
      </w:r>
      <w:r>
        <w:rPr>
          <w:rFonts w:ascii="Courier New" w:hAnsi="Courier New"/>
          <w:b w:val="0"/>
          <w:sz w:val="16"/>
        </w:rPr>
        <w:t xml:space="preserve">            'typ': 'JWT',</w:t>
      </w:r>
      <w:r>
        <w:br/>
      </w:r>
      <w:r>
        <w:rPr>
          <w:rFonts w:ascii="Courier New" w:hAnsi="Courier New"/>
          <w:b w:val="0"/>
          <w:sz w:val="16"/>
        </w:rPr>
        <w:t xml:space="preserve">            'alg': algorithm</w:t>
      </w:r>
      <w:r>
        <w:br/>
      </w:r>
      <w:r>
        <w:rPr>
          <w:rFonts w:ascii="Courier New" w:hAnsi="Courier New"/>
          <w:b w:val="0"/>
          <w:sz w:val="16"/>
        </w:rPr>
        <w:t xml:space="preserve">        } );</w:t>
      </w:r>
      <w:r>
        <w:br/>
      </w:r>
      <w:r>
        <w:rPr>
          <w:rFonts w:ascii="Courier New" w:hAnsi="Courier New"/>
          <w:b w:val="0"/>
          <w:sz w:val="16"/>
        </w:rPr>
      </w:r>
      <w:r>
        <w:br/>
      </w:r>
      <w:r>
        <w:rPr>
          <w:rFonts w:ascii="Courier New" w:hAnsi="Courier New"/>
          <w:b w:val="0"/>
          <w:sz w:val="16"/>
        </w:rPr>
        <w:t xml:space="preserve">        var duplicatedPayload = duplicate( payload );</w:t>
      </w:r>
      <w:r>
        <w:br/>
      </w:r>
      <w:r>
        <w:rPr>
          <w:rFonts w:ascii="Courier New" w:hAnsi="Courier New"/>
          <w:b w:val="0"/>
          <w:sz w:val="16"/>
        </w:rPr>
        <w:t xml:space="preserve">        for ( var claim in [ 'iat', 'exp', 'nbf' ] ) {</w:t>
      </w:r>
      <w:r>
        <w:br/>
      </w:r>
      <w:r>
        <w:rPr>
          <w:rFonts w:ascii="Courier New" w:hAnsi="Courier New"/>
          <w:b w:val="0"/>
          <w:sz w:val="16"/>
        </w:rPr>
        <w:t xml:space="preserve">            if ( duplicatedPayload.keyExists( claim ) &amp;&amp; isDate( duplicatedPayload[ claim ] ) ) {</w:t>
      </w:r>
      <w:r>
        <w:br/>
      </w:r>
      <w:r>
        <w:rPr>
          <w:rFonts w:ascii="Courier New" w:hAnsi="Courier New"/>
          <w:b w:val="0"/>
          <w:sz w:val="16"/>
        </w:rPr>
        <w:t xml:space="preserve">                duplicatedPayload[ claim ] = encodingUtils.convertDateToUnixTimestamp( duplicatedPayload[ claim ]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var stringToSignParts = [</w:t>
      </w:r>
      <w:r>
        <w:br/>
      </w:r>
      <w:r>
        <w:rPr>
          <w:rFonts w:ascii="Courier New" w:hAnsi="Courier New"/>
          <w:b w:val="0"/>
          <w:sz w:val="16"/>
        </w:rPr>
        <w:t xml:space="preserve">            encodingUtils.binaryToBase64Url( charsetDecode( serializeJSON( header ), 'utf-8' ) ),</w:t>
      </w:r>
      <w:r>
        <w:br/>
      </w:r>
      <w:r>
        <w:rPr>
          <w:rFonts w:ascii="Courier New" w:hAnsi="Courier New"/>
          <w:b w:val="0"/>
          <w:sz w:val="16"/>
        </w:rPr>
        <w:t xml:space="preserve">            encodingUtils.binaryToBase64Url( charsetDecode( serializeJSON( duplicatedPayload ), 'utf-8' ) )</w:t>
      </w:r>
      <w:r>
        <w:br/>
      </w:r>
      <w:r>
        <w:rPr>
          <w:rFonts w:ascii="Courier New" w:hAnsi="Courier New"/>
          <w:b w:val="0"/>
          <w:sz w:val="16"/>
        </w:rPr>
        <w:t xml:space="preserve">        ];</w:t>
      </w:r>
      <w:r>
        <w:br/>
      </w:r>
      <w:r>
        <w:rPr>
          <w:rFonts w:ascii="Courier New" w:hAnsi="Courier New"/>
          <w:b w:val="0"/>
          <w:sz w:val="16"/>
        </w:rPr>
        <w:t xml:space="preserve">        var stringToSign = stringToSignParts.toList( '.' );</w:t>
      </w:r>
      <w:r>
        <w:br/>
      </w:r>
      <w:r>
        <w:rPr>
          <w:rFonts w:ascii="Courier New" w:hAnsi="Courier New"/>
          <w:b w:val="0"/>
          <w:sz w:val="16"/>
        </w:rPr>
      </w:r>
      <w:r>
        <w:br/>
      </w:r>
      <w:r>
        <w:rPr>
          <w:rFonts w:ascii="Courier New" w:hAnsi="Courier New"/>
          <w:b w:val="0"/>
          <w:sz w:val="16"/>
        </w:rPr>
        <w:t xml:space="preserve">        return stringToSign &amp; '.' &amp; encodingUtils.binaryToBase64Url( sign( stringToSign, key, algorithm )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public struct function decode(</w:t>
      </w:r>
      <w:r>
        <w:br/>
      </w:r>
      <w:r>
        <w:rPr>
          <w:rFonts w:ascii="Courier New" w:hAnsi="Courier New"/>
          <w:b w:val="0"/>
          <w:sz w:val="16"/>
        </w:rPr>
        <w:t xml:space="preserve">        required string token,</w:t>
      </w:r>
      <w:r>
        <w:br/>
      </w:r>
      <w:r>
        <w:rPr>
          <w:rFonts w:ascii="Courier New" w:hAnsi="Courier New"/>
          <w:b w:val="0"/>
          <w:sz w:val="16"/>
        </w:rPr>
        <w:t xml:space="preserve">        any key,</w:t>
      </w:r>
      <w:r>
        <w:br/>
      </w:r>
      <w:r>
        <w:rPr>
          <w:rFonts w:ascii="Courier New" w:hAnsi="Courier New"/>
          <w:b w:val="0"/>
          <w:sz w:val="16"/>
        </w:rPr>
        <w:t xml:space="preserve">        any algorithms = [ ],</w:t>
      </w:r>
      <w:r>
        <w:br/>
      </w:r>
      <w:r>
        <w:rPr>
          <w:rFonts w:ascii="Courier New" w:hAnsi="Courier New"/>
          <w:b w:val="0"/>
          <w:sz w:val="16"/>
        </w:rPr>
        <w:t xml:space="preserve">        struct claims = { },</w:t>
      </w:r>
      <w:r>
        <w:br/>
      </w:r>
      <w:r>
        <w:rPr>
          <w:rFonts w:ascii="Courier New" w:hAnsi="Courier New"/>
          <w:b w:val="0"/>
          <w:sz w:val="16"/>
        </w:rPr>
        <w:t xml:space="preserve">        boolean verify = true</w:t>
      </w:r>
      <w:r>
        <w:br/>
      </w:r>
      <w:r>
        <w:rPr>
          <w:rFonts w:ascii="Courier New" w:hAnsi="Courier New"/>
          <w:b w:val="0"/>
          <w:sz w:val="16"/>
        </w:rPr>
        <w:t xml:space="preserve">    ) {</w:t>
      </w:r>
      <w:r>
        <w:br/>
      </w:r>
      <w:r>
        <w:rPr>
          <w:rFonts w:ascii="Courier New" w:hAnsi="Courier New"/>
          <w:b w:val="0"/>
          <w:sz w:val="16"/>
        </w:rPr>
        <w:t xml:space="preserve">        var parts = listToArray( token, '.' );</w:t>
      </w:r>
      <w:r>
        <w:br/>
      </w:r>
      <w:r>
        <w:rPr>
          <w:rFonts w:ascii="Courier New" w:hAnsi="Courier New"/>
          <w:b w:val="0"/>
          <w:sz w:val="16"/>
        </w:rPr>
      </w:r>
      <w:r>
        <w:br/>
      </w:r>
      <w:r>
        <w:rPr>
          <w:rFonts w:ascii="Courier New" w:hAnsi="Courier New"/>
          <w:b w:val="0"/>
          <w:sz w:val="16"/>
        </w:rPr>
        <w:t xml:space="preserve">        if ( arrayLen( parts ) != 3 ) {</w:t>
      </w:r>
      <w:r>
        <w:br/>
      </w:r>
      <w:r>
        <w:rPr>
          <w:rFonts w:ascii="Courier New" w:hAnsi="Courier New"/>
          <w:b w:val="0"/>
          <w:sz w:val="16"/>
        </w:rPr>
        <w:t xml:space="preserve">            throw(</w:t>
      </w:r>
      <w:r>
        <w:br/>
      </w:r>
      <w:r>
        <w:rPr>
          <w:rFonts w:ascii="Courier New" w:hAnsi="Courier New"/>
          <w:b w:val="0"/>
          <w:sz w:val="16"/>
        </w:rPr>
        <w:t xml:space="preserve">                type = 'jwtcfml.InvalidToken',</w:t>
      </w:r>
      <w:r>
        <w:br/>
      </w:r>
      <w:r>
        <w:rPr>
          <w:rFonts w:ascii="Courier New" w:hAnsi="Courier New"/>
          <w:b w:val="0"/>
          <w:sz w:val="16"/>
        </w:rPr>
        <w:t xml:space="preserve">                message = 'Invalid JWT.',</w:t>
      </w:r>
      <w:r>
        <w:br/>
      </w:r>
      <w:r>
        <w:rPr>
          <w:rFonts w:ascii="Courier New" w:hAnsi="Courier New"/>
          <w:b w:val="0"/>
          <w:sz w:val="16"/>
        </w:rPr>
        <w:t xml:space="preserve">                detail = 'The passed in token does not have three `.` delimited parts.'</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algorithms = isArray( algorithms ) ? algorithms : [ algorithms ];</w:t>
      </w:r>
      <w:r>
        <w:br/>
      </w:r>
      <w:r>
        <w:rPr>
          <w:rFonts w:ascii="Courier New" w:hAnsi="Courier New"/>
          <w:b w:val="0"/>
          <w:sz w:val="16"/>
        </w:rPr>
      </w:r>
      <w:r>
        <w:br/>
      </w:r>
      <w:r>
        <w:rPr>
          <w:rFonts w:ascii="Courier New" w:hAnsi="Courier New"/>
          <w:b w:val="0"/>
          <w:sz w:val="16"/>
        </w:rPr>
        <w:t xml:space="preserve">        var decoded = {</w:t>
      </w:r>
      <w:r>
        <w:br/>
      </w:r>
      <w:r>
        <w:rPr>
          <w:rFonts w:ascii="Courier New" w:hAnsi="Courier New"/>
          <w:b w:val="0"/>
          <w:sz w:val="16"/>
        </w:rPr>
        <w:t xml:space="preserve">            header: deserializeJSON( charsetEncode( encodingUtils.base64UrlToBinary( parts[ 1 ] ), 'utf-8' ) ),</w:t>
      </w:r>
      <w:r>
        <w:br/>
      </w:r>
      <w:r>
        <w:rPr>
          <w:rFonts w:ascii="Courier New" w:hAnsi="Courier New"/>
          <w:b w:val="0"/>
          <w:sz w:val="16"/>
        </w:rPr>
        <w:t xml:space="preserve">            payload: deserializeJSON( charsetEncode( encodingUtils.base64UrlToBinary( parts[ 2 ] ), 'utf-8' )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if ( verify ) {</w:t>
      </w:r>
      <w:r>
        <w:br/>
      </w:r>
      <w:r>
        <w:rPr>
          <w:rFonts w:ascii="Courier New" w:hAnsi="Courier New"/>
          <w:b w:val="0"/>
          <w:sz w:val="16"/>
        </w:rPr>
        <w:t xml:space="preserve">            if (</w:t>
      </w:r>
      <w:r>
        <w:br/>
      </w:r>
      <w:r>
        <w:rPr>
          <w:rFonts w:ascii="Courier New" w:hAnsi="Courier New"/>
          <w:b w:val="0"/>
          <w:sz w:val="16"/>
        </w:rPr>
        <w:t xml:space="preserve">                !algorithms.find( decoded.header.alg ) ||</w:t>
      </w:r>
      <w:r>
        <w:br/>
      </w:r>
      <w:r>
        <w:rPr>
          <w:rFonts w:ascii="Courier New" w:hAnsi="Courier New"/>
          <w:b w:val="0"/>
          <w:sz w:val="16"/>
        </w:rPr>
        <w:t xml:space="preserve">                !algorithmMap.keyExists( decoded.header.alg )</w:t>
      </w:r>
      <w:r>
        <w:br/>
      </w:r>
      <w:r>
        <w:rPr>
          <w:rFonts w:ascii="Courier New" w:hAnsi="Courier New"/>
          <w:b w:val="0"/>
          <w:sz w:val="16"/>
        </w:rPr>
        <w:t xml:space="preserve">            ) {</w:t>
      </w:r>
      <w:r>
        <w:br/>
      </w:r>
      <w:r>
        <w:rPr>
          <w:rFonts w:ascii="Courier New" w:hAnsi="Courier New"/>
          <w:b w:val="0"/>
          <w:sz w:val="16"/>
        </w:rPr>
        <w:t xml:space="preserve">                throw(</w:t>
      </w:r>
      <w:r>
        <w:br/>
      </w:r>
      <w:r>
        <w:rPr>
          <w:rFonts w:ascii="Courier New" w:hAnsi="Courier New"/>
          <w:b w:val="0"/>
          <w:sz w:val="16"/>
        </w:rPr>
        <w:t xml:space="preserve">                    type = 'jwtcfml.InvalidAlgorithm',</w:t>
      </w:r>
      <w:r>
        <w:br/>
      </w:r>
      <w:r>
        <w:rPr>
          <w:rFonts w:ascii="Courier New" w:hAnsi="Courier New"/>
          <w:b w:val="0"/>
          <w:sz w:val="16"/>
        </w:rPr>
        <w:t xml:space="preserve">                    message = 'Unsupported or invalid algorithm',</w:t>
      </w:r>
      <w:r>
        <w:br/>
      </w:r>
      <w:r>
        <w:rPr>
          <w:rFonts w:ascii="Courier New" w:hAnsi="Courier New"/>
          <w:b w:val="0"/>
          <w:sz w:val="16"/>
        </w:rPr>
        <w:t xml:space="preserve">                    detail = 'The passed in token does not have an algorithm declaration or its declared algorithm (#decoded.header.alg#) does not match the specified algorithms of #serializeJSON( algorithms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var stringToSign = parts[ 1 ] &amp; '.' &amp; parts[ 2 ];</w:t>
      </w:r>
      <w:r>
        <w:br/>
      </w:r>
      <w:r>
        <w:rPr>
          <w:rFonts w:ascii="Courier New" w:hAnsi="Courier New"/>
          <w:b w:val="0"/>
          <w:sz w:val="16"/>
        </w:rPr>
        <w:t xml:space="preserve">            var signature = encodingUtils.base64UrlToBinary( parts[ 3 ] );</w:t>
      </w:r>
      <w:r>
        <w:br/>
      </w:r>
      <w:r>
        <w:rPr>
          <w:rFonts w:ascii="Courier New" w:hAnsi="Courier New"/>
          <w:b w:val="0"/>
          <w:sz w:val="16"/>
        </w:rPr>
      </w:r>
      <w:r>
        <w:br/>
      </w:r>
      <w:r>
        <w:rPr>
          <w:rFonts w:ascii="Courier New" w:hAnsi="Courier New"/>
          <w:b w:val="0"/>
          <w:sz w:val="16"/>
        </w:rPr>
        <w:t xml:space="preserve">            if (</w:t>
      </w:r>
      <w:r>
        <w:br/>
      </w:r>
      <w:r>
        <w:rPr>
          <w:rFonts w:ascii="Courier New" w:hAnsi="Courier New"/>
          <w:b w:val="0"/>
          <w:sz w:val="16"/>
        </w:rPr>
        <w:t xml:space="preserve">                !verifySignature(</w:t>
      </w:r>
      <w:r>
        <w:br/>
      </w:r>
      <w:r>
        <w:rPr>
          <w:rFonts w:ascii="Courier New" w:hAnsi="Courier New"/>
          <w:b w:val="0"/>
          <w:sz w:val="16"/>
        </w:rPr>
        <w:t xml:space="preserve">                    stringToSign,</w:t>
      </w:r>
      <w:r>
        <w:br/>
      </w:r>
      <w:r>
        <w:rPr>
          <w:rFonts w:ascii="Courier New" w:hAnsi="Courier New"/>
          <w:b w:val="0"/>
          <w:sz w:val="16"/>
        </w:rPr>
        <w:t xml:space="preserve">                    key,</w:t>
      </w:r>
      <w:r>
        <w:br/>
      </w:r>
      <w:r>
        <w:rPr>
          <w:rFonts w:ascii="Courier New" w:hAnsi="Courier New"/>
          <w:b w:val="0"/>
          <w:sz w:val="16"/>
        </w:rPr>
        <w:t xml:space="preserve">                    signature,</w:t>
      </w:r>
      <w:r>
        <w:br/>
      </w:r>
      <w:r>
        <w:rPr>
          <w:rFonts w:ascii="Courier New" w:hAnsi="Courier New"/>
          <w:b w:val="0"/>
          <w:sz w:val="16"/>
        </w:rPr>
        <w:t xml:space="preserve">                    decoded.header.alg</w:t>
      </w:r>
      <w:r>
        <w:br/>
      </w:r>
      <w:r>
        <w:rPr>
          <w:rFonts w:ascii="Courier New" w:hAnsi="Courier New"/>
          <w:b w:val="0"/>
          <w:sz w:val="16"/>
        </w:rPr>
        <w:t xml:space="preserve">                )</w:t>
      </w:r>
      <w:r>
        <w:br/>
      </w:r>
      <w:r>
        <w:rPr>
          <w:rFonts w:ascii="Courier New" w:hAnsi="Courier New"/>
          <w:b w:val="0"/>
          <w:sz w:val="16"/>
        </w:rPr>
        <w:t xml:space="preserve">            ) {</w:t>
      </w:r>
      <w:r>
        <w:br/>
      </w:r>
      <w:r>
        <w:rPr>
          <w:rFonts w:ascii="Courier New" w:hAnsi="Courier New"/>
          <w:b w:val="0"/>
          <w:sz w:val="16"/>
        </w:rPr>
        <w:t xml:space="preserve">                throw(</w:t>
      </w:r>
      <w:r>
        <w:br/>
      </w:r>
      <w:r>
        <w:rPr>
          <w:rFonts w:ascii="Courier New" w:hAnsi="Courier New"/>
          <w:b w:val="0"/>
          <w:sz w:val="16"/>
        </w:rPr>
        <w:t xml:space="preserve">                    type = 'jwtcfml.InvalidSignature',</w:t>
      </w:r>
      <w:r>
        <w:br/>
      </w:r>
      <w:r>
        <w:rPr>
          <w:rFonts w:ascii="Courier New" w:hAnsi="Courier New"/>
          <w:b w:val="0"/>
          <w:sz w:val="16"/>
        </w:rPr>
        <w:t xml:space="preserve">                    message = 'Signature is Invalid',</w:t>
      </w:r>
      <w:r>
        <w:br/>
      </w:r>
      <w:r>
        <w:rPr>
          <w:rFonts w:ascii="Courier New" w:hAnsi="Courier New"/>
          <w:b w:val="0"/>
          <w:sz w:val="16"/>
        </w:rPr>
        <w:t xml:space="preserve">                    detail = 'The signature of the passed in token is invalid.'</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var baseClaims = {</w:t>
      </w:r>
      <w:r>
        <w:br/>
      </w:r>
      <w:r>
        <w:rPr>
          <w:rFonts w:ascii="Courier New" w:hAnsi="Courier New"/>
          <w:b w:val="0"/>
          <w:sz w:val="16"/>
        </w:rPr>
        <w:t xml:space="preserve">                'exp': true,</w:t>
      </w:r>
      <w:r>
        <w:br/>
      </w:r>
      <w:r>
        <w:rPr>
          <w:rFonts w:ascii="Courier New" w:hAnsi="Courier New"/>
          <w:b w:val="0"/>
          <w:sz w:val="16"/>
        </w:rPr>
        <w:t xml:space="preserve">                'nbf': true</w:t>
      </w:r>
      <w:r>
        <w:br/>
      </w:r>
      <w:r>
        <w:rPr>
          <w:rFonts w:ascii="Courier New" w:hAnsi="Courier New"/>
          <w:b w:val="0"/>
          <w:sz w:val="16"/>
        </w:rPr>
        <w:t xml:space="preserve">            };</w:t>
      </w:r>
      <w:r>
        <w:br/>
      </w:r>
      <w:r>
        <w:rPr>
          <w:rFonts w:ascii="Courier New" w:hAnsi="Courier New"/>
          <w:b w:val="0"/>
          <w:sz w:val="16"/>
        </w:rPr>
        <w:t xml:space="preserve">            baseClaims.append( claims );</w:t>
      </w:r>
      <w:r>
        <w:br/>
      </w:r>
      <w:r>
        <w:rPr>
          <w:rFonts w:ascii="Courier New" w:hAnsi="Courier New"/>
          <w:b w:val="0"/>
          <w:sz w:val="16"/>
        </w:rPr>
        <w:t xml:space="preserve">            verifyClaims( decoded.payload, baseClaims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for ( var claim in [ 'iat', 'exp', 'nbf' ] ) {</w:t>
      </w:r>
      <w:r>
        <w:br/>
      </w:r>
      <w:r>
        <w:rPr>
          <w:rFonts w:ascii="Courier New" w:hAnsi="Courier New"/>
          <w:b w:val="0"/>
          <w:sz w:val="16"/>
        </w:rPr>
        <w:t xml:space="preserve">            if ( decoded.payload.keyExists( claim ) ) {</w:t>
      </w:r>
      <w:r>
        <w:br/>
      </w:r>
      <w:r>
        <w:rPr>
          <w:rFonts w:ascii="Courier New" w:hAnsi="Courier New"/>
          <w:b w:val="0"/>
          <w:sz w:val="16"/>
        </w:rPr>
        <w:t xml:space="preserve">                decoded.payload[ claim ] = encodingUtils.convertUnixTimestampToDate( decoded.payload[ claim ]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return decoded.payload;</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public struct function getHeader( required string token ) {</w:t>
      </w:r>
      <w:r>
        <w:br/>
      </w:r>
      <w:r>
        <w:rPr>
          <w:rFonts w:ascii="Courier New" w:hAnsi="Courier New"/>
          <w:b w:val="0"/>
          <w:sz w:val="16"/>
        </w:rPr>
        <w:t xml:space="preserve">        return deserializeJSON( charsetEncode( encodingUtils.base64UrlToBinary( listFirst( token, '.' ) ), 'utf-8' )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public function parsePEMEncodedKey( required string pemKey ) {</w:t>
      </w:r>
      <w:r>
        <w:br/>
      </w:r>
      <w:r>
        <w:rPr>
          <w:rFonts w:ascii="Courier New" w:hAnsi="Courier New"/>
          <w:b w:val="0"/>
          <w:sz w:val="16"/>
        </w:rPr>
        <w:t xml:space="preserve">        return encodingUtils.parsePEMEncodedKey( pemKey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public function parseJWK( required struct jwk ) {</w:t>
      </w:r>
      <w:r>
        <w:br/>
      </w:r>
      <w:r>
        <w:rPr>
          <w:rFonts w:ascii="Courier New" w:hAnsi="Courier New"/>
          <w:b w:val="0"/>
          <w:sz w:val="16"/>
        </w:rPr>
        <w:t xml:space="preserve">        return encodingUtils.parseJWK( jwk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private function sign( message, key, algorithm ) {</w:t>
      </w:r>
      <w:r>
        <w:br/>
      </w:r>
      <w:r>
        <w:rPr>
          <w:rFonts w:ascii="Courier New" w:hAnsi="Courier New"/>
          <w:b w:val="0"/>
          <w:sz w:val="16"/>
        </w:rPr>
        <w:t xml:space="preserve">        if ( left( algorithm, 1 ) == 'H' ) {</w:t>
      </w:r>
      <w:r>
        <w:br/>
      </w:r>
      <w:r>
        <w:rPr>
          <w:rFonts w:ascii="Courier New" w:hAnsi="Courier New"/>
          <w:b w:val="0"/>
          <w:sz w:val="16"/>
        </w:rPr>
        <w:t xml:space="preserve">            var sig = binaryDecode(</w:t>
      </w:r>
      <w:r>
        <w:br/>
      </w:r>
      <w:r>
        <w:rPr>
          <w:rFonts w:ascii="Courier New" w:hAnsi="Courier New"/>
          <w:b w:val="0"/>
          <w:sz w:val="16"/>
        </w:rPr>
        <w:t xml:space="preserve">                hmac(</w:t>
      </w:r>
      <w:r>
        <w:br/>
      </w:r>
      <w:r>
        <w:rPr>
          <w:rFonts w:ascii="Courier New" w:hAnsi="Courier New"/>
          <w:b w:val="0"/>
          <w:sz w:val="16"/>
        </w:rPr>
        <w:t xml:space="preserve">                    message,</w:t>
      </w:r>
      <w:r>
        <w:br/>
      </w:r>
      <w:r>
        <w:rPr>
          <w:rFonts w:ascii="Courier New" w:hAnsi="Courier New"/>
          <w:b w:val="0"/>
          <w:sz w:val="16"/>
        </w:rPr>
        <w:t xml:space="preserve">                    key,</w:t>
      </w:r>
      <w:r>
        <w:br/>
      </w:r>
      <w:r>
        <w:rPr>
          <w:rFonts w:ascii="Courier New" w:hAnsi="Courier New"/>
          <w:b w:val="0"/>
          <w:sz w:val="16"/>
        </w:rPr>
        <w:t xml:space="preserve">                    algorithmMap[ algorithm ],</w:t>
      </w:r>
      <w:r>
        <w:br/>
      </w:r>
      <w:r>
        <w:rPr>
          <w:rFonts w:ascii="Courier New" w:hAnsi="Courier New"/>
          <w:b w:val="0"/>
          <w:sz w:val="16"/>
        </w:rPr>
        <w:t xml:space="preserve">                    'utf-8'</w:t>
      </w:r>
      <w:r>
        <w:br/>
      </w:r>
      <w:r>
        <w:rPr>
          <w:rFonts w:ascii="Courier New" w:hAnsi="Courier New"/>
          <w:b w:val="0"/>
          <w:sz w:val="16"/>
        </w:rPr>
        <w:t xml:space="preserve">                ),</w:t>
      </w:r>
      <w:r>
        <w:br/>
      </w:r>
      <w:r>
        <w:rPr>
          <w:rFonts w:ascii="Courier New" w:hAnsi="Courier New"/>
          <w:b w:val="0"/>
          <w:sz w:val="16"/>
        </w:rPr>
        <w:t xml:space="preserve">                'hex'</w:t>
      </w:r>
      <w:r>
        <w:br/>
      </w:r>
      <w:r>
        <w:rPr>
          <w:rFonts w:ascii="Courier New" w:hAnsi="Courier New"/>
          <w:b w:val="0"/>
          <w:sz w:val="16"/>
        </w:rPr>
        <w:t xml:space="preserve">            );</w:t>
      </w:r>
      <w:r>
        <w:br/>
      </w:r>
      <w:r>
        <w:rPr>
          <w:rFonts w:ascii="Courier New" w:hAnsi="Courier New"/>
          <w:b w:val="0"/>
          <w:sz w:val="16"/>
        </w:rPr>
        <w:t xml:space="preserve">        } else {</w:t>
      </w:r>
      <w:r>
        <w:br/>
      </w:r>
      <w:r>
        <w:rPr>
          <w:rFonts w:ascii="Courier New" w:hAnsi="Courier New"/>
          <w:b w:val="0"/>
          <w:sz w:val="16"/>
        </w:rPr>
        <w:t xml:space="preserve">            if ( isSimpleValue( key ) ) {</w:t>
      </w:r>
      <w:r>
        <w:br/>
      </w:r>
      <w:r>
        <w:rPr>
          <w:rFonts w:ascii="Courier New" w:hAnsi="Courier New"/>
          <w:b w:val="0"/>
          <w:sz w:val="16"/>
        </w:rPr>
        <w:t xml:space="preserve">                key = encodingUtils.parsePEMEncodedKey( key );</w:t>
      </w:r>
      <w:r>
        <w:br/>
      </w:r>
      <w:r>
        <w:rPr>
          <w:rFonts w:ascii="Courier New" w:hAnsi="Courier New"/>
          <w:b w:val="0"/>
          <w:sz w:val="16"/>
        </w:rPr>
        <w:t xml:space="preserve">            } else if ( isStruct( key ) ) {</w:t>
      </w:r>
      <w:r>
        <w:br/>
      </w:r>
      <w:r>
        <w:rPr>
          <w:rFonts w:ascii="Courier New" w:hAnsi="Courier New"/>
          <w:b w:val="0"/>
          <w:sz w:val="16"/>
        </w:rPr>
        <w:t xml:space="preserve">                key = encodingUtils.parseJWK( key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var jssInstance = variables.jss.getInstance( algorithmMap[ algorithm ] );</w:t>
      </w:r>
      <w:r>
        <w:br/>
      </w:r>
      <w:r>
        <w:rPr>
          <w:rFonts w:ascii="Courier New" w:hAnsi="Courier New"/>
          <w:b w:val="0"/>
          <w:sz w:val="16"/>
        </w:rPr>
        <w:t xml:space="preserve">            jssInstance.initSign( key );</w:t>
      </w:r>
      <w:r>
        <w:br/>
      </w:r>
      <w:r>
        <w:rPr>
          <w:rFonts w:ascii="Courier New" w:hAnsi="Courier New"/>
          <w:b w:val="0"/>
          <w:sz w:val="16"/>
        </w:rPr>
        <w:t xml:space="preserve">            jssInstance.update( charsetDecode( message, 'utf-8' ) );</w:t>
      </w:r>
      <w:r>
        <w:br/>
      </w:r>
      <w:r>
        <w:rPr>
          <w:rFonts w:ascii="Courier New" w:hAnsi="Courier New"/>
          <w:b w:val="0"/>
          <w:sz w:val="16"/>
        </w:rPr>
        <w:t xml:space="preserve">            var sig = jssInstance.sign();</w:t>
      </w:r>
      <w:r>
        <w:br/>
      </w:r>
      <w:r>
        <w:rPr>
          <w:rFonts w:ascii="Courier New" w:hAnsi="Courier New"/>
          <w:b w:val="0"/>
          <w:sz w:val="16"/>
        </w:rPr>
        <w:t xml:space="preserve">            if ( left( algorithm, 1 ) == 'E' ) {</w:t>
      </w:r>
      <w:r>
        <w:br/>
      </w:r>
      <w:r>
        <w:rPr>
          <w:rFonts w:ascii="Courier New" w:hAnsi="Courier New"/>
          <w:b w:val="0"/>
          <w:sz w:val="16"/>
        </w:rPr>
        <w:t xml:space="preserve">                sig = encodingUtils.convertDERtoP1363( sig, algorithm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t xml:space="preserve">        return sig;</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private function verifySignature( message, key, signature, algorithm ) {</w:t>
      </w:r>
      <w:r>
        <w:br/>
      </w:r>
      <w:r>
        <w:rPr>
          <w:rFonts w:ascii="Courier New" w:hAnsi="Courier New"/>
          <w:b w:val="0"/>
          <w:sz w:val="16"/>
        </w:rPr>
        <w:t xml:space="preserve">        if ( left( algorithm, 1 ) == 'H' ) {</w:t>
      </w:r>
      <w:r>
        <w:br/>
      </w:r>
      <w:r>
        <w:rPr>
          <w:rFonts w:ascii="Courier New" w:hAnsi="Courier New"/>
          <w:b w:val="0"/>
          <w:sz w:val="16"/>
        </w:rPr>
        <w:t xml:space="preserve">            var sig = binaryDecode(</w:t>
      </w:r>
      <w:r>
        <w:br/>
      </w:r>
      <w:r>
        <w:rPr>
          <w:rFonts w:ascii="Courier New" w:hAnsi="Courier New"/>
          <w:b w:val="0"/>
          <w:sz w:val="16"/>
        </w:rPr>
        <w:t xml:space="preserve">                hmac(</w:t>
      </w:r>
      <w:r>
        <w:br/>
      </w:r>
      <w:r>
        <w:rPr>
          <w:rFonts w:ascii="Courier New" w:hAnsi="Courier New"/>
          <w:b w:val="0"/>
          <w:sz w:val="16"/>
        </w:rPr>
        <w:t xml:space="preserve">                    message,</w:t>
      </w:r>
      <w:r>
        <w:br/>
      </w:r>
      <w:r>
        <w:rPr>
          <w:rFonts w:ascii="Courier New" w:hAnsi="Courier New"/>
          <w:b w:val="0"/>
          <w:sz w:val="16"/>
        </w:rPr>
        <w:t xml:space="preserve">                    key,</w:t>
      </w:r>
      <w:r>
        <w:br/>
      </w:r>
      <w:r>
        <w:rPr>
          <w:rFonts w:ascii="Courier New" w:hAnsi="Courier New"/>
          <w:b w:val="0"/>
          <w:sz w:val="16"/>
        </w:rPr>
        <w:t xml:space="preserve">                    algorithmMap[ algorithm ],</w:t>
      </w:r>
      <w:r>
        <w:br/>
      </w:r>
      <w:r>
        <w:rPr>
          <w:rFonts w:ascii="Courier New" w:hAnsi="Courier New"/>
          <w:b w:val="0"/>
          <w:sz w:val="16"/>
        </w:rPr>
        <w:t xml:space="preserve">                    'utf-8'</w:t>
      </w:r>
      <w:r>
        <w:br/>
      </w:r>
      <w:r>
        <w:rPr>
          <w:rFonts w:ascii="Courier New" w:hAnsi="Courier New"/>
          <w:b w:val="0"/>
          <w:sz w:val="16"/>
        </w:rPr>
        <w:t xml:space="preserve">                ),</w:t>
      </w:r>
      <w:r>
        <w:br/>
      </w:r>
      <w:r>
        <w:rPr>
          <w:rFonts w:ascii="Courier New" w:hAnsi="Courier New"/>
          <w:b w:val="0"/>
          <w:sz w:val="16"/>
        </w:rPr>
        <w:t xml:space="preserve">                'hex'</w:t>
      </w:r>
      <w:r>
        <w:br/>
      </w:r>
      <w:r>
        <w:rPr>
          <w:rFonts w:ascii="Courier New" w:hAnsi="Courier New"/>
          <w:b w:val="0"/>
          <w:sz w:val="16"/>
        </w:rPr>
        <w:t xml:space="preserve">            );</w:t>
      </w:r>
      <w:r>
        <w:br/>
      </w:r>
      <w:r>
        <w:rPr>
          <w:rFonts w:ascii="Courier New" w:hAnsi="Courier New"/>
          <w:b w:val="0"/>
          <w:sz w:val="16"/>
        </w:rPr>
        <w:t xml:space="preserve">            return MessageDigest.isEqual( signature, sig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if ( left( algorithm, 1 ) == 'E' ) {</w:t>
      </w:r>
      <w:r>
        <w:br/>
      </w:r>
      <w:r>
        <w:rPr>
          <w:rFonts w:ascii="Courier New" w:hAnsi="Courier New"/>
          <w:b w:val="0"/>
          <w:sz w:val="16"/>
        </w:rPr>
        <w:t xml:space="preserve">            signature = encodingUtils.convertP1363ToDER( signature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if ( isSimpleValue( key ) ) {</w:t>
      </w:r>
      <w:r>
        <w:br/>
      </w:r>
      <w:r>
        <w:rPr>
          <w:rFonts w:ascii="Courier New" w:hAnsi="Courier New"/>
          <w:b w:val="0"/>
          <w:sz w:val="16"/>
        </w:rPr>
        <w:t xml:space="preserve">            key = encodingUtils.parsePEMEncodedKey( key );</w:t>
      </w:r>
      <w:r>
        <w:br/>
      </w:r>
      <w:r>
        <w:rPr>
          <w:rFonts w:ascii="Courier New" w:hAnsi="Courier New"/>
          <w:b w:val="0"/>
          <w:sz w:val="16"/>
        </w:rPr>
        <w:t xml:space="preserve">        } else if ( isStruct( key ) ) {</w:t>
      </w:r>
      <w:r>
        <w:br/>
      </w:r>
      <w:r>
        <w:rPr>
          <w:rFonts w:ascii="Courier New" w:hAnsi="Courier New"/>
          <w:b w:val="0"/>
          <w:sz w:val="16"/>
        </w:rPr>
        <w:t xml:space="preserve">            key = encodingUtils.parseJWK( key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var jssInstance = variables.jss.getInstance( algorithmMap[ algorithm ] );</w:t>
      </w:r>
      <w:r>
        <w:br/>
      </w:r>
      <w:r>
        <w:rPr>
          <w:rFonts w:ascii="Courier New" w:hAnsi="Courier New"/>
          <w:b w:val="0"/>
          <w:sz w:val="16"/>
        </w:rPr>
        <w:t xml:space="preserve">        jssInstance.initVerify( key );</w:t>
      </w:r>
      <w:r>
        <w:br/>
      </w:r>
      <w:r>
        <w:rPr>
          <w:rFonts w:ascii="Courier New" w:hAnsi="Courier New"/>
          <w:b w:val="0"/>
          <w:sz w:val="16"/>
        </w:rPr>
        <w:t xml:space="preserve">        jssInstance.update( charsetDecode( message, 'utf-8' ) );</w:t>
      </w:r>
      <w:r>
        <w:br/>
      </w:r>
      <w:r>
        <w:rPr>
          <w:rFonts w:ascii="Courier New" w:hAnsi="Courier New"/>
          <w:b w:val="0"/>
          <w:sz w:val="16"/>
        </w:rPr>
        <w:t xml:space="preserve">        return jssInstance.verify( signature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private function verifyClaims( payload, claims ) {</w:t>
      </w:r>
      <w:r>
        <w:br/>
      </w:r>
      <w:r>
        <w:rPr>
          <w:rFonts w:ascii="Courier New" w:hAnsi="Courier New"/>
          <w:b w:val="0"/>
          <w:sz w:val="16"/>
        </w:rPr>
        <w:t xml:space="preserve">        if (</w:t>
      </w:r>
      <w:r>
        <w:br/>
      </w:r>
      <w:r>
        <w:rPr>
          <w:rFonts w:ascii="Courier New" w:hAnsi="Courier New"/>
          <w:b w:val="0"/>
          <w:sz w:val="16"/>
        </w:rPr>
        <w:t xml:space="preserve">            structKeyExists( payload, 'exp' )</w:t>
      </w:r>
      <w:r>
        <w:br/>
      </w:r>
      <w:r>
        <w:rPr>
          <w:rFonts w:ascii="Courier New" w:hAnsi="Courier New"/>
          <w:b w:val="0"/>
          <w:sz w:val="16"/>
        </w:rPr>
        <w:t xml:space="preserve">             &amp;&amp; !verifyDateClaim( payload.exp, claims.exp, -1 )</w:t>
      </w:r>
      <w:r>
        <w:br/>
      </w:r>
      <w:r>
        <w:rPr>
          <w:rFonts w:ascii="Courier New" w:hAnsi="Courier New"/>
          <w:b w:val="0"/>
          <w:sz w:val="16"/>
        </w:rPr>
        <w:t xml:space="preserve">        ) {</w:t>
      </w:r>
      <w:r>
        <w:br/>
      </w:r>
      <w:r>
        <w:rPr>
          <w:rFonts w:ascii="Courier New" w:hAnsi="Courier New"/>
          <w:b w:val="0"/>
          <w:sz w:val="16"/>
        </w:rPr>
        <w:t xml:space="preserve">            throw(</w:t>
      </w:r>
      <w:r>
        <w:br/>
      </w:r>
      <w:r>
        <w:rPr>
          <w:rFonts w:ascii="Courier New" w:hAnsi="Courier New"/>
          <w:b w:val="0"/>
          <w:sz w:val="16"/>
        </w:rPr>
        <w:t xml:space="preserve">                type = 'jwtcfml.ExpiredSignature',</w:t>
      </w:r>
      <w:r>
        <w:br/>
      </w:r>
      <w:r>
        <w:rPr>
          <w:rFonts w:ascii="Courier New" w:hAnsi="Courier New"/>
          <w:b w:val="0"/>
          <w:sz w:val="16"/>
        </w:rPr>
        <w:t xml:space="preserve">                message = 'Token has expired',</w:t>
      </w:r>
      <w:r>
        <w:br/>
      </w:r>
      <w:r>
        <w:rPr>
          <w:rFonts w:ascii="Courier New" w:hAnsi="Courier New"/>
          <w:b w:val="0"/>
          <w:sz w:val="16"/>
        </w:rPr>
        <w:t xml:space="preserve">                detail = 'The passed in token has expired.'</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if (</w:t>
      </w:r>
      <w:r>
        <w:br/>
      </w:r>
      <w:r>
        <w:rPr>
          <w:rFonts w:ascii="Courier New" w:hAnsi="Courier New"/>
          <w:b w:val="0"/>
          <w:sz w:val="16"/>
        </w:rPr>
        <w:t xml:space="preserve">            structKeyExists( payload, 'nbf' )</w:t>
      </w:r>
      <w:r>
        <w:br/>
      </w:r>
      <w:r>
        <w:rPr>
          <w:rFonts w:ascii="Courier New" w:hAnsi="Courier New"/>
          <w:b w:val="0"/>
          <w:sz w:val="16"/>
        </w:rPr>
        <w:t xml:space="preserve">             &amp;&amp; !verifyDateClaim( payload.nbf, claims.nbf, 1 )</w:t>
      </w:r>
      <w:r>
        <w:br/>
      </w:r>
      <w:r>
        <w:rPr>
          <w:rFonts w:ascii="Courier New" w:hAnsi="Courier New"/>
          <w:b w:val="0"/>
          <w:sz w:val="16"/>
        </w:rPr>
        <w:t xml:space="preserve">        ) {</w:t>
      </w:r>
      <w:r>
        <w:br/>
      </w:r>
      <w:r>
        <w:rPr>
          <w:rFonts w:ascii="Courier New" w:hAnsi="Courier New"/>
          <w:b w:val="0"/>
          <w:sz w:val="16"/>
        </w:rPr>
        <w:t xml:space="preserve">            throw(</w:t>
      </w:r>
      <w:r>
        <w:br/>
      </w:r>
      <w:r>
        <w:rPr>
          <w:rFonts w:ascii="Courier New" w:hAnsi="Courier New"/>
          <w:b w:val="0"/>
          <w:sz w:val="16"/>
        </w:rPr>
        <w:t xml:space="preserve">                type = 'jwtcfml.NotBeforeException',</w:t>
      </w:r>
      <w:r>
        <w:br/>
      </w:r>
      <w:r>
        <w:rPr>
          <w:rFonts w:ascii="Courier New" w:hAnsi="Courier New"/>
          <w:b w:val="0"/>
          <w:sz w:val="16"/>
        </w:rPr>
        <w:t xml:space="preserve">                message = 'Token is not valid',</w:t>
      </w:r>
      <w:r>
        <w:br/>
      </w:r>
      <w:r>
        <w:rPr>
          <w:rFonts w:ascii="Courier New" w:hAnsi="Courier New"/>
          <w:b w:val="0"/>
          <w:sz w:val="16"/>
        </w:rPr>
        <w:t xml:space="preserve">                detail = 'The passed in token has not yet become valid.'</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r>
      <w:r>
        <w:br/>
      </w:r>
      <w:r>
        <w:rPr>
          <w:rFonts w:ascii="Courier New" w:hAnsi="Courier New"/>
          <w:b w:val="0"/>
          <w:sz w:val="16"/>
        </w:rPr>
      </w:r>
      <w:r>
        <w:br/>
      </w:r>
      <w:r>
        <w:rPr>
          <w:rFonts w:ascii="Courier New" w:hAnsi="Courier New"/>
          <w:b w:val="0"/>
          <w:sz w:val="16"/>
        </w:rPr>
        <w:t xml:space="preserve">        if ( structKeyExists( claims, 'iss' ) ) {</w:t>
      </w:r>
      <w:r>
        <w:br/>
      </w:r>
      <w:r>
        <w:rPr>
          <w:rFonts w:ascii="Courier New" w:hAnsi="Courier New"/>
          <w:b w:val="0"/>
          <w:sz w:val="16"/>
        </w:rPr>
        <w:t xml:space="preserve">            if ( !structKeyExists( payload, 'iss' ) || compare( payload.iss, claims.iss ) != 0 ) {</w:t>
      </w:r>
      <w:r>
        <w:br/>
      </w:r>
      <w:r>
        <w:rPr>
          <w:rFonts w:ascii="Courier New" w:hAnsi="Courier New"/>
          <w:b w:val="0"/>
          <w:sz w:val="16"/>
        </w:rPr>
        <w:t xml:space="preserve">                throw(</w:t>
      </w:r>
      <w:r>
        <w:br/>
      </w:r>
      <w:r>
        <w:rPr>
          <w:rFonts w:ascii="Courier New" w:hAnsi="Courier New"/>
          <w:b w:val="0"/>
          <w:sz w:val="16"/>
        </w:rPr>
        <w:t xml:space="preserve">                    type = 'jwtcfml.InvalidIssuer',</w:t>
      </w:r>
      <w:r>
        <w:br/>
      </w:r>
      <w:r>
        <w:rPr>
          <w:rFonts w:ascii="Courier New" w:hAnsi="Courier New"/>
          <w:b w:val="0"/>
          <w:sz w:val="16"/>
        </w:rPr>
        <w:t xml:space="preserve">                    message = 'Token has an invalid issuer',</w:t>
      </w:r>
      <w:r>
        <w:br/>
      </w:r>
      <w:r>
        <w:rPr>
          <w:rFonts w:ascii="Courier New" w:hAnsi="Courier New"/>
          <w:b w:val="0"/>
          <w:sz w:val="16"/>
        </w:rPr>
        <w:t xml:space="preserve">                    detail = 'The passed in token either does not specify an issuer or the claimed issuer is not valid.'</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if ( structKeyExists( claims, 'aud' ) ) {</w:t>
      </w:r>
      <w:r>
        <w:br/>
      </w:r>
      <w:r>
        <w:rPr>
          <w:rFonts w:ascii="Courier New" w:hAnsi="Courier New"/>
          <w:b w:val="0"/>
          <w:sz w:val="16"/>
        </w:rPr>
        <w:t xml:space="preserve">            var audArray = isArray( claims.aud ) ? claims.aud : [ claims.aud ];</w:t>
      </w:r>
      <w:r>
        <w:br/>
      </w:r>
      <w:r>
        <w:rPr>
          <w:rFonts w:ascii="Courier New" w:hAnsi="Courier New"/>
          <w:b w:val="0"/>
          <w:sz w:val="16"/>
        </w:rPr>
        <w:t xml:space="preserve">            if ( !structKeyExists( payload, 'aud' ) || !audArray.find( payload.aud ) ) {</w:t>
      </w:r>
      <w:r>
        <w:br/>
      </w:r>
      <w:r>
        <w:rPr>
          <w:rFonts w:ascii="Courier New" w:hAnsi="Courier New"/>
          <w:b w:val="0"/>
          <w:sz w:val="16"/>
        </w:rPr>
        <w:t xml:space="preserve">                throw(</w:t>
      </w:r>
      <w:r>
        <w:br/>
      </w:r>
      <w:r>
        <w:rPr>
          <w:rFonts w:ascii="Courier New" w:hAnsi="Courier New"/>
          <w:b w:val="0"/>
          <w:sz w:val="16"/>
        </w:rPr>
        <w:t xml:space="preserve">                    type = 'jwtcfml.InvalidAudience',</w:t>
      </w:r>
      <w:r>
        <w:br/>
      </w:r>
      <w:r>
        <w:rPr>
          <w:rFonts w:ascii="Courier New" w:hAnsi="Courier New"/>
          <w:b w:val="0"/>
          <w:sz w:val="16"/>
        </w:rPr>
        <w:t xml:space="preserve">                    message = 'Token has an invalid audience',</w:t>
      </w:r>
      <w:r>
        <w:br/>
      </w:r>
      <w:r>
        <w:rPr>
          <w:rFonts w:ascii="Courier New" w:hAnsi="Courier New"/>
          <w:b w:val="0"/>
          <w:sz w:val="16"/>
        </w:rPr>
        <w:t xml:space="preserve">                    detail = 'The passed in token either does not specify an audience or the claimed audience is not valid.'</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 xml:space="preserve">    private function verifyDateClaim( payloadDate, claim, failState ) {</w:t>
      </w:r>
      <w:r>
        <w:br/>
      </w:r>
      <w:r>
        <w:rPr>
          <w:rFonts w:ascii="Courier New" w:hAnsi="Courier New"/>
          <w:b w:val="0"/>
          <w:sz w:val="16"/>
        </w:rPr>
        <w:t xml:space="preserve">        var pd = encodingUtils.convertUnixTimestampToDate( payloadDate );</w:t>
      </w:r>
      <w:r>
        <w:br/>
      </w:r>
      <w:r>
        <w:rPr>
          <w:rFonts w:ascii="Courier New" w:hAnsi="Courier New"/>
          <w:b w:val="0"/>
          <w:sz w:val="16"/>
        </w:rPr>
        <w:t xml:space="preserve">        var cd = claim;</w:t>
      </w:r>
      <w:r>
        <w:br/>
      </w:r>
      <w:r>
        <w:rPr>
          <w:rFonts w:ascii="Courier New" w:hAnsi="Courier New"/>
          <w:b w:val="0"/>
          <w:sz w:val="16"/>
        </w:rPr>
        <w:t xml:space="preserve">        if ( !isBoolean( cd ) || cd ) {</w:t>
      </w:r>
      <w:r>
        <w:br/>
      </w:r>
      <w:r>
        <w:rPr>
          <w:rFonts w:ascii="Courier New" w:hAnsi="Courier New"/>
          <w:b w:val="0"/>
          <w:sz w:val="16"/>
        </w:rPr>
        <w:t xml:space="preserve">            if ( isNumeric( cd ) ) {</w:t>
      </w:r>
      <w:r>
        <w:br/>
      </w:r>
      <w:r>
        <w:rPr>
          <w:rFonts w:ascii="Courier New" w:hAnsi="Courier New"/>
          <w:b w:val="0"/>
          <w:sz w:val="16"/>
        </w:rPr>
        <w:t xml:space="preserve">                cd = encodingUtils.convertUnixTimestampToDate( cd );</w:t>
      </w:r>
      <w:r>
        <w:br/>
      </w:r>
      <w:r>
        <w:rPr>
          <w:rFonts w:ascii="Courier New" w:hAnsi="Courier New"/>
          <w:b w:val="0"/>
          <w:sz w:val="16"/>
        </w:rPr>
        <w:t xml:space="preserve">            } else if ( !isDate( cd ) ) {</w:t>
      </w:r>
      <w:r>
        <w:br/>
      </w:r>
      <w:r>
        <w:rPr>
          <w:rFonts w:ascii="Courier New" w:hAnsi="Courier New"/>
          <w:b w:val="0"/>
          <w:sz w:val="16"/>
        </w:rPr>
        <w:t xml:space="preserve">                cd = now();</w:t>
      </w:r>
      <w:r>
        <w:br/>
      </w:r>
      <w:r>
        <w:rPr>
          <w:rFonts w:ascii="Courier New" w:hAnsi="Courier New"/>
          <w:b w:val="0"/>
          <w:sz w:val="16"/>
        </w:rPr>
        <w:t xml:space="preserve">            }</w:t>
      </w:r>
      <w:r>
        <w:br/>
      </w:r>
      <w:r>
        <w:rPr>
          <w:rFonts w:ascii="Courier New" w:hAnsi="Courier New"/>
          <w:b w:val="0"/>
          <w:sz w:val="16"/>
        </w:rPr>
        <w:t xml:space="preserve">            return dateCompare( pd, cd ) != failState;</w:t>
      </w:r>
      <w:r>
        <w:br/>
      </w:r>
      <w:r>
        <w:rPr>
          <w:rFonts w:ascii="Courier New" w:hAnsi="Courier New"/>
          <w:b w:val="0"/>
          <w:sz w:val="16"/>
        </w:rPr>
        <w:t xml:space="preserve">        }</w:t>
      </w:r>
      <w:r>
        <w:br/>
      </w:r>
      <w:r>
        <w:rPr>
          <w:rFonts w:ascii="Courier New" w:hAnsi="Courier New"/>
          <w:b w:val="0"/>
          <w:sz w:val="16"/>
        </w:rPr>
        <w:t xml:space="preserve">        return true;</w:t>
      </w:r>
      <w:r>
        <w:br/>
      </w:r>
      <w:r>
        <w:rPr>
          <w:rFonts w:ascii="Courier New" w:hAnsi="Courier New"/>
          <w:b w:val="0"/>
          <w:sz w:val="16"/>
        </w:rPr>
        <w:t xml:space="preserve">    }</w:t>
      </w:r>
      <w:r>
        <w:br/>
      </w:r>
      <w:r>
        <w:rPr>
          <w:rFonts w:ascii="Courier New" w:hAnsi="Courier New"/>
          <w:b w:val="0"/>
          <w:sz w:val="16"/>
        </w:rPr>
      </w:r>
      <w:r>
        <w:br/>
      </w:r>
      <w:r>
        <w:rPr>
          <w:rFonts w:ascii="Courier New" w:hAnsi="Courier New"/>
          <w:b w:val="0"/>
          <w:sz w:val="16"/>
        </w:rPr>
        <w:t>}</w:t>
      </w:r>
    </w:p>
    <w:p>
      <w:pPr>
        <w:pStyle w:val="Heading1"/>
      </w:pPr>
      <w:r>
        <w:t>v1/lib/notifier.cfc</w:t>
      </w:r>
    </w:p>
    <w:p>
      <w:pPr>
        <w:spacing w:before="40" w:after="160"/>
        <w:ind w:left="283"/>
        <w:shd w:val="clear" w:color="auto" w:fill="F2F2F2"/>
      </w:pPr>
      <w:r>
        <w:rPr>
          <w:rFonts w:ascii="Courier New" w:hAnsi="Courier New"/>
          <w:b w:val="0"/>
          <w:sz w:val="16"/>
        </w:rPr>
        <w:t>&lt;cfcomponent</w:t>
      </w:r>
      <w:r>
        <w:br/>
      </w:r>
      <w:r>
        <w:rPr>
          <w:rFonts w:ascii="Courier New" w:hAnsi="Courier New"/>
          <w:b w:val="0"/>
          <w:sz w:val="16"/>
        </w:rPr>
        <w:t xml:space="preserve">    displayname="Notifier"</w:t>
      </w:r>
      <w:r>
        <w:br/>
      </w:r>
      <w:r>
        <w:rPr>
          <w:rFonts w:ascii="Courier New" w:hAnsi="Courier New"/>
          <w:b w:val="0"/>
          <w:sz w:val="16"/>
        </w:rPr>
        <w:t xml:space="preserve">    output="true"</w:t>
      </w:r>
      <w:r>
        <w:br/>
      </w:r>
      <w:r>
        <w:rPr>
          <w:rFonts w:ascii="Courier New" w:hAnsi="Courier New"/>
          <w:b w:val="0"/>
          <w:sz w:val="16"/>
        </w:rPr>
        <w:t xml:space="preserve">    hint="Notification helper, to be refactored"&gt;</w:t>
      </w:r>
      <w:r>
        <w:br/>
      </w:r>
      <w:r>
        <w:rPr>
          <w:rFonts w:ascii="Courier New" w:hAnsi="Courier New"/>
          <w:b w:val="0"/>
          <w:sz w:val="16"/>
        </w:rPr>
      </w:r>
      <w:r>
        <w:br/>
      </w:r>
      <w:r>
        <w:rPr>
          <w:rFonts w:ascii="Courier New" w:hAnsi="Courier New"/>
          <w:b w:val="0"/>
          <w:sz w:val="16"/>
        </w:rPr>
        <w:t>&lt;!---Внимание! необходимо зарегистрировать на сервере сертификат хоста maker.ifttt.com, иначе SSL соединение не установится и будет Connection Failure---&gt;</w:t>
        <w:tab/>
      </w:r>
      <w:r>
        <w:br/>
      </w:r>
      <w:r>
        <w:rPr>
          <w:rFonts w:ascii="Courier New" w:hAnsi="Courier New"/>
          <w:b w:val="0"/>
          <w:sz w:val="16"/>
        </w:rPr>
        <w:t>&lt;!---</w:t>
        <w:tab/>
        <w:t xml:space="preserve">Нужно реализовывать нормальную систему с подпиской на события, по типу </w:t>
      </w:r>
      <w:r>
        <w:br/>
      </w:r>
      <w:r>
        <w:rPr>
          <w:rFonts w:ascii="Courier New" w:hAnsi="Courier New"/>
          <w:b w:val="0"/>
          <w:sz w:val="16"/>
        </w:rPr>
        <w:tab/>
        <w:t>https://tonytruong.net/event-emitter-pattern-in-coldfusion/---&gt;</w:t>
        <w:tab/>
      </w:r>
      <w:r>
        <w:br/>
      </w:r>
      <w:r>
        <w:rPr>
          <w:rFonts w:ascii="Courier New" w:hAnsi="Courier New"/>
          <w:b w:val="0"/>
          <w:sz w:val="16"/>
        </w:rPr>
        <w:tab/>
      </w:r>
      <w:r>
        <w:br/>
      </w:r>
      <w:r>
        <w:rPr>
          <w:rFonts w:ascii="Courier New" w:hAnsi="Courier New"/>
          <w:b w:val="0"/>
          <w:sz w:val="16"/>
        </w:rPr>
        <w:t xml:space="preserve">&lt;cffunction name="notify" </w:t>
      </w:r>
      <w:r>
        <w:br/>
      </w:r>
      <w:r>
        <w:rPr>
          <w:rFonts w:ascii="Courier New" w:hAnsi="Courier New"/>
          <w:b w:val="0"/>
          <w:sz w:val="16"/>
        </w:rPr>
        <w:tab/>
        <w:t xml:space="preserve">access="public" </w:t>
      </w:r>
      <w:r>
        <w:br/>
      </w:r>
      <w:r>
        <w:rPr>
          <w:rFonts w:ascii="Courier New" w:hAnsi="Courier New"/>
          <w:b w:val="0"/>
          <w:sz w:val="16"/>
        </w:rPr>
        <w:tab/>
        <w:t xml:space="preserve">returntype="any" </w:t>
      </w:r>
      <w:r>
        <w:br/>
      </w:r>
      <w:r>
        <w:rPr>
          <w:rFonts w:ascii="Courier New" w:hAnsi="Courier New"/>
          <w:b w:val="0"/>
          <w:sz w:val="16"/>
        </w:rPr>
        <w:tab/>
        <w:t>output="false"</w:t>
      </w:r>
      <w:r>
        <w:br/>
      </w:r>
      <w:r>
        <w:rPr>
          <w:rFonts w:ascii="Courier New" w:hAnsi="Courier New"/>
          <w:b w:val="0"/>
          <w:sz w:val="16"/>
        </w:rPr>
        <w:tab/>
        <w:t>hint="send notification"&gt;</w:t>
      </w:r>
      <w:r>
        <w:br/>
      </w:r>
      <w:r>
        <w:rPr>
          <w:rFonts w:ascii="Courier New" w:hAnsi="Courier New"/>
          <w:b w:val="0"/>
          <w:sz w:val="16"/>
        </w:rPr>
        <w:tab/>
      </w:r>
      <w:r>
        <w:br/>
      </w:r>
      <w:r>
        <w:rPr>
          <w:rFonts w:ascii="Courier New" w:hAnsi="Courier New"/>
          <w:b w:val="0"/>
          <w:sz w:val="16"/>
        </w:rPr>
        <w:tab/>
        <w:t>&lt;cfargument name="value1" type="string" required="true" /&gt;</w:t>
      </w:r>
      <w:r>
        <w:br/>
      </w:r>
      <w:r>
        <w:rPr>
          <w:rFonts w:ascii="Courier New" w:hAnsi="Courier New"/>
          <w:b w:val="0"/>
          <w:sz w:val="16"/>
        </w:rPr>
        <w:tab/>
        <w:t>&lt;cfargument name="value2" type="string" required="true" /&gt;</w:t>
      </w:r>
      <w:r>
        <w:br/>
      </w:r>
      <w:r>
        <w:rPr>
          <w:rFonts w:ascii="Courier New" w:hAnsi="Courier New"/>
          <w:b w:val="0"/>
          <w:sz w:val="16"/>
        </w:rPr>
        <w:tab/>
        <w:t>&lt;cfargument name="value3" type="string" required="true" /&gt;</w:t>
      </w:r>
      <w:r>
        <w:br/>
      </w:r>
      <w:r>
        <w:rPr>
          <w:rFonts w:ascii="Courier New" w:hAnsi="Courier New"/>
          <w:b w:val="0"/>
          <w:sz w:val="16"/>
        </w:rPr>
        <w:tab/>
      </w:r>
      <w:r>
        <w:br/>
      </w:r>
      <w:r>
        <w:rPr>
          <w:rFonts w:ascii="Courier New" w:hAnsi="Courier New"/>
          <w:b w:val="0"/>
          <w:sz w:val="16"/>
        </w:rPr>
        <w:tab/>
        <w:t>&lt;cftry&gt;</w:t>
      </w:r>
      <w:r>
        <w:br/>
      </w:r>
      <w:r>
        <w:rPr>
          <w:rFonts w:ascii="Courier New" w:hAnsi="Courier New"/>
          <w:b w:val="0"/>
          <w:sz w:val="16"/>
        </w:rPr>
        <w:tab/>
        <w:tab/>
        <w:t>&lt;cfhttp name="ifttt" method="post" url="https://maker.ifttt.com/trigger/mms_task_event/with/key/drWn5g6pNjyP_XRru0tMrQ" result="resp" timeout="10"&gt;</w:t>
      </w:r>
      <w:r>
        <w:br/>
      </w:r>
      <w:r>
        <w:rPr>
          <w:rFonts w:ascii="Courier New" w:hAnsi="Courier New"/>
          <w:b w:val="0"/>
          <w:sz w:val="16"/>
        </w:rPr>
        <w:tab/>
        <w:tab/>
        <w:tab/>
        <w:t>&lt;cfhttpparam type="header" name="Content-Type" value="application/json" /&gt;</w:t>
      </w:r>
      <w:r>
        <w:br/>
      </w:r>
      <w:r>
        <w:rPr>
          <w:rFonts w:ascii="Courier New" w:hAnsi="Courier New"/>
          <w:b w:val="0"/>
          <w:sz w:val="16"/>
        </w:rPr>
        <w:tab/>
        <w:tab/>
        <w:tab/>
        <w:t>&lt;cfhttpparam type="body" value="#serializeJSON(arguments)#"&gt;</w:t>
      </w:r>
      <w:r>
        <w:br/>
      </w:r>
      <w:r>
        <w:rPr>
          <w:rFonts w:ascii="Courier New" w:hAnsi="Courier New"/>
          <w:b w:val="0"/>
          <w:sz w:val="16"/>
        </w:rPr>
        <w:tab/>
        <w:tab/>
        <w:t>&lt;/cfhttp&gt;</w:t>
        <w:tab/>
      </w:r>
      <w:r>
        <w:br/>
      </w:r>
      <w:r>
        <w:rPr>
          <w:rFonts w:ascii="Courier New" w:hAnsi="Courier New"/>
          <w:b w:val="0"/>
          <w:sz w:val="16"/>
        </w:rPr>
        <w:tab/>
        <w:tab/>
        <w:t>&lt;cfreturn resp.filecontent/&gt;</w:t>
      </w:r>
      <w:r>
        <w:br/>
      </w:r>
      <w:r>
        <w:rPr>
          <w:rFonts w:ascii="Courier New" w:hAnsi="Courier New"/>
          <w:b w:val="0"/>
          <w:sz w:val="16"/>
        </w:rPr>
        <w:tab/>
        <w:tab/>
        <w:t>&lt;cfcatch type="ANY"&gt;</w:t>
      </w:r>
      <w:r>
        <w:br/>
      </w:r>
      <w:r>
        <w:rPr>
          <w:rFonts w:ascii="Courier New" w:hAnsi="Courier New"/>
          <w:b w:val="0"/>
          <w:sz w:val="16"/>
        </w:rPr>
        <w:tab/>
        <w:tab/>
        <w:tab/>
        <w:t>&lt;cfreturn "#cfcatch.message# #cfcatch.detail#"/&gt;</w:t>
      </w:r>
      <w:r>
        <w:br/>
      </w:r>
      <w:r>
        <w:rPr>
          <w:rFonts w:ascii="Courier New" w:hAnsi="Courier New"/>
          <w:b w:val="0"/>
          <w:sz w:val="16"/>
        </w:rPr>
        <w:tab/>
        <w:tab/>
        <w:t>&lt;/cfcatch&gt;</w:t>
      </w:r>
      <w:r>
        <w:br/>
      </w:r>
      <w:r>
        <w:rPr>
          <w:rFonts w:ascii="Courier New" w:hAnsi="Courier New"/>
          <w:b w:val="0"/>
          <w:sz w:val="16"/>
        </w:rPr>
        <w:tab/>
        <w:t>&lt;/cftry&gt;</w:t>
      </w:r>
      <w:r>
        <w:br/>
      </w:r>
      <w:r>
        <w:rPr>
          <w:rFonts w:ascii="Courier New" w:hAnsi="Courier New"/>
          <w:b w:val="0"/>
          <w:sz w:val="16"/>
        </w:rPr>
      </w:r>
      <w:r>
        <w:br/>
      </w:r>
      <w:r>
        <w:rPr>
          <w:rFonts w:ascii="Courier New" w:hAnsi="Courier New"/>
          <w:b w:val="0"/>
          <w:sz w:val="16"/>
        </w:rPr>
        <w:t>&lt;/cffunction&gt;</w:t>
      </w:r>
      <w:r>
        <w:br/>
      </w:r>
      <w:r>
        <w:rPr>
          <w:rFonts w:ascii="Courier New" w:hAnsi="Courier New"/>
          <w:b w:val="0"/>
          <w:sz w:val="16"/>
        </w:rPr>
        <w:tab/>
      </w:r>
      <w:r>
        <w:br/>
      </w:r>
      <w:r>
        <w:rPr>
          <w:rFonts w:ascii="Courier New" w:hAnsi="Courier New"/>
          <w:b w:val="0"/>
          <w:sz w:val="16"/>
        </w:rPr>
        <w:t>&lt;/cfcomponent&gt;</w:t>
      </w:r>
    </w:p>
    <w:p>
      <w:pPr>
        <w:pStyle w:val="Heading1"/>
      </w:pPr>
      <w:r>
        <w:t>v1/lib/order_build.cfm</w:t>
      </w:r>
    </w:p>
    <w:p>
      <w:pPr>
        <w:spacing w:before="40" w:after="160"/>
        <w:ind w:left="283"/>
        <w:shd w:val="clear" w:color="auto" w:fill="F2F2F2"/>
      </w:pPr>
      <w:r>
        <w:rPr>
          <w:rFonts w:ascii="Courier New" w:hAnsi="Courier New"/>
          <w:b w:val="0"/>
          <w:sz w:val="16"/>
        </w:rPr>
        <w:t>&lt;cfsilent&gt;</w:t>
      </w:r>
      <w:r>
        <w:br/>
      </w:r>
      <w:r>
        <w:rPr>
          <w:rFonts w:ascii="Courier New" w:hAnsi="Courier New"/>
          <w:b w:val="0"/>
          <w:sz w:val="16"/>
        </w:rPr>
        <w:t>&lt;!--- Формирует строку сортировки для запроса ---&gt;</w:t>
      </w:r>
      <w:r>
        <w:br/>
      </w:r>
      <w:r>
        <w:rPr>
          <w:rFonts w:ascii="Courier New" w:hAnsi="Courier New"/>
          <w:b w:val="0"/>
          <w:sz w:val="16"/>
        </w:rPr>
      </w:r>
      <w:r>
        <w:br/>
      </w:r>
      <w:r>
        <w:rPr>
          <w:rFonts w:ascii="Courier New" w:hAnsi="Courier New"/>
          <w:b w:val="0"/>
          <w:sz w:val="16"/>
        </w:rPr>
        <w:tab/>
        <w:t>&lt;cfparam name="ATTRIBUTES.sortCollection" type="any"&gt;</w:t>
      </w:r>
      <w:r>
        <w:br/>
      </w:r>
      <w:r>
        <w:rPr>
          <w:rFonts w:ascii="Courier New" w:hAnsi="Courier New"/>
          <w:b w:val="0"/>
          <w:sz w:val="16"/>
        </w:rPr>
        <w:tab/>
        <w:t>&lt;cfparam name="ATTRIBUTES.fieldCount" type="integer" default=0&gt;</w:t>
      </w:r>
      <w:r>
        <w:br/>
      </w:r>
      <w:r>
        <w:rPr>
          <w:rFonts w:ascii="Courier New" w:hAnsi="Courier New"/>
          <w:b w:val="0"/>
          <w:sz w:val="16"/>
        </w:rPr>
        <w:tab/>
        <w:t>&lt;cfparam name="ATTRIBUTES.defaultOrder" type="string" default="1 desc"&gt;</w:t>
      </w:r>
      <w:r>
        <w:br/>
      </w:r>
      <w:r>
        <w:rPr>
          <w:rFonts w:ascii="Courier New" w:hAnsi="Courier New"/>
          <w:b w:val="0"/>
          <w:sz w:val="16"/>
        </w:rPr>
        <w:tab/>
      </w:r>
      <w:r>
        <w:br/>
      </w:r>
      <w:r>
        <w:rPr>
          <w:rFonts w:ascii="Courier New" w:hAnsi="Courier New"/>
          <w:b w:val="0"/>
          <w:sz w:val="16"/>
        </w:rPr>
        <w:tab/>
        <w:t>&lt;cfif thisTag.executionMode IS "end" OR !thisTag.hasEndTag&gt;</w:t>
        <w:tab/>
        <w:tab/>
      </w:r>
      <w:r>
        <w:br/>
      </w:r>
      <w:r>
        <w:rPr>
          <w:rFonts w:ascii="Courier New" w:hAnsi="Courier New"/>
          <w:b w:val="0"/>
          <w:sz w:val="16"/>
        </w:rPr>
      </w:r>
      <w:r>
        <w:br/>
      </w:r>
      <w:r>
        <w:rPr>
          <w:rFonts w:ascii="Courier New" w:hAnsi="Courier New"/>
          <w:b w:val="0"/>
          <w:sz w:val="16"/>
        </w:rPr>
        <w:tab/>
        <w:tab/>
        <w:t>&lt;cfset querySort=""&gt;</w:t>
      </w:r>
      <w:r>
        <w:br/>
      </w:r>
      <w:r>
        <w:rPr>
          <w:rFonts w:ascii="Courier New" w:hAnsi="Courier New"/>
          <w:b w:val="0"/>
          <w:sz w:val="16"/>
        </w:rPr>
        <w:tab/>
        <w:tab/>
        <w:t>&lt;cfset i=1 /&gt;</w:t>
      </w:r>
      <w:r>
        <w:br/>
      </w:r>
      <w:r>
        <w:rPr>
          <w:rFonts w:ascii="Courier New" w:hAnsi="Courier New"/>
          <w:b w:val="0"/>
          <w:sz w:val="16"/>
        </w:rPr>
        <w:tab/>
        <w:tab/>
        <w:t>&lt;cfloop collection=#ATTRIBUTES.sortCollection# index="item"&gt;</w:t>
      </w:r>
      <w:r>
        <w:br/>
      </w:r>
      <w:r>
        <w:rPr>
          <w:rFonts w:ascii="Courier New" w:hAnsi="Courier New"/>
          <w:b w:val="0"/>
          <w:sz w:val="16"/>
        </w:rPr>
        <w:tab/>
        <w:tab/>
        <w:tab/>
        <w:t>&lt;cftry&gt;</w:t>
      </w:r>
      <w:r>
        <w:br/>
      </w:r>
      <w:r>
        <w:rPr>
          <w:rFonts w:ascii="Courier New" w:hAnsi="Courier New"/>
          <w:b w:val="0"/>
          <w:sz w:val="16"/>
        </w:rPr>
        <w:tab/>
        <w:tab/>
        <w:tab/>
        <w:tab/>
        <w:t>&lt;cfset sort=ATTRIBUTES.sortCollection[item] /&gt;</w:t>
      </w:r>
      <w:r>
        <w:br/>
      </w:r>
      <w:r>
        <w:rPr>
          <w:rFonts w:ascii="Courier New" w:hAnsi="Courier New"/>
          <w:b w:val="0"/>
          <w:sz w:val="16"/>
        </w:rPr>
        <w:tab/>
        <w:tab/>
        <w:tab/>
        <w:tab/>
        <w:t>&lt;cfif (i LE ATTRIBUTES.fieldCount) OR (ATTRIBUTES.fieldCount LE 0)&gt;</w:t>
      </w:r>
      <w:r>
        <w:br/>
      </w:r>
      <w:r>
        <w:rPr>
          <w:rFonts w:ascii="Courier New" w:hAnsi="Courier New"/>
          <w:b w:val="0"/>
          <w:sz w:val="16"/>
        </w:rPr>
        <w:tab/>
        <w:tab/>
        <w:tab/>
        <w:tab/>
        <w:tab/>
        <w:t>&lt;cfif sort.asc&gt;</w:t>
      </w:r>
      <w:r>
        <w:br/>
      </w:r>
      <w:r>
        <w:rPr>
          <w:rFonts w:ascii="Courier New" w:hAnsi="Courier New"/>
          <w:b w:val="0"/>
          <w:sz w:val="16"/>
        </w:rPr>
        <w:tab/>
        <w:tab/>
        <w:tab/>
        <w:tab/>
        <w:tab/>
        <w:tab/>
        <w:t>&lt;cfset querySort=listAppend(querySort," #sort.fld# asc")/&gt;</w:t>
      </w:r>
      <w:r>
        <w:br/>
      </w:r>
      <w:r>
        <w:rPr>
          <w:rFonts w:ascii="Courier New" w:hAnsi="Courier New"/>
          <w:b w:val="0"/>
          <w:sz w:val="16"/>
        </w:rPr>
        <w:tab/>
        <w:tab/>
        <w:tab/>
        <w:tab/>
        <w:tab/>
        <w:t>&lt;cfelse&gt;</w:t>
        <w:tab/>
      </w:r>
      <w:r>
        <w:br/>
      </w:r>
      <w:r>
        <w:rPr>
          <w:rFonts w:ascii="Courier New" w:hAnsi="Courier New"/>
          <w:b w:val="0"/>
          <w:sz w:val="16"/>
        </w:rPr>
        <w:tab/>
        <w:tab/>
        <w:tab/>
        <w:tab/>
        <w:tab/>
        <w:tab/>
        <w:t>&lt;cfset querySort=listAppend(querySort," #sort.fld# desc")/&gt;</w:t>
      </w:r>
      <w:r>
        <w:br/>
      </w:r>
      <w:r>
        <w:rPr>
          <w:rFonts w:ascii="Courier New" w:hAnsi="Courier New"/>
          <w:b w:val="0"/>
          <w:sz w:val="16"/>
        </w:rPr>
        <w:tab/>
        <w:tab/>
        <w:tab/>
        <w:tab/>
        <w:tab/>
        <w:t>&lt;/cfif&gt;</w:t>
      </w:r>
      <w:r>
        <w:br/>
      </w:r>
      <w:r>
        <w:rPr>
          <w:rFonts w:ascii="Courier New" w:hAnsi="Courier New"/>
          <w:b w:val="0"/>
          <w:sz w:val="16"/>
        </w:rPr>
        <w:tab/>
        <w:tab/>
        <w:tab/>
        <w:tab/>
        <w:t>&lt;/cfif&gt;</w:t>
      </w:r>
      <w:r>
        <w:br/>
      </w:r>
      <w:r>
        <w:rPr>
          <w:rFonts w:ascii="Courier New" w:hAnsi="Courier New"/>
          <w:b w:val="0"/>
          <w:sz w:val="16"/>
        </w:rPr>
        <w:tab/>
        <w:tab/>
        <w:tab/>
        <w:tab/>
        <w:t>&lt;cfcatch type="Any"&gt;</w:t>
      </w:r>
      <w:r>
        <w:br/>
      </w:r>
      <w:r>
        <w:rPr>
          <w:rFonts w:ascii="Courier New" w:hAnsi="Courier New"/>
          <w:b w:val="0"/>
          <w:sz w:val="16"/>
        </w:rPr>
        <w:tab/>
        <w:tab/>
        <w:tab/>
        <w:tab/>
        <w:tab/>
        <w:t>&lt;cfrethrow/&gt;</w:t>
      </w:r>
      <w:r>
        <w:br/>
      </w:r>
      <w:r>
        <w:rPr>
          <w:rFonts w:ascii="Courier New" w:hAnsi="Courier New"/>
          <w:b w:val="0"/>
          <w:sz w:val="16"/>
        </w:rPr>
        <w:tab/>
        <w:tab/>
        <w:tab/>
        <w:tab/>
        <w:t>&lt;/cfcatch&gt;</w:t>
      </w:r>
      <w:r>
        <w:br/>
      </w:r>
      <w:r>
        <w:rPr>
          <w:rFonts w:ascii="Courier New" w:hAnsi="Courier New"/>
          <w:b w:val="0"/>
          <w:sz w:val="16"/>
        </w:rPr>
        <w:tab/>
        <w:tab/>
        <w:tab/>
        <w:t>&lt;/cftry&gt;</w:t>
      </w:r>
      <w:r>
        <w:br/>
      </w:r>
      <w:r>
        <w:rPr>
          <w:rFonts w:ascii="Courier New" w:hAnsi="Courier New"/>
          <w:b w:val="0"/>
          <w:sz w:val="16"/>
        </w:rPr>
        <w:tab/>
        <w:tab/>
        <w:tab/>
        <w:t>&lt;cfset i=i+1 /&gt;</w:t>
      </w:r>
      <w:r>
        <w:br/>
      </w:r>
      <w:r>
        <w:rPr>
          <w:rFonts w:ascii="Courier New" w:hAnsi="Courier New"/>
          <w:b w:val="0"/>
          <w:sz w:val="16"/>
        </w:rPr>
        <w:tab/>
        <w:tab/>
        <w:t>&lt;/cfloop&gt;</w:t>
      </w:r>
      <w:r>
        <w:br/>
      </w:r>
      <w:r>
        <w:rPr>
          <w:rFonts w:ascii="Courier New" w:hAnsi="Courier New"/>
          <w:b w:val="0"/>
          <w:sz w:val="16"/>
        </w:rPr>
      </w:r>
      <w:r>
        <w:br/>
      </w:r>
      <w:r>
        <w:rPr>
          <w:rFonts w:ascii="Courier New" w:hAnsi="Courier New"/>
          <w:b w:val="0"/>
          <w:sz w:val="16"/>
        </w:rPr>
        <w:tab/>
        <w:tab/>
        <w:t>&lt;cfif len(trim(querySort)) EQ 0&gt;</w:t>
      </w:r>
      <w:r>
        <w:br/>
      </w:r>
      <w:r>
        <w:rPr>
          <w:rFonts w:ascii="Courier New" w:hAnsi="Courier New"/>
          <w:b w:val="0"/>
          <w:sz w:val="16"/>
        </w:rPr>
        <w:tab/>
        <w:tab/>
        <w:tab/>
        <w:t>&lt;cfset querySort="#ATTRIBUTES.defaultOrder#"&gt;</w:t>
      </w:r>
      <w:r>
        <w:br/>
      </w:r>
      <w:r>
        <w:rPr>
          <w:rFonts w:ascii="Courier New" w:hAnsi="Courier New"/>
          <w:b w:val="0"/>
          <w:sz w:val="16"/>
        </w:rPr>
        <w:tab/>
        <w:tab/>
        <w:t xml:space="preserve">&lt;/cfif&gt; </w:t>
      </w:r>
      <w:r>
        <w:br/>
      </w:r>
      <w:r>
        <w:rPr>
          <w:rFonts w:ascii="Courier New" w:hAnsi="Courier New"/>
          <w:b w:val="0"/>
          <w:sz w:val="16"/>
        </w:rPr>
      </w:r>
      <w:r>
        <w:br/>
      </w:r>
      <w:r>
        <w:rPr>
          <w:rFonts w:ascii="Courier New" w:hAnsi="Courier New"/>
          <w:b w:val="0"/>
          <w:sz w:val="16"/>
        </w:rPr>
        <w:tab/>
        <w:tab/>
        <w:t>&lt;cfset querySort=trim(querySort)&gt;</w:t>
      </w:r>
      <w:r>
        <w:br/>
      </w:r>
      <w:r>
        <w:rPr>
          <w:rFonts w:ascii="Courier New" w:hAnsi="Courier New"/>
          <w:b w:val="0"/>
          <w:sz w:val="16"/>
        </w:rPr>
      </w:r>
      <w:r>
        <w:br/>
      </w:r>
      <w:r>
        <w:rPr>
          <w:rFonts w:ascii="Courier New" w:hAnsi="Courier New"/>
          <w:b w:val="0"/>
          <w:sz w:val="16"/>
        </w:rPr>
        <w:tab/>
        <w:tab/>
        <w:t>&lt;cfif isDefined("ATTRIBUTES.output")&gt;</w:t>
      </w:r>
      <w:r>
        <w:br/>
      </w:r>
      <w:r>
        <w:rPr>
          <w:rFonts w:ascii="Courier New" w:hAnsi="Courier New"/>
          <w:b w:val="0"/>
          <w:sz w:val="16"/>
        </w:rPr>
        <w:tab/>
        <w:tab/>
        <w:tab/>
        <w:t>&lt;cfset "CALLER.#ATTRIBUTES.output#"=querySort/&gt;</w:t>
      </w:r>
      <w:r>
        <w:br/>
      </w:r>
      <w:r>
        <w:rPr>
          <w:rFonts w:ascii="Courier New" w:hAnsi="Courier New"/>
          <w:b w:val="0"/>
          <w:sz w:val="16"/>
        </w:rPr>
        <w:tab/>
        <w:tab/>
        <w:t>&lt;cfelse&gt;</w:t>
      </w:r>
      <w:r>
        <w:br/>
      </w:r>
      <w:r>
        <w:rPr>
          <w:rFonts w:ascii="Courier New" w:hAnsi="Courier New"/>
          <w:b w:val="0"/>
          <w:sz w:val="16"/>
        </w:rPr>
        <w:tab/>
        <w:tab/>
        <w:tab/>
        <w:t>&lt;cfset thisTag.generatedContent=querySort/&gt;</w:t>
      </w:r>
      <w:r>
        <w:br/>
      </w:r>
      <w:r>
        <w:rPr>
          <w:rFonts w:ascii="Courier New" w:hAnsi="Courier New"/>
          <w:b w:val="0"/>
          <w:sz w:val="16"/>
        </w:rPr>
        <w:tab/>
        <w:tab/>
        <w:t>&lt;/cfif&gt;</w:t>
      </w:r>
      <w:r>
        <w:br/>
      </w:r>
      <w:r>
        <w:rPr>
          <w:rFonts w:ascii="Courier New" w:hAnsi="Courier New"/>
          <w:b w:val="0"/>
          <w:sz w:val="16"/>
        </w:rPr>
        <w:tab/>
        <w:t>&lt;/cfif&gt;</w:t>
      </w:r>
      <w:r>
        <w:br/>
      </w:r>
      <w:r>
        <w:rPr>
          <w:rFonts w:ascii="Courier New" w:hAnsi="Courier New"/>
          <w:b w:val="0"/>
          <w:sz w:val="16"/>
        </w:rPr>
        <w:t>&lt;/cfsilent&gt;</w:t>
      </w:r>
    </w:p>
    <w:p>
      <w:pPr>
        <w:pStyle w:val="Heading1"/>
      </w:pPr>
      <w:r>
        <w:t>v1/lib/rest_api_helper.cfc</w:t>
      </w:r>
    </w:p>
    <w:p>
      <w:pPr>
        <w:spacing w:before="40" w:after="160"/>
        <w:ind w:left="283"/>
        <w:shd w:val="clear" w:color="auto" w:fill="F2F2F2"/>
      </w:pPr>
      <w:r>
        <w:rPr>
          <w:rFonts w:ascii="Courier New" w:hAnsi="Courier New"/>
          <w:b w:val="0"/>
          <w:sz w:val="16"/>
        </w:rPr>
        <w:t>&lt;cfcomponent</w:t>
      </w:r>
      <w:r>
        <w:br/>
      </w:r>
      <w:r>
        <w:rPr>
          <w:rFonts w:ascii="Courier New" w:hAnsi="Courier New"/>
          <w:b w:val="0"/>
          <w:sz w:val="16"/>
        </w:rPr>
        <w:t xml:space="preserve">    displayname="ReST API helper"</w:t>
      </w:r>
      <w:r>
        <w:br/>
      </w:r>
      <w:r>
        <w:rPr>
          <w:rFonts w:ascii="Courier New" w:hAnsi="Courier New"/>
          <w:b w:val="0"/>
          <w:sz w:val="16"/>
        </w:rPr>
        <w:t xml:space="preserve">    output="true"</w:t>
      </w:r>
      <w:r>
        <w:br/>
      </w:r>
      <w:r>
        <w:rPr>
          <w:rFonts w:ascii="Courier New" w:hAnsi="Courier New"/>
          <w:b w:val="0"/>
          <w:sz w:val="16"/>
        </w:rPr>
        <w:tab/>
        <w:t>hint="Статические вспомогательные методы для ReST API"&gt;</w:t>
      </w:r>
      <w:r>
        <w:br/>
      </w:r>
      <w:r>
        <w:rPr>
          <w:rFonts w:ascii="Courier New" w:hAnsi="Courier New"/>
          <w:b w:val="0"/>
          <w:sz w:val="16"/>
        </w:rPr>
        <w:tab/>
      </w:r>
      <w:r>
        <w:br/>
      </w:r>
      <w:r>
        <w:rPr>
          <w:rFonts w:ascii="Courier New" w:hAnsi="Courier New"/>
          <w:b w:val="0"/>
          <w:sz w:val="16"/>
        </w:rPr>
        <w:t xml:space="preserve">&lt;cffunction name="empty2null" </w:t>
      </w:r>
      <w:r>
        <w:br/>
      </w:r>
      <w:r>
        <w:rPr>
          <w:rFonts w:ascii="Courier New" w:hAnsi="Courier New"/>
          <w:b w:val="0"/>
          <w:sz w:val="16"/>
        </w:rPr>
        <w:tab/>
        <w:t xml:space="preserve">access="public" </w:t>
      </w:r>
      <w:r>
        <w:br/>
      </w:r>
      <w:r>
        <w:rPr>
          <w:rFonts w:ascii="Courier New" w:hAnsi="Courier New"/>
          <w:b w:val="0"/>
          <w:sz w:val="16"/>
        </w:rPr>
        <w:tab/>
        <w:t xml:space="preserve">returntype="any" </w:t>
      </w:r>
      <w:r>
        <w:br/>
      </w:r>
      <w:r>
        <w:rPr>
          <w:rFonts w:ascii="Courier New" w:hAnsi="Courier New"/>
          <w:b w:val="0"/>
          <w:sz w:val="16"/>
        </w:rPr>
        <w:tab/>
        <w:t>output="false"</w:t>
      </w:r>
      <w:r>
        <w:br/>
      </w:r>
      <w:r>
        <w:rPr>
          <w:rFonts w:ascii="Courier New" w:hAnsi="Courier New"/>
          <w:b w:val="0"/>
          <w:sz w:val="16"/>
        </w:rPr>
        <w:tab/>
        <w:t>hint="Заменяет пустое поле на null"&gt;</w:t>
      </w:r>
      <w:r>
        <w:br/>
      </w:r>
      <w:r>
        <w:rPr>
          <w:rFonts w:ascii="Courier New" w:hAnsi="Courier New"/>
          <w:b w:val="0"/>
          <w:sz w:val="16"/>
        </w:rPr>
        <w:tab/>
      </w:r>
      <w:r>
        <w:br/>
      </w:r>
      <w:r>
        <w:rPr>
          <w:rFonts w:ascii="Courier New" w:hAnsi="Courier New"/>
          <w:b w:val="0"/>
          <w:sz w:val="16"/>
        </w:rPr>
        <w:tab/>
        <w:t>&lt;cfargument name="value" type="any" required="true" /&gt;</w:t>
      </w:r>
      <w:r>
        <w:br/>
      </w:r>
      <w:r>
        <w:rPr>
          <w:rFonts w:ascii="Courier New" w:hAnsi="Courier New"/>
          <w:b w:val="0"/>
          <w:sz w:val="16"/>
        </w:rPr>
        <w:tab/>
      </w:r>
      <w:r>
        <w:br/>
      </w:r>
      <w:r>
        <w:rPr>
          <w:rFonts w:ascii="Courier New" w:hAnsi="Courier New"/>
          <w:b w:val="0"/>
          <w:sz w:val="16"/>
        </w:rPr>
        <w:tab/>
        <w:t>&lt;cfif isSimpleValue(ARGUMENTS.value) AND isEmpty(ARGUMENTS.value)&gt;</w:t>
      </w:r>
      <w:r>
        <w:br/>
      </w:r>
      <w:r>
        <w:rPr>
          <w:rFonts w:ascii="Courier New" w:hAnsi="Courier New"/>
          <w:b w:val="0"/>
          <w:sz w:val="16"/>
        </w:rPr>
        <w:tab/>
        <w:tab/>
        <w:t>&lt;cfreturn javacast('null','')/&gt;</w:t>
      </w:r>
      <w:r>
        <w:br/>
      </w:r>
      <w:r>
        <w:rPr>
          <w:rFonts w:ascii="Courier New" w:hAnsi="Courier New"/>
          <w:b w:val="0"/>
          <w:sz w:val="16"/>
        </w:rPr>
        <w:tab/>
        <w:t>&lt;cfelse&gt;</w:t>
      </w:r>
      <w:r>
        <w:br/>
      </w:r>
      <w:r>
        <w:rPr>
          <w:rFonts w:ascii="Courier New" w:hAnsi="Courier New"/>
          <w:b w:val="0"/>
          <w:sz w:val="16"/>
        </w:rPr>
        <w:tab/>
        <w:tab/>
        <w:t>&lt;cfreturn ARGUMENTS.value /&gt;</w:t>
      </w:r>
      <w:r>
        <w:br/>
      </w:r>
      <w:r>
        <w:rPr>
          <w:rFonts w:ascii="Courier New" w:hAnsi="Courier New"/>
          <w:b w:val="0"/>
          <w:sz w:val="16"/>
        </w:rPr>
        <w:tab/>
        <w:t>&lt;/cfif&gt;</w:t>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r>
      <w:r>
        <w:br/>
      </w:r>
      <w:r>
        <w:rPr>
          <w:rFonts w:ascii="Courier New" w:hAnsi="Courier New"/>
          <w:b w:val="0"/>
          <w:sz w:val="16"/>
        </w:rPr>
        <w:t>&lt;cffunction name="passThrough"</w:t>
        <w:tab/>
      </w:r>
      <w:r>
        <w:br/>
      </w:r>
      <w:r>
        <w:rPr>
          <w:rFonts w:ascii="Courier New" w:hAnsi="Courier New"/>
          <w:b w:val="0"/>
          <w:sz w:val="16"/>
        </w:rPr>
        <w:tab/>
        <w:t xml:space="preserve">returntype="any" </w:t>
      </w:r>
      <w:r>
        <w:br/>
      </w:r>
      <w:r>
        <w:rPr>
          <w:rFonts w:ascii="Courier New" w:hAnsi="Courier New"/>
          <w:b w:val="0"/>
          <w:sz w:val="16"/>
        </w:rPr>
        <w:tab/>
        <w:t>output="false"</w:t>
      </w:r>
      <w:r>
        <w:br/>
      </w:r>
      <w:r>
        <w:rPr>
          <w:rFonts w:ascii="Courier New" w:hAnsi="Courier New"/>
          <w:b w:val="0"/>
          <w:sz w:val="16"/>
        </w:rPr>
        <w:tab/>
        <w:t>hint="Возвращает аргумент без изменений"&gt;</w:t>
        <w:tab/>
      </w:r>
      <w:r>
        <w:br/>
      </w:r>
      <w:r>
        <w:rPr>
          <w:rFonts w:ascii="Courier New" w:hAnsi="Courier New"/>
          <w:b w:val="0"/>
          <w:sz w:val="16"/>
        </w:rPr>
        <w:tab/>
        <w:t>&lt;cfargument name="x" type="ANY" required="true"/&gt;</w:t>
      </w:r>
      <w:r>
        <w:br/>
      </w:r>
      <w:r>
        <w:rPr>
          <w:rFonts w:ascii="Courier New" w:hAnsi="Courier New"/>
          <w:b w:val="0"/>
          <w:sz w:val="16"/>
        </w:rPr>
        <w:tab/>
        <w:t>&lt;cfreturn #ARGUMENTS.x#/&gt;</w:t>
        <w:tab/>
      </w:r>
      <w:r>
        <w:br/>
      </w:r>
      <w:r>
        <w:rPr>
          <w:rFonts w:ascii="Courier New" w:hAnsi="Courier New"/>
          <w:b w:val="0"/>
          <w:sz w:val="16"/>
        </w:rPr>
        <w:t>&lt;/cffunction&gt;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 xml:space="preserve">&lt;cffunction name="appendRecord" </w:t>
      </w:r>
      <w:r>
        <w:br/>
      </w:r>
      <w:r>
        <w:rPr>
          <w:rFonts w:ascii="Courier New" w:hAnsi="Courier New"/>
          <w:b w:val="0"/>
          <w:sz w:val="16"/>
        </w:rPr>
        <w:tab/>
        <w:t xml:space="preserve">access="public" </w:t>
      </w:r>
      <w:r>
        <w:br/>
      </w:r>
      <w:r>
        <w:rPr>
          <w:rFonts w:ascii="Courier New" w:hAnsi="Courier New"/>
          <w:b w:val="0"/>
          <w:sz w:val="16"/>
        </w:rPr>
        <w:tab/>
        <w:t xml:space="preserve">returntype="any" </w:t>
      </w:r>
      <w:r>
        <w:br/>
      </w:r>
      <w:r>
        <w:rPr>
          <w:rFonts w:ascii="Courier New" w:hAnsi="Courier New"/>
          <w:b w:val="0"/>
          <w:sz w:val="16"/>
        </w:rPr>
        <w:tab/>
        <w:t>output="false"</w:t>
      </w:r>
      <w:r>
        <w:br/>
      </w:r>
      <w:r>
        <w:rPr>
          <w:rFonts w:ascii="Courier New" w:hAnsi="Courier New"/>
          <w:b w:val="0"/>
          <w:sz w:val="16"/>
        </w:rPr>
        <w:tab/>
        <w:t>hint="Записывает данные в структуру, заменяя пустые поля на null"&gt;</w:t>
      </w:r>
      <w:r>
        <w:br/>
      </w:r>
      <w:r>
        <w:rPr>
          <w:rFonts w:ascii="Courier New" w:hAnsi="Courier New"/>
          <w:b w:val="0"/>
          <w:sz w:val="16"/>
        </w:rPr>
        <w:tab/>
      </w:r>
      <w:r>
        <w:br/>
      </w:r>
      <w:r>
        <w:rPr>
          <w:rFonts w:ascii="Courier New" w:hAnsi="Courier New"/>
          <w:b w:val="0"/>
          <w:sz w:val="16"/>
        </w:rPr>
        <w:tab/>
        <w:t>&lt;cfargument name="struct" type="struct" required="true" /&gt;</w:t>
      </w:r>
      <w:r>
        <w:br/>
      </w:r>
      <w:r>
        <w:rPr>
          <w:rFonts w:ascii="Courier New" w:hAnsi="Courier New"/>
          <w:b w:val="0"/>
          <w:sz w:val="16"/>
        </w:rPr>
        <w:tab/>
        <w:t>&lt;cfargument name="key" type="string" required="true" /&gt;</w:t>
      </w:r>
      <w:r>
        <w:br/>
      </w:r>
      <w:r>
        <w:rPr>
          <w:rFonts w:ascii="Courier New" w:hAnsi="Courier New"/>
          <w:b w:val="0"/>
          <w:sz w:val="16"/>
        </w:rPr>
        <w:tab/>
        <w:t>&lt;cfargument name="fieldMap" type="struct" required="true" /&gt;</w:t>
      </w:r>
      <w:r>
        <w:br/>
      </w:r>
      <w:r>
        <w:rPr>
          <w:rFonts w:ascii="Courier New" w:hAnsi="Courier New"/>
          <w:b w:val="0"/>
          <w:sz w:val="16"/>
        </w:rPr>
        <w:tab/>
        <w:t>&lt;cfargument name="query" type="query" required="true" /&gt;</w:t>
      </w:r>
      <w:r>
        <w:br/>
      </w:r>
      <w:r>
        <w:rPr>
          <w:rFonts w:ascii="Courier New" w:hAnsi="Courier New"/>
          <w:b w:val="0"/>
          <w:sz w:val="16"/>
        </w:rPr>
        <w:tab/>
        <w:t>&lt;cfargument name="fieldNameDecorator" type="function" required="false" default=#passThrough#/&gt;</w:t>
      </w:r>
      <w:r>
        <w:br/>
      </w:r>
      <w:r>
        <w:rPr>
          <w:rFonts w:ascii="Courier New" w:hAnsi="Courier New"/>
          <w:b w:val="0"/>
          <w:sz w:val="16"/>
        </w:rPr>
        <w:tab/>
      </w:r>
      <w:r>
        <w:br/>
      </w:r>
      <w:r>
        <w:rPr>
          <w:rFonts w:ascii="Courier New" w:hAnsi="Courier New"/>
          <w:b w:val="0"/>
          <w:sz w:val="16"/>
        </w:rPr>
        <w:tab/>
        <w:t>&lt;cfif len(ARGUMENTS.key)&gt;</w:t>
        <w:tab/>
        <w:tab/>
      </w:r>
      <w:r>
        <w:br/>
      </w:r>
      <w:r>
        <w:rPr>
          <w:rFonts w:ascii="Courier New" w:hAnsi="Courier New"/>
          <w:b w:val="0"/>
          <w:sz w:val="16"/>
        </w:rPr>
        <w:tab/>
        <w:tab/>
        <w:t>&lt;cfset ARGUMENTS.struct[ARGUMENTS.key]=structNew()/&gt;</w:t>
      </w:r>
      <w:r>
        <w:br/>
      </w:r>
      <w:r>
        <w:rPr>
          <w:rFonts w:ascii="Courier New" w:hAnsi="Courier New"/>
          <w:b w:val="0"/>
          <w:sz w:val="16"/>
        </w:rPr>
        <w:tab/>
        <w:tab/>
        <w:t>&lt;cfset var container=ARGUMENTS.struct[ARGUMENTS.key]/&gt;</w:t>
      </w:r>
      <w:r>
        <w:br/>
      </w:r>
      <w:r>
        <w:rPr>
          <w:rFonts w:ascii="Courier New" w:hAnsi="Courier New"/>
          <w:b w:val="0"/>
          <w:sz w:val="16"/>
        </w:rPr>
        <w:tab/>
        <w:t>&lt;cfelse&gt;</w:t>
      </w:r>
      <w:r>
        <w:br/>
      </w:r>
      <w:r>
        <w:rPr>
          <w:rFonts w:ascii="Courier New" w:hAnsi="Courier New"/>
          <w:b w:val="0"/>
          <w:sz w:val="16"/>
        </w:rPr>
        <w:tab/>
        <w:tab/>
        <w:t>&lt;cfset var container=ARGUMENTS.struct/&gt;</w:t>
      </w:r>
      <w:r>
        <w:br/>
      </w:r>
      <w:r>
        <w:rPr>
          <w:rFonts w:ascii="Courier New" w:hAnsi="Courier New"/>
          <w:b w:val="0"/>
          <w:sz w:val="16"/>
        </w:rPr>
        <w:tab/>
        <w:t>&lt;/cfif&gt;</w:t>
      </w:r>
      <w:r>
        <w:br/>
      </w:r>
      <w:r>
        <w:rPr>
          <w:rFonts w:ascii="Courier New" w:hAnsi="Courier New"/>
          <w:b w:val="0"/>
          <w:sz w:val="16"/>
        </w:rPr>
      </w:r>
      <w:r>
        <w:br/>
      </w:r>
      <w:r>
        <w:rPr>
          <w:rFonts w:ascii="Courier New" w:hAnsi="Courier New"/>
          <w:b w:val="0"/>
          <w:sz w:val="16"/>
        </w:rPr>
        <w:tab/>
        <w:t>&lt;cfloop list=#structKeyList(ARGUMENTS.fieldMap)# index="local.col"&gt;</w:t>
      </w:r>
      <w:r>
        <w:br/>
      </w:r>
      <w:r>
        <w:rPr>
          <w:rFonts w:ascii="Courier New" w:hAnsi="Courier New"/>
          <w:b w:val="0"/>
          <w:sz w:val="16"/>
        </w:rPr>
        <w:tab/>
        <w:tab/>
        <w:t>&lt;cfset var obj=container/&gt;</w:t>
      </w:r>
      <w:r>
        <w:br/>
      </w:r>
      <w:r>
        <w:rPr>
          <w:rFonts w:ascii="Courier New" w:hAnsi="Courier New"/>
          <w:b w:val="0"/>
          <w:sz w:val="16"/>
        </w:rPr>
        <w:tab/>
        <w:tab/>
        <w:t>&lt;cfset var formatter = structFind(ARGUMENTS.fieldMap[local.col], "formatter")/&gt;</w:t>
      </w:r>
      <w:r>
        <w:br/>
      </w:r>
      <w:r>
        <w:rPr>
          <w:rFonts w:ascii="Courier New" w:hAnsi="Courier New"/>
          <w:b w:val="0"/>
          <w:sz w:val="16"/>
        </w:rPr>
        <w:tab/>
        <w:tab/>
        <w:t>&lt;cfset var type = structFind(ARGUMENTS.fieldMap[local.col], "type")/&gt;</w:t>
      </w:r>
      <w:r>
        <w:br/>
      </w:r>
      <w:r>
        <w:rPr>
          <w:rFonts w:ascii="Courier New" w:hAnsi="Courier New"/>
          <w:b w:val="0"/>
          <w:sz w:val="16"/>
        </w:rPr>
        <w:tab/>
        <w:tab/>
        <w:t>&lt;cfif structKeyExists(ARGUMENTS.fieldMap[#local.col#],"container")&gt;</w:t>
      </w:r>
      <w:r>
        <w:br/>
      </w:r>
      <w:r>
        <w:rPr>
          <w:rFonts w:ascii="Courier New" w:hAnsi="Courier New"/>
          <w:b w:val="0"/>
          <w:sz w:val="16"/>
        </w:rPr>
        <w:tab/>
        <w:tab/>
        <w:tab/>
        <w:t>&lt;cfset var subContainerName = structFind(ARGUMENTS.fieldMap[local.col], "container")/&gt;</w:t>
      </w:r>
      <w:r>
        <w:br/>
      </w:r>
      <w:r>
        <w:rPr>
          <w:rFonts w:ascii="Courier New" w:hAnsi="Courier New"/>
          <w:b w:val="0"/>
          <w:sz w:val="16"/>
        </w:rPr>
        <w:tab/>
        <w:tab/>
        <w:tab/>
      </w:r>
      <w:r>
        <w:br/>
      </w:r>
      <w:r>
        <w:rPr>
          <w:rFonts w:ascii="Courier New" w:hAnsi="Courier New"/>
          <w:b w:val="0"/>
          <w:sz w:val="16"/>
        </w:rPr>
        <w:tab/>
        <w:tab/>
        <w:tab/>
        <w:t>&lt;cfif len(subContainerName)&gt;</w:t>
      </w:r>
      <w:r>
        <w:br/>
      </w:r>
      <w:r>
        <w:rPr>
          <w:rFonts w:ascii="Courier New" w:hAnsi="Courier New"/>
          <w:b w:val="0"/>
          <w:sz w:val="16"/>
        </w:rPr>
        <w:tab/>
        <w:tab/>
        <w:tab/>
        <w:tab/>
        <w:t>&lt;cfif !structKeyExists(container, subContainerName)&gt;</w:t>
      </w:r>
      <w:r>
        <w:br/>
      </w:r>
      <w:r>
        <w:rPr>
          <w:rFonts w:ascii="Courier New" w:hAnsi="Courier New"/>
          <w:b w:val="0"/>
          <w:sz w:val="16"/>
        </w:rPr>
        <w:tab/>
        <w:tab/>
        <w:tab/>
        <w:tab/>
        <w:tab/>
        <w:t>&lt;cfset structInsert(container, subContainerName, structNew())/&gt;</w:t>
        <w:tab/>
        <w:tab/>
        <w:tab/>
        <w:tab/>
        <w:tab/>
      </w:r>
      <w:r>
        <w:br/>
      </w:r>
      <w:r>
        <w:rPr>
          <w:rFonts w:ascii="Courier New" w:hAnsi="Courier New"/>
          <w:b w:val="0"/>
          <w:sz w:val="16"/>
        </w:rPr>
        <w:tab/>
        <w:tab/>
        <w:tab/>
        <w:tab/>
        <w:t>&lt;/cfif&gt;</w:t>
      </w:r>
      <w:r>
        <w:br/>
      </w:r>
      <w:r>
        <w:rPr>
          <w:rFonts w:ascii="Courier New" w:hAnsi="Courier New"/>
          <w:b w:val="0"/>
          <w:sz w:val="16"/>
        </w:rPr>
        <w:tab/>
        <w:tab/>
        <w:tab/>
        <w:tab/>
        <w:t>&lt;cfset obj=container[subContainerName]/&gt;</w:t>
      </w:r>
      <w:r>
        <w:br/>
      </w:r>
      <w:r>
        <w:rPr>
          <w:rFonts w:ascii="Courier New" w:hAnsi="Courier New"/>
          <w:b w:val="0"/>
          <w:sz w:val="16"/>
        </w:rPr>
        <w:tab/>
        <w:tab/>
        <w:tab/>
        <w:t>&lt;/cfif&gt;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&lt;cfif queryColumnExists(ARGUMENTS.query, local.col)&gt;</w:t>
      </w:r>
      <w:r>
        <w:br/>
      </w:r>
      <w:r>
        <w:rPr>
          <w:rFonts w:ascii="Courier New" w:hAnsi="Courier New"/>
          <w:b w:val="0"/>
          <w:sz w:val="16"/>
        </w:rPr>
        <w:tab/>
        <w:tab/>
        <w:tab/>
        <w:t>&lt;cfset obj[ARGUMENTS.fieldNameDecorator(local.col)]=empty2null(formatter(ARGUMENTS.query[local.col][ARGUMENTS.query.currentRow]))/&gt;</w:t>
      </w:r>
      <w:r>
        <w:br/>
      </w:r>
      <w:r>
        <w:rPr>
          <w:rFonts w:ascii="Courier New" w:hAnsi="Courier New"/>
          <w:b w:val="0"/>
          <w:sz w:val="16"/>
        </w:rPr>
        <w:tab/>
        <w:tab/>
        <w:t>&lt;/cfif&gt;</w:t>
      </w:r>
      <w:r>
        <w:br/>
      </w:r>
      <w:r>
        <w:rPr>
          <w:rFonts w:ascii="Courier New" w:hAnsi="Courier New"/>
          <w:b w:val="0"/>
          <w:sz w:val="16"/>
        </w:rPr>
        <w:tab/>
        <w:t>&lt;/cfloop&gt;</w:t>
        <w:tab/>
      </w:r>
      <w:r>
        <w:br/>
      </w:r>
      <w:r>
        <w:rPr>
          <w:rFonts w:ascii="Courier New" w:hAnsi="Courier New"/>
          <w:b w:val="0"/>
          <w:sz w:val="16"/>
        </w:rPr>
        <w:tab/>
      </w:r>
      <w:r>
        <w:br/>
      </w:r>
      <w:r>
        <w:rPr>
          <w:rFonts w:ascii="Courier New" w:hAnsi="Courier New"/>
          <w:b w:val="0"/>
          <w:sz w:val="16"/>
        </w:rPr>
        <w:tab/>
        <w:t>&lt;cfreturn ARGUMENTS.struct/&gt;</w:t>
      </w:r>
      <w:r>
        <w:br/>
      </w:r>
      <w:r>
        <w:rPr>
          <w:rFonts w:ascii="Courier New" w:hAnsi="Courier New"/>
          <w:b w:val="0"/>
          <w:sz w:val="16"/>
        </w:rPr>
        <w:tab/>
        <w:tab/>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r>
      <w:r>
        <w:br/>
      </w:r>
      <w:r>
        <w:rPr>
          <w:rFonts w:ascii="Courier New" w:hAnsi="Courier New"/>
          <w:b w:val="0"/>
          <w:sz w:val="16"/>
        </w:rPr>
        <w:t>&lt;cffunction name="parseFilterParams"</w:t>
        <w:tab/>
      </w:r>
      <w:r>
        <w:br/>
      </w:r>
      <w:r>
        <w:rPr>
          <w:rFonts w:ascii="Courier New" w:hAnsi="Courier New"/>
          <w:b w:val="0"/>
          <w:sz w:val="16"/>
        </w:rPr>
        <w:tab/>
        <w:t xml:space="preserve">returntype="array" </w:t>
      </w:r>
      <w:r>
        <w:br/>
      </w:r>
      <w:r>
        <w:rPr>
          <w:rFonts w:ascii="Courier New" w:hAnsi="Courier New"/>
          <w:b w:val="0"/>
          <w:sz w:val="16"/>
        </w:rPr>
        <w:tab/>
        <w:t>output="true"</w:t>
      </w:r>
      <w:r>
        <w:br/>
      </w:r>
      <w:r>
        <w:rPr>
          <w:rFonts w:ascii="Courier New" w:hAnsi="Courier New"/>
          <w:b w:val="0"/>
          <w:sz w:val="16"/>
        </w:rPr>
        <w:tab/>
        <w:t>hint="Разбирает и собирает параметры фильтра из URL. Операторы задаются в filter_build"&gt;</w:t>
      </w:r>
      <w:r>
        <w:br/>
      </w:r>
      <w:r>
        <w:rPr>
          <w:rFonts w:ascii="Courier New" w:hAnsi="Courier New"/>
          <w:b w:val="0"/>
          <w:sz w:val="16"/>
        </w:rPr>
        <w:tab/>
        <w:t>&lt;cfargument name="params" type="struct" required="true" /&gt;</w:t>
      </w:r>
      <w:r>
        <w:br/>
      </w:r>
      <w:r>
        <w:rPr>
          <w:rFonts w:ascii="Courier New" w:hAnsi="Courier New"/>
          <w:b w:val="0"/>
          <w:sz w:val="16"/>
        </w:rPr>
        <w:tab/>
      </w:r>
      <w:r>
        <w:br/>
      </w:r>
      <w:r>
        <w:rPr>
          <w:rFonts w:ascii="Courier New" w:hAnsi="Courier New"/>
          <w:b w:val="0"/>
          <w:sz w:val="16"/>
        </w:rPr>
        <w:tab/>
        <w:tab/>
        <w:t>&lt;cfset var local = {}/&gt;</w:t>
      </w:r>
      <w:r>
        <w:br/>
      </w:r>
      <w:r>
        <w:rPr>
          <w:rFonts w:ascii="Courier New" w:hAnsi="Courier New"/>
          <w:b w:val="0"/>
          <w:sz w:val="16"/>
        </w:rPr>
        <w:tab/>
        <w:t>&lt;cfset var out = []/&gt;</w:t>
      </w:r>
      <w:r>
        <w:br/>
      </w:r>
      <w:r>
        <w:rPr>
          <w:rFonts w:ascii="Courier New" w:hAnsi="Courier New"/>
          <w:b w:val="0"/>
          <w:sz w:val="16"/>
        </w:rPr>
        <w:tab/>
        <w:t>&lt;cfset var urlParams = parseQs()/&gt;</w:t>
      </w:r>
      <w:r>
        <w:br/>
      </w:r>
      <w:r>
        <w:rPr>
          <w:rFonts w:ascii="Courier New" w:hAnsi="Courier New"/>
          <w:b w:val="0"/>
          <w:sz w:val="16"/>
        </w:rPr>
        <w:tab/>
      </w:r>
      <w:r>
        <w:br/>
      </w:r>
      <w:r>
        <w:rPr>
          <w:rFonts w:ascii="Courier New" w:hAnsi="Courier New"/>
          <w:b w:val="0"/>
          <w:sz w:val="16"/>
        </w:rPr>
        <w:tab/>
        <w:t>&lt;cfloop collection=#params# index="local.item"&gt;</w:t>
      </w:r>
      <w:r>
        <w:br/>
      </w:r>
      <w:r>
        <w:rPr>
          <w:rFonts w:ascii="Courier New" w:hAnsi="Courier New"/>
          <w:b w:val="0"/>
          <w:sz w:val="16"/>
        </w:rPr>
      </w:r>
      <w:r>
        <w:br/>
      </w:r>
      <w:r>
        <w:rPr>
          <w:rFonts w:ascii="Courier New" w:hAnsi="Courier New"/>
          <w:b w:val="0"/>
          <w:sz w:val="16"/>
        </w:rPr>
        <w:tab/>
        <w:tab/>
        <w:t>&lt;cfset var urlParamName=snake2camel(lCase(local.item))/&gt;</w:t>
      </w:r>
      <w:r>
        <w:br/>
      </w:r>
      <w:r>
        <w:rPr>
          <w:rFonts w:ascii="Courier New" w:hAnsi="Courier New"/>
          <w:b w:val="0"/>
          <w:sz w:val="16"/>
        </w:rPr>
        <w:tab/>
        <w:tab/>
        <w:t>&lt;cfif structKeyExists(urlParams,urlParamName)&gt;</w:t>
      </w:r>
      <w:r>
        <w:br/>
      </w:r>
      <w:r>
        <w:rPr>
          <w:rFonts w:ascii="Courier New" w:hAnsi="Courier New"/>
          <w:b w:val="0"/>
          <w:sz w:val="16"/>
        </w:rPr>
        <w:tab/>
        <w:tab/>
        <w:tab/>
      </w:r>
      <w:r>
        <w:br/>
      </w:r>
      <w:r>
        <w:rPr>
          <w:rFonts w:ascii="Courier New" w:hAnsi="Courier New"/>
          <w:b w:val="0"/>
          <w:sz w:val="16"/>
        </w:rPr>
        <w:tab/>
        <w:tab/>
        <w:tab/>
        <w:t>&lt;cfloop array=#urlParams[urlParamName]# item="local.rawValue"&gt;</w:t>
      </w:r>
      <w:r>
        <w:br/>
      </w:r>
      <w:r>
        <w:rPr>
          <w:rFonts w:ascii="Courier New" w:hAnsi="Courier New"/>
          <w:b w:val="0"/>
          <w:sz w:val="16"/>
        </w:rPr>
        <w:tab/>
        <w:tab/>
        <w:tab/>
        <w:tab/>
        <w:t>&lt;cfset var operator="EQ"/&gt;</w:t>
      </w:r>
      <w:r>
        <w:br/>
      </w:r>
      <w:r>
        <w:rPr>
          <w:rFonts w:ascii="Courier New" w:hAnsi="Courier New"/>
          <w:b w:val="0"/>
          <w:sz w:val="16"/>
        </w:rPr>
        <w:tab/>
        <w:tab/>
        <w:tab/>
        <w:tab/>
        <w:t>&lt;cfset var value=#local.rawValue#/&gt;</w:t>
      </w:r>
      <w:r>
        <w:br/>
      </w:r>
      <w:r>
        <w:rPr>
          <w:rFonts w:ascii="Courier New" w:hAnsi="Courier New"/>
          <w:b w:val="0"/>
          <w:sz w:val="16"/>
        </w:rPr>
        <w:tab/>
        <w:tab/>
        <w:tab/>
        <w:tab/>
        <w:t>&lt;cfif listLen(local.rawValue,":") GT 1&gt;</w:t>
      </w:r>
      <w:r>
        <w:br/>
      </w:r>
      <w:r>
        <w:rPr>
          <w:rFonts w:ascii="Courier New" w:hAnsi="Courier New"/>
          <w:b w:val="0"/>
          <w:sz w:val="16"/>
        </w:rPr>
        <w:tab/>
        <w:tab/>
        <w:tab/>
        <w:tab/>
        <w:tab/>
        <w:t>&lt;cfset var operator=listGetAt(local.rawValue,1,":")/&gt;</w:t>
        <w:tab/>
        <w:tab/>
        <w:tab/>
      </w:r>
      <w:r>
        <w:br/>
      </w:r>
      <w:r>
        <w:rPr>
          <w:rFonts w:ascii="Courier New" w:hAnsi="Courier New"/>
          <w:b w:val="0"/>
          <w:sz w:val="16"/>
        </w:rPr>
        <w:tab/>
        <w:tab/>
        <w:tab/>
        <w:tab/>
        <w:tab/>
        <w:t>&lt;cfset var value=listGetAt(local.rawValue,2,":")/&gt;</w:t>
        <w:tab/>
        <w:tab/>
        <w:tab/>
      </w:r>
      <w:r>
        <w:br/>
      </w:r>
      <w:r>
        <w:rPr>
          <w:rFonts w:ascii="Courier New" w:hAnsi="Courier New"/>
          <w:b w:val="0"/>
          <w:sz w:val="16"/>
        </w:rPr>
        <w:tab/>
        <w:tab/>
        <w:tab/>
        <w:tab/>
        <w:t>&lt;/cfif&gt;</w:t>
      </w:r>
      <w:r>
        <w:br/>
      </w:r>
      <w:r>
        <w:rPr>
          <w:rFonts w:ascii="Courier New" w:hAnsi="Courier New"/>
          <w:b w:val="0"/>
          <w:sz w:val="16"/>
        </w:rPr>
        <w:tab/>
        <w:tab/>
        <w:tab/>
        <w:tab/>
        <w:t>&lt;cfif !isValidX(ARGUMENTS.params[local.item].type,value)&gt;</w:t>
      </w:r>
      <w:r>
        <w:br/>
      </w:r>
      <w:r>
        <w:rPr>
          <w:rFonts w:ascii="Courier New" w:hAnsi="Courier New"/>
          <w:b w:val="0"/>
          <w:sz w:val="16"/>
        </w:rPr>
        <w:tab/>
        <w:tab/>
        <w:tab/>
        <w:tab/>
        <w:tab/>
        <w:t>&lt;cfthrow  type="invalidParamValue" message="Filter parameter #urlParamName# value is not a valid #ARGUMENTS.params[local.item].type#"/&gt;</w:t>
      </w:r>
      <w:r>
        <w:br/>
      </w:r>
      <w:r>
        <w:rPr>
          <w:rFonts w:ascii="Courier New" w:hAnsi="Courier New"/>
          <w:b w:val="0"/>
          <w:sz w:val="16"/>
        </w:rPr>
        <w:tab/>
        <w:tab/>
        <w:tab/>
        <w:tab/>
        <w:t>&lt;/cfif&gt;</w:t>
      </w:r>
      <w:r>
        <w:br/>
      </w:r>
      <w:r>
        <w:rPr>
          <w:rFonts w:ascii="Courier New" w:hAnsi="Courier New"/>
          <w:b w:val="0"/>
          <w:sz w:val="16"/>
        </w:rPr>
        <w:tab/>
        <w:tab/>
        <w:tab/>
        <w:tab/>
        <w:tab/>
        <w:tab/>
        <w:tab/>
      </w:r>
      <w:r>
        <w:br/>
      </w:r>
      <w:r>
        <w:rPr>
          <w:rFonts w:ascii="Courier New" w:hAnsi="Courier New"/>
          <w:b w:val="0"/>
          <w:sz w:val="16"/>
        </w:rPr>
        <w:tab/>
        <w:tab/>
        <w:tab/>
        <w:tab/>
        <w:t>&lt;cfif structKeyExists(ARGUMENTS.params[local.item], "expression") AND len(ARGUMENTS.params[local.item].expression)&gt;</w:t>
      </w:r>
      <w:r>
        <w:br/>
      </w:r>
      <w:r>
        <w:rPr>
          <w:rFonts w:ascii="Courier New" w:hAnsi="Courier New"/>
          <w:b w:val="0"/>
          <w:sz w:val="16"/>
        </w:rPr>
        <w:tab/>
        <w:tab/>
        <w:tab/>
        <w:tab/>
        <w:tab/>
        <w:t>&lt;cfset var expr="#ARGUMENTS.params[local.item].expression#"/&gt;</w:t>
      </w:r>
      <w:r>
        <w:br/>
      </w:r>
      <w:r>
        <w:rPr>
          <w:rFonts w:ascii="Courier New" w:hAnsi="Courier New"/>
          <w:b w:val="0"/>
          <w:sz w:val="16"/>
        </w:rPr>
        <w:tab/>
        <w:tab/>
        <w:tab/>
        <w:tab/>
        <w:t>&lt;cfelse&gt;</w:t>
      </w:r>
      <w:r>
        <w:br/>
      </w:r>
      <w:r>
        <w:rPr>
          <w:rFonts w:ascii="Courier New" w:hAnsi="Courier New"/>
          <w:b w:val="0"/>
          <w:sz w:val="16"/>
        </w:rPr>
        <w:tab/>
        <w:tab/>
        <w:tab/>
        <w:tab/>
        <w:tab/>
        <w:t>&lt;cfset var expr=local.item/&gt;</w:t>
      </w:r>
      <w:r>
        <w:br/>
      </w:r>
      <w:r>
        <w:rPr>
          <w:rFonts w:ascii="Courier New" w:hAnsi="Courier New"/>
          <w:b w:val="0"/>
          <w:sz w:val="16"/>
        </w:rPr>
        <w:tab/>
        <w:tab/>
        <w:tab/>
        <w:tab/>
        <w:t>&lt;/cfif&gt;</w:t>
      </w:r>
      <w:r>
        <w:br/>
      </w:r>
      <w:r>
        <w:rPr>
          <w:rFonts w:ascii="Courier New" w:hAnsi="Courier New"/>
          <w:b w:val="0"/>
          <w:sz w:val="16"/>
        </w:rPr>
        <w:tab/>
        <w:tab/>
        <w:tab/>
        <w:tab/>
      </w:r>
      <w:r>
        <w:br/>
      </w:r>
      <w:r>
        <w:rPr>
          <w:rFonts w:ascii="Courier New" w:hAnsi="Courier New"/>
          <w:b w:val="0"/>
          <w:sz w:val="16"/>
        </w:rPr>
        <w:tab/>
        <w:tab/>
        <w:tab/>
        <w:tab/>
        <w:t>&lt;cfif structKeyExists(ARGUMENTS.params[local.item], "prefix") AND len(ARGUMENTS.params[local.item].prefix)&gt;</w:t>
      </w:r>
      <w:r>
        <w:br/>
      </w:r>
      <w:r>
        <w:rPr>
          <w:rFonts w:ascii="Courier New" w:hAnsi="Courier New"/>
          <w:b w:val="0"/>
          <w:sz w:val="16"/>
        </w:rPr>
        <w:tab/>
        <w:tab/>
        <w:tab/>
        <w:tab/>
        <w:tab/>
        <w:t>&lt;cfset var fieldName="#ARGUMENTS.params[local.item].prefix#.#expr#"/&gt;</w:t>
      </w:r>
      <w:r>
        <w:br/>
      </w:r>
      <w:r>
        <w:rPr>
          <w:rFonts w:ascii="Courier New" w:hAnsi="Courier New"/>
          <w:b w:val="0"/>
          <w:sz w:val="16"/>
        </w:rPr>
        <w:tab/>
        <w:tab/>
        <w:tab/>
        <w:tab/>
        <w:t>&lt;cfelse&gt;</w:t>
      </w:r>
      <w:r>
        <w:br/>
      </w:r>
      <w:r>
        <w:rPr>
          <w:rFonts w:ascii="Courier New" w:hAnsi="Courier New"/>
          <w:b w:val="0"/>
          <w:sz w:val="16"/>
        </w:rPr>
        <w:tab/>
        <w:tab/>
        <w:tab/>
        <w:tab/>
        <w:tab/>
        <w:t>&lt;cfset var fieldName=#expr#/&gt;</w:t>
      </w:r>
      <w:r>
        <w:br/>
      </w:r>
      <w:r>
        <w:rPr>
          <w:rFonts w:ascii="Courier New" w:hAnsi="Courier New"/>
          <w:b w:val="0"/>
          <w:sz w:val="16"/>
        </w:rPr>
        <w:tab/>
        <w:tab/>
        <w:tab/>
        <w:tab/>
        <w:t>&lt;/cfif&gt;</w:t>
      </w:r>
      <w:r>
        <w:br/>
      </w:r>
      <w:r>
        <w:rPr>
          <w:rFonts w:ascii="Courier New" w:hAnsi="Courier New"/>
          <w:b w:val="0"/>
          <w:sz w:val="16"/>
        </w:rPr>
        <w:tab/>
        <w:tab/>
        <w:tab/>
        <w:tab/>
      </w:r>
      <w:r>
        <w:br/>
      </w:r>
      <w:r>
        <w:rPr>
          <w:rFonts w:ascii="Courier New" w:hAnsi="Courier New"/>
          <w:b w:val="0"/>
          <w:sz w:val="16"/>
        </w:rPr>
        <w:tab/>
        <w:tab/>
        <w:tab/>
        <w:tab/>
        <w:t>&lt;cfif structKeyExists(ARGUMENTS.params[local.item], "list") AND ARGUMENTS.params[local.item].list GT 0&gt;</w:t>
      </w:r>
      <w:r>
        <w:br/>
      </w:r>
      <w:r>
        <w:rPr>
          <w:rFonts w:ascii="Courier New" w:hAnsi="Courier New"/>
          <w:b w:val="0"/>
          <w:sz w:val="16"/>
        </w:rPr>
        <w:tab/>
        <w:tab/>
        <w:tab/>
        <w:tab/>
        <w:tab/>
        <w:t>&lt;cfset var list=ARGUMENTS.params[local.item].list /&gt;</w:t>
      </w:r>
      <w:r>
        <w:br/>
      </w:r>
      <w:r>
        <w:rPr>
          <w:rFonts w:ascii="Courier New" w:hAnsi="Courier New"/>
          <w:b w:val="0"/>
          <w:sz w:val="16"/>
        </w:rPr>
        <w:tab/>
        <w:tab/>
        <w:tab/>
        <w:tab/>
        <w:t>&lt;cfelse&gt;</w:t>
      </w:r>
      <w:r>
        <w:br/>
      </w:r>
      <w:r>
        <w:rPr>
          <w:rFonts w:ascii="Courier New" w:hAnsi="Courier New"/>
          <w:b w:val="0"/>
          <w:sz w:val="16"/>
        </w:rPr>
        <w:tab/>
        <w:tab/>
        <w:tab/>
        <w:tab/>
        <w:tab/>
        <w:t>&lt;cfset var list=false /&gt;</w:t>
      </w:r>
      <w:r>
        <w:br/>
      </w:r>
      <w:r>
        <w:rPr>
          <w:rFonts w:ascii="Courier New" w:hAnsi="Courier New"/>
          <w:b w:val="0"/>
          <w:sz w:val="16"/>
        </w:rPr>
        <w:tab/>
        <w:tab/>
        <w:tab/>
        <w:tab/>
        <w:t>&lt;/cfif&gt;</w:t>
      </w:r>
      <w:r>
        <w:br/>
      </w:r>
      <w:r>
        <w:rPr>
          <w:rFonts w:ascii="Courier New" w:hAnsi="Courier New"/>
          <w:b w:val="0"/>
          <w:sz w:val="16"/>
        </w:rPr>
        <w:tab/>
        <w:tab/>
        <w:tab/>
        <w:tab/>
      </w:r>
      <w:r>
        <w:br/>
      </w:r>
      <w:r>
        <w:rPr>
          <w:rFonts w:ascii="Courier New" w:hAnsi="Courier New"/>
          <w:b w:val="0"/>
          <w:sz w:val="16"/>
        </w:rPr>
        <w:tab/>
        <w:tab/>
        <w:tab/>
        <w:tab/>
        <w:t>&lt;cfset var rec={field=#fieldName#, val=#value#, ftype=#ARGUMENTS.params[local.item].type#, compare=#operator#, list=#list#}/&gt;</w:t>
      </w:r>
      <w:r>
        <w:br/>
      </w:r>
      <w:r>
        <w:rPr>
          <w:rFonts w:ascii="Courier New" w:hAnsi="Courier New"/>
          <w:b w:val="0"/>
          <w:sz w:val="16"/>
        </w:rPr>
        <w:tab/>
        <w:tab/>
        <w:tab/>
        <w:tab/>
        <w:t>&lt;cfset arrayAppend(out, rec)/&gt;</w:t>
      </w:r>
      <w:r>
        <w:br/>
      </w:r>
      <w:r>
        <w:rPr>
          <w:rFonts w:ascii="Courier New" w:hAnsi="Courier New"/>
          <w:b w:val="0"/>
          <w:sz w:val="16"/>
        </w:rPr>
        <w:tab/>
        <w:tab/>
        <w:tab/>
        <w:t>&lt;/cfloop&gt;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&lt;/cfloop&gt;</w:t>
      </w:r>
      <w:r>
        <w:br/>
      </w:r>
      <w:r>
        <w:rPr>
          <w:rFonts w:ascii="Courier New" w:hAnsi="Courier New"/>
          <w:b w:val="0"/>
          <w:sz w:val="16"/>
        </w:rPr>
        <w:tab/>
        <w:t>&lt;cfreturn out/&gt;</w:t>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t>&lt;cffunction name="parseFilterParamsV1"</w:t>
        <w:tab/>
      </w:r>
      <w:r>
        <w:br/>
      </w:r>
      <w:r>
        <w:rPr>
          <w:rFonts w:ascii="Courier New" w:hAnsi="Courier New"/>
          <w:b w:val="0"/>
          <w:sz w:val="16"/>
        </w:rPr>
        <w:tab/>
        <w:t xml:space="preserve">returntype="array" </w:t>
      </w:r>
      <w:r>
        <w:br/>
      </w:r>
      <w:r>
        <w:rPr>
          <w:rFonts w:ascii="Courier New" w:hAnsi="Courier New"/>
          <w:b w:val="0"/>
          <w:sz w:val="16"/>
        </w:rPr>
        <w:tab/>
        <w:t>output="true"</w:t>
      </w:r>
      <w:r>
        <w:br/>
      </w:r>
      <w:r>
        <w:rPr>
          <w:rFonts w:ascii="Courier New" w:hAnsi="Courier New"/>
          <w:b w:val="0"/>
          <w:sz w:val="16"/>
        </w:rPr>
        <w:tab/>
        <w:tab/>
        <w:t>hint="Разбирает и собирает параметры фильтра; операторы задаются в filter_build"&gt;</w:t>
      </w:r>
      <w:r>
        <w:br/>
      </w:r>
      <w:r>
        <w:rPr>
          <w:rFonts w:ascii="Courier New" w:hAnsi="Courier New"/>
          <w:b w:val="0"/>
          <w:sz w:val="16"/>
        </w:rPr>
        <w:tab/>
        <w:t>&lt;cfargument name="params" type="struct" required="true" /&gt;</w:t>
      </w:r>
      <w:r>
        <w:br/>
      </w:r>
      <w:r>
        <w:rPr>
          <w:rFonts w:ascii="Courier New" w:hAnsi="Courier New"/>
          <w:b w:val="0"/>
          <w:sz w:val="16"/>
        </w:rPr>
        <w:tab/>
      </w:r>
      <w:r>
        <w:br/>
      </w:r>
      <w:r>
        <w:rPr>
          <w:rFonts w:ascii="Courier New" w:hAnsi="Courier New"/>
          <w:b w:val="0"/>
          <w:sz w:val="16"/>
        </w:rPr>
        <w:tab/>
        <w:tab/>
        <w:t>&lt;cfset var local = {}/&gt;</w:t>
      </w:r>
      <w:r>
        <w:br/>
      </w:r>
      <w:r>
        <w:rPr>
          <w:rFonts w:ascii="Courier New" w:hAnsi="Courier New"/>
          <w:b w:val="0"/>
          <w:sz w:val="16"/>
        </w:rPr>
        <w:tab/>
        <w:t>&lt;cfset var out = []/&gt;</w:t>
      </w:r>
      <w:r>
        <w:br/>
      </w:r>
      <w:r>
        <w:rPr>
          <w:rFonts w:ascii="Courier New" w:hAnsi="Courier New"/>
          <w:b w:val="0"/>
          <w:sz w:val="16"/>
        </w:rPr>
        <w:tab/>
      </w:r>
      <w:r>
        <w:br/>
      </w:r>
      <w:r>
        <w:rPr>
          <w:rFonts w:ascii="Courier New" w:hAnsi="Courier New"/>
          <w:b w:val="0"/>
          <w:sz w:val="16"/>
        </w:rPr>
        <w:tab/>
        <w:t>&lt;cfloop collection=#params# index="local.item"&gt;</w:t>
      </w:r>
      <w:r>
        <w:br/>
      </w:r>
      <w:r>
        <w:rPr>
          <w:rFonts w:ascii="Courier New" w:hAnsi="Courier New"/>
          <w:b w:val="0"/>
          <w:sz w:val="16"/>
        </w:rPr>
      </w:r>
      <w:r>
        <w:br/>
      </w:r>
      <w:r>
        <w:rPr>
          <w:rFonts w:ascii="Courier New" w:hAnsi="Courier New"/>
          <w:b w:val="0"/>
          <w:sz w:val="16"/>
        </w:rPr>
        <w:tab/>
        <w:tab/>
        <w:t>&lt;cfset var urlParamName=snake2camel(lCase(local.item))/&gt;</w:t>
      </w:r>
      <w:r>
        <w:br/>
      </w:r>
      <w:r>
        <w:rPr>
          <w:rFonts w:ascii="Courier New" w:hAnsi="Courier New"/>
          <w:b w:val="0"/>
          <w:sz w:val="16"/>
        </w:rPr>
        <w:tab/>
        <w:tab/>
        <w:t>&lt;cfif structKeyExists(URL,urlParamName)&gt;</w:t>
      </w:r>
      <w:r>
        <w:br/>
      </w:r>
      <w:r>
        <w:rPr>
          <w:rFonts w:ascii="Courier New" w:hAnsi="Courier New"/>
          <w:b w:val="0"/>
          <w:sz w:val="16"/>
        </w:rPr>
        <w:tab/>
        <w:tab/>
        <w:tab/>
      </w:r>
      <w:r>
        <w:br/>
      </w:r>
      <w:r>
        <w:rPr>
          <w:rFonts w:ascii="Courier New" w:hAnsi="Courier New"/>
          <w:b w:val="0"/>
          <w:sz w:val="16"/>
        </w:rPr>
        <w:tab/>
        <w:tab/>
        <w:tab/>
        <w:t>&lt;cfloop list=#URL[urlParamName]# item="local.rawValue"&gt;</w:t>
      </w:r>
      <w:r>
        <w:br/>
      </w:r>
      <w:r>
        <w:rPr>
          <w:rFonts w:ascii="Courier New" w:hAnsi="Courier New"/>
          <w:b w:val="0"/>
          <w:sz w:val="16"/>
        </w:rPr>
        <w:tab/>
        <w:tab/>
        <w:tab/>
        <w:tab/>
        <w:t>&lt;cfset var operator="EQ"/&gt;</w:t>
      </w:r>
      <w:r>
        <w:br/>
      </w:r>
      <w:r>
        <w:rPr>
          <w:rFonts w:ascii="Courier New" w:hAnsi="Courier New"/>
          <w:b w:val="0"/>
          <w:sz w:val="16"/>
        </w:rPr>
        <w:tab/>
        <w:tab/>
        <w:tab/>
        <w:tab/>
        <w:t>&lt;cfset var value=#local.rawValue#/&gt;</w:t>
      </w:r>
      <w:r>
        <w:br/>
      </w:r>
      <w:r>
        <w:rPr>
          <w:rFonts w:ascii="Courier New" w:hAnsi="Courier New"/>
          <w:b w:val="0"/>
          <w:sz w:val="16"/>
        </w:rPr>
        <w:tab/>
        <w:tab/>
        <w:tab/>
        <w:tab/>
        <w:t>&lt;cfif listLen(local.rawValue,":") GT 1&gt;</w:t>
      </w:r>
      <w:r>
        <w:br/>
      </w:r>
      <w:r>
        <w:rPr>
          <w:rFonts w:ascii="Courier New" w:hAnsi="Courier New"/>
          <w:b w:val="0"/>
          <w:sz w:val="16"/>
        </w:rPr>
        <w:tab/>
        <w:tab/>
        <w:tab/>
        <w:tab/>
        <w:tab/>
        <w:t>&lt;cfset var operator=listGetAt(local.rawValue,1,":")/&gt;</w:t>
        <w:tab/>
        <w:tab/>
        <w:tab/>
      </w:r>
      <w:r>
        <w:br/>
      </w:r>
      <w:r>
        <w:rPr>
          <w:rFonts w:ascii="Courier New" w:hAnsi="Courier New"/>
          <w:b w:val="0"/>
          <w:sz w:val="16"/>
        </w:rPr>
        <w:tab/>
        <w:tab/>
        <w:tab/>
        <w:tab/>
        <w:tab/>
        <w:t>&lt;cfset var value=listGetAt(local.rawValue,2,":")/&gt;</w:t>
        <w:tab/>
        <w:tab/>
        <w:tab/>
      </w:r>
      <w:r>
        <w:br/>
      </w:r>
      <w:r>
        <w:rPr>
          <w:rFonts w:ascii="Courier New" w:hAnsi="Courier New"/>
          <w:b w:val="0"/>
          <w:sz w:val="16"/>
        </w:rPr>
        <w:tab/>
        <w:tab/>
        <w:tab/>
        <w:tab/>
        <w:t>&lt;/cfif&gt;</w:t>
      </w:r>
      <w:r>
        <w:br/>
      </w:r>
      <w:r>
        <w:rPr>
          <w:rFonts w:ascii="Courier New" w:hAnsi="Courier New"/>
          <w:b w:val="0"/>
          <w:sz w:val="16"/>
        </w:rPr>
        <w:tab/>
        <w:tab/>
        <w:tab/>
        <w:tab/>
        <w:t>&lt;cfif !isValidX(ARGUMENTS.params[local.item].type,value)&gt;</w:t>
      </w:r>
      <w:r>
        <w:br/>
      </w:r>
      <w:r>
        <w:rPr>
          <w:rFonts w:ascii="Courier New" w:hAnsi="Courier New"/>
          <w:b w:val="0"/>
          <w:sz w:val="16"/>
        </w:rPr>
        <w:tab/>
        <w:tab/>
        <w:tab/>
        <w:tab/>
        <w:tab/>
        <w:t>&lt;cfthrow  type="invalidParamValue" message="Filter parameter #urlParamName# value is not a valid #ARGUMENTS.params[local.item].type#"/&gt;</w:t>
      </w:r>
      <w:r>
        <w:br/>
      </w:r>
      <w:r>
        <w:rPr>
          <w:rFonts w:ascii="Courier New" w:hAnsi="Courier New"/>
          <w:b w:val="0"/>
          <w:sz w:val="16"/>
        </w:rPr>
        <w:tab/>
        <w:tab/>
        <w:tab/>
        <w:tab/>
        <w:t>&lt;/cfif&gt;</w:t>
      </w:r>
      <w:r>
        <w:br/>
      </w:r>
      <w:r>
        <w:rPr>
          <w:rFonts w:ascii="Courier New" w:hAnsi="Courier New"/>
          <w:b w:val="0"/>
          <w:sz w:val="16"/>
        </w:rPr>
        <w:tab/>
        <w:tab/>
        <w:tab/>
        <w:tab/>
        <w:tab/>
        <w:tab/>
        <w:tab/>
      </w:r>
      <w:r>
        <w:br/>
      </w:r>
      <w:r>
        <w:rPr>
          <w:rFonts w:ascii="Courier New" w:hAnsi="Courier New"/>
          <w:b w:val="0"/>
          <w:sz w:val="16"/>
        </w:rPr>
        <w:tab/>
        <w:tab/>
        <w:tab/>
        <w:tab/>
        <w:t>&lt;cfif structKeyExists(ARGUMENTS.params[local.item], "expression") AND len(ARGUMENTS.params[local.item].expression)&gt;</w:t>
      </w:r>
      <w:r>
        <w:br/>
      </w:r>
      <w:r>
        <w:rPr>
          <w:rFonts w:ascii="Courier New" w:hAnsi="Courier New"/>
          <w:b w:val="0"/>
          <w:sz w:val="16"/>
        </w:rPr>
        <w:tab/>
        <w:tab/>
        <w:tab/>
        <w:tab/>
        <w:tab/>
        <w:t>&lt;cfset var expr="#ARGUMENTS.params[local.item].expression#"/&gt;</w:t>
      </w:r>
      <w:r>
        <w:br/>
      </w:r>
      <w:r>
        <w:rPr>
          <w:rFonts w:ascii="Courier New" w:hAnsi="Courier New"/>
          <w:b w:val="0"/>
          <w:sz w:val="16"/>
        </w:rPr>
        <w:tab/>
        <w:tab/>
        <w:tab/>
        <w:tab/>
        <w:t>&lt;cfelse&gt;</w:t>
      </w:r>
      <w:r>
        <w:br/>
      </w:r>
      <w:r>
        <w:rPr>
          <w:rFonts w:ascii="Courier New" w:hAnsi="Courier New"/>
          <w:b w:val="0"/>
          <w:sz w:val="16"/>
        </w:rPr>
        <w:tab/>
        <w:tab/>
        <w:tab/>
        <w:tab/>
        <w:tab/>
        <w:t>&lt;cfset var expr=local.item/&gt;</w:t>
      </w:r>
      <w:r>
        <w:br/>
      </w:r>
      <w:r>
        <w:rPr>
          <w:rFonts w:ascii="Courier New" w:hAnsi="Courier New"/>
          <w:b w:val="0"/>
          <w:sz w:val="16"/>
        </w:rPr>
        <w:tab/>
        <w:tab/>
        <w:tab/>
        <w:tab/>
        <w:t>&lt;/cfif&gt;</w:t>
      </w:r>
      <w:r>
        <w:br/>
      </w:r>
      <w:r>
        <w:rPr>
          <w:rFonts w:ascii="Courier New" w:hAnsi="Courier New"/>
          <w:b w:val="0"/>
          <w:sz w:val="16"/>
        </w:rPr>
        <w:tab/>
        <w:tab/>
        <w:tab/>
        <w:tab/>
      </w:r>
      <w:r>
        <w:br/>
      </w:r>
      <w:r>
        <w:rPr>
          <w:rFonts w:ascii="Courier New" w:hAnsi="Courier New"/>
          <w:b w:val="0"/>
          <w:sz w:val="16"/>
        </w:rPr>
        <w:tab/>
        <w:tab/>
        <w:tab/>
        <w:tab/>
        <w:t>&lt;cfif structKeyExists(ARGUMENTS.params[local.item], "prefix") AND len(ARGUMENTS.params[local.item].prefix)&gt;</w:t>
      </w:r>
      <w:r>
        <w:br/>
      </w:r>
      <w:r>
        <w:rPr>
          <w:rFonts w:ascii="Courier New" w:hAnsi="Courier New"/>
          <w:b w:val="0"/>
          <w:sz w:val="16"/>
        </w:rPr>
        <w:tab/>
        <w:tab/>
        <w:tab/>
        <w:tab/>
        <w:tab/>
        <w:t>&lt;cfset var fieldName="#ARGUMENTS.params[local.item].prefix#.#expr#"/&gt;</w:t>
      </w:r>
      <w:r>
        <w:br/>
      </w:r>
      <w:r>
        <w:rPr>
          <w:rFonts w:ascii="Courier New" w:hAnsi="Courier New"/>
          <w:b w:val="0"/>
          <w:sz w:val="16"/>
        </w:rPr>
        <w:tab/>
        <w:tab/>
        <w:tab/>
        <w:tab/>
        <w:t>&lt;cfelse&gt;</w:t>
      </w:r>
      <w:r>
        <w:br/>
      </w:r>
      <w:r>
        <w:rPr>
          <w:rFonts w:ascii="Courier New" w:hAnsi="Courier New"/>
          <w:b w:val="0"/>
          <w:sz w:val="16"/>
        </w:rPr>
        <w:tab/>
        <w:tab/>
        <w:tab/>
        <w:tab/>
        <w:tab/>
        <w:t>&lt;cfset var fieldName=#expr#/&gt;</w:t>
      </w:r>
      <w:r>
        <w:br/>
      </w:r>
      <w:r>
        <w:rPr>
          <w:rFonts w:ascii="Courier New" w:hAnsi="Courier New"/>
          <w:b w:val="0"/>
          <w:sz w:val="16"/>
        </w:rPr>
        <w:tab/>
        <w:tab/>
        <w:tab/>
        <w:tab/>
        <w:t>&lt;/cfif&gt;</w:t>
      </w:r>
      <w:r>
        <w:br/>
      </w:r>
      <w:r>
        <w:rPr>
          <w:rFonts w:ascii="Courier New" w:hAnsi="Courier New"/>
          <w:b w:val="0"/>
          <w:sz w:val="16"/>
        </w:rPr>
        <w:tab/>
        <w:tab/>
        <w:tab/>
        <w:tab/>
      </w:r>
      <w:r>
        <w:br/>
      </w:r>
      <w:r>
        <w:rPr>
          <w:rFonts w:ascii="Courier New" w:hAnsi="Courier New"/>
          <w:b w:val="0"/>
          <w:sz w:val="16"/>
        </w:rPr>
        <w:tab/>
        <w:tab/>
        <w:tab/>
        <w:tab/>
        <w:t>&lt;cfif structKeyExists(ARGUMENTS.params[local.item], "list") AND ARGUMENTS.params[local.item].list GT 0&gt;</w:t>
      </w:r>
      <w:r>
        <w:br/>
      </w:r>
      <w:r>
        <w:rPr>
          <w:rFonts w:ascii="Courier New" w:hAnsi="Courier New"/>
          <w:b w:val="0"/>
          <w:sz w:val="16"/>
        </w:rPr>
        <w:tab/>
        <w:tab/>
        <w:tab/>
        <w:tab/>
        <w:tab/>
        <w:t>&lt;cfset var list=ARGUMENTS.params[local.item].list /&gt;</w:t>
      </w:r>
      <w:r>
        <w:br/>
      </w:r>
      <w:r>
        <w:rPr>
          <w:rFonts w:ascii="Courier New" w:hAnsi="Courier New"/>
          <w:b w:val="0"/>
          <w:sz w:val="16"/>
        </w:rPr>
        <w:tab/>
        <w:tab/>
        <w:tab/>
        <w:tab/>
        <w:t>&lt;cfelse&gt;</w:t>
      </w:r>
      <w:r>
        <w:br/>
      </w:r>
      <w:r>
        <w:rPr>
          <w:rFonts w:ascii="Courier New" w:hAnsi="Courier New"/>
          <w:b w:val="0"/>
          <w:sz w:val="16"/>
        </w:rPr>
        <w:tab/>
        <w:tab/>
        <w:tab/>
        <w:tab/>
        <w:tab/>
        <w:t>&lt;cfset var list=false /&gt;</w:t>
      </w:r>
      <w:r>
        <w:br/>
      </w:r>
      <w:r>
        <w:rPr>
          <w:rFonts w:ascii="Courier New" w:hAnsi="Courier New"/>
          <w:b w:val="0"/>
          <w:sz w:val="16"/>
        </w:rPr>
        <w:tab/>
        <w:tab/>
        <w:tab/>
        <w:tab/>
        <w:t>&lt;/cfif&gt;</w:t>
      </w:r>
      <w:r>
        <w:br/>
      </w:r>
      <w:r>
        <w:rPr>
          <w:rFonts w:ascii="Courier New" w:hAnsi="Courier New"/>
          <w:b w:val="0"/>
          <w:sz w:val="16"/>
        </w:rPr>
        <w:tab/>
        <w:tab/>
        <w:tab/>
        <w:tab/>
      </w:r>
      <w:r>
        <w:br/>
      </w:r>
      <w:r>
        <w:rPr>
          <w:rFonts w:ascii="Courier New" w:hAnsi="Courier New"/>
          <w:b w:val="0"/>
          <w:sz w:val="16"/>
        </w:rPr>
        <w:tab/>
        <w:tab/>
        <w:tab/>
        <w:tab/>
        <w:t>&lt;cfset var rec={field=#fieldName#, val=#value#, ftype=#ARGUMENTS.params[local.item].type#, compare=#operator#, list=#list#}/&gt;</w:t>
      </w:r>
      <w:r>
        <w:br/>
      </w:r>
      <w:r>
        <w:rPr>
          <w:rFonts w:ascii="Courier New" w:hAnsi="Courier New"/>
          <w:b w:val="0"/>
          <w:sz w:val="16"/>
        </w:rPr>
        <w:tab/>
        <w:tab/>
        <w:tab/>
        <w:tab/>
        <w:t>&lt;cfset arrayAppend(out, rec)/&gt;</w:t>
      </w:r>
      <w:r>
        <w:br/>
      </w:r>
      <w:r>
        <w:rPr>
          <w:rFonts w:ascii="Courier New" w:hAnsi="Courier New"/>
          <w:b w:val="0"/>
          <w:sz w:val="16"/>
        </w:rPr>
        <w:tab/>
        <w:tab/>
        <w:tab/>
        <w:t>&lt;/cfloop&gt;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&lt;/cfloop&gt;</w:t>
      </w:r>
      <w:r>
        <w:br/>
      </w:r>
      <w:r>
        <w:rPr>
          <w:rFonts w:ascii="Courier New" w:hAnsi="Courier New"/>
          <w:b w:val="0"/>
          <w:sz w:val="16"/>
        </w:rPr>
        <w:tab/>
        <w:t>&lt;cfreturn out/&gt;</w:t>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r>
      <w:r>
        <w:br/>
      </w:r>
      <w:r>
        <w:rPr>
          <w:rFonts w:ascii="Courier New" w:hAnsi="Courier New"/>
          <w:b w:val="0"/>
          <w:sz w:val="16"/>
        </w:rPr>
        <w:t>&lt;cffunction name="parseOrderBy"</w:t>
        <w:tab/>
      </w:r>
      <w:r>
        <w:br/>
      </w:r>
      <w:r>
        <w:rPr>
          <w:rFonts w:ascii="Courier New" w:hAnsi="Courier New"/>
          <w:b w:val="0"/>
          <w:sz w:val="16"/>
        </w:rPr>
        <w:tab/>
        <w:t xml:space="preserve">returntype="struct" </w:t>
      </w:r>
      <w:r>
        <w:br/>
      </w:r>
      <w:r>
        <w:rPr>
          <w:rFonts w:ascii="Courier New" w:hAnsi="Courier New"/>
          <w:b w:val="0"/>
          <w:sz w:val="16"/>
        </w:rPr>
        <w:tab/>
        <w:t>output="false"</w:t>
      </w:r>
      <w:r>
        <w:br/>
      </w:r>
      <w:r>
        <w:rPr>
          <w:rFonts w:ascii="Courier New" w:hAnsi="Courier New"/>
          <w:b w:val="0"/>
          <w:sz w:val="16"/>
        </w:rPr>
        <w:tab/>
        <w:t>hint="Разбирает и собирает параметр сортировки"&gt;</w:t>
      </w:r>
      <w:r>
        <w:br/>
      </w:r>
      <w:r>
        <w:rPr>
          <w:rFonts w:ascii="Courier New" w:hAnsi="Courier New"/>
          <w:b w:val="0"/>
          <w:sz w:val="16"/>
        </w:rPr>
      </w:r>
      <w:r>
        <w:br/>
      </w:r>
      <w:r>
        <w:rPr>
          <w:rFonts w:ascii="Courier New" w:hAnsi="Courier New"/>
          <w:b w:val="0"/>
          <w:sz w:val="16"/>
        </w:rPr>
        <w:tab/>
        <w:t>&lt;cfargument name="params" type="struct" required="true" /&gt;</w:t>
      </w:r>
      <w:r>
        <w:br/>
      </w:r>
      <w:r>
        <w:rPr>
          <w:rFonts w:ascii="Courier New" w:hAnsi="Courier New"/>
          <w:b w:val="0"/>
          <w:sz w:val="16"/>
        </w:rPr>
        <w:tab/>
        <w:t>&lt;cfargument name="orderBy" type="string" required="true" /&gt;</w:t>
      </w:r>
      <w:r>
        <w:br/>
      </w:r>
      <w:r>
        <w:rPr>
          <w:rFonts w:ascii="Courier New" w:hAnsi="Courier New"/>
          <w:b w:val="0"/>
          <w:sz w:val="16"/>
        </w:rPr>
        <w:tab/>
      </w:r>
      <w:r>
        <w:br/>
      </w:r>
      <w:r>
        <w:rPr>
          <w:rFonts w:ascii="Courier New" w:hAnsi="Courier New"/>
          <w:b w:val="0"/>
          <w:sz w:val="16"/>
        </w:rPr>
        <w:tab/>
        <w:t>&lt;cfset var out={}/&gt;</w:t>
      </w:r>
      <w:r>
        <w:br/>
      </w:r>
      <w:r>
        <w:rPr>
          <w:rFonts w:ascii="Courier New" w:hAnsi="Courier New"/>
          <w:b w:val="0"/>
          <w:sz w:val="16"/>
        </w:rPr>
      </w:r>
      <w:r>
        <w:br/>
      </w:r>
      <w:r>
        <w:rPr>
          <w:rFonts w:ascii="Courier New" w:hAnsi="Courier New"/>
          <w:b w:val="0"/>
          <w:sz w:val="16"/>
        </w:rPr>
        <w:tab/>
        <w:t>&lt;cfloop list=#ARGUMENTS.orderBy# index="local.item"&gt;</w:t>
      </w:r>
      <w:r>
        <w:br/>
      </w:r>
      <w:r>
        <w:rPr>
          <w:rFonts w:ascii="Courier New" w:hAnsi="Courier New"/>
          <w:b w:val="0"/>
          <w:sz w:val="16"/>
        </w:rPr>
        <w:tab/>
        <w:tab/>
        <w:t>&lt;cfif listLen(local.item,".") GT 1&gt;</w:t>
      </w:r>
      <w:r>
        <w:br/>
      </w:r>
      <w:r>
        <w:rPr>
          <w:rFonts w:ascii="Courier New" w:hAnsi="Courier New"/>
          <w:b w:val="0"/>
          <w:sz w:val="16"/>
        </w:rPr>
        <w:tab/>
        <w:tab/>
        <w:tab/>
        <w:t>&lt;cfset var fld=camel2snake(listGetAt(local.item,1,"."))/&gt;</w:t>
      </w:r>
      <w:r>
        <w:br/>
      </w:r>
      <w:r>
        <w:rPr>
          <w:rFonts w:ascii="Courier New" w:hAnsi="Courier New"/>
          <w:b w:val="0"/>
          <w:sz w:val="16"/>
        </w:rPr>
        <w:tab/>
        <w:tab/>
        <w:tab/>
        <w:t>&lt;cfswitch expression=#uCase(listGetAt(local.item,2,"."))#&gt;</w:t>
      </w:r>
      <w:r>
        <w:br/>
      </w:r>
      <w:r>
        <w:rPr>
          <w:rFonts w:ascii="Courier New" w:hAnsi="Courier New"/>
          <w:b w:val="0"/>
          <w:sz w:val="16"/>
        </w:rPr>
        <w:tab/>
        <w:tab/>
        <w:tab/>
        <w:tab/>
        <w:t>&lt;cfcase value="ASC"&gt;&lt;cfset var asc=true/&gt;&lt;/cfcase&gt;</w:t>
      </w:r>
      <w:r>
        <w:br/>
      </w:r>
      <w:r>
        <w:rPr>
          <w:rFonts w:ascii="Courier New" w:hAnsi="Courier New"/>
          <w:b w:val="0"/>
          <w:sz w:val="16"/>
        </w:rPr>
        <w:tab/>
        <w:tab/>
        <w:tab/>
        <w:tab/>
        <w:t>&lt;cfcase value="DESC"&gt;&lt;cfset var asc=false/&gt;&lt;/cfcase&gt;</w:t>
      </w:r>
      <w:r>
        <w:br/>
      </w:r>
      <w:r>
        <w:rPr>
          <w:rFonts w:ascii="Courier New" w:hAnsi="Courier New"/>
          <w:b w:val="0"/>
          <w:sz w:val="16"/>
        </w:rPr>
        <w:tab/>
        <w:tab/>
        <w:tab/>
        <w:tab/>
        <w:t>&lt;cfdefaultcase&gt;</w:t>
      </w:r>
      <w:r>
        <w:br/>
      </w:r>
      <w:r>
        <w:rPr>
          <w:rFonts w:ascii="Courier New" w:hAnsi="Courier New"/>
          <w:b w:val="0"/>
          <w:sz w:val="16"/>
        </w:rPr>
        <w:tab/>
        <w:tab/>
        <w:tab/>
        <w:tab/>
        <w:tab/>
        <w:t>&lt;cfthrow  type="InvalidParamValue" message="Invalid orderBy format" detail="orderBy suffix should be '.asc' or '.desc'" /&gt;</w:t>
      </w:r>
      <w:r>
        <w:br/>
      </w:r>
      <w:r>
        <w:rPr>
          <w:rFonts w:ascii="Courier New" w:hAnsi="Courier New"/>
          <w:b w:val="0"/>
          <w:sz w:val="16"/>
        </w:rPr>
        <w:tab/>
        <w:tab/>
        <w:tab/>
        <w:tab/>
        <w:t>&lt;/cfdefaultcase&gt;</w:t>
      </w:r>
      <w:r>
        <w:br/>
      </w:r>
      <w:r>
        <w:rPr>
          <w:rFonts w:ascii="Courier New" w:hAnsi="Courier New"/>
          <w:b w:val="0"/>
          <w:sz w:val="16"/>
        </w:rPr>
        <w:tab/>
        <w:tab/>
        <w:tab/>
        <w:t>&lt;/cfswitch&gt;</w:t>
      </w:r>
      <w:r>
        <w:br/>
      </w:r>
      <w:r>
        <w:rPr>
          <w:rFonts w:ascii="Courier New" w:hAnsi="Courier New"/>
          <w:b w:val="0"/>
          <w:sz w:val="16"/>
        </w:rPr>
        <w:tab/>
        <w:tab/>
        <w:t>&lt;cfelse&gt;</w:t>
      </w:r>
      <w:r>
        <w:br/>
      </w:r>
      <w:r>
        <w:rPr>
          <w:rFonts w:ascii="Courier New" w:hAnsi="Courier New"/>
          <w:b w:val="0"/>
          <w:sz w:val="16"/>
        </w:rPr>
        <w:tab/>
        <w:tab/>
        <w:tab/>
        <w:t>&lt;cfset var fld=camel2snake(local.item)/&gt;</w:t>
      </w:r>
      <w:r>
        <w:br/>
      </w:r>
      <w:r>
        <w:rPr>
          <w:rFonts w:ascii="Courier New" w:hAnsi="Courier New"/>
          <w:b w:val="0"/>
          <w:sz w:val="16"/>
        </w:rPr>
        <w:tab/>
        <w:tab/>
        <w:tab/>
        <w:t>&lt;cfset var asc=true/&gt;</w:t>
        <w:tab/>
        <w:tab/>
        <w:tab/>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&lt;cfif structKeyExists(ARGUMENTS.params, fld)&gt;</w:t>
      </w:r>
      <w:r>
        <w:br/>
      </w:r>
      <w:r>
        <w:rPr>
          <w:rFonts w:ascii="Courier New" w:hAnsi="Courier New"/>
          <w:b w:val="0"/>
          <w:sz w:val="16"/>
        </w:rPr>
        <w:tab/>
        <w:tab/>
        <w:tab/>
        <w:t>&lt;cfset structInsert(out,"#ARGUMENTS.params[fld].prefix#.#fld#", {fld="#ARGUMENTS.params[fld].prefix#.#fld#",asc=#asc#}, true)/&gt;</w:t>
      </w:r>
      <w:r>
        <w:br/>
      </w:r>
      <w:r>
        <w:rPr>
          <w:rFonts w:ascii="Courier New" w:hAnsi="Courier New"/>
          <w:b w:val="0"/>
          <w:sz w:val="16"/>
        </w:rPr>
        <w:tab/>
        <w:tab/>
        <w:t>&lt;cfelse&gt;</w:t>
      </w:r>
      <w:r>
        <w:br/>
      </w:r>
      <w:r>
        <w:rPr>
          <w:rFonts w:ascii="Courier New" w:hAnsi="Courier New"/>
          <w:b w:val="0"/>
          <w:sz w:val="16"/>
        </w:rPr>
        <w:tab/>
        <w:tab/>
        <w:tab/>
        <w:t>&lt;cfthrow  type="InvalidParamValue" message="Invalid orderBy field"/&gt;</w:t>
      </w:r>
      <w:r>
        <w:br/>
      </w:r>
      <w:r>
        <w:rPr>
          <w:rFonts w:ascii="Courier New" w:hAnsi="Courier New"/>
          <w:b w:val="0"/>
          <w:sz w:val="16"/>
        </w:rPr>
        <w:tab/>
        <w:tab/>
        <w:t>&lt;/cfif&gt;</w:t>
        <w:tab/>
        <w:tab/>
      </w:r>
      <w:r>
        <w:br/>
      </w:r>
      <w:r>
        <w:rPr>
          <w:rFonts w:ascii="Courier New" w:hAnsi="Courier New"/>
          <w:b w:val="0"/>
          <w:sz w:val="16"/>
        </w:rPr>
        <w:tab/>
        <w:t>&lt;/cfloop&gt;</w:t>
      </w:r>
      <w:r>
        <w:br/>
      </w:r>
      <w:r>
        <w:rPr>
          <w:rFonts w:ascii="Courier New" w:hAnsi="Courier New"/>
          <w:b w:val="0"/>
          <w:sz w:val="16"/>
        </w:rPr>
        <w:tab/>
        <w:t>&lt;cfreturn out/&gt;</w:t>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t>&lt;cffunction name="parseNumericOrder"</w:t>
        <w:tab/>
      </w:r>
      <w:r>
        <w:br/>
      </w:r>
      <w:r>
        <w:rPr>
          <w:rFonts w:ascii="Courier New" w:hAnsi="Courier New"/>
          <w:b w:val="0"/>
          <w:sz w:val="16"/>
        </w:rPr>
        <w:tab/>
        <w:t xml:space="preserve">returntype="array" </w:t>
      </w:r>
      <w:r>
        <w:br/>
      </w:r>
      <w:r>
        <w:rPr>
          <w:rFonts w:ascii="Courier New" w:hAnsi="Courier New"/>
          <w:b w:val="0"/>
          <w:sz w:val="16"/>
        </w:rPr>
        <w:tab/>
        <w:t>output="false"</w:t>
      </w:r>
      <w:r>
        <w:br/>
      </w:r>
      <w:r>
        <w:rPr>
          <w:rFonts w:ascii="Courier New" w:hAnsi="Courier New"/>
          <w:b w:val="0"/>
          <w:sz w:val="16"/>
        </w:rPr>
        <w:tab/>
        <w:t>hint="Разбирает и собирает параметр сортировки в числовой нотации"&gt;</w:t>
      </w:r>
      <w:r>
        <w:br/>
      </w:r>
      <w:r>
        <w:rPr>
          <w:rFonts w:ascii="Courier New" w:hAnsi="Courier New"/>
          <w:b w:val="0"/>
          <w:sz w:val="16"/>
        </w:rPr>
      </w:r>
      <w:r>
        <w:br/>
      </w:r>
      <w:r>
        <w:rPr>
          <w:rFonts w:ascii="Courier New" w:hAnsi="Courier New"/>
          <w:b w:val="0"/>
          <w:sz w:val="16"/>
        </w:rPr>
        <w:tab/>
        <w:t>&lt;cfargument name="fieldSet" type="struct" required="true" /&gt;</w:t>
      </w:r>
      <w:r>
        <w:br/>
      </w:r>
      <w:r>
        <w:rPr>
          <w:rFonts w:ascii="Courier New" w:hAnsi="Courier New"/>
          <w:b w:val="0"/>
          <w:sz w:val="16"/>
        </w:rPr>
        <w:tab/>
        <w:t>&lt;cfargument name="orderBy" type="string" required="true" /&gt;</w:t>
      </w:r>
      <w:r>
        <w:br/>
      </w:r>
      <w:r>
        <w:rPr>
          <w:rFonts w:ascii="Courier New" w:hAnsi="Courier New"/>
          <w:b w:val="0"/>
          <w:sz w:val="16"/>
        </w:rPr>
        <w:tab/>
      </w:r>
      <w:r>
        <w:br/>
      </w:r>
      <w:r>
        <w:rPr>
          <w:rFonts w:ascii="Courier New" w:hAnsi="Courier New"/>
          <w:b w:val="0"/>
          <w:sz w:val="16"/>
        </w:rPr>
        <w:tab/>
        <w:t>&lt;cfset var out=[]/&gt;</w:t>
      </w:r>
      <w:r>
        <w:br/>
      </w:r>
      <w:r>
        <w:rPr>
          <w:rFonts w:ascii="Courier New" w:hAnsi="Courier New"/>
          <w:b w:val="0"/>
          <w:sz w:val="16"/>
        </w:rPr>
      </w:r>
      <w:r>
        <w:br/>
      </w:r>
      <w:r>
        <w:rPr>
          <w:rFonts w:ascii="Courier New" w:hAnsi="Courier New"/>
          <w:b w:val="0"/>
          <w:sz w:val="16"/>
        </w:rPr>
        <w:tab/>
        <w:t>&lt;cfloop list=#ARGUMENTS.orderBy# index="local.item"&gt;</w:t>
      </w:r>
      <w:r>
        <w:br/>
      </w:r>
      <w:r>
        <w:rPr>
          <w:rFonts w:ascii="Courier New" w:hAnsi="Courier New"/>
          <w:b w:val="0"/>
          <w:sz w:val="16"/>
        </w:rPr>
        <w:tab/>
        <w:tab/>
        <w:t>&lt;cfif listLen(local.item,".") GT 1&gt;</w:t>
      </w:r>
      <w:r>
        <w:br/>
      </w:r>
      <w:r>
        <w:rPr>
          <w:rFonts w:ascii="Courier New" w:hAnsi="Courier New"/>
          <w:b w:val="0"/>
          <w:sz w:val="16"/>
        </w:rPr>
        <w:tab/>
        <w:tab/>
        <w:tab/>
        <w:t>&lt;cfset var fld=camel2snake(listGetAt(local.item,1,"."))/&gt;</w:t>
      </w:r>
      <w:r>
        <w:br/>
      </w:r>
      <w:r>
        <w:rPr>
          <w:rFonts w:ascii="Courier New" w:hAnsi="Courier New"/>
          <w:b w:val="0"/>
          <w:sz w:val="16"/>
        </w:rPr>
        <w:tab/>
        <w:tab/>
        <w:tab/>
        <w:t>&lt;cfswitch expression=#uCase(listGetAt(local.item,2,"."))#&gt;</w:t>
      </w:r>
      <w:r>
        <w:br/>
      </w:r>
      <w:r>
        <w:rPr>
          <w:rFonts w:ascii="Courier New" w:hAnsi="Courier New"/>
          <w:b w:val="0"/>
          <w:sz w:val="16"/>
        </w:rPr>
        <w:tab/>
        <w:tab/>
        <w:tab/>
        <w:tab/>
        <w:t>&lt;cfcase value="ASC"&gt;&lt;cfset var asc=true/&gt;&lt;/cfcase&gt;</w:t>
      </w:r>
      <w:r>
        <w:br/>
      </w:r>
      <w:r>
        <w:rPr>
          <w:rFonts w:ascii="Courier New" w:hAnsi="Courier New"/>
          <w:b w:val="0"/>
          <w:sz w:val="16"/>
        </w:rPr>
        <w:tab/>
        <w:tab/>
        <w:tab/>
        <w:tab/>
        <w:t>&lt;cfcase value="DESC"&gt;&lt;cfset var asc=false/&gt;&lt;/cfcase&gt;</w:t>
      </w:r>
      <w:r>
        <w:br/>
      </w:r>
      <w:r>
        <w:rPr>
          <w:rFonts w:ascii="Courier New" w:hAnsi="Courier New"/>
          <w:b w:val="0"/>
          <w:sz w:val="16"/>
        </w:rPr>
        <w:tab/>
        <w:tab/>
        <w:tab/>
        <w:tab/>
        <w:t>&lt;cfdefaultcase&gt;</w:t>
      </w:r>
      <w:r>
        <w:br/>
      </w:r>
      <w:r>
        <w:rPr>
          <w:rFonts w:ascii="Courier New" w:hAnsi="Courier New"/>
          <w:b w:val="0"/>
          <w:sz w:val="16"/>
        </w:rPr>
        <w:tab/>
        <w:tab/>
        <w:tab/>
        <w:tab/>
        <w:tab/>
        <w:t>&lt;cfthrow  type="InvalidParamValue" message="Invalid orderBy format" detail="orderBy suffix should be '.asc' or '.desc'" /&gt;</w:t>
      </w:r>
      <w:r>
        <w:br/>
      </w:r>
      <w:r>
        <w:rPr>
          <w:rFonts w:ascii="Courier New" w:hAnsi="Courier New"/>
          <w:b w:val="0"/>
          <w:sz w:val="16"/>
        </w:rPr>
        <w:tab/>
        <w:tab/>
        <w:tab/>
        <w:tab/>
        <w:t>&lt;/cfdefaultcase&gt;</w:t>
      </w:r>
      <w:r>
        <w:br/>
      </w:r>
      <w:r>
        <w:rPr>
          <w:rFonts w:ascii="Courier New" w:hAnsi="Courier New"/>
          <w:b w:val="0"/>
          <w:sz w:val="16"/>
        </w:rPr>
        <w:tab/>
        <w:tab/>
        <w:tab/>
        <w:t>&lt;/cfswitch&gt;</w:t>
      </w:r>
      <w:r>
        <w:br/>
      </w:r>
      <w:r>
        <w:rPr>
          <w:rFonts w:ascii="Courier New" w:hAnsi="Courier New"/>
          <w:b w:val="0"/>
          <w:sz w:val="16"/>
        </w:rPr>
        <w:tab/>
        <w:tab/>
        <w:t>&lt;cfelse&gt;</w:t>
      </w:r>
      <w:r>
        <w:br/>
      </w:r>
      <w:r>
        <w:rPr>
          <w:rFonts w:ascii="Courier New" w:hAnsi="Courier New"/>
          <w:b w:val="0"/>
          <w:sz w:val="16"/>
        </w:rPr>
        <w:tab/>
        <w:tab/>
        <w:tab/>
        <w:t>&lt;cfset var fld=camel2snake(local.item)/&gt;</w:t>
      </w:r>
      <w:r>
        <w:br/>
      </w:r>
      <w:r>
        <w:rPr>
          <w:rFonts w:ascii="Courier New" w:hAnsi="Courier New"/>
          <w:b w:val="0"/>
          <w:sz w:val="16"/>
        </w:rPr>
        <w:tab/>
        <w:tab/>
        <w:tab/>
        <w:t>&lt;cfset var asc=true/&gt;</w:t>
        <w:tab/>
        <w:tab/>
        <w:tab/>
      </w:r>
      <w:r>
        <w:br/>
      </w:r>
      <w:r>
        <w:rPr>
          <w:rFonts w:ascii="Courier New" w:hAnsi="Courier New"/>
          <w:b w:val="0"/>
          <w:sz w:val="16"/>
        </w:rPr>
        <w:tab/>
        <w:tab/>
        <w:t>&lt;/cfif&gt;</w:t>
      </w:r>
      <w:r>
        <w:br/>
      </w:r>
      <w:r>
        <w:rPr>
          <w:rFonts w:ascii="Courier New" w:hAnsi="Courier New"/>
          <w:b w:val="0"/>
          <w:sz w:val="16"/>
        </w:rPr>
        <w:tab/>
        <w:tab/>
        <w:t>&lt;cfif structKeyExists(ARGUMENTS.fieldSet, fld)&gt;</w:t>
      </w:r>
      <w:r>
        <w:br/>
      </w:r>
      <w:r>
        <w:rPr>
          <w:rFonts w:ascii="Courier New" w:hAnsi="Courier New"/>
          <w:b w:val="0"/>
          <w:sz w:val="16"/>
        </w:rPr>
        <w:tab/>
        <w:tab/>
        <w:tab/>
        <w:t>&lt;cfset arrayAppend(out,{fld="#ARGUMENTS.fieldSet[fld].ordinal#",asc=#asc#})/&gt;</w:t>
      </w:r>
      <w:r>
        <w:br/>
      </w:r>
      <w:r>
        <w:rPr>
          <w:rFonts w:ascii="Courier New" w:hAnsi="Courier New"/>
          <w:b w:val="0"/>
          <w:sz w:val="16"/>
        </w:rPr>
        <w:tab/>
        <w:tab/>
        <w:t>&lt;cfelse&gt;</w:t>
      </w:r>
      <w:r>
        <w:br/>
      </w:r>
      <w:r>
        <w:rPr>
          <w:rFonts w:ascii="Courier New" w:hAnsi="Courier New"/>
          <w:b w:val="0"/>
          <w:sz w:val="16"/>
        </w:rPr>
        <w:tab/>
        <w:tab/>
        <w:tab/>
        <w:t>&lt;cfthrow  type="InvalidParamValue" message="Invalid orderBy field"/&gt;</w:t>
      </w:r>
      <w:r>
        <w:br/>
      </w:r>
      <w:r>
        <w:rPr>
          <w:rFonts w:ascii="Courier New" w:hAnsi="Courier New"/>
          <w:b w:val="0"/>
          <w:sz w:val="16"/>
        </w:rPr>
        <w:tab/>
        <w:tab/>
        <w:t>&lt;/cfif&gt;</w:t>
        <w:tab/>
        <w:tab/>
      </w:r>
      <w:r>
        <w:br/>
      </w:r>
      <w:r>
        <w:rPr>
          <w:rFonts w:ascii="Courier New" w:hAnsi="Courier New"/>
          <w:b w:val="0"/>
          <w:sz w:val="16"/>
        </w:rPr>
        <w:tab/>
        <w:t>&lt;/cfloop&gt;</w:t>
      </w:r>
      <w:r>
        <w:br/>
      </w:r>
      <w:r>
        <w:rPr>
          <w:rFonts w:ascii="Courier New" w:hAnsi="Courier New"/>
          <w:b w:val="0"/>
          <w:sz w:val="16"/>
        </w:rPr>
        <w:tab/>
        <w:t>&lt;cfreturn out/&gt;</w:t>
      </w:r>
      <w:r>
        <w:br/>
      </w:r>
      <w:r>
        <w:rPr>
          <w:rFonts w:ascii="Courier New" w:hAnsi="Courier New"/>
          <w:b w:val="0"/>
          <w:sz w:val="16"/>
        </w:rPr>
        <w:t>&lt;/cffunction&gt;</w:t>
      </w:r>
      <w:r>
        <w:br/>
      </w:r>
      <w:r>
        <w:rPr>
          <w:rFonts w:ascii="Courier New" w:hAnsi="Courier New"/>
          <w:b w:val="0"/>
          <w:sz w:val="16"/>
        </w:rPr>
        <w:t>&lt;cffunction name="query4json" access="public" returntype="any" output="false"</w:t>
      </w:r>
      <w:r>
        <w:br/>
      </w:r>
      <w:r>
        <w:rPr>
          <w:rFonts w:ascii="Courier New" w:hAnsi="Courier New"/>
          <w:b w:val="0"/>
          <w:sz w:val="16"/>
        </w:rPr>
        <w:tab/>
        <w:t>hint="Преобразует query в массив структур. Имена ключей приводятся к нижнему регистру, пустые поля считаются null"&gt;</w:t>
      </w:r>
      <w:r>
        <w:br/>
      </w:r>
      <w:r>
        <w:rPr>
          <w:rFonts w:ascii="Courier New" w:hAnsi="Courier New"/>
          <w:b w:val="0"/>
          <w:sz w:val="16"/>
        </w:rPr>
      </w:r>
      <w:r>
        <w:br/>
      </w:r>
      <w:r>
        <w:rPr>
          <w:rFonts w:ascii="Courier New" w:hAnsi="Courier New"/>
          <w:b w:val="0"/>
          <w:sz w:val="16"/>
        </w:rPr>
        <w:tab/>
        <w:t>&lt;cfargument name="Query" type="query" required="true" /&gt;</w:t>
      </w:r>
      <w:r>
        <w:br/>
      </w:r>
      <w:r>
        <w:rPr>
          <w:rFonts w:ascii="Courier New" w:hAnsi="Courier New"/>
          <w:b w:val="0"/>
          <w:sz w:val="16"/>
        </w:rPr>
        <w:tab/>
      </w:r>
      <w:r>
        <w:br/>
      </w:r>
      <w:r>
        <w:rPr>
          <w:rFonts w:ascii="Courier New" w:hAnsi="Courier New"/>
          <w:b w:val="0"/>
          <w:sz w:val="16"/>
        </w:rPr>
        <w:tab/>
        <w:t>&lt;cfset var out=arrayNew(1)/&gt;</w:t>
      </w:r>
      <w:r>
        <w:br/>
      </w:r>
      <w:r>
        <w:rPr>
          <w:rFonts w:ascii="Courier New" w:hAnsi="Courier New"/>
          <w:b w:val="0"/>
          <w:sz w:val="16"/>
        </w:rPr>
        <w:tab/>
        <w:t>&lt;cfset var i=0/&gt;</w:t>
      </w:r>
      <w:r>
        <w:br/>
      </w:r>
      <w:r>
        <w:rPr>
          <w:rFonts w:ascii="Courier New" w:hAnsi="Courier New"/>
          <w:b w:val="0"/>
          <w:sz w:val="16"/>
        </w:rPr>
        <w:tab/>
      </w:r>
      <w:r>
        <w:br/>
      </w:r>
      <w:r>
        <w:rPr>
          <w:rFonts w:ascii="Courier New" w:hAnsi="Courier New"/>
          <w:b w:val="0"/>
          <w:sz w:val="16"/>
        </w:rPr>
        <w:tab/>
        <w:t>&lt;cfloop query=ARGUMENTS.Query&gt;</w:t>
      </w:r>
      <w:r>
        <w:br/>
      </w:r>
      <w:r>
        <w:rPr>
          <w:rFonts w:ascii="Courier New" w:hAnsi="Courier New"/>
          <w:b w:val="0"/>
          <w:sz w:val="16"/>
        </w:rPr>
        <w:tab/>
        <w:tab/>
        <w:t>&lt;cfset i=i+1/&gt;</w:t>
      </w:r>
      <w:r>
        <w:br/>
      </w:r>
      <w:r>
        <w:rPr>
          <w:rFonts w:ascii="Courier New" w:hAnsi="Courier New"/>
          <w:b w:val="0"/>
          <w:sz w:val="16"/>
        </w:rPr>
        <w:tab/>
        <w:tab/>
        <w:t>&lt;cfset out[i]=structNew()/&gt;</w:t>
      </w:r>
      <w:r>
        <w:br/>
      </w:r>
      <w:r>
        <w:rPr>
          <w:rFonts w:ascii="Courier New" w:hAnsi="Courier New"/>
          <w:b w:val="0"/>
          <w:sz w:val="16"/>
        </w:rPr>
        <w:tab/>
        <w:tab/>
        <w:t>&lt;cfloop list=#ARGUMENTS.Query.ColumnList# index="local.col"&gt;</w:t>
      </w:r>
      <w:r>
        <w:br/>
      </w:r>
      <w:r>
        <w:rPr>
          <w:rFonts w:ascii="Courier New" w:hAnsi="Courier New"/>
          <w:b w:val="0"/>
          <w:sz w:val="16"/>
        </w:rPr>
        <w:tab/>
        <w:tab/>
        <w:tab/>
        <w:t>&lt;cfset var value=ARGUMENTS.Query[local.col][currentRow]/&gt;</w:t>
      </w:r>
      <w:r>
        <w:br/>
      </w:r>
      <w:r>
        <w:rPr>
          <w:rFonts w:ascii="Courier New" w:hAnsi="Courier New"/>
          <w:b w:val="0"/>
          <w:sz w:val="16"/>
        </w:rPr>
        <w:tab/>
        <w:tab/>
        <w:tab/>
        <w:t>&lt;cfif isEmpty(value)&gt;</w:t>
      </w:r>
      <w:r>
        <w:br/>
      </w:r>
      <w:r>
        <w:rPr>
          <w:rFonts w:ascii="Courier New" w:hAnsi="Courier New"/>
          <w:b w:val="0"/>
          <w:sz w:val="16"/>
        </w:rPr>
        <w:tab/>
        <w:tab/>
        <w:tab/>
        <w:tab/>
        <w:t>&lt;cfset out[i][local.col]=javacast('null','')/&gt;</w:t>
      </w:r>
      <w:r>
        <w:br/>
      </w:r>
      <w:r>
        <w:rPr>
          <w:rFonts w:ascii="Courier New" w:hAnsi="Courier New"/>
          <w:b w:val="0"/>
          <w:sz w:val="16"/>
        </w:rPr>
        <w:tab/>
        <w:tab/>
        <w:tab/>
        <w:t>&lt;cfelse&gt;</w:t>
      </w:r>
      <w:r>
        <w:br/>
      </w:r>
      <w:r>
        <w:rPr>
          <w:rFonts w:ascii="Courier New" w:hAnsi="Courier New"/>
          <w:b w:val="0"/>
          <w:sz w:val="16"/>
        </w:rPr>
        <w:tab/>
        <w:tab/>
        <w:tab/>
        <w:tab/>
        <w:t>&lt;cfset out[i][local.col]=ARGUMENTS.Query[local.col][currentRow]/&gt;</w:t>
      </w:r>
      <w:r>
        <w:br/>
      </w:r>
      <w:r>
        <w:rPr>
          <w:rFonts w:ascii="Courier New" w:hAnsi="Courier New"/>
          <w:b w:val="0"/>
          <w:sz w:val="16"/>
        </w:rPr>
        <w:tab/>
        <w:tab/>
        <w:tab/>
        <w:t>&lt;/cfif&gt;</w:t>
      </w:r>
      <w:r>
        <w:br/>
      </w:r>
      <w:r>
        <w:rPr>
          <w:rFonts w:ascii="Courier New" w:hAnsi="Courier New"/>
          <w:b w:val="0"/>
          <w:sz w:val="16"/>
        </w:rPr>
        <w:tab/>
        <w:tab/>
        <w:t>&lt;/cfloop&gt;</w:t>
      </w:r>
      <w:r>
        <w:br/>
      </w:r>
      <w:r>
        <w:rPr>
          <w:rFonts w:ascii="Courier New" w:hAnsi="Courier New"/>
          <w:b w:val="0"/>
          <w:sz w:val="16"/>
        </w:rPr>
        <w:tab/>
        <w:t>&lt;/cfloop&gt;</w:t>
        <w:tab/>
      </w:r>
      <w:r>
        <w:br/>
      </w:r>
      <w:r>
        <w:rPr>
          <w:rFonts w:ascii="Courier New" w:hAnsi="Courier New"/>
          <w:b w:val="0"/>
          <w:sz w:val="16"/>
        </w:rPr>
        <w:tab/>
      </w:r>
      <w:r>
        <w:br/>
      </w:r>
      <w:r>
        <w:rPr>
          <w:rFonts w:ascii="Courier New" w:hAnsi="Courier New"/>
          <w:b w:val="0"/>
          <w:sz w:val="16"/>
        </w:rPr>
        <w:tab/>
        <w:t>&lt;cfreturn(out)/&gt;</w:t>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r>
      <w:r>
        <w:br/>
      </w:r>
      <w:r>
        <w:rPr>
          <w:rFonts w:ascii="Courier New" w:hAnsi="Courier New"/>
          <w:b w:val="0"/>
          <w:sz w:val="16"/>
        </w:rPr>
        <w:t xml:space="preserve">&lt;cffunction name="snake2camel" </w:t>
      </w:r>
      <w:r>
        <w:br/>
      </w:r>
      <w:r>
        <w:rPr>
          <w:rFonts w:ascii="Courier New" w:hAnsi="Courier New"/>
          <w:b w:val="0"/>
          <w:sz w:val="16"/>
        </w:rPr>
        <w:tab/>
        <w:t xml:space="preserve">access="public" </w:t>
      </w:r>
      <w:r>
        <w:br/>
      </w:r>
      <w:r>
        <w:rPr>
          <w:rFonts w:ascii="Courier New" w:hAnsi="Courier New"/>
          <w:b w:val="0"/>
          <w:sz w:val="16"/>
        </w:rPr>
        <w:tab/>
        <w:t xml:space="preserve">returntype="any" </w:t>
      </w:r>
      <w:r>
        <w:br/>
      </w:r>
      <w:r>
        <w:rPr>
          <w:rFonts w:ascii="Courier New" w:hAnsi="Courier New"/>
          <w:b w:val="0"/>
          <w:sz w:val="16"/>
        </w:rPr>
        <w:tab/>
        <w:t>output="false"</w:t>
      </w:r>
      <w:r>
        <w:br/>
      </w:r>
      <w:r>
        <w:rPr>
          <w:rFonts w:ascii="Courier New" w:hAnsi="Courier New"/>
          <w:b w:val="0"/>
          <w:sz w:val="16"/>
        </w:rPr>
        <w:tab/>
        <w:t>hint="Преобразует имя в стиле snake_case в camelCase"&gt;</w:t>
        <w:tab/>
      </w:r>
      <w:r>
        <w:br/>
      </w:r>
      <w:r>
        <w:rPr>
          <w:rFonts w:ascii="Courier New" w:hAnsi="Courier New"/>
          <w:b w:val="0"/>
          <w:sz w:val="16"/>
        </w:rPr>
        <w:tab/>
        <w:t>&lt;cfargument name="snake" type="string" required="true" /&gt;</w:t>
      </w:r>
      <w:r>
        <w:br/>
      </w:r>
      <w:r>
        <w:rPr>
          <w:rFonts w:ascii="Courier New" w:hAnsi="Courier New"/>
          <w:b w:val="0"/>
          <w:sz w:val="16"/>
        </w:rPr>
        <w:tab/>
        <w:t>&lt;cfreturn #reReplace(ARGUMENTS.snake,"_([a-z])","\u\1","ALL")#/&gt;</w:t>
        <w:tab/>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r>
      <w:r>
        <w:br/>
      </w:r>
      <w:r>
        <w:rPr>
          <w:rFonts w:ascii="Courier New" w:hAnsi="Courier New"/>
          <w:b w:val="0"/>
          <w:sz w:val="16"/>
        </w:rPr>
        <w:t xml:space="preserve">&lt;cffunction name="camel2snake" </w:t>
      </w:r>
      <w:r>
        <w:br/>
      </w:r>
      <w:r>
        <w:rPr>
          <w:rFonts w:ascii="Courier New" w:hAnsi="Courier New"/>
          <w:b w:val="0"/>
          <w:sz w:val="16"/>
        </w:rPr>
        <w:tab/>
        <w:t xml:space="preserve">access="public" </w:t>
      </w:r>
      <w:r>
        <w:br/>
      </w:r>
      <w:r>
        <w:rPr>
          <w:rFonts w:ascii="Courier New" w:hAnsi="Courier New"/>
          <w:b w:val="0"/>
          <w:sz w:val="16"/>
        </w:rPr>
        <w:tab/>
        <w:t xml:space="preserve">returntype="any" </w:t>
      </w:r>
      <w:r>
        <w:br/>
      </w:r>
      <w:r>
        <w:rPr>
          <w:rFonts w:ascii="Courier New" w:hAnsi="Courier New"/>
          <w:b w:val="0"/>
          <w:sz w:val="16"/>
        </w:rPr>
        <w:tab/>
        <w:t>output="false"</w:t>
      </w:r>
      <w:r>
        <w:br/>
      </w:r>
      <w:r>
        <w:rPr>
          <w:rFonts w:ascii="Courier New" w:hAnsi="Courier New"/>
          <w:b w:val="0"/>
          <w:sz w:val="16"/>
        </w:rPr>
        <w:tab/>
        <w:t>hint="Преобразует имя в стиле camelCase в snake_case"&gt;</w:t>
        <w:tab/>
      </w:r>
      <w:r>
        <w:br/>
      </w:r>
      <w:r>
        <w:rPr>
          <w:rFonts w:ascii="Courier New" w:hAnsi="Courier New"/>
          <w:b w:val="0"/>
          <w:sz w:val="16"/>
        </w:rPr>
        <w:tab/>
        <w:t>&lt;cfargument name="snake" type="string" required="true" /&gt;</w:t>
      </w:r>
      <w:r>
        <w:br/>
      </w:r>
      <w:r>
        <w:rPr>
          <w:rFonts w:ascii="Courier New" w:hAnsi="Courier New"/>
          <w:b w:val="0"/>
          <w:sz w:val="16"/>
        </w:rPr>
        <w:tab/>
        <w:t>&lt;cfreturn #reReplace(ARGUMENTS.snake,"([A-Z])","_\l\1","ALL")#/&gt;</w:t>
        <w:tab/>
      </w:r>
      <w:r>
        <w:br/>
      </w:r>
      <w:r>
        <w:rPr>
          <w:rFonts w:ascii="Courier New" w:hAnsi="Courier New"/>
          <w:b w:val="0"/>
          <w:sz w:val="16"/>
        </w:rPr>
        <w:t>&lt;/cffunction&gt;</w:t>
        <w:tab/>
      </w:r>
      <w:r>
        <w:br/>
      </w:r>
      <w:r>
        <w:rPr>
          <w:rFonts w:ascii="Courier New" w:hAnsi="Courier New"/>
          <w:b w:val="0"/>
          <w:sz w:val="16"/>
        </w:rPr>
      </w:r>
      <w:r>
        <w:br/>
      </w:r>
      <w:r>
        <w:rPr>
          <w:rFonts w:ascii="Courier New" w:hAnsi="Courier New"/>
          <w:b w:val="0"/>
          <w:sz w:val="16"/>
        </w:rPr>
        <w:t>&lt;cffunction name="formatMessage"</w:t>
      </w:r>
      <w:r>
        <w:br/>
      </w:r>
      <w:r>
        <w:rPr>
          <w:rFonts w:ascii="Courier New" w:hAnsi="Courier New"/>
          <w:b w:val="0"/>
          <w:sz w:val="16"/>
        </w:rPr>
        <w:tab/>
        <w:t xml:space="preserve">access="public" </w:t>
      </w:r>
      <w:r>
        <w:br/>
      </w:r>
      <w:r>
        <w:rPr>
          <w:rFonts w:ascii="Courier New" w:hAnsi="Courier New"/>
          <w:b w:val="0"/>
          <w:sz w:val="16"/>
        </w:rPr>
        <w:tab/>
        <w:t xml:space="preserve">returntype="any" </w:t>
      </w:r>
      <w:r>
        <w:br/>
      </w:r>
      <w:r>
        <w:rPr>
          <w:rFonts w:ascii="Courier New" w:hAnsi="Courier New"/>
          <w:b w:val="0"/>
          <w:sz w:val="16"/>
        </w:rPr>
        <w:tab/>
        <w:t>output="true"</w:t>
      </w:r>
      <w:r>
        <w:br/>
      </w:r>
      <w:r>
        <w:rPr>
          <w:rFonts w:ascii="Courier New" w:hAnsi="Courier New"/>
          <w:b w:val="0"/>
          <w:sz w:val="16"/>
        </w:rPr>
        <w:tab/>
        <w:t>hint="Форматирует сообщение для вывода"&gt;</w:t>
        <w:tab/>
        <w:tab/>
      </w:r>
      <w:r>
        <w:br/>
      </w:r>
      <w:r>
        <w:rPr>
          <w:rFonts w:ascii="Courier New" w:hAnsi="Courier New"/>
          <w:b w:val="0"/>
          <w:sz w:val="16"/>
        </w:rPr>
        <w:tab/>
      </w:r>
      <w:r>
        <w:br/>
      </w:r>
      <w:r>
        <w:rPr>
          <w:rFonts w:ascii="Courier New" w:hAnsi="Courier New"/>
          <w:b w:val="0"/>
          <w:sz w:val="16"/>
        </w:rPr>
        <w:tab/>
        <w:t>&lt;cfargument name="message" type="string" required="true" /&gt;</w:t>
      </w:r>
      <w:r>
        <w:br/>
      </w:r>
      <w:r>
        <w:rPr>
          <w:rFonts w:ascii="Courier New" w:hAnsi="Courier New"/>
          <w:b w:val="0"/>
          <w:sz w:val="16"/>
        </w:rPr>
        <w:tab/>
        <w:t>&lt;cfargument name="title" type="string" required="false" /&gt;</w:t>
      </w:r>
      <w:r>
        <w:br/>
      </w:r>
      <w:r>
        <w:rPr>
          <w:rFonts w:ascii="Courier New" w:hAnsi="Courier New"/>
          <w:b w:val="0"/>
          <w:sz w:val="16"/>
        </w:rPr>
      </w:r>
      <w:r>
        <w:br/>
      </w:r>
      <w:r>
        <w:rPr>
          <w:rFonts w:ascii="Courier New" w:hAnsi="Courier New"/>
          <w:b w:val="0"/>
          <w:sz w:val="16"/>
        </w:rPr>
        <w:tab/>
        <w:t>&lt;cfset var title=structKeyExists(ARGUMENTS,"title") ? #ARGUMENTS.title# : #ARGUMENTS.message# /&gt;</w:t>
        <w:tab/>
      </w:r>
      <w:r>
        <w:br/>
      </w:r>
      <w:r>
        <w:rPr>
          <w:rFonts w:ascii="Courier New" w:hAnsi="Courier New"/>
          <w:b w:val="0"/>
          <w:sz w:val="16"/>
        </w:rPr>
        <w:tab/>
      </w:r>
      <w:r>
        <w:br/>
      </w:r>
      <w:r>
        <w:rPr>
          <w:rFonts w:ascii="Courier New" w:hAnsi="Courier New"/>
          <w:b w:val="0"/>
          <w:sz w:val="16"/>
        </w:rPr>
        <w:tab/>
        <w:t>&lt;cfreturn {type="about:blank", title="#title#", detail="#ARGUMENTS.message#"}/&gt;</w:t>
      </w:r>
      <w:r>
        <w:br/>
      </w:r>
      <w:r>
        <w:rPr>
          <w:rFonts w:ascii="Courier New" w:hAnsi="Courier New"/>
          <w:b w:val="0"/>
          <w:sz w:val="16"/>
        </w:rPr>
        <w:t>&lt;/cffunction&gt;</w:t>
      </w:r>
      <w:r>
        <w:br/>
      </w:r>
      <w:r>
        <w:rPr>
          <w:rFonts w:ascii="Courier New" w:hAnsi="Courier New"/>
          <w:b w:val="0"/>
          <w:sz w:val="16"/>
        </w:rPr>
      </w:r>
      <w:r>
        <w:br/>
      </w:r>
      <w:r>
        <w:rPr>
          <w:rFonts w:ascii="Courier New" w:hAnsi="Courier New"/>
          <w:b w:val="0"/>
          <w:sz w:val="16"/>
        </w:rPr>
      </w:r>
      <w:r>
        <w:br/>
      </w:r>
      <w:r>
        <w:rPr>
          <w:rFonts w:ascii="Courier New" w:hAnsi="Courier New"/>
          <w:b w:val="0"/>
          <w:sz w:val="16"/>
        </w:rPr>
        <w:t xml:space="preserve">&lt;cffunction name="formatException" </w:t>
      </w:r>
      <w:r>
        <w:br/>
      </w:r>
      <w:r>
        <w:rPr>
          <w:rFonts w:ascii="Courier New" w:hAnsi="Courier New"/>
          <w:b w:val="0"/>
          <w:sz w:val="16"/>
        </w:rPr>
        <w:tab/>
        <w:t xml:space="preserve">access="public" </w:t>
      </w:r>
      <w:r>
        <w:br/>
      </w:r>
      <w:r>
        <w:rPr>
          <w:rFonts w:ascii="Courier New" w:hAnsi="Courier New"/>
          <w:b w:val="0"/>
          <w:sz w:val="16"/>
        </w:rPr>
        <w:tab/>
        <w:t xml:space="preserve">returntype="any" </w:t>
      </w:r>
      <w:r>
        <w:br/>
      </w:r>
      <w:r>
        <w:rPr>
          <w:rFonts w:ascii="Courier New" w:hAnsi="Courier New"/>
          <w:b w:val="0"/>
          <w:sz w:val="16"/>
        </w:rPr>
        <w:tab/>
        <w:t>output="true"</w:t>
      </w:r>
      <w:r>
        <w:br/>
      </w:r>
      <w:r>
        <w:rPr>
          <w:rFonts w:ascii="Courier New" w:hAnsi="Courier New"/>
          <w:b w:val="0"/>
          <w:sz w:val="16"/>
        </w:rPr>
        <w:tab/>
        <w:t>hint="Форматирует исключение для вывода"&gt;</w:t>
        <w:tab/>
        <w:tab/>
      </w:r>
      <w:r>
        <w:br/>
      </w:r>
      <w:r>
        <w:rPr>
          <w:rFonts w:ascii="Courier New" w:hAnsi="Courier New"/>
          <w:b w:val="0"/>
          <w:sz w:val="16"/>
        </w:rPr>
        <w:tab/>
      </w:r>
      <w:r>
        <w:br/>
      </w:r>
      <w:r>
        <w:rPr>
          <w:rFonts w:ascii="Courier New" w:hAnsi="Courier New"/>
          <w:b w:val="0"/>
          <w:sz w:val="16"/>
        </w:rPr>
        <w:tab/>
        <w:t>&lt;cfargument name="ex" type="struct" required="true" /&gt;</w:t>
      </w:r>
      <w:r>
        <w:br/>
      </w:r>
      <w:r>
        <w:rPr>
          <w:rFonts w:ascii="Courier New" w:hAnsi="Courier New"/>
          <w:b w:val="0"/>
          <w:sz w:val="16"/>
        </w:rPr>
        <w:tab/>
        <w:t>&lt;cfargument name="title" type="string" required="false" /&gt;</w:t>
      </w:r>
      <w:r>
        <w:br/>
      </w:r>
      <w:r>
        <w:rPr>
          <w:rFonts w:ascii="Courier New" w:hAnsi="Courier New"/>
          <w:b w:val="0"/>
          <w:sz w:val="16"/>
        </w:rPr>
        <w:tab/>
      </w:r>
      <w:r>
        <w:br/>
      </w:r>
      <w:r>
        <w:rPr>
          <w:rFonts w:ascii="Courier New" w:hAnsi="Courier New"/>
          <w:b w:val="0"/>
          <w:sz w:val="16"/>
        </w:rPr>
        <w:tab/>
        <w:t>&lt;cfset var detail = listAppend(#ARGUMENTS.ex.message#,#ARGUMENTS.ex.detail#,": " )/&gt;</w:t>
      </w:r>
      <w:r>
        <w:br/>
      </w:r>
      <w:r>
        <w:rPr>
          <w:rFonts w:ascii="Courier New" w:hAnsi="Courier New"/>
          <w:b w:val="0"/>
          <w:sz w:val="16"/>
        </w:rPr>
        <w:tab/>
        <w:t>&lt;cfset var title = structKeyExists(ARGUMENTS,"title") ? #ARGUMENTS.title# : #ARGUMENTS.ex.message# /&gt;</w:t>
        <w:tab/>
      </w:r>
      <w:r>
        <w:br/>
      </w:r>
      <w:r>
        <w:rPr>
          <w:rFonts w:ascii="Courier New" w:hAnsi="Courier New"/>
          <w:b w:val="0"/>
          <w:sz w:val="16"/>
        </w:rPr>
        <w:tab/>
      </w:r>
      <w:r>
        <w:br/>
      </w:r>
      <w:r>
        <w:rPr>
          <w:rFonts w:ascii="Courier New" w:hAnsi="Courier New"/>
          <w:b w:val="0"/>
          <w:sz w:val="16"/>
        </w:rPr>
        <w:tab/>
        <w:t>&lt;cfreturn formatMessage(detail, title) /&gt;</w:t>
      </w:r>
      <w:r>
        <w:br/>
      </w:r>
      <w:r>
        <w:rPr>
          <w:rFonts w:ascii="Courier New" w:hAnsi="Courier New"/>
          <w:b w:val="0"/>
          <w:sz w:val="16"/>
        </w:rPr>
        <w:t>&lt;/cffunction&gt;</w:t>
        <w:tab/>
      </w:r>
      <w:r>
        <w:br/>
      </w:r>
      <w:r>
        <w:rPr>
          <w:rFonts w:ascii="Courier New" w:hAnsi="Courier New"/>
          <w:b w:val="0"/>
          <w:sz w:val="16"/>
        </w:rPr>
      </w:r>
      <w:r>
        <w:br/>
      </w:r>
      <w:r>
        <w:rPr>
          <w:rFonts w:ascii="Courier New" w:hAnsi="Courier New"/>
          <w:b w:val="0"/>
          <w:sz w:val="16"/>
        </w:rPr>
        <w:t xml:space="preserve">&lt;cffunction name="formatBadRequestError" </w:t>
      </w:r>
      <w:r>
        <w:br/>
      </w:r>
      <w:r>
        <w:rPr>
          <w:rFonts w:ascii="Courier New" w:hAnsi="Courier New"/>
          <w:b w:val="0"/>
          <w:sz w:val="16"/>
        </w:rPr>
        <w:tab/>
        <w:t xml:space="preserve">access="public" </w:t>
      </w:r>
      <w:r>
        <w:br/>
      </w:r>
      <w:r>
        <w:rPr>
          <w:rFonts w:ascii="Courier New" w:hAnsi="Courier New"/>
          <w:b w:val="0"/>
          <w:sz w:val="16"/>
        </w:rPr>
        <w:tab/>
        <w:t xml:space="preserve">returntype="any" </w:t>
      </w:r>
      <w:r>
        <w:br/>
      </w:r>
      <w:r>
        <w:rPr>
          <w:rFonts w:ascii="Courier New" w:hAnsi="Courier New"/>
          <w:b w:val="0"/>
          <w:sz w:val="16"/>
        </w:rPr>
        <w:tab/>
        <w:t>output="true"</w:t>
      </w:r>
      <w:r>
        <w:br/>
      </w:r>
      <w:r>
        <w:rPr>
          <w:rFonts w:ascii="Courier New" w:hAnsi="Courier New"/>
          <w:b w:val="0"/>
          <w:sz w:val="16"/>
        </w:rPr>
        <w:tab/>
        <w:t>hint="Форматирует ошибку Bad Request"&gt;</w:t>
        <w:tab/>
        <w:tab/>
      </w:r>
      <w:r>
        <w:br/>
      </w:r>
      <w:r>
        <w:rPr>
          <w:rFonts w:ascii="Courier New" w:hAnsi="Courier New"/>
          <w:b w:val="0"/>
          <w:sz w:val="16"/>
        </w:rPr>
        <w:tab/>
      </w:r>
      <w:r>
        <w:br/>
      </w:r>
      <w:r>
        <w:rPr>
          <w:rFonts w:ascii="Courier New" w:hAnsi="Courier New"/>
          <w:b w:val="0"/>
          <w:sz w:val="16"/>
        </w:rPr>
        <w:tab/>
        <w:t>&lt;cfargument name="ex" type="struct" required="true" /&gt;</w:t>
      </w:r>
      <w:r>
        <w:br/>
      </w:r>
      <w:r>
        <w:rPr>
          <w:rFonts w:ascii="Courier New" w:hAnsi="Courier New"/>
          <w:b w:val="0"/>
          <w:sz w:val="16"/>
        </w:rPr>
        <w:tab/>
      </w:r>
      <w:r>
        <w:br/>
      </w:r>
      <w:r>
        <w:rPr>
          <w:rFonts w:ascii="Courier New" w:hAnsi="Courier New"/>
          <w:b w:val="0"/>
          <w:sz w:val="16"/>
        </w:rPr>
        <w:tab/>
        <w:t>&lt;cfset var detail=listAppend(#ARGUMENTS.ex.message#,#ARGUMENTS.ex.detail#,":" )/&gt;</w:t>
      </w:r>
      <w:r>
        <w:br/>
      </w:r>
      <w:r>
        <w:rPr>
          <w:rFonts w:ascii="Courier New" w:hAnsi="Courier New"/>
          <w:b w:val="0"/>
          <w:sz w:val="16"/>
        </w:rPr>
        <w:tab/>
      </w:r>
      <w:r>
        <w:br/>
      </w:r>
      <w:r>
        <w:rPr>
          <w:rFonts w:ascii="Courier New" w:hAnsi="Courier New"/>
          <w:b w:val="0"/>
          <w:sz w:val="16"/>
        </w:rPr>
        <w:tab/>
        <w:t>&lt;cfreturn {type="about:blank", title="Bad Request", detail="#detail#"}/&gt;</w:t>
      </w:r>
      <w:r>
        <w:br/>
      </w:r>
      <w:r>
        <w:rPr>
          <w:rFonts w:ascii="Courier New" w:hAnsi="Courier New"/>
          <w:b w:val="0"/>
          <w:sz w:val="16"/>
        </w:rPr>
        <w:t>&lt;/cffunction&gt;</w:t>
        <w:tab/>
      </w:r>
      <w:r>
        <w:br/>
      </w:r>
      <w:r>
        <w:rPr>
          <w:rFonts w:ascii="Courier New" w:hAnsi="Courier New"/>
          <w:b w:val="0"/>
          <w:sz w:val="16"/>
        </w:rPr>
      </w:r>
      <w:r>
        <w:br/>
      </w:r>
      <w:r>
        <w:rPr>
          <w:rFonts w:ascii="Courier New" w:hAnsi="Courier New"/>
          <w:b w:val="0"/>
          <w:sz w:val="16"/>
        </w:rPr>
        <w:tab/>
        <w:t>&lt;cffunction name="isValidX"</w:t>
      </w:r>
      <w:r>
        <w:br/>
      </w:r>
      <w:r>
        <w:rPr>
          <w:rFonts w:ascii="Courier New" w:hAnsi="Courier New"/>
          <w:b w:val="0"/>
          <w:sz w:val="16"/>
        </w:rPr>
        <w:tab/>
        <w:tab/>
        <w:t>access="private"</w:t>
      </w:r>
      <w:r>
        <w:br/>
      </w:r>
      <w:r>
        <w:rPr>
          <w:rFonts w:ascii="Courier New" w:hAnsi="Courier New"/>
          <w:b w:val="0"/>
          <w:sz w:val="16"/>
        </w:rPr>
        <w:tab/>
        <w:tab/>
        <w:t xml:space="preserve">returntype="boolean" </w:t>
      </w:r>
      <w:r>
        <w:br/>
      </w:r>
      <w:r>
        <w:rPr>
          <w:rFonts w:ascii="Courier New" w:hAnsi="Courier New"/>
          <w:b w:val="0"/>
          <w:sz w:val="16"/>
        </w:rPr>
        <w:tab/>
        <w:tab/>
        <w:t>output="false"</w:t>
      </w:r>
      <w:r>
        <w:br/>
      </w:r>
      <w:r>
        <w:rPr>
          <w:rFonts w:ascii="Courier New" w:hAnsi="Courier New"/>
          <w:b w:val="0"/>
          <w:sz w:val="16"/>
        </w:rPr>
        <w:tab/>
        <w:tab/>
        <w:t>&gt;</w:t>
      </w:r>
      <w:r>
        <w:br/>
      </w:r>
      <w:r>
        <w:rPr>
          <w:rFonts w:ascii="Courier New" w:hAnsi="Courier New"/>
          <w:b w:val="0"/>
          <w:sz w:val="16"/>
        </w:rPr>
        <w:tab/>
        <w:tab/>
        <w:t>&lt;cfargument name="type" required=true/&gt;</w:t>
      </w:r>
      <w:r>
        <w:br/>
      </w:r>
      <w:r>
        <w:rPr>
          <w:rFonts w:ascii="Courier New" w:hAnsi="Courier New"/>
          <w:b w:val="0"/>
          <w:sz w:val="16"/>
        </w:rPr>
        <w:tab/>
        <w:tab/>
        <w:t>&lt;cfargument name="value" required=true/&gt;</w:t>
      </w:r>
      <w:r>
        <w:br/>
      </w:r>
      <w:r>
        <w:rPr>
          <w:rFonts w:ascii="Courier New" w:hAnsi="Courier New"/>
          <w:b w:val="0"/>
          <w:sz w:val="16"/>
        </w:rPr>
        <w:tab/>
        <w:tab/>
      </w:r>
      <w:r>
        <w:br/>
      </w:r>
      <w:r>
        <w:rPr>
          <w:rFonts w:ascii="Courier New" w:hAnsi="Courier New"/>
          <w:b w:val="0"/>
          <w:sz w:val="16"/>
        </w:rPr>
        <w:tab/>
        <w:tab/>
        <w:t>&lt;cfif arguments.type EQ 'json'&gt;</w:t>
      </w:r>
      <w:r>
        <w:br/>
      </w:r>
      <w:r>
        <w:rPr>
          <w:rFonts w:ascii="Courier New" w:hAnsi="Courier New"/>
          <w:b w:val="0"/>
          <w:sz w:val="16"/>
        </w:rPr>
        <w:tab/>
        <w:tab/>
        <w:tab/>
        <w:t>&lt;cfreturn isJson(arguments.value)/&gt;</w:t>
      </w:r>
      <w:r>
        <w:br/>
      </w:r>
      <w:r>
        <w:rPr>
          <w:rFonts w:ascii="Courier New" w:hAnsi="Courier New"/>
          <w:b w:val="0"/>
          <w:sz w:val="16"/>
        </w:rPr>
        <w:tab/>
        <w:tab/>
        <w:t>&lt;cfelse&gt;</w:t>
      </w:r>
      <w:r>
        <w:br/>
      </w:r>
      <w:r>
        <w:rPr>
          <w:rFonts w:ascii="Courier New" w:hAnsi="Courier New"/>
          <w:b w:val="0"/>
          <w:sz w:val="16"/>
        </w:rPr>
        <w:tab/>
        <w:tab/>
        <w:tab/>
        <w:t>&lt;cfreturn isValid(arguments.type, arguments.value)/&gt;</w:t>
      </w:r>
      <w:r>
        <w:br/>
      </w:r>
      <w:r>
        <w:rPr>
          <w:rFonts w:ascii="Courier New" w:hAnsi="Courier New"/>
          <w:b w:val="0"/>
          <w:sz w:val="16"/>
        </w:rPr>
        <w:tab/>
        <w:tab/>
        <w:t>&lt;/cfif&gt;</w:t>
      </w:r>
      <w:r>
        <w:br/>
      </w:r>
      <w:r>
        <w:rPr>
          <w:rFonts w:ascii="Courier New" w:hAnsi="Courier New"/>
          <w:b w:val="0"/>
          <w:sz w:val="16"/>
        </w:rPr>
        <w:tab/>
        <w:t>&lt;/cffunction&gt;</w:t>
      </w:r>
      <w:r>
        <w:br/>
      </w:r>
      <w:r>
        <w:rPr>
          <w:rFonts w:ascii="Courier New" w:hAnsi="Courier New"/>
          <w:b w:val="0"/>
          <w:sz w:val="16"/>
        </w:rPr>
        <w:tab/>
        <w:tab/>
      </w:r>
      <w:r>
        <w:br/>
      </w:r>
      <w:r>
        <w:rPr>
          <w:rFonts w:ascii="Courier New" w:hAnsi="Courier New"/>
          <w:b w:val="0"/>
          <w:sz w:val="16"/>
        </w:rPr>
        <w:tab/>
        <w:t>&lt;cffunction name="validateField"</w:t>
      </w:r>
      <w:r>
        <w:br/>
      </w:r>
      <w:r>
        <w:rPr>
          <w:rFonts w:ascii="Courier New" w:hAnsi="Courier New"/>
          <w:b w:val="0"/>
          <w:sz w:val="16"/>
        </w:rPr>
        <w:tab/>
        <w:tab/>
        <w:t xml:space="preserve">access="public" </w:t>
      </w:r>
      <w:r>
        <w:br/>
      </w:r>
      <w:r>
        <w:rPr>
          <w:rFonts w:ascii="Courier New" w:hAnsi="Courier New"/>
          <w:b w:val="0"/>
          <w:sz w:val="16"/>
        </w:rPr>
        <w:tab/>
        <w:tab/>
        <w:t xml:space="preserve">returntype="any" </w:t>
      </w:r>
      <w:r>
        <w:br/>
      </w:r>
      <w:r>
        <w:rPr>
          <w:rFonts w:ascii="Courier New" w:hAnsi="Courier New"/>
          <w:b w:val="0"/>
          <w:sz w:val="16"/>
        </w:rPr>
        <w:tab/>
        <w:tab/>
        <w:t>output="false"</w:t>
      </w:r>
      <w:r>
        <w:br/>
      </w:r>
      <w:r>
        <w:rPr>
          <w:rFonts w:ascii="Courier New" w:hAnsi="Courier New"/>
          <w:b w:val="0"/>
          <w:sz w:val="16"/>
        </w:rPr>
        <w:tab/>
        <w:tab/>
        <w:t>hint="Проверяет поле структуры, если оно существует"&gt;</w:t>
        <w:tab/>
      </w:r>
      <w:r>
        <w:br/>
      </w:r>
      <w:r>
        <w:rPr>
          <w:rFonts w:ascii="Courier New" w:hAnsi="Courier New"/>
          <w:b w:val="0"/>
          <w:sz w:val="16"/>
        </w:rPr>
        <w:tab/>
        <w:tab/>
      </w:r>
      <w:r>
        <w:br/>
      </w:r>
      <w:r>
        <w:rPr>
          <w:rFonts w:ascii="Courier New" w:hAnsi="Courier New"/>
          <w:b w:val="0"/>
          <w:sz w:val="16"/>
        </w:rPr>
        <w:tab/>
        <w:tab/>
        <w:t>&lt;cfargument name="struct" type="struct" required=true/&gt;</w:t>
      </w:r>
      <w:r>
        <w:br/>
      </w:r>
      <w:r>
        <w:rPr>
          <w:rFonts w:ascii="Courier New" w:hAnsi="Courier New"/>
          <w:b w:val="0"/>
          <w:sz w:val="16"/>
        </w:rPr>
        <w:tab/>
        <w:tab/>
        <w:t>&lt;cfargument name="name" required=true/&gt;</w:t>
      </w:r>
      <w:r>
        <w:br/>
      </w:r>
      <w:r>
        <w:rPr>
          <w:rFonts w:ascii="Courier New" w:hAnsi="Courier New"/>
          <w:b w:val="0"/>
          <w:sz w:val="16"/>
        </w:rPr>
        <w:tab/>
        <w:tab/>
        <w:t>&lt;cfargument name="type" default="string"/&gt;</w:t>
      </w:r>
      <w:r>
        <w:br/>
      </w:r>
      <w:r>
        <w:rPr>
          <w:rFonts w:ascii="Courier New" w:hAnsi="Courier New"/>
          <w:b w:val="0"/>
          <w:sz w:val="16"/>
        </w:rPr>
        <w:tab/>
        <w:tab/>
        <w:t>&lt;cfargument name="required" type="boolean" default="false"/&gt;</w:t>
      </w:r>
      <w:r>
        <w:br/>
      </w:r>
      <w:r>
        <w:rPr>
          <w:rFonts w:ascii="Courier New" w:hAnsi="Courier New"/>
          <w:b w:val="0"/>
          <w:sz w:val="16"/>
        </w:rPr>
        <w:tab/>
        <w:tab/>
      </w:r>
      <w:r>
        <w:br/>
      </w:r>
      <w:r>
        <w:rPr>
          <w:rFonts w:ascii="Courier New" w:hAnsi="Courier New"/>
          <w:b w:val="0"/>
          <w:sz w:val="16"/>
        </w:rPr>
        <w:tab/>
        <w:tab/>
        <w:t>&lt;cfif structKeyExists(ARGUMENTS.struct, ARGUMENTS.name)&gt;</w:t>
      </w:r>
      <w:r>
        <w:br/>
      </w:r>
      <w:r>
        <w:rPr>
          <w:rFonts w:ascii="Courier New" w:hAnsi="Courier New"/>
          <w:b w:val="0"/>
          <w:sz w:val="16"/>
        </w:rPr>
        <w:tab/>
        <w:tab/>
        <w:tab/>
        <w:t>&lt;cfif NOT isValidX(ARGUMENTS.type, ARGUMENTS.struct[ARGUMENTS.name])&gt;</w:t>
      </w:r>
      <w:r>
        <w:br/>
      </w:r>
      <w:r>
        <w:rPr>
          <w:rFonts w:ascii="Courier New" w:hAnsi="Courier New"/>
          <w:b w:val="0"/>
          <w:sz w:val="16"/>
        </w:rPr>
        <w:tab/>
        <w:tab/>
        <w:tab/>
        <w:tab/>
        <w:t>&lt;cfthrow type="invalidParamValue" message="Parameter validation failed" detail="Supplied value of '#ARGUMENTS.name#' is not a valid #ARGUMENTS.type#"/&gt;</w:t>
      </w:r>
      <w:r>
        <w:br/>
      </w:r>
      <w:r>
        <w:rPr>
          <w:rFonts w:ascii="Courier New" w:hAnsi="Courier New"/>
          <w:b w:val="0"/>
          <w:sz w:val="16"/>
        </w:rPr>
        <w:tab/>
        <w:tab/>
        <w:tab/>
        <w:t>&lt;/cfif&gt;</w:t>
      </w:r>
      <w:r>
        <w:br/>
      </w:r>
      <w:r>
        <w:rPr>
          <w:rFonts w:ascii="Courier New" w:hAnsi="Courier New"/>
          <w:b w:val="0"/>
          <w:sz w:val="16"/>
        </w:rPr>
        <w:tab/>
        <w:tab/>
        <w:t>&lt;cfelse&gt;</w:t>
      </w:r>
      <w:r>
        <w:br/>
      </w:r>
      <w:r>
        <w:rPr>
          <w:rFonts w:ascii="Courier New" w:hAnsi="Courier New"/>
          <w:b w:val="0"/>
          <w:sz w:val="16"/>
        </w:rPr>
        <w:tab/>
        <w:tab/>
        <w:tab/>
        <w:t>&lt;cfif ARGUMENTS.required&gt;</w:t>
      </w:r>
      <w:r>
        <w:br/>
      </w:r>
      <w:r>
        <w:rPr>
          <w:rFonts w:ascii="Courier New" w:hAnsi="Courier New"/>
          <w:b w:val="0"/>
          <w:sz w:val="16"/>
        </w:rPr>
        <w:tab/>
        <w:tab/>
        <w:tab/>
        <w:tab/>
        <w:t>&lt;cfthrow type="invalidParamValue" message="Required field not supplied" detail="Required field #ARGUMENTS.name# not found"/&gt;</w:t>
      </w:r>
      <w:r>
        <w:br/>
      </w:r>
      <w:r>
        <w:rPr>
          <w:rFonts w:ascii="Courier New" w:hAnsi="Courier New"/>
          <w:b w:val="0"/>
          <w:sz w:val="16"/>
        </w:rPr>
        <w:tab/>
        <w:tab/>
        <w:tab/>
        <w:t>&lt;/cfif&gt;</w:t>
      </w:r>
      <w:r>
        <w:br/>
      </w:r>
      <w:r>
        <w:rPr>
          <w:rFonts w:ascii="Courier New" w:hAnsi="Courier New"/>
          <w:b w:val="0"/>
          <w:sz w:val="16"/>
        </w:rPr>
        <w:tab/>
        <w:tab/>
        <w:t>&lt;/cfif&gt;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name="keyExistsAndValid" access="public" returntype="boolean"&gt;</w:t>
      </w:r>
      <w:r>
        <w:br/>
      </w:r>
      <w:r>
        <w:rPr>
          <w:rFonts w:ascii="Courier New" w:hAnsi="Courier New"/>
          <w:b w:val="0"/>
          <w:sz w:val="16"/>
        </w:rPr>
        <w:tab/>
        <w:tab/>
        <w:t>&lt;cfargument name="struct" type="struct" required=true/&gt;</w:t>
      </w:r>
      <w:r>
        <w:br/>
      </w:r>
      <w:r>
        <w:rPr>
          <w:rFonts w:ascii="Courier New" w:hAnsi="Courier New"/>
          <w:b w:val="0"/>
          <w:sz w:val="16"/>
        </w:rPr>
        <w:tab/>
        <w:tab/>
        <w:t>&lt;cfargument name="key" type="string" required=true/&gt;</w:t>
      </w:r>
      <w:r>
        <w:br/>
      </w:r>
      <w:r>
        <w:rPr>
          <w:rFonts w:ascii="Courier New" w:hAnsi="Courier New"/>
          <w:b w:val="0"/>
          <w:sz w:val="16"/>
        </w:rPr>
        <w:tab/>
        <w:tab/>
        <w:t>&lt;cfargument name="type" type="string" required=false/&gt;</w:t>
      </w:r>
      <w:r>
        <w:br/>
      </w:r>
      <w:r>
        <w:rPr>
          <w:rFonts w:ascii="Courier New" w:hAnsi="Courier New"/>
          <w:b w:val="0"/>
          <w:sz w:val="16"/>
        </w:rPr>
        <w:tab/>
        <w:tab/>
        <w:t>&lt;cfargument name="maxLength" type="numeric" required=false hint="Checked for strings only, negative value means no limit"/&gt;</w:t>
      </w:r>
      <w:r>
        <w:br/>
      </w:r>
      <w:r>
        <w:rPr>
          <w:rFonts w:ascii="Courier New" w:hAnsi="Courier New"/>
          <w:b w:val="0"/>
          <w:sz w:val="16"/>
        </w:rPr>
        <w:tab/>
        <w:tab/>
      </w:r>
      <w:r>
        <w:br/>
      </w:r>
      <w:r>
        <w:rPr>
          <w:rFonts w:ascii="Courier New" w:hAnsi="Courier New"/>
          <w:b w:val="0"/>
          <w:sz w:val="16"/>
        </w:rPr>
        <w:tab/>
        <w:tab/>
        <w:t>&lt;cfif structKeyExists(arguments.struct, arguments.key)&gt;</w:t>
      </w:r>
      <w:r>
        <w:br/>
      </w:r>
      <w:r>
        <w:rPr>
          <w:rFonts w:ascii="Courier New" w:hAnsi="Courier New"/>
          <w:b w:val="0"/>
          <w:sz w:val="16"/>
        </w:rPr>
        <w:tab/>
        <w:tab/>
        <w:tab/>
        <w:t>&lt;cfif structKeyExists(arguments, "type")&gt;</w:t>
      </w:r>
      <w:r>
        <w:br/>
      </w:r>
      <w:r>
        <w:rPr>
          <w:rFonts w:ascii="Courier New" w:hAnsi="Courier New"/>
          <w:b w:val="0"/>
          <w:sz w:val="16"/>
        </w:rPr>
        <w:tab/>
        <w:tab/>
        <w:tab/>
        <w:tab/>
        <w:t>&lt;cfset var x=arguments.struct[arguments.key]/&gt;</w:t>
      </w:r>
      <w:r>
        <w:br/>
      </w:r>
      <w:r>
        <w:rPr>
          <w:rFonts w:ascii="Courier New" w:hAnsi="Courier New"/>
          <w:b w:val="0"/>
          <w:sz w:val="16"/>
        </w:rPr>
        <w:tab/>
        <w:tab/>
        <w:tab/>
        <w:tab/>
        <w:t>&lt;cfif isValidX(arguments.type, x)&gt;</w:t>
      </w:r>
      <w:r>
        <w:br/>
      </w:r>
      <w:r>
        <w:rPr>
          <w:rFonts w:ascii="Courier New" w:hAnsi="Courier New"/>
          <w:b w:val="0"/>
          <w:sz w:val="16"/>
        </w:rPr>
        <w:tab/>
        <w:tab/>
        <w:tab/>
        <w:tab/>
        <w:tab/>
        <w:t>&lt;cfif lCase(arguments.type) EQ "string"&gt;</w:t>
      </w:r>
      <w:r>
        <w:br/>
      </w:r>
      <w:r>
        <w:rPr>
          <w:rFonts w:ascii="Courier New" w:hAnsi="Courier New"/>
          <w:b w:val="0"/>
          <w:sz w:val="16"/>
        </w:rPr>
        <w:tab/>
        <w:tab/>
        <w:tab/>
        <w:tab/>
        <w:tab/>
        <w:tab/>
        <w:t>&lt;cfif structKeyExists(arguments, "maxLength")&gt;</w:t>
      </w:r>
      <w:r>
        <w:br/>
      </w:r>
      <w:r>
        <w:rPr>
          <w:rFonts w:ascii="Courier New" w:hAnsi="Courier New"/>
          <w:b w:val="0"/>
          <w:sz w:val="16"/>
        </w:rPr>
        <w:tab/>
        <w:tab/>
        <w:tab/>
        <w:tab/>
        <w:tab/>
        <w:tab/>
        <w:tab/>
        <w:t>&lt;cfif ARGUMENTS.maxLength GE 0&gt;</w:t>
      </w:r>
      <w:r>
        <w:br/>
      </w:r>
      <w:r>
        <w:rPr>
          <w:rFonts w:ascii="Courier New" w:hAnsi="Courier New"/>
          <w:b w:val="0"/>
          <w:sz w:val="16"/>
        </w:rPr>
        <w:tab/>
        <w:tab/>
        <w:tab/>
        <w:tab/>
        <w:tab/>
        <w:tab/>
        <w:tab/>
        <w:tab/>
        <w:t>&lt;cfif len(x) GT #arguments.maxLength#&gt;</w:t>
      </w:r>
      <w:r>
        <w:br/>
      </w:r>
      <w:r>
        <w:rPr>
          <w:rFonts w:ascii="Courier New" w:hAnsi="Courier New"/>
          <w:b w:val="0"/>
          <w:sz w:val="16"/>
        </w:rPr>
        <w:tab/>
        <w:tab/>
        <w:tab/>
        <w:tab/>
        <w:tab/>
        <w:tab/>
        <w:tab/>
        <w:tab/>
        <w:tab/>
        <w:t>&lt;cfthrow type="invalidParamValue" message="Invalid parameter value (string too long)" detail="Parameter #arguments.key# length #len(x)# is greater than #arguments.maxLength#" errorcode=400/&gt;</w:t>
      </w:r>
      <w:r>
        <w:br/>
      </w:r>
      <w:r>
        <w:rPr>
          <w:rFonts w:ascii="Courier New" w:hAnsi="Courier New"/>
          <w:b w:val="0"/>
          <w:sz w:val="16"/>
        </w:rPr>
        <w:tab/>
        <w:tab/>
        <w:tab/>
        <w:tab/>
        <w:tab/>
        <w:tab/>
        <w:tab/>
        <w:tab/>
        <w:t>&lt;/cfif&gt;</w:t>
      </w:r>
      <w:r>
        <w:br/>
      </w:r>
      <w:r>
        <w:rPr>
          <w:rFonts w:ascii="Courier New" w:hAnsi="Courier New"/>
          <w:b w:val="0"/>
          <w:sz w:val="16"/>
        </w:rPr>
        <w:tab/>
        <w:tab/>
        <w:tab/>
        <w:tab/>
        <w:tab/>
        <w:tab/>
        <w:tab/>
        <w:t>&lt;/cfif&gt;</w:t>
      </w:r>
      <w:r>
        <w:br/>
      </w:r>
      <w:r>
        <w:rPr>
          <w:rFonts w:ascii="Courier New" w:hAnsi="Courier New"/>
          <w:b w:val="0"/>
          <w:sz w:val="16"/>
        </w:rPr>
        <w:tab/>
        <w:tab/>
        <w:tab/>
        <w:tab/>
        <w:tab/>
        <w:tab/>
        <w:t>&lt;/cfif&gt;</w:t>
      </w:r>
      <w:r>
        <w:br/>
      </w:r>
      <w:r>
        <w:rPr>
          <w:rFonts w:ascii="Courier New" w:hAnsi="Courier New"/>
          <w:b w:val="0"/>
          <w:sz w:val="16"/>
        </w:rPr>
        <w:tab/>
        <w:tab/>
        <w:tab/>
        <w:tab/>
        <w:tab/>
        <w:t>&lt;/cfif&gt;</w:t>
        <w:tab/>
        <w:tab/>
        <w:tab/>
        <w:tab/>
        <w:tab/>
      </w:r>
      <w:r>
        <w:br/>
      </w:r>
      <w:r>
        <w:rPr>
          <w:rFonts w:ascii="Courier New" w:hAnsi="Courier New"/>
          <w:b w:val="0"/>
          <w:sz w:val="16"/>
        </w:rPr>
        <w:tab/>
        <w:tab/>
        <w:tab/>
        <w:tab/>
        <w:t>&lt;cfelse&gt;</w:t>
      </w:r>
      <w:r>
        <w:br/>
      </w:r>
      <w:r>
        <w:rPr>
          <w:rFonts w:ascii="Courier New" w:hAnsi="Courier New"/>
          <w:b w:val="0"/>
          <w:sz w:val="16"/>
        </w:rPr>
        <w:tab/>
        <w:tab/>
        <w:tab/>
        <w:tab/>
        <w:tab/>
        <w:t>&lt;cfthrow type="invalidParamValue" message="Invalid parameter value" detail="Parameter #arguments.key# is not a valid #arguments.type#" errorcode=400/&gt;</w:t>
      </w:r>
      <w:r>
        <w:br/>
      </w:r>
      <w:r>
        <w:rPr>
          <w:rFonts w:ascii="Courier New" w:hAnsi="Courier New"/>
          <w:b w:val="0"/>
          <w:sz w:val="16"/>
        </w:rPr>
        <w:tab/>
        <w:tab/>
        <w:tab/>
        <w:tab/>
        <w:t>&lt;/cfif&gt;</w:t>
      </w:r>
      <w:r>
        <w:br/>
      </w:r>
      <w:r>
        <w:rPr>
          <w:rFonts w:ascii="Courier New" w:hAnsi="Courier New"/>
          <w:b w:val="0"/>
          <w:sz w:val="16"/>
        </w:rPr>
        <w:tab/>
        <w:tab/>
        <w:tab/>
        <w:t>&lt;/cfif&gt;</w:t>
      </w:r>
      <w:r>
        <w:br/>
      </w:r>
      <w:r>
        <w:rPr>
          <w:rFonts w:ascii="Courier New" w:hAnsi="Courier New"/>
          <w:b w:val="0"/>
          <w:sz w:val="16"/>
        </w:rPr>
        <w:tab/>
        <w:tab/>
        <w:tab/>
        <w:t>&lt;cfreturn true/&gt;</w:t>
      </w:r>
      <w:r>
        <w:br/>
      </w:r>
      <w:r>
        <w:rPr>
          <w:rFonts w:ascii="Courier New" w:hAnsi="Courier New"/>
          <w:b w:val="0"/>
          <w:sz w:val="16"/>
        </w:rPr>
        <w:tab/>
        <w:tab/>
        <w:t>&lt;cfelse&gt;</w:t>
      </w:r>
      <w:r>
        <w:br/>
      </w:r>
      <w:r>
        <w:rPr>
          <w:rFonts w:ascii="Courier New" w:hAnsi="Courier New"/>
          <w:b w:val="0"/>
          <w:sz w:val="16"/>
        </w:rPr>
        <w:tab/>
        <w:tab/>
        <w:tab/>
        <w:t>&lt;cfreturn false/&gt;</w:t>
      </w:r>
      <w:r>
        <w:br/>
      </w:r>
      <w:r>
        <w:rPr>
          <w:rFonts w:ascii="Courier New" w:hAnsi="Courier New"/>
          <w:b w:val="0"/>
          <w:sz w:val="16"/>
        </w:rPr>
        <w:tab/>
        <w:tab/>
        <w:t>&lt;/cfif&gt;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name="keyExistsAndValidGraceful" access="public" returntype="boolean"&gt;</w:t>
      </w:r>
      <w:r>
        <w:br/>
      </w:r>
      <w:r>
        <w:rPr>
          <w:rFonts w:ascii="Courier New" w:hAnsi="Courier New"/>
          <w:b w:val="0"/>
          <w:sz w:val="16"/>
        </w:rPr>
        <w:tab/>
        <w:tab/>
        <w:t>&lt;cfargument name="struct" type="struct" required=true/&gt;</w:t>
      </w:r>
      <w:r>
        <w:br/>
      </w:r>
      <w:r>
        <w:rPr>
          <w:rFonts w:ascii="Courier New" w:hAnsi="Courier New"/>
          <w:b w:val="0"/>
          <w:sz w:val="16"/>
        </w:rPr>
        <w:tab/>
        <w:tab/>
        <w:t>&lt;cfargument name="key" type="string" required=true/&gt;</w:t>
      </w:r>
      <w:r>
        <w:br/>
      </w:r>
      <w:r>
        <w:rPr>
          <w:rFonts w:ascii="Courier New" w:hAnsi="Courier New"/>
          <w:b w:val="0"/>
          <w:sz w:val="16"/>
        </w:rPr>
        <w:tab/>
        <w:tab/>
        <w:t>&lt;cfargument name="type" type="string" required=false/&gt;</w:t>
      </w:r>
      <w:r>
        <w:br/>
      </w:r>
      <w:r>
        <w:rPr>
          <w:rFonts w:ascii="Courier New" w:hAnsi="Courier New"/>
          <w:b w:val="0"/>
          <w:sz w:val="16"/>
        </w:rPr>
        <w:tab/>
        <w:tab/>
        <w:t>&lt;cfargument name="maxLength" type="numeric" required=false default="-1" hint="Checked for strings only"/&gt;</w:t>
        <w:tab/>
        <w:tab/>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&lt;cfreturn keyExistsAndValid(ARGUMENTS.struct, ARGUMENTS.key, ARGUMENTS.type, ARGUMENTS.maxLength)/&gt;</w:t>
      </w:r>
      <w:r>
        <w:br/>
      </w:r>
      <w:r>
        <w:rPr>
          <w:rFonts w:ascii="Courier New" w:hAnsi="Courier New"/>
          <w:b w:val="0"/>
          <w:sz w:val="16"/>
        </w:rPr>
        <w:tab/>
        <w:tab/>
        <w:tab/>
        <w:t>&lt;cfcatch type="ANY"&gt;&lt;/cfcatch&gt;</w:t>
      </w:r>
      <w:r>
        <w:br/>
      </w:r>
      <w:r>
        <w:rPr>
          <w:rFonts w:ascii="Courier New" w:hAnsi="Courier New"/>
          <w:b w:val="0"/>
          <w:sz w:val="16"/>
        </w:rPr>
        <w:tab/>
        <w:tab/>
        <w:t>&lt;/cftry&gt;</w:t>
      </w:r>
      <w:r>
        <w:br/>
      </w:r>
      <w:r>
        <w:rPr>
          <w:rFonts w:ascii="Courier New" w:hAnsi="Courier New"/>
          <w:b w:val="0"/>
          <w:sz w:val="16"/>
        </w:rPr>
        <w:tab/>
        <w:tab/>
        <w:t>&lt;cfreturn false/&gt;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name="parseQsToNVArray"</w:t>
        <w:tab/>
      </w:r>
      <w:r>
        <w:br/>
      </w:r>
      <w:r>
        <w:rPr>
          <w:rFonts w:ascii="Courier New" w:hAnsi="Courier New"/>
          <w:b w:val="0"/>
          <w:sz w:val="16"/>
        </w:rPr>
        <w:tab/>
        <w:tab/>
        <w:t xml:space="preserve">returntype="array" </w:t>
      </w:r>
      <w:r>
        <w:br/>
      </w:r>
      <w:r>
        <w:rPr>
          <w:rFonts w:ascii="Courier New" w:hAnsi="Courier New"/>
          <w:b w:val="0"/>
          <w:sz w:val="16"/>
        </w:rPr>
        <w:tab/>
        <w:tab/>
        <w:t>output="false"</w:t>
      </w:r>
      <w:r>
        <w:br/>
      </w:r>
      <w:r>
        <w:rPr>
          <w:rFonts w:ascii="Courier New" w:hAnsi="Courier New"/>
          <w:b w:val="0"/>
          <w:sz w:val="16"/>
        </w:rPr>
        <w:tab/>
        <w:tab/>
        <w:t>hint="Parse query string. Returns an array of name-value pairs"&gt;</w:t>
        <w:tab/>
      </w:r>
      <w:r>
        <w:br/>
      </w:r>
      <w:r>
        <w:rPr>
          <w:rFonts w:ascii="Courier New" w:hAnsi="Courier New"/>
          <w:b w:val="0"/>
          <w:sz w:val="16"/>
        </w:rPr>
        <w:tab/>
        <w:tab/>
        <w:t>&lt;cfargument name="qs" type="string" default=#CGI.QUERY_STRING#/&gt;</w:t>
      </w:r>
      <w:r>
        <w:br/>
      </w:r>
      <w:r>
        <w:rPr>
          <w:rFonts w:ascii="Courier New" w:hAnsi="Courier New"/>
          <w:b w:val="0"/>
          <w:sz w:val="16"/>
        </w:rPr>
        <w:tab/>
        <w:tab/>
        <w:t xml:space="preserve">&lt;cfreturn </w:t>
      </w:r>
      <w:r>
        <w:br/>
      </w:r>
      <w:r>
        <w:rPr>
          <w:rFonts w:ascii="Courier New" w:hAnsi="Courier New"/>
          <w:b w:val="0"/>
          <w:sz w:val="16"/>
        </w:rPr>
        <w:tab/>
        <w:tab/>
        <w:tab/>
        <w:t>arrayMap(</w:t>
      </w:r>
      <w:r>
        <w:br/>
      </w:r>
      <w:r>
        <w:rPr>
          <w:rFonts w:ascii="Courier New" w:hAnsi="Courier New"/>
          <w:b w:val="0"/>
          <w:sz w:val="16"/>
        </w:rPr>
        <w:tab/>
        <w:tab/>
        <w:tab/>
        <w:tab/>
        <w:t>CreateObject("java", "org.apache.http.client.utils.URLEncodedUtils")</w:t>
      </w:r>
      <w:r>
        <w:br/>
      </w:r>
      <w:r>
        <w:rPr>
          <w:rFonts w:ascii="Courier New" w:hAnsi="Courier New"/>
          <w:b w:val="0"/>
          <w:sz w:val="16"/>
        </w:rPr>
        <w:tab/>
        <w:tab/>
        <w:tab/>
        <w:tab/>
        <w:tab/>
        <w:t>.parse(</w:t>
      </w:r>
      <w:r>
        <w:br/>
      </w:r>
      <w:r>
        <w:rPr>
          <w:rFonts w:ascii="Courier New" w:hAnsi="Courier New"/>
          <w:b w:val="0"/>
          <w:sz w:val="16"/>
        </w:rPr>
        <w:tab/>
        <w:tab/>
        <w:tab/>
        <w:tab/>
        <w:tab/>
        <w:tab/>
        <w:t>CreateObject("java", "java.net.URI").init("http://localhost?#arguments.qs#"),</w:t>
      </w:r>
      <w:r>
        <w:br/>
      </w:r>
      <w:r>
        <w:rPr>
          <w:rFonts w:ascii="Courier New" w:hAnsi="Courier New"/>
          <w:b w:val="0"/>
          <w:sz w:val="16"/>
        </w:rPr>
        <w:tab/>
        <w:tab/>
        <w:tab/>
        <w:tab/>
        <w:tab/>
        <w:tab/>
        <w:t>'UTF-8'</w:t>
      </w:r>
      <w:r>
        <w:br/>
      </w:r>
      <w:r>
        <w:rPr>
          <w:rFonts w:ascii="Courier New" w:hAnsi="Courier New"/>
          <w:b w:val="0"/>
          <w:sz w:val="16"/>
        </w:rPr>
        <w:tab/>
        <w:tab/>
        <w:tab/>
        <w:tab/>
        <w:tab/>
        <w:t>),</w:t>
      </w:r>
      <w:r>
        <w:br/>
      </w:r>
      <w:r>
        <w:rPr>
          <w:rFonts w:ascii="Courier New" w:hAnsi="Courier New"/>
          <w:b w:val="0"/>
          <w:sz w:val="16"/>
        </w:rPr>
        <w:tab/>
        <w:tab/>
        <w:tab/>
        <w:tab/>
        <w:tab/>
        <w:t>function(v) {</w:t>
      </w:r>
      <w:r>
        <w:br/>
      </w:r>
      <w:r>
        <w:rPr>
          <w:rFonts w:ascii="Courier New" w:hAnsi="Courier New"/>
          <w:b w:val="0"/>
          <w:sz w:val="16"/>
        </w:rPr>
        <w:tab/>
        <w:tab/>
        <w:tab/>
        <w:tab/>
        <w:tab/>
        <w:tab/>
        <w:t>return {"name"=v.getName(),"value"=v.getValue()}</w:t>
      </w:r>
      <w:r>
        <w:br/>
      </w:r>
      <w:r>
        <w:rPr>
          <w:rFonts w:ascii="Courier New" w:hAnsi="Courier New"/>
          <w:b w:val="0"/>
          <w:sz w:val="16"/>
        </w:rPr>
        <w:tab/>
        <w:tab/>
        <w:tab/>
        <w:tab/>
        <w:tab/>
        <w:t>}</w:t>
      </w:r>
      <w:r>
        <w:br/>
      </w:r>
      <w:r>
        <w:rPr>
          <w:rFonts w:ascii="Courier New" w:hAnsi="Courier New"/>
          <w:b w:val="0"/>
          <w:sz w:val="16"/>
        </w:rPr>
        <w:tab/>
        <w:tab/>
        <w:tab/>
        <w:t>)</w:t>
      </w:r>
      <w:r>
        <w:br/>
      </w:r>
      <w:r>
        <w:rPr>
          <w:rFonts w:ascii="Courier New" w:hAnsi="Courier New"/>
          <w:b w:val="0"/>
          <w:sz w:val="16"/>
        </w:rPr>
        <w:tab/>
        <w:tab/>
        <w:t>/&gt;</w:t>
        <w:tab/>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name="parseQs"</w:t>
        <w:tab/>
      </w:r>
      <w:r>
        <w:br/>
      </w:r>
      <w:r>
        <w:rPr>
          <w:rFonts w:ascii="Courier New" w:hAnsi="Courier New"/>
          <w:b w:val="0"/>
          <w:sz w:val="16"/>
        </w:rPr>
        <w:tab/>
        <w:tab/>
        <w:t xml:space="preserve">returntype="struct" </w:t>
      </w:r>
      <w:r>
        <w:br/>
      </w:r>
      <w:r>
        <w:rPr>
          <w:rFonts w:ascii="Courier New" w:hAnsi="Courier New"/>
          <w:b w:val="0"/>
          <w:sz w:val="16"/>
        </w:rPr>
        <w:tab/>
        <w:tab/>
        <w:t>output="false"</w:t>
      </w:r>
      <w:r>
        <w:br/>
      </w:r>
      <w:r>
        <w:rPr>
          <w:rFonts w:ascii="Courier New" w:hAnsi="Courier New"/>
          <w:b w:val="0"/>
          <w:sz w:val="16"/>
        </w:rPr>
        <w:tab/>
        <w:tab/>
        <w:t>hint="Parse query string. Returns a map of arrays instead of lists to prevent delimiter problem"&gt;</w:t>
        <w:tab/>
      </w:r>
      <w:r>
        <w:br/>
      </w:r>
      <w:r>
        <w:rPr>
          <w:rFonts w:ascii="Courier New" w:hAnsi="Courier New"/>
          <w:b w:val="0"/>
          <w:sz w:val="16"/>
        </w:rPr>
        <w:tab/>
        <w:tab/>
        <w:t>&lt;cfargument name="qs" type="string" default=#CGI.QUERY_STRING#/&gt;</w:t>
      </w:r>
      <w:r>
        <w:br/>
      </w:r>
      <w:r>
        <w:rPr>
          <w:rFonts w:ascii="Courier New" w:hAnsi="Courier New"/>
          <w:b w:val="0"/>
          <w:sz w:val="16"/>
        </w:rPr>
        <w:tab/>
        <w:tab/>
        <w:t xml:space="preserve">&lt;cfreturn </w:t>
      </w:r>
      <w:r>
        <w:br/>
      </w:r>
      <w:r>
        <w:rPr>
          <w:rFonts w:ascii="Courier New" w:hAnsi="Courier New"/>
          <w:b w:val="0"/>
          <w:sz w:val="16"/>
        </w:rPr>
        <w:tab/>
        <w:tab/>
        <w:tab/>
        <w:t>arrayReduce(</w:t>
      </w:r>
      <w:r>
        <w:br/>
      </w:r>
      <w:r>
        <w:rPr>
          <w:rFonts w:ascii="Courier New" w:hAnsi="Courier New"/>
          <w:b w:val="0"/>
          <w:sz w:val="16"/>
        </w:rPr>
        <w:tab/>
        <w:tab/>
        <w:tab/>
        <w:tab/>
        <w:t>CreateObject("java", "org.apache.http.client.utils.URLEncodedUtils")</w:t>
      </w:r>
      <w:r>
        <w:br/>
      </w:r>
      <w:r>
        <w:rPr>
          <w:rFonts w:ascii="Courier New" w:hAnsi="Courier New"/>
          <w:b w:val="0"/>
          <w:sz w:val="16"/>
        </w:rPr>
        <w:tab/>
        <w:tab/>
        <w:tab/>
        <w:tab/>
        <w:tab/>
        <w:t>.parse(</w:t>
      </w:r>
      <w:r>
        <w:br/>
      </w:r>
      <w:r>
        <w:rPr>
          <w:rFonts w:ascii="Courier New" w:hAnsi="Courier New"/>
          <w:b w:val="0"/>
          <w:sz w:val="16"/>
        </w:rPr>
        <w:tab/>
        <w:tab/>
        <w:tab/>
        <w:tab/>
        <w:tab/>
        <w:tab/>
        <w:t>CreateObject("java", "java.net.URI").init("http://localhost?#arguments.qs#"),</w:t>
      </w:r>
      <w:r>
        <w:br/>
      </w:r>
      <w:r>
        <w:rPr>
          <w:rFonts w:ascii="Courier New" w:hAnsi="Courier New"/>
          <w:b w:val="0"/>
          <w:sz w:val="16"/>
        </w:rPr>
        <w:tab/>
        <w:tab/>
        <w:tab/>
        <w:tab/>
        <w:tab/>
        <w:tab/>
        <w:t>'UTF-8'</w:t>
      </w:r>
      <w:r>
        <w:br/>
      </w:r>
      <w:r>
        <w:rPr>
          <w:rFonts w:ascii="Courier New" w:hAnsi="Courier New"/>
          <w:b w:val="0"/>
          <w:sz w:val="16"/>
        </w:rPr>
        <w:tab/>
        <w:tab/>
        <w:tab/>
        <w:tab/>
        <w:tab/>
        <w:t>),</w:t>
      </w:r>
      <w:r>
        <w:br/>
      </w:r>
      <w:r>
        <w:rPr>
          <w:rFonts w:ascii="Courier New" w:hAnsi="Courier New"/>
          <w:b w:val="0"/>
          <w:sz w:val="16"/>
        </w:rPr>
        <w:tab/>
        <w:tab/>
        <w:tab/>
        <w:tab/>
        <w:tab/>
        <w:t>function(struct, nvPair) {</w:t>
      </w:r>
      <w:r>
        <w:br/>
      </w:r>
      <w:r>
        <w:rPr>
          <w:rFonts w:ascii="Courier New" w:hAnsi="Courier New"/>
          <w:b w:val="0"/>
          <w:sz w:val="16"/>
        </w:rPr>
        <w:tab/>
        <w:tab/>
        <w:tab/>
        <w:tab/>
        <w:tab/>
        <w:tab/>
        <w:t>if (structKeyExists(struct, nvPair.getName())) {</w:t>
      </w:r>
      <w:r>
        <w:br/>
      </w:r>
      <w:r>
        <w:rPr>
          <w:rFonts w:ascii="Courier New" w:hAnsi="Courier New"/>
          <w:b w:val="0"/>
          <w:sz w:val="16"/>
        </w:rPr>
        <w:tab/>
        <w:tab/>
        <w:tab/>
        <w:tab/>
        <w:tab/>
        <w:tab/>
        <w:tab/>
        <w:t>arrayAppend(struct[nvPair.getName()],nvPair.getValue())</w:t>
      </w:r>
      <w:r>
        <w:br/>
      </w:r>
      <w:r>
        <w:rPr>
          <w:rFonts w:ascii="Courier New" w:hAnsi="Courier New"/>
          <w:b w:val="0"/>
          <w:sz w:val="16"/>
        </w:rPr>
        <w:tab/>
        <w:tab/>
        <w:tab/>
        <w:tab/>
        <w:tab/>
        <w:tab/>
        <w:t>} else {</w:t>
      </w:r>
      <w:r>
        <w:br/>
      </w:r>
      <w:r>
        <w:rPr>
          <w:rFonts w:ascii="Courier New" w:hAnsi="Courier New"/>
          <w:b w:val="0"/>
          <w:sz w:val="16"/>
        </w:rPr>
        <w:tab/>
        <w:tab/>
        <w:tab/>
        <w:tab/>
        <w:tab/>
        <w:tab/>
        <w:tab/>
        <w:t>structInsert(struct, nvPair.getName(), [nvPair.getValue()])</w:t>
      </w:r>
      <w:r>
        <w:br/>
      </w:r>
      <w:r>
        <w:rPr>
          <w:rFonts w:ascii="Courier New" w:hAnsi="Courier New"/>
          <w:b w:val="0"/>
          <w:sz w:val="16"/>
        </w:rPr>
        <w:tab/>
        <w:tab/>
        <w:tab/>
        <w:tab/>
        <w:tab/>
        <w:tab/>
        <w:t>}</w:t>
      </w:r>
      <w:r>
        <w:br/>
      </w:r>
      <w:r>
        <w:rPr>
          <w:rFonts w:ascii="Courier New" w:hAnsi="Courier New"/>
          <w:b w:val="0"/>
          <w:sz w:val="16"/>
        </w:rPr>
        <w:tab/>
        <w:tab/>
        <w:tab/>
        <w:tab/>
        <w:tab/>
        <w:tab/>
        <w:t>return struct;</w:t>
      </w:r>
      <w:r>
        <w:br/>
      </w:r>
      <w:r>
        <w:rPr>
          <w:rFonts w:ascii="Courier New" w:hAnsi="Courier New"/>
          <w:b w:val="0"/>
          <w:sz w:val="16"/>
        </w:rPr>
        <w:tab/>
        <w:tab/>
        <w:tab/>
        <w:tab/>
        <w:tab/>
        <w:t>},</w:t>
      </w:r>
      <w:r>
        <w:br/>
      </w:r>
      <w:r>
        <w:rPr>
          <w:rFonts w:ascii="Courier New" w:hAnsi="Courier New"/>
          <w:b w:val="0"/>
          <w:sz w:val="16"/>
        </w:rPr>
        <w:tab/>
        <w:tab/>
        <w:tab/>
        <w:tab/>
        <w:tab/>
        <w:t>{}</w:t>
      </w:r>
      <w:r>
        <w:br/>
      </w:r>
      <w:r>
        <w:rPr>
          <w:rFonts w:ascii="Courier New" w:hAnsi="Courier New"/>
          <w:b w:val="0"/>
          <w:sz w:val="16"/>
        </w:rPr>
        <w:tab/>
        <w:tab/>
        <w:tab/>
        <w:t>)</w:t>
      </w:r>
      <w:r>
        <w:br/>
      </w:r>
      <w:r>
        <w:rPr>
          <w:rFonts w:ascii="Courier New" w:hAnsi="Courier New"/>
          <w:b w:val="0"/>
          <w:sz w:val="16"/>
        </w:rPr>
        <w:tab/>
        <w:tab/>
        <w:t>/&gt;</w:t>
        <w:tab/>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&lt;/cfcomponent&gt;</w:t>
      </w:r>
    </w:p>
    <w:p>
      <w:pPr>
        <w:pStyle w:val="Heading1"/>
      </w:pPr>
      <w:r>
        <w:t>v1/resources/available_resource_realms.cfc</w:t>
      </w:r>
    </w:p>
    <w:p>
      <w:pPr>
        <w:spacing w:before="40" w:after="160"/>
        <w:ind w:left="283"/>
        <w:shd w:val="clear" w:color="auto" w:fill="F2F2F2"/>
      </w:pPr>
      <w:r>
        <w:rPr>
          <w:rFonts w:ascii="Courier New" w:hAnsi="Courier New"/>
          <w:b w:val="0"/>
          <w:sz w:val="16"/>
        </w:rPr>
        <w:t>&lt;cfcomponent extends="taffy.core.resource" taffy:uri="/resourceRealms/available"&gt;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&lt;cfset this.fieldsSpec={</w:t>
      </w:r>
      <w:r>
        <w:br/>
      </w:r>
      <w:r>
        <w:rPr>
          <w:rFonts w:ascii="Courier New" w:hAnsi="Courier New"/>
          <w:b w:val="0"/>
          <w:sz w:val="16"/>
        </w:rPr>
        <w:tab/>
        <w:tab/>
        <w:t>svc_id={prefix="r", type="integer"},</w:t>
      </w:r>
      <w:r>
        <w:br/>
      </w:r>
      <w:r>
        <w:rPr>
          <w:rFonts w:ascii="Courier New" w:hAnsi="Courier New"/>
          <w:b w:val="0"/>
          <w:sz w:val="16"/>
        </w:rPr>
        <w:tab/>
        <w:tab/>
        <w:t>resource_realm_id={prefix="r", type="integer"},</w:t>
      </w:r>
      <w:r>
        <w:br/>
      </w:r>
      <w:r>
        <w:rPr>
          <w:rFonts w:ascii="Courier New" w:hAnsi="Courier New"/>
          <w:b w:val="0"/>
          <w:sz w:val="16"/>
        </w:rPr>
        <w:tab/>
        <w:tab/>
        <w:t>resource_realm_type_id={prefix="r", type="integer"},</w:t>
      </w:r>
      <w:r>
        <w:br/>
      </w:r>
      <w:r>
        <w:rPr>
          <w:rFonts w:ascii="Courier New" w:hAnsi="Courier New"/>
          <w:b w:val="0"/>
          <w:sz w:val="16"/>
        </w:rPr>
        <w:tab/>
        <w:tab/>
        <w:t>parent_id={prefix="r", type="integer"},</w:t>
      </w:r>
      <w:r>
        <w:br/>
      </w:r>
      <w:r>
        <w:rPr>
          <w:rFonts w:ascii="Courier New" w:hAnsi="Courier New"/>
          <w:b w:val="0"/>
          <w:sz w:val="16"/>
        </w:rPr>
        <w:tab/>
        <w:tab/>
        <w:t>resource_realm_type={prefix="r", type="string"},</w:t>
      </w:r>
      <w:r>
        <w:br/>
      </w:r>
      <w:r>
        <w:rPr>
          <w:rFonts w:ascii="Courier New" w:hAnsi="Courier New"/>
          <w:b w:val="0"/>
          <w:sz w:val="16"/>
        </w:rPr>
        <w:tab/>
        <w:tab/>
        <w:t>resource_realm={prefix="r", type="string"},</w:t>
      </w:r>
      <w:r>
        <w:br/>
      </w:r>
      <w:r>
        <w:rPr>
          <w:rFonts w:ascii="Courier New" w:hAnsi="Courier New"/>
          <w:b w:val="0"/>
          <w:sz w:val="16"/>
        </w:rPr>
        <w:tab/>
        <w:tab/>
        <w:t>mgmt_api_url={prefix="r", type="string"}</w:t>
      </w:r>
      <w:r>
        <w:br/>
      </w:r>
      <w:r>
        <w:rPr>
          <w:rFonts w:ascii="Courier New" w:hAnsi="Courier New"/>
          <w:b w:val="0"/>
          <w:sz w:val="16"/>
        </w:rPr>
        <w:tab/>
        <w:t>}</w:t>
      </w:r>
      <w:r>
        <w:br/>
      </w:r>
      <w:r>
        <w:rPr>
          <w:rFonts w:ascii="Courier New" w:hAnsi="Courier New"/>
          <w:b w:val="0"/>
          <w:sz w:val="16"/>
        </w:rPr>
        <w:tab/>
        <w:t>/&gt;</w:t>
      </w:r>
      <w:r>
        <w:br/>
      </w:r>
      <w:r>
        <w:rPr>
          <w:rFonts w:ascii="Courier New" w:hAnsi="Courier New"/>
          <w:b w:val="0"/>
          <w:sz w:val="16"/>
        </w:rPr>
      </w:r>
      <w:r>
        <w:br/>
      </w:r>
      <w:r>
        <w:rPr>
          <w:rFonts w:ascii="Courier New" w:hAnsi="Courier New"/>
          <w:b w:val="0"/>
          <w:sz w:val="16"/>
        </w:rPr>
        <w:tab/>
        <w:t xml:space="preserve"> &lt;cffunction name="get" hint="Список доступных ресурсных платформ"&gt;</w:t>
      </w:r>
      <w:r>
        <w:br/>
      </w:r>
      <w:r>
        <w:rPr>
          <w:rFonts w:ascii="Courier New" w:hAnsi="Courier New"/>
          <w:b w:val="0"/>
          <w:sz w:val="16"/>
        </w:rPr>
        <w:tab/>
        <w:tab/>
        <w:t>&lt;cfargument name="svcId" type="string" hint="type:integer" default="-1"/&gt;</w:t>
        <w:tab/>
      </w:r>
      <w:r>
        <w:br/>
      </w:r>
      <w:r>
        <w:rPr>
          <w:rFonts w:ascii="Courier New" w:hAnsi="Courier New"/>
          <w:b w:val="0"/>
          <w:sz w:val="16"/>
        </w:rPr>
        <w:tab/>
        <w:tab/>
        <w:t>&lt;cfargument name="orderBy" type="string" hint="type:string, description:comma-separated list of fields to sort by, example:fld1.ASC,fld2.DESC,fld3.ASC" default=""/&gt;</w:t>
      </w:r>
      <w:r>
        <w:br/>
      </w:r>
      <w:r>
        <w:rPr>
          <w:rFonts w:ascii="Courier New" w:hAnsi="Courier New"/>
          <w:b w:val="0"/>
          <w:sz w:val="16"/>
        </w:rPr>
      </w:r>
      <w:r>
        <w:br/>
      </w:r>
      <w:r>
        <w:rPr>
          <w:rFonts w:ascii="Courier New" w:hAnsi="Courier New"/>
          <w:b w:val="0"/>
          <w:sz w:val="16"/>
        </w:rPr>
        <w:tab/>
        <w:tab/>
        <w:t>&lt;cfset local={}/&gt;</w:t>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this.helper.validateField(arguments, "svcId", "integer")/&gt;</w:t>
      </w:r>
      <w:r>
        <w:br/>
      </w:r>
      <w:r>
        <w:rPr>
          <w:rFonts w:ascii="Courier New" w:hAnsi="Courier New"/>
          <w:b w:val="0"/>
          <w:sz w:val="16"/>
        </w:rPr>
      </w:r>
      <w:r>
        <w:br/>
      </w:r>
      <w:r>
        <w:rPr>
          <w:rFonts w:ascii="Courier New" w:hAnsi="Courier New"/>
          <w:b w:val="0"/>
          <w:sz w:val="16"/>
        </w:rPr>
        <w:tab/>
        <w:tab/>
        <w:tab/>
        <w:t>&lt;cfset var filter=this.helper.parseFilterParams(this.fieldsSpec)/&gt;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tab/>
        <w:tab/>
        <w:tab/>
        <w:tab/>
      </w:r>
      <w:r>
        <w:br/>
      </w:r>
      <w:r>
        <w:rPr>
          <w:rFonts w:ascii="Courier New" w:hAnsi="Courier New"/>
          <w:b w:val="0"/>
          <w:sz w:val="16"/>
        </w:rPr>
        <w:tab/>
        <w:tab/>
        <w:tab/>
        <w:t>&lt;/cfcatch&gt;</w:t>
      </w:r>
      <w:r>
        <w:br/>
      </w:r>
      <w:r>
        <w:rPr>
          <w:rFonts w:ascii="Courier New" w:hAnsi="Courier New"/>
          <w:b w:val="0"/>
          <w:sz w:val="16"/>
        </w:rPr>
        <w:tab/>
        <w:tab/>
        <w:t>&lt;/cftry&gt;</w:t>
        <w:tab/>
      </w:r>
      <w:r>
        <w:br/>
      </w:r>
      <w:r>
        <w:rPr>
          <w:rFonts w:ascii="Courier New" w:hAnsi="Courier New"/>
          <w:b w:val="0"/>
          <w:sz w:val="16"/>
        </w:rPr>
      </w:r>
      <w:r>
        <w:br/>
      </w:r>
      <w:r>
        <w:rPr>
          <w:rFonts w:ascii="Courier New" w:hAnsi="Courier New"/>
          <w:b w:val="0"/>
          <w:sz w:val="16"/>
        </w:rPr>
        <w:tab/>
        <w:tab/>
        <w:tab/>
        <w:t>&lt;cfquery name="local.qSpec"&gt;</w:t>
      </w:r>
      <w:r>
        <w:br/>
      </w:r>
      <w:r>
        <w:rPr>
          <w:rFonts w:ascii="Courier New" w:hAnsi="Courier New"/>
          <w:b w:val="0"/>
          <w:sz w:val="16"/>
        </w:rPr>
        <w:tab/>
        <w:tab/>
        <w:tab/>
        <w:tab/>
        <w:t xml:space="preserve">select </w:t>
      </w:r>
      <w:r>
        <w:br/>
      </w:r>
      <w:r>
        <w:rPr>
          <w:rFonts w:ascii="Courier New" w:hAnsi="Courier New"/>
          <w:b w:val="0"/>
          <w:sz w:val="16"/>
        </w:rPr>
        <w:tab/>
        <w:tab/>
        <w:tab/>
        <w:tab/>
        <w:t>&lt;m:field_set titleMapOut="local.specTitleMap" lengthOut="local.fieldCount"&gt;</w:t>
      </w:r>
      <w:r>
        <w:br/>
      </w:r>
      <w:r>
        <w:rPr>
          <w:rFonts w:ascii="Courier New" w:hAnsi="Courier New"/>
          <w:b w:val="0"/>
          <w:sz w:val="16"/>
        </w:rPr>
        <w:tab/>
        <w:tab/>
        <w:tab/>
        <w:tab/>
        <w:tab/>
        <w:t>&lt;m:field cfSqlType="CF_SQL_INTEGER"&gt;s.specification_id&lt;/m:field&gt;</w:t>
      </w:r>
      <w:r>
        <w:br/>
      </w:r>
      <w:r>
        <w:rPr>
          <w:rFonts w:ascii="Courier New" w:hAnsi="Courier New"/>
          <w:b w:val="0"/>
          <w:sz w:val="16"/>
        </w:rPr>
        <w:tab/>
        <w:tab/>
        <w:tab/>
        <w:tab/>
        <w:tab/>
        <w:t>&lt;m:field&gt;s.specification&lt;/m:field&gt;</w:t>
      </w:r>
      <w:r>
        <w:br/>
      </w:r>
      <w:r>
        <w:rPr>
          <w:rFonts w:ascii="Courier New" w:hAnsi="Courier New"/>
          <w:b w:val="0"/>
          <w:sz w:val="16"/>
        </w:rPr>
        <w:tab/>
        <w:tab/>
        <w:tab/>
        <w:tab/>
        <w:tab/>
        <w:t>&lt;m:field&gt;c.contract_id&lt;/m:field&gt;</w:t>
      </w:r>
      <w:r>
        <w:br/>
      </w:r>
      <w:r>
        <w:rPr>
          <w:rFonts w:ascii="Courier New" w:hAnsi="Courier New"/>
          <w:b w:val="0"/>
          <w:sz w:val="16"/>
        </w:rPr>
        <w:tab/>
        <w:tab/>
        <w:tab/>
        <w:tab/>
        <w:tab/>
        <w:t>&lt;m:field&gt;c.contract&lt;/m:field&gt;</w:t>
      </w:r>
      <w:r>
        <w:br/>
      </w:r>
      <w:r>
        <w:rPr>
          <w:rFonts w:ascii="Courier New" w:hAnsi="Courier New"/>
          <w:b w:val="0"/>
          <w:sz w:val="16"/>
        </w:rPr>
        <w:tab/>
        <w:tab/>
        <w:tab/>
        <w:tab/>
        <w:tab/>
        <w:t>&lt;m:field&gt;u.usr_id&lt;/m:field&gt;</w:t>
      </w:r>
      <w:r>
        <w:br/>
      </w:r>
      <w:r>
        <w:rPr>
          <w:rFonts w:ascii="Courier New" w:hAnsi="Courier New"/>
          <w:b w:val="0"/>
          <w:sz w:val="16"/>
        </w:rPr>
        <w:tab/>
        <w:tab/>
        <w:tab/>
        <w:tab/>
        <w:tab/>
        <w:t>&lt;m:field&gt;u.login&lt;/m:field&gt;</w:t>
      </w:r>
      <w:r>
        <w:br/>
      </w:r>
      <w:r>
        <w:rPr>
          <w:rFonts w:ascii="Courier New" w:hAnsi="Courier New"/>
          <w:b w:val="0"/>
          <w:sz w:val="16"/>
        </w:rPr>
        <w:tab/>
        <w:tab/>
        <w:tab/>
        <w:tab/>
        <w:tab/>
        <w:t>&lt;m:field&gt;z.contragent_id&lt;/m:field&gt;</w:t>
      </w:r>
      <w:r>
        <w:br/>
      </w:r>
      <w:r>
        <w:rPr>
          <w:rFonts w:ascii="Courier New" w:hAnsi="Courier New"/>
          <w:b w:val="0"/>
          <w:sz w:val="16"/>
        </w:rPr>
        <w:tab/>
        <w:tab/>
        <w:tab/>
        <w:tab/>
        <w:tab/>
        <w:t>&lt;m:field&gt;z.contragent&lt;/m:field&gt;</w:t>
      </w:r>
      <w:r>
        <w:br/>
      </w:r>
      <w:r>
        <w:rPr>
          <w:rFonts w:ascii="Courier New" w:hAnsi="Courier New"/>
          <w:b w:val="0"/>
          <w:sz w:val="16"/>
        </w:rPr>
        <w:tab/>
        <w:tab/>
        <w:tab/>
        <w:tab/>
        <w:tab/>
        <w:t>&lt;m:field&gt;z.external_code&lt;/m:field&gt;</w:t>
      </w:r>
      <w:r>
        <w:br/>
      </w:r>
      <w:r>
        <w:rPr>
          <w:rFonts w:ascii="Courier New" w:hAnsi="Courier New"/>
          <w:b w:val="0"/>
          <w:sz w:val="16"/>
        </w:rPr>
        <w:tab/>
        <w:tab/>
        <w:tab/>
        <w:tab/>
        <w:t>&lt;/m:field_set&gt;</w:t>
        <w:tab/>
        <w:t xml:space="preserve"> </w:t>
      </w:r>
      <w:r>
        <w:br/>
      </w:r>
      <w:r>
        <w:rPr>
          <w:rFonts w:ascii="Courier New" w:hAnsi="Courier New"/>
          <w:b w:val="0"/>
          <w:sz w:val="16"/>
        </w:rPr>
        <w:tab/>
        <w:tab/>
        <w:tab/>
        <w:tab/>
        <w:t>from specification s</w:t>
      </w:r>
      <w:r>
        <w:br/>
      </w:r>
      <w:r>
        <w:rPr>
          <w:rFonts w:ascii="Courier New" w:hAnsi="Courier New"/>
          <w:b w:val="0"/>
          <w:sz w:val="16"/>
        </w:rPr>
        <w:tab/>
        <w:tab/>
        <w:tab/>
        <w:tab/>
        <w:t>left outer join contract c on (s.contract_id=c.contract_id)</w:t>
      </w:r>
      <w:r>
        <w:br/>
      </w:r>
      <w:r>
        <w:rPr>
          <w:rFonts w:ascii="Courier New" w:hAnsi="Courier New"/>
          <w:b w:val="0"/>
          <w:sz w:val="16"/>
        </w:rPr>
        <w:tab/>
        <w:tab/>
        <w:tab/>
        <w:tab/>
        <w:t>left outer join usr u on (c.contragent_id=u.contragent_id)</w:t>
      </w:r>
      <w:r>
        <w:br/>
      </w:r>
      <w:r>
        <w:rPr>
          <w:rFonts w:ascii="Courier New" w:hAnsi="Courier New"/>
          <w:b w:val="0"/>
          <w:sz w:val="16"/>
        </w:rPr>
        <w:tab/>
        <w:tab/>
        <w:tab/>
        <w:tab/>
        <w:t>left outer join contragent z on (u.contragent_id=z.contragent_id)</w:t>
      </w:r>
      <w:r>
        <w:br/>
      </w:r>
      <w:r>
        <w:rPr>
          <w:rFonts w:ascii="Courier New" w:hAnsi="Courier New"/>
          <w:b w:val="0"/>
          <w:sz w:val="16"/>
        </w:rPr>
        <w:tab/>
        <w:tab/>
        <w:tab/>
        <w:tab/>
        <w:t>where u.usr_id=&lt;cfqueryparam cfsqltype="cf_sql_integer" value=#ARGUMENTS.usrId#/&gt;</w:t>
      </w:r>
      <w:r>
        <w:br/>
      </w:r>
      <w:r>
        <w:rPr>
          <w:rFonts w:ascii="Courier New" w:hAnsi="Courier New"/>
          <w:b w:val="0"/>
          <w:sz w:val="16"/>
        </w:rPr>
        <w:tab/>
        <w:tab/>
        <w:tab/>
        <w:tab/>
        <w:t>order by specification_id desc;</w:t>
        <w:tab/>
        <w:tab/>
        <w:tab/>
        <w:tab/>
      </w:r>
      <w:r>
        <w:br/>
      </w:r>
      <w:r>
        <w:rPr>
          <w:rFonts w:ascii="Courier New" w:hAnsi="Courier New"/>
          <w:b w:val="0"/>
          <w:sz w:val="16"/>
        </w:rPr>
        <w:tab/>
        <w:tab/>
        <w:tab/>
        <w:t>&lt;/cfquery&gt;</w:t>
        <w:tab/>
        <w:tab/>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&lt;cfset var out=structNew("linked")/&gt;</w:t>
      </w:r>
      <w:r>
        <w:br/>
      </w:r>
      <w:r>
        <w:rPr>
          <w:rFonts w:ascii="Courier New" w:hAnsi="Courier New"/>
          <w:b w:val="0"/>
          <w:sz w:val="16"/>
        </w:rPr>
        <w:tab/>
        <w:tab/>
      </w:r>
      <w:r>
        <w:br/>
      </w:r>
      <w:r>
        <w:rPr>
          <w:rFonts w:ascii="Courier New" w:hAnsi="Courier New"/>
          <w:b w:val="0"/>
          <w:sz w:val="16"/>
        </w:rPr>
        <w:tab/>
        <w:tab/>
        <w:t>&lt;cfset var args = {</w:t>
      </w:r>
      <w:r>
        <w:br/>
      </w:r>
      <w:r>
        <w:rPr>
          <w:rFonts w:ascii="Courier New" w:hAnsi="Courier New"/>
          <w:b w:val="0"/>
          <w:sz w:val="16"/>
        </w:rPr>
        <w:tab/>
        <w:tab/>
        <w:tab/>
        <w:t xml:space="preserve">"functionName":"getAvailableResourceRealms", </w:t>
      </w:r>
      <w:r>
        <w:br/>
      </w:r>
      <w:r>
        <w:rPr>
          <w:rFonts w:ascii="Courier New" w:hAnsi="Courier New"/>
          <w:b w:val="0"/>
          <w:sz w:val="16"/>
        </w:rPr>
        <w:tab/>
        <w:tab/>
        <w:tab/>
        <w:t xml:space="preserve">"svcId":#arguments.svcId#, </w:t>
      </w:r>
      <w:r>
        <w:br/>
      </w:r>
      <w:r>
        <w:rPr>
          <w:rFonts w:ascii="Courier New" w:hAnsi="Courier New"/>
          <w:b w:val="0"/>
          <w:sz w:val="16"/>
        </w:rPr>
        <w:tab/>
        <w:tab/>
        <w:tab/>
        <w:t>"contractId":#arguments.contractId#</w:t>
      </w:r>
      <w:r>
        <w:br/>
      </w:r>
      <w:r>
        <w:rPr>
          <w:rFonts w:ascii="Courier New" w:hAnsi="Courier New"/>
          <w:b w:val="0"/>
          <w:sz w:val="16"/>
        </w:rPr>
        <w:tab/>
        <w:tab/>
        <w:t>}/&gt;</w:t>
      </w:r>
      <w:r>
        <w:br/>
      </w:r>
      <w:r>
        <w:rPr>
          <w:rFonts w:ascii="Courier New" w:hAnsi="Courier New"/>
          <w:b w:val="0"/>
          <w:sz w:val="16"/>
        </w:rPr>
        <w:tab/>
        <w:tab/>
      </w:r>
      <w:r>
        <w:br/>
      </w:r>
      <w:r>
        <w:rPr>
          <w:rFonts w:ascii="Courier New" w:hAnsi="Courier New"/>
          <w:b w:val="0"/>
          <w:sz w:val="16"/>
        </w:rPr>
      </w:r>
      <w:r>
        <w:br/>
      </w:r>
      <w:r>
        <w:rPr>
          <w:rFonts w:ascii="Courier New" w:hAnsi="Courier New"/>
          <w:b w:val="0"/>
          <w:sz w:val="16"/>
        </w:rPr>
        <w:tab/>
        <w:tab/>
        <w:t>&lt;cfinvoke component="instance_operation_cfs_param" method="generateValueList" argumentCollection=#args# returnVariable="local.value_list"/&gt;</w:t>
      </w:r>
      <w:r>
        <w:br/>
      </w:r>
      <w:r>
        <w:rPr>
          <w:rFonts w:ascii="Courier New" w:hAnsi="Courier New"/>
          <w:b w:val="0"/>
          <w:sz w:val="16"/>
        </w:rPr>
      </w:r>
      <w:r>
        <w:br/>
      </w:r>
      <w:r>
        <w:rPr>
          <w:rFonts w:ascii="Courier New" w:hAnsi="Courier New"/>
          <w:b w:val="0"/>
          <w:sz w:val="16"/>
        </w:rPr>
        <w:tab/>
        <w:tab/>
      </w:r>
      <w:r>
        <w:br/>
      </w:r>
      <w:r>
        <w:rPr>
          <w:rFonts w:ascii="Courier New" w:hAnsi="Courier New"/>
          <w:b w:val="0"/>
          <w:sz w:val="16"/>
        </w:rPr>
      </w:r>
      <w:r>
        <w:br/>
      </w:r>
      <w:r>
        <w:rPr>
          <w:rFonts w:ascii="Courier New" w:hAnsi="Courier New"/>
          <w:b w:val="0"/>
          <w:sz w:val="16"/>
        </w:rPr>
        <w:tab/>
        <w:tab/>
        <w:t>&lt;cfset "out.arguments"=#arguments#/&gt;</w:t>
        <w:tab/>
        <w:tab/>
      </w:r>
      <w:r>
        <w:br/>
      </w:r>
      <w:r>
        <w:rPr>
          <w:rFonts w:ascii="Courier New" w:hAnsi="Courier New"/>
          <w:b w:val="0"/>
          <w:sz w:val="16"/>
        </w:rPr>
        <w:tab/>
        <w:tab/>
        <w:t>&lt;cfset "out.args"=#args#/&gt;</w:t>
        <w:tab/>
        <w:tab/>
      </w:r>
      <w:r>
        <w:br/>
      </w:r>
      <w:r>
        <w:rPr>
          <w:rFonts w:ascii="Courier New" w:hAnsi="Courier New"/>
          <w:b w:val="0"/>
          <w:sz w:val="16"/>
        </w:rPr>
        <w:tab/>
        <w:tab/>
        <w:t>&lt;cfset "out.results"=#local.value_list#/&gt;</w:t>
      </w:r>
      <w:r>
        <w:br/>
      </w:r>
      <w:r>
        <w:rPr>
          <w:rFonts w:ascii="Courier New" w:hAnsi="Courier New"/>
          <w:b w:val="0"/>
          <w:sz w:val="16"/>
        </w:rPr>
        <w:tab/>
        <w:tab/>
      </w:r>
      <w:r>
        <w:br/>
      </w:r>
      <w:r>
        <w:rPr>
          <w:rFonts w:ascii="Courier New" w:hAnsi="Courier New"/>
          <w:b w:val="0"/>
          <w:sz w:val="16"/>
        </w:rPr>
        <w:tab/>
        <w:tab/>
        <w:t>&lt;cfset "out.spec"=[]/&gt;</w:t>
      </w:r>
      <w:r>
        <w:br/>
      </w:r>
      <w:r>
        <w:rPr>
          <w:rFonts w:ascii="Courier New" w:hAnsi="Courier New"/>
          <w:b w:val="0"/>
          <w:sz w:val="16"/>
        </w:rPr>
      </w:r>
      <w:r>
        <w:br/>
      </w:r>
      <w:r>
        <w:rPr>
          <w:rFonts w:ascii="Courier New" w:hAnsi="Courier New"/>
          <w:b w:val="0"/>
          <w:sz w:val="16"/>
        </w:rPr>
        <w:tab/>
        <w:tab/>
        <w:t>&lt;cfloop query=#local.qSpec#&gt;</w:t>
        <w:tab/>
        <w:tab/>
        <w:tab/>
      </w:r>
      <w:r>
        <w:br/>
      </w:r>
      <w:r>
        <w:rPr>
          <w:rFonts w:ascii="Courier New" w:hAnsi="Courier New"/>
          <w:b w:val="0"/>
          <w:sz w:val="16"/>
        </w:rPr>
        <w:tab/>
        <w:tab/>
        <w:tab/>
        <w:t>&lt;cfset var rec = this.helper.appendRecord(structNew("linked"), "", local.specTitleMap, local.qSpec, this.helper.snake2camel)/&gt;</w:t>
        <w:tab/>
        <w:tab/>
        <w:tab/>
      </w:r>
      <w:r>
        <w:br/>
      </w:r>
      <w:r>
        <w:rPr>
          <w:rFonts w:ascii="Courier New" w:hAnsi="Courier New"/>
          <w:b w:val="0"/>
          <w:sz w:val="16"/>
        </w:rPr>
        <w:tab/>
        <w:tab/>
        <w:tab/>
        <w:t>&lt;cfset arrayAppend(out.spec, rec)/&gt;</w:t>
      </w:r>
      <w:r>
        <w:br/>
      </w:r>
      <w:r>
        <w:rPr>
          <w:rFonts w:ascii="Courier New" w:hAnsi="Courier New"/>
          <w:b w:val="0"/>
          <w:sz w:val="16"/>
        </w:rPr>
        <w:tab/>
        <w:tab/>
        <w:t>&lt;/cfloop&gt;</w:t>
      </w:r>
      <w:r>
        <w:br/>
      </w:r>
      <w:r>
        <w:rPr>
          <w:rFonts w:ascii="Courier New" w:hAnsi="Courier New"/>
          <w:b w:val="0"/>
          <w:sz w:val="16"/>
        </w:rPr>
        <w:tab/>
      </w:r>
      <w:r>
        <w:br/>
      </w:r>
      <w:r>
        <w:rPr>
          <w:rFonts w:ascii="Courier New" w:hAnsi="Courier New"/>
          <w:b w:val="0"/>
          <w:sz w:val="16"/>
        </w:rPr>
        <w:tab/>
        <w:tab/>
        <w:t>&lt;cfreturn representationOf(out)/&gt;</w:t>
        <w:tab/>
        <w:tab/>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r>
      <w:r>
        <w:br/>
      </w:r>
      <w:r>
        <w:rPr>
          <w:rFonts w:ascii="Courier New" w:hAnsi="Courier New"/>
          <w:b w:val="0"/>
          <w:sz w:val="16"/>
        </w:rPr>
        <w:t>&lt;/cfcomponent&gt;</w:t>
      </w:r>
    </w:p>
    <w:p>
      <w:pPr>
        <w:pStyle w:val="Heading1"/>
      </w:pPr>
      <w:r>
        <w:t>v1/resources/bookmark.cfc</w:t>
      </w:r>
    </w:p>
    <w:p>
      <w:pPr>
        <w:spacing w:before="40" w:after="160"/>
        <w:ind w:left="283"/>
        <w:shd w:val="clear" w:color="auto" w:fill="F2F2F2"/>
      </w:pPr>
      <w:r>
        <w:rPr>
          <w:rFonts w:ascii="Courier New" w:hAnsi="Courier New"/>
          <w:b w:val="0"/>
          <w:sz w:val="16"/>
        </w:rPr>
        <w:t>&lt;cfcomponent extends="taffy.core.resource" taffy:uri="/bookmarks/bookmarks/{bookmarkUid}"&gt;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&lt;cffunction name="get" hint="Букмарк"&gt;</w:t>
      </w:r>
      <w:r>
        <w:br/>
      </w:r>
      <w:r>
        <w:rPr>
          <w:rFonts w:ascii="Courier New" w:hAnsi="Courier New"/>
          <w:b w:val="0"/>
          <w:sz w:val="16"/>
        </w:rPr>
        <w:tab/>
        <w:tab/>
        <w:t>&lt;cfargument name="bookmarkUid" type="string" required=true hint="type:guid"/&gt;</w:t>
        <w:tab/>
      </w:r>
      <w:r>
        <w:br/>
      </w:r>
      <w:r>
        <w:rPr>
          <w:rFonts w:ascii="Courier New" w:hAnsi="Courier New"/>
          <w:b w:val="0"/>
          <w:sz w:val="16"/>
        </w:rPr>
      </w:r>
      <w:r>
        <w:br/>
      </w:r>
      <w:r>
        <w:rPr>
          <w:rFonts w:ascii="Courier New" w:hAnsi="Courier New"/>
          <w:b w:val="0"/>
          <w:sz w:val="16"/>
        </w:rPr>
        <w:tab/>
        <w:tab/>
        <w:t>&lt;cfset var local={}/&gt;</w:t>
        <w:tab/>
      </w:r>
      <w:r>
        <w:br/>
      </w:r>
      <w:r>
        <w:rPr>
          <w:rFonts w:ascii="Courier New" w:hAnsi="Courier New"/>
          <w:b w:val="0"/>
          <w:sz w:val="16"/>
        </w:rPr>
        <w:tab/>
        <w:tab/>
        <w:t>&lt;cftry&gt;</w:t>
        <w:tab/>
        <w:tab/>
      </w:r>
      <w:r>
        <w:br/>
      </w:r>
      <w:r>
        <w:rPr>
          <w:rFonts w:ascii="Courier New" w:hAnsi="Courier New"/>
          <w:b w:val="0"/>
          <w:sz w:val="16"/>
        </w:rPr>
        <w:tab/>
        <w:tab/>
        <w:tab/>
        <w:t>&lt;cftry&gt;</w:t>
      </w:r>
      <w:r>
        <w:br/>
      </w:r>
      <w:r>
        <w:rPr>
          <w:rFonts w:ascii="Courier New" w:hAnsi="Courier New"/>
          <w:b w:val="0"/>
          <w:sz w:val="16"/>
        </w:rPr>
        <w:tab/>
        <w:tab/>
        <w:tab/>
        <w:tab/>
        <w:t>&lt;cfset this.helper.validateField(arguments, "bookmarkUid", "guid")/&gt;</w:t>
        <w:tab/>
        <w:tab/>
        <w:tab/>
      </w:r>
      <w:r>
        <w:br/>
      </w:r>
      <w:r>
        <w:rPr>
          <w:rFonts w:ascii="Courier New" w:hAnsi="Courier New"/>
          <w:b w:val="0"/>
          <w:sz w:val="16"/>
        </w:rPr>
        <w:tab/>
        <w:tab/>
        <w:tab/>
        <w:tab/>
        <w:t>&lt;cfcatch type="invalidParamValue"&gt;</w:t>
      </w:r>
      <w:r>
        <w:br/>
      </w:r>
      <w:r>
        <w:rPr>
          <w:rFonts w:ascii="Courier New" w:hAnsi="Courier New"/>
          <w:b w:val="0"/>
          <w:sz w:val="16"/>
        </w:rPr>
        <w:tab/>
        <w:tab/>
        <w:tab/>
        <w:tab/>
        <w:tab/>
        <w:t>&lt;cfreturn representationOf(this.helper.formatBadRequestError(cfcatch)).withStatus(400)/&gt;</w:t>
      </w:r>
      <w:r>
        <w:br/>
      </w:r>
      <w:r>
        <w:rPr>
          <w:rFonts w:ascii="Courier New" w:hAnsi="Courier New"/>
          <w:b w:val="0"/>
          <w:sz w:val="16"/>
        </w:rPr>
        <w:tab/>
        <w:tab/>
        <w:tab/>
        <w:tab/>
        <w:t>&lt;/cfcatch&gt;</w:t>
      </w:r>
      <w:r>
        <w:br/>
      </w:r>
      <w:r>
        <w:rPr>
          <w:rFonts w:ascii="Courier New" w:hAnsi="Courier New"/>
          <w:b w:val="0"/>
          <w:sz w:val="16"/>
        </w:rPr>
        <w:tab/>
        <w:tab/>
        <w:tab/>
        <w:t>&lt;/cftry&gt;</w:t>
        <w:tab/>
        <w:tab/>
        <w:tab/>
        <w:tab/>
      </w:r>
      <w:r>
        <w:br/>
      </w:r>
      <w:r>
        <w:rPr>
          <w:rFonts w:ascii="Courier New" w:hAnsi="Courier New"/>
          <w:b w:val="0"/>
          <w:sz w:val="16"/>
        </w:rPr>
        <w:tab/>
        <w:tab/>
        <w:tab/>
      </w:r>
      <w:r>
        <w:br/>
      </w:r>
      <w:r>
        <w:rPr>
          <w:rFonts w:ascii="Courier New" w:hAnsi="Courier New"/>
          <w:b w:val="0"/>
          <w:sz w:val="16"/>
        </w:rPr>
        <w:tab/>
        <w:tab/>
        <w:tab/>
        <w:t>&lt;cfset var out={}/&gt;</w:t>
      </w:r>
      <w:r>
        <w:br/>
      </w:r>
      <w:r>
        <w:rPr>
          <w:rFonts w:ascii="Courier New" w:hAnsi="Courier New"/>
          <w:b w:val="0"/>
          <w:sz w:val="16"/>
        </w:rPr>
        <w:tab/>
        <w:tab/>
        <w:tab/>
      </w:r>
      <w:r>
        <w:br/>
      </w:r>
      <w:r>
        <w:rPr>
          <w:rFonts w:ascii="Courier New" w:hAnsi="Courier New"/>
          <w:b w:val="0"/>
          <w:sz w:val="16"/>
        </w:rPr>
        <w:tab/>
        <w:tab/>
        <w:tab/>
        <w:t>&lt;cfquery name="local.qRead" result="local.result"&gt;</w:t>
      </w:r>
      <w:r>
        <w:br/>
      </w:r>
      <w:r>
        <w:rPr>
          <w:rFonts w:ascii="Courier New" w:hAnsi="Courier New"/>
          <w:b w:val="0"/>
          <w:sz w:val="16"/>
        </w:rPr>
        <w:tab/>
        <w:tab/>
        <w:tab/>
        <w:tab/>
        <w:t xml:space="preserve">select </w:t>
      </w:r>
      <w:r>
        <w:br/>
      </w:r>
      <w:r>
        <w:rPr>
          <w:rFonts w:ascii="Courier New" w:hAnsi="Courier New"/>
          <w:b w:val="0"/>
          <w:sz w:val="16"/>
        </w:rPr>
        <w:tab/>
        <w:tab/>
        <w:tab/>
        <w:tab/>
        <w:t>&lt;m:field_set titleMapOut="local.titleMap" lengthOut="local.fieldCount"&gt;</w:t>
      </w:r>
      <w:r>
        <w:br/>
      </w:r>
      <w:r>
        <w:rPr>
          <w:rFonts w:ascii="Courier New" w:hAnsi="Courier New"/>
          <w:b w:val="0"/>
          <w:sz w:val="16"/>
        </w:rPr>
        <w:tab/>
        <w:tab/>
        <w:tab/>
        <w:tab/>
        <w:tab/>
        <w:t>&lt;m:field&gt;b.bookmark_uid::text as bookmark_uid&lt;/m:field&gt;</w:t>
      </w:r>
      <w:r>
        <w:br/>
      </w:r>
      <w:r>
        <w:rPr>
          <w:rFonts w:ascii="Courier New" w:hAnsi="Courier New"/>
          <w:b w:val="0"/>
          <w:sz w:val="16"/>
        </w:rPr>
        <w:tab/>
        <w:tab/>
        <w:tab/>
        <w:tab/>
        <w:tab/>
        <w:t>&lt;m:field&gt;b.bookmark&lt;/m:field&gt;</w:t>
      </w:r>
      <w:r>
        <w:br/>
      </w:r>
      <w:r>
        <w:rPr>
          <w:rFonts w:ascii="Courier New" w:hAnsi="Courier New"/>
          <w:b w:val="0"/>
          <w:sz w:val="16"/>
        </w:rPr>
        <w:tab/>
        <w:tab/>
        <w:tab/>
        <w:tab/>
        <w:tab/>
        <w:t>&lt;m:field&gt;b.descr&lt;/m:field&gt;</w:t>
      </w:r>
      <w:r>
        <w:br/>
      </w:r>
      <w:r>
        <w:rPr>
          <w:rFonts w:ascii="Courier New" w:hAnsi="Courier New"/>
          <w:b w:val="0"/>
          <w:sz w:val="16"/>
        </w:rPr>
        <w:tab/>
        <w:tab/>
        <w:tab/>
        <w:tab/>
        <w:tab/>
        <w:t>&lt;m:field&gt;b.url&lt;/m:field&gt;</w:t>
      </w:r>
      <w:r>
        <w:br/>
      </w:r>
      <w:r>
        <w:rPr>
          <w:rFonts w:ascii="Courier New" w:hAnsi="Courier New"/>
          <w:b w:val="0"/>
          <w:sz w:val="16"/>
        </w:rPr>
        <w:tab/>
        <w:tab/>
        <w:tab/>
        <w:tab/>
        <w:tab/>
        <w:t>&lt;m:field&gt;b.icon_url&lt;/m:field&gt;</w:t>
      </w:r>
      <w:r>
        <w:br/>
      </w:r>
      <w:r>
        <w:rPr>
          <w:rFonts w:ascii="Courier New" w:hAnsi="Courier New"/>
          <w:b w:val="0"/>
          <w:sz w:val="16"/>
        </w:rPr>
        <w:tab/>
        <w:tab/>
        <w:tab/>
        <w:tab/>
        <w:tab/>
        <w:t>&lt;m:field&gt;b.contragent_id&lt;/m:field&gt;</w:t>
      </w:r>
      <w:r>
        <w:br/>
      </w:r>
      <w:r>
        <w:rPr>
          <w:rFonts w:ascii="Courier New" w:hAnsi="Courier New"/>
          <w:b w:val="0"/>
          <w:sz w:val="16"/>
        </w:rPr>
        <w:tab/>
        <w:tab/>
        <w:tab/>
        <w:tab/>
        <w:tab/>
        <w:t>&lt;m:field&gt;b.sort&lt;/m:field&gt;</w:t>
      </w:r>
      <w:r>
        <w:br/>
      </w:r>
      <w:r>
        <w:rPr>
          <w:rFonts w:ascii="Courier New" w:hAnsi="Courier New"/>
          <w:b w:val="0"/>
          <w:sz w:val="16"/>
        </w:rPr>
        <w:tab/>
        <w:tab/>
        <w:tab/>
        <w:tab/>
        <w:tab/>
        <w:t>&lt;m:field formatter=#request.castToBool#&gt;b.is_enabled&lt;/m:field&gt;</w:t>
      </w:r>
      <w:r>
        <w:br/>
      </w:r>
      <w:r>
        <w:rPr>
          <w:rFonts w:ascii="Courier New" w:hAnsi="Courier New"/>
          <w:b w:val="0"/>
          <w:sz w:val="16"/>
        </w:rPr>
        <w:tab/>
        <w:tab/>
        <w:tab/>
        <w:tab/>
        <w:tab/>
        <w:t>&lt;m:field&gt;to_char(b.dt_created, 'YYYY-MM-DD"T"HH24:MI:SS.FF3TZHTZM') as dt_created&lt;/m:field&gt;</w:t>
      </w:r>
      <w:r>
        <w:br/>
      </w:r>
      <w:r>
        <w:rPr>
          <w:rFonts w:ascii="Courier New" w:hAnsi="Courier New"/>
          <w:b w:val="0"/>
          <w:sz w:val="16"/>
        </w:rPr>
        <w:tab/>
        <w:tab/>
        <w:tab/>
        <w:tab/>
        <w:tab/>
        <w:t>&lt;m:field&gt;to_char(b.dt_updated, 'YYYY-MM-DD"T"HH24:MI:SS.FF3TZHTZM') as dt_updated&lt;/m:field&gt;</w:t>
      </w:r>
      <w:r>
        <w:br/>
      </w:r>
      <w:r>
        <w:rPr>
          <w:rFonts w:ascii="Courier New" w:hAnsi="Courier New"/>
          <w:b w:val="0"/>
          <w:sz w:val="16"/>
        </w:rPr>
        <w:tab/>
        <w:tab/>
        <w:tab/>
        <w:tab/>
        <w:t>&lt;/m:field_set&gt;</w:t>
        <w:tab/>
      </w:r>
      <w:r>
        <w:br/>
      </w:r>
      <w:r>
        <w:rPr>
          <w:rFonts w:ascii="Courier New" w:hAnsi="Courier New"/>
          <w:b w:val="0"/>
          <w:sz w:val="16"/>
        </w:rPr>
        <w:tab/>
        <w:tab/>
        <w:tab/>
        <w:tab/>
        <w:t xml:space="preserve">from bookmark b </w:t>
      </w:r>
      <w:r>
        <w:br/>
      </w:r>
      <w:r>
        <w:rPr>
          <w:rFonts w:ascii="Courier New" w:hAnsi="Courier New"/>
          <w:b w:val="0"/>
          <w:sz w:val="16"/>
        </w:rPr>
        <w:tab/>
        <w:tab/>
        <w:tab/>
        <w:tab/>
        <w:t>where b.bookmark_uid=&lt;cfqueryparam cfsqltype="cf_sql_other" value="#arguments.bookmarkUid#" null=#!isValid('guid',arguments.bookmarkUid)#/&gt;</w:t>
      </w:r>
      <w:r>
        <w:br/>
      </w:r>
      <w:r>
        <w:rPr>
          <w:rFonts w:ascii="Courier New" w:hAnsi="Courier New"/>
          <w:b w:val="0"/>
          <w:sz w:val="16"/>
        </w:rPr>
        <w:tab/>
        <w:tab/>
        <w:tab/>
        <w:tab/>
        <w:t>AND (b.contragent_id = &lt;cfqueryparam cfsqltype="cf_sql_integer" value=#arguments.contragentId# null=#!isNumeric(arguments.contragentId)#/&gt; OR b.contragent_id=-1)</w:t>
      </w:r>
      <w:r>
        <w:br/>
      </w:r>
      <w:r>
        <w:rPr>
          <w:rFonts w:ascii="Courier New" w:hAnsi="Courier New"/>
          <w:b w:val="0"/>
          <w:sz w:val="16"/>
        </w:rPr>
        <w:tab/>
        <w:tab/>
        <w:tab/>
        <w:t>&lt;/cfquery&gt;</w:t>
      </w:r>
      <w:r>
        <w:br/>
      </w:r>
      <w:r>
        <w:rPr>
          <w:rFonts w:ascii="Courier New" w:hAnsi="Courier New"/>
          <w:b w:val="0"/>
          <w:sz w:val="16"/>
        </w:rPr>
      </w:r>
      <w:r>
        <w:br/>
      </w:r>
      <w:r>
        <w:rPr>
          <w:rFonts w:ascii="Courier New" w:hAnsi="Courier New"/>
          <w:b w:val="0"/>
          <w:sz w:val="16"/>
        </w:rPr>
        <w:tab/>
        <w:tab/>
        <w:tab/>
        <w:t>&lt;cfset "out.queryDurationMs"=getTickCount() - request.startTickCount/&gt;</w:t>
      </w:r>
      <w:r>
        <w:br/>
      </w:r>
      <w:r>
        <w:rPr>
          <w:rFonts w:ascii="Courier New" w:hAnsi="Courier New"/>
          <w:b w:val="0"/>
          <w:sz w:val="16"/>
        </w:rPr>
        <w:tab/>
        <w:tab/>
        <w:tab/>
        <w:t>&lt;cfset "out.bookmark" = this.helper.appendRecord(structNew("linked"), "", local.titleMap, local.qRead, this.helper.snake2camel)/&gt;</w:t>
        <w:tab/>
        <w:tab/>
        <w:tab/>
      </w:r>
      <w:r>
        <w:br/>
      </w:r>
      <w:r>
        <w:rPr>
          <w:rFonts w:ascii="Courier New" w:hAnsi="Courier New"/>
          <w:b w:val="0"/>
          <w:sz w:val="16"/>
        </w:rPr>
        <w:tab/>
        <w:tab/>
        <w:tab/>
        <w:t>&lt;cfset "out.runDurationMs"=getTickCount()-request.startTickCount/&gt;</w:t>
        <w:tab/>
      </w:r>
      <w:r>
        <w:br/>
      </w:r>
      <w:r>
        <w:rPr>
          <w:rFonts w:ascii="Courier New" w:hAnsi="Courier New"/>
          <w:b w:val="0"/>
          <w:sz w:val="16"/>
        </w:rPr>
      </w:r>
      <w:r>
        <w:br/>
      </w:r>
      <w:r>
        <w:rPr>
          <w:rFonts w:ascii="Courier New" w:hAnsi="Courier New"/>
          <w:b w:val="0"/>
          <w:sz w:val="16"/>
        </w:rPr>
        <w:tab/>
        <w:tab/>
        <w:tab/>
        <w:t>&lt;cfreturn representationOf(out)/&gt;</w:t>
        <w:tab/>
      </w:r>
      <w:r>
        <w:br/>
      </w:r>
      <w:r>
        <w:rPr>
          <w:rFonts w:ascii="Courier New" w:hAnsi="Courier New"/>
          <w:b w:val="0"/>
          <w:sz w:val="16"/>
        </w:rPr>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 xml:space="preserve">&lt;/cffunction&gt; </w:t>
        <w:tab/>
      </w:r>
      <w:r>
        <w:br/>
      </w:r>
      <w:r>
        <w:rPr>
          <w:rFonts w:ascii="Courier New" w:hAnsi="Courier New"/>
          <w:b w:val="0"/>
          <w:sz w:val="16"/>
        </w:rPr>
        <w:tab/>
      </w:r>
      <w:r>
        <w:br/>
      </w:r>
      <w:r>
        <w:rPr>
          <w:rFonts w:ascii="Courier New" w:hAnsi="Courier New"/>
          <w:b w:val="0"/>
          <w:sz w:val="16"/>
        </w:rPr>
        <w:tab/>
        <w:t>&lt;cffunction name="patch"&gt;</w:t>
      </w:r>
      <w:r>
        <w:br/>
      </w:r>
      <w:r>
        <w:rPr>
          <w:rFonts w:ascii="Courier New" w:hAnsi="Courier New"/>
          <w:b w:val="0"/>
          <w:sz w:val="16"/>
        </w:rPr>
        <w:tab/>
        <w:tab/>
        <w:t>&lt;cfargument name="bookmarkUid" type="string" required=true hint="type:guid"/&gt;</w:t>
        <w:tab/>
        <w:tab/>
      </w:r>
      <w:r>
        <w:br/>
      </w:r>
      <w:r>
        <w:rPr>
          <w:rFonts w:ascii="Courier New" w:hAnsi="Courier New"/>
          <w:b w:val="0"/>
          <w:sz w:val="16"/>
        </w:rPr>
        <w:tab/>
        <w:tab/>
        <w:t>&lt;cfargument name="bookmark" type="string" required=false hint="type:string"/&gt;</w:t>
        <w:tab/>
        <w:tab/>
      </w:r>
      <w:r>
        <w:br/>
      </w:r>
      <w:r>
        <w:rPr>
          <w:rFonts w:ascii="Courier New" w:hAnsi="Courier New"/>
          <w:b w:val="0"/>
          <w:sz w:val="16"/>
        </w:rPr>
        <w:tab/>
        <w:tab/>
        <w:t>&lt;cfargument name="descr" type="string" required=false hint="type:string (no cleanup here!)"/&gt;</w:t>
      </w:r>
      <w:r>
        <w:br/>
      </w:r>
      <w:r>
        <w:rPr>
          <w:rFonts w:ascii="Courier New" w:hAnsi="Courier New"/>
          <w:b w:val="0"/>
          <w:sz w:val="16"/>
        </w:rPr>
        <w:tab/>
        <w:tab/>
        <w:t>&lt;cfargument name="url" type="string" required=false hint="type:string description: url"/&gt;</w:t>
      </w:r>
      <w:r>
        <w:br/>
      </w:r>
      <w:r>
        <w:rPr>
          <w:rFonts w:ascii="Courier New" w:hAnsi="Courier New"/>
          <w:b w:val="0"/>
          <w:sz w:val="16"/>
        </w:rPr>
        <w:tab/>
        <w:tab/>
        <w:t>&lt;cfargument name="iconUrl" type="string" required=false hint="type:string description: url иконки"/&gt;</w:t>
      </w:r>
      <w:r>
        <w:br/>
      </w:r>
      <w:r>
        <w:rPr>
          <w:rFonts w:ascii="Courier New" w:hAnsi="Courier New"/>
          <w:b w:val="0"/>
          <w:sz w:val="16"/>
        </w:rPr>
        <w:tab/>
        <w:tab/>
        <w:t>&lt;cfargument name="sort" type="string" required=false hint="type:integer description: целое число для сортировки"/&gt;</w:t>
      </w:r>
      <w:r>
        <w:br/>
      </w:r>
      <w:r>
        <w:rPr>
          <w:rFonts w:ascii="Courier New" w:hAnsi="Courier New"/>
          <w:b w:val="0"/>
          <w:sz w:val="16"/>
        </w:rPr>
        <w:tab/>
        <w:tab/>
        <w:t>&lt;cfargument name="isEnabled" type="string" required=false hint="type:boolean description: вкл"/&gt;</w:t>
      </w:r>
      <w:r>
        <w:br/>
      </w:r>
      <w:r>
        <w:rPr>
          <w:rFonts w:ascii="Courier New" w:hAnsi="Courier New"/>
          <w:b w:val="0"/>
          <w:sz w:val="16"/>
        </w:rPr>
        <w:tab/>
        <w:tab/>
      </w:r>
      <w:r>
        <w:br/>
      </w:r>
      <w:r>
        <w:rPr>
          <w:rFonts w:ascii="Courier New" w:hAnsi="Courier New"/>
          <w:b w:val="0"/>
          <w:sz w:val="16"/>
        </w:rPr>
        <w:tab/>
        <w:tab/>
        <w:t>&lt;cftry&gt;</w:t>
        <w:tab/>
        <w:tab/>
        <w:tab/>
      </w:r>
      <w:r>
        <w:br/>
      </w:r>
      <w:r>
        <w:rPr>
          <w:rFonts w:ascii="Courier New" w:hAnsi="Courier New"/>
          <w:b w:val="0"/>
          <w:sz w:val="16"/>
        </w:rPr>
        <w:tab/>
      </w:r>
      <w:r>
        <w:br/>
      </w:r>
      <w:r>
        <w:rPr>
          <w:rFonts w:ascii="Courier New" w:hAnsi="Courier New"/>
          <w:b w:val="0"/>
          <w:sz w:val="16"/>
        </w:rPr>
        <w:tab/>
        <w:tab/>
        <w:tab/>
        <w:t>&lt;cfset this.helper.keyExistsAndValid(arguments, "bookmarkUid", "guid")/&gt;</w:t>
      </w:r>
      <w:r>
        <w:br/>
      </w:r>
      <w:r>
        <w:rPr>
          <w:rFonts w:ascii="Courier New" w:hAnsi="Courier New"/>
          <w:b w:val="0"/>
          <w:sz w:val="16"/>
        </w:rPr>
        <w:tab/>
        <w:tab/>
        <w:tab/>
        <w:t>&lt;cfquery name="local.qSave"&gt;</w:t>
      </w:r>
      <w:r>
        <w:br/>
      </w:r>
      <w:r>
        <w:rPr>
          <w:rFonts w:ascii="Courier New" w:hAnsi="Courier New"/>
          <w:b w:val="0"/>
          <w:sz w:val="16"/>
        </w:rPr>
        <w:tab/>
        <w:tab/>
        <w:tab/>
        <w:tab/>
        <w:t>update bookmark set</w:t>
      </w:r>
      <w:r>
        <w:br/>
      </w:r>
      <w:r>
        <w:rPr>
          <w:rFonts w:ascii="Courier New" w:hAnsi="Courier New"/>
          <w:b w:val="0"/>
          <w:sz w:val="16"/>
        </w:rPr>
        <w:tab/>
        <w:tab/>
        <w:tab/>
        <w:tab/>
        <w:t xml:space="preserve"> dt_updated=&lt;cfqueryparam cfsqltype="cf_sql_timestamp" value="#Now()#"/&gt;</w:t>
      </w:r>
      <w:r>
        <w:br/>
      </w:r>
      <w:r>
        <w:rPr>
          <w:rFonts w:ascii="Courier New" w:hAnsi="Courier New"/>
          <w:b w:val="0"/>
          <w:sz w:val="16"/>
        </w:rPr>
        <w:tab/>
        <w:tab/>
        <w:tab/>
        <w:tab/>
        <w:t>,updater_id=&lt;cfqueryparam cfsqltype="cf_sql_integer" value="#arguments.usrId#"/&gt;</w:t>
      </w:r>
      <w:r>
        <w:br/>
      </w:r>
      <w:r>
        <w:rPr>
          <w:rFonts w:ascii="Courier New" w:hAnsi="Courier New"/>
          <w:b w:val="0"/>
          <w:sz w:val="16"/>
        </w:rPr>
        <w:tab/>
        <w:tab/>
        <w:tab/>
        <w:tab/>
        <w:t>&lt;cfif structKeyExists(arguments,"bookmark")&gt;</w:t>
      </w:r>
      <w:r>
        <w:br/>
      </w:r>
      <w:r>
        <w:rPr>
          <w:rFonts w:ascii="Courier New" w:hAnsi="Courier New"/>
          <w:b w:val="0"/>
          <w:sz w:val="16"/>
        </w:rPr>
        <w:tab/>
        <w:tab/>
        <w:tab/>
        <w:tab/>
        <w:tab/>
        <w:t>,bookmark=&lt;cfqueryparam cfsqltype="cf_sql_varchar" value="#cleanInput(arguments.bookmark)#"/&gt;</w:t>
      </w:r>
      <w:r>
        <w:br/>
      </w:r>
      <w:r>
        <w:rPr>
          <w:rFonts w:ascii="Courier New" w:hAnsi="Courier New"/>
          <w:b w:val="0"/>
          <w:sz w:val="16"/>
        </w:rPr>
        <w:tab/>
        <w:tab/>
        <w:tab/>
        <w:tab/>
        <w:t>&lt;/cfif&gt;</w:t>
      </w:r>
      <w:r>
        <w:br/>
      </w:r>
      <w:r>
        <w:rPr>
          <w:rFonts w:ascii="Courier New" w:hAnsi="Courier New"/>
          <w:b w:val="0"/>
          <w:sz w:val="16"/>
        </w:rPr>
        <w:tab/>
        <w:tab/>
        <w:tab/>
        <w:tab/>
        <w:t>&lt;cfif structKeyExists(arguments,"descr")&gt;</w:t>
      </w:r>
      <w:r>
        <w:br/>
      </w:r>
      <w:r>
        <w:rPr>
          <w:rFonts w:ascii="Courier New" w:hAnsi="Courier New"/>
          <w:b w:val="0"/>
          <w:sz w:val="16"/>
        </w:rPr>
        <w:tab/>
        <w:tab/>
        <w:tab/>
        <w:tab/>
        <w:tab/>
        <w:t>,descr=&lt;cfqueryparam cfsqltype="cf_sql_varchar" value="#cleanInput(arguments.descr)#"/&gt;</w:t>
        <w:tab/>
        <w:tab/>
      </w:r>
      <w:r>
        <w:br/>
      </w:r>
      <w:r>
        <w:rPr>
          <w:rFonts w:ascii="Courier New" w:hAnsi="Courier New"/>
          <w:b w:val="0"/>
          <w:sz w:val="16"/>
        </w:rPr>
        <w:tab/>
        <w:tab/>
        <w:tab/>
        <w:tab/>
        <w:t>&lt;/cfif&gt;</w:t>
        <w:tab/>
        <w:tab/>
        <w:tab/>
        <w:tab/>
      </w:r>
      <w:r>
        <w:br/>
      </w:r>
      <w:r>
        <w:rPr>
          <w:rFonts w:ascii="Courier New" w:hAnsi="Courier New"/>
          <w:b w:val="0"/>
          <w:sz w:val="16"/>
        </w:rPr>
        <w:tab/>
        <w:tab/>
        <w:tab/>
        <w:tab/>
        <w:t>&lt;cfif structKeyExists(arguments,"url")&gt;</w:t>
      </w:r>
      <w:r>
        <w:br/>
      </w:r>
      <w:r>
        <w:rPr>
          <w:rFonts w:ascii="Courier New" w:hAnsi="Courier New"/>
          <w:b w:val="0"/>
          <w:sz w:val="16"/>
        </w:rPr>
        <w:tab/>
        <w:tab/>
        <w:tab/>
        <w:tab/>
        <w:tab/>
        <w:t>,url=&lt;cfqueryparam cfsqltype="cf_sql_varchar" value="#arguments.url#"/&gt;</w:t>
        <w:tab/>
        <w:tab/>
      </w:r>
      <w:r>
        <w:br/>
      </w:r>
      <w:r>
        <w:rPr>
          <w:rFonts w:ascii="Courier New" w:hAnsi="Courier New"/>
          <w:b w:val="0"/>
          <w:sz w:val="16"/>
        </w:rPr>
        <w:tab/>
        <w:tab/>
        <w:tab/>
        <w:tab/>
        <w:t>&lt;/cfif&gt;</w:t>
        <w:tab/>
        <w:tab/>
        <w:tab/>
        <w:tab/>
      </w:r>
      <w:r>
        <w:br/>
      </w:r>
      <w:r>
        <w:rPr>
          <w:rFonts w:ascii="Courier New" w:hAnsi="Courier New"/>
          <w:b w:val="0"/>
          <w:sz w:val="16"/>
        </w:rPr>
        <w:tab/>
        <w:tab/>
        <w:tab/>
        <w:tab/>
        <w:t>&lt;cfif structKeyExists(arguments,"iconUrl")&gt;</w:t>
      </w:r>
      <w:r>
        <w:br/>
      </w:r>
      <w:r>
        <w:rPr>
          <w:rFonts w:ascii="Courier New" w:hAnsi="Courier New"/>
          <w:b w:val="0"/>
          <w:sz w:val="16"/>
        </w:rPr>
        <w:tab/>
        <w:tab/>
        <w:tab/>
        <w:tab/>
        <w:tab/>
        <w:t>,icon_url=&lt;cfqueryparam cfsqltype="cf_sql_varchar" value="#arguments.iconUrl#"/&gt;</w:t>
        <w:tab/>
        <w:tab/>
      </w:r>
      <w:r>
        <w:br/>
      </w:r>
      <w:r>
        <w:rPr>
          <w:rFonts w:ascii="Courier New" w:hAnsi="Courier New"/>
          <w:b w:val="0"/>
          <w:sz w:val="16"/>
        </w:rPr>
        <w:tab/>
        <w:tab/>
        <w:tab/>
        <w:tab/>
        <w:t>&lt;/cfif&gt;</w:t>
        <w:tab/>
        <w:tab/>
        <w:tab/>
        <w:tab/>
      </w:r>
      <w:r>
        <w:br/>
      </w:r>
      <w:r>
        <w:rPr>
          <w:rFonts w:ascii="Courier New" w:hAnsi="Courier New"/>
          <w:b w:val="0"/>
          <w:sz w:val="16"/>
        </w:rPr>
        <w:tab/>
        <w:tab/>
        <w:tab/>
        <w:tab/>
        <w:t>&lt;cfif structKeyExists(arguments,"sort")&gt;</w:t>
      </w:r>
      <w:r>
        <w:br/>
      </w:r>
      <w:r>
        <w:rPr>
          <w:rFonts w:ascii="Courier New" w:hAnsi="Courier New"/>
          <w:b w:val="0"/>
          <w:sz w:val="16"/>
        </w:rPr>
        <w:tab/>
        <w:tab/>
        <w:tab/>
        <w:tab/>
        <w:tab/>
        <w:t>,sort=&lt;cfqueryparam cfsqltype="cf_sql_integer" value="#arguments.sort#"/&gt;</w:t>
        <w:tab/>
        <w:tab/>
      </w:r>
      <w:r>
        <w:br/>
      </w:r>
      <w:r>
        <w:rPr>
          <w:rFonts w:ascii="Courier New" w:hAnsi="Courier New"/>
          <w:b w:val="0"/>
          <w:sz w:val="16"/>
        </w:rPr>
        <w:tab/>
        <w:tab/>
        <w:tab/>
        <w:tab/>
        <w:t>&lt;/cfif&gt;</w:t>
        <w:tab/>
        <w:tab/>
        <w:tab/>
        <w:tab/>
      </w:r>
      <w:r>
        <w:br/>
      </w:r>
      <w:r>
        <w:rPr>
          <w:rFonts w:ascii="Courier New" w:hAnsi="Courier New"/>
          <w:b w:val="0"/>
          <w:sz w:val="16"/>
        </w:rPr>
        <w:tab/>
        <w:tab/>
        <w:tab/>
        <w:tab/>
        <w:t>&lt;cfif structKeyExists(arguments,"isEnabled")&gt;</w:t>
      </w:r>
      <w:r>
        <w:br/>
      </w:r>
      <w:r>
        <w:rPr>
          <w:rFonts w:ascii="Courier New" w:hAnsi="Courier New"/>
          <w:b w:val="0"/>
          <w:sz w:val="16"/>
        </w:rPr>
        <w:tab/>
        <w:tab/>
        <w:tab/>
        <w:tab/>
        <w:tab/>
        <w:t>,is_enabled=&lt;cfqueryparam cfsqltype="cf_sql_bit" value="#arguments.isEnabled#"/&gt;</w:t>
        <w:tab/>
        <w:tab/>
      </w:r>
      <w:r>
        <w:br/>
      </w:r>
      <w:r>
        <w:rPr>
          <w:rFonts w:ascii="Courier New" w:hAnsi="Courier New"/>
          <w:b w:val="0"/>
          <w:sz w:val="16"/>
        </w:rPr>
        <w:tab/>
        <w:tab/>
        <w:tab/>
        <w:tab/>
        <w:t>&lt;/cfif&gt;</w:t>
      </w:r>
      <w:r>
        <w:br/>
      </w:r>
      <w:r>
        <w:rPr>
          <w:rFonts w:ascii="Courier New" w:hAnsi="Courier New"/>
          <w:b w:val="0"/>
          <w:sz w:val="16"/>
        </w:rPr>
        <w:tab/>
        <w:tab/>
        <w:tab/>
        <w:tab/>
        <w:t xml:space="preserve">where </w:t>
      </w:r>
      <w:r>
        <w:br/>
      </w:r>
      <w:r>
        <w:rPr>
          <w:rFonts w:ascii="Courier New" w:hAnsi="Courier New"/>
          <w:b w:val="0"/>
          <w:sz w:val="16"/>
        </w:rPr>
        <w:tab/>
        <w:tab/>
        <w:tab/>
        <w:tab/>
        <w:tab/>
        <w:t>contragent_id=&lt;cfqueryparam cfsqltype="cf_sql_integer" value="#arguments.contragentId#"/&gt;</w:t>
      </w:r>
      <w:r>
        <w:br/>
      </w:r>
      <w:r>
        <w:rPr>
          <w:rFonts w:ascii="Courier New" w:hAnsi="Courier New"/>
          <w:b w:val="0"/>
          <w:sz w:val="16"/>
        </w:rPr>
        <w:tab/>
        <w:tab/>
        <w:tab/>
        <w:tab/>
        <w:tab/>
        <w:t>AND bookmark_uid=&lt;cfqueryparam cfsqltype="cf_sql_other" value="#arguments.bookmarkUid#"/&gt;;</w:t>
      </w:r>
      <w:r>
        <w:br/>
      </w:r>
      <w:r>
        <w:rPr>
          <w:rFonts w:ascii="Courier New" w:hAnsi="Courier New"/>
          <w:b w:val="0"/>
          <w:sz w:val="16"/>
        </w:rPr>
        <w:tab/>
        <w:tab/>
        <w:tab/>
        <w:t>&lt;/cfquery&gt;</w:t>
      </w:r>
      <w:r>
        <w:br/>
      </w:r>
      <w:r>
        <w:rPr>
          <w:rFonts w:ascii="Courier New" w:hAnsi="Courier New"/>
          <w:b w:val="0"/>
          <w:sz w:val="16"/>
        </w:rPr>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r>
      <w:r>
        <w:br/>
      </w:r>
      <w:r>
        <w:rPr>
          <w:rFonts w:ascii="Courier New" w:hAnsi="Courier New"/>
          <w:b w:val="0"/>
          <w:sz w:val="16"/>
        </w:rPr>
        <w:tab/>
        <w:tab/>
        <w:t>&lt;cfreturn noData().withStatus(204, "No Content") /&gt;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name="cleanInput"&gt;</w:t>
      </w:r>
      <w:r>
        <w:br/>
      </w:r>
      <w:r>
        <w:rPr>
          <w:rFonts w:ascii="Courier New" w:hAnsi="Courier New"/>
          <w:b w:val="0"/>
          <w:sz w:val="16"/>
        </w:rPr>
        <w:tab/>
        <w:tab/>
        <w:t>&lt;cfargument name="s" type="string"/&gt;</w:t>
        <w:tab/>
      </w:r>
      <w:r>
        <w:br/>
      </w:r>
      <w:r>
        <w:rPr>
          <w:rFonts w:ascii="Courier New" w:hAnsi="Courier New"/>
          <w:b w:val="0"/>
          <w:sz w:val="16"/>
        </w:rPr>
        <w:tab/>
        <w:tab/>
        <w:t>&lt;cfreturn htmlEditFormat(s)/&gt;</w:t>
      </w:r>
      <w:r>
        <w:br/>
      </w:r>
      <w:r>
        <w:rPr>
          <w:rFonts w:ascii="Courier New" w:hAnsi="Courier New"/>
          <w:b w:val="0"/>
          <w:sz w:val="16"/>
        </w:rPr>
        <w:tab/>
        <w:t>&lt;/cffunction&gt;</w:t>
        <w:tab/>
      </w:r>
      <w:r>
        <w:br/>
      </w:r>
      <w:r>
        <w:rPr>
          <w:rFonts w:ascii="Courier New" w:hAnsi="Courier New"/>
          <w:b w:val="0"/>
          <w:sz w:val="16"/>
        </w:rPr>
        <w:tab/>
      </w:r>
      <w:r>
        <w:br/>
      </w:r>
      <w:r>
        <w:rPr>
          <w:rFonts w:ascii="Courier New" w:hAnsi="Courier New"/>
          <w:b w:val="0"/>
          <w:sz w:val="16"/>
        </w:rPr>
        <w:t>&lt;/cfcomponent&gt;</w:t>
      </w:r>
    </w:p>
    <w:p>
      <w:pPr>
        <w:pStyle w:val="Heading1"/>
      </w:pPr>
      <w:r>
        <w:t>v1/resources/bookmark_ls.cfc</w:t>
      </w:r>
    </w:p>
    <w:p>
      <w:pPr>
        <w:spacing w:before="40" w:after="160"/>
        <w:ind w:left="283"/>
        <w:shd w:val="clear" w:color="auto" w:fill="F2F2F2"/>
      </w:pPr>
      <w:r>
        <w:rPr>
          <w:rFonts w:ascii="Courier New" w:hAnsi="Courier New"/>
          <w:b w:val="0"/>
          <w:sz w:val="16"/>
        </w:rPr>
        <w:t>&lt;cfcomponent extends="taffy.core.resource" taffy:uri="/bookmarks/bookmarks"&gt;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&lt;cfset this.fieldsSpec={</w:t>
      </w:r>
      <w:r>
        <w:br/>
      </w:r>
      <w:r>
        <w:rPr>
          <w:rFonts w:ascii="Courier New" w:hAnsi="Courier New"/>
          <w:b w:val="0"/>
          <w:sz w:val="16"/>
        </w:rPr>
        <w:tab/>
        <w:tab/>
        <w:t>bookmark_uid={prefix="b", type="guid"},</w:t>
      </w:r>
      <w:r>
        <w:br/>
      </w:r>
      <w:r>
        <w:rPr>
          <w:rFonts w:ascii="Courier New" w:hAnsi="Courier New"/>
          <w:b w:val="0"/>
          <w:sz w:val="16"/>
        </w:rPr>
        <w:tab/>
        <w:tab/>
        <w:t>dt_created={prefix="b", type="date"},</w:t>
      </w:r>
      <w:r>
        <w:br/>
      </w:r>
      <w:r>
        <w:rPr>
          <w:rFonts w:ascii="Courier New" w:hAnsi="Courier New"/>
          <w:b w:val="0"/>
          <w:sz w:val="16"/>
        </w:rPr>
        <w:tab/>
        <w:tab/>
        <w:t>dt_updated={prefix="b", type="date"},</w:t>
      </w:r>
      <w:r>
        <w:br/>
      </w:r>
      <w:r>
        <w:rPr>
          <w:rFonts w:ascii="Courier New" w:hAnsi="Courier New"/>
          <w:b w:val="0"/>
          <w:sz w:val="16"/>
        </w:rPr>
        <w:tab/>
        <w:tab/>
        <w:t>contragent_id={prefix="b", type="integer"},</w:t>
      </w:r>
      <w:r>
        <w:br/>
      </w:r>
      <w:r>
        <w:rPr>
          <w:rFonts w:ascii="Courier New" w:hAnsi="Courier New"/>
          <w:b w:val="0"/>
          <w:sz w:val="16"/>
        </w:rPr>
        <w:tab/>
        <w:tab/>
        <w:t>bookmark={prefix="b", type="string"},</w:t>
      </w:r>
      <w:r>
        <w:br/>
      </w:r>
      <w:r>
        <w:rPr>
          <w:rFonts w:ascii="Courier New" w:hAnsi="Courier New"/>
          <w:b w:val="0"/>
          <w:sz w:val="16"/>
        </w:rPr>
        <w:tab/>
        <w:tab/>
        <w:t>url={prefix="b", type="string"},</w:t>
      </w:r>
      <w:r>
        <w:br/>
      </w:r>
      <w:r>
        <w:rPr>
          <w:rFonts w:ascii="Courier New" w:hAnsi="Courier New"/>
          <w:b w:val="0"/>
          <w:sz w:val="16"/>
        </w:rPr>
        <w:tab/>
        <w:tab/>
        <w:t>icon_url={prefix="b", type="string"},</w:t>
      </w:r>
      <w:r>
        <w:br/>
      </w:r>
      <w:r>
        <w:rPr>
          <w:rFonts w:ascii="Courier New" w:hAnsi="Courier New"/>
          <w:b w:val="0"/>
          <w:sz w:val="16"/>
        </w:rPr>
        <w:tab/>
        <w:tab/>
        <w:t>descr={prefix="b", type="string"},</w:t>
      </w:r>
      <w:r>
        <w:br/>
      </w:r>
      <w:r>
        <w:rPr>
          <w:rFonts w:ascii="Courier New" w:hAnsi="Courier New"/>
          <w:b w:val="0"/>
          <w:sz w:val="16"/>
        </w:rPr>
        <w:tab/>
        <w:tab/>
        <w:t>is_enabled={prefix="b", type="boolean"},</w:t>
        <w:tab/>
      </w:r>
      <w:r>
        <w:br/>
      </w:r>
      <w:r>
        <w:rPr>
          <w:rFonts w:ascii="Courier New" w:hAnsi="Courier New"/>
          <w:b w:val="0"/>
          <w:sz w:val="16"/>
        </w:rPr>
        <w:tab/>
        <w:tab/>
        <w:t>sort={prefix="b", type="integer"}</w:t>
        <w:tab/>
      </w:r>
      <w:r>
        <w:br/>
      </w:r>
      <w:r>
        <w:rPr>
          <w:rFonts w:ascii="Courier New" w:hAnsi="Courier New"/>
          <w:b w:val="0"/>
          <w:sz w:val="16"/>
        </w:rPr>
        <w:tab/>
        <w:t>}</w:t>
      </w:r>
      <w:r>
        <w:br/>
      </w:r>
      <w:r>
        <w:rPr>
          <w:rFonts w:ascii="Courier New" w:hAnsi="Courier New"/>
          <w:b w:val="0"/>
          <w:sz w:val="16"/>
        </w:rPr>
        <w:tab/>
        <w:t>/&gt;</w:t>
      </w:r>
      <w:r>
        <w:br/>
      </w:r>
      <w:r>
        <w:rPr>
          <w:rFonts w:ascii="Courier New" w:hAnsi="Courier New"/>
          <w:b w:val="0"/>
          <w:sz w:val="16"/>
        </w:rPr>
      </w:r>
      <w:r>
        <w:br/>
      </w:r>
      <w:r>
        <w:rPr>
          <w:rFonts w:ascii="Courier New" w:hAnsi="Courier New"/>
          <w:b w:val="0"/>
          <w:sz w:val="16"/>
        </w:rPr>
        <w:tab/>
        <w:t xml:space="preserve"> &lt;cffunction name="get" hint="Список букмарков"&gt;</w:t>
      </w:r>
      <w:r>
        <w:br/>
      </w:r>
      <w:r>
        <w:rPr>
          <w:rFonts w:ascii="Courier New" w:hAnsi="Courier New"/>
          <w:b w:val="0"/>
          <w:sz w:val="16"/>
        </w:rPr>
        <w:tab/>
        <w:tab/>
        <w:t>&lt;cfargument name="pageSize" type="string" hint="type:integer" default="100"/&gt;</w:t>
        <w:tab/>
      </w:r>
      <w:r>
        <w:br/>
      </w:r>
      <w:r>
        <w:rPr>
          <w:rFonts w:ascii="Courier New" w:hAnsi="Courier New"/>
          <w:b w:val="0"/>
          <w:sz w:val="16"/>
        </w:rPr>
        <w:tab/>
        <w:tab/>
        <w:t>&lt;cfargument name="page" type="string" hint="type:integer" default="1"/&gt;</w:t>
        <w:tab/>
      </w:r>
      <w:r>
        <w:br/>
      </w:r>
      <w:r>
        <w:rPr>
          <w:rFonts w:ascii="Courier New" w:hAnsi="Courier New"/>
          <w:b w:val="0"/>
          <w:sz w:val="16"/>
        </w:rPr>
        <w:tab/>
        <w:tab/>
        <w:t>&lt;cfargument name="orderBy" type="string" hint="type:string, description:comma-separated list of fields to sort by, example:fld1.ASC,fld2.DESC,fld3.ASC" default=""/&gt;</w:t>
      </w:r>
      <w:r>
        <w:br/>
      </w:r>
      <w:r>
        <w:rPr>
          <w:rFonts w:ascii="Courier New" w:hAnsi="Courier New"/>
          <w:b w:val="0"/>
          <w:sz w:val="16"/>
        </w:rPr>
      </w:r>
      <w:r>
        <w:br/>
      </w:r>
      <w:r>
        <w:rPr>
          <w:rFonts w:ascii="Courier New" w:hAnsi="Courier New"/>
          <w:b w:val="0"/>
          <w:sz w:val="16"/>
        </w:rPr>
        <w:tab/>
        <w:tab/>
        <w:t>&lt;cfset var local={}/&gt;</w:t>
      </w:r>
      <w:r>
        <w:br/>
      </w:r>
      <w:r>
        <w:rPr>
          <w:rFonts w:ascii="Courier New" w:hAnsi="Courier New"/>
          <w:b w:val="0"/>
          <w:sz w:val="16"/>
        </w:rPr>
        <w:tab/>
        <w:tab/>
        <w:t>&lt;cftry&gt;</w:t>
      </w:r>
      <w:r>
        <w:br/>
      </w:r>
      <w:r>
        <w:rPr>
          <w:rFonts w:ascii="Courier New" w:hAnsi="Courier New"/>
          <w:b w:val="0"/>
          <w:sz w:val="16"/>
        </w:rPr>
        <w:tab/>
        <w:tab/>
        <w:tab/>
        <w:tab/>
        <w:tab/>
        <w:tab/>
      </w:r>
      <w:r>
        <w:br/>
      </w:r>
      <w:r>
        <w:rPr>
          <w:rFonts w:ascii="Courier New" w:hAnsi="Courier New"/>
          <w:b w:val="0"/>
          <w:sz w:val="16"/>
        </w:rPr>
        <w:tab/>
        <w:tab/>
      </w:r>
      <w:r>
        <w:br/>
      </w:r>
      <w:r>
        <w:rPr>
          <w:rFonts w:ascii="Courier New" w:hAnsi="Courier New"/>
          <w:b w:val="0"/>
          <w:sz w:val="16"/>
        </w:rPr>
        <w:tab/>
        <w:tab/>
        <w:tab/>
        <w:t>&lt;cftry&gt;</w:t>
      </w:r>
      <w:r>
        <w:br/>
      </w:r>
      <w:r>
        <w:rPr>
          <w:rFonts w:ascii="Courier New" w:hAnsi="Courier New"/>
          <w:b w:val="0"/>
          <w:sz w:val="16"/>
        </w:rPr>
        <w:tab/>
        <w:tab/>
        <w:tab/>
        <w:tab/>
        <w:t>&lt;cfset this.helper.validateField(arguments, "pageSize", "integer")/&gt;</w:t>
      </w:r>
      <w:r>
        <w:br/>
      </w:r>
      <w:r>
        <w:rPr>
          <w:rFonts w:ascii="Courier New" w:hAnsi="Courier New"/>
          <w:b w:val="0"/>
          <w:sz w:val="16"/>
        </w:rPr>
        <w:tab/>
        <w:tab/>
        <w:tab/>
        <w:tab/>
        <w:t>&lt;cfset this.helper.validateField(arguments, "page", "integer")/&gt;</w:t>
      </w:r>
      <w:r>
        <w:br/>
      </w:r>
      <w:r>
        <w:rPr>
          <w:rFonts w:ascii="Courier New" w:hAnsi="Courier New"/>
          <w:b w:val="0"/>
          <w:sz w:val="16"/>
        </w:rPr>
        <w:tab/>
        <w:tab/>
        <w:tab/>
        <w:tab/>
      </w:r>
      <w:r>
        <w:br/>
      </w:r>
      <w:r>
        <w:rPr>
          <w:rFonts w:ascii="Courier New" w:hAnsi="Courier New"/>
          <w:b w:val="0"/>
          <w:sz w:val="16"/>
        </w:rPr>
        <w:tab/>
        <w:tab/>
        <w:tab/>
        <w:tab/>
        <w:t>&lt;cfset var filter=this.helper.parseFilterParams(this.fieldsSpec)/&gt;</w:t>
      </w:r>
      <w:r>
        <w:br/>
      </w:r>
      <w:r>
        <w:rPr>
          <w:rFonts w:ascii="Courier New" w:hAnsi="Courier New"/>
          <w:b w:val="0"/>
          <w:sz w:val="16"/>
        </w:rPr>
        <w:tab/>
        <w:tab/>
        <w:tab/>
        <w:tab/>
      </w:r>
      <w:r>
        <w:br/>
      </w:r>
      <w:r>
        <w:rPr>
          <w:rFonts w:ascii="Courier New" w:hAnsi="Courier New"/>
          <w:b w:val="0"/>
          <w:sz w:val="16"/>
        </w:rPr>
        <w:tab/>
        <w:tab/>
        <w:tab/>
        <w:tab/>
        <w:t>&lt;cfcatch type="invalidParamValue"&gt;</w:t>
      </w:r>
      <w:r>
        <w:br/>
      </w:r>
      <w:r>
        <w:rPr>
          <w:rFonts w:ascii="Courier New" w:hAnsi="Courier New"/>
          <w:b w:val="0"/>
          <w:sz w:val="16"/>
        </w:rPr>
        <w:tab/>
        <w:tab/>
        <w:tab/>
        <w:tab/>
        <w:tab/>
        <w:t>&lt;cfreturn representationOf(this.helper.formatBadRequestError(cfcatch)).withStatus(400)/&gt;</w:t>
      </w:r>
      <w:r>
        <w:br/>
      </w:r>
      <w:r>
        <w:rPr>
          <w:rFonts w:ascii="Courier New" w:hAnsi="Courier New"/>
          <w:b w:val="0"/>
          <w:sz w:val="16"/>
        </w:rPr>
        <w:tab/>
        <w:tab/>
        <w:tab/>
        <w:tab/>
        <w:t>&lt;/cfcatch&gt;</w:t>
      </w:r>
      <w:r>
        <w:br/>
      </w:r>
      <w:r>
        <w:rPr>
          <w:rFonts w:ascii="Courier New" w:hAnsi="Courier New"/>
          <w:b w:val="0"/>
          <w:sz w:val="16"/>
        </w:rPr>
        <w:tab/>
        <w:tab/>
        <w:tab/>
        <w:tab/>
        <w:t>&lt;cfcatch type="any"&gt;</w:t>
      </w:r>
      <w:r>
        <w:br/>
      </w:r>
      <w:r>
        <w:rPr>
          <w:rFonts w:ascii="Courier New" w:hAnsi="Courier New"/>
          <w:b w:val="0"/>
          <w:sz w:val="16"/>
        </w:rPr>
        <w:tab/>
        <w:tab/>
        <w:tab/>
        <w:tab/>
        <w:tab/>
        <w:t>&lt;cfreturn representationOf(cfcatch)/&gt;</w:t>
        <w:tab/>
        <w:tab/>
        <w:tab/>
        <w:tab/>
      </w:r>
      <w:r>
        <w:br/>
      </w:r>
      <w:r>
        <w:rPr>
          <w:rFonts w:ascii="Courier New" w:hAnsi="Courier New"/>
          <w:b w:val="0"/>
          <w:sz w:val="16"/>
        </w:rPr>
        <w:tab/>
        <w:tab/>
        <w:tab/>
        <w:tab/>
        <w:t>&lt;/cfcatch&gt;</w:t>
      </w:r>
      <w:r>
        <w:br/>
      </w:r>
      <w:r>
        <w:rPr>
          <w:rFonts w:ascii="Courier New" w:hAnsi="Courier New"/>
          <w:b w:val="0"/>
          <w:sz w:val="16"/>
        </w:rPr>
        <w:tab/>
        <w:tab/>
        <w:tab/>
        <w:t>&lt;/cftry&gt;</w:t>
        <w:tab/>
        <w:tab/>
        <w:tab/>
        <w:tab/>
      </w:r>
      <w:r>
        <w:br/>
      </w:r>
      <w:r>
        <w:rPr>
          <w:rFonts w:ascii="Courier New" w:hAnsi="Courier New"/>
          <w:b w:val="0"/>
          <w:sz w:val="16"/>
        </w:rPr>
        <w:tab/>
        <w:tab/>
        <w:tab/>
      </w:r>
      <w:r>
        <w:br/>
      </w:r>
      <w:r>
        <w:rPr>
          <w:rFonts w:ascii="Courier New" w:hAnsi="Courier New"/>
          <w:b w:val="0"/>
          <w:sz w:val="16"/>
        </w:rPr>
        <w:tab/>
        <w:tab/>
        <w:tab/>
        <w:t>&lt;cfset var out={}/&gt;</w:t>
      </w:r>
      <w:r>
        <w:br/>
      </w:r>
      <w:r>
        <w:rPr>
          <w:rFonts w:ascii="Courier New" w:hAnsi="Courier New"/>
          <w:b w:val="0"/>
          <w:sz w:val="16"/>
        </w:rPr>
        <w:tab/>
        <w:tab/>
        <w:tab/>
        <w:t>&lt;cfset var maxrows=arguments.pageSize*arguments.page/&gt;</w:t>
      </w:r>
      <w:r>
        <w:br/>
      </w:r>
      <w:r>
        <w:rPr>
          <w:rFonts w:ascii="Courier New" w:hAnsi="Courier New"/>
          <w:b w:val="0"/>
          <w:sz w:val="16"/>
        </w:rPr>
        <w:tab/>
        <w:tab/>
        <w:tab/>
        <w:t>&lt;cfset var startrow=arguments.pageSize*(arguments.page-1)+1/&gt;</w:t>
      </w:r>
      <w:r>
        <w:br/>
      </w:r>
      <w:r>
        <w:rPr>
          <w:rFonts w:ascii="Courier New" w:hAnsi="Courier New"/>
          <w:b w:val="0"/>
          <w:sz w:val="16"/>
        </w:rPr>
        <w:tab/>
        <w:tab/>
        <w:tab/>
      </w:r>
      <w:r>
        <w:br/>
      </w:r>
      <w:r>
        <w:rPr>
          <w:rFonts w:ascii="Courier New" w:hAnsi="Courier New"/>
          <w:b w:val="0"/>
          <w:sz w:val="16"/>
        </w:rPr>
        <w:tab/>
        <w:tab/>
        <w:tab/>
        <w:t>&lt;cfquery name="local.qRead" result="local.result"&gt;</w:t>
      </w:r>
      <w:r>
        <w:br/>
      </w:r>
      <w:r>
        <w:rPr>
          <w:rFonts w:ascii="Courier New" w:hAnsi="Courier New"/>
          <w:b w:val="0"/>
          <w:sz w:val="16"/>
        </w:rPr>
        <w:tab/>
        <w:tab/>
        <w:tab/>
        <w:tab/>
        <w:t xml:space="preserve">select </w:t>
      </w:r>
      <w:r>
        <w:br/>
      </w:r>
      <w:r>
        <w:rPr>
          <w:rFonts w:ascii="Courier New" w:hAnsi="Courier New"/>
          <w:b w:val="0"/>
          <w:sz w:val="16"/>
        </w:rPr>
        <w:tab/>
        <w:tab/>
        <w:tab/>
        <w:tab/>
        <w:t>&lt;m:field_set titleMapOut="local.titleMap" lengthOut="local.fieldCount"&gt;</w:t>
      </w:r>
      <w:r>
        <w:br/>
      </w:r>
      <w:r>
        <w:rPr>
          <w:rFonts w:ascii="Courier New" w:hAnsi="Courier New"/>
          <w:b w:val="0"/>
          <w:sz w:val="16"/>
        </w:rPr>
        <w:tab/>
        <w:tab/>
        <w:tab/>
        <w:tab/>
        <w:tab/>
        <w:t>&lt;m:field&gt;b.bookmark_uid::text as bookmark_uid&lt;/m:field&gt;</w:t>
      </w:r>
      <w:r>
        <w:br/>
      </w:r>
      <w:r>
        <w:rPr>
          <w:rFonts w:ascii="Courier New" w:hAnsi="Courier New"/>
          <w:b w:val="0"/>
          <w:sz w:val="16"/>
        </w:rPr>
        <w:tab/>
        <w:tab/>
        <w:tab/>
        <w:tab/>
        <w:tab/>
        <w:t>&lt;m:field&gt;b.bookmark&lt;/m:field&gt;</w:t>
      </w:r>
      <w:r>
        <w:br/>
      </w:r>
      <w:r>
        <w:rPr>
          <w:rFonts w:ascii="Courier New" w:hAnsi="Courier New"/>
          <w:b w:val="0"/>
          <w:sz w:val="16"/>
        </w:rPr>
        <w:tab/>
        <w:tab/>
        <w:tab/>
        <w:tab/>
        <w:tab/>
        <w:t>&lt;m:field&gt;b.descr&lt;/m:field&gt;</w:t>
      </w:r>
      <w:r>
        <w:br/>
      </w:r>
      <w:r>
        <w:rPr>
          <w:rFonts w:ascii="Courier New" w:hAnsi="Courier New"/>
          <w:b w:val="0"/>
          <w:sz w:val="16"/>
        </w:rPr>
        <w:tab/>
        <w:tab/>
        <w:tab/>
        <w:tab/>
        <w:tab/>
        <w:t>&lt;m:field&gt;b.url&lt;/m:field&gt;</w:t>
      </w:r>
      <w:r>
        <w:br/>
      </w:r>
      <w:r>
        <w:rPr>
          <w:rFonts w:ascii="Courier New" w:hAnsi="Courier New"/>
          <w:b w:val="0"/>
          <w:sz w:val="16"/>
        </w:rPr>
        <w:tab/>
        <w:tab/>
        <w:tab/>
        <w:tab/>
        <w:tab/>
        <w:t>&lt;m:field&gt;b.icon_url&lt;/m:field&gt;</w:t>
      </w:r>
      <w:r>
        <w:br/>
      </w:r>
      <w:r>
        <w:rPr>
          <w:rFonts w:ascii="Courier New" w:hAnsi="Courier New"/>
          <w:b w:val="0"/>
          <w:sz w:val="16"/>
        </w:rPr>
        <w:tab/>
        <w:tab/>
        <w:tab/>
        <w:tab/>
        <w:tab/>
        <w:t>&lt;m:field&gt;b.contragent_id&lt;/m:field&gt;</w:t>
      </w:r>
      <w:r>
        <w:br/>
      </w:r>
      <w:r>
        <w:rPr>
          <w:rFonts w:ascii="Courier New" w:hAnsi="Courier New"/>
          <w:b w:val="0"/>
          <w:sz w:val="16"/>
        </w:rPr>
        <w:tab/>
        <w:tab/>
        <w:tab/>
        <w:tab/>
        <w:tab/>
        <w:t>&lt;m:field&gt;b.sort&lt;/m:field&gt;</w:t>
      </w:r>
      <w:r>
        <w:br/>
      </w:r>
      <w:r>
        <w:rPr>
          <w:rFonts w:ascii="Courier New" w:hAnsi="Courier New"/>
          <w:b w:val="0"/>
          <w:sz w:val="16"/>
        </w:rPr>
        <w:tab/>
        <w:tab/>
        <w:tab/>
        <w:tab/>
        <w:tab/>
        <w:t>&lt;m:field formatter=#request.castToBool#&gt;b.is_enabled&lt;/m:field&gt;</w:t>
      </w:r>
      <w:r>
        <w:br/>
      </w:r>
      <w:r>
        <w:rPr>
          <w:rFonts w:ascii="Courier New" w:hAnsi="Courier New"/>
          <w:b w:val="0"/>
          <w:sz w:val="16"/>
        </w:rPr>
        <w:tab/>
        <w:tab/>
        <w:tab/>
        <w:tab/>
        <w:tab/>
        <w:t>&lt;m:field&gt;to_char(b.dt_created, 'YYYY-MM-DD"T"HH24:MI:SS.FF3TZHTZM') as dt_created&lt;/m:field&gt;</w:t>
      </w:r>
      <w:r>
        <w:br/>
      </w:r>
      <w:r>
        <w:rPr>
          <w:rFonts w:ascii="Courier New" w:hAnsi="Courier New"/>
          <w:b w:val="0"/>
          <w:sz w:val="16"/>
        </w:rPr>
        <w:tab/>
        <w:tab/>
        <w:tab/>
        <w:tab/>
        <w:tab/>
        <w:t>&lt;m:field&gt;to_char(b.dt_updated, 'YYYY-MM-DD"T"HH24:MI:SS.FF3TZHTZM') as dt_updated&lt;/m:field&gt;</w:t>
      </w:r>
      <w:r>
        <w:br/>
      </w:r>
      <w:r>
        <w:rPr>
          <w:rFonts w:ascii="Courier New" w:hAnsi="Courier New"/>
          <w:b w:val="0"/>
          <w:sz w:val="16"/>
        </w:rPr>
        <w:tab/>
        <w:tab/>
        <w:tab/>
        <w:tab/>
        <w:t>&lt;/m:field_set&gt;</w:t>
        <w:tab/>
      </w:r>
      <w:r>
        <w:br/>
      </w:r>
      <w:r>
        <w:rPr>
          <w:rFonts w:ascii="Courier New" w:hAnsi="Courier New"/>
          <w:b w:val="0"/>
          <w:sz w:val="16"/>
        </w:rPr>
        <w:tab/>
        <w:tab/>
        <w:tab/>
        <w:tab/>
        <w:t xml:space="preserve">from bookmark b </w:t>
      </w:r>
      <w:r>
        <w:br/>
      </w:r>
      <w:r>
        <w:rPr>
          <w:rFonts w:ascii="Courier New" w:hAnsi="Courier New"/>
          <w:b w:val="0"/>
          <w:sz w:val="16"/>
        </w:rPr>
        <w:tab/>
        <w:tab/>
        <w:tab/>
        <w:tab/>
        <w:t>where 1=1 &lt;m:filter_build filter=#filter#/&gt;</w:t>
      </w:r>
      <w:r>
        <w:br/>
      </w:r>
      <w:r>
        <w:rPr>
          <w:rFonts w:ascii="Courier New" w:hAnsi="Courier New"/>
          <w:b w:val="0"/>
          <w:sz w:val="16"/>
        </w:rPr>
        <w:tab/>
        <w:tab/>
        <w:tab/>
        <w:tab/>
        <w:t>AND (b.contragent_id = &lt;cfqueryparam cfsqltype="cf_sql_integer" value=#arguments.contragentId# null=#!isNumeric(arguments.contragentId)#/&gt;</w:t>
      </w:r>
      <w:r>
        <w:br/>
      </w:r>
      <w:r>
        <w:rPr>
          <w:rFonts w:ascii="Courier New" w:hAnsi="Courier New"/>
          <w:b w:val="0"/>
          <w:sz w:val="16"/>
        </w:rPr>
        <w:tab/>
        <w:tab/>
        <w:tab/>
        <w:tab/>
        <w:t>OR b.contragent_id=-1)</w:t>
      </w:r>
      <w:r>
        <w:br/>
      </w:r>
      <w:r>
        <w:rPr>
          <w:rFonts w:ascii="Courier New" w:hAnsi="Courier New"/>
          <w:b w:val="0"/>
          <w:sz w:val="16"/>
        </w:rPr>
        <w:tab/>
        <w:tab/>
        <w:tab/>
        <w:tab/>
        <w:t>order by b.contragent_id desc, b.sort asc</w:t>
      </w:r>
      <w:r>
        <w:br/>
      </w:r>
      <w:r>
        <w:rPr>
          <w:rFonts w:ascii="Courier New" w:hAnsi="Courier New"/>
          <w:b w:val="0"/>
          <w:sz w:val="16"/>
        </w:rPr>
        <w:tab/>
        <w:tab/>
        <w:tab/>
        <w:tab/>
        <w:t>limit #maxrows#</w:t>
      </w:r>
      <w:r>
        <w:br/>
      </w:r>
      <w:r>
        <w:rPr>
          <w:rFonts w:ascii="Courier New" w:hAnsi="Courier New"/>
          <w:b w:val="0"/>
          <w:sz w:val="16"/>
        </w:rPr>
        <w:tab/>
        <w:tab/>
        <w:tab/>
        <w:t>&lt;/cfquery&gt;</w:t>
      </w:r>
      <w:r>
        <w:br/>
      </w:r>
      <w:r>
        <w:rPr>
          <w:rFonts w:ascii="Courier New" w:hAnsi="Courier New"/>
          <w:b w:val="0"/>
          <w:sz w:val="16"/>
        </w:rPr>
      </w:r>
      <w:r>
        <w:br/>
      </w:r>
      <w:r>
        <w:rPr>
          <w:rFonts w:ascii="Courier New" w:hAnsi="Courier New"/>
          <w:b w:val="0"/>
          <w:sz w:val="16"/>
        </w:rPr>
        <w:tab/>
        <w:tab/>
        <w:tab/>
        <w:t>&lt;cfquery name="local.qTotal"&gt;</w:t>
      </w:r>
      <w:r>
        <w:br/>
      </w:r>
      <w:r>
        <w:rPr>
          <w:rFonts w:ascii="Courier New" w:hAnsi="Courier New"/>
          <w:b w:val="0"/>
          <w:sz w:val="16"/>
        </w:rPr>
        <w:tab/>
        <w:tab/>
        <w:tab/>
        <w:tab/>
        <w:t>select count(*) as cnt</w:t>
      </w:r>
      <w:r>
        <w:br/>
      </w:r>
      <w:r>
        <w:rPr>
          <w:rFonts w:ascii="Courier New" w:hAnsi="Courier New"/>
          <w:b w:val="0"/>
          <w:sz w:val="16"/>
        </w:rPr>
        <w:tab/>
        <w:tab/>
        <w:tab/>
        <w:tab/>
        <w:t xml:space="preserve">from bookmark b </w:t>
      </w:r>
      <w:r>
        <w:br/>
      </w:r>
      <w:r>
        <w:rPr>
          <w:rFonts w:ascii="Courier New" w:hAnsi="Courier New"/>
          <w:b w:val="0"/>
          <w:sz w:val="16"/>
        </w:rPr>
        <w:tab/>
        <w:tab/>
        <w:tab/>
        <w:tab/>
        <w:t>where 1=1</w:t>
        <w:tab/>
        <w:tab/>
        <w:tab/>
        <w:tab/>
      </w:r>
      <w:r>
        <w:br/>
      </w:r>
      <w:r>
        <w:rPr>
          <w:rFonts w:ascii="Courier New" w:hAnsi="Courier New"/>
          <w:b w:val="0"/>
          <w:sz w:val="16"/>
        </w:rPr>
        <w:tab/>
        <w:tab/>
        <w:tab/>
        <w:tab/>
        <w:t>AND (b.contragent_id = &lt;cfqueryparam cfsqltype="cf_sql_integer" value=#arguments.contragentId# null=#!isNumeric(arguments.contragentId)#/&gt;)</w:t>
      </w:r>
      <w:r>
        <w:br/>
      </w:r>
      <w:r>
        <w:rPr>
          <w:rFonts w:ascii="Courier New" w:hAnsi="Courier New"/>
          <w:b w:val="0"/>
          <w:sz w:val="16"/>
        </w:rPr>
        <w:tab/>
        <w:tab/>
        <w:tab/>
        <w:t xml:space="preserve">&lt;/cfquery&gt; </w:t>
      </w:r>
      <w:r>
        <w:br/>
      </w:r>
      <w:r>
        <w:rPr>
          <w:rFonts w:ascii="Courier New" w:hAnsi="Courier New"/>
          <w:b w:val="0"/>
          <w:sz w:val="16"/>
        </w:rPr>
      </w:r>
      <w:r>
        <w:br/>
      </w:r>
      <w:r>
        <w:rPr>
          <w:rFonts w:ascii="Courier New" w:hAnsi="Courier New"/>
          <w:b w:val="0"/>
          <w:sz w:val="16"/>
        </w:rPr>
        <w:tab/>
        <w:tab/>
        <w:tab/>
        <w:t>&lt;cfset "out.queryDurationMs"=getTickCount() - request.startTickCount/&gt;</w:t>
      </w:r>
      <w:r>
        <w:br/>
      </w:r>
      <w:r>
        <w:rPr>
          <w:rFonts w:ascii="Courier New" w:hAnsi="Courier New"/>
          <w:b w:val="0"/>
          <w:sz w:val="16"/>
        </w:rPr>
        <w:tab/>
        <w:tab/>
        <w:tab/>
        <w:t>&lt;cfset "out.total"=#local.qTotal.cnt#/&gt;</w:t>
      </w:r>
      <w:r>
        <w:br/>
      </w:r>
      <w:r>
        <w:rPr>
          <w:rFonts w:ascii="Courier New" w:hAnsi="Courier New"/>
          <w:b w:val="0"/>
          <w:sz w:val="16"/>
        </w:rPr>
        <w:tab/>
        <w:tab/>
        <w:tab/>
        <w:t>&lt;cfset "out.resultSetSize"=#local.qRead.recordCount#/&gt;</w:t>
      </w:r>
      <w:r>
        <w:br/>
      </w:r>
      <w:r>
        <w:rPr>
          <w:rFonts w:ascii="Courier New" w:hAnsi="Courier New"/>
          <w:b w:val="0"/>
          <w:sz w:val="16"/>
        </w:rPr>
        <w:tab/>
        <w:tab/>
        <w:tab/>
        <w:t>&lt;cfset "out.pageSize"=#arguments.pageSize*1#/&gt;</w:t>
      </w:r>
      <w:r>
        <w:br/>
      </w:r>
      <w:r>
        <w:rPr>
          <w:rFonts w:ascii="Courier New" w:hAnsi="Courier New"/>
          <w:b w:val="0"/>
          <w:sz w:val="16"/>
        </w:rPr>
        <w:tab/>
        <w:tab/>
        <w:tab/>
        <w:t>&lt;cfset "out.page"=#arguments.page*1#/&gt;</w:t>
      </w:r>
      <w:r>
        <w:br/>
      </w:r>
      <w:r>
        <w:rPr>
          <w:rFonts w:ascii="Courier New" w:hAnsi="Courier New"/>
          <w:b w:val="0"/>
          <w:sz w:val="16"/>
        </w:rPr>
        <w:tab/>
        <w:tab/>
        <w:tab/>
        <w:t>&lt;cfset "out.orderBy"=#arguments.orderBy#/&gt;</w:t>
      </w:r>
      <w:r>
        <w:br/>
      </w:r>
      <w:r>
        <w:rPr>
          <w:rFonts w:ascii="Courier New" w:hAnsi="Courier New"/>
          <w:b w:val="0"/>
          <w:sz w:val="16"/>
        </w:rPr>
        <w:tab/>
        <w:tab/>
        <w:tab/>
      </w:r>
      <w:r>
        <w:br/>
      </w:r>
      <w:r>
        <w:rPr>
          <w:rFonts w:ascii="Courier New" w:hAnsi="Courier New"/>
          <w:b w:val="0"/>
          <w:sz w:val="16"/>
        </w:rPr>
        <w:tab/>
        <w:tab/>
        <w:tab/>
        <w:t>&lt;cfset var resultCollection=[]/&gt;</w:t>
      </w:r>
      <w:r>
        <w:br/>
      </w:r>
      <w:r>
        <w:rPr>
          <w:rFonts w:ascii="Courier New" w:hAnsi="Courier New"/>
          <w:b w:val="0"/>
          <w:sz w:val="16"/>
        </w:rPr>
        <w:tab/>
        <w:tab/>
        <w:tab/>
        <w:t>&lt;cfloop query=#local.qRead# startRow=#startrow# endRow=#(startrow+maxrows-1)#&gt;</w:t>
      </w:r>
      <w:r>
        <w:br/>
      </w:r>
      <w:r>
        <w:rPr>
          <w:rFonts w:ascii="Courier New" w:hAnsi="Courier New"/>
          <w:b w:val="0"/>
          <w:sz w:val="16"/>
        </w:rPr>
        <w:tab/>
        <w:tab/>
        <w:tab/>
        <w:tab/>
        <w:t>&lt;cfset var rec={}/&gt;</w:t>
        <w:tab/>
        <w:tab/>
        <w:tab/>
        <w:tab/>
      </w:r>
      <w:r>
        <w:br/>
      </w:r>
      <w:r>
        <w:rPr>
          <w:rFonts w:ascii="Courier New" w:hAnsi="Courier New"/>
          <w:b w:val="0"/>
          <w:sz w:val="16"/>
        </w:rPr>
        <w:tab/>
        <w:tab/>
        <w:tab/>
        <w:tab/>
        <w:t>&lt;cfset this.helper.appendRecord(rec, "", local.titleMap, local.qRead, this.helper.snake2camel)/&gt;</w:t>
      </w:r>
      <w:r>
        <w:br/>
      </w:r>
      <w:r>
        <w:rPr>
          <w:rFonts w:ascii="Courier New" w:hAnsi="Courier New"/>
          <w:b w:val="0"/>
          <w:sz w:val="16"/>
        </w:rPr>
        <w:tab/>
        <w:tab/>
        <w:tab/>
        <w:tab/>
        <w:t>&lt;cfset arrayAppend(resultCollection, rec)/&gt;</w:t>
      </w:r>
      <w:r>
        <w:br/>
      </w:r>
      <w:r>
        <w:rPr>
          <w:rFonts w:ascii="Courier New" w:hAnsi="Courier New"/>
          <w:b w:val="0"/>
          <w:sz w:val="16"/>
        </w:rPr>
        <w:tab/>
        <w:tab/>
        <w:tab/>
        <w:t>&lt;/cfloop&gt;</w:t>
      </w:r>
      <w:r>
        <w:br/>
      </w:r>
      <w:r>
        <w:rPr>
          <w:rFonts w:ascii="Courier New" w:hAnsi="Courier New"/>
          <w:b w:val="0"/>
          <w:sz w:val="16"/>
        </w:rPr>
        <w:tab/>
        <w:tab/>
        <w:tab/>
      </w:r>
      <w:r>
        <w:br/>
      </w:r>
      <w:r>
        <w:rPr>
          <w:rFonts w:ascii="Courier New" w:hAnsi="Courier New"/>
          <w:b w:val="0"/>
          <w:sz w:val="16"/>
        </w:rPr>
        <w:tab/>
        <w:tab/>
        <w:tab/>
        <w:t>&lt;cfset "out.size"=#arrayLen(resultCollection)#/&gt;</w:t>
      </w:r>
      <w:r>
        <w:br/>
      </w:r>
      <w:r>
        <w:rPr>
          <w:rFonts w:ascii="Courier New" w:hAnsi="Courier New"/>
          <w:b w:val="0"/>
          <w:sz w:val="16"/>
        </w:rPr>
        <w:tab/>
        <w:tab/>
        <w:tab/>
        <w:t>&lt;cfset "out.results"=#resultCollection#/&gt;</w:t>
      </w:r>
      <w:r>
        <w:br/>
      </w:r>
      <w:r>
        <w:rPr>
          <w:rFonts w:ascii="Courier New" w:hAnsi="Courier New"/>
          <w:b w:val="0"/>
          <w:sz w:val="16"/>
        </w:rPr>
        <w:tab/>
        <w:tab/>
        <w:tab/>
        <w:t>&lt;cfset "out.runDurationMs"=getTickCount()-request.startTickCount/&gt;</w:t>
        <w:tab/>
      </w:r>
      <w:r>
        <w:br/>
      </w:r>
      <w:r>
        <w:rPr>
          <w:rFonts w:ascii="Courier New" w:hAnsi="Courier New"/>
          <w:b w:val="0"/>
          <w:sz w:val="16"/>
        </w:rPr>
        <w:tab/>
        <w:tab/>
        <w:tab/>
        <w:t>&lt;cfreturn representationOf(out)/&gt;</w:t>
        <w:tab/>
      </w:r>
      <w:r>
        <w:br/>
      </w:r>
      <w:r>
        <w:rPr>
          <w:rFonts w:ascii="Courier New" w:hAnsi="Courier New"/>
          <w:b w:val="0"/>
          <w:sz w:val="16"/>
        </w:rPr>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&lt;cffunction name="post" hint="Создание нового букмарка."&gt;</w:t>
      </w:r>
      <w:r>
        <w:br/>
      </w:r>
      <w:r>
        <w:rPr>
          <w:rFonts w:ascii="Courier New" w:hAnsi="Courier New"/>
          <w:b w:val="0"/>
          <w:sz w:val="16"/>
        </w:rPr>
        <w:tab/>
        <w:tab/>
        <w:t>&lt;cfargument name="bookmark" type="string" required=true hint="type:string description: заголовок"/&gt;</w:t>
      </w:r>
      <w:r>
        <w:br/>
      </w:r>
      <w:r>
        <w:rPr>
          <w:rFonts w:ascii="Courier New" w:hAnsi="Courier New"/>
          <w:b w:val="0"/>
          <w:sz w:val="16"/>
        </w:rPr>
        <w:tab/>
        <w:tab/>
        <w:t>&lt;cfargument name="descr" type="string" required=false default="" hint="type:boolean description: пользовательское примечание"/&gt;</w:t>
      </w:r>
      <w:r>
        <w:br/>
      </w:r>
      <w:r>
        <w:rPr>
          <w:rFonts w:ascii="Courier New" w:hAnsi="Courier New"/>
          <w:b w:val="0"/>
          <w:sz w:val="16"/>
        </w:rPr>
        <w:tab/>
        <w:tab/>
        <w:t>&lt;cfargument name="url" type="string" required=false default="" hint="type:string description: url"/&gt;</w:t>
      </w:r>
      <w:r>
        <w:br/>
      </w:r>
      <w:r>
        <w:rPr>
          <w:rFonts w:ascii="Courier New" w:hAnsi="Courier New"/>
          <w:b w:val="0"/>
          <w:sz w:val="16"/>
        </w:rPr>
        <w:tab/>
        <w:tab/>
        <w:t>&lt;cfargument name="iconUrl" type="string" required=false default="" hint="type:string description: url иконки"/&gt;</w:t>
      </w:r>
      <w:r>
        <w:br/>
      </w:r>
      <w:r>
        <w:rPr>
          <w:rFonts w:ascii="Courier New" w:hAnsi="Courier New"/>
          <w:b w:val="0"/>
          <w:sz w:val="16"/>
        </w:rPr>
        <w:tab/>
        <w:tab/>
        <w:t>&lt;cfargument name="sort" type="string" required=false default="100" hint="type:integer description: целое число для сортировки"/&gt;</w:t>
      </w:r>
      <w:r>
        <w:br/>
      </w:r>
      <w:r>
        <w:rPr>
          <w:rFonts w:ascii="Courier New" w:hAnsi="Courier New"/>
          <w:b w:val="0"/>
          <w:sz w:val="16"/>
        </w:rPr>
        <w:tab/>
        <w:tab/>
        <w:t>&lt;cfargument name="isEnabled" type="string" required=false default="1" hint="type:boolean description: вкл"/&gt;</w:t>
      </w:r>
      <w:r>
        <w:br/>
      </w:r>
      <w:r>
        <w:rPr>
          <w:rFonts w:ascii="Courier New" w:hAnsi="Courier New"/>
          <w:b w:val="0"/>
          <w:sz w:val="16"/>
        </w:rPr>
      </w:r>
      <w:r>
        <w:br/>
      </w:r>
      <w:r>
        <w:rPr>
          <w:rFonts w:ascii="Courier New" w:hAnsi="Courier New"/>
          <w:b w:val="0"/>
          <w:sz w:val="16"/>
        </w:rPr>
        <w:tab/>
        <w:tab/>
        <w:t>&lt;cftry&gt;</w:t>
      </w:r>
      <w:r>
        <w:br/>
      </w:r>
      <w:r>
        <w:rPr>
          <w:rFonts w:ascii="Courier New" w:hAnsi="Courier New"/>
          <w:b w:val="0"/>
          <w:sz w:val="16"/>
        </w:rPr>
        <w:tab/>
        <w:tab/>
        <w:tab/>
        <w:t>&lt;cfset this.helper.validateField(arguments, "bookmarkUid", "guid")/&gt;</w:t>
      </w:r>
      <w:r>
        <w:br/>
      </w:r>
      <w:r>
        <w:rPr>
          <w:rFonts w:ascii="Courier New" w:hAnsi="Courier New"/>
          <w:b w:val="0"/>
          <w:sz w:val="16"/>
        </w:rPr>
        <w:tab/>
        <w:tab/>
        <w:tab/>
        <w:t>&lt;cfset this.helper.validateField(arguments, "sort", "integer")/&gt;</w:t>
        <w:tab/>
      </w:r>
      <w:r>
        <w:br/>
      </w:r>
      <w:r>
        <w:rPr>
          <w:rFonts w:ascii="Courier New" w:hAnsi="Courier New"/>
          <w:b w:val="0"/>
          <w:sz w:val="16"/>
        </w:rPr>
        <w:tab/>
        <w:tab/>
        <w:tab/>
        <w:t>&lt;cfset this.helper.validateField(arguments, "isEnabled", "boolean")/&gt;</w:t>
        <w:tab/>
      </w:r>
      <w:r>
        <w:br/>
      </w:r>
      <w:r>
        <w:rPr>
          <w:rFonts w:ascii="Courier New" w:hAnsi="Courier New"/>
          <w:b w:val="0"/>
          <w:sz w:val="16"/>
        </w:rPr>
        <w:tab/>
        <w:tab/>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local={}/&gt;</w:t>
      </w:r>
      <w:r>
        <w:br/>
      </w:r>
      <w:r>
        <w:rPr>
          <w:rFonts w:ascii="Courier New" w:hAnsi="Courier New"/>
          <w:b w:val="0"/>
          <w:sz w:val="16"/>
        </w:rPr>
        <w:tab/>
        <w:tab/>
        <w:t>&lt;cfset local.bookmarkUid=#createGUID()#/&gt;</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&lt;cfquery name="local.qSave"&gt;</w:t>
      </w:r>
      <w:r>
        <w:br/>
      </w:r>
      <w:r>
        <w:rPr>
          <w:rFonts w:ascii="Courier New" w:hAnsi="Courier New"/>
          <w:b w:val="0"/>
          <w:sz w:val="16"/>
        </w:rPr>
        <w:tab/>
        <w:tab/>
        <w:tab/>
        <w:tab/>
        <w:t>insert into bookmark (</w:t>
        <w:tab/>
      </w:r>
      <w:r>
        <w:br/>
      </w:r>
      <w:r>
        <w:rPr>
          <w:rFonts w:ascii="Courier New" w:hAnsi="Courier New"/>
          <w:b w:val="0"/>
          <w:sz w:val="16"/>
        </w:rPr>
        <w:tab/>
        <w:tab/>
        <w:tab/>
        <w:tab/>
        <w:tab/>
        <w:t>bookmark_uid,contragent_id, bookmark,url,icon_url,descr,sort,is_enabled,dt_created,creator_id</w:t>
      </w:r>
      <w:r>
        <w:br/>
      </w:r>
      <w:r>
        <w:rPr>
          <w:rFonts w:ascii="Courier New" w:hAnsi="Courier New"/>
          <w:b w:val="0"/>
          <w:sz w:val="16"/>
        </w:rPr>
        <w:tab/>
        <w:tab/>
        <w:tab/>
        <w:tab/>
        <w:t>) values (</w:t>
      </w:r>
      <w:r>
        <w:br/>
      </w:r>
      <w:r>
        <w:rPr>
          <w:rFonts w:ascii="Courier New" w:hAnsi="Courier New"/>
          <w:b w:val="0"/>
          <w:sz w:val="16"/>
        </w:rPr>
        <w:tab/>
        <w:tab/>
        <w:tab/>
        <w:tab/>
        <w:tab/>
        <w:t xml:space="preserve"> &lt;cfqueryparam cfsqltype="cf_sql_other" value="#local.bookmarkUid#"/&gt;</w:t>
      </w:r>
      <w:r>
        <w:br/>
      </w:r>
      <w:r>
        <w:rPr>
          <w:rFonts w:ascii="Courier New" w:hAnsi="Courier New"/>
          <w:b w:val="0"/>
          <w:sz w:val="16"/>
        </w:rPr>
        <w:tab/>
        <w:tab/>
        <w:tab/>
        <w:tab/>
        <w:tab/>
        <w:t>,&lt;cfqueryparam cfsqltype="cf_sql_integer" value="#arguments.contragentId#"/&gt;</w:t>
      </w:r>
      <w:r>
        <w:br/>
      </w:r>
      <w:r>
        <w:rPr>
          <w:rFonts w:ascii="Courier New" w:hAnsi="Courier New"/>
          <w:b w:val="0"/>
          <w:sz w:val="16"/>
        </w:rPr>
        <w:tab/>
        <w:tab/>
        <w:tab/>
        <w:tab/>
        <w:tab/>
        <w:t>,&lt;cfqueryparam cfsqltype="cf_sql_varchar" value="#cleanInput(arguments.bookmark)#"/&gt;</w:t>
      </w:r>
      <w:r>
        <w:br/>
      </w:r>
      <w:r>
        <w:rPr>
          <w:rFonts w:ascii="Courier New" w:hAnsi="Courier New"/>
          <w:b w:val="0"/>
          <w:sz w:val="16"/>
        </w:rPr>
        <w:tab/>
        <w:tab/>
        <w:tab/>
        <w:tab/>
        <w:tab/>
        <w:t>,&lt;cfqueryparam cfsqltype="cf_sql_varchar" value="#cleanInput(arguments.url)#"/&gt;</w:t>
      </w:r>
      <w:r>
        <w:br/>
      </w:r>
      <w:r>
        <w:rPr>
          <w:rFonts w:ascii="Courier New" w:hAnsi="Courier New"/>
          <w:b w:val="0"/>
          <w:sz w:val="16"/>
        </w:rPr>
        <w:tab/>
        <w:tab/>
        <w:tab/>
        <w:tab/>
        <w:tab/>
        <w:t>,&lt;cfqueryparam cfsqltype="cf_sql_varchar" value="#cleanInput(arguments.iconUrl)#"/&gt;</w:t>
      </w:r>
      <w:r>
        <w:br/>
      </w:r>
      <w:r>
        <w:rPr>
          <w:rFonts w:ascii="Courier New" w:hAnsi="Courier New"/>
          <w:b w:val="0"/>
          <w:sz w:val="16"/>
        </w:rPr>
        <w:tab/>
        <w:tab/>
        <w:tab/>
        <w:tab/>
        <w:tab/>
        <w:t>,&lt;cfqueryparam cfsqltype="cf_sql_varchar" value="#cleanInput(arguments.descr)#"/&gt;</w:t>
        <w:tab/>
        <w:tab/>
        <w:tab/>
        <w:tab/>
        <w:tab/>
      </w:r>
      <w:r>
        <w:br/>
      </w:r>
      <w:r>
        <w:rPr>
          <w:rFonts w:ascii="Courier New" w:hAnsi="Courier New"/>
          <w:b w:val="0"/>
          <w:sz w:val="16"/>
        </w:rPr>
        <w:tab/>
        <w:tab/>
        <w:tab/>
        <w:tab/>
        <w:tab/>
        <w:t>,&lt;cfqueryparam cfsqltype="cf_sql_integer" value="#arguments.sort#"/&gt;</w:t>
      </w:r>
      <w:r>
        <w:br/>
      </w:r>
      <w:r>
        <w:rPr>
          <w:rFonts w:ascii="Courier New" w:hAnsi="Courier New"/>
          <w:b w:val="0"/>
          <w:sz w:val="16"/>
        </w:rPr>
        <w:tab/>
        <w:tab/>
        <w:tab/>
        <w:tab/>
        <w:tab/>
        <w:t>,&lt;cfqueryparam cfsqltype="cf_sql_bit" value="#arguments.isEnabled#" null=#!isValid("boolean",arguments.isEnabled)#/&gt;</w:t>
      </w:r>
      <w:r>
        <w:br/>
      </w:r>
      <w:r>
        <w:rPr>
          <w:rFonts w:ascii="Courier New" w:hAnsi="Courier New"/>
          <w:b w:val="0"/>
          <w:sz w:val="16"/>
        </w:rPr>
        <w:tab/>
        <w:tab/>
        <w:tab/>
        <w:tab/>
        <w:tab/>
        <w:t>,&lt;cfqueryparam cfsqltype="cf_sql_timestamp" value="#Now()#" /&gt;</w:t>
      </w:r>
      <w:r>
        <w:br/>
      </w:r>
      <w:r>
        <w:rPr>
          <w:rFonts w:ascii="Courier New" w:hAnsi="Courier New"/>
          <w:b w:val="0"/>
          <w:sz w:val="16"/>
        </w:rPr>
        <w:tab/>
        <w:tab/>
        <w:tab/>
        <w:tab/>
        <w:tab/>
        <w:t>,&lt;cfqueryparam cfsqltype="cf_sql_integer" value="#arguments.usrId#" /&gt;</w:t>
      </w:r>
      <w:r>
        <w:br/>
      </w:r>
      <w:r>
        <w:rPr>
          <w:rFonts w:ascii="Courier New" w:hAnsi="Courier New"/>
          <w:b w:val="0"/>
          <w:sz w:val="16"/>
        </w:rPr>
        <w:tab/>
        <w:tab/>
        <w:tab/>
        <w:tab/>
        <w:t>);</w:t>
      </w:r>
      <w:r>
        <w:br/>
      </w:r>
      <w:r>
        <w:rPr>
          <w:rFonts w:ascii="Courier New" w:hAnsi="Courier New"/>
          <w:b w:val="0"/>
          <w:sz w:val="16"/>
        </w:rPr>
        <w:tab/>
        <w:tab/>
        <w:tab/>
        <w:t>&lt;/cfquery&gt;</w:t>
        <w:tab/>
        <w:tab/>
        <w:tab/>
        <w:tab/>
      </w:r>
      <w:r>
        <w:br/>
      </w:r>
      <w:r>
        <w:rPr>
          <w:rFonts w:ascii="Courier New" w:hAnsi="Courier New"/>
          <w:b w:val="0"/>
          <w:sz w:val="16"/>
        </w:rPr>
      </w:r>
      <w:r>
        <w:br/>
      </w:r>
      <w:r>
        <w:rPr>
          <w:rFonts w:ascii="Courier New" w:hAnsi="Courier New"/>
          <w:b w:val="0"/>
          <w:sz w:val="16"/>
        </w:rPr>
        <w:tab/>
        <w:tab/>
        <w:tab/>
        <w:t>&lt;cfcatch type="any"&gt;</w:t>
      </w:r>
      <w:r>
        <w:br/>
      </w:r>
      <w:r>
        <w:rPr>
          <w:rFonts w:ascii="Courier New" w:hAnsi="Courier New"/>
          <w:b w:val="0"/>
          <w:sz w:val="16"/>
        </w:rPr>
        <w:tab/>
        <w:tab/>
        <w:tab/>
        <w:tab/>
        <w:t>&lt;cfreturn representationOf(this.helper.formatException(cfcatch, "Internal Error")).withStatus(500)/&gt;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&lt;cfreturn noData()</w:t>
      </w:r>
      <w:r>
        <w:br/>
      </w:r>
      <w:r>
        <w:rPr>
          <w:rFonts w:ascii="Courier New" w:hAnsi="Courier New"/>
          <w:b w:val="0"/>
          <w:sz w:val="16"/>
        </w:rPr>
        <w:tab/>
        <w:tab/>
        <w:tab/>
        <w:t>.withHeaders({location: "./#local.bookmarkUid#"})</w:t>
      </w:r>
      <w:r>
        <w:br/>
      </w:r>
      <w:r>
        <w:rPr>
          <w:rFonts w:ascii="Courier New" w:hAnsi="Courier New"/>
          <w:b w:val="0"/>
          <w:sz w:val="16"/>
        </w:rPr>
        <w:tab/>
        <w:tab/>
        <w:tab/>
        <w:t xml:space="preserve">.withStatus(201, "Created") </w:t>
      </w:r>
      <w:r>
        <w:br/>
      </w:r>
      <w:r>
        <w:rPr>
          <w:rFonts w:ascii="Courier New" w:hAnsi="Courier New"/>
          <w:b w:val="0"/>
          <w:sz w:val="16"/>
        </w:rPr>
        <w:tab/>
        <w:tab/>
        <w:t>/&gt;</w:t>
        <w:tab/>
        <w:tab/>
        <w:tab/>
        <w:tab/>
      </w:r>
      <w:r>
        <w:br/>
      </w:r>
      <w:r>
        <w:rPr>
          <w:rFonts w:ascii="Courier New" w:hAnsi="Courier New"/>
          <w:b w:val="0"/>
          <w:sz w:val="16"/>
        </w:rPr>
        <w:tab/>
        <w:t xml:space="preserve">&lt;/cffunction&gt; </w:t>
      </w:r>
      <w:r>
        <w:br/>
      </w:r>
      <w:r>
        <w:rPr>
          <w:rFonts w:ascii="Courier New" w:hAnsi="Courier New"/>
          <w:b w:val="0"/>
          <w:sz w:val="16"/>
        </w:rPr>
        <w:tab/>
      </w:r>
      <w:r>
        <w:br/>
      </w:r>
      <w:r>
        <w:rPr>
          <w:rFonts w:ascii="Courier New" w:hAnsi="Courier New"/>
          <w:b w:val="0"/>
          <w:sz w:val="16"/>
        </w:rPr>
        <w:tab/>
        <w:t>&lt;cfscript&gt;</w:t>
      </w:r>
      <w:r>
        <w:br/>
      </w:r>
      <w:r>
        <w:rPr>
          <w:rFonts w:ascii="Courier New" w:hAnsi="Courier New"/>
          <w:b w:val="0"/>
          <w:sz w:val="16"/>
        </w:rPr>
        <w:tab/>
        <w:t>function plain2htm(s) {</w:t>
      </w:r>
      <w:r>
        <w:br/>
      </w:r>
      <w:r>
        <w:rPr>
          <w:rFonts w:ascii="Courier New" w:hAnsi="Courier New"/>
          <w:b w:val="0"/>
          <w:sz w:val="16"/>
        </w:rPr>
        <w:tab/>
        <w:tab/>
        <w:t xml:space="preserve">return replace(replace(s, chr(13),'',"ALL"),chr(10),'&lt;br/&gt;', "ALL"); </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ab/>
        <w:t>function htm2plain(s) {</w:t>
      </w:r>
      <w:r>
        <w:br/>
      </w:r>
      <w:r>
        <w:rPr>
          <w:rFonts w:ascii="Courier New" w:hAnsi="Courier New"/>
          <w:b w:val="0"/>
          <w:sz w:val="16"/>
        </w:rPr>
        <w:tab/>
        <w:tab/>
        <w:t xml:space="preserve">return replaceNoCase(s, '&lt;br/&gt;', '#chr(13)##chr(10)#', "ALL"); </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ab/>
        <w:t>function cleanHtm(s) {</w:t>
      </w:r>
      <w:r>
        <w:br/>
      </w:r>
      <w:r>
        <w:rPr>
          <w:rFonts w:ascii="Courier New" w:hAnsi="Courier New"/>
          <w:b w:val="0"/>
          <w:sz w:val="16"/>
        </w:rPr>
        <w:tab/>
        <w:tab/>
        <w:t xml:space="preserve">return replaceList(s, '&lt;,&gt;,"', '&amp;lt;,&amp;gt;,&amp;quot;'); </w:t>
      </w:r>
      <w:r>
        <w:br/>
      </w:r>
      <w:r>
        <w:rPr>
          <w:rFonts w:ascii="Courier New" w:hAnsi="Courier New"/>
          <w:b w:val="0"/>
          <w:sz w:val="16"/>
        </w:rPr>
        <w:tab/>
        <w:t>}</w:t>
      </w:r>
      <w:r>
        <w:br/>
      </w:r>
      <w:r>
        <w:rPr>
          <w:rFonts w:ascii="Courier New" w:hAnsi="Courier New"/>
          <w:b w:val="0"/>
          <w:sz w:val="16"/>
        </w:rPr>
        <w:tab/>
        <w:t>&lt;/cfscript&gt;</w:t>
      </w:r>
      <w:r>
        <w:br/>
      </w:r>
      <w:r>
        <w:rPr>
          <w:rFonts w:ascii="Courier New" w:hAnsi="Courier New"/>
          <w:b w:val="0"/>
          <w:sz w:val="16"/>
        </w:rPr>
        <w:tab/>
      </w:r>
      <w:r>
        <w:br/>
      </w:r>
      <w:r>
        <w:rPr>
          <w:rFonts w:ascii="Courier New" w:hAnsi="Courier New"/>
          <w:b w:val="0"/>
          <w:sz w:val="16"/>
        </w:rPr>
        <w:tab/>
        <w:t>&lt;cffunction name="plain2HtmClean"&gt;</w:t>
      </w:r>
      <w:r>
        <w:br/>
      </w:r>
      <w:r>
        <w:rPr>
          <w:rFonts w:ascii="Courier New" w:hAnsi="Courier New"/>
          <w:b w:val="0"/>
          <w:sz w:val="16"/>
        </w:rPr>
        <w:tab/>
        <w:tab/>
        <w:t>&lt;cfargument name="s" type="string"/&gt;</w:t>
        <w:tab/>
      </w:r>
      <w:r>
        <w:br/>
      </w:r>
      <w:r>
        <w:rPr>
          <w:rFonts w:ascii="Courier New" w:hAnsi="Courier New"/>
          <w:b w:val="0"/>
          <w:sz w:val="16"/>
        </w:rPr>
        <w:tab/>
        <w:tab/>
        <w:t>&lt;cfreturn plain2htm(cleanHtm(s))/&gt;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ab/>
        <w:t>&lt;cffunction name="cleanInput"&gt;</w:t>
      </w:r>
      <w:r>
        <w:br/>
      </w:r>
      <w:r>
        <w:rPr>
          <w:rFonts w:ascii="Courier New" w:hAnsi="Courier New"/>
          <w:b w:val="0"/>
          <w:sz w:val="16"/>
        </w:rPr>
        <w:tab/>
        <w:tab/>
        <w:t>&lt;cfargument name="s" type="string"/&gt;</w:t>
        <w:tab/>
      </w:r>
      <w:r>
        <w:br/>
      </w:r>
      <w:r>
        <w:rPr>
          <w:rFonts w:ascii="Courier New" w:hAnsi="Courier New"/>
          <w:b w:val="0"/>
          <w:sz w:val="16"/>
        </w:rPr>
        <w:tab/>
        <w:tab/>
        <w:t>&lt;cfreturn htmlEditFormat(s)/&gt;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p>
    <w:p>
      <w:pPr>
        <w:pStyle w:val="Heading1"/>
      </w:pPr>
      <w:r>
        <w:t>v1/resources/catalog_service_ls.cfc</w:t>
      </w:r>
    </w:p>
    <w:p>
      <w:pPr>
        <w:spacing w:before="40" w:after="160"/>
        <w:ind w:left="283"/>
        <w:shd w:val="clear" w:color="auto" w:fill="F2F2F2"/>
      </w:pPr>
      <w:r>
        <w:rPr>
          <w:rFonts w:ascii="Courier New" w:hAnsi="Courier New"/>
          <w:b w:val="0"/>
          <w:sz w:val="16"/>
        </w:rPr>
        <w:t>&lt;cfcomponent extends="taffy.core.resource" taffy:uri="/service-catalog/services"&gt;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 Спецификация полей, пригодных для фильтрации и сортировки ---&gt;</w:t>
      </w:r>
      <w:r>
        <w:br/>
      </w:r>
      <w:r>
        <w:rPr>
          <w:rFonts w:ascii="Courier New" w:hAnsi="Courier New"/>
          <w:b w:val="0"/>
          <w:sz w:val="16"/>
        </w:rPr>
        <w:tab/>
        <w:t>&lt;cfset this.fieldsSpec={</w:t>
      </w:r>
      <w:r>
        <w:br/>
      </w:r>
      <w:r>
        <w:rPr>
          <w:rFonts w:ascii="Courier New" w:hAnsi="Courier New"/>
          <w:b w:val="0"/>
          <w:sz w:val="16"/>
        </w:rPr>
        <w:tab/>
        <w:tab/>
        <w:t xml:space="preserve"> service_id={prefix="s", type="cf_sql_integer"}</w:t>
      </w:r>
      <w:r>
        <w:br/>
      </w:r>
      <w:r>
        <w:rPr>
          <w:rFonts w:ascii="Courier New" w:hAnsi="Courier New"/>
          <w:b w:val="0"/>
          <w:sz w:val="16"/>
        </w:rPr>
        <w:tab/>
        <w:tab/>
        <w:t>,business_line_id={prefix="s", type="cf_sql_integer"}</w:t>
      </w:r>
      <w:r>
        <w:br/>
      </w:r>
      <w:r>
        <w:rPr>
          <w:rFonts w:ascii="Courier New" w:hAnsi="Courier New"/>
          <w:b w:val="0"/>
          <w:sz w:val="16"/>
        </w:rPr>
        <w:tab/>
        <w:tab/>
        <w:t>,business_line={prefix="s", type="cf_sql_varchar"}</w:t>
      </w:r>
      <w:r>
        <w:br/>
      </w:r>
      <w:r>
        <w:rPr>
          <w:rFonts w:ascii="Courier New" w:hAnsi="Courier New"/>
          <w:b w:val="0"/>
          <w:sz w:val="16"/>
        </w:rPr>
        <w:tab/>
        <w:tab/>
        <w:t>,area_id={prefix="s", type="cf_sql_integer"}</w:t>
      </w:r>
      <w:r>
        <w:br/>
      </w:r>
      <w:r>
        <w:rPr>
          <w:rFonts w:ascii="Courier New" w:hAnsi="Courier New"/>
          <w:b w:val="0"/>
          <w:sz w:val="16"/>
        </w:rPr>
        <w:tab/>
        <w:tab/>
        <w:t>,area={prefix="s", type="cf_sql_varchar"}</w:t>
      </w:r>
      <w:r>
        <w:br/>
      </w:r>
      <w:r>
        <w:rPr>
          <w:rFonts w:ascii="Courier New" w:hAnsi="Courier New"/>
          <w:b w:val="0"/>
          <w:sz w:val="16"/>
        </w:rPr>
        <w:tab/>
        <w:tab/>
        <w:t>,area_code={prefix="s", type="cf_sql_varchar"}</w:t>
      </w:r>
      <w:r>
        <w:br/>
      </w:r>
      <w:r>
        <w:rPr>
          <w:rFonts w:ascii="Courier New" w:hAnsi="Courier New"/>
          <w:b w:val="0"/>
          <w:sz w:val="16"/>
        </w:rPr>
        <w:tab/>
        <w:tab/>
        <w:t>,analytic_code={prefix="s", type="cf_sql_varchar"}</w:t>
      </w:r>
      <w:r>
        <w:br/>
      </w:r>
      <w:r>
        <w:rPr>
          <w:rFonts w:ascii="Courier New" w:hAnsi="Courier New"/>
          <w:b w:val="0"/>
          <w:sz w:val="16"/>
        </w:rPr>
        <w:tab/>
        <w:tab/>
        <w:t>,abstract_service_id={prefix="s", type="cf_sql_integer"}</w:t>
      </w:r>
      <w:r>
        <w:br/>
      </w:r>
      <w:r>
        <w:rPr>
          <w:rFonts w:ascii="Courier New" w:hAnsi="Courier New"/>
          <w:b w:val="0"/>
          <w:sz w:val="16"/>
        </w:rPr>
        <w:tab/>
        <w:tab/>
        <w:t>,abstract_service={prefix="s", type="cf_sql_varchar"}</w:t>
      </w:r>
      <w:r>
        <w:br/>
      </w:r>
      <w:r>
        <w:rPr>
          <w:rFonts w:ascii="Courier New" w:hAnsi="Courier New"/>
          <w:b w:val="0"/>
          <w:sz w:val="16"/>
        </w:rPr>
        <w:tab/>
        <w:tab/>
        <w:t>,abstract_service_code={prefix="s", type="cf_sql_varchar"}</w:t>
      </w:r>
      <w:r>
        <w:br/>
      </w:r>
      <w:r>
        <w:rPr>
          <w:rFonts w:ascii="Courier New" w:hAnsi="Courier New"/>
          <w:b w:val="0"/>
          <w:sz w:val="16"/>
        </w:rPr>
        <w:tab/>
        <w:tab/>
        <w:t>,abstract_service_status_id={prefix="s", type="cf_sql_integer"}</w:t>
      </w:r>
      <w:r>
        <w:br/>
      </w:r>
      <w:r>
        <w:rPr>
          <w:rFonts w:ascii="Courier New" w:hAnsi="Courier New"/>
          <w:b w:val="0"/>
          <w:sz w:val="16"/>
        </w:rPr>
        <w:tab/>
        <w:tab/>
        <w:t>,abstract_service_status={prefix="s", type="cf_sql_varchar"}</w:t>
      </w:r>
      <w:r>
        <w:br/>
      </w:r>
      <w:r>
        <w:rPr>
          <w:rFonts w:ascii="Courier New" w:hAnsi="Courier New"/>
          <w:b w:val="0"/>
          <w:sz w:val="16"/>
        </w:rPr>
        <w:tab/>
        <w:tab/>
        <w:t>,service_code={prefix="s", type="cf_sql_varchar"}</w:t>
      </w:r>
      <w:r>
        <w:br/>
      </w:r>
      <w:r>
        <w:rPr>
          <w:rFonts w:ascii="Courier New" w:hAnsi="Courier New"/>
          <w:b w:val="0"/>
          <w:sz w:val="16"/>
        </w:rPr>
        <w:tab/>
        <w:tab/>
        <w:t>,service={prefix="s", type="cf_sql_varchar"}</w:t>
      </w:r>
      <w:r>
        <w:br/>
      </w:r>
      <w:r>
        <w:rPr>
          <w:rFonts w:ascii="Courier New" w:hAnsi="Courier New"/>
          <w:b w:val="0"/>
          <w:sz w:val="16"/>
        </w:rPr>
        <w:tab/>
        <w:tab/>
        <w:t>,modifier={prefix="s", type="cf_sql_varchar"}</w:t>
      </w:r>
      <w:r>
        <w:br/>
      </w:r>
      <w:r>
        <w:rPr>
          <w:rFonts w:ascii="Courier New" w:hAnsi="Courier New"/>
          <w:b w:val="0"/>
          <w:sz w:val="16"/>
        </w:rPr>
        <w:tab/>
        <w:tab/>
        <w:t>,modifier_code={prefix="s", type="cf_sql_varchar"}</w:t>
      </w:r>
      <w:r>
        <w:br/>
      </w:r>
      <w:r>
        <w:rPr>
          <w:rFonts w:ascii="Courier New" w:hAnsi="Courier New"/>
          <w:b w:val="0"/>
          <w:sz w:val="16"/>
        </w:rPr>
        <w:tab/>
        <w:tab/>
        <w:t>,measure_id={prefix="s", type="cf_sql_integer"}</w:t>
      </w:r>
      <w:r>
        <w:br/>
      </w:r>
      <w:r>
        <w:rPr>
          <w:rFonts w:ascii="Courier New" w:hAnsi="Courier New"/>
          <w:b w:val="0"/>
          <w:sz w:val="16"/>
        </w:rPr>
        <w:tab/>
        <w:tab/>
        <w:t>,service_status_id={prefix="s", type="cf_sql_integer"}</w:t>
      </w:r>
      <w:r>
        <w:br/>
      </w:r>
      <w:r>
        <w:rPr>
          <w:rFonts w:ascii="Courier New" w:hAnsi="Courier New"/>
          <w:b w:val="0"/>
          <w:sz w:val="16"/>
        </w:rPr>
        <w:tab/>
        <w:tab/>
        <w:t>,service_status={prefix="s", type="cf_sql_varchar"}</w:t>
      </w:r>
      <w:r>
        <w:br/>
      </w:r>
      <w:r>
        <w:rPr>
          <w:rFonts w:ascii="Courier New" w:hAnsi="Courier New"/>
          <w:b w:val="0"/>
          <w:sz w:val="16"/>
        </w:rPr>
        <w:tab/>
        <w:tab/>
        <w:t>,measure_short={prefix="s", type="cf_sql_varchar"}</w:t>
      </w:r>
      <w:r>
        <w:br/>
      </w:r>
      <w:r>
        <w:rPr>
          <w:rFonts w:ascii="Courier New" w:hAnsi="Courier New"/>
          <w:b w:val="0"/>
          <w:sz w:val="16"/>
        </w:rPr>
        <w:tab/>
        <w:tab/>
        <w:t>,sort={prefix="s", type="cf_sql_integer"}</w:t>
      </w:r>
      <w:r>
        <w:br/>
      </w:r>
      <w:r>
        <w:rPr>
          <w:rFonts w:ascii="Courier New" w:hAnsi="Courier New"/>
          <w:b w:val="0"/>
          <w:sz w:val="16"/>
        </w:rPr>
        <w:tab/>
        <w:tab/>
        <w:t>,vat_perc={prefix="s", type="cf_sql_integer"}</w:t>
      </w:r>
      <w:r>
        <w:br/>
      </w:r>
      <w:r>
        <w:rPr>
          <w:rFonts w:ascii="Courier New" w:hAnsi="Courier New"/>
          <w:b w:val="0"/>
          <w:sz w:val="16"/>
        </w:rPr>
        <w:tab/>
        <w:tab/>
        <w:t>,vat_free={prefix="s", type="cf_sql_bit"}</w:t>
      </w:r>
      <w:r>
        <w:br/>
      </w:r>
      <w:r>
        <w:rPr>
          <w:rFonts w:ascii="Courier New" w:hAnsi="Courier New"/>
          <w:b w:val="0"/>
          <w:sz w:val="16"/>
        </w:rPr>
        <w:tab/>
        <w:tab/>
        <w:t>,vat_rate={prefix="s", type="cf_sql_numeric"}</w:t>
      </w:r>
      <w:r>
        <w:br/>
      </w:r>
      <w:r>
        <w:rPr>
          <w:rFonts w:ascii="Courier New" w:hAnsi="Courier New"/>
          <w:b w:val="0"/>
          <w:sz w:val="16"/>
        </w:rPr>
        <w:tab/>
        <w:tab/>
        <w:t>,capacity_legend={prefix="s", type="cf_sql_integer"}</w:t>
      </w:r>
      <w:r>
        <w:br/>
      </w:r>
      <w:r>
        <w:rPr>
          <w:rFonts w:ascii="Courier New" w:hAnsi="Courier New"/>
          <w:b w:val="0"/>
          <w:sz w:val="16"/>
        </w:rPr>
        <w:tab/>
        <w:tab/>
        <w:t>,commercial_note={prefix="s", type="cf_sql_varchar"}</w:t>
      </w:r>
      <w:r>
        <w:br/>
      </w:r>
      <w:r>
        <w:rPr>
          <w:rFonts w:ascii="Courier New" w:hAnsi="Courier New"/>
          <w:b w:val="0"/>
          <w:sz w:val="16"/>
        </w:rPr>
        <w:tab/>
        <w:tab/>
        <w:t>,is_published={prefix="s", type="cf_sql_bit"}</w:t>
        <w:tab/>
      </w:r>
      <w:r>
        <w:br/>
      </w:r>
      <w:r>
        <w:rPr>
          <w:rFonts w:ascii="Courier New" w:hAnsi="Courier New"/>
          <w:b w:val="0"/>
          <w:sz w:val="16"/>
        </w:rPr>
        <w:tab/>
        <w:t>}</w:t>
      </w:r>
      <w:r>
        <w:br/>
      </w:r>
      <w:r>
        <w:rPr>
          <w:rFonts w:ascii="Courier New" w:hAnsi="Courier New"/>
          <w:b w:val="0"/>
          <w:sz w:val="16"/>
        </w:rPr>
        <w:tab/>
        <w:t>/&gt;</w:t>
      </w:r>
      <w:r>
        <w:br/>
      </w:r>
      <w:r>
        <w:rPr>
          <w:rFonts w:ascii="Courier New" w:hAnsi="Courier New"/>
          <w:b w:val="0"/>
          <w:sz w:val="16"/>
        </w:rPr>
        <w:tab/>
      </w:r>
      <w:r>
        <w:br/>
      </w:r>
      <w:r>
        <w:rPr>
          <w:rFonts w:ascii="Courier New" w:hAnsi="Courier New"/>
          <w:b w:val="0"/>
          <w:sz w:val="16"/>
        </w:rPr>
        <w:tab/>
        <w:t xml:space="preserve"> &lt;cffunction name="get" hint="Каталог конкретных услуг"&gt;</w:t>
      </w:r>
      <w:r>
        <w:br/>
      </w:r>
      <w:r>
        <w:rPr>
          <w:rFonts w:ascii="Courier New" w:hAnsi="Courier New"/>
          <w:b w:val="0"/>
          <w:sz w:val="16"/>
        </w:rPr>
        <w:tab/>
        <w:tab/>
        <w:t>&lt;cfargument name="pageSize" type="string" hint="type:integer" default="100"/&gt;</w:t>
        <w:tab/>
      </w:r>
      <w:r>
        <w:br/>
      </w:r>
      <w:r>
        <w:rPr>
          <w:rFonts w:ascii="Courier New" w:hAnsi="Courier New"/>
          <w:b w:val="0"/>
          <w:sz w:val="16"/>
        </w:rPr>
        <w:tab/>
        <w:tab/>
        <w:t>&lt;cfargument name="page" type="string" hint="type:integer" default="1"/&gt;</w:t>
        <w:tab/>
      </w:r>
      <w:r>
        <w:br/>
      </w:r>
      <w:r>
        <w:rPr>
          <w:rFonts w:ascii="Courier New" w:hAnsi="Courier New"/>
          <w:b w:val="0"/>
          <w:sz w:val="16"/>
        </w:rPr>
        <w:tab/>
        <w:tab/>
        <w:t>&lt;cfargument name="orderBy" type="string" hint="type:string, description:comma-separated list of fields to sort by, example:fld1.ASC,fld2.DESC,fld3.ASC" default=""/&gt;</w:t>
      </w:r>
      <w:r>
        <w:br/>
      </w:r>
      <w:r>
        <w:rPr>
          <w:rFonts w:ascii="Courier New" w:hAnsi="Courier New"/>
          <w:b w:val="0"/>
          <w:sz w:val="16"/>
        </w:rPr>
      </w:r>
      <w:r>
        <w:br/>
      </w:r>
      <w:r>
        <w:rPr>
          <w:rFonts w:ascii="Courier New" w:hAnsi="Courier New"/>
          <w:b w:val="0"/>
          <w:sz w:val="16"/>
        </w:rPr>
        <w:tab/>
        <w:tab/>
        <w:t>&lt;cfset var local={}/&gt;</w:t>
      </w:r>
      <w:r>
        <w:br/>
      </w:r>
      <w:r>
        <w:rPr>
          <w:rFonts w:ascii="Courier New" w:hAnsi="Courier New"/>
          <w:b w:val="0"/>
          <w:sz w:val="16"/>
        </w:rPr>
        <w:tab/>
        <w:tab/>
        <w:t>&lt;cftry&gt;</w:t>
      </w:r>
      <w:r>
        <w:br/>
      </w:r>
      <w:r>
        <w:rPr>
          <w:rFonts w:ascii="Courier New" w:hAnsi="Courier New"/>
          <w:b w:val="0"/>
          <w:sz w:val="16"/>
        </w:rPr>
        <w:tab/>
        <w:tab/>
        <w:tab/>
        <w:tab/>
        <w:tab/>
        <w:tab/>
      </w:r>
      <w:r>
        <w:br/>
      </w:r>
      <w:r>
        <w:rPr>
          <w:rFonts w:ascii="Courier New" w:hAnsi="Courier New"/>
          <w:b w:val="0"/>
          <w:sz w:val="16"/>
        </w:rPr>
        <w:tab/>
        <w:tab/>
      </w:r>
      <w:r>
        <w:br/>
      </w:r>
      <w:r>
        <w:rPr>
          <w:rFonts w:ascii="Courier New" w:hAnsi="Courier New"/>
          <w:b w:val="0"/>
          <w:sz w:val="16"/>
        </w:rPr>
        <w:tab/>
        <w:tab/>
        <w:tab/>
        <w:t>&lt;!--- Разбор и проверка параметров запроса ---&gt;</w:t>
      </w:r>
      <w:r>
        <w:br/>
      </w:r>
      <w:r>
        <w:rPr>
          <w:rFonts w:ascii="Courier New" w:hAnsi="Courier New"/>
          <w:b w:val="0"/>
          <w:sz w:val="16"/>
        </w:rPr>
        <w:tab/>
        <w:tab/>
        <w:tab/>
        <w:t>&lt;cftry&gt;</w:t>
      </w:r>
      <w:r>
        <w:br/>
      </w:r>
      <w:r>
        <w:rPr>
          <w:rFonts w:ascii="Courier New" w:hAnsi="Courier New"/>
          <w:b w:val="0"/>
          <w:sz w:val="16"/>
        </w:rPr>
        <w:tab/>
        <w:tab/>
        <w:tab/>
        <w:tab/>
        <w:t>&lt;cfset this.helper.validateField(arguments, "pageSize", "integer")/&gt;</w:t>
      </w:r>
      <w:r>
        <w:br/>
      </w:r>
      <w:r>
        <w:rPr>
          <w:rFonts w:ascii="Courier New" w:hAnsi="Courier New"/>
          <w:b w:val="0"/>
          <w:sz w:val="16"/>
        </w:rPr>
        <w:tab/>
        <w:tab/>
        <w:tab/>
        <w:tab/>
        <w:t>&lt;cfset this.helper.validateField(arguments, "page", "integer")/&gt;</w:t>
      </w:r>
      <w:r>
        <w:br/>
      </w:r>
      <w:r>
        <w:rPr>
          <w:rFonts w:ascii="Courier New" w:hAnsi="Courier New"/>
          <w:b w:val="0"/>
          <w:sz w:val="16"/>
        </w:rPr>
        <w:tab/>
        <w:tab/>
        <w:tab/>
        <w:tab/>
      </w:r>
      <w:r>
        <w:br/>
      </w:r>
      <w:r>
        <w:rPr>
          <w:rFonts w:ascii="Courier New" w:hAnsi="Courier New"/>
          <w:b w:val="0"/>
          <w:sz w:val="16"/>
        </w:rPr>
        <w:tab/>
        <w:tab/>
        <w:tab/>
        <w:tab/>
        <w:t>&lt;!--- Поля вне спецификации игнорируются, чтобы не добавлять отдельные исключения для orderBy и похожих параметров. ---&gt;</w:t>
      </w:r>
      <w:r>
        <w:br/>
      </w:r>
      <w:r>
        <w:rPr>
          <w:rFonts w:ascii="Courier New" w:hAnsi="Courier New"/>
          <w:b w:val="0"/>
          <w:sz w:val="16"/>
        </w:rPr>
        <w:tab/>
        <w:tab/>
        <w:tab/>
        <w:tab/>
        <w:t>&lt;cfset var filter=this.helper.parseFilterParams(this.fieldsSpec)/&gt;</w:t>
      </w:r>
      <w:r>
        <w:br/>
      </w:r>
      <w:r>
        <w:rPr>
          <w:rFonts w:ascii="Courier New" w:hAnsi="Courier New"/>
          <w:b w:val="0"/>
          <w:sz w:val="16"/>
        </w:rPr>
        <w:tab/>
        <w:tab/>
        <w:tab/>
        <w:tab/>
      </w:r>
      <w:r>
        <w:br/>
      </w:r>
      <w:r>
        <w:rPr>
          <w:rFonts w:ascii="Courier New" w:hAnsi="Courier New"/>
          <w:b w:val="0"/>
          <w:sz w:val="16"/>
        </w:rPr>
        <w:tab/>
        <w:tab/>
        <w:tab/>
        <w:tab/>
        <w:t>&lt;cfcatch type="invalidParamValue"&gt;</w:t>
      </w:r>
      <w:r>
        <w:br/>
      </w:r>
      <w:r>
        <w:rPr>
          <w:rFonts w:ascii="Courier New" w:hAnsi="Courier New"/>
          <w:b w:val="0"/>
          <w:sz w:val="16"/>
        </w:rPr>
        <w:tab/>
        <w:tab/>
        <w:tab/>
        <w:tab/>
        <w:tab/>
        <w:t>&lt;cfreturn representationOf(this.helper.formatBadRequestError(cfcatch)).withStatus(400)/&gt;</w:t>
      </w:r>
      <w:r>
        <w:br/>
      </w:r>
      <w:r>
        <w:rPr>
          <w:rFonts w:ascii="Courier New" w:hAnsi="Courier New"/>
          <w:b w:val="0"/>
          <w:sz w:val="16"/>
        </w:rPr>
        <w:tab/>
        <w:tab/>
        <w:tab/>
        <w:tab/>
        <w:t>&lt;/cfcatch&gt;</w:t>
      </w:r>
      <w:r>
        <w:br/>
      </w:r>
      <w:r>
        <w:rPr>
          <w:rFonts w:ascii="Courier New" w:hAnsi="Courier New"/>
          <w:b w:val="0"/>
          <w:sz w:val="16"/>
        </w:rPr>
        <w:tab/>
        <w:tab/>
        <w:tab/>
        <w:tab/>
        <w:t>&lt;cfcatch type="any"&gt;</w:t>
      </w:r>
      <w:r>
        <w:br/>
      </w:r>
      <w:r>
        <w:rPr>
          <w:rFonts w:ascii="Courier New" w:hAnsi="Courier New"/>
          <w:b w:val="0"/>
          <w:sz w:val="16"/>
        </w:rPr>
        <w:tab/>
        <w:tab/>
        <w:tab/>
        <w:tab/>
        <w:tab/>
        <w:t>&lt;cfreturn representationOf(cfcatch)/&gt;</w:t>
        <w:tab/>
        <w:tab/>
        <w:tab/>
        <w:tab/>
      </w:r>
      <w:r>
        <w:br/>
      </w:r>
      <w:r>
        <w:rPr>
          <w:rFonts w:ascii="Courier New" w:hAnsi="Courier New"/>
          <w:b w:val="0"/>
          <w:sz w:val="16"/>
        </w:rPr>
        <w:tab/>
        <w:tab/>
        <w:tab/>
        <w:tab/>
        <w:t>&lt;/cfcatch&gt;</w:t>
      </w:r>
      <w:r>
        <w:br/>
      </w:r>
      <w:r>
        <w:rPr>
          <w:rFonts w:ascii="Courier New" w:hAnsi="Courier New"/>
          <w:b w:val="0"/>
          <w:sz w:val="16"/>
        </w:rPr>
        <w:tab/>
        <w:tab/>
        <w:tab/>
        <w:t>&lt;/cftry&gt;</w:t>
        <w:tab/>
        <w:tab/>
        <w:tab/>
        <w:tab/>
      </w:r>
      <w:r>
        <w:br/>
      </w:r>
      <w:r>
        <w:rPr>
          <w:rFonts w:ascii="Courier New" w:hAnsi="Courier New"/>
          <w:b w:val="0"/>
          <w:sz w:val="16"/>
        </w:rPr>
        <w:tab/>
        <w:tab/>
        <w:tab/>
      </w:r>
      <w:r>
        <w:br/>
      </w:r>
      <w:r>
        <w:rPr>
          <w:rFonts w:ascii="Courier New" w:hAnsi="Courier New"/>
          <w:b w:val="0"/>
          <w:sz w:val="16"/>
        </w:rPr>
        <w:tab/>
        <w:tab/>
        <w:tab/>
        <w:t>&lt;cfset var out={}/&gt;</w:t>
      </w:r>
      <w:r>
        <w:br/>
      </w:r>
      <w:r>
        <w:rPr>
          <w:rFonts w:ascii="Courier New" w:hAnsi="Courier New"/>
          <w:b w:val="0"/>
          <w:sz w:val="16"/>
        </w:rPr>
        <w:tab/>
        <w:tab/>
        <w:tab/>
        <w:t>&lt;cfset var maxrows=arguments.pageSize*arguments.page/&gt;</w:t>
      </w:r>
      <w:r>
        <w:br/>
      </w:r>
      <w:r>
        <w:rPr>
          <w:rFonts w:ascii="Courier New" w:hAnsi="Courier New"/>
          <w:b w:val="0"/>
          <w:sz w:val="16"/>
        </w:rPr>
        <w:tab/>
        <w:tab/>
        <w:tab/>
        <w:t>&lt;cfset var startrow=arguments.pageSize*(arguments.page-1)+1/&gt;</w:t>
      </w:r>
      <w:r>
        <w:br/>
      </w:r>
      <w:r>
        <w:rPr>
          <w:rFonts w:ascii="Courier New" w:hAnsi="Courier New"/>
          <w:b w:val="0"/>
          <w:sz w:val="16"/>
        </w:rPr>
        <w:tab/>
        <w:tab/>
        <w:tab/>
      </w:r>
      <w:r>
        <w:br/>
      </w:r>
      <w:r>
        <w:rPr>
          <w:rFonts w:ascii="Courier New" w:hAnsi="Courier New"/>
          <w:b w:val="0"/>
          <w:sz w:val="16"/>
        </w:rPr>
        <w:tab/>
        <w:tab/>
        <w:tab/>
        <w:t>&lt;cfquery name="local.qRead" result="local.result"&gt;</w:t>
      </w:r>
      <w:r>
        <w:br/>
      </w:r>
      <w:r>
        <w:rPr>
          <w:rFonts w:ascii="Courier New" w:hAnsi="Courier New"/>
          <w:b w:val="0"/>
          <w:sz w:val="16"/>
        </w:rPr>
        <w:tab/>
        <w:tab/>
        <w:tab/>
        <w:tab/>
        <w:t xml:space="preserve">select </w:t>
      </w:r>
      <w:r>
        <w:br/>
      </w:r>
      <w:r>
        <w:rPr>
          <w:rFonts w:ascii="Courier New" w:hAnsi="Courier New"/>
          <w:b w:val="0"/>
          <w:sz w:val="16"/>
        </w:rPr>
        <w:tab/>
        <w:tab/>
        <w:tab/>
        <w:tab/>
        <w:t>&lt;m:field_set titleMapOut="local.titleMap" lengthOut="local.fieldCount"&gt;</w:t>
      </w:r>
      <w:r>
        <w:br/>
      </w:r>
      <w:r>
        <w:rPr>
          <w:rFonts w:ascii="Courier New" w:hAnsi="Courier New"/>
          <w:b w:val="0"/>
          <w:sz w:val="16"/>
        </w:rPr>
        <w:tab/>
        <w:tab/>
        <w:tab/>
        <w:tab/>
        <w:tab/>
        <w:t>&lt;m:field title="service_id"&gt;service_id&lt;/m:field&gt;</w:t>
      </w:r>
      <w:r>
        <w:br/>
      </w:r>
      <w:r>
        <w:rPr>
          <w:rFonts w:ascii="Courier New" w:hAnsi="Courier New"/>
          <w:b w:val="0"/>
          <w:sz w:val="16"/>
        </w:rPr>
        <w:tab/>
        <w:tab/>
        <w:tab/>
        <w:tab/>
        <w:tab/>
        <w:t>&lt;m:field title="business_line_id"&gt;business_line_id&lt;/m:field&gt;</w:t>
      </w:r>
      <w:r>
        <w:br/>
      </w:r>
      <w:r>
        <w:rPr>
          <w:rFonts w:ascii="Courier New" w:hAnsi="Courier New"/>
          <w:b w:val="0"/>
          <w:sz w:val="16"/>
        </w:rPr>
        <w:tab/>
        <w:tab/>
        <w:tab/>
        <w:tab/>
        <w:tab/>
        <w:t>&lt;m:field title="business_line"&gt;business_line&lt;/m:field&gt;</w:t>
      </w:r>
      <w:r>
        <w:br/>
      </w:r>
      <w:r>
        <w:rPr>
          <w:rFonts w:ascii="Courier New" w:hAnsi="Courier New"/>
          <w:b w:val="0"/>
          <w:sz w:val="16"/>
        </w:rPr>
        <w:tab/>
        <w:tab/>
        <w:tab/>
        <w:tab/>
        <w:tab/>
        <w:t>&lt;m:field title="area_id"&gt;area_id&lt;/m:field&gt;</w:t>
      </w:r>
      <w:r>
        <w:br/>
      </w:r>
      <w:r>
        <w:rPr>
          <w:rFonts w:ascii="Courier New" w:hAnsi="Courier New"/>
          <w:b w:val="0"/>
          <w:sz w:val="16"/>
        </w:rPr>
        <w:tab/>
        <w:tab/>
        <w:tab/>
        <w:tab/>
        <w:tab/>
        <w:t>&lt;m:field title="area"&gt;area&lt;/m:field&gt;</w:t>
      </w:r>
      <w:r>
        <w:br/>
      </w:r>
      <w:r>
        <w:rPr>
          <w:rFonts w:ascii="Courier New" w:hAnsi="Courier New"/>
          <w:b w:val="0"/>
          <w:sz w:val="16"/>
        </w:rPr>
        <w:tab/>
        <w:tab/>
        <w:tab/>
        <w:tab/>
        <w:tab/>
        <w:t>&lt;m:field title="area_code"&gt;area_code&lt;/m:field&gt;</w:t>
      </w:r>
      <w:r>
        <w:br/>
      </w:r>
      <w:r>
        <w:rPr>
          <w:rFonts w:ascii="Courier New" w:hAnsi="Courier New"/>
          <w:b w:val="0"/>
          <w:sz w:val="16"/>
        </w:rPr>
        <w:tab/>
        <w:tab/>
        <w:tab/>
        <w:tab/>
        <w:tab/>
        <w:t>&lt;m:field title="analytic_code"&gt;analytic_code&lt;/m:field&gt;</w:t>
      </w:r>
      <w:r>
        <w:br/>
      </w:r>
      <w:r>
        <w:rPr>
          <w:rFonts w:ascii="Courier New" w:hAnsi="Courier New"/>
          <w:b w:val="0"/>
          <w:sz w:val="16"/>
        </w:rPr>
        <w:tab/>
        <w:tab/>
        <w:tab/>
        <w:tab/>
        <w:tab/>
        <w:t>&lt;m:field title="abstract_service_id"&gt;abstract_service_id&lt;/m:field&gt;</w:t>
      </w:r>
      <w:r>
        <w:br/>
      </w:r>
      <w:r>
        <w:rPr>
          <w:rFonts w:ascii="Courier New" w:hAnsi="Courier New"/>
          <w:b w:val="0"/>
          <w:sz w:val="16"/>
        </w:rPr>
        <w:tab/>
        <w:tab/>
        <w:tab/>
        <w:tab/>
        <w:tab/>
        <w:t>&lt;m:field title="abstract_service"&gt;abstract_service&lt;/m:field&gt;</w:t>
      </w:r>
      <w:r>
        <w:br/>
      </w:r>
      <w:r>
        <w:rPr>
          <w:rFonts w:ascii="Courier New" w:hAnsi="Courier New"/>
          <w:b w:val="0"/>
          <w:sz w:val="16"/>
        </w:rPr>
        <w:tab/>
        <w:tab/>
        <w:tab/>
        <w:tab/>
        <w:tab/>
        <w:t>&lt;m:field title="abstract_service_code"&gt;abstract_service_code&lt;/m:field&gt;</w:t>
      </w:r>
      <w:r>
        <w:br/>
      </w:r>
      <w:r>
        <w:rPr>
          <w:rFonts w:ascii="Courier New" w:hAnsi="Courier New"/>
          <w:b w:val="0"/>
          <w:sz w:val="16"/>
        </w:rPr>
        <w:tab/>
        <w:tab/>
        <w:tab/>
        <w:tab/>
        <w:tab/>
        <w:t>&lt;m:field title="abstract_service_status_id"&gt;abstract_service_status_id&lt;/m:field&gt;</w:t>
      </w:r>
      <w:r>
        <w:br/>
      </w:r>
      <w:r>
        <w:rPr>
          <w:rFonts w:ascii="Courier New" w:hAnsi="Courier New"/>
          <w:b w:val="0"/>
          <w:sz w:val="16"/>
        </w:rPr>
        <w:tab/>
        <w:tab/>
        <w:tab/>
        <w:tab/>
        <w:tab/>
        <w:t>&lt;m:field title="abstract_service_status"&gt;abstract_service_status&lt;/m:field&gt;</w:t>
      </w:r>
      <w:r>
        <w:br/>
      </w:r>
      <w:r>
        <w:rPr>
          <w:rFonts w:ascii="Courier New" w:hAnsi="Courier New"/>
          <w:b w:val="0"/>
          <w:sz w:val="16"/>
        </w:rPr>
        <w:tab/>
        <w:tab/>
        <w:tab/>
        <w:tab/>
        <w:tab/>
        <w:t>&lt;m:field title="service_code"&gt;service_code&lt;/m:field&gt;</w:t>
      </w:r>
      <w:r>
        <w:br/>
      </w:r>
      <w:r>
        <w:rPr>
          <w:rFonts w:ascii="Courier New" w:hAnsi="Courier New"/>
          <w:b w:val="0"/>
          <w:sz w:val="16"/>
        </w:rPr>
        <w:tab/>
        <w:tab/>
        <w:tab/>
        <w:tab/>
        <w:tab/>
        <w:t>&lt;m:field title="service"&gt;service&lt;/m:field&gt;</w:t>
      </w:r>
      <w:r>
        <w:br/>
      </w:r>
      <w:r>
        <w:rPr>
          <w:rFonts w:ascii="Courier New" w:hAnsi="Courier New"/>
          <w:b w:val="0"/>
          <w:sz w:val="16"/>
        </w:rPr>
        <w:tab/>
        <w:tab/>
        <w:tab/>
        <w:tab/>
        <w:tab/>
        <w:t>&lt;m:field title="modifier"&gt;modifier&lt;/m:field&gt;</w:t>
      </w:r>
      <w:r>
        <w:br/>
      </w:r>
      <w:r>
        <w:rPr>
          <w:rFonts w:ascii="Courier New" w:hAnsi="Courier New"/>
          <w:b w:val="0"/>
          <w:sz w:val="16"/>
        </w:rPr>
        <w:tab/>
        <w:tab/>
        <w:tab/>
        <w:tab/>
        <w:tab/>
        <w:t>&lt;m:field title="modifier_code"&gt;modifier_code&lt;/m:field&gt;</w:t>
      </w:r>
      <w:r>
        <w:br/>
      </w:r>
      <w:r>
        <w:rPr>
          <w:rFonts w:ascii="Courier New" w:hAnsi="Courier New"/>
          <w:b w:val="0"/>
          <w:sz w:val="16"/>
        </w:rPr>
        <w:tab/>
        <w:tab/>
        <w:tab/>
        <w:tab/>
        <w:tab/>
        <w:t>&lt;m:field title="measure_id"&gt;measure_id&lt;/m:field&gt;</w:t>
      </w:r>
      <w:r>
        <w:br/>
      </w:r>
      <w:r>
        <w:rPr>
          <w:rFonts w:ascii="Courier New" w:hAnsi="Courier New"/>
          <w:b w:val="0"/>
          <w:sz w:val="16"/>
        </w:rPr>
        <w:tab/>
        <w:tab/>
        <w:tab/>
        <w:tab/>
        <w:tab/>
        <w:t>&lt;m:field title="service_status_id"&gt;service_status_id&lt;/m:field&gt;</w:t>
      </w:r>
      <w:r>
        <w:br/>
      </w:r>
      <w:r>
        <w:rPr>
          <w:rFonts w:ascii="Courier New" w:hAnsi="Courier New"/>
          <w:b w:val="0"/>
          <w:sz w:val="16"/>
        </w:rPr>
        <w:tab/>
        <w:tab/>
        <w:tab/>
        <w:tab/>
        <w:tab/>
        <w:t>&lt;m:field title="service_status"&gt;service_status&lt;/m:field&gt;</w:t>
      </w:r>
      <w:r>
        <w:br/>
      </w:r>
      <w:r>
        <w:rPr>
          <w:rFonts w:ascii="Courier New" w:hAnsi="Courier New"/>
          <w:b w:val="0"/>
          <w:sz w:val="16"/>
        </w:rPr>
        <w:tab/>
        <w:tab/>
        <w:tab/>
        <w:tab/>
        <w:tab/>
        <w:t>&lt;m:field title="measure_short"&gt;measure_short&lt;/m:field&gt;</w:t>
      </w:r>
      <w:r>
        <w:br/>
      </w:r>
      <w:r>
        <w:rPr>
          <w:rFonts w:ascii="Courier New" w:hAnsi="Courier New"/>
          <w:b w:val="0"/>
          <w:sz w:val="16"/>
        </w:rPr>
        <w:tab/>
        <w:tab/>
        <w:tab/>
        <w:tab/>
        <w:tab/>
        <w:t>&lt;m:field title="sort"&gt;sort&lt;/m:field&gt;</w:t>
      </w:r>
      <w:r>
        <w:br/>
      </w:r>
      <w:r>
        <w:rPr>
          <w:rFonts w:ascii="Courier New" w:hAnsi="Courier New"/>
          <w:b w:val="0"/>
          <w:sz w:val="16"/>
        </w:rPr>
        <w:tab/>
        <w:tab/>
        <w:tab/>
        <w:tab/>
        <w:tab/>
        <w:t>&lt;m:field title="vat_perc"&gt;vat_perc&lt;/m:field&gt;</w:t>
      </w:r>
      <w:r>
        <w:br/>
      </w:r>
      <w:r>
        <w:rPr>
          <w:rFonts w:ascii="Courier New" w:hAnsi="Courier New"/>
          <w:b w:val="0"/>
          <w:sz w:val="16"/>
        </w:rPr>
        <w:tab/>
        <w:tab/>
        <w:tab/>
        <w:tab/>
        <w:tab/>
        <w:t>&lt;m:field title="vat_free"&gt;vat_free&lt;/m:field&gt;</w:t>
      </w:r>
      <w:r>
        <w:br/>
      </w:r>
      <w:r>
        <w:rPr>
          <w:rFonts w:ascii="Courier New" w:hAnsi="Courier New"/>
          <w:b w:val="0"/>
          <w:sz w:val="16"/>
        </w:rPr>
        <w:tab/>
        <w:tab/>
        <w:tab/>
        <w:tab/>
        <w:tab/>
        <w:t>&lt;m:field title="vat_rate"&gt;vat_rate&lt;/m:field&gt;</w:t>
      </w:r>
      <w:r>
        <w:br/>
      </w:r>
      <w:r>
        <w:rPr>
          <w:rFonts w:ascii="Courier New" w:hAnsi="Courier New"/>
          <w:b w:val="0"/>
          <w:sz w:val="16"/>
        </w:rPr>
        <w:tab/>
        <w:tab/>
        <w:tab/>
        <w:tab/>
        <w:tab/>
        <w:t>&lt;m:field title="capacity_legend"&gt;capacity_legend&lt;/m:field&gt;</w:t>
      </w:r>
      <w:r>
        <w:br/>
      </w:r>
      <w:r>
        <w:rPr>
          <w:rFonts w:ascii="Courier New" w:hAnsi="Courier New"/>
          <w:b w:val="0"/>
          <w:sz w:val="16"/>
        </w:rPr>
        <w:tab/>
        <w:tab/>
        <w:tab/>
        <w:tab/>
        <w:tab/>
        <w:t>&lt;m:field title="commercial_note"&gt;commercial_note&lt;/m:field&gt;</w:t>
      </w:r>
      <w:r>
        <w:br/>
      </w:r>
      <w:r>
        <w:rPr>
          <w:rFonts w:ascii="Courier New" w:hAnsi="Courier New"/>
          <w:b w:val="0"/>
          <w:sz w:val="16"/>
        </w:rPr>
        <w:tab/>
        <w:tab/>
        <w:tab/>
        <w:tab/>
        <w:tab/>
        <w:t>&lt;m:field title="is_published"&gt;is_published&lt;/m:field&gt;</w:t>
      </w:r>
      <w:r>
        <w:br/>
      </w:r>
      <w:r>
        <w:rPr>
          <w:rFonts w:ascii="Courier New" w:hAnsi="Courier New"/>
          <w:b w:val="0"/>
          <w:sz w:val="16"/>
        </w:rPr>
        <w:tab/>
        <w:tab/>
        <w:tab/>
        <w:tab/>
        <w:tab/>
        <w:t>&lt;m:field title="dt_load"&gt;dt_load&lt;/m:field&gt;</w:t>
      </w:r>
      <w:r>
        <w:br/>
      </w:r>
      <w:r>
        <w:rPr>
          <w:rFonts w:ascii="Courier New" w:hAnsi="Courier New"/>
          <w:b w:val="0"/>
          <w:sz w:val="16"/>
        </w:rPr>
        <w:tab/>
        <w:tab/>
        <w:tab/>
        <w:tab/>
        <w:t>&lt;/m:field_set&gt;</w:t>
        <w:tab/>
      </w:r>
      <w:r>
        <w:br/>
      </w:r>
      <w:r>
        <w:rPr>
          <w:rFonts w:ascii="Courier New" w:hAnsi="Courier New"/>
          <w:b w:val="0"/>
          <w:sz w:val="16"/>
        </w:rPr>
        <w:tab/>
        <w:tab/>
        <w:tab/>
        <w:tab/>
        <w:t>from service_catalog.service s</w:t>
      </w:r>
      <w:r>
        <w:br/>
      </w:r>
      <w:r>
        <w:rPr>
          <w:rFonts w:ascii="Courier New" w:hAnsi="Courier New"/>
          <w:b w:val="0"/>
          <w:sz w:val="16"/>
        </w:rPr>
        <w:tab/>
        <w:tab/>
        <w:tab/>
        <w:tab/>
        <w:t>where 1=1 &lt;m:filter_build filter=#filter#/&gt;</w:t>
      </w:r>
      <w:r>
        <w:br/>
      </w:r>
      <w:r>
        <w:rPr>
          <w:rFonts w:ascii="Courier New" w:hAnsi="Courier New"/>
          <w:b w:val="0"/>
          <w:sz w:val="16"/>
        </w:rPr>
        <w:tab/>
        <w:tab/>
        <w:tab/>
        <w:tab/>
        <w:t>order by analytic_code</w:t>
      </w:r>
      <w:r>
        <w:br/>
      </w:r>
      <w:r>
        <w:rPr>
          <w:rFonts w:ascii="Courier New" w:hAnsi="Courier New"/>
          <w:b w:val="0"/>
          <w:sz w:val="16"/>
        </w:rPr>
        <w:tab/>
        <w:tab/>
        <w:tab/>
        <w:tab/>
        <w:t>, abstract_service</w:t>
      </w:r>
      <w:r>
        <w:br/>
      </w:r>
      <w:r>
        <w:rPr>
          <w:rFonts w:ascii="Courier New" w:hAnsi="Courier New"/>
          <w:b w:val="0"/>
          <w:sz w:val="16"/>
        </w:rPr>
        <w:tab/>
        <w:tab/>
        <w:tab/>
        <w:tab/>
        <w:t>, service_id</w:t>
      </w:r>
      <w:r>
        <w:br/>
      </w:r>
      <w:r>
        <w:rPr>
          <w:rFonts w:ascii="Courier New" w:hAnsi="Courier New"/>
          <w:b w:val="0"/>
          <w:sz w:val="16"/>
        </w:rPr>
        <w:tab/>
        <w:tab/>
        <w:tab/>
        <w:tab/>
        <w:t>, coalesce(sort,0)</w:t>
      </w:r>
      <w:r>
        <w:br/>
      </w:r>
      <w:r>
        <w:rPr>
          <w:rFonts w:ascii="Courier New" w:hAnsi="Courier New"/>
          <w:b w:val="0"/>
          <w:sz w:val="16"/>
        </w:rPr>
        <w:tab/>
        <w:tab/>
        <w:tab/>
        <w:tab/>
        <w:t>limit #maxrows#</w:t>
      </w:r>
      <w:r>
        <w:br/>
      </w:r>
      <w:r>
        <w:rPr>
          <w:rFonts w:ascii="Courier New" w:hAnsi="Courier New"/>
          <w:b w:val="0"/>
          <w:sz w:val="16"/>
        </w:rPr>
        <w:tab/>
        <w:tab/>
        <w:tab/>
        <w:t>&lt;/cfquery&gt;</w:t>
      </w:r>
      <w:r>
        <w:br/>
      </w:r>
      <w:r>
        <w:rPr>
          <w:rFonts w:ascii="Courier New" w:hAnsi="Courier New"/>
          <w:b w:val="0"/>
          <w:sz w:val="16"/>
        </w:rPr>
        <w:tab/>
        <w:tab/>
        <w:tab/>
        <w:t>&lt;cfquery name="local.qTotal"&gt;</w:t>
      </w:r>
      <w:r>
        <w:br/>
      </w:r>
      <w:r>
        <w:rPr>
          <w:rFonts w:ascii="Courier New" w:hAnsi="Courier New"/>
          <w:b w:val="0"/>
          <w:sz w:val="16"/>
        </w:rPr>
        <w:tab/>
        <w:tab/>
        <w:tab/>
        <w:tab/>
        <w:t>select count(*) as cnt</w:t>
      </w:r>
      <w:r>
        <w:br/>
      </w:r>
      <w:r>
        <w:rPr>
          <w:rFonts w:ascii="Courier New" w:hAnsi="Courier New"/>
          <w:b w:val="0"/>
          <w:sz w:val="16"/>
        </w:rPr>
        <w:tab/>
        <w:tab/>
        <w:tab/>
        <w:tab/>
        <w:t>from service_catalog.service s</w:t>
        <w:tab/>
        <w:tab/>
      </w:r>
      <w:r>
        <w:br/>
      </w:r>
      <w:r>
        <w:rPr>
          <w:rFonts w:ascii="Courier New" w:hAnsi="Courier New"/>
          <w:b w:val="0"/>
          <w:sz w:val="16"/>
        </w:rPr>
        <w:tab/>
        <w:tab/>
        <w:tab/>
        <w:t>&lt;/cfquery&gt;</w:t>
        <w:tab/>
        <w:tab/>
        <w:tab/>
        <w:tab/>
      </w:r>
      <w:r>
        <w:br/>
      </w:r>
      <w:r>
        <w:rPr>
          <w:rFonts w:ascii="Courier New" w:hAnsi="Courier New"/>
          <w:b w:val="0"/>
          <w:sz w:val="16"/>
        </w:rPr>
      </w:r>
      <w:r>
        <w:br/>
      </w:r>
      <w:r>
        <w:rPr>
          <w:rFonts w:ascii="Courier New" w:hAnsi="Courier New"/>
          <w:b w:val="0"/>
          <w:sz w:val="16"/>
        </w:rPr>
      </w:r>
      <w:r>
        <w:br/>
      </w:r>
      <w:r>
        <w:rPr>
          <w:rFonts w:ascii="Courier New" w:hAnsi="Courier New"/>
          <w:b w:val="0"/>
          <w:sz w:val="16"/>
        </w:rPr>
        <w:tab/>
        <w:tab/>
        <w:tab/>
        <w:t>&lt;cfset "out.queryDurationMs"=getTickCount() - request.startTickCount/&gt;</w:t>
      </w:r>
      <w:r>
        <w:br/>
      </w:r>
      <w:r>
        <w:rPr>
          <w:rFonts w:ascii="Courier New" w:hAnsi="Courier New"/>
          <w:b w:val="0"/>
          <w:sz w:val="16"/>
        </w:rPr>
        <w:tab/>
        <w:tab/>
        <w:tab/>
        <w:t>&lt;cfset "out.total"=#local.qTotal.cnt#/&gt;</w:t>
      </w:r>
      <w:r>
        <w:br/>
      </w:r>
      <w:r>
        <w:rPr>
          <w:rFonts w:ascii="Courier New" w:hAnsi="Courier New"/>
          <w:b w:val="0"/>
          <w:sz w:val="16"/>
        </w:rPr>
        <w:tab/>
        <w:tab/>
        <w:tab/>
        <w:t>&lt;cfset "out.resultSetSize"=#local.qRead.recordCount#/&gt;</w:t>
      </w:r>
      <w:r>
        <w:br/>
      </w:r>
      <w:r>
        <w:rPr>
          <w:rFonts w:ascii="Courier New" w:hAnsi="Courier New"/>
          <w:b w:val="0"/>
          <w:sz w:val="16"/>
        </w:rPr>
        <w:tab/>
        <w:tab/>
        <w:tab/>
        <w:t>&lt;cfset "out.pageSize"=#arguments.pageSize*1#/&gt;</w:t>
      </w:r>
      <w:r>
        <w:br/>
      </w:r>
      <w:r>
        <w:rPr>
          <w:rFonts w:ascii="Courier New" w:hAnsi="Courier New"/>
          <w:b w:val="0"/>
          <w:sz w:val="16"/>
        </w:rPr>
        <w:tab/>
        <w:tab/>
        <w:tab/>
        <w:t>&lt;cfset "out.page"=#arguments.page*1#/&gt;</w:t>
      </w:r>
      <w:r>
        <w:br/>
      </w:r>
      <w:r>
        <w:rPr>
          <w:rFonts w:ascii="Courier New" w:hAnsi="Courier New"/>
          <w:b w:val="0"/>
          <w:sz w:val="16"/>
        </w:rPr>
        <w:tab/>
        <w:tab/>
        <w:tab/>
        <w:t>&lt;cfset "out.orderBy"=#arguments.orderBy#/&gt;</w:t>
      </w:r>
      <w:r>
        <w:br/>
      </w:r>
      <w:r>
        <w:rPr>
          <w:rFonts w:ascii="Courier New" w:hAnsi="Courier New"/>
          <w:b w:val="0"/>
          <w:sz w:val="16"/>
        </w:rPr>
        <w:tab/>
        <w:tab/>
        <w:tab/>
      </w:r>
      <w:r>
        <w:br/>
      </w:r>
      <w:r>
        <w:rPr>
          <w:rFonts w:ascii="Courier New" w:hAnsi="Courier New"/>
          <w:b w:val="0"/>
          <w:sz w:val="16"/>
        </w:rPr>
        <w:tab/>
        <w:tab/>
        <w:tab/>
        <w:t>&lt;cfset var resultCollection=[]/&gt;</w:t>
      </w:r>
      <w:r>
        <w:br/>
      </w:r>
      <w:r>
        <w:rPr>
          <w:rFonts w:ascii="Courier New" w:hAnsi="Courier New"/>
          <w:b w:val="0"/>
          <w:sz w:val="16"/>
        </w:rPr>
        <w:tab/>
        <w:tab/>
        <w:tab/>
        <w:t>&lt;cfloop query=#local.qRead# startRow=#startrow# endRow=#(startrow+maxrows-1)#&gt;</w:t>
      </w:r>
      <w:r>
        <w:br/>
      </w:r>
      <w:r>
        <w:rPr>
          <w:rFonts w:ascii="Courier New" w:hAnsi="Courier New"/>
          <w:b w:val="0"/>
          <w:sz w:val="16"/>
        </w:rPr>
        <w:tab/>
        <w:tab/>
        <w:tab/>
        <w:tab/>
        <w:t>&lt;cfset var rec=structNew("linked")/&gt;</w:t>
        <w:tab/>
        <w:tab/>
        <w:tab/>
        <w:tab/>
        <w:tab/>
      </w:r>
      <w:r>
        <w:br/>
      </w:r>
      <w:r>
        <w:rPr>
          <w:rFonts w:ascii="Courier New" w:hAnsi="Courier New"/>
          <w:b w:val="0"/>
          <w:sz w:val="16"/>
        </w:rPr>
        <w:tab/>
        <w:tab/>
        <w:tab/>
        <w:tab/>
        <w:t>&lt;cfset this.helper.appendRecord(rec, "", local.titleMap, local.qRead, this.helper.snake2camel)/&gt;</w:t>
      </w:r>
      <w:r>
        <w:br/>
      </w:r>
      <w:r>
        <w:rPr>
          <w:rFonts w:ascii="Courier New" w:hAnsi="Courier New"/>
          <w:b w:val="0"/>
          <w:sz w:val="16"/>
        </w:rPr>
        <w:tab/>
        <w:tab/>
        <w:tab/>
        <w:tab/>
        <w:t>&lt;cfset arrayAppend(resultCollection, rec)/&gt;</w:t>
      </w:r>
      <w:r>
        <w:br/>
      </w:r>
      <w:r>
        <w:rPr>
          <w:rFonts w:ascii="Courier New" w:hAnsi="Courier New"/>
          <w:b w:val="0"/>
          <w:sz w:val="16"/>
        </w:rPr>
        <w:tab/>
        <w:tab/>
        <w:tab/>
        <w:t>&lt;/cfloop&gt;</w:t>
      </w:r>
      <w:r>
        <w:br/>
      </w:r>
      <w:r>
        <w:rPr>
          <w:rFonts w:ascii="Courier New" w:hAnsi="Courier New"/>
          <w:b w:val="0"/>
          <w:sz w:val="16"/>
        </w:rPr>
        <w:tab/>
        <w:tab/>
        <w:tab/>
      </w:r>
      <w:r>
        <w:br/>
      </w:r>
      <w:r>
        <w:rPr>
          <w:rFonts w:ascii="Courier New" w:hAnsi="Courier New"/>
          <w:b w:val="0"/>
          <w:sz w:val="16"/>
        </w:rPr>
        <w:tab/>
        <w:tab/>
        <w:tab/>
        <w:t>&lt;cfset "out.size"=#arrayLen(resultCollection)#/&gt;</w:t>
      </w:r>
      <w:r>
        <w:br/>
      </w:r>
      <w:r>
        <w:rPr>
          <w:rFonts w:ascii="Courier New" w:hAnsi="Courier New"/>
          <w:b w:val="0"/>
          <w:sz w:val="16"/>
        </w:rPr>
        <w:tab/>
        <w:tab/>
        <w:tab/>
        <w:t>&lt;cfset "out.results"=#resultCollection#/&gt;</w:t>
      </w:r>
      <w:r>
        <w:br/>
      </w:r>
      <w:r>
        <w:rPr>
          <w:rFonts w:ascii="Courier New" w:hAnsi="Courier New"/>
          <w:b w:val="0"/>
          <w:sz w:val="16"/>
        </w:rPr>
        <w:tab/>
        <w:tab/>
        <w:tab/>
        <w:t>&lt;cfset "out.runDurationMs"=getTickCount()-request.startTickCount/&gt;</w:t>
        <w:tab/>
      </w:r>
      <w:r>
        <w:br/>
      </w:r>
      <w:r>
        <w:rPr>
          <w:rFonts w:ascii="Courier New" w:hAnsi="Courier New"/>
          <w:b w:val="0"/>
          <w:sz w:val="16"/>
        </w:rPr>
        <w:tab/>
        <w:tab/>
        <w:tab/>
        <w:t>&lt;cfreturn representationOf(out)/&gt;</w:t>
        <w:tab/>
      </w:r>
      <w:r>
        <w:br/>
      </w:r>
      <w:r>
        <w:rPr>
          <w:rFonts w:ascii="Courier New" w:hAnsi="Courier New"/>
          <w:b w:val="0"/>
          <w:sz w:val="16"/>
        </w:rPr>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&lt;cfscript&gt;</w:t>
      </w:r>
      <w:r>
        <w:br/>
      </w:r>
      <w:r>
        <w:rPr>
          <w:rFonts w:ascii="Courier New" w:hAnsi="Courier New"/>
          <w:b w:val="0"/>
          <w:sz w:val="16"/>
        </w:rPr>
        <w:tab/>
        <w:t>function plain2htm(s) {</w:t>
      </w:r>
      <w:r>
        <w:br/>
      </w:r>
      <w:r>
        <w:rPr>
          <w:rFonts w:ascii="Courier New" w:hAnsi="Courier New"/>
          <w:b w:val="0"/>
          <w:sz w:val="16"/>
        </w:rPr>
        <w:tab/>
        <w:tab/>
        <w:t xml:space="preserve">return replace(replace(s, chr(13),'',"ALL"),chr(10),'&lt;br/&gt;', "ALL"); </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ab/>
        <w:t>function htm2plain(s) {</w:t>
      </w:r>
      <w:r>
        <w:br/>
      </w:r>
      <w:r>
        <w:rPr>
          <w:rFonts w:ascii="Courier New" w:hAnsi="Courier New"/>
          <w:b w:val="0"/>
          <w:sz w:val="16"/>
        </w:rPr>
        <w:tab/>
        <w:tab/>
        <w:t xml:space="preserve">return replaceNoCase(s, '&lt;br/&gt;', '#chr(13)##chr(10)#', "ALL"); </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ab/>
        <w:t>function cleanHtm(s) {</w:t>
      </w:r>
      <w:r>
        <w:br/>
      </w:r>
      <w:r>
        <w:rPr>
          <w:rFonts w:ascii="Courier New" w:hAnsi="Courier New"/>
          <w:b w:val="0"/>
          <w:sz w:val="16"/>
        </w:rPr>
        <w:tab/>
        <w:tab/>
        <w:t xml:space="preserve">return replaceList(s, '&lt;,&gt;,"', '&amp;lt;,&amp;gt;,&amp;quot;'); </w:t>
      </w:r>
      <w:r>
        <w:br/>
      </w:r>
      <w:r>
        <w:rPr>
          <w:rFonts w:ascii="Courier New" w:hAnsi="Courier New"/>
          <w:b w:val="0"/>
          <w:sz w:val="16"/>
        </w:rPr>
        <w:tab/>
        <w:t>}</w:t>
      </w:r>
      <w:r>
        <w:br/>
      </w:r>
      <w:r>
        <w:rPr>
          <w:rFonts w:ascii="Courier New" w:hAnsi="Courier New"/>
          <w:b w:val="0"/>
          <w:sz w:val="16"/>
        </w:rPr>
        <w:tab/>
        <w:t>&lt;/cfscript&gt;</w:t>
      </w:r>
      <w:r>
        <w:br/>
      </w:r>
      <w:r>
        <w:rPr>
          <w:rFonts w:ascii="Courier New" w:hAnsi="Courier New"/>
          <w:b w:val="0"/>
          <w:sz w:val="16"/>
        </w:rPr>
        <w:tab/>
      </w:r>
      <w:r>
        <w:br/>
      </w:r>
      <w:r>
        <w:rPr>
          <w:rFonts w:ascii="Courier New" w:hAnsi="Courier New"/>
          <w:b w:val="0"/>
          <w:sz w:val="16"/>
        </w:rPr>
        <w:tab/>
        <w:t>&lt;cffunction name="plain2HtmClean"&gt;</w:t>
      </w:r>
      <w:r>
        <w:br/>
      </w:r>
      <w:r>
        <w:rPr>
          <w:rFonts w:ascii="Courier New" w:hAnsi="Courier New"/>
          <w:b w:val="0"/>
          <w:sz w:val="16"/>
        </w:rPr>
        <w:tab/>
        <w:tab/>
        <w:t>&lt;cfargument name="s" type="string"/&gt;</w:t>
        <w:tab/>
      </w:r>
      <w:r>
        <w:br/>
      </w:r>
      <w:r>
        <w:rPr>
          <w:rFonts w:ascii="Courier New" w:hAnsi="Courier New"/>
          <w:b w:val="0"/>
          <w:sz w:val="16"/>
        </w:rPr>
        <w:tab/>
        <w:tab/>
        <w:t>&lt;cfreturn plain2htm(cleanHtm(s))/&gt;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ab/>
        <w:t>&lt;cffunction name="cleanInput"&gt;</w:t>
      </w:r>
      <w:r>
        <w:br/>
      </w:r>
      <w:r>
        <w:rPr>
          <w:rFonts w:ascii="Courier New" w:hAnsi="Courier New"/>
          <w:b w:val="0"/>
          <w:sz w:val="16"/>
        </w:rPr>
        <w:tab/>
        <w:tab/>
        <w:t>&lt;cfargument name="s" type="string"/&gt;</w:t>
        <w:tab/>
      </w:r>
      <w:r>
        <w:br/>
      </w:r>
      <w:r>
        <w:rPr>
          <w:rFonts w:ascii="Courier New" w:hAnsi="Courier New"/>
          <w:b w:val="0"/>
          <w:sz w:val="16"/>
        </w:rPr>
        <w:tab/>
        <w:tab/>
        <w:t>&lt;cfreturn htmlEditFormat(s)/&gt;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p>
    <w:p>
      <w:pPr>
        <w:pStyle w:val="Heading1"/>
      </w:pPr>
      <w:r>
        <w:t>v1/resources/catalog_service_param_ls.cfc</w:t>
      </w:r>
    </w:p>
    <w:p>
      <w:pPr>
        <w:spacing w:before="40" w:after="160"/>
        <w:ind w:left="283"/>
        <w:shd w:val="clear" w:color="auto" w:fill="F2F2F2"/>
      </w:pPr>
      <w:r>
        <w:rPr>
          <w:rFonts w:ascii="Courier New" w:hAnsi="Courier New"/>
          <w:b w:val="0"/>
          <w:sz w:val="16"/>
        </w:rPr>
        <w:t>&lt;cfcomponent extends="taffy.core.resource" taffy:uri="/service-catalog/service-params"&gt;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&lt;cfset this.fieldsSpec={</w:t>
      </w:r>
      <w:r>
        <w:br/>
      </w:r>
      <w:r>
        <w:rPr>
          <w:rFonts w:ascii="Courier New" w:hAnsi="Courier New"/>
          <w:b w:val="0"/>
          <w:sz w:val="16"/>
        </w:rPr>
        <w:tab/>
        <w:tab/>
        <w:t xml:space="preserve"> service_param_id={prefix="p", type="cf_sql_integer"}</w:t>
      </w:r>
      <w:r>
        <w:br/>
      </w:r>
      <w:r>
        <w:rPr>
          <w:rFonts w:ascii="Courier New" w:hAnsi="Courier New"/>
          <w:b w:val="0"/>
          <w:sz w:val="16"/>
        </w:rPr>
        <w:tab/>
        <w:tab/>
        <w:t>,service_id={prefix="p", type="cf_sql_integer"}</w:t>
      </w:r>
      <w:r>
        <w:br/>
      </w:r>
      <w:r>
        <w:rPr>
          <w:rFonts w:ascii="Courier New" w:hAnsi="Courier New"/>
          <w:b w:val="0"/>
          <w:sz w:val="16"/>
        </w:rPr>
        <w:tab/>
        <w:tab/>
        <w:t>,param={prefix="p", type="cf_sql_varchar"}</w:t>
      </w:r>
      <w:r>
        <w:br/>
      </w:r>
      <w:r>
        <w:rPr>
          <w:rFonts w:ascii="Courier New" w:hAnsi="Courier New"/>
          <w:b w:val="0"/>
          <w:sz w:val="16"/>
        </w:rPr>
        <w:tab/>
        <w:tab/>
        <w:t>,component_code={prefix="p", type="cf_sql_varchar"}</w:t>
      </w:r>
      <w:r>
        <w:br/>
      </w:r>
      <w:r>
        <w:rPr>
          <w:rFonts w:ascii="Courier New" w:hAnsi="Courier New"/>
          <w:b w:val="0"/>
          <w:sz w:val="16"/>
        </w:rPr>
        <w:tab/>
        <w:tab/>
        <w:t>,component={prefix="p", type="cf_sql_varchar"}</w:t>
      </w:r>
      <w:r>
        <w:br/>
      </w:r>
      <w:r>
        <w:rPr>
          <w:rFonts w:ascii="Courier New" w:hAnsi="Courier New"/>
          <w:b w:val="0"/>
          <w:sz w:val="16"/>
        </w:rPr>
        <w:tab/>
        <w:tab/>
        <w:t>,measure_id={prefix="p", type="cf_sql_integer"}</w:t>
      </w:r>
      <w:r>
        <w:br/>
      </w:r>
      <w:r>
        <w:rPr>
          <w:rFonts w:ascii="Courier New" w:hAnsi="Courier New"/>
          <w:b w:val="0"/>
          <w:sz w:val="16"/>
        </w:rPr>
        <w:tab/>
        <w:tab/>
        <w:t>,measure_short={prefix="p", type="cf_sql_varchar"}</w:t>
      </w:r>
      <w:r>
        <w:br/>
      </w:r>
      <w:r>
        <w:rPr>
          <w:rFonts w:ascii="Courier New" w:hAnsi="Courier New"/>
          <w:b w:val="0"/>
          <w:sz w:val="16"/>
        </w:rPr>
        <w:tab/>
        <w:tab/>
        <w:t>,min_value={prefix="p", type="cf_sql_numeric"}</w:t>
      </w:r>
      <w:r>
        <w:br/>
      </w:r>
      <w:r>
        <w:rPr>
          <w:rFonts w:ascii="Courier New" w:hAnsi="Courier New"/>
          <w:b w:val="0"/>
          <w:sz w:val="16"/>
        </w:rPr>
        <w:tab/>
        <w:tab/>
        <w:t>,max_value={prefix="p", type="cf_sql_numeric"}</w:t>
      </w:r>
      <w:r>
        <w:br/>
      </w:r>
      <w:r>
        <w:rPr>
          <w:rFonts w:ascii="Courier New" w:hAnsi="Courier New"/>
          <w:b w:val="0"/>
          <w:sz w:val="16"/>
        </w:rPr>
        <w:tab/>
        <w:tab/>
        <w:t>,incr={prefix="p", type="cf_sql_numeric"}</w:t>
      </w:r>
      <w:r>
        <w:br/>
      </w:r>
      <w:r>
        <w:rPr>
          <w:rFonts w:ascii="Courier New" w:hAnsi="Courier New"/>
          <w:b w:val="0"/>
          <w:sz w:val="16"/>
        </w:rPr>
        <w:tab/>
        <w:tab/>
        <w:t>,param_class_sort={prefix="p", type="cf_sql_integer"}</w:t>
      </w:r>
      <w:r>
        <w:br/>
      </w:r>
      <w:r>
        <w:rPr>
          <w:rFonts w:ascii="Courier New" w:hAnsi="Courier New"/>
          <w:b w:val="0"/>
          <w:sz w:val="16"/>
        </w:rPr>
        <w:tab/>
        <w:tab/>
        <w:t>,param_sort={prefix="p", type="cf_sql_integer"}</w:t>
      </w:r>
      <w:r>
        <w:br/>
      </w:r>
      <w:r>
        <w:rPr>
          <w:rFonts w:ascii="Courier New" w:hAnsi="Courier New"/>
          <w:b w:val="0"/>
          <w:sz w:val="16"/>
        </w:rPr>
        <w:tab/>
        <w:tab/>
        <w:t>,sku={prefix="p", type="cf_sql_varchar"}</w:t>
      </w:r>
      <w:r>
        <w:br/>
      </w:r>
      <w:r>
        <w:rPr>
          <w:rFonts w:ascii="Courier New" w:hAnsi="Courier New"/>
          <w:b w:val="0"/>
          <w:sz w:val="16"/>
        </w:rPr>
        <w:tab/>
        <w:tab/>
        <w:t>,is_multiple={prefix="p", type="cf_sql_bit"}</w:t>
      </w:r>
      <w:r>
        <w:br/>
      </w:r>
      <w:r>
        <w:rPr>
          <w:rFonts w:ascii="Courier New" w:hAnsi="Courier New"/>
          <w:b w:val="0"/>
          <w:sz w:val="16"/>
        </w:rPr>
      </w:r>
      <w:r>
        <w:br/>
      </w:r>
      <w:r>
        <w:rPr>
          <w:rFonts w:ascii="Courier New" w:hAnsi="Courier New"/>
          <w:b w:val="0"/>
          <w:sz w:val="16"/>
        </w:rPr>
        <w:tab/>
        <w:tab/>
        <w:t>,business_line_id={prefix="s", type="cf_sql_integer"}</w:t>
      </w:r>
      <w:r>
        <w:br/>
      </w:r>
      <w:r>
        <w:rPr>
          <w:rFonts w:ascii="Courier New" w:hAnsi="Courier New"/>
          <w:b w:val="0"/>
          <w:sz w:val="16"/>
        </w:rPr>
        <w:tab/>
        <w:tab/>
        <w:t>,business_line={prefix="s", type="cf_sql_varchar"}</w:t>
      </w:r>
      <w:r>
        <w:br/>
      </w:r>
      <w:r>
        <w:rPr>
          <w:rFonts w:ascii="Courier New" w:hAnsi="Courier New"/>
          <w:b w:val="0"/>
          <w:sz w:val="16"/>
        </w:rPr>
        <w:tab/>
        <w:tab/>
        <w:t>,area_id={prefix="s", type="cf_sql_integer"}</w:t>
      </w:r>
      <w:r>
        <w:br/>
      </w:r>
      <w:r>
        <w:rPr>
          <w:rFonts w:ascii="Courier New" w:hAnsi="Courier New"/>
          <w:b w:val="0"/>
          <w:sz w:val="16"/>
        </w:rPr>
        <w:tab/>
        <w:tab/>
        <w:t>,area={prefix="s", type="cf_sql_varchar"}</w:t>
      </w:r>
      <w:r>
        <w:br/>
      </w:r>
      <w:r>
        <w:rPr>
          <w:rFonts w:ascii="Courier New" w:hAnsi="Courier New"/>
          <w:b w:val="0"/>
          <w:sz w:val="16"/>
        </w:rPr>
        <w:tab/>
        <w:tab/>
        <w:t>,area_code={prefix="s", type="cf_sql_varchar"}</w:t>
      </w:r>
      <w:r>
        <w:br/>
      </w:r>
      <w:r>
        <w:rPr>
          <w:rFonts w:ascii="Courier New" w:hAnsi="Courier New"/>
          <w:b w:val="0"/>
          <w:sz w:val="16"/>
        </w:rPr>
        <w:tab/>
        <w:tab/>
        <w:t>,analytic_code={prefix="s", type="cf_sql_varchar"}</w:t>
      </w:r>
      <w:r>
        <w:br/>
      </w:r>
      <w:r>
        <w:rPr>
          <w:rFonts w:ascii="Courier New" w:hAnsi="Courier New"/>
          <w:b w:val="0"/>
          <w:sz w:val="16"/>
        </w:rPr>
        <w:tab/>
        <w:tab/>
        <w:t>,abstract_service_id={prefix="s", type="cf_sql_integer"}</w:t>
      </w:r>
      <w:r>
        <w:br/>
      </w:r>
      <w:r>
        <w:rPr>
          <w:rFonts w:ascii="Courier New" w:hAnsi="Courier New"/>
          <w:b w:val="0"/>
          <w:sz w:val="16"/>
        </w:rPr>
        <w:tab/>
        <w:tab/>
        <w:t>,abstract_service={prefix="s", type="cf_sql_varchar"}</w:t>
      </w:r>
      <w:r>
        <w:br/>
      </w:r>
      <w:r>
        <w:rPr>
          <w:rFonts w:ascii="Courier New" w:hAnsi="Courier New"/>
          <w:b w:val="0"/>
          <w:sz w:val="16"/>
        </w:rPr>
        <w:tab/>
        <w:tab/>
        <w:t>,abstract_service_code={prefix="s", type="cf_sql_varchar"}</w:t>
      </w:r>
      <w:r>
        <w:br/>
      </w:r>
      <w:r>
        <w:rPr>
          <w:rFonts w:ascii="Courier New" w:hAnsi="Courier New"/>
          <w:b w:val="0"/>
          <w:sz w:val="16"/>
        </w:rPr>
        <w:tab/>
        <w:tab/>
        <w:t>,abstract_service_status_id={prefix="s", type="cf_sql_integer"}</w:t>
      </w:r>
      <w:r>
        <w:br/>
      </w:r>
      <w:r>
        <w:rPr>
          <w:rFonts w:ascii="Courier New" w:hAnsi="Courier New"/>
          <w:b w:val="0"/>
          <w:sz w:val="16"/>
        </w:rPr>
        <w:tab/>
        <w:tab/>
        <w:t>,abstract_service_status={prefix="s", type="cf_sql_varchar"}</w:t>
      </w:r>
      <w:r>
        <w:br/>
      </w:r>
      <w:r>
        <w:rPr>
          <w:rFonts w:ascii="Courier New" w:hAnsi="Courier New"/>
          <w:b w:val="0"/>
          <w:sz w:val="16"/>
        </w:rPr>
        <w:tab/>
        <w:tab/>
        <w:t>,service_code={prefix="s", type="cf_sql_varchar"}</w:t>
      </w:r>
      <w:r>
        <w:br/>
      </w:r>
      <w:r>
        <w:rPr>
          <w:rFonts w:ascii="Courier New" w:hAnsi="Courier New"/>
          <w:b w:val="0"/>
          <w:sz w:val="16"/>
        </w:rPr>
        <w:tab/>
        <w:tab/>
        <w:t>,service={prefix="s", type="cf_sql_varchar"}</w:t>
      </w:r>
      <w:r>
        <w:br/>
      </w:r>
      <w:r>
        <w:rPr>
          <w:rFonts w:ascii="Courier New" w:hAnsi="Courier New"/>
          <w:b w:val="0"/>
          <w:sz w:val="16"/>
        </w:rPr>
        <w:tab/>
        <w:tab/>
        <w:t>,modifier={prefix="s", type="cf_sql_varchar"}</w:t>
      </w:r>
      <w:r>
        <w:br/>
      </w:r>
      <w:r>
        <w:rPr>
          <w:rFonts w:ascii="Courier New" w:hAnsi="Courier New"/>
          <w:b w:val="0"/>
          <w:sz w:val="16"/>
        </w:rPr>
        <w:tab/>
        <w:tab/>
        <w:t>,modifier_code={prefix="s", type="cf_sql_varchar"}</w:t>
      </w:r>
      <w:r>
        <w:br/>
      </w:r>
      <w:r>
        <w:rPr>
          <w:rFonts w:ascii="Courier New" w:hAnsi="Courier New"/>
          <w:b w:val="0"/>
          <w:sz w:val="16"/>
        </w:rPr>
        <w:tab/>
        <w:tab/>
      </w:r>
      <w:r>
        <w:br/>
      </w:r>
      <w:r>
        <w:rPr>
          <w:rFonts w:ascii="Courier New" w:hAnsi="Courier New"/>
          <w:b w:val="0"/>
          <w:sz w:val="16"/>
        </w:rPr>
        <w:tab/>
        <w:tab/>
        <w:t>,service_status_id={prefix="s", type="cf_sql_integer"}</w:t>
      </w:r>
      <w:r>
        <w:br/>
      </w:r>
      <w:r>
        <w:rPr>
          <w:rFonts w:ascii="Courier New" w:hAnsi="Courier New"/>
          <w:b w:val="0"/>
          <w:sz w:val="16"/>
        </w:rPr>
        <w:tab/>
        <w:tab/>
        <w:t>,service_status={prefix="s", type="cf_sql_varchar"}</w:t>
      </w:r>
      <w:r>
        <w:br/>
      </w:r>
      <w:r>
        <w:rPr>
          <w:rFonts w:ascii="Courier New" w:hAnsi="Courier New"/>
          <w:b w:val="0"/>
          <w:sz w:val="16"/>
        </w:rPr>
        <w:tab/>
        <w:tab/>
        <w:t>,sort={prefix="s", type="cf_sql_integer"}</w:t>
      </w:r>
      <w:r>
        <w:br/>
      </w:r>
      <w:r>
        <w:rPr>
          <w:rFonts w:ascii="Courier New" w:hAnsi="Courier New"/>
          <w:b w:val="0"/>
          <w:sz w:val="16"/>
        </w:rPr>
        <w:tab/>
        <w:tab/>
        <w:t>,vat_perc={prefix="s", type="cf_sql_integer"}</w:t>
      </w:r>
      <w:r>
        <w:br/>
      </w:r>
      <w:r>
        <w:rPr>
          <w:rFonts w:ascii="Courier New" w:hAnsi="Courier New"/>
          <w:b w:val="0"/>
          <w:sz w:val="16"/>
        </w:rPr>
        <w:tab/>
        <w:tab/>
        <w:t>,vat_free={prefix="s", type="cf_sql_bit"}</w:t>
      </w:r>
      <w:r>
        <w:br/>
      </w:r>
      <w:r>
        <w:rPr>
          <w:rFonts w:ascii="Courier New" w:hAnsi="Courier New"/>
          <w:b w:val="0"/>
          <w:sz w:val="16"/>
        </w:rPr>
        <w:tab/>
        <w:tab/>
        <w:t>,vat_rate={prefix="s", type="cf_sql_numeric"}</w:t>
      </w:r>
      <w:r>
        <w:br/>
      </w:r>
      <w:r>
        <w:rPr>
          <w:rFonts w:ascii="Courier New" w:hAnsi="Courier New"/>
          <w:b w:val="0"/>
          <w:sz w:val="16"/>
        </w:rPr>
        <w:tab/>
        <w:tab/>
        <w:t>,capacity_legend={prefix="s", type="cf_sql_integer"}</w:t>
      </w:r>
      <w:r>
        <w:br/>
      </w:r>
      <w:r>
        <w:rPr>
          <w:rFonts w:ascii="Courier New" w:hAnsi="Courier New"/>
          <w:b w:val="0"/>
          <w:sz w:val="16"/>
        </w:rPr>
        <w:tab/>
        <w:tab/>
        <w:t>,commercial_note={prefix="s", type="cf_sql_varchar"}</w:t>
      </w:r>
      <w:r>
        <w:br/>
      </w:r>
      <w:r>
        <w:rPr>
          <w:rFonts w:ascii="Courier New" w:hAnsi="Courier New"/>
          <w:b w:val="0"/>
          <w:sz w:val="16"/>
        </w:rPr>
        <w:tab/>
        <w:tab/>
        <w:t>,is_published={prefix="s", type="cf_sql_bit"}</w:t>
      </w:r>
      <w:r>
        <w:br/>
      </w:r>
      <w:r>
        <w:rPr>
          <w:rFonts w:ascii="Courier New" w:hAnsi="Courier New"/>
          <w:b w:val="0"/>
          <w:sz w:val="16"/>
        </w:rPr>
        <w:tab/>
        <w:t>}</w:t>
      </w:r>
      <w:r>
        <w:br/>
      </w:r>
      <w:r>
        <w:rPr>
          <w:rFonts w:ascii="Courier New" w:hAnsi="Courier New"/>
          <w:b w:val="0"/>
          <w:sz w:val="16"/>
        </w:rPr>
        <w:tab/>
        <w:t>/&gt;</w:t>
      </w:r>
      <w:r>
        <w:br/>
      </w:r>
      <w:r>
        <w:rPr>
          <w:rFonts w:ascii="Courier New" w:hAnsi="Courier New"/>
          <w:b w:val="0"/>
          <w:sz w:val="16"/>
        </w:rPr>
      </w:r>
      <w:r>
        <w:br/>
      </w:r>
      <w:r>
        <w:rPr>
          <w:rFonts w:ascii="Courier New" w:hAnsi="Courier New"/>
          <w:b w:val="0"/>
          <w:sz w:val="16"/>
        </w:rPr>
        <w:tab/>
        <w:t xml:space="preserve"> &lt;cffunction name="get" hint="Каталог конкретных услуг"&gt;</w:t>
      </w:r>
      <w:r>
        <w:br/>
      </w:r>
      <w:r>
        <w:rPr>
          <w:rFonts w:ascii="Courier New" w:hAnsi="Courier New"/>
          <w:b w:val="0"/>
          <w:sz w:val="16"/>
        </w:rPr>
        <w:tab/>
        <w:tab/>
        <w:t>&lt;cfargument name="pageSize" type="string" hint="type:integer" default="100"/&gt;</w:t>
        <w:tab/>
      </w:r>
      <w:r>
        <w:br/>
      </w:r>
      <w:r>
        <w:rPr>
          <w:rFonts w:ascii="Courier New" w:hAnsi="Courier New"/>
          <w:b w:val="0"/>
          <w:sz w:val="16"/>
        </w:rPr>
        <w:tab/>
        <w:tab/>
        <w:t>&lt;cfargument name="page" type="string" hint="type:integer" default="1"/&gt;</w:t>
        <w:tab/>
      </w:r>
      <w:r>
        <w:br/>
      </w:r>
      <w:r>
        <w:rPr>
          <w:rFonts w:ascii="Courier New" w:hAnsi="Courier New"/>
          <w:b w:val="0"/>
          <w:sz w:val="16"/>
        </w:rPr>
        <w:tab/>
        <w:tab/>
        <w:t>&lt;cfargument name="orderBy" type="string" hint="type:string, description:comma-separated list of fields to sort by, example:fld1.ASC,fld2.DESC,fld3.ASC" default=""/&gt;</w:t>
      </w:r>
      <w:r>
        <w:br/>
      </w:r>
      <w:r>
        <w:rPr>
          <w:rFonts w:ascii="Courier New" w:hAnsi="Courier New"/>
          <w:b w:val="0"/>
          <w:sz w:val="16"/>
        </w:rPr>
      </w:r>
      <w:r>
        <w:br/>
      </w:r>
      <w:r>
        <w:rPr>
          <w:rFonts w:ascii="Courier New" w:hAnsi="Courier New"/>
          <w:b w:val="0"/>
          <w:sz w:val="16"/>
        </w:rPr>
        <w:tab/>
        <w:tab/>
        <w:t>&lt;cfset var local={}/&gt;</w:t>
      </w:r>
      <w:r>
        <w:br/>
      </w:r>
      <w:r>
        <w:rPr>
          <w:rFonts w:ascii="Courier New" w:hAnsi="Courier New"/>
          <w:b w:val="0"/>
          <w:sz w:val="16"/>
        </w:rPr>
        <w:tab/>
        <w:tab/>
        <w:t>&lt;cftry&gt;</w:t>
      </w:r>
      <w:r>
        <w:br/>
      </w:r>
      <w:r>
        <w:rPr>
          <w:rFonts w:ascii="Courier New" w:hAnsi="Courier New"/>
          <w:b w:val="0"/>
          <w:sz w:val="16"/>
        </w:rPr>
        <w:tab/>
        <w:tab/>
        <w:tab/>
        <w:tab/>
        <w:tab/>
        <w:tab/>
      </w:r>
      <w:r>
        <w:br/>
      </w:r>
      <w:r>
        <w:rPr>
          <w:rFonts w:ascii="Courier New" w:hAnsi="Courier New"/>
          <w:b w:val="0"/>
          <w:sz w:val="16"/>
        </w:rPr>
        <w:tab/>
        <w:tab/>
      </w:r>
      <w:r>
        <w:br/>
      </w:r>
      <w:r>
        <w:rPr>
          <w:rFonts w:ascii="Courier New" w:hAnsi="Courier New"/>
          <w:b w:val="0"/>
          <w:sz w:val="16"/>
        </w:rPr>
        <w:tab/>
        <w:tab/>
        <w:tab/>
        <w:t>&lt;cftry&gt;</w:t>
      </w:r>
      <w:r>
        <w:br/>
      </w:r>
      <w:r>
        <w:rPr>
          <w:rFonts w:ascii="Courier New" w:hAnsi="Courier New"/>
          <w:b w:val="0"/>
          <w:sz w:val="16"/>
        </w:rPr>
        <w:tab/>
        <w:tab/>
        <w:tab/>
        <w:tab/>
        <w:t>&lt;cfset this.helper.validateField(arguments, "pageSize", "integer")/&gt;</w:t>
      </w:r>
      <w:r>
        <w:br/>
      </w:r>
      <w:r>
        <w:rPr>
          <w:rFonts w:ascii="Courier New" w:hAnsi="Courier New"/>
          <w:b w:val="0"/>
          <w:sz w:val="16"/>
        </w:rPr>
        <w:tab/>
        <w:tab/>
        <w:tab/>
        <w:tab/>
        <w:t>&lt;cfset this.helper.validateField(arguments, "page", "integer")/&gt;</w:t>
      </w:r>
      <w:r>
        <w:br/>
      </w:r>
      <w:r>
        <w:rPr>
          <w:rFonts w:ascii="Courier New" w:hAnsi="Courier New"/>
          <w:b w:val="0"/>
          <w:sz w:val="16"/>
        </w:rPr>
        <w:tab/>
        <w:tab/>
        <w:tab/>
        <w:tab/>
      </w:r>
      <w:r>
        <w:br/>
      </w:r>
      <w:r>
        <w:rPr>
          <w:rFonts w:ascii="Courier New" w:hAnsi="Courier New"/>
          <w:b w:val="0"/>
          <w:sz w:val="16"/>
        </w:rPr>
        <w:tab/>
        <w:tab/>
        <w:tab/>
        <w:tab/>
        <w:t>&lt;cfset var filter=this.helper.parseFilterParams(this.fieldsSpec)/&gt;</w:t>
      </w:r>
      <w:r>
        <w:br/>
      </w:r>
      <w:r>
        <w:rPr>
          <w:rFonts w:ascii="Courier New" w:hAnsi="Courier New"/>
          <w:b w:val="0"/>
          <w:sz w:val="16"/>
        </w:rPr>
        <w:tab/>
        <w:tab/>
        <w:tab/>
        <w:tab/>
      </w:r>
      <w:r>
        <w:br/>
      </w:r>
      <w:r>
        <w:rPr>
          <w:rFonts w:ascii="Courier New" w:hAnsi="Courier New"/>
          <w:b w:val="0"/>
          <w:sz w:val="16"/>
        </w:rPr>
        <w:tab/>
        <w:tab/>
        <w:tab/>
        <w:tab/>
        <w:t>&lt;cfcatch type="invalidParamValue"&gt;</w:t>
      </w:r>
      <w:r>
        <w:br/>
      </w:r>
      <w:r>
        <w:rPr>
          <w:rFonts w:ascii="Courier New" w:hAnsi="Courier New"/>
          <w:b w:val="0"/>
          <w:sz w:val="16"/>
        </w:rPr>
        <w:tab/>
        <w:tab/>
        <w:tab/>
        <w:tab/>
        <w:tab/>
        <w:t>&lt;cfreturn representationOf(this.helper.formatBadRequestError(cfcatch)).withStatus(400)/&gt;</w:t>
      </w:r>
      <w:r>
        <w:br/>
      </w:r>
      <w:r>
        <w:rPr>
          <w:rFonts w:ascii="Courier New" w:hAnsi="Courier New"/>
          <w:b w:val="0"/>
          <w:sz w:val="16"/>
        </w:rPr>
        <w:tab/>
        <w:tab/>
        <w:tab/>
        <w:tab/>
        <w:t>&lt;/cfcatch&gt;</w:t>
      </w:r>
      <w:r>
        <w:br/>
      </w:r>
      <w:r>
        <w:rPr>
          <w:rFonts w:ascii="Courier New" w:hAnsi="Courier New"/>
          <w:b w:val="0"/>
          <w:sz w:val="16"/>
        </w:rPr>
        <w:tab/>
        <w:tab/>
        <w:tab/>
        <w:tab/>
        <w:t>&lt;cfcatch type="any"&gt;</w:t>
      </w:r>
      <w:r>
        <w:br/>
      </w:r>
      <w:r>
        <w:rPr>
          <w:rFonts w:ascii="Courier New" w:hAnsi="Courier New"/>
          <w:b w:val="0"/>
          <w:sz w:val="16"/>
        </w:rPr>
        <w:tab/>
        <w:tab/>
        <w:tab/>
        <w:tab/>
        <w:tab/>
        <w:t>&lt;cfreturn representationOf(cfcatch)/&gt;</w:t>
        <w:tab/>
        <w:tab/>
        <w:tab/>
        <w:tab/>
      </w:r>
      <w:r>
        <w:br/>
      </w:r>
      <w:r>
        <w:rPr>
          <w:rFonts w:ascii="Courier New" w:hAnsi="Courier New"/>
          <w:b w:val="0"/>
          <w:sz w:val="16"/>
        </w:rPr>
        <w:tab/>
        <w:tab/>
        <w:tab/>
        <w:tab/>
        <w:t>&lt;/cfcatch&gt;</w:t>
      </w:r>
      <w:r>
        <w:br/>
      </w:r>
      <w:r>
        <w:rPr>
          <w:rFonts w:ascii="Courier New" w:hAnsi="Courier New"/>
          <w:b w:val="0"/>
          <w:sz w:val="16"/>
        </w:rPr>
        <w:tab/>
        <w:tab/>
        <w:tab/>
        <w:t>&lt;/cftry&gt;</w:t>
        <w:tab/>
        <w:tab/>
        <w:tab/>
        <w:tab/>
      </w:r>
      <w:r>
        <w:br/>
      </w:r>
      <w:r>
        <w:rPr>
          <w:rFonts w:ascii="Courier New" w:hAnsi="Courier New"/>
          <w:b w:val="0"/>
          <w:sz w:val="16"/>
        </w:rPr>
        <w:tab/>
        <w:tab/>
        <w:tab/>
      </w:r>
      <w:r>
        <w:br/>
      </w:r>
      <w:r>
        <w:rPr>
          <w:rFonts w:ascii="Courier New" w:hAnsi="Courier New"/>
          <w:b w:val="0"/>
          <w:sz w:val="16"/>
        </w:rPr>
        <w:tab/>
        <w:tab/>
        <w:tab/>
        <w:t>&lt;cfset var out={}/&gt;</w:t>
      </w:r>
      <w:r>
        <w:br/>
      </w:r>
      <w:r>
        <w:rPr>
          <w:rFonts w:ascii="Courier New" w:hAnsi="Courier New"/>
          <w:b w:val="0"/>
          <w:sz w:val="16"/>
        </w:rPr>
        <w:tab/>
        <w:tab/>
        <w:tab/>
        <w:t>&lt;cfset var maxrows=arguments.pageSize*arguments.page/&gt;</w:t>
      </w:r>
      <w:r>
        <w:br/>
      </w:r>
      <w:r>
        <w:rPr>
          <w:rFonts w:ascii="Courier New" w:hAnsi="Courier New"/>
          <w:b w:val="0"/>
          <w:sz w:val="16"/>
        </w:rPr>
        <w:tab/>
        <w:tab/>
        <w:tab/>
        <w:t>&lt;cfset var startrow=arguments.pageSize*(arguments.page-1)+1/&gt;</w:t>
      </w:r>
      <w:r>
        <w:br/>
      </w:r>
      <w:r>
        <w:rPr>
          <w:rFonts w:ascii="Courier New" w:hAnsi="Courier New"/>
          <w:b w:val="0"/>
          <w:sz w:val="16"/>
        </w:rPr>
        <w:tab/>
        <w:tab/>
        <w:tab/>
      </w:r>
      <w:r>
        <w:br/>
      </w:r>
      <w:r>
        <w:rPr>
          <w:rFonts w:ascii="Courier New" w:hAnsi="Courier New"/>
          <w:b w:val="0"/>
          <w:sz w:val="16"/>
        </w:rPr>
        <w:tab/>
        <w:tab/>
        <w:tab/>
        <w:t>&lt;cfquery name="local.qRead" result="local.result"&gt;</w:t>
      </w:r>
      <w:r>
        <w:br/>
      </w:r>
      <w:r>
        <w:rPr>
          <w:rFonts w:ascii="Courier New" w:hAnsi="Courier New"/>
          <w:b w:val="0"/>
          <w:sz w:val="16"/>
        </w:rPr>
        <w:tab/>
        <w:tab/>
        <w:tab/>
        <w:tab/>
        <w:t xml:space="preserve">select </w:t>
      </w:r>
      <w:r>
        <w:br/>
      </w:r>
      <w:r>
        <w:rPr>
          <w:rFonts w:ascii="Courier New" w:hAnsi="Courier New"/>
          <w:b w:val="0"/>
          <w:sz w:val="16"/>
        </w:rPr>
        <w:tab/>
        <w:tab/>
        <w:tab/>
        <w:tab/>
        <w:t>&lt;m:field_set titleMapOut="local.titleMap" lengthOut="local.fieldCount"&gt;</w:t>
      </w:r>
      <w:r>
        <w:br/>
      </w:r>
      <w:r>
        <w:rPr>
          <w:rFonts w:ascii="Courier New" w:hAnsi="Courier New"/>
          <w:b w:val="0"/>
          <w:sz w:val="16"/>
        </w:rPr>
        <w:tab/>
        <w:tab/>
        <w:tab/>
        <w:tab/>
        <w:tab/>
        <w:t>&lt;m:field title="service_param_id"&gt;p.service_param_id&lt;/m:field&gt;</w:t>
      </w:r>
      <w:r>
        <w:br/>
      </w:r>
      <w:r>
        <w:rPr>
          <w:rFonts w:ascii="Courier New" w:hAnsi="Courier New"/>
          <w:b w:val="0"/>
          <w:sz w:val="16"/>
        </w:rPr>
        <w:tab/>
        <w:tab/>
        <w:tab/>
        <w:tab/>
        <w:tab/>
        <w:t>&lt;m:field title="service_id"&gt;p.service_id&lt;/m:field&gt;</w:t>
      </w:r>
      <w:r>
        <w:br/>
      </w:r>
      <w:r>
        <w:rPr>
          <w:rFonts w:ascii="Courier New" w:hAnsi="Courier New"/>
          <w:b w:val="0"/>
          <w:sz w:val="16"/>
        </w:rPr>
        <w:tab/>
        <w:tab/>
        <w:tab/>
        <w:tab/>
        <w:tab/>
        <w:t>&lt;m:field title="param"&gt;p.param&lt;/m:field&gt;</w:t>
      </w:r>
      <w:r>
        <w:br/>
      </w:r>
      <w:r>
        <w:rPr>
          <w:rFonts w:ascii="Courier New" w:hAnsi="Courier New"/>
          <w:b w:val="0"/>
          <w:sz w:val="16"/>
        </w:rPr>
        <w:tab/>
        <w:tab/>
        <w:tab/>
        <w:tab/>
        <w:tab/>
        <w:t>&lt;m:field title="component_code"&gt;p.component_code&lt;/m:field&gt;</w:t>
      </w:r>
      <w:r>
        <w:br/>
      </w:r>
      <w:r>
        <w:rPr>
          <w:rFonts w:ascii="Courier New" w:hAnsi="Courier New"/>
          <w:b w:val="0"/>
          <w:sz w:val="16"/>
        </w:rPr>
        <w:tab/>
        <w:tab/>
        <w:tab/>
        <w:tab/>
        <w:tab/>
        <w:t>&lt;m:field title="component"&gt;p.component&lt;/m:field&gt;</w:t>
      </w:r>
      <w:r>
        <w:br/>
      </w:r>
      <w:r>
        <w:rPr>
          <w:rFonts w:ascii="Courier New" w:hAnsi="Courier New"/>
          <w:b w:val="0"/>
          <w:sz w:val="16"/>
        </w:rPr>
        <w:tab/>
        <w:tab/>
        <w:tab/>
        <w:tab/>
        <w:tab/>
        <w:t>&lt;m:field title="measure_id"&gt;p.measure_id&lt;/m:field&gt;</w:t>
      </w:r>
      <w:r>
        <w:br/>
      </w:r>
      <w:r>
        <w:rPr>
          <w:rFonts w:ascii="Courier New" w:hAnsi="Courier New"/>
          <w:b w:val="0"/>
          <w:sz w:val="16"/>
        </w:rPr>
        <w:tab/>
        <w:tab/>
        <w:tab/>
        <w:tab/>
        <w:tab/>
        <w:t>&lt;m:field title="measure_short"&gt;p.measure_short&lt;/m:field&gt;</w:t>
      </w:r>
      <w:r>
        <w:br/>
      </w:r>
      <w:r>
        <w:rPr>
          <w:rFonts w:ascii="Courier New" w:hAnsi="Courier New"/>
          <w:b w:val="0"/>
          <w:sz w:val="16"/>
        </w:rPr>
        <w:tab/>
        <w:tab/>
        <w:tab/>
        <w:tab/>
        <w:tab/>
        <w:t>&lt;m:field title="min_value"&gt;p.min_value&lt;/m:field&gt;</w:t>
      </w:r>
      <w:r>
        <w:br/>
      </w:r>
      <w:r>
        <w:rPr>
          <w:rFonts w:ascii="Courier New" w:hAnsi="Courier New"/>
          <w:b w:val="0"/>
          <w:sz w:val="16"/>
        </w:rPr>
        <w:tab/>
        <w:tab/>
        <w:tab/>
        <w:tab/>
        <w:tab/>
        <w:t>&lt;m:field title="max_value"&gt;p.max_value&lt;/m:field&gt;</w:t>
      </w:r>
      <w:r>
        <w:br/>
      </w:r>
      <w:r>
        <w:rPr>
          <w:rFonts w:ascii="Courier New" w:hAnsi="Courier New"/>
          <w:b w:val="0"/>
          <w:sz w:val="16"/>
        </w:rPr>
        <w:tab/>
        <w:tab/>
        <w:tab/>
        <w:tab/>
        <w:tab/>
        <w:t>&lt;m:field title="incr"&gt;p.incr&lt;/m:field&gt;</w:t>
      </w:r>
      <w:r>
        <w:br/>
      </w:r>
      <w:r>
        <w:rPr>
          <w:rFonts w:ascii="Courier New" w:hAnsi="Courier New"/>
          <w:b w:val="0"/>
          <w:sz w:val="16"/>
        </w:rPr>
        <w:tab/>
        <w:tab/>
        <w:tab/>
        <w:tab/>
        <w:tab/>
        <w:t>&lt;m:field title="param_class_sort"&gt;p.param_class_sort&lt;/m:field&gt;</w:t>
      </w:r>
      <w:r>
        <w:br/>
      </w:r>
      <w:r>
        <w:rPr>
          <w:rFonts w:ascii="Courier New" w:hAnsi="Courier New"/>
          <w:b w:val="0"/>
          <w:sz w:val="16"/>
        </w:rPr>
        <w:tab/>
        <w:tab/>
        <w:tab/>
        <w:tab/>
        <w:tab/>
        <w:t>&lt;m:field title="param_sort"&gt;p.param_sort&lt;/m:field&gt;</w:t>
      </w:r>
      <w:r>
        <w:br/>
      </w:r>
      <w:r>
        <w:rPr>
          <w:rFonts w:ascii="Courier New" w:hAnsi="Courier New"/>
          <w:b w:val="0"/>
          <w:sz w:val="16"/>
        </w:rPr>
        <w:tab/>
        <w:tab/>
        <w:tab/>
        <w:tab/>
        <w:tab/>
        <w:t>&lt;m:field title="sku"&gt;p.sku&lt;/m:field&gt;</w:t>
      </w:r>
      <w:r>
        <w:br/>
      </w:r>
      <w:r>
        <w:rPr>
          <w:rFonts w:ascii="Courier New" w:hAnsi="Courier New"/>
          <w:b w:val="0"/>
          <w:sz w:val="16"/>
        </w:rPr>
        <w:tab/>
        <w:tab/>
        <w:tab/>
        <w:tab/>
        <w:tab/>
        <w:t>&lt;m:field title="is_multiple"&gt;p.is_multiple&lt;/m:field&gt;</w:t>
      </w:r>
      <w:r>
        <w:br/>
      </w:r>
      <w:r>
        <w:rPr>
          <w:rFonts w:ascii="Courier New" w:hAnsi="Courier New"/>
          <w:b w:val="0"/>
          <w:sz w:val="16"/>
        </w:rPr>
        <w:tab/>
        <w:tab/>
        <w:tab/>
        <w:tab/>
        <w:tab/>
        <w:t>&lt;m:field title="dt_load"&gt;p.dt_load&lt;/m:field&gt;</w:t>
      </w:r>
      <w:r>
        <w:br/>
      </w:r>
      <w:r>
        <w:rPr>
          <w:rFonts w:ascii="Courier New" w:hAnsi="Courier New"/>
          <w:b w:val="0"/>
          <w:sz w:val="16"/>
        </w:rPr>
        <w:tab/>
        <w:tab/>
        <w:tab/>
        <w:tab/>
        <w:tab/>
      </w:r>
      <w:r>
        <w:br/>
      </w:r>
      <w:r>
        <w:rPr>
          <w:rFonts w:ascii="Courier New" w:hAnsi="Courier New"/>
          <w:b w:val="0"/>
          <w:sz w:val="16"/>
        </w:rPr>
        <w:tab/>
        <w:tab/>
        <w:tab/>
        <w:tab/>
        <w:tab/>
        <w:t>&lt;m:field title="business_line_id"&gt;s.business_line_id&lt;/m:field&gt;</w:t>
      </w:r>
      <w:r>
        <w:br/>
      </w:r>
      <w:r>
        <w:rPr>
          <w:rFonts w:ascii="Courier New" w:hAnsi="Courier New"/>
          <w:b w:val="0"/>
          <w:sz w:val="16"/>
        </w:rPr>
        <w:tab/>
        <w:tab/>
        <w:tab/>
        <w:tab/>
        <w:tab/>
        <w:t>&lt;m:field title="business_line"&gt;s.business_line&lt;/m:field&gt;</w:t>
      </w:r>
      <w:r>
        <w:br/>
      </w:r>
      <w:r>
        <w:rPr>
          <w:rFonts w:ascii="Courier New" w:hAnsi="Courier New"/>
          <w:b w:val="0"/>
          <w:sz w:val="16"/>
        </w:rPr>
        <w:tab/>
        <w:tab/>
        <w:tab/>
        <w:tab/>
        <w:tab/>
        <w:t>&lt;m:field title="area_id"&gt;s.area_id&lt;/m:field&gt;</w:t>
      </w:r>
      <w:r>
        <w:br/>
      </w:r>
      <w:r>
        <w:rPr>
          <w:rFonts w:ascii="Courier New" w:hAnsi="Courier New"/>
          <w:b w:val="0"/>
          <w:sz w:val="16"/>
        </w:rPr>
        <w:tab/>
        <w:tab/>
        <w:tab/>
        <w:tab/>
        <w:tab/>
        <w:t>&lt;m:field title="area"&gt;s.area&lt;/m:field&gt;</w:t>
      </w:r>
      <w:r>
        <w:br/>
      </w:r>
      <w:r>
        <w:rPr>
          <w:rFonts w:ascii="Courier New" w:hAnsi="Courier New"/>
          <w:b w:val="0"/>
          <w:sz w:val="16"/>
        </w:rPr>
        <w:tab/>
        <w:tab/>
        <w:tab/>
        <w:tab/>
        <w:tab/>
        <w:t>&lt;m:field title="area_code"&gt;s.area_code&lt;/m:field&gt;</w:t>
      </w:r>
      <w:r>
        <w:br/>
      </w:r>
      <w:r>
        <w:rPr>
          <w:rFonts w:ascii="Courier New" w:hAnsi="Courier New"/>
          <w:b w:val="0"/>
          <w:sz w:val="16"/>
        </w:rPr>
        <w:tab/>
        <w:tab/>
        <w:tab/>
        <w:tab/>
        <w:tab/>
        <w:t>&lt;m:field title="analytic_code"&gt;s.analytic_code&lt;/m:field&gt;</w:t>
      </w:r>
      <w:r>
        <w:br/>
      </w:r>
      <w:r>
        <w:rPr>
          <w:rFonts w:ascii="Courier New" w:hAnsi="Courier New"/>
          <w:b w:val="0"/>
          <w:sz w:val="16"/>
        </w:rPr>
        <w:tab/>
        <w:tab/>
        <w:tab/>
        <w:tab/>
        <w:tab/>
        <w:t>&lt;m:field title="abstract_service_id"&gt;s.abstract_service_id&lt;/m:field&gt;</w:t>
      </w:r>
      <w:r>
        <w:br/>
      </w:r>
      <w:r>
        <w:rPr>
          <w:rFonts w:ascii="Courier New" w:hAnsi="Courier New"/>
          <w:b w:val="0"/>
          <w:sz w:val="16"/>
        </w:rPr>
        <w:tab/>
        <w:tab/>
        <w:tab/>
        <w:tab/>
        <w:tab/>
        <w:t>&lt;m:field title="abstract_service"&gt;s.abstract_service&lt;/m:field&gt;</w:t>
      </w:r>
      <w:r>
        <w:br/>
      </w:r>
      <w:r>
        <w:rPr>
          <w:rFonts w:ascii="Courier New" w:hAnsi="Courier New"/>
          <w:b w:val="0"/>
          <w:sz w:val="16"/>
        </w:rPr>
        <w:tab/>
        <w:tab/>
        <w:tab/>
        <w:tab/>
        <w:tab/>
        <w:t>&lt;m:field title="abstract_service_code"&gt;s.abstract_service_code&lt;/m:field&gt;</w:t>
      </w:r>
      <w:r>
        <w:br/>
      </w:r>
      <w:r>
        <w:rPr>
          <w:rFonts w:ascii="Courier New" w:hAnsi="Courier New"/>
          <w:b w:val="0"/>
          <w:sz w:val="16"/>
        </w:rPr>
        <w:tab/>
        <w:tab/>
        <w:tab/>
        <w:tab/>
        <w:tab/>
        <w:t>&lt;m:field title="abstract_service_status_id"&gt;s.abstract_service_status_id&lt;/m:field&gt;</w:t>
      </w:r>
      <w:r>
        <w:br/>
      </w:r>
      <w:r>
        <w:rPr>
          <w:rFonts w:ascii="Courier New" w:hAnsi="Courier New"/>
          <w:b w:val="0"/>
          <w:sz w:val="16"/>
        </w:rPr>
        <w:tab/>
        <w:tab/>
        <w:tab/>
        <w:tab/>
        <w:tab/>
        <w:t>&lt;m:field title="abstract_service_status"&gt;s.abstract_service_status&lt;/m:field&gt;</w:t>
      </w:r>
      <w:r>
        <w:br/>
      </w:r>
      <w:r>
        <w:rPr>
          <w:rFonts w:ascii="Courier New" w:hAnsi="Courier New"/>
          <w:b w:val="0"/>
          <w:sz w:val="16"/>
        </w:rPr>
        <w:tab/>
        <w:tab/>
        <w:tab/>
        <w:tab/>
        <w:tab/>
        <w:t>&lt;m:field title="service_code"&gt;s.service_code&lt;/m:field&gt;</w:t>
      </w:r>
      <w:r>
        <w:br/>
      </w:r>
      <w:r>
        <w:rPr>
          <w:rFonts w:ascii="Courier New" w:hAnsi="Courier New"/>
          <w:b w:val="0"/>
          <w:sz w:val="16"/>
        </w:rPr>
        <w:tab/>
        <w:tab/>
        <w:tab/>
        <w:tab/>
        <w:tab/>
        <w:t>&lt;m:field title="service"&gt;s.service&lt;/m:field&gt;</w:t>
      </w:r>
      <w:r>
        <w:br/>
      </w:r>
      <w:r>
        <w:rPr>
          <w:rFonts w:ascii="Courier New" w:hAnsi="Courier New"/>
          <w:b w:val="0"/>
          <w:sz w:val="16"/>
        </w:rPr>
        <w:tab/>
        <w:tab/>
        <w:tab/>
        <w:tab/>
        <w:tab/>
        <w:t>&lt;m:field title="modifier"&gt;s.modifier&lt;/m:field&gt;</w:t>
      </w:r>
      <w:r>
        <w:br/>
      </w:r>
      <w:r>
        <w:rPr>
          <w:rFonts w:ascii="Courier New" w:hAnsi="Courier New"/>
          <w:b w:val="0"/>
          <w:sz w:val="16"/>
        </w:rPr>
        <w:tab/>
        <w:tab/>
        <w:tab/>
        <w:tab/>
        <w:tab/>
        <w:t>&lt;m:field title="modifier_code"&gt;s.modifier_code&lt;/m:field&gt;</w:t>
      </w:r>
      <w:r>
        <w:br/>
      </w:r>
      <w:r>
        <w:rPr>
          <w:rFonts w:ascii="Courier New" w:hAnsi="Courier New"/>
          <w:b w:val="0"/>
          <w:sz w:val="16"/>
        </w:rPr>
        <w:tab/>
        <w:tab/>
        <w:tab/>
        <w:tab/>
        <w:tab/>
        <w:t>&lt;m:field title="service_status_id"&gt;s.service_status_id&lt;/m:field&gt;</w:t>
      </w:r>
      <w:r>
        <w:br/>
      </w:r>
      <w:r>
        <w:rPr>
          <w:rFonts w:ascii="Courier New" w:hAnsi="Courier New"/>
          <w:b w:val="0"/>
          <w:sz w:val="16"/>
        </w:rPr>
        <w:tab/>
        <w:tab/>
        <w:tab/>
        <w:tab/>
        <w:tab/>
        <w:t>&lt;m:field title="service_status"&gt;s.service_status&lt;/m:field&gt;</w:t>
      </w:r>
      <w:r>
        <w:br/>
      </w:r>
      <w:r>
        <w:rPr>
          <w:rFonts w:ascii="Courier New" w:hAnsi="Courier New"/>
          <w:b w:val="0"/>
          <w:sz w:val="16"/>
        </w:rPr>
        <w:tab/>
        <w:tab/>
        <w:tab/>
        <w:tab/>
        <w:tab/>
        <w:t>&lt;m:field title="sort"&gt;s.sort&lt;/m:field&gt;</w:t>
      </w:r>
      <w:r>
        <w:br/>
      </w:r>
      <w:r>
        <w:rPr>
          <w:rFonts w:ascii="Courier New" w:hAnsi="Courier New"/>
          <w:b w:val="0"/>
          <w:sz w:val="16"/>
        </w:rPr>
        <w:tab/>
        <w:tab/>
        <w:tab/>
        <w:tab/>
        <w:tab/>
        <w:t>&lt;m:field title="vat_perc"&gt;s.vat_perc&lt;/m:field&gt;</w:t>
      </w:r>
      <w:r>
        <w:br/>
      </w:r>
      <w:r>
        <w:rPr>
          <w:rFonts w:ascii="Courier New" w:hAnsi="Courier New"/>
          <w:b w:val="0"/>
          <w:sz w:val="16"/>
        </w:rPr>
        <w:tab/>
        <w:tab/>
        <w:tab/>
        <w:tab/>
        <w:tab/>
        <w:t>&lt;m:field title="vat_free"&gt;s.vat_free&lt;/m:field&gt;</w:t>
      </w:r>
      <w:r>
        <w:br/>
      </w:r>
      <w:r>
        <w:rPr>
          <w:rFonts w:ascii="Courier New" w:hAnsi="Courier New"/>
          <w:b w:val="0"/>
          <w:sz w:val="16"/>
        </w:rPr>
        <w:tab/>
        <w:tab/>
        <w:tab/>
        <w:tab/>
        <w:tab/>
        <w:t>&lt;m:field title="vat_rate"&gt;s.vat_rate&lt;/m:field&gt;</w:t>
      </w:r>
      <w:r>
        <w:br/>
      </w:r>
      <w:r>
        <w:rPr>
          <w:rFonts w:ascii="Courier New" w:hAnsi="Courier New"/>
          <w:b w:val="0"/>
          <w:sz w:val="16"/>
        </w:rPr>
        <w:tab/>
        <w:tab/>
        <w:tab/>
        <w:tab/>
        <w:tab/>
        <w:t>&lt;m:field title="capacity_legend"&gt;s.capacity_legend&lt;/m:field&gt;</w:t>
      </w:r>
      <w:r>
        <w:br/>
      </w:r>
      <w:r>
        <w:rPr>
          <w:rFonts w:ascii="Courier New" w:hAnsi="Courier New"/>
          <w:b w:val="0"/>
          <w:sz w:val="16"/>
        </w:rPr>
        <w:tab/>
        <w:tab/>
        <w:tab/>
        <w:tab/>
        <w:tab/>
        <w:t>&lt;m:field title="commercial_note"&gt;commercial_note&lt;/m:field&gt;</w:t>
      </w:r>
      <w:r>
        <w:br/>
      </w:r>
      <w:r>
        <w:rPr>
          <w:rFonts w:ascii="Courier New" w:hAnsi="Courier New"/>
          <w:b w:val="0"/>
          <w:sz w:val="16"/>
        </w:rPr>
        <w:tab/>
        <w:tab/>
        <w:tab/>
        <w:tab/>
        <w:tab/>
        <w:t>&lt;m:field title="is_published"&gt;s.is_published&lt;/m:field&gt;</w:t>
      </w:r>
      <w:r>
        <w:br/>
      </w:r>
      <w:r>
        <w:rPr>
          <w:rFonts w:ascii="Courier New" w:hAnsi="Courier New"/>
          <w:b w:val="0"/>
          <w:sz w:val="16"/>
        </w:rPr>
        <w:tab/>
        <w:tab/>
        <w:tab/>
        <w:tab/>
        <w:t>&lt;/m:field_set&gt;</w:t>
        <w:tab/>
      </w:r>
      <w:r>
        <w:br/>
      </w:r>
      <w:r>
        <w:rPr>
          <w:rFonts w:ascii="Courier New" w:hAnsi="Courier New"/>
          <w:b w:val="0"/>
          <w:sz w:val="16"/>
        </w:rPr>
        <w:tab/>
        <w:tab/>
        <w:tab/>
        <w:tab/>
        <w:t>from service_catalog.service_param p</w:t>
      </w:r>
      <w:r>
        <w:br/>
      </w:r>
      <w:r>
        <w:rPr>
          <w:rFonts w:ascii="Courier New" w:hAnsi="Courier New"/>
          <w:b w:val="0"/>
          <w:sz w:val="16"/>
        </w:rPr>
        <w:tab/>
        <w:tab/>
        <w:tab/>
        <w:tab/>
        <w:t>join service_catalog.service s on (p.service_id=s.service_id)</w:t>
      </w:r>
      <w:r>
        <w:br/>
      </w:r>
      <w:r>
        <w:rPr>
          <w:rFonts w:ascii="Courier New" w:hAnsi="Courier New"/>
          <w:b w:val="0"/>
          <w:sz w:val="16"/>
        </w:rPr>
        <w:tab/>
        <w:tab/>
        <w:tab/>
        <w:tab/>
        <w:t>where 1=1 &lt;m:filter_build filter=#filter#/&gt;</w:t>
      </w:r>
      <w:r>
        <w:br/>
      </w:r>
      <w:r>
        <w:rPr>
          <w:rFonts w:ascii="Courier New" w:hAnsi="Courier New"/>
          <w:b w:val="0"/>
          <w:sz w:val="16"/>
        </w:rPr>
        <w:tab/>
        <w:tab/>
        <w:tab/>
        <w:tab/>
        <w:t>order by analytic_code</w:t>
      </w:r>
      <w:r>
        <w:br/>
      </w:r>
      <w:r>
        <w:rPr>
          <w:rFonts w:ascii="Courier New" w:hAnsi="Courier New"/>
          <w:b w:val="0"/>
          <w:sz w:val="16"/>
        </w:rPr>
        <w:tab/>
        <w:tab/>
        <w:tab/>
        <w:tab/>
        <w:t>, abstract_service</w:t>
      </w:r>
      <w:r>
        <w:br/>
      </w:r>
      <w:r>
        <w:rPr>
          <w:rFonts w:ascii="Courier New" w:hAnsi="Courier New"/>
          <w:b w:val="0"/>
          <w:sz w:val="16"/>
        </w:rPr>
        <w:tab/>
        <w:tab/>
        <w:tab/>
        <w:tab/>
        <w:t>, service_id</w:t>
      </w:r>
      <w:r>
        <w:br/>
      </w:r>
      <w:r>
        <w:rPr>
          <w:rFonts w:ascii="Courier New" w:hAnsi="Courier New"/>
          <w:b w:val="0"/>
          <w:sz w:val="16"/>
        </w:rPr>
        <w:tab/>
        <w:tab/>
        <w:tab/>
        <w:tab/>
        <w:t>, coalesce(sort,0)</w:t>
      </w:r>
      <w:r>
        <w:br/>
      </w:r>
      <w:r>
        <w:rPr>
          <w:rFonts w:ascii="Courier New" w:hAnsi="Courier New"/>
          <w:b w:val="0"/>
          <w:sz w:val="16"/>
        </w:rPr>
        <w:tab/>
        <w:tab/>
        <w:tab/>
        <w:tab/>
        <w:t>limit #maxrows#</w:t>
      </w:r>
      <w:r>
        <w:br/>
      </w:r>
      <w:r>
        <w:rPr>
          <w:rFonts w:ascii="Courier New" w:hAnsi="Courier New"/>
          <w:b w:val="0"/>
          <w:sz w:val="16"/>
        </w:rPr>
        <w:tab/>
        <w:tab/>
        <w:tab/>
        <w:t>&lt;/cfquery&gt;</w:t>
      </w:r>
      <w:r>
        <w:br/>
      </w:r>
      <w:r>
        <w:rPr>
          <w:rFonts w:ascii="Courier New" w:hAnsi="Courier New"/>
          <w:b w:val="0"/>
          <w:sz w:val="16"/>
        </w:rPr>
        <w:tab/>
        <w:tab/>
        <w:tab/>
        <w:t>&lt;cfquery name="local.qTotal"&gt;</w:t>
      </w:r>
      <w:r>
        <w:br/>
      </w:r>
      <w:r>
        <w:rPr>
          <w:rFonts w:ascii="Courier New" w:hAnsi="Courier New"/>
          <w:b w:val="0"/>
          <w:sz w:val="16"/>
        </w:rPr>
        <w:tab/>
        <w:tab/>
        <w:tab/>
        <w:tab/>
        <w:t>select count(*) as cnt</w:t>
      </w:r>
      <w:r>
        <w:br/>
      </w:r>
      <w:r>
        <w:rPr>
          <w:rFonts w:ascii="Courier New" w:hAnsi="Courier New"/>
          <w:b w:val="0"/>
          <w:sz w:val="16"/>
        </w:rPr>
        <w:tab/>
        <w:tab/>
        <w:tab/>
        <w:tab/>
        <w:t>from service_catalog.service_param p</w:t>
      </w:r>
      <w:r>
        <w:br/>
      </w:r>
      <w:r>
        <w:rPr>
          <w:rFonts w:ascii="Courier New" w:hAnsi="Courier New"/>
          <w:b w:val="0"/>
          <w:sz w:val="16"/>
        </w:rPr>
        <w:tab/>
        <w:tab/>
        <w:tab/>
        <w:tab/>
        <w:t>join service_catalog.service s on (p.service_id=s.service_id)</w:t>
        <w:tab/>
        <w:tab/>
        <w:tab/>
      </w:r>
      <w:r>
        <w:br/>
      </w:r>
      <w:r>
        <w:rPr>
          <w:rFonts w:ascii="Courier New" w:hAnsi="Courier New"/>
          <w:b w:val="0"/>
          <w:sz w:val="16"/>
        </w:rPr>
        <w:tab/>
        <w:tab/>
        <w:tab/>
        <w:t>&lt;/cfquery&gt;</w:t>
      </w:r>
      <w:r>
        <w:br/>
      </w:r>
      <w:r>
        <w:rPr>
          <w:rFonts w:ascii="Courier New" w:hAnsi="Courier New"/>
          <w:b w:val="0"/>
          <w:sz w:val="16"/>
        </w:rPr>
      </w:r>
      <w:r>
        <w:br/>
      </w:r>
      <w:r>
        <w:rPr>
          <w:rFonts w:ascii="Courier New" w:hAnsi="Courier New"/>
          <w:b w:val="0"/>
          <w:sz w:val="16"/>
        </w:rPr>
        <w:tab/>
        <w:tab/>
        <w:tab/>
        <w:t>&lt;cfset "out.queryDurationMs"=getTickCount() - request.startTickCount/&gt;</w:t>
      </w:r>
      <w:r>
        <w:br/>
      </w:r>
      <w:r>
        <w:rPr>
          <w:rFonts w:ascii="Courier New" w:hAnsi="Courier New"/>
          <w:b w:val="0"/>
          <w:sz w:val="16"/>
        </w:rPr>
        <w:tab/>
        <w:tab/>
        <w:tab/>
        <w:t>&lt;cfset "out.total"=#local.qTotal.cnt#/&gt;</w:t>
      </w:r>
      <w:r>
        <w:br/>
      </w:r>
      <w:r>
        <w:rPr>
          <w:rFonts w:ascii="Courier New" w:hAnsi="Courier New"/>
          <w:b w:val="0"/>
          <w:sz w:val="16"/>
        </w:rPr>
        <w:tab/>
        <w:tab/>
        <w:tab/>
        <w:t>&lt;cfset "out.resultSetSize"=#local.qRead.recordCount#/&gt;</w:t>
      </w:r>
      <w:r>
        <w:br/>
      </w:r>
      <w:r>
        <w:rPr>
          <w:rFonts w:ascii="Courier New" w:hAnsi="Courier New"/>
          <w:b w:val="0"/>
          <w:sz w:val="16"/>
        </w:rPr>
        <w:tab/>
        <w:tab/>
        <w:tab/>
        <w:t>&lt;cfset "out.pageSize"=#arguments.pageSize*1#/&gt;</w:t>
      </w:r>
      <w:r>
        <w:br/>
      </w:r>
      <w:r>
        <w:rPr>
          <w:rFonts w:ascii="Courier New" w:hAnsi="Courier New"/>
          <w:b w:val="0"/>
          <w:sz w:val="16"/>
        </w:rPr>
        <w:tab/>
        <w:tab/>
        <w:tab/>
        <w:t>&lt;cfset "out.page"=#arguments.page*1#/&gt;</w:t>
      </w:r>
      <w:r>
        <w:br/>
      </w:r>
      <w:r>
        <w:rPr>
          <w:rFonts w:ascii="Courier New" w:hAnsi="Courier New"/>
          <w:b w:val="0"/>
          <w:sz w:val="16"/>
        </w:rPr>
        <w:tab/>
        <w:tab/>
        <w:tab/>
        <w:t>&lt;cfset "out.orderBy"=#arguments.orderBy#/&gt;</w:t>
      </w:r>
      <w:r>
        <w:br/>
      </w:r>
      <w:r>
        <w:rPr>
          <w:rFonts w:ascii="Courier New" w:hAnsi="Courier New"/>
          <w:b w:val="0"/>
          <w:sz w:val="16"/>
        </w:rPr>
        <w:tab/>
        <w:tab/>
        <w:tab/>
      </w:r>
      <w:r>
        <w:br/>
      </w:r>
      <w:r>
        <w:rPr>
          <w:rFonts w:ascii="Courier New" w:hAnsi="Courier New"/>
          <w:b w:val="0"/>
          <w:sz w:val="16"/>
        </w:rPr>
        <w:tab/>
        <w:tab/>
        <w:tab/>
        <w:t>&lt;cfset var resultCollection=[]/&gt;</w:t>
      </w:r>
      <w:r>
        <w:br/>
      </w:r>
      <w:r>
        <w:rPr>
          <w:rFonts w:ascii="Courier New" w:hAnsi="Courier New"/>
          <w:b w:val="0"/>
          <w:sz w:val="16"/>
        </w:rPr>
        <w:tab/>
        <w:tab/>
        <w:tab/>
        <w:t>&lt;cfloop query=#local.qRead# startRow=#startrow# endRow=#(startrow+maxrows-1)#&gt;</w:t>
      </w:r>
      <w:r>
        <w:br/>
      </w:r>
      <w:r>
        <w:rPr>
          <w:rFonts w:ascii="Courier New" w:hAnsi="Courier New"/>
          <w:b w:val="0"/>
          <w:sz w:val="16"/>
        </w:rPr>
        <w:tab/>
        <w:tab/>
        <w:tab/>
        <w:tab/>
        <w:t>&lt;cfset var rec=structNew("linked")/&gt;</w:t>
        <w:tab/>
        <w:tab/>
        <w:tab/>
        <w:tab/>
      </w:r>
      <w:r>
        <w:br/>
      </w:r>
      <w:r>
        <w:rPr>
          <w:rFonts w:ascii="Courier New" w:hAnsi="Courier New"/>
          <w:b w:val="0"/>
          <w:sz w:val="16"/>
        </w:rPr>
        <w:tab/>
        <w:tab/>
        <w:tab/>
        <w:tab/>
        <w:t>&lt;cfset this.helper.appendRecord(rec, "", local.titleMap, local.qRead, this.helper.snake2camel)/&gt;</w:t>
      </w:r>
      <w:r>
        <w:br/>
      </w:r>
      <w:r>
        <w:rPr>
          <w:rFonts w:ascii="Courier New" w:hAnsi="Courier New"/>
          <w:b w:val="0"/>
          <w:sz w:val="16"/>
        </w:rPr>
        <w:tab/>
        <w:tab/>
        <w:tab/>
        <w:tab/>
        <w:t>&lt;cfset arrayAppend(resultCollection, rec)/&gt;</w:t>
      </w:r>
      <w:r>
        <w:br/>
      </w:r>
      <w:r>
        <w:rPr>
          <w:rFonts w:ascii="Courier New" w:hAnsi="Courier New"/>
          <w:b w:val="0"/>
          <w:sz w:val="16"/>
        </w:rPr>
        <w:tab/>
        <w:tab/>
        <w:tab/>
        <w:t>&lt;/cfloop&gt;</w:t>
      </w:r>
      <w:r>
        <w:br/>
      </w:r>
      <w:r>
        <w:rPr>
          <w:rFonts w:ascii="Courier New" w:hAnsi="Courier New"/>
          <w:b w:val="0"/>
          <w:sz w:val="16"/>
        </w:rPr>
        <w:tab/>
        <w:tab/>
        <w:tab/>
      </w:r>
      <w:r>
        <w:br/>
      </w:r>
      <w:r>
        <w:rPr>
          <w:rFonts w:ascii="Courier New" w:hAnsi="Courier New"/>
          <w:b w:val="0"/>
          <w:sz w:val="16"/>
        </w:rPr>
        <w:tab/>
        <w:tab/>
        <w:tab/>
        <w:t>&lt;cfset "out.size"=#arrayLen(resultCollection)#/&gt;</w:t>
      </w:r>
      <w:r>
        <w:br/>
      </w:r>
      <w:r>
        <w:rPr>
          <w:rFonts w:ascii="Courier New" w:hAnsi="Courier New"/>
          <w:b w:val="0"/>
          <w:sz w:val="16"/>
        </w:rPr>
        <w:tab/>
        <w:tab/>
        <w:tab/>
        <w:t>&lt;cfset "out.results"=#resultCollection#/&gt;</w:t>
      </w:r>
      <w:r>
        <w:br/>
      </w:r>
      <w:r>
        <w:rPr>
          <w:rFonts w:ascii="Courier New" w:hAnsi="Courier New"/>
          <w:b w:val="0"/>
          <w:sz w:val="16"/>
        </w:rPr>
        <w:tab/>
        <w:tab/>
        <w:tab/>
        <w:t>&lt;cfset "out.runDurationMs"=getTickCount()-request.startTickCount/&gt;</w:t>
        <w:tab/>
      </w:r>
      <w:r>
        <w:br/>
      </w:r>
      <w:r>
        <w:rPr>
          <w:rFonts w:ascii="Courier New" w:hAnsi="Courier New"/>
          <w:b w:val="0"/>
          <w:sz w:val="16"/>
        </w:rPr>
        <w:tab/>
        <w:tab/>
        <w:tab/>
        <w:t>&lt;cfreturn representationOf(out)/&gt;</w:t>
        <w:tab/>
      </w:r>
      <w:r>
        <w:br/>
      </w:r>
      <w:r>
        <w:rPr>
          <w:rFonts w:ascii="Courier New" w:hAnsi="Courier New"/>
          <w:b w:val="0"/>
          <w:sz w:val="16"/>
        </w:rPr>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&lt;cfscript&gt;</w:t>
      </w:r>
      <w:r>
        <w:br/>
      </w:r>
      <w:r>
        <w:rPr>
          <w:rFonts w:ascii="Courier New" w:hAnsi="Courier New"/>
          <w:b w:val="0"/>
          <w:sz w:val="16"/>
        </w:rPr>
        <w:tab/>
        <w:t>function plain2htm(s) {</w:t>
      </w:r>
      <w:r>
        <w:br/>
      </w:r>
      <w:r>
        <w:rPr>
          <w:rFonts w:ascii="Courier New" w:hAnsi="Courier New"/>
          <w:b w:val="0"/>
          <w:sz w:val="16"/>
        </w:rPr>
        <w:tab/>
        <w:tab/>
        <w:t xml:space="preserve">return replace(replace(s, chr(13),'',"ALL"),chr(10),'&lt;br/&gt;', "ALL"); </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ab/>
        <w:t>function htm2plain(s) {</w:t>
      </w:r>
      <w:r>
        <w:br/>
      </w:r>
      <w:r>
        <w:rPr>
          <w:rFonts w:ascii="Courier New" w:hAnsi="Courier New"/>
          <w:b w:val="0"/>
          <w:sz w:val="16"/>
        </w:rPr>
        <w:tab/>
        <w:tab/>
        <w:t xml:space="preserve">return replaceNoCase(s, '&lt;br/&gt;', '#chr(13)##chr(10)#', "ALL"); </w:t>
      </w:r>
      <w:r>
        <w:br/>
      </w:r>
      <w:r>
        <w:rPr>
          <w:rFonts w:ascii="Courier New" w:hAnsi="Courier New"/>
          <w:b w:val="0"/>
          <w:sz w:val="16"/>
        </w:rPr>
        <w:tab/>
        <w:t>}</w:t>
      </w:r>
      <w:r>
        <w:br/>
      </w:r>
      <w:r>
        <w:rPr>
          <w:rFonts w:ascii="Courier New" w:hAnsi="Courier New"/>
          <w:b w:val="0"/>
          <w:sz w:val="16"/>
        </w:rPr>
      </w:r>
      <w:r>
        <w:br/>
      </w:r>
      <w:r>
        <w:rPr>
          <w:rFonts w:ascii="Courier New" w:hAnsi="Courier New"/>
          <w:b w:val="0"/>
          <w:sz w:val="16"/>
        </w:rPr>
        <w:tab/>
        <w:t>function cleanHtm(s) {</w:t>
      </w:r>
      <w:r>
        <w:br/>
      </w:r>
      <w:r>
        <w:rPr>
          <w:rFonts w:ascii="Courier New" w:hAnsi="Courier New"/>
          <w:b w:val="0"/>
          <w:sz w:val="16"/>
        </w:rPr>
        <w:tab/>
        <w:tab/>
        <w:t xml:space="preserve">return replaceList(s, '&lt;,&gt;,"', '&amp;lt;,&amp;gt;,&amp;quot;'); </w:t>
      </w:r>
      <w:r>
        <w:br/>
      </w:r>
      <w:r>
        <w:rPr>
          <w:rFonts w:ascii="Courier New" w:hAnsi="Courier New"/>
          <w:b w:val="0"/>
          <w:sz w:val="16"/>
        </w:rPr>
        <w:tab/>
        <w:t>}</w:t>
      </w:r>
      <w:r>
        <w:br/>
      </w:r>
      <w:r>
        <w:rPr>
          <w:rFonts w:ascii="Courier New" w:hAnsi="Courier New"/>
          <w:b w:val="0"/>
          <w:sz w:val="16"/>
        </w:rPr>
        <w:tab/>
        <w:t>&lt;/cfscript&gt;</w:t>
      </w:r>
      <w:r>
        <w:br/>
      </w:r>
      <w:r>
        <w:rPr>
          <w:rFonts w:ascii="Courier New" w:hAnsi="Courier New"/>
          <w:b w:val="0"/>
          <w:sz w:val="16"/>
        </w:rPr>
        <w:tab/>
      </w:r>
      <w:r>
        <w:br/>
      </w:r>
      <w:r>
        <w:rPr>
          <w:rFonts w:ascii="Courier New" w:hAnsi="Courier New"/>
          <w:b w:val="0"/>
          <w:sz w:val="16"/>
        </w:rPr>
        <w:tab/>
        <w:t>&lt;cffunction name="plain2HtmClean"&gt;</w:t>
      </w:r>
      <w:r>
        <w:br/>
      </w:r>
      <w:r>
        <w:rPr>
          <w:rFonts w:ascii="Courier New" w:hAnsi="Courier New"/>
          <w:b w:val="0"/>
          <w:sz w:val="16"/>
        </w:rPr>
        <w:tab/>
        <w:tab/>
        <w:t>&lt;cfargument name="s" type="string"/&gt;</w:t>
        <w:tab/>
      </w:r>
      <w:r>
        <w:br/>
      </w:r>
      <w:r>
        <w:rPr>
          <w:rFonts w:ascii="Courier New" w:hAnsi="Courier New"/>
          <w:b w:val="0"/>
          <w:sz w:val="16"/>
        </w:rPr>
        <w:tab/>
        <w:tab/>
        <w:t>&lt;cfreturn plain2htm(cleanHtm(s))/&gt;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ab/>
        <w:t>&lt;cffunction name="cleanInput"&gt;</w:t>
      </w:r>
      <w:r>
        <w:br/>
      </w:r>
      <w:r>
        <w:rPr>
          <w:rFonts w:ascii="Courier New" w:hAnsi="Courier New"/>
          <w:b w:val="0"/>
          <w:sz w:val="16"/>
        </w:rPr>
        <w:tab/>
        <w:tab/>
        <w:t>&lt;cfargument name="s" type="string"/&gt;</w:t>
        <w:tab/>
      </w:r>
      <w:r>
        <w:br/>
      </w:r>
      <w:r>
        <w:rPr>
          <w:rFonts w:ascii="Courier New" w:hAnsi="Courier New"/>
          <w:b w:val="0"/>
          <w:sz w:val="16"/>
        </w:rPr>
        <w:tab/>
        <w:tab/>
        <w:t>&lt;cfreturn htmlEditFormat(s)/&gt;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p>
    <w:p>
      <w:pPr>
        <w:pStyle w:val="Heading1"/>
      </w:pPr>
      <w:r>
        <w:t>v1/resources/err.cfc</w:t>
      </w:r>
    </w:p>
    <w:p>
      <w:pPr>
        <w:spacing w:before="40" w:after="160"/>
        <w:ind w:left="283"/>
        <w:shd w:val="clear" w:color="auto" w:fill="F2F2F2"/>
      </w:pPr>
      <w:r>
        <w:rPr>
          <w:rFonts w:ascii="Courier New" w:hAnsi="Courier New"/>
          <w:b w:val="0"/>
          <w:sz w:val="16"/>
        </w:rPr>
        <w:t>&lt;cfcomponent extends="taffy.core.resource" taffy:uri="/error"&gt;</w:t>
      </w:r>
      <w:r>
        <w:br/>
      </w:r>
      <w:r>
        <w:rPr>
          <w:rFonts w:ascii="Courier New" w:hAnsi="Courier New"/>
          <w:b w:val="0"/>
          <w:sz w:val="16"/>
        </w:rPr>
      </w:r>
      <w:r>
        <w:br/>
      </w:r>
      <w:r>
        <w:rPr>
          <w:rFonts w:ascii="Courier New" w:hAnsi="Courier New"/>
          <w:b w:val="0"/>
          <w:sz w:val="16"/>
        </w:rPr>
        <w:tab/>
        <w:t xml:space="preserve"> &lt;cffunction name="get" hint="Имитация ошибки HTTP для тестирования"&gt;</w:t>
      </w:r>
      <w:r>
        <w:br/>
      </w:r>
      <w:r>
        <w:rPr>
          <w:rFonts w:ascii="Courier New" w:hAnsi="Courier New"/>
          <w:b w:val="0"/>
          <w:sz w:val="16"/>
        </w:rPr>
        <w:tab/>
        <w:tab/>
        <w:t>&lt;cfargument name="statusCode" type="string" hint="type:integer" default="200"/&gt;</w:t>
        <w:tab/>
      </w:r>
      <w:r>
        <w:br/>
      </w:r>
      <w:r>
        <w:rPr>
          <w:rFonts w:ascii="Courier New" w:hAnsi="Courier New"/>
          <w:b w:val="0"/>
          <w:sz w:val="16"/>
        </w:rPr>
        <w:tab/>
        <w:tab/>
        <w:t>&lt;cfargument name="statusText" type="string" hint="type:string" default=""/&gt;</w:t>
        <w:tab/>
      </w:r>
      <w:r>
        <w:br/>
      </w:r>
      <w:r>
        <w:rPr>
          <w:rFonts w:ascii="Courier New" w:hAnsi="Courier New"/>
          <w:b w:val="0"/>
          <w:sz w:val="16"/>
        </w:rPr>
      </w:r>
      <w:r>
        <w:br/>
      </w:r>
      <w:r>
        <w:rPr>
          <w:rFonts w:ascii="Courier New" w:hAnsi="Courier New"/>
          <w:b w:val="0"/>
          <w:sz w:val="16"/>
        </w:rPr>
        <w:tab/>
        <w:tab/>
        <w:t>&lt;cfreturn representationOf(arguments.statusText).withStatus(arguments.statusCode)/&gt;</w:t>
        <w:tab/>
        <w:tab/>
        <w:tab/>
        <w:tab/>
      </w:r>
      <w:r>
        <w:br/>
      </w:r>
      <w:r>
        <w:rPr>
          <w:rFonts w:ascii="Courier New" w:hAnsi="Courier New"/>
          <w:b w:val="0"/>
          <w:sz w:val="16"/>
        </w:rPr>
        <w:tab/>
        <w:t xml:space="preserve">&lt;/cffunction&gt; </w:t>
      </w:r>
      <w:r>
        <w:br/>
      </w:r>
      <w:r>
        <w:rPr>
          <w:rFonts w:ascii="Courier New" w:hAnsi="Courier New"/>
          <w:b w:val="0"/>
          <w:sz w:val="16"/>
        </w:rPr>
      </w:r>
      <w:r>
        <w:br/>
      </w:r>
      <w:r>
        <w:rPr>
          <w:rFonts w:ascii="Courier New" w:hAnsi="Courier New"/>
          <w:b w:val="0"/>
          <w:sz w:val="16"/>
        </w:rPr>
        <w:t>&lt;/cfcomponent&gt;</w:t>
      </w:r>
    </w:p>
    <w:p>
      <w:pPr>
        <w:pStyle w:val="Heading1"/>
      </w:pPr>
      <w:r>
        <w:t>v1/resources/instance.cfc</w:t>
      </w:r>
    </w:p>
    <w:p>
      <w:pPr>
        <w:spacing w:before="40" w:after="160"/>
        <w:ind w:left="283"/>
        <w:shd w:val="clear" w:color="auto" w:fill="F2F2F2"/>
      </w:pPr>
      <w:r>
        <w:rPr>
          <w:rFonts w:ascii="Courier New" w:hAnsi="Courier New"/>
          <w:b w:val="0"/>
          <w:sz w:val="16"/>
        </w:rPr>
        <w:t>&lt;cfcomponent extends="taffy.core.resource" taffy:uri="/instances/{instanceUid}"&gt;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this.helper=CreateObject("component","lib.rest_api_helper")/&gt;&lt;!---*** странно, почему мы его видим?---&gt;&lt;!---вынести в апп?---&gt;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&lt;cffunction name="get" hint="Экземпляр сервиса"&gt;&lt;!--- *** TODO проверка принадлежности тенанту ---&gt;</w:t>
      </w:r>
      <w:r>
        <w:br/>
      </w:r>
      <w:r>
        <w:rPr>
          <w:rFonts w:ascii="Courier New" w:hAnsi="Courier New"/>
          <w:b w:val="0"/>
          <w:sz w:val="16"/>
        </w:rPr>
        <w:tab/>
        <w:tab/>
        <w:t>&lt;cfargument name="instanceUid" type="string" required=true hint="type:guid"/&gt;</w:t>
      </w:r>
      <w:r>
        <w:br/>
      </w:r>
      <w:r>
        <w:rPr>
          <w:rFonts w:ascii="Courier New" w:hAnsi="Courier New"/>
          <w:b w:val="0"/>
          <w:sz w:val="16"/>
        </w:rPr>
        <w:tab/>
        <w:tab/>
        <w:t>&lt;cftry&gt;</w:t>
      </w:r>
      <w:r>
        <w:br/>
      </w:r>
      <w:r>
        <w:rPr>
          <w:rFonts w:ascii="Courier New" w:hAnsi="Courier New"/>
          <w:b w:val="0"/>
          <w:sz w:val="16"/>
        </w:rPr>
        <w:tab/>
        <w:tab/>
        <w:tab/>
        <w:t>&lt;cfset this.helper.validateField(arguments, "instanceUid", "guid")/&gt;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r>
      <w:r>
        <w:br/>
      </w:r>
      <w:r>
        <w:rPr>
          <w:rFonts w:ascii="Courier New" w:hAnsi="Courier New"/>
          <w:b w:val="0"/>
          <w:sz w:val="16"/>
        </w:rPr>
        <w:tab/>
        <w:tab/>
        <w:t>&lt;cfset var local={}/&gt;</w:t>
        <w:tab/>
        <w:tab/>
      </w:r>
      <w:r>
        <w:br/>
      </w:r>
      <w:r>
        <w:rPr>
          <w:rFonts w:ascii="Courier New" w:hAnsi="Courier New"/>
          <w:b w:val="0"/>
          <w:sz w:val="16"/>
        </w:rPr>
      </w:r>
      <w:r>
        <w:br/>
      </w:r>
      <w:r>
        <w:rPr>
          <w:rFonts w:ascii="Courier New" w:hAnsi="Courier New"/>
          <w:b w:val="0"/>
          <w:sz w:val="16"/>
        </w:rPr>
        <w:tab/>
        <w:tab/>
        <w:t>&lt;cfquery name="local.qInstance"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lengthOut="local.fieldCount"&gt;</w:t>
      </w:r>
      <w:r>
        <w:br/>
      </w:r>
      <w:r>
        <w:rPr>
          <w:rFonts w:ascii="Courier New" w:hAnsi="Courier New"/>
          <w:b w:val="0"/>
          <w:sz w:val="16"/>
        </w:rPr>
        <w:tab/>
        <w:tab/>
        <w:tab/>
        <w:tab/>
        <w:t>&lt;m:field&gt;e.instance_uid::text as instance_uid&lt;/m:field&gt;</w:t>
      </w:r>
      <w:r>
        <w:br/>
      </w:r>
      <w:r>
        <w:rPr>
          <w:rFonts w:ascii="Courier New" w:hAnsi="Courier New"/>
          <w:b w:val="0"/>
          <w:sz w:val="16"/>
        </w:rPr>
        <w:tab/>
        <w:tab/>
        <w:tab/>
        <w:tab/>
        <w:t>&lt;m:field&gt;e.display_name&lt;/m:field&gt;</w:t>
      </w:r>
      <w:r>
        <w:br/>
      </w:r>
      <w:r>
        <w:rPr>
          <w:rFonts w:ascii="Courier New" w:hAnsi="Courier New"/>
          <w:b w:val="0"/>
          <w:sz w:val="16"/>
        </w:rPr>
        <w:tab/>
        <w:tab/>
        <w:tab/>
        <w:tab/>
        <w:t>&lt;m:field&gt;e.service_id&lt;/m:field&gt;</w:t>
      </w:r>
      <w:r>
        <w:br/>
      </w:r>
      <w:r>
        <w:rPr>
          <w:rFonts w:ascii="Courier New" w:hAnsi="Courier New"/>
          <w:b w:val="0"/>
          <w:sz w:val="16"/>
        </w:rPr>
        <w:tab/>
        <w:tab/>
        <w:tab/>
        <w:tab/>
        <w:t>&lt;m:field&gt;e.descr&lt;/m:field&gt;</w:t>
      </w:r>
      <w:r>
        <w:br/>
      </w:r>
      <w:r>
        <w:rPr>
          <w:rFonts w:ascii="Courier New" w:hAnsi="Courier New"/>
          <w:b w:val="0"/>
          <w:sz w:val="16"/>
        </w:rPr>
        <w:tab/>
        <w:tab/>
        <w:tab/>
        <w:tab/>
        <w:t>&lt;m:field&gt;e.specification_item_id&lt;/m:field&gt;</w:t>
      </w:r>
      <w:r>
        <w:br/>
      </w:r>
      <w:r>
        <w:rPr>
          <w:rFonts w:ascii="Courier New" w:hAnsi="Courier New"/>
          <w:b w:val="0"/>
          <w:sz w:val="16"/>
        </w:rPr>
        <w:tab/>
        <w:tab/>
        <w:tab/>
        <w:tab/>
        <w:t>&lt;m:field formatter=#request.castToBool#&gt;e.is_auxiliary&lt;/m:field&gt;</w:t>
      </w:r>
      <w:r>
        <w:br/>
      </w:r>
      <w:r>
        <w:rPr>
          <w:rFonts w:ascii="Courier New" w:hAnsi="Courier New"/>
          <w:b w:val="0"/>
          <w:sz w:val="16"/>
        </w:rPr>
        <w:tab/>
        <w:tab/>
        <w:tab/>
        <w:tab/>
        <w:t>&lt;m:field&gt;to_char(e.dt_created, 'YYYY-MM-DD"T"HH24:MI:SS.FF3TZHTZM') as instance_config_dt_created&lt;/m:field&gt;&lt;!--- to_json(e.dt_created)##&gt;&gt;'{}' ---&gt;</w:t>
      </w:r>
      <w:r>
        <w:br/>
      </w:r>
      <w:r>
        <w:rPr>
          <w:rFonts w:ascii="Courier New" w:hAnsi="Courier New"/>
          <w:b w:val="0"/>
          <w:sz w:val="16"/>
        </w:rPr>
        <w:tab/>
        <w:tab/>
        <w:tab/>
        <w:tab/>
        <w:t>&lt;m:field&gt;to_char(e.dt_updated, 'YYYY-MM-DD"T"HH24:MI:SS.FF3TZHTZM') as instance_config_dt_updated&lt;/m:field&gt;</w:t>
      </w:r>
      <w:r>
        <w:br/>
      </w:r>
      <w:r>
        <w:rPr>
          <w:rFonts w:ascii="Courier New" w:hAnsi="Courier New"/>
          <w:b w:val="0"/>
          <w:sz w:val="16"/>
        </w:rPr>
        <w:tab/>
        <w:tab/>
        <w:tab/>
        <w:tab/>
        <w:t>&lt;m:field&gt;d.contract_id&lt;/m:field&gt;</w:t>
      </w:r>
      <w:r>
        <w:br/>
      </w:r>
      <w:r>
        <w:rPr>
          <w:rFonts w:ascii="Courier New" w:hAnsi="Courier New"/>
          <w:b w:val="0"/>
          <w:sz w:val="16"/>
        </w:rPr>
        <w:tab/>
        <w:tab/>
        <w:tab/>
        <w:tab/>
        <w:t>&lt;m:field&gt;i.specification_id&lt;/m:field&gt;</w:t>
      </w:r>
      <w:r>
        <w:br/>
      </w:r>
      <w:r>
        <w:rPr>
          <w:rFonts w:ascii="Courier New" w:hAnsi="Courier New"/>
          <w:b w:val="0"/>
          <w:sz w:val="16"/>
        </w:rPr>
        <w:tab/>
        <w:tab/>
        <w:tab/>
        <w:tab/>
        <w:t>&lt;m:field&gt;s.specification&lt;/m:field&gt;</w:t>
      </w:r>
      <w:r>
        <w:br/>
      </w:r>
      <w:r>
        <w:rPr>
          <w:rFonts w:ascii="Courier New" w:hAnsi="Courier New"/>
          <w:b w:val="0"/>
          <w:sz w:val="16"/>
        </w:rPr>
        <w:tab/>
        <w:tab/>
        <w:tab/>
        <w:tab/>
        <w:t>&lt;m:field&gt;i.quantity&lt;/m:field&gt;</w:t>
      </w:r>
      <w:r>
        <w:br/>
      </w:r>
      <w:r>
        <w:rPr>
          <w:rFonts w:ascii="Courier New" w:hAnsi="Courier New"/>
          <w:b w:val="0"/>
          <w:sz w:val="16"/>
        </w:rPr>
        <w:tab/>
        <w:tab/>
        <w:tab/>
        <w:tab/>
        <w:t>&lt;m:field&gt;i.price&lt;/m:field&gt;&lt;!--- *** не цена, а скидка (Считая ссылку на базовый тариф атрибутом сервиса) ---&gt;</w:t>
      </w:r>
      <w:r>
        <w:br/>
      </w:r>
      <w:r>
        <w:rPr>
          <w:rFonts w:ascii="Courier New" w:hAnsi="Courier New"/>
          <w:b w:val="0"/>
          <w:sz w:val="16"/>
        </w:rPr>
        <w:tab/>
        <w:tab/>
        <w:tab/>
        <w:tab/>
        <w:t>&lt;m:field&gt;v.svc&lt;/m:field&gt;</w:t>
      </w:r>
      <w:r>
        <w:br/>
      </w:r>
      <w:r>
        <w:rPr>
          <w:rFonts w:ascii="Courier New" w:hAnsi="Courier New"/>
          <w:b w:val="0"/>
          <w:sz w:val="16"/>
        </w:rPr>
        <w:tab/>
        <w:tab/>
        <w:tab/>
        <w:tab/>
        <w:t>&lt;m:field&gt;v.code&lt;/m:field&gt;</w:t>
      </w:r>
      <w:r>
        <w:br/>
      </w:r>
      <w:r>
        <w:rPr>
          <w:rFonts w:ascii="Courier New" w:hAnsi="Courier New"/>
          <w:b w:val="0"/>
          <w:sz w:val="16"/>
        </w:rPr>
        <w:tab/>
        <w:tab/>
        <w:tab/>
        <w:tab/>
        <w:t>&lt;m:field&gt;v.man</w:t>
      </w:r>
      <w:r>
        <w:br/>
      </w:r>
      <w:r>
        <w:rPr>
          <w:rFonts w:ascii="Courier New" w:hAnsi="Courier New"/>
          <w:b w:val="0"/>
          <w:sz w:val="16"/>
        </w:rPr>
        <w:tab/>
        <w:tab/>
        <w:tab/>
        <w:tab/>
      </w:r>
      <w:r>
        <w:br/>
      </w:r>
      <w:r>
        <w:rPr>
          <w:rFonts w:ascii="Courier New" w:hAnsi="Courier New"/>
          <w:b w:val="0"/>
          <w:sz w:val="16"/>
        </w:rPr>
        <w:tab/>
        <w:tab/>
        <w:tab/>
        <w:tab/>
        <w:t>&lt;/m:field&gt;</w:t>
      </w:r>
      <w:r>
        <w:br/>
      </w:r>
      <w:r>
        <w:rPr>
          <w:rFonts w:ascii="Courier New" w:hAnsi="Courier New"/>
          <w:b w:val="0"/>
          <w:sz w:val="16"/>
        </w:rPr>
        <w:tab/>
        <w:tab/>
        <w:tab/>
        <w:tab/>
        <w:t>&lt;m:field&gt;e.updater_id&lt;/m:field&gt;</w:t>
      </w:r>
      <w:r>
        <w:br/>
      </w:r>
      <w:r>
        <w:rPr>
          <w:rFonts w:ascii="Courier New" w:hAnsi="Courier New"/>
          <w:b w:val="0"/>
          <w:sz w:val="16"/>
        </w:rPr>
        <w:tab/>
        <w:tab/>
        <w:tab/>
        <w:tab/>
        <w:t>&lt;m:field&gt;u.login as updater_login&lt;/m:field&gt;</w:t>
      </w:r>
      <w:r>
        <w:br/>
      </w:r>
      <w:r>
        <w:rPr>
          <w:rFonts w:ascii="Courier New" w:hAnsi="Courier New"/>
          <w:b w:val="0"/>
          <w:sz w:val="16"/>
        </w:rPr>
        <w:tab/>
        <w:tab/>
        <w:tab/>
        <w:tab/>
        <w:t>&lt;m:field&gt;u.shortname as updater_shortname&lt;/m:field&gt;</w:t>
      </w:r>
      <w:r>
        <w:br/>
      </w:r>
      <w:r>
        <w:rPr>
          <w:rFonts w:ascii="Courier New" w:hAnsi="Courier New"/>
          <w:b w:val="0"/>
          <w:sz w:val="16"/>
        </w:rPr>
        <w:tab/>
        <w:tab/>
        <w:tab/>
        <w:tab/>
        <w:t>&lt;m:field&gt;cast(st.instance_data-&gt;&gt;'params' as json)-&gt;&gt;'resourceRealm' as resource_realm&lt;/m:field&gt;</w:t>
        <w:tab/>
        <w:tab/>
        <w:tab/>
        <w:tab/>
      </w:r>
      <w:r>
        <w:br/>
      </w:r>
      <w:r>
        <w:rPr>
          <w:rFonts w:ascii="Courier New" w:hAnsi="Courier New"/>
          <w:b w:val="0"/>
          <w:sz w:val="16"/>
        </w:rPr>
        <w:tab/>
        <w:tab/>
        <w:tab/>
        <w:tab/>
        <w:t>&lt;m:field formatter=#request.castToBool#&gt;coalesce((io.dt_start IS NOT NULL AND io.dt_finish IS NULL AND io.submit_result='201'),false) as operation_is_in_progress&lt;/m:field&gt;</w:t>
      </w:r>
      <w:r>
        <w:br/>
      </w:r>
      <w:r>
        <w:rPr>
          <w:rFonts w:ascii="Courier New" w:hAnsi="Courier New"/>
          <w:b w:val="0"/>
          <w:sz w:val="16"/>
        </w:rPr>
        <w:tab/>
        <w:tab/>
        <w:tab/>
        <w:tab/>
        <w:t>&lt;m:field formatter=#request.castToBool#&gt;coalesce((io.dt_start IS NULL AND io.submit_result='201'),false) as operation_is_pending&lt;/m:field&gt;</w:t>
        <w:tab/>
      </w:r>
      <w:r>
        <w:br/>
      </w:r>
      <w:r>
        <w:rPr>
          <w:rFonts w:ascii="Courier New" w:hAnsi="Courier New"/>
          <w:b w:val="0"/>
          <w:sz w:val="16"/>
        </w:rPr>
        <w:tab/>
        <w:tab/>
        <w:tab/>
        <w:tab/>
        <w:t xml:space="preserve">&lt;m:field&gt;case </w:t>
      </w:r>
      <w:r>
        <w:br/>
      </w:r>
      <w:r>
        <w:rPr>
          <w:rFonts w:ascii="Courier New" w:hAnsi="Courier New"/>
          <w:b w:val="0"/>
          <w:sz w:val="16"/>
        </w:rPr>
        <w:tab/>
        <w:tab/>
        <w:tab/>
        <w:tab/>
        <w:tab/>
        <w:t xml:space="preserve">when io.operation IN ('delete', 'suspend') AND io.is_successful then 0 /*null*/ </w:t>
      </w:r>
      <w:r>
        <w:br/>
      </w:r>
      <w:r>
        <w:rPr>
          <w:rFonts w:ascii="Courier New" w:hAnsi="Courier New"/>
          <w:b w:val="0"/>
          <w:sz w:val="16"/>
        </w:rPr>
        <w:tab/>
        <w:tab/>
        <w:tab/>
        <w:tab/>
        <w:tab/>
        <w:t xml:space="preserve">when io.is_successful then extract('epoch' from CURRENT_TIMESTAMP - coalesce(io.dt_finish,CURRENT_TIMESTAMP)) </w:t>
      </w:r>
      <w:r>
        <w:br/>
      </w:r>
      <w:r>
        <w:rPr>
          <w:rFonts w:ascii="Courier New" w:hAnsi="Courier New"/>
          <w:b w:val="0"/>
          <w:sz w:val="16"/>
        </w:rPr>
        <w:tab/>
        <w:tab/>
        <w:tab/>
        <w:tab/>
        <w:tab/>
        <w:t xml:space="preserve">else 0 end </w:t>
      </w:r>
      <w:r>
        <w:br/>
      </w:r>
      <w:r>
        <w:rPr>
          <w:rFonts w:ascii="Courier New" w:hAnsi="Courier New"/>
          <w:b w:val="0"/>
          <w:sz w:val="16"/>
        </w:rPr>
        <w:tab/>
        <w:tab/>
        <w:tab/>
        <w:tab/>
        <w:t xml:space="preserve"> as uptime&lt;/m:field&gt;</w:t>
        <w:tab/>
        <w:tab/>
        <w:tab/>
        <w:tab/>
      </w:r>
      <w:r>
        <w:br/>
      </w:r>
      <w:r>
        <w:rPr>
          <w:rFonts w:ascii="Courier New" w:hAnsi="Courier New"/>
          <w:b w:val="0"/>
          <w:sz w:val="16"/>
        </w:rPr>
        <w:tab/>
        <w:tab/>
        <w:tab/>
        <w:tab/>
        <w:t xml:space="preserve">&lt;m:field&gt;(case </w:t>
        <w:tab/>
        <w:tab/>
        <w:tab/>
        <w:tab/>
        <w:tab/>
      </w:r>
      <w:r>
        <w:br/>
      </w:r>
      <w:r>
        <w:rPr>
          <w:rFonts w:ascii="Courier New" w:hAnsi="Courier New"/>
          <w:b w:val="0"/>
          <w:sz w:val="16"/>
        </w:rPr>
        <w:tab/>
        <w:tab/>
        <w:tab/>
        <w:tab/>
        <w:tab/>
        <w:t>when st.instance_uid IS NULL then 'not created'</w:t>
      </w:r>
      <w:r>
        <w:br/>
      </w:r>
      <w:r>
        <w:rPr>
          <w:rFonts w:ascii="Courier New" w:hAnsi="Courier New"/>
          <w:b w:val="0"/>
          <w:sz w:val="16"/>
        </w:rPr>
        <w:tab/>
        <w:tab/>
        <w:tab/>
        <w:tab/>
        <w:tab/>
        <w:t>when st.is_deleted = 'true' then 'deleted'</w:t>
      </w:r>
      <w:r>
        <w:br/>
      </w:r>
      <w:r>
        <w:rPr>
          <w:rFonts w:ascii="Courier New" w:hAnsi="Courier New"/>
          <w:b w:val="0"/>
          <w:sz w:val="16"/>
        </w:rPr>
        <w:tab/>
        <w:tab/>
        <w:tab/>
        <w:tab/>
        <w:tab/>
        <w:t>when st.is_suspended = 'true' then 'suspended'</w:t>
      </w:r>
      <w:r>
        <w:br/>
      </w:r>
      <w:r>
        <w:rPr>
          <w:rFonts w:ascii="Courier New" w:hAnsi="Courier New"/>
          <w:b w:val="0"/>
          <w:sz w:val="16"/>
        </w:rPr>
        <w:tab/>
        <w:tab/>
        <w:tab/>
        <w:tab/>
        <w:tab/>
        <w:t>/*when coalesce(st.is_deleted,'false') = 'false' AND coalesce(st.is_suspended, 'false') = 'false' then 'running'*/</w:t>
        <w:tab/>
      </w:r>
      <w:r>
        <w:br/>
      </w:r>
      <w:r>
        <w:rPr>
          <w:rFonts w:ascii="Courier New" w:hAnsi="Courier New"/>
          <w:b w:val="0"/>
          <w:sz w:val="16"/>
        </w:rPr>
        <w:tab/>
        <w:tab/>
        <w:tab/>
        <w:tab/>
        <w:tab/>
        <w:t>when coalesce(st.is_deleted,'false') = 'false' AND coalesce(st.is_suspended, 'false') = 'false' then 'running'</w:t>
      </w:r>
      <w:r>
        <w:br/>
      </w:r>
      <w:r>
        <w:rPr>
          <w:rFonts w:ascii="Courier New" w:hAnsi="Courier New"/>
          <w:b w:val="0"/>
          <w:sz w:val="16"/>
        </w:rPr>
        <w:tab/>
        <w:tab/>
        <w:tab/>
        <w:tab/>
        <w:tab/>
        <w:t>when io.instance_uid IS NULL then 'not configured'</w:t>
        <w:tab/>
        <w:tab/>
        <w:tab/>
        <w:tab/>
      </w:r>
      <w:r>
        <w:br/>
      </w:r>
      <w:r>
        <w:rPr>
          <w:rFonts w:ascii="Courier New" w:hAnsi="Courier New"/>
          <w:b w:val="0"/>
          <w:sz w:val="16"/>
        </w:rPr>
        <w:tab/>
        <w:tab/>
        <w:tab/>
        <w:tab/>
        <w:tab/>
        <w:t>else null end</w:t>
      </w:r>
      <w:r>
        <w:br/>
      </w:r>
      <w:r>
        <w:rPr>
          <w:rFonts w:ascii="Courier New" w:hAnsi="Courier New"/>
          <w:b w:val="0"/>
          <w:sz w:val="16"/>
        </w:rPr>
        <w:tab/>
        <w:tab/>
        <w:tab/>
        <w:tab/>
        <w:t>) as explained_status</w:t>
      </w:r>
      <w:r>
        <w:br/>
      </w:r>
      <w:r>
        <w:rPr>
          <w:rFonts w:ascii="Courier New" w:hAnsi="Courier New"/>
          <w:b w:val="0"/>
          <w:sz w:val="16"/>
        </w:rPr>
        <w:tab/>
        <w:tab/>
        <w:tab/>
        <w:tab/>
        <w:t>&lt;/m:field&gt;</w:t>
        <w:tab/>
      </w:r>
      <w:r>
        <w:br/>
      </w:r>
      <w:r>
        <w:rPr>
          <w:rFonts w:ascii="Courier New" w:hAnsi="Courier New"/>
          <w:b w:val="0"/>
          <w:sz w:val="16"/>
        </w:rPr>
        <w:tab/>
        <w:tab/>
        <w:tab/>
        <w:tab/>
        <w:t>&lt;m:field&gt;(select count(distinct r.resource_realm)</w:t>
      </w:r>
      <w:r>
        <w:br/>
      </w:r>
      <w:r>
        <w:rPr>
          <w:rFonts w:ascii="Courier New" w:hAnsi="Courier New"/>
          <w:b w:val="0"/>
          <w:sz w:val="16"/>
        </w:rPr>
        <w:tab/>
        <w:tab/>
        <w:tab/>
        <w:tab/>
        <w:t>from resource_realm r</w:t>
      </w:r>
      <w:r>
        <w:br/>
      </w:r>
      <w:r>
        <w:rPr>
          <w:rFonts w:ascii="Courier New" w:hAnsi="Courier New"/>
          <w:b w:val="0"/>
          <w:sz w:val="16"/>
        </w:rPr>
        <w:tab/>
        <w:tab/>
        <w:tab/>
        <w:tab/>
        <w:t>join resource_realm_access a on (</w:t>
      </w:r>
      <w:r>
        <w:br/>
      </w:r>
      <w:r>
        <w:rPr>
          <w:rFonts w:ascii="Courier New" w:hAnsi="Courier New"/>
          <w:b w:val="0"/>
          <w:sz w:val="16"/>
        </w:rPr>
        <w:tab/>
        <w:tab/>
        <w:tab/>
        <w:tab/>
        <w:t xml:space="preserve">r.resource_realm_id=a.resource_realm_id </w:t>
      </w:r>
      <w:r>
        <w:br/>
      </w:r>
      <w:r>
        <w:rPr>
          <w:rFonts w:ascii="Courier New" w:hAnsi="Courier New"/>
          <w:b w:val="0"/>
          <w:sz w:val="16"/>
        </w:rPr>
        <w:tab/>
        <w:tab/>
        <w:tab/>
        <w:tab/>
        <w:t>AND (a.contract_id IN (</w:t>
      </w:r>
      <w:r>
        <w:br/>
      </w:r>
      <w:r>
        <w:rPr>
          <w:rFonts w:ascii="Courier New" w:hAnsi="Courier New"/>
          <w:b w:val="0"/>
          <w:sz w:val="16"/>
        </w:rPr>
        <w:tab/>
        <w:tab/>
        <w:tab/>
        <w:tab/>
        <w:tab/>
        <w:t xml:space="preserve">select contract_id </w:t>
      </w:r>
      <w:r>
        <w:br/>
      </w:r>
      <w:r>
        <w:rPr>
          <w:rFonts w:ascii="Courier New" w:hAnsi="Courier New"/>
          <w:b w:val="0"/>
          <w:sz w:val="16"/>
        </w:rPr>
        <w:tab/>
        <w:tab/>
        <w:tab/>
        <w:tab/>
        <w:tab/>
        <w:t>from contract d</w:t>
      </w:r>
      <w:r>
        <w:br/>
      </w:r>
      <w:r>
        <w:rPr>
          <w:rFonts w:ascii="Courier New" w:hAnsi="Courier New"/>
          <w:b w:val="0"/>
          <w:sz w:val="16"/>
        </w:rPr>
        <w:tab/>
        <w:tab/>
        <w:tab/>
        <w:tab/>
        <w:tab/>
        <w:t>where d.contragent_id=k.contragent_id AND NOT d.is_closed</w:t>
        <w:tab/>
      </w:r>
      <w:r>
        <w:br/>
      </w:r>
      <w:r>
        <w:rPr>
          <w:rFonts w:ascii="Courier New" w:hAnsi="Courier New"/>
          <w:b w:val="0"/>
          <w:sz w:val="16"/>
        </w:rPr>
        <w:tab/>
        <w:tab/>
        <w:tab/>
        <w:tab/>
        <w:t>) OR a.contract_id=0) /*0 means access to any contract*/</w:t>
      </w:r>
      <w:r>
        <w:br/>
      </w:r>
      <w:r>
        <w:rPr>
          <w:rFonts w:ascii="Courier New" w:hAnsi="Courier New"/>
          <w:b w:val="0"/>
          <w:sz w:val="16"/>
        </w:rPr>
        <w:tab/>
        <w:tab/>
        <w:tab/>
        <w:tab/>
        <w:t>AND a.is_enabled)</w:t>
      </w:r>
      <w:r>
        <w:br/>
      </w:r>
      <w:r>
        <w:rPr>
          <w:rFonts w:ascii="Courier New" w:hAnsi="Courier New"/>
          <w:b w:val="0"/>
          <w:sz w:val="16"/>
        </w:rPr>
        <w:tab/>
        <w:tab/>
        <w:tab/>
        <w:tab/>
        <w:t xml:space="preserve">where r.resource_realm_type_id=v.resource_realm_type_id) as resource_realm_cnt </w:t>
      </w:r>
      <w:r>
        <w:br/>
      </w:r>
      <w:r>
        <w:rPr>
          <w:rFonts w:ascii="Courier New" w:hAnsi="Courier New"/>
          <w:b w:val="0"/>
          <w:sz w:val="16"/>
        </w:rPr>
        <w:tab/>
        <w:tab/>
        <w:tab/>
        <w:tab/>
        <w:t>&lt;/m:field&gt;</w:t>
      </w:r>
      <w:r>
        <w:br/>
      </w:r>
      <w:r>
        <w:rPr>
          <w:rFonts w:ascii="Courier New" w:hAnsi="Courier New"/>
          <w:b w:val="0"/>
          <w:sz w:val="16"/>
        </w:rPr>
        <w:tab/>
        <w:tab/>
        <w:tab/>
        <w:tab/>
        <w:t>&lt;!--- &lt;m:field&gt;st.version&lt;/m:field&gt; ---&gt;</w:t>
      </w:r>
      <w:r>
        <w:br/>
      </w:r>
      <w:r>
        <w:rPr>
          <w:rFonts w:ascii="Courier New" w:hAnsi="Courier New"/>
          <w:b w:val="0"/>
          <w:sz w:val="16"/>
        </w:rPr>
        <w:tab/>
        <w:tab/>
        <w:tab/>
        <w:t>&lt;/m:field_set&gt;</w:t>
        <w:tab/>
      </w:r>
      <w:r>
        <w:br/>
      </w:r>
      <w:r>
        <w:rPr>
          <w:rFonts w:ascii="Courier New" w:hAnsi="Courier New"/>
          <w:b w:val="0"/>
          <w:sz w:val="16"/>
        </w:rPr>
        <w:tab/>
        <w:tab/>
        <w:tab/>
        <w:t>from instance e</w:t>
      </w:r>
      <w:r>
        <w:br/>
      </w:r>
      <w:r>
        <w:rPr>
          <w:rFonts w:ascii="Courier New" w:hAnsi="Courier New"/>
          <w:b w:val="0"/>
          <w:sz w:val="16"/>
        </w:rPr>
        <w:tab/>
        <w:tab/>
        <w:tab/>
        <w:t>left outer join specification_item i on (e.specification_item_id=i.specification_item_id)</w:t>
        <w:tab/>
        <w:tab/>
      </w:r>
      <w:r>
        <w:br/>
      </w:r>
      <w:r>
        <w:rPr>
          <w:rFonts w:ascii="Courier New" w:hAnsi="Courier New"/>
          <w:b w:val="0"/>
          <w:sz w:val="16"/>
        </w:rPr>
        <w:tab/>
        <w:tab/>
        <w:tab/>
        <w:t>left outer join specification s on (i.specification_id=s.specification_id)</w:t>
        <w:tab/>
        <w:tab/>
      </w:r>
      <w:r>
        <w:br/>
      </w:r>
      <w:r>
        <w:rPr>
          <w:rFonts w:ascii="Courier New" w:hAnsi="Courier New"/>
          <w:b w:val="0"/>
          <w:sz w:val="16"/>
        </w:rPr>
        <w:tab/>
        <w:tab/>
        <w:tab/>
        <w:t>left outer join contract d on (s.contract_id=d.contract_id)</w:t>
        <w:tab/>
        <w:tab/>
      </w:r>
      <w:r>
        <w:br/>
      </w:r>
      <w:r>
        <w:rPr>
          <w:rFonts w:ascii="Courier New" w:hAnsi="Courier New"/>
          <w:b w:val="0"/>
          <w:sz w:val="16"/>
        </w:rPr>
        <w:tab/>
        <w:tab/>
        <w:tab/>
        <w:t>left outer join contragent k on (d.contragent_id=k.contragent_id)</w:t>
        <w:tab/>
        <w:tab/>
      </w:r>
      <w:r>
        <w:br/>
      </w:r>
      <w:r>
        <w:rPr>
          <w:rFonts w:ascii="Courier New" w:hAnsi="Courier New"/>
          <w:b w:val="0"/>
          <w:sz w:val="16"/>
        </w:rPr>
        <w:tab/>
        <w:tab/>
        <w:tab/>
        <w:t>left outer join svc v on (e.service_id=v.svc_id)</w:t>
      </w:r>
      <w:r>
        <w:br/>
      </w:r>
      <w:r>
        <w:rPr>
          <w:rFonts w:ascii="Courier New" w:hAnsi="Courier New"/>
          <w:b w:val="0"/>
          <w:sz w:val="16"/>
        </w:rPr>
        <w:tab/>
        <w:tab/>
        <w:tab/>
        <w:t>left outer join usr u on (e.updater_id=u.usr_id)</w:t>
      </w:r>
      <w:r>
        <w:br/>
      </w:r>
      <w:r>
        <w:rPr>
          <w:rFonts w:ascii="Courier New" w:hAnsi="Courier New"/>
          <w:b w:val="0"/>
          <w:sz w:val="16"/>
        </w:rPr>
        <w:tab/>
        <w:tab/>
        <w:tab/>
        <w:t>left outer join (select ist.instance_state_uid, ist.instance_uid, ist.version, ist.dt_state, ist.is_test</w:t>
      </w:r>
      <w:r>
        <w:br/>
      </w:r>
      <w:r>
        <w:rPr>
          <w:rFonts w:ascii="Courier New" w:hAnsi="Courier New"/>
          <w:b w:val="0"/>
          <w:sz w:val="16"/>
        </w:rPr>
        <w:tab/>
        <w:tab/>
        <w:tab/>
        <w:tab/>
        <w:tab/>
        <w:t>,(ist.instance_data-&gt;&gt;'isSuspended') as is_suspended</w:t>
      </w:r>
      <w:r>
        <w:br/>
      </w:r>
      <w:r>
        <w:rPr>
          <w:rFonts w:ascii="Courier New" w:hAnsi="Courier New"/>
          <w:b w:val="0"/>
          <w:sz w:val="16"/>
        </w:rPr>
        <w:tab/>
        <w:tab/>
        <w:tab/>
        <w:tab/>
        <w:tab/>
        <w:t xml:space="preserve">,(ist.instance_data-&gt;&gt;'isDeleted') as is_deleted </w:t>
      </w:r>
      <w:r>
        <w:br/>
      </w:r>
      <w:r>
        <w:rPr>
          <w:rFonts w:ascii="Courier New" w:hAnsi="Courier New"/>
          <w:b w:val="0"/>
          <w:sz w:val="16"/>
        </w:rPr>
        <w:tab/>
        <w:tab/>
        <w:tab/>
        <w:tab/>
        <w:tab/>
        <w:t>,ist.instance_data</w:t>
      </w:r>
      <w:r>
        <w:br/>
      </w:r>
      <w:r>
        <w:rPr>
          <w:rFonts w:ascii="Courier New" w:hAnsi="Courier New"/>
          <w:b w:val="0"/>
          <w:sz w:val="16"/>
        </w:rPr>
        <w:tab/>
        <w:tab/>
        <w:tab/>
        <w:tab/>
        <w:tab/>
        <w:t xml:space="preserve">from instance_state ist join (select instance_uid, max(version) as version from instance_state group by 1) lastv </w:t>
      </w:r>
      <w:r>
        <w:br/>
      </w:r>
      <w:r>
        <w:rPr>
          <w:rFonts w:ascii="Courier New" w:hAnsi="Courier New"/>
          <w:b w:val="0"/>
          <w:sz w:val="16"/>
        </w:rPr>
        <w:tab/>
        <w:tab/>
        <w:tab/>
        <w:tab/>
        <w:tab/>
        <w:tab/>
        <w:t>on (ist.instance_uid=lastv.instance_uid AND ist.version=lastv.version) ) st</w:t>
      </w:r>
      <w:r>
        <w:br/>
      </w:r>
      <w:r>
        <w:rPr>
          <w:rFonts w:ascii="Courier New" w:hAnsi="Courier New"/>
          <w:b w:val="0"/>
          <w:sz w:val="16"/>
        </w:rPr>
        <w:tab/>
        <w:tab/>
        <w:tab/>
        <w:tab/>
        <w:tab/>
        <w:t>on (e.instance_uid=st.instance_uid)</w:t>
      </w:r>
      <w:r>
        <w:br/>
      </w:r>
      <w:r>
        <w:rPr>
          <w:rFonts w:ascii="Courier New" w:hAnsi="Courier New"/>
          <w:b w:val="0"/>
          <w:sz w:val="16"/>
        </w:rPr>
        <w:tab/>
        <w:tab/>
        <w:tab/>
        <w:tab/>
        <w:t>left outer join (select o.instance_operation_uid, o.instance_uid, o.operation, o.dt_submit, o.submit_result, o.dt_start, o.dt_finish, o.is_successful</w:t>
      </w:r>
      <w:r>
        <w:br/>
      </w:r>
      <w:r>
        <w:rPr>
          <w:rFonts w:ascii="Courier New" w:hAnsi="Courier New"/>
          <w:b w:val="0"/>
          <w:sz w:val="16"/>
        </w:rPr>
        <w:tab/>
        <w:tab/>
        <w:tab/>
        <w:tab/>
        <w:tab/>
        <w:t xml:space="preserve">from instance_operation o join (select instance_uid, max(dt_submit) as dt_submit from instance_operation group by 1) lastv </w:t>
      </w:r>
      <w:r>
        <w:br/>
      </w:r>
      <w:r>
        <w:rPr>
          <w:rFonts w:ascii="Courier New" w:hAnsi="Courier New"/>
          <w:b w:val="0"/>
          <w:sz w:val="16"/>
        </w:rPr>
        <w:tab/>
        <w:tab/>
        <w:tab/>
        <w:tab/>
        <w:tab/>
        <w:tab/>
        <w:t>on (o.instance_uid=lastv.instance_uid AND o.dt_submit=lastv.dt_submit) ) io</w:t>
      </w:r>
      <w:r>
        <w:br/>
      </w:r>
      <w:r>
        <w:rPr>
          <w:rFonts w:ascii="Courier New" w:hAnsi="Courier New"/>
          <w:b w:val="0"/>
          <w:sz w:val="16"/>
        </w:rPr>
        <w:tab/>
        <w:tab/>
        <w:tab/>
        <w:tab/>
        <w:tab/>
        <w:t>on (e.instance_uid=io.instance_uid)</w:t>
      </w:r>
      <w:r>
        <w:br/>
      </w:r>
      <w:r>
        <w:rPr>
          <w:rFonts w:ascii="Courier New" w:hAnsi="Courier New"/>
          <w:b w:val="0"/>
          <w:sz w:val="16"/>
        </w:rPr>
        <w:tab/>
        <w:tab/>
        <w:tab/>
        <w:t>where e.instance_uid=&lt;cfqueryparam cfsqltype="cf_sql_other" value="#arguments.instanceUid#" null=#!isValid('guid',arguments.instanceUid)#/&gt;</w:t>
      </w:r>
      <w:r>
        <w:br/>
      </w:r>
      <w:r>
        <w:rPr>
          <w:rFonts w:ascii="Courier New" w:hAnsi="Courier New"/>
          <w:b w:val="0"/>
          <w:sz w:val="16"/>
        </w:rPr>
        <w:tab/>
        <w:tab/>
        <w:tab/>
        <w:t>AND s.specification_id=&lt;cfqueryparam cfsqltype="cf_sql_integer" value=#arguments.specificationId#/&gt;&lt;!--- access protection ---&gt;</w:t>
      </w:r>
      <w:r>
        <w:br/>
      </w:r>
      <w:r>
        <w:rPr>
          <w:rFonts w:ascii="Courier New" w:hAnsi="Courier New"/>
          <w:b w:val="0"/>
          <w:sz w:val="16"/>
        </w:rPr>
        <w:tab/>
        <w:tab/>
        <w:t>&lt;/cfquery&gt;</w:t>
        <w:tab/>
        <w:t>&lt;!--- *** правильнее при попытке доступа к чужому инстансу (НСД) выбрасывать 403, а тут будет 404, но так тоже делают, например, в gitea ---&gt;</w:t>
      </w:r>
      <w:r>
        <w:br/>
      </w:r>
      <w:r>
        <w:rPr>
          <w:rFonts w:ascii="Courier New" w:hAnsi="Courier New"/>
          <w:b w:val="0"/>
          <w:sz w:val="16"/>
        </w:rPr>
        <w:tab/>
        <w:tab/>
      </w:r>
      <w:r>
        <w:br/>
      </w:r>
      <w:r>
        <w:rPr>
          <w:rFonts w:ascii="Courier New" w:hAnsi="Courier New"/>
          <w:b w:val="0"/>
          <w:sz w:val="16"/>
        </w:rPr>
        <w:tab/>
        <w:tab/>
        <w:t>&lt;cfif local.qInstance.recordCount EQ 0&gt;</w:t>
      </w:r>
      <w:r>
        <w:br/>
      </w:r>
      <w:r>
        <w:rPr>
          <w:rFonts w:ascii="Courier New" w:hAnsi="Courier New"/>
          <w:b w:val="0"/>
          <w:sz w:val="16"/>
        </w:rPr>
        <w:tab/>
        <w:tab/>
        <w:tab/>
        <w:t>&lt;cfreturn representationOf("Instance not found or no permission to view").withStatus(404)/&gt;</w:t>
      </w:r>
      <w:r>
        <w:br/>
      </w:r>
      <w:r>
        <w:rPr>
          <w:rFonts w:ascii="Courier New" w:hAnsi="Courier New"/>
          <w:b w:val="0"/>
          <w:sz w:val="16"/>
        </w:rPr>
        <w:tab/>
        <w:tab/>
        <w:t xml:space="preserve">&lt;/cfif&gt; </w:t>
      </w:r>
      <w:r>
        <w:br/>
      </w:r>
      <w:r>
        <w:rPr>
          <w:rFonts w:ascii="Courier New" w:hAnsi="Courier New"/>
          <w:b w:val="0"/>
          <w:sz w:val="16"/>
        </w:rPr>
        <w:tab/>
        <w:tab/>
      </w:r>
      <w:r>
        <w:br/>
      </w:r>
      <w:r>
        <w:rPr>
          <w:rFonts w:ascii="Courier New" w:hAnsi="Courier New"/>
          <w:b w:val="0"/>
          <w:sz w:val="16"/>
        </w:rPr>
        <w:tab/>
        <w:tab/>
        <w:t>&lt;!--- instanceData?.suspended</w:t>
      </w:r>
      <w:r>
        <w:br/>
      </w:r>
      <w:r>
        <w:rPr>
          <w:rFonts w:ascii="Courier New" w:hAnsi="Courier New"/>
          <w:b w:val="0"/>
          <w:sz w:val="16"/>
        </w:rPr>
        <w:tab/>
        <w:tab/>
        <w:t>instanceData?.out?.monitoring?.allDashboards</w:t>
      </w:r>
      <w:r>
        <w:br/>
      </w:r>
      <w:r>
        <w:rPr>
          <w:rFonts w:ascii="Courier New" w:hAnsi="Courier New"/>
          <w:b w:val="0"/>
          <w:sz w:val="16"/>
        </w:rPr>
        <w:tab/>
        <w:tab/>
        <w:t xml:space="preserve">instanceData?.params </w:t>
      </w:r>
      <w:r>
        <w:br/>
      </w:r>
      <w:r>
        <w:rPr>
          <w:rFonts w:ascii="Courier New" w:hAnsi="Courier New"/>
          <w:b w:val="0"/>
          <w:sz w:val="16"/>
        </w:rPr>
        <w:tab/>
        <w:tab/>
        <w:t>instanceData?.out ---&gt;</w:t>
      </w:r>
      <w:r>
        <w:br/>
      </w:r>
      <w:r>
        <w:rPr>
          <w:rFonts w:ascii="Courier New" w:hAnsi="Courier New"/>
          <w:b w:val="0"/>
          <w:sz w:val="16"/>
        </w:rPr>
        <w:tab/>
        <w:tab/>
      </w:r>
      <w:r>
        <w:br/>
      </w:r>
      <w:r>
        <w:rPr>
          <w:rFonts w:ascii="Courier New" w:hAnsi="Courier New"/>
          <w:b w:val="0"/>
          <w:sz w:val="16"/>
        </w:rPr>
        <w:tab/>
        <w:tab/>
        <w:t>&lt;cfquery name="local.qCurrentState"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titleMapOut="local.currentStateTitleMap" lengthOut="local.fieldCount"&gt;</w:t>
      </w:r>
      <w:r>
        <w:br/>
      </w:r>
      <w:r>
        <w:rPr>
          <w:rFonts w:ascii="Courier New" w:hAnsi="Courier New"/>
          <w:b w:val="0"/>
          <w:sz w:val="16"/>
        </w:rPr>
        <w:tab/>
        <w:tab/>
        <w:tab/>
        <w:tab/>
        <w:t>&lt;m:field&gt;st.instance_state_uid::text as instance_state_uid&lt;/m:field&gt;</w:t>
      </w:r>
      <w:r>
        <w:br/>
      </w:r>
      <w:r>
        <w:rPr>
          <w:rFonts w:ascii="Courier New" w:hAnsi="Courier New"/>
          <w:b w:val="0"/>
          <w:sz w:val="16"/>
        </w:rPr>
        <w:tab/>
        <w:tab/>
        <w:tab/>
        <w:tab/>
        <w:t>&lt;m:field&gt;st.version&lt;/m:field&gt;</w:t>
      </w:r>
      <w:r>
        <w:br/>
      </w:r>
      <w:r>
        <w:rPr>
          <w:rFonts w:ascii="Courier New" w:hAnsi="Courier New"/>
          <w:b w:val="0"/>
          <w:sz w:val="16"/>
        </w:rPr>
        <w:tab/>
        <w:tab/>
        <w:tab/>
        <w:tab/>
        <w:t>&lt;m:field&gt;st.creator_id&lt;/m:field&gt;</w:t>
      </w:r>
      <w:r>
        <w:br/>
      </w:r>
      <w:r>
        <w:rPr>
          <w:rFonts w:ascii="Courier New" w:hAnsi="Courier New"/>
          <w:b w:val="0"/>
          <w:sz w:val="16"/>
        </w:rPr>
        <w:tab/>
        <w:tab/>
        <w:tab/>
        <w:tab/>
        <w:t>&lt;m:field&gt;to_char(st.dt_state, 'YYYY-MM-DD"T"HH24:MI:SS.FF3TZHTZM') as dt_state&lt;/m:field&gt;</w:t>
      </w:r>
      <w:r>
        <w:br/>
      </w:r>
      <w:r>
        <w:rPr>
          <w:rFonts w:ascii="Courier New" w:hAnsi="Courier New"/>
          <w:b w:val="0"/>
          <w:sz w:val="16"/>
        </w:rPr>
        <w:tab/>
        <w:tab/>
        <w:tab/>
        <w:tab/>
        <w:t>&lt;m:field formatter=#request.castToBool#&gt;st.is_test&lt;/m:field&gt;</w:t>
      </w:r>
      <w:r>
        <w:br/>
      </w:r>
      <w:r>
        <w:rPr>
          <w:rFonts w:ascii="Courier New" w:hAnsi="Courier New"/>
          <w:b w:val="0"/>
          <w:sz w:val="16"/>
        </w:rPr>
        <w:tab/>
        <w:tab/>
        <w:tab/>
        <w:tab/>
        <w:t>&lt;m:field&gt;st.instance_operation_uid::text as instance_operation_uid&lt;/m:field&gt;</w:t>
      </w:r>
      <w:r>
        <w:br/>
      </w:r>
      <w:r>
        <w:rPr>
          <w:rFonts w:ascii="Courier New" w:hAnsi="Courier New"/>
          <w:b w:val="0"/>
          <w:sz w:val="16"/>
        </w:rPr>
        <w:tab/>
        <w:tab/>
        <w:tab/>
        <w:tab/>
        <w:t>&lt;!--- &lt;m:field formatter=#function(x){return (deserializeJson(x))}#&gt;st.instance_data::text as instance_data&lt;/m:field&gt; ---&gt;</w:t>
        <w:tab/>
        <w:tab/>
        <w:tab/>
        <w:tab/>
      </w:r>
      <w:r>
        <w:br/>
      </w:r>
      <w:r>
        <w:rPr>
          <w:rFonts w:ascii="Courier New" w:hAnsi="Courier New"/>
          <w:b w:val="0"/>
          <w:sz w:val="16"/>
        </w:rPr>
        <w:tab/>
        <w:tab/>
        <w:tab/>
        <w:tab/>
        <w:t>&lt;m:field formatter=#function(x){return (deserializeJson(x))}#&gt;st.instance_data-&gt;&gt;'out' as out&lt;/m:field&gt;</w:t>
      </w:r>
      <w:r>
        <w:br/>
      </w:r>
      <w:r>
        <w:rPr>
          <w:rFonts w:ascii="Courier New" w:hAnsi="Courier New"/>
          <w:b w:val="0"/>
          <w:sz w:val="16"/>
        </w:rPr>
        <w:tab/>
        <w:tab/>
        <w:tab/>
        <w:tab/>
        <w:t>&lt;m:field formatter=#function(x){return (deserializeJson(x))}#&gt;st.instance_data-&gt;&gt;'params' as params&lt;/m:field&gt;</w:t>
      </w:r>
      <w:r>
        <w:br/>
      </w:r>
      <w:r>
        <w:rPr>
          <w:rFonts w:ascii="Courier New" w:hAnsi="Courier New"/>
          <w:b w:val="0"/>
          <w:sz w:val="16"/>
        </w:rPr>
        <w:tab/>
        <w:tab/>
        <w:tab/>
        <w:tab/>
        <w:t>&lt;m:field formatter=#function(x){return (deserializeJson(x))}#&gt;st.instance_data-&gt;&gt;'vault' as vault&lt;/m:field&gt;</w:t>
      </w:r>
      <w:r>
        <w:br/>
      </w:r>
      <w:r>
        <w:rPr>
          <w:rFonts w:ascii="Courier New" w:hAnsi="Courier New"/>
          <w:b w:val="0"/>
          <w:sz w:val="16"/>
        </w:rPr>
        <w:tab/>
        <w:tab/>
        <w:tab/>
        <w:tab/>
        <w:t>&lt;m:field formatter=#function(x){return (x GT 0)}#&gt;(st.instance_data-&gt;&gt;'isDeleted')::boolean as is_deleted&lt;/m:field&gt;</w:t>
      </w:r>
      <w:r>
        <w:br/>
      </w:r>
      <w:r>
        <w:rPr>
          <w:rFonts w:ascii="Courier New" w:hAnsi="Courier New"/>
          <w:b w:val="0"/>
          <w:sz w:val="16"/>
        </w:rPr>
        <w:tab/>
        <w:tab/>
        <w:tab/>
        <w:tab/>
        <w:t>&lt;m:field formatter=#function(x){return (x GT 0)}#&gt;(st.instance_data-&gt;&gt;'isSuspended')::boolean as is_suspended&lt;/m:field&gt;</w:t>
      </w:r>
      <w:r>
        <w:br/>
      </w:r>
      <w:r>
        <w:rPr>
          <w:rFonts w:ascii="Courier New" w:hAnsi="Courier New"/>
          <w:b w:val="0"/>
          <w:sz w:val="16"/>
        </w:rPr>
        <w:tab/>
        <w:tab/>
        <w:tab/>
        <w:t>&lt;/m:field_set&gt;</w:t>
        <w:tab/>
      </w:r>
      <w:r>
        <w:br/>
      </w:r>
      <w:r>
        <w:rPr>
          <w:rFonts w:ascii="Courier New" w:hAnsi="Courier New"/>
          <w:b w:val="0"/>
          <w:sz w:val="16"/>
        </w:rPr>
        <w:tab/>
        <w:tab/>
        <w:tab/>
        <w:t>from instance_state st</w:t>
      </w:r>
      <w:r>
        <w:br/>
      </w:r>
      <w:r>
        <w:rPr>
          <w:rFonts w:ascii="Courier New" w:hAnsi="Courier New"/>
          <w:b w:val="0"/>
          <w:sz w:val="16"/>
        </w:rPr>
        <w:tab/>
        <w:tab/>
        <w:tab/>
        <w:t>where st.instance_uid=&lt;cfqueryparam cfsqltype="cf_sql_other" value="#local.qInstance.instance_uid#" null=#!isValid('guid',local.qInstance.instance_uid)#/&gt;</w:t>
      </w:r>
      <w:r>
        <w:br/>
      </w:r>
      <w:r>
        <w:rPr>
          <w:rFonts w:ascii="Courier New" w:hAnsi="Courier New"/>
          <w:b w:val="0"/>
          <w:sz w:val="16"/>
        </w:rPr>
        <w:tab/>
        <w:tab/>
        <w:tab/>
        <w:t>order by st.version desc</w:t>
      </w:r>
      <w:r>
        <w:br/>
      </w:r>
      <w:r>
        <w:rPr>
          <w:rFonts w:ascii="Courier New" w:hAnsi="Courier New"/>
          <w:b w:val="0"/>
          <w:sz w:val="16"/>
        </w:rPr>
        <w:tab/>
        <w:tab/>
        <w:tab/>
        <w:t>limit 1</w:t>
      </w:r>
      <w:r>
        <w:br/>
      </w:r>
      <w:r>
        <w:rPr>
          <w:rFonts w:ascii="Courier New" w:hAnsi="Courier New"/>
          <w:b w:val="0"/>
          <w:sz w:val="16"/>
        </w:rPr>
        <w:tab/>
        <w:tab/>
        <w:t>&lt;/cfquery&gt;&lt;!--- берем local.qInstance.instance_uid ради изоляции (access protection) ---&gt;</w:t>
      </w:r>
      <w:r>
        <w:br/>
      </w:r>
      <w:r>
        <w:rPr>
          <w:rFonts w:ascii="Courier New" w:hAnsi="Courier New"/>
          <w:b w:val="0"/>
          <w:sz w:val="16"/>
        </w:rPr>
        <w:tab/>
        <w:tab/>
      </w:r>
      <w:r>
        <w:br/>
      </w:r>
      <w:r>
        <w:rPr>
          <w:rFonts w:ascii="Courier New" w:hAnsi="Courier New"/>
          <w:b w:val="0"/>
          <w:sz w:val="16"/>
        </w:rPr>
        <w:tab/>
        <w:t xml:space="preserve"> </w:t>
      </w:r>
      <w:r>
        <w:br/>
      </w:r>
      <w:r>
        <w:rPr>
          <w:rFonts w:ascii="Courier New" w:hAnsi="Courier New"/>
          <w:b w:val="0"/>
          <w:sz w:val="16"/>
        </w:rPr>
        <w:tab/>
        <w:tab/>
        <w:t>&lt;cfset local.isCreated = (local.qCurrentState.recordCount GT 0)/&gt;</w:t>
      </w:r>
      <w:r>
        <w:br/>
      </w:r>
      <w:r>
        <w:rPr>
          <w:rFonts w:ascii="Courier New" w:hAnsi="Courier New"/>
          <w:b w:val="0"/>
          <w:sz w:val="16"/>
        </w:rPr>
        <w:tab/>
        <w:tab/>
        <w:t>&lt;cfset local.isDeleted = (local.qCurrentState.is_deleted GT 0)/&gt;</w:t>
      </w:r>
      <w:r>
        <w:br/>
      </w:r>
      <w:r>
        <w:rPr>
          <w:rFonts w:ascii="Courier New" w:hAnsi="Courier New"/>
          <w:b w:val="0"/>
          <w:sz w:val="16"/>
        </w:rPr>
        <w:tab/>
        <w:tab/>
      </w:r>
      <w:r>
        <w:br/>
      </w:r>
      <w:r>
        <w:rPr>
          <w:rFonts w:ascii="Courier New" w:hAnsi="Courier New"/>
          <w:b w:val="0"/>
          <w:sz w:val="16"/>
        </w:rPr>
        <w:tab/>
        <w:tab/>
        <w:t>&lt;!--- &lt;cfdump var=#local.qInstance#/&gt;&lt;cfabort/&gt; ---&gt;</w:t>
      </w:r>
      <w:r>
        <w:br/>
      </w:r>
      <w:r>
        <w:rPr>
          <w:rFonts w:ascii="Courier New" w:hAnsi="Courier New"/>
          <w:b w:val="0"/>
          <w:sz w:val="16"/>
        </w:rPr>
        <w:tab/>
        <w:tab/>
      </w:r>
      <w:r>
        <w:br/>
      </w:r>
      <w:r>
        <w:rPr>
          <w:rFonts w:ascii="Courier New" w:hAnsi="Courier New"/>
          <w:b w:val="0"/>
          <w:sz w:val="16"/>
        </w:rPr>
        <w:tab/>
        <w:tab/>
        <w:t>&lt;!--- операция, создавшая текущее состояние ---&gt;</w:t>
      </w:r>
      <w:r>
        <w:br/>
      </w:r>
      <w:r>
        <w:rPr>
          <w:rFonts w:ascii="Courier New" w:hAnsi="Courier New"/>
          <w:b w:val="0"/>
          <w:sz w:val="16"/>
        </w:rPr>
        <w:tab/>
        <w:tab/>
        <w:t>&lt;!--- *** странноватый селект ---&gt;</w:t>
      </w:r>
      <w:r>
        <w:br/>
      </w:r>
      <w:r>
        <w:rPr>
          <w:rFonts w:ascii="Courier New" w:hAnsi="Courier New"/>
          <w:b w:val="0"/>
          <w:sz w:val="16"/>
        </w:rPr>
        <w:tab/>
        <w:tab/>
        <w:t>&lt;cfquery name="local.qOperation"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titleMapOut="local.operationTitleMap" lengthOut="local.fieldCount"&gt;</w:t>
      </w:r>
      <w:r>
        <w:br/>
      </w:r>
      <w:r>
        <w:rPr>
          <w:rFonts w:ascii="Courier New" w:hAnsi="Courier New"/>
          <w:b w:val="0"/>
          <w:sz w:val="16"/>
        </w:rPr>
        <w:tab/>
        <w:tab/>
        <w:tab/>
        <w:tab/>
        <w:t>&lt;m:field&gt;o.instance_operation_uid::text as instance_operation_uid&lt;/m:field&gt;</w:t>
      </w:r>
      <w:r>
        <w:br/>
      </w:r>
      <w:r>
        <w:rPr>
          <w:rFonts w:ascii="Courier New" w:hAnsi="Courier New"/>
          <w:b w:val="0"/>
          <w:sz w:val="16"/>
        </w:rPr>
        <w:tab/>
        <w:tab/>
        <w:tab/>
        <w:tab/>
        <w:t>&lt;m:field&gt;status.instance_state_uid::text as instance_state_uid&lt;/m:field&gt;</w:t>
      </w:r>
      <w:r>
        <w:br/>
      </w:r>
      <w:r>
        <w:rPr>
          <w:rFonts w:ascii="Courier New" w:hAnsi="Courier New"/>
          <w:b w:val="0"/>
          <w:sz w:val="16"/>
        </w:rPr>
        <w:tab/>
        <w:tab/>
        <w:tab/>
        <w:tab/>
        <w:t>&lt;m:field&gt;status.version as state_version&lt;/m:field&gt;</w:t>
      </w:r>
      <w:r>
        <w:br/>
      </w:r>
      <w:r>
        <w:rPr>
          <w:rFonts w:ascii="Courier New" w:hAnsi="Courier New"/>
          <w:b w:val="0"/>
          <w:sz w:val="16"/>
        </w:rPr>
        <w:tab/>
        <w:tab/>
        <w:tab/>
        <w:tab/>
        <w:t>&lt;m:field&gt;o.operation&lt;/m:field&gt;</w:t>
      </w:r>
      <w:r>
        <w:br/>
      </w:r>
      <w:r>
        <w:rPr>
          <w:rFonts w:ascii="Courier New" w:hAnsi="Courier New"/>
          <w:b w:val="0"/>
          <w:sz w:val="16"/>
        </w:rPr>
        <w:tab/>
        <w:tab/>
        <w:tab/>
        <w:tab/>
        <w:t>&lt;m:field&gt;o.resource_realm_id&lt;/m:field&gt;</w:t>
      </w:r>
      <w:r>
        <w:br/>
      </w:r>
      <w:r>
        <w:rPr>
          <w:rFonts w:ascii="Courier New" w:hAnsi="Courier New"/>
          <w:b w:val="0"/>
          <w:sz w:val="16"/>
        </w:rPr>
        <w:tab/>
        <w:tab/>
        <w:tab/>
        <w:tab/>
        <w:t>&lt;m:field&gt;r.resource_realm&lt;/m:field&gt;</w:t>
      </w:r>
      <w:r>
        <w:br/>
      </w:r>
      <w:r>
        <w:rPr>
          <w:rFonts w:ascii="Courier New" w:hAnsi="Courier New"/>
          <w:b w:val="0"/>
          <w:sz w:val="16"/>
        </w:rPr>
        <w:tab/>
        <w:tab/>
        <w:tab/>
        <w:tab/>
        <w:t>&lt;m:field&gt;to_char(o.dt_submit, 'YYYY-MM-DD"T"HH24:MI:SS.FF3TZHTZM') as dt_submit&lt;/m:field&gt;</w:t>
      </w:r>
      <w:r>
        <w:br/>
      </w:r>
      <w:r>
        <w:rPr>
          <w:rFonts w:ascii="Courier New" w:hAnsi="Courier New"/>
          <w:b w:val="0"/>
          <w:sz w:val="16"/>
        </w:rPr>
        <w:tab/>
        <w:tab/>
        <w:tab/>
        <w:tab/>
        <w:t>&lt;m:field&gt;o.submit_result&lt;/m:field&gt;</w:t>
      </w:r>
      <w:r>
        <w:br/>
      </w:r>
      <w:r>
        <w:rPr>
          <w:rFonts w:ascii="Courier New" w:hAnsi="Courier New"/>
          <w:b w:val="0"/>
          <w:sz w:val="16"/>
        </w:rPr>
        <w:tab/>
        <w:tab/>
        <w:tab/>
        <w:tab/>
        <w:t>&lt;m:field&gt;to_char(o.dt_start, 'YYYY-MM-DD"T"HH24:MI:SS.FF3TZHTZM') as dt_start&lt;/m:field&gt;</w:t>
      </w:r>
      <w:r>
        <w:br/>
      </w:r>
      <w:r>
        <w:rPr>
          <w:rFonts w:ascii="Courier New" w:hAnsi="Courier New"/>
          <w:b w:val="0"/>
          <w:sz w:val="16"/>
        </w:rPr>
        <w:tab/>
        <w:tab/>
        <w:tab/>
        <w:tab/>
        <w:t>&lt;m:field&gt;to_char(o.dt_finish, 'YYYY-MM-DD"T"HH24:MI:SS.FF3TZHTZM') as dt_finish&lt;/m:field&gt;</w:t>
      </w:r>
      <w:r>
        <w:br/>
      </w:r>
      <w:r>
        <w:rPr>
          <w:rFonts w:ascii="Courier New" w:hAnsi="Courier New"/>
          <w:b w:val="0"/>
          <w:sz w:val="16"/>
        </w:rPr>
        <w:tab/>
        <w:tab/>
        <w:tab/>
        <w:tab/>
        <w:t>&lt;m:field&gt;extract('epoch' from coalesce(o.dt_finish,CURRENT_TIMESTAMP)- o.dt_start) as duration&lt;/m:field&gt;</w:t>
      </w:r>
      <w:r>
        <w:br/>
      </w:r>
      <w:r>
        <w:rPr>
          <w:rFonts w:ascii="Courier New" w:hAnsi="Courier New"/>
          <w:b w:val="0"/>
          <w:sz w:val="16"/>
        </w:rPr>
        <w:tab/>
        <w:tab/>
        <w:tab/>
        <w:tab/>
        <w:t>&lt;m:field&gt;round(extract('epoch' from CURRENT_TIMESTAMP - coalesce(o.dt_finish,CURRENT_TIMESTAMP)),1) as seconds_passed&lt;/m:field&gt;</w:t>
      </w:r>
      <w:r>
        <w:br/>
      </w:r>
      <w:r>
        <w:rPr>
          <w:rFonts w:ascii="Courier New" w:hAnsi="Courier New"/>
          <w:b w:val="0"/>
          <w:sz w:val="16"/>
        </w:rPr>
        <w:tab/>
        <w:tab/>
        <w:tab/>
        <w:tab/>
        <w:t>&lt;m:field formatter=#request.castToBool#&gt;o.is_successful&lt;/m:field&gt;</w:t>
      </w:r>
      <w:r>
        <w:br/>
      </w:r>
      <w:r>
        <w:rPr>
          <w:rFonts w:ascii="Courier New" w:hAnsi="Courier New"/>
          <w:b w:val="0"/>
          <w:sz w:val="16"/>
        </w:rPr>
        <w:tab/>
        <w:tab/>
        <w:tab/>
        <w:tab/>
        <w:t>&lt;m:field title="dt_created"&gt;to_char(o.dt_created, 'YYYY-MM-DD"T"HH24:MI:SS.FF3TZHTZM') as dt_created&lt;/m:field&gt;</w:t>
      </w:r>
      <w:r>
        <w:br/>
      </w:r>
      <w:r>
        <w:rPr>
          <w:rFonts w:ascii="Courier New" w:hAnsi="Courier New"/>
          <w:b w:val="0"/>
          <w:sz w:val="16"/>
        </w:rPr>
        <w:tab/>
        <w:tab/>
        <w:tab/>
        <w:tab/>
        <w:t>&lt;m:field&gt;o.error_log&lt;/m:field&gt;</w:t>
      </w:r>
      <w:r>
        <w:br/>
      </w:r>
      <w:r>
        <w:rPr>
          <w:rFonts w:ascii="Courier New" w:hAnsi="Courier New"/>
          <w:b w:val="0"/>
          <w:sz w:val="16"/>
        </w:rPr>
        <w:tab/>
        <w:tab/>
        <w:tab/>
        <w:tab/>
        <w:t>&lt;m:field&gt;o.note&lt;/m:field&gt;</w:t>
      </w:r>
      <w:r>
        <w:br/>
      </w:r>
      <w:r>
        <w:rPr>
          <w:rFonts w:ascii="Courier New" w:hAnsi="Courier New"/>
          <w:b w:val="0"/>
          <w:sz w:val="16"/>
        </w:rPr>
        <w:tab/>
        <w:tab/>
        <w:tab/>
        <w:tab/>
        <w:t>&lt;m:field&gt;u.login as updater_login&lt;/m:field&gt;</w:t>
      </w:r>
      <w:r>
        <w:br/>
      </w:r>
      <w:r>
        <w:rPr>
          <w:rFonts w:ascii="Courier New" w:hAnsi="Courier New"/>
          <w:b w:val="0"/>
          <w:sz w:val="16"/>
        </w:rPr>
        <w:tab/>
        <w:tab/>
        <w:tab/>
        <w:tab/>
        <w:t>&lt;m:field&gt;u.shortname as updater_shortname&lt;/m:field&gt;</w:t>
      </w:r>
      <w:r>
        <w:br/>
      </w:r>
      <w:r>
        <w:rPr>
          <w:rFonts w:ascii="Courier New" w:hAnsi="Courier New"/>
          <w:b w:val="0"/>
          <w:sz w:val="16"/>
        </w:rPr>
        <w:tab/>
        <w:tab/>
        <w:tab/>
        <w:tab/>
        <w:t>&lt;m:field formatter=#request.castToBool#&gt;coalesce((o.dt_start IS NOT NULL AND o.dt_finish IS NULL AND o.submit_result='201'),false) as is_in_progress&lt;/m:field&gt;</w:t>
      </w:r>
      <w:r>
        <w:br/>
      </w:r>
      <w:r>
        <w:rPr>
          <w:rFonts w:ascii="Courier New" w:hAnsi="Courier New"/>
          <w:b w:val="0"/>
          <w:sz w:val="16"/>
        </w:rPr>
        <w:tab/>
        <w:tab/>
        <w:tab/>
        <w:tab/>
        <w:t>&lt;m:field formatter=#request.castToBool#&gt;coalesce((o.dt_start IS NULL AND o.submit_result='201'),false) as is_pending&lt;/m:field&gt;</w:t>
      </w:r>
      <w:r>
        <w:br/>
      </w:r>
      <w:r>
        <w:rPr>
          <w:rFonts w:ascii="Courier New" w:hAnsi="Courier New"/>
          <w:b w:val="0"/>
          <w:sz w:val="16"/>
        </w:rPr>
        <w:tab/>
        <w:tab/>
        <w:tab/>
        <w:t>&lt;/m:field_set&gt;</w:t>
        <w:tab/>
      </w:r>
      <w:r>
        <w:br/>
      </w:r>
      <w:r>
        <w:rPr>
          <w:rFonts w:ascii="Courier New" w:hAnsi="Courier New"/>
          <w:b w:val="0"/>
          <w:sz w:val="16"/>
        </w:rPr>
        <w:tab/>
        <w:tab/>
        <w:tab/>
        <w:t>from instance_operation o</w:t>
      </w:r>
      <w:r>
        <w:br/>
      </w:r>
      <w:r>
        <w:rPr>
          <w:rFonts w:ascii="Courier New" w:hAnsi="Courier New"/>
          <w:b w:val="0"/>
          <w:sz w:val="16"/>
        </w:rPr>
        <w:tab/>
        <w:tab/>
        <w:tab/>
        <w:t>left outer join usr u on (o.updater_id=u.usr_id)</w:t>
      </w:r>
      <w:r>
        <w:br/>
      </w:r>
      <w:r>
        <w:rPr>
          <w:rFonts w:ascii="Courier New" w:hAnsi="Courier New"/>
          <w:b w:val="0"/>
          <w:sz w:val="16"/>
        </w:rPr>
        <w:tab/>
        <w:tab/>
        <w:tab/>
        <w:t>left outer join resource_realm r on o.resource_realm_id=r.resource_realm_id</w:t>
      </w:r>
      <w:r>
        <w:br/>
      </w:r>
      <w:r>
        <w:rPr>
          <w:rFonts w:ascii="Courier New" w:hAnsi="Courier New"/>
          <w:b w:val="0"/>
          <w:sz w:val="16"/>
        </w:rPr>
        <w:tab/>
        <w:tab/>
        <w:tab/>
        <w:t>left outer join (select instance_operation_uid, max(version) as version from instance_state</w:t>
      </w:r>
      <w:r>
        <w:br/>
      </w:r>
      <w:r>
        <w:rPr>
          <w:rFonts w:ascii="Courier New" w:hAnsi="Courier New"/>
          <w:b w:val="0"/>
          <w:sz w:val="16"/>
        </w:rPr>
        <w:tab/>
        <w:tab/>
        <w:tab/>
        <w:t>group by instance_operation_uid) sts on (o.instance_operation_uid=sts.instance_operation_uid)</w:t>
      </w:r>
      <w:r>
        <w:br/>
      </w:r>
      <w:r>
        <w:rPr>
          <w:rFonts w:ascii="Courier New" w:hAnsi="Courier New"/>
          <w:b w:val="0"/>
          <w:sz w:val="16"/>
        </w:rPr>
        <w:tab/>
        <w:tab/>
        <w:tab/>
        <w:t>left outer join instance_state status on (sts.instance_operation_uid=status.instance_operation_uid AND sts.version=status.version)</w:t>
      </w:r>
      <w:r>
        <w:br/>
      </w:r>
      <w:r>
        <w:rPr>
          <w:rFonts w:ascii="Courier New" w:hAnsi="Courier New"/>
          <w:b w:val="0"/>
          <w:sz w:val="16"/>
        </w:rPr>
        <w:tab/>
        <w:tab/>
        <w:tab/>
        <w:t>where o.instance_uid=&lt;cfqueryparam cfsqltype="cf_sql_other" value="#local.qInstance.instance_uid#" null=#!isValid('guid',local.qInstance.instance_uid)#/&gt;</w:t>
      </w:r>
      <w:r>
        <w:br/>
      </w:r>
      <w:r>
        <w:rPr>
          <w:rFonts w:ascii="Courier New" w:hAnsi="Courier New"/>
          <w:b w:val="0"/>
          <w:sz w:val="16"/>
        </w:rPr>
        <w:tab/>
        <w:tab/>
        <w:tab/>
        <w:t>--order by status.version desc</w:t>
      </w:r>
      <w:r>
        <w:br/>
      </w:r>
      <w:r>
        <w:rPr>
          <w:rFonts w:ascii="Courier New" w:hAnsi="Courier New"/>
          <w:b w:val="0"/>
          <w:sz w:val="16"/>
        </w:rPr>
        <w:tab/>
        <w:tab/>
        <w:tab/>
        <w:t>order by o.dt_created desc</w:t>
      </w:r>
      <w:r>
        <w:br/>
      </w:r>
      <w:r>
        <w:rPr>
          <w:rFonts w:ascii="Courier New" w:hAnsi="Courier New"/>
          <w:b w:val="0"/>
          <w:sz w:val="16"/>
        </w:rPr>
        <w:tab/>
        <w:tab/>
        <w:t>&lt;/cfquery&gt;</w:t>
      </w:r>
      <w:r>
        <w:br/>
      </w:r>
      <w:r>
        <w:rPr>
          <w:rFonts w:ascii="Courier New" w:hAnsi="Courier New"/>
          <w:b w:val="0"/>
          <w:sz w:val="16"/>
        </w:rPr>
        <w:tab/>
        <w:tab/>
        <w:t>&lt;!--- *** А тут у нас не получится, что только операции с состояниями? Или в неправильном порядке? ---&gt;</w:t>
      </w:r>
      <w:r>
        <w:br/>
      </w:r>
      <w:r>
        <w:rPr>
          <w:rFonts w:ascii="Courier New" w:hAnsi="Courier New"/>
          <w:b w:val="0"/>
          <w:sz w:val="16"/>
        </w:rPr>
        <w:tab/>
        <w:tab/>
        <w:t>&lt;!--- ?Добавить параметры к операции ---&gt;</w:t>
      </w:r>
      <w:r>
        <w:br/>
      </w:r>
      <w:r>
        <w:rPr>
          <w:rFonts w:ascii="Courier New" w:hAnsi="Courier New"/>
          <w:b w:val="0"/>
          <w:sz w:val="16"/>
        </w:rPr>
        <w:tab/>
        <w:tab/>
        <w:t>&lt;!--- Разобраться в отличии текущей от последней. Может, нужна только одна? ---&gt;</w:t>
      </w:r>
      <w:r>
        <w:br/>
      </w:r>
      <w:r>
        <w:rPr>
          <w:rFonts w:ascii="Courier New" w:hAnsi="Courier New"/>
          <w:b w:val="0"/>
          <w:sz w:val="16"/>
        </w:rPr>
        <w:tab/>
        <w:tab/>
      </w:r>
      <w:r>
        <w:br/>
      </w:r>
      <w:r>
        <w:rPr>
          <w:rFonts w:ascii="Courier New" w:hAnsi="Courier New"/>
          <w:b w:val="0"/>
          <w:sz w:val="16"/>
        </w:rPr>
        <w:tab/>
        <w:tab/>
        <w:t>&lt;!--- &lt;d:field title="Операция"&gt;(select operation from instance_state st join instance_operation io on (st.instance_operation_uid=io.instance_operation_uid) where st.instance_uid=e.instance_uid order by version desc limit 1) as operation&lt;/d:field&gt;</w:t>
      </w:r>
      <w:r>
        <w:br/>
      </w:r>
      <w:r>
        <w:rPr>
          <w:rFonts w:ascii="Courier New" w:hAnsi="Courier New"/>
          <w:b w:val="0"/>
          <w:sz w:val="16"/>
        </w:rPr>
        <w:tab/>
        <w:tab/>
        <w:t>&lt;!--- текущая операция. Она еще не создала стейта и не завершена ---&gt;</w:t>
      </w:r>
      <w:r>
        <w:br/>
      </w:r>
      <w:r>
        <w:rPr>
          <w:rFonts w:ascii="Courier New" w:hAnsi="Courier New"/>
          <w:b w:val="0"/>
          <w:sz w:val="16"/>
        </w:rPr>
        <w:tab/>
        <w:tab/>
        <w:t>&lt;d:field title="Текущая операция"&gt;(select io.operation from instance_operation io where io.instance_uid=e.instance_uid order by dt_submit desc limit 1) as current_operation&lt;/d:field&gt;</w:t>
        <w:tab/>
        <w:t xml:space="preserve"> ---&gt;</w:t>
      </w:r>
      <w:r>
        <w:br/>
      </w:r>
      <w:r>
        <w:rPr>
          <w:rFonts w:ascii="Courier New" w:hAnsi="Courier New"/>
          <w:b w:val="0"/>
          <w:sz w:val="16"/>
        </w:rPr>
        <w:tab/>
        <w:tab/>
      </w:r>
      <w:r>
        <w:br/>
      </w:r>
      <w:r>
        <w:rPr>
          <w:rFonts w:ascii="Courier New" w:hAnsi="Courier New"/>
          <w:b w:val="0"/>
          <w:sz w:val="16"/>
        </w:rPr>
        <w:tab/>
        <w:tab/>
        <w:t>&lt;!--- *** Отработать блокировку ---&gt;</w:t>
      </w:r>
      <w:r>
        <w:br/>
      </w:r>
      <w:r>
        <w:rPr>
          <w:rFonts w:ascii="Courier New" w:hAnsi="Courier New"/>
          <w:b w:val="0"/>
          <w:sz w:val="16"/>
        </w:rPr>
        <w:tab/>
        <w:tab/>
        <w:t>&lt;cfquery name="local.qAvailableOperation"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titleMapOut="local.availableOperationTitleMap" lengthOut="local.fieldCount"&gt;</w:t>
      </w:r>
      <w:r>
        <w:br/>
      </w:r>
      <w:r>
        <w:rPr>
          <w:rFonts w:ascii="Courier New" w:hAnsi="Courier New"/>
          <w:b w:val="0"/>
          <w:sz w:val="16"/>
        </w:rPr>
        <w:tab/>
        <w:tab/>
        <w:tab/>
        <w:tab/>
        <w:t>&lt;m:field&gt;so.svc_operation_id&lt;/m:field&gt;</w:t>
      </w:r>
      <w:r>
        <w:br/>
      </w:r>
      <w:r>
        <w:rPr>
          <w:rFonts w:ascii="Courier New" w:hAnsi="Courier New"/>
          <w:b w:val="0"/>
          <w:sz w:val="16"/>
        </w:rPr>
        <w:tab/>
        <w:tab/>
        <w:tab/>
        <w:tab/>
        <w:t>&lt;m:field&gt;so.operation&lt;/m:field&gt;</w:t>
      </w:r>
      <w:r>
        <w:br/>
      </w:r>
      <w:r>
        <w:rPr>
          <w:rFonts w:ascii="Courier New" w:hAnsi="Courier New"/>
          <w:b w:val="0"/>
          <w:sz w:val="16"/>
        </w:rPr>
        <w:tab/>
        <w:tab/>
        <w:tab/>
        <w:tab/>
        <w:t>&lt;m:field&gt;</w:t>
      </w:r>
      <w:r>
        <w:br/>
      </w:r>
      <w:r>
        <w:rPr>
          <w:rFonts w:ascii="Courier New" w:hAnsi="Courier New"/>
          <w:b w:val="0"/>
          <w:sz w:val="16"/>
        </w:rPr>
        <w:tab/>
        <w:tab/>
        <w:tab/>
        <w:tab/>
        <w:tab/>
        <w:t>(select instance_operation_uid::text</w:t>
      </w:r>
      <w:r>
        <w:br/>
      </w:r>
      <w:r>
        <w:rPr>
          <w:rFonts w:ascii="Courier New" w:hAnsi="Courier New"/>
          <w:b w:val="0"/>
          <w:sz w:val="16"/>
        </w:rPr>
        <w:tab/>
        <w:tab/>
        <w:tab/>
        <w:tab/>
        <w:tab/>
        <w:t xml:space="preserve">from instance_operation io </w:t>
      </w:r>
      <w:r>
        <w:br/>
      </w:r>
      <w:r>
        <w:rPr>
          <w:rFonts w:ascii="Courier New" w:hAnsi="Courier New"/>
          <w:b w:val="0"/>
          <w:sz w:val="16"/>
        </w:rPr>
        <w:tab/>
        <w:tab/>
        <w:tab/>
        <w:tab/>
        <w:tab/>
        <w:t>where io.instance_uid=&lt;cfqueryparam cfsqltype="cf_sql_other" value="#local.qInstance.instance_uid#" null=#!isValid('guid',local.qInstance.instance_uid)#/&gt;</w:t>
      </w:r>
      <w:r>
        <w:br/>
      </w:r>
      <w:r>
        <w:rPr>
          <w:rFonts w:ascii="Courier New" w:hAnsi="Courier New"/>
          <w:b w:val="0"/>
          <w:sz w:val="16"/>
        </w:rPr>
        <w:tab/>
        <w:tab/>
        <w:tab/>
        <w:tab/>
        <w:tab/>
        <w:t>AND io.operation=so.operation AND io.dt_submit IS NULL</w:t>
      </w:r>
      <w:r>
        <w:br/>
      </w:r>
      <w:r>
        <w:rPr>
          <w:rFonts w:ascii="Courier New" w:hAnsi="Courier New"/>
          <w:b w:val="0"/>
          <w:sz w:val="16"/>
        </w:rPr>
        <w:tab/>
        <w:tab/>
        <w:tab/>
        <w:tab/>
        <w:tab/>
        <w:t>order by io.dt_created desc</w:t>
      </w:r>
      <w:r>
        <w:br/>
      </w:r>
      <w:r>
        <w:rPr>
          <w:rFonts w:ascii="Courier New" w:hAnsi="Courier New"/>
          <w:b w:val="0"/>
          <w:sz w:val="16"/>
        </w:rPr>
        <w:tab/>
        <w:tab/>
        <w:tab/>
        <w:tab/>
        <w:tab/>
        <w:t>limit 1</w:t>
      </w:r>
      <w:r>
        <w:br/>
      </w:r>
      <w:r>
        <w:rPr>
          <w:rFonts w:ascii="Courier New" w:hAnsi="Courier New"/>
          <w:b w:val="0"/>
          <w:sz w:val="16"/>
        </w:rPr>
        <w:tab/>
        <w:tab/>
        <w:tab/>
        <w:tab/>
        <w:tab/>
        <w:t>)as instance_operation_uid</w:t>
      </w:r>
      <w:r>
        <w:br/>
      </w:r>
      <w:r>
        <w:rPr>
          <w:rFonts w:ascii="Courier New" w:hAnsi="Courier New"/>
          <w:b w:val="0"/>
          <w:sz w:val="16"/>
        </w:rPr>
        <w:tab/>
        <w:tab/>
        <w:tab/>
        <w:tab/>
        <w:t>&lt;/m:field&gt;</w:t>
      </w:r>
      <w:r>
        <w:br/>
      </w:r>
      <w:r>
        <w:rPr>
          <w:rFonts w:ascii="Courier New" w:hAnsi="Courier New"/>
          <w:b w:val="0"/>
          <w:sz w:val="16"/>
        </w:rPr>
        <w:tab/>
        <w:tab/>
        <w:tab/>
        <w:t>&lt;/m:field_set&gt;</w:t>
        <w:tab/>
      </w:r>
      <w:r>
        <w:br/>
      </w:r>
      <w:r>
        <w:rPr>
          <w:rFonts w:ascii="Courier New" w:hAnsi="Courier New"/>
          <w:b w:val="0"/>
          <w:sz w:val="16"/>
        </w:rPr>
        <w:tab/>
        <w:tab/>
        <w:tab/>
        <w:t>from svc_operation so</w:t>
      </w:r>
      <w:r>
        <w:br/>
      </w:r>
      <w:r>
        <w:rPr>
          <w:rFonts w:ascii="Courier New" w:hAnsi="Courier New"/>
          <w:b w:val="0"/>
          <w:sz w:val="16"/>
        </w:rPr>
        <w:tab/>
        <w:tab/>
        <w:tab/>
        <w:t>where so.svc_id=&lt;cfqueryparam cfsqltype="cf_sql_integer" value="#local.qInstance.service_id#" null=#!isValid('integer',local.qInstance.service_id)#/&gt;</w:t>
      </w:r>
      <w:r>
        <w:br/>
      </w:r>
      <w:r>
        <w:rPr>
          <w:rFonts w:ascii="Courier New" w:hAnsi="Courier New"/>
          <w:b w:val="0"/>
          <w:sz w:val="16"/>
        </w:rPr>
        <w:tab/>
        <w:tab/>
        <w:tab/>
        <w:t>&lt;cfif local.isCreated&gt;</w:t>
      </w:r>
      <w:r>
        <w:br/>
      </w:r>
      <w:r>
        <w:rPr>
          <w:rFonts w:ascii="Courier New" w:hAnsi="Courier New"/>
          <w:b w:val="0"/>
          <w:sz w:val="16"/>
        </w:rPr>
        <w:tab/>
        <w:tab/>
        <w:tab/>
        <w:t>AND NOT so.operation='create'</w:t>
      </w:r>
      <w:r>
        <w:br/>
      </w:r>
      <w:r>
        <w:rPr>
          <w:rFonts w:ascii="Courier New" w:hAnsi="Courier New"/>
          <w:b w:val="0"/>
          <w:sz w:val="16"/>
        </w:rPr>
        <w:tab/>
        <w:tab/>
        <w:tab/>
        <w:t>&lt;cfelse&gt;</w:t>
      </w:r>
      <w:r>
        <w:br/>
      </w:r>
      <w:r>
        <w:rPr>
          <w:rFonts w:ascii="Courier New" w:hAnsi="Courier New"/>
          <w:b w:val="0"/>
          <w:sz w:val="16"/>
        </w:rPr>
        <w:tab/>
        <w:tab/>
        <w:tab/>
        <w:t>AND so.operation='create'</w:t>
      </w:r>
      <w:r>
        <w:br/>
      </w:r>
      <w:r>
        <w:rPr>
          <w:rFonts w:ascii="Courier New" w:hAnsi="Courier New"/>
          <w:b w:val="0"/>
          <w:sz w:val="16"/>
        </w:rPr>
        <w:tab/>
        <w:tab/>
        <w:tab/>
        <w:t>&lt;/cfif&gt;</w:t>
      </w:r>
      <w:r>
        <w:br/>
      </w:r>
      <w:r>
        <w:rPr>
          <w:rFonts w:ascii="Courier New" w:hAnsi="Courier New"/>
          <w:b w:val="0"/>
          <w:sz w:val="16"/>
        </w:rPr>
        <w:tab/>
        <w:tab/>
        <w:tab/>
        <w:t>&lt;cfif local.isDeleted&gt;</w:t>
      </w:r>
      <w:r>
        <w:br/>
      </w:r>
      <w:r>
        <w:rPr>
          <w:rFonts w:ascii="Courier New" w:hAnsi="Courier New"/>
          <w:b w:val="0"/>
          <w:sz w:val="16"/>
        </w:rPr>
        <w:tab/>
        <w:tab/>
        <w:tab/>
        <w:t>AND 1=0</w:t>
      </w:r>
      <w:r>
        <w:br/>
      </w:r>
      <w:r>
        <w:rPr>
          <w:rFonts w:ascii="Courier New" w:hAnsi="Courier New"/>
          <w:b w:val="0"/>
          <w:sz w:val="16"/>
        </w:rPr>
        <w:tab/>
        <w:tab/>
        <w:tab/>
        <w:t>&lt;/cfif&gt;</w:t>
      </w:r>
      <w:r>
        <w:br/>
      </w:r>
      <w:r>
        <w:rPr>
          <w:rFonts w:ascii="Courier New" w:hAnsi="Courier New"/>
          <w:b w:val="0"/>
          <w:sz w:val="16"/>
        </w:rPr>
        <w:tab/>
        <w:tab/>
        <w:tab/>
        <w:t xml:space="preserve">order by so.svc_operation_id </w:t>
      </w:r>
      <w:r>
        <w:br/>
      </w:r>
      <w:r>
        <w:rPr>
          <w:rFonts w:ascii="Courier New" w:hAnsi="Courier New"/>
          <w:b w:val="0"/>
          <w:sz w:val="16"/>
        </w:rPr>
        <w:tab/>
        <w:tab/>
        <w:t>&lt;/cfquery&gt;</w:t>
      </w:r>
      <w:r>
        <w:br/>
      </w:r>
      <w:r>
        <w:rPr>
          <w:rFonts w:ascii="Courier New" w:hAnsi="Courier New"/>
          <w:b w:val="0"/>
          <w:sz w:val="16"/>
        </w:rPr>
      </w:r>
      <w:r>
        <w:br/>
      </w:r>
      <w:r>
        <w:rPr>
          <w:rFonts w:ascii="Courier New" w:hAnsi="Courier New"/>
          <w:b w:val="0"/>
          <w:sz w:val="16"/>
        </w:rPr>
        <w:tab/>
        <w:tab/>
        <w:t xml:space="preserve">&lt;!--- Проблема зависимостей. Чтобы их увидеть, нам нужно состояние, а его нет в реляционном виде. </w:t>
      </w:r>
      <w:r>
        <w:br/>
      </w:r>
      <w:r>
        <w:rPr>
          <w:rFonts w:ascii="Courier New" w:hAnsi="Courier New"/>
          <w:b w:val="0"/>
          <w:sz w:val="16"/>
        </w:rPr>
        <w:tab/>
        <w:tab/>
        <w:t xml:space="preserve">Значит, придется парсить стейт </w:t>
      </w:r>
      <w:r>
        <w:br/>
      </w:r>
      <w:r>
        <w:rPr>
          <w:rFonts w:ascii="Courier New" w:hAnsi="Courier New"/>
          <w:b w:val="0"/>
          <w:sz w:val="16"/>
        </w:rPr>
        <w:tab/>
        <w:tab/>
        <w:t>но чтобы получить все сервисы, которые зависят от данного, придется им отпарсить все стейты, что нереально</w:t>
      </w:r>
      <w:r>
        <w:br/>
      </w:r>
      <w:r>
        <w:rPr>
          <w:rFonts w:ascii="Courier New" w:hAnsi="Courier New"/>
          <w:b w:val="0"/>
          <w:sz w:val="16"/>
        </w:rPr>
        <w:tab/>
        <w:tab/>
        <w:t>Значит, придется заняться нормализаций стейта (приведением в реляционный вид) - впрочем, ничего сильно сложного в этом нет</w:t>
      </w:r>
      <w:r>
        <w:br/>
      </w:r>
      <w:r>
        <w:rPr>
          <w:rFonts w:ascii="Courier New" w:hAnsi="Courier New"/>
          <w:b w:val="0"/>
          <w:sz w:val="16"/>
        </w:rPr>
        <w:tab/>
        <w:tab/>
        <w:t>А есть смысл делать это в одну строну? наверно, есть - чтобы не забираться в операцию</w:t>
      </w:r>
      <w:r>
        <w:br/>
      </w:r>
      <w:r>
        <w:rPr>
          <w:rFonts w:ascii="Courier New" w:hAnsi="Courier New"/>
          <w:b w:val="0"/>
          <w:sz w:val="16"/>
        </w:rPr>
        <w:tab/>
        <w:tab/>
        <w:t>---&gt;</w:t>
      </w:r>
      <w:r>
        <w:br/>
      </w:r>
      <w:r>
        <w:rPr>
          <w:rFonts w:ascii="Courier New" w:hAnsi="Courier New"/>
          <w:b w:val="0"/>
          <w:sz w:val="16"/>
        </w:rPr>
        <w:tab/>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ab/>
      </w:r>
      <w:r>
        <w:br/>
      </w:r>
      <w:r>
        <w:rPr>
          <w:rFonts w:ascii="Courier New" w:hAnsi="Courier New"/>
          <w:b w:val="0"/>
          <w:sz w:val="16"/>
        </w:rPr>
        <w:tab/>
        <w:tab/>
        <w:t>&lt;!--- *** здесь уместна параноидальная проверка прав ---&gt;</w:t>
      </w:r>
      <w:r>
        <w:br/>
      </w:r>
      <w:r>
        <w:rPr>
          <w:rFonts w:ascii="Courier New" w:hAnsi="Courier New"/>
          <w:b w:val="0"/>
          <w:sz w:val="16"/>
        </w:rPr>
        <w:tab/>
        <w:tab/>
        <w:t>&lt;cfquery name="local.qDependency"&gt;</w:t>
        <w:tab/>
        <w:tab/>
      </w:r>
      <w:r>
        <w:br/>
      </w:r>
      <w:r>
        <w:rPr>
          <w:rFonts w:ascii="Courier New" w:hAnsi="Courier New"/>
          <w:b w:val="0"/>
          <w:sz w:val="16"/>
        </w:rPr>
        <w:tab/>
        <w:tab/>
        <w:tab/>
        <w:t xml:space="preserve">select </w:t>
      </w:r>
      <w:r>
        <w:br/>
      </w:r>
      <w:r>
        <w:rPr>
          <w:rFonts w:ascii="Courier New" w:hAnsi="Courier New"/>
          <w:b w:val="0"/>
          <w:sz w:val="16"/>
        </w:rPr>
        <w:tab/>
        <w:tab/>
        <w:tab/>
        <w:t>&lt;m:field_set titleMapOut="local.dependencyTitleMap" lengthOut="local.fieldCount"&gt;</w:t>
      </w:r>
      <w:r>
        <w:br/>
      </w:r>
      <w:r>
        <w:rPr>
          <w:rFonts w:ascii="Courier New" w:hAnsi="Courier New"/>
          <w:b w:val="0"/>
          <w:sz w:val="16"/>
        </w:rPr>
        <w:tab/>
        <w:tab/>
        <w:tab/>
        <w:tab/>
        <w:t>&lt;m:field&gt;p.param&lt;/m:field&gt;</w:t>
      </w:r>
      <w:r>
        <w:br/>
      </w:r>
      <w:r>
        <w:rPr>
          <w:rFonts w:ascii="Courier New" w:hAnsi="Courier New"/>
          <w:b w:val="0"/>
          <w:sz w:val="16"/>
        </w:rPr>
        <w:tab/>
        <w:tab/>
        <w:tab/>
        <w:tab/>
        <w:t>&lt;m:field&gt;sop.descr&lt;/m:field&gt;</w:t>
      </w:r>
      <w:r>
        <w:br/>
      </w:r>
      <w:r>
        <w:rPr>
          <w:rFonts w:ascii="Courier New" w:hAnsi="Courier New"/>
          <w:b w:val="0"/>
          <w:sz w:val="16"/>
        </w:rPr>
        <w:tab/>
        <w:tab/>
        <w:tab/>
        <w:tab/>
        <w:t>&lt;m:field&gt;s.svc_id&lt;/m:field&gt;</w:t>
      </w:r>
      <w:r>
        <w:br/>
      </w:r>
      <w:r>
        <w:rPr>
          <w:rFonts w:ascii="Courier New" w:hAnsi="Courier New"/>
          <w:b w:val="0"/>
          <w:sz w:val="16"/>
        </w:rPr>
        <w:tab/>
        <w:tab/>
        <w:tab/>
        <w:tab/>
        <w:t>&lt;m:field&gt;s.svc&lt;/m:field&gt;</w:t>
      </w:r>
      <w:r>
        <w:br/>
      </w:r>
      <w:r>
        <w:rPr>
          <w:rFonts w:ascii="Courier New" w:hAnsi="Courier New"/>
          <w:b w:val="0"/>
          <w:sz w:val="16"/>
        </w:rPr>
        <w:tab/>
        <w:tab/>
        <w:tab/>
        <w:tab/>
        <w:t>&lt;m:field&gt;s.code&lt;/m:field&gt;</w:t>
      </w:r>
      <w:r>
        <w:br/>
      </w:r>
      <w:r>
        <w:rPr>
          <w:rFonts w:ascii="Courier New" w:hAnsi="Courier New"/>
          <w:b w:val="0"/>
          <w:sz w:val="16"/>
        </w:rPr>
        <w:tab/>
        <w:tab/>
        <w:tab/>
        <w:tab/>
        <w:t>&lt;m:field&gt;sop.label&lt;/m:field&gt;</w:t>
      </w:r>
      <w:r>
        <w:br/>
      </w:r>
      <w:r>
        <w:rPr>
          <w:rFonts w:ascii="Courier New" w:hAnsi="Courier New"/>
          <w:b w:val="0"/>
          <w:sz w:val="16"/>
        </w:rPr>
        <w:tab/>
        <w:tab/>
        <w:tab/>
        <w:tab/>
        <w:t>&lt;m:field&gt;p.param_value as uid&lt;/m:field&gt;</w:t>
      </w:r>
      <w:r>
        <w:br/>
      </w:r>
      <w:r>
        <w:rPr>
          <w:rFonts w:ascii="Courier New" w:hAnsi="Courier New"/>
          <w:b w:val="0"/>
          <w:sz w:val="16"/>
        </w:rPr>
        <w:tab/>
        <w:tab/>
        <w:tab/>
        <w:tab/>
        <w:t>&lt;m:field&gt;r.display_name&lt;/m:field&gt;</w:t>
      </w:r>
      <w:r>
        <w:br/>
      </w:r>
      <w:r>
        <w:rPr>
          <w:rFonts w:ascii="Courier New" w:hAnsi="Courier New"/>
          <w:b w:val="0"/>
          <w:sz w:val="16"/>
        </w:rPr>
        <w:tab/>
        <w:tab/>
        <w:tab/>
        <w:tab/>
        <w:t>&lt;m:field&gt;r.is_auxiliary&lt;/m:field&gt;</w:t>
        <w:tab/>
        <w:tab/>
      </w:r>
      <w:r>
        <w:br/>
      </w:r>
      <w:r>
        <w:rPr>
          <w:rFonts w:ascii="Courier New" w:hAnsi="Courier New"/>
          <w:b w:val="0"/>
          <w:sz w:val="16"/>
        </w:rPr>
        <w:tab/>
        <w:tab/>
        <w:tab/>
        <w:tab/>
        <w:t>&lt;m:field&gt;c.contract_id&lt;/m:field&gt;</w:t>
      </w:r>
      <w:r>
        <w:br/>
      </w:r>
      <w:r>
        <w:rPr>
          <w:rFonts w:ascii="Courier New" w:hAnsi="Courier New"/>
          <w:b w:val="0"/>
          <w:sz w:val="16"/>
        </w:rPr>
        <w:tab/>
        <w:tab/>
        <w:tab/>
        <w:tab/>
        <w:t>&lt;m:field&gt;c.contract&lt;/m:field&gt;</w:t>
      </w:r>
      <w:r>
        <w:br/>
      </w:r>
      <w:r>
        <w:rPr>
          <w:rFonts w:ascii="Courier New" w:hAnsi="Courier New"/>
          <w:b w:val="0"/>
          <w:sz w:val="16"/>
        </w:rPr>
        <w:tab/>
        <w:tab/>
        <w:tab/>
        <w:tab/>
        <w:t>&lt;m:field&gt;to_char(c.dt_contract, 'YYYY-MM-DD"T"HH24:MI:SS.FF3TZHTZM') as dt_contract&lt;/m:field&gt;</w:t>
      </w:r>
      <w:r>
        <w:br/>
      </w:r>
      <w:r>
        <w:rPr>
          <w:rFonts w:ascii="Courier New" w:hAnsi="Courier New"/>
          <w:b w:val="0"/>
          <w:sz w:val="16"/>
        </w:rPr>
        <w:tab/>
        <w:tab/>
        <w:tab/>
        <w:tab/>
        <w:t>&lt;m:field&gt;k.external_code&lt;/m:field&gt;</w:t>
        <w:tab/>
        <w:tab/>
        <w:tab/>
        <w:tab/>
      </w:r>
      <w:r>
        <w:br/>
      </w:r>
      <w:r>
        <w:rPr>
          <w:rFonts w:ascii="Courier New" w:hAnsi="Courier New"/>
          <w:b w:val="0"/>
          <w:sz w:val="16"/>
        </w:rPr>
        <w:tab/>
        <w:tab/>
        <w:tab/>
        <w:t>&lt;/m:field_set&gt;</w:t>
      </w:r>
      <w:r>
        <w:br/>
      </w:r>
      <w:r>
        <w:rPr>
          <w:rFonts w:ascii="Courier New" w:hAnsi="Courier New"/>
          <w:b w:val="0"/>
          <w:sz w:val="16"/>
        </w:rPr>
        <w:tab/>
        <w:tab/>
        <w:tab/>
        <w:t>from instance_cfs_param p</w:t>
      </w:r>
      <w:r>
        <w:br/>
      </w:r>
      <w:r>
        <w:rPr>
          <w:rFonts w:ascii="Courier New" w:hAnsi="Courier New"/>
          <w:b w:val="0"/>
          <w:sz w:val="16"/>
        </w:rPr>
        <w:tab/>
        <w:tab/>
        <w:tab/>
        <w:t>left outer join instance_operation_cfs_param iop on (p.instance_operation_cfs_param_uid=iop.instance_operation_cfs_param_uid)</w:t>
      </w:r>
      <w:r>
        <w:br/>
      </w:r>
      <w:r>
        <w:rPr>
          <w:rFonts w:ascii="Courier New" w:hAnsi="Courier New"/>
          <w:b w:val="0"/>
          <w:sz w:val="16"/>
        </w:rPr>
        <w:tab/>
        <w:tab/>
        <w:tab/>
        <w:t>left outer join instance_operation o on (iop.instance_operation_uid=o.instance_operation_uid)</w:t>
      </w:r>
      <w:r>
        <w:br/>
      </w:r>
      <w:r>
        <w:rPr>
          <w:rFonts w:ascii="Courier New" w:hAnsi="Courier New"/>
          <w:b w:val="0"/>
          <w:sz w:val="16"/>
        </w:rPr>
        <w:tab/>
        <w:tab/>
        <w:tab/>
        <w:t>left outer join instance e on (o.instance_uid=e.instance_uid)</w:t>
      </w:r>
      <w:r>
        <w:br/>
      </w:r>
      <w:r>
        <w:rPr>
          <w:rFonts w:ascii="Courier New" w:hAnsi="Courier New"/>
          <w:b w:val="0"/>
          <w:sz w:val="16"/>
        </w:rPr>
        <w:tab/>
        <w:tab/>
        <w:tab/>
        <w:t>left outer join svc_operation so on (o.operation=so.operation AND e.service_id=so.svc_id)</w:t>
      </w:r>
      <w:r>
        <w:br/>
      </w:r>
      <w:r>
        <w:rPr>
          <w:rFonts w:ascii="Courier New" w:hAnsi="Courier New"/>
          <w:b w:val="0"/>
          <w:sz w:val="16"/>
        </w:rPr>
        <w:tab/>
        <w:tab/>
        <w:tab/>
        <w:t>left outer join svc_operation_cfs_param sop on (so.svc_operation_id=sop.svc_operation_id AND p.param=sop.svc_operation_cfs_param)</w:t>
      </w:r>
      <w:r>
        <w:br/>
      </w:r>
      <w:r>
        <w:rPr>
          <w:rFonts w:ascii="Courier New" w:hAnsi="Courier New"/>
          <w:b w:val="0"/>
          <w:sz w:val="16"/>
        </w:rPr>
        <w:tab/>
        <w:tab/>
        <w:tab/>
        <w:t>left outer join svc s on (sop.ref_svc_id=s.svc_id)</w:t>
      </w:r>
      <w:r>
        <w:br/>
      </w:r>
      <w:r>
        <w:rPr>
          <w:rFonts w:ascii="Courier New" w:hAnsi="Courier New"/>
          <w:b w:val="0"/>
          <w:sz w:val="16"/>
        </w:rPr>
        <w:tab/>
        <w:tab/>
        <w:tab/>
      </w:r>
      <w:r>
        <w:br/>
      </w:r>
      <w:r>
        <w:rPr>
          <w:rFonts w:ascii="Courier New" w:hAnsi="Courier New"/>
          <w:b w:val="0"/>
          <w:sz w:val="16"/>
        </w:rPr>
        <w:tab/>
        <w:tab/>
        <w:tab/>
        <w:t>join instance r on (p.param_value=r.instance_uid::text)</w:t>
      </w:r>
      <w:r>
        <w:br/>
      </w:r>
      <w:r>
        <w:rPr>
          <w:rFonts w:ascii="Courier New" w:hAnsi="Courier New"/>
          <w:b w:val="0"/>
          <w:sz w:val="16"/>
        </w:rPr>
        <w:tab/>
        <w:tab/>
        <w:tab/>
        <w:t>left outer join specification_item si on (r.specification_item_id=si.specification_item_id)</w:t>
      </w:r>
      <w:r>
        <w:br/>
      </w:r>
      <w:r>
        <w:rPr>
          <w:rFonts w:ascii="Courier New" w:hAnsi="Courier New"/>
          <w:b w:val="0"/>
          <w:sz w:val="16"/>
        </w:rPr>
        <w:tab/>
        <w:tab/>
        <w:tab/>
        <w:t>left outer join specification sp on (si.specification_id=sp.specification_id)</w:t>
      </w:r>
      <w:r>
        <w:br/>
      </w:r>
      <w:r>
        <w:rPr>
          <w:rFonts w:ascii="Courier New" w:hAnsi="Courier New"/>
          <w:b w:val="0"/>
          <w:sz w:val="16"/>
        </w:rPr>
        <w:tab/>
        <w:tab/>
        <w:tab/>
        <w:t>left outer join contract c on (sp.contract_id=c.contract_id)</w:t>
      </w:r>
      <w:r>
        <w:br/>
      </w:r>
      <w:r>
        <w:rPr>
          <w:rFonts w:ascii="Courier New" w:hAnsi="Courier New"/>
          <w:b w:val="0"/>
          <w:sz w:val="16"/>
        </w:rPr>
        <w:tab/>
        <w:tab/>
        <w:tab/>
        <w:t>left outer join contragent k on (c.contragent_id=k.contragent_id)</w:t>
      </w:r>
      <w:r>
        <w:br/>
      </w:r>
      <w:r>
        <w:rPr>
          <w:rFonts w:ascii="Courier New" w:hAnsi="Courier New"/>
          <w:b w:val="0"/>
          <w:sz w:val="16"/>
        </w:rPr>
        <w:tab/>
        <w:tab/>
        <w:tab/>
        <w:t>where p.instance_uid=&lt;cfqueryparam cfsqltype="cf_sql_other" value="#arguments.instanceUid#"/&gt;</w:t>
      </w:r>
      <w:r>
        <w:br/>
      </w:r>
      <w:r>
        <w:rPr>
          <w:rFonts w:ascii="Courier New" w:hAnsi="Courier New"/>
          <w:b w:val="0"/>
          <w:sz w:val="16"/>
        </w:rPr>
        <w:tab/>
        <w:tab/>
        <w:tab/>
        <w:t>AND sop.ref_svc_id &gt; 0</w:t>
      </w:r>
      <w:r>
        <w:br/>
      </w:r>
      <w:r>
        <w:rPr>
          <w:rFonts w:ascii="Courier New" w:hAnsi="Courier New"/>
          <w:b w:val="0"/>
          <w:sz w:val="16"/>
        </w:rPr>
        <w:tab/>
        <w:tab/>
        <w:tab/>
        <w:t>order by sop.sort, p.param</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 xml:space="preserve">&lt;!--- *** здесь уместна параноидальная проверка прав </w:t>
      </w:r>
      <w:r>
        <w:br/>
      </w:r>
      <w:r>
        <w:rPr>
          <w:rFonts w:ascii="Courier New" w:hAnsi="Courier New"/>
          <w:b w:val="0"/>
          <w:sz w:val="16"/>
        </w:rPr>
        <w:tab/>
        <w:tab/>
        <w:t>потому что можно сослаться на чужой инстанс и увидеть какие-то лишние детали---&gt;</w:t>
      </w:r>
      <w:r>
        <w:br/>
      </w:r>
      <w:r>
        <w:rPr>
          <w:rFonts w:ascii="Courier New" w:hAnsi="Courier New"/>
          <w:b w:val="0"/>
          <w:sz w:val="16"/>
        </w:rPr>
        <w:tab/>
        <w:tab/>
        <w:t>&lt;cfquery name="local.qDependentInstance"&gt;</w:t>
      </w:r>
      <w:r>
        <w:br/>
      </w:r>
      <w:r>
        <w:rPr>
          <w:rFonts w:ascii="Courier New" w:hAnsi="Courier New"/>
          <w:b w:val="0"/>
          <w:sz w:val="16"/>
        </w:rPr>
        <w:tab/>
        <w:tab/>
        <w:tab/>
        <w:t xml:space="preserve">select </w:t>
      </w:r>
      <w:r>
        <w:br/>
      </w:r>
      <w:r>
        <w:rPr>
          <w:rFonts w:ascii="Courier New" w:hAnsi="Courier New"/>
          <w:b w:val="0"/>
          <w:sz w:val="16"/>
        </w:rPr>
        <w:tab/>
        <w:tab/>
        <w:tab/>
        <w:t>&lt;m:field_set titleMapOut="local.dependentInstanceTitleMap" lengthOut="local.fieldCount"&gt;</w:t>
      </w:r>
      <w:r>
        <w:br/>
      </w:r>
      <w:r>
        <w:rPr>
          <w:rFonts w:ascii="Courier New" w:hAnsi="Courier New"/>
          <w:b w:val="0"/>
          <w:sz w:val="16"/>
        </w:rPr>
        <w:tab/>
        <w:tab/>
        <w:tab/>
        <w:tab/>
        <w:t>&lt;m:field&gt;p.param&lt;/m:field&gt;</w:t>
      </w:r>
      <w:r>
        <w:br/>
      </w:r>
      <w:r>
        <w:rPr>
          <w:rFonts w:ascii="Courier New" w:hAnsi="Courier New"/>
          <w:b w:val="0"/>
          <w:sz w:val="16"/>
        </w:rPr>
        <w:tab/>
        <w:tab/>
        <w:tab/>
        <w:tab/>
        <w:t>&lt;m:field&gt;sop.descr&lt;/m:field&gt;</w:t>
        <w:tab/>
      </w:r>
      <w:r>
        <w:br/>
      </w:r>
      <w:r>
        <w:rPr>
          <w:rFonts w:ascii="Courier New" w:hAnsi="Courier New"/>
          <w:b w:val="0"/>
          <w:sz w:val="16"/>
        </w:rPr>
        <w:tab/>
        <w:tab/>
        <w:tab/>
        <w:tab/>
        <w:t>&lt;m:field&gt;s.svc_id&lt;/m:field&gt;</w:t>
      </w:r>
      <w:r>
        <w:br/>
      </w:r>
      <w:r>
        <w:rPr>
          <w:rFonts w:ascii="Courier New" w:hAnsi="Courier New"/>
          <w:b w:val="0"/>
          <w:sz w:val="16"/>
        </w:rPr>
        <w:tab/>
        <w:tab/>
        <w:tab/>
        <w:tab/>
        <w:t>&lt;m:field&gt;s.svc&lt;/m:field&gt;</w:t>
        <w:tab/>
        <w:tab/>
        <w:tab/>
        <w:tab/>
      </w:r>
      <w:r>
        <w:br/>
      </w:r>
      <w:r>
        <w:rPr>
          <w:rFonts w:ascii="Courier New" w:hAnsi="Courier New"/>
          <w:b w:val="0"/>
          <w:sz w:val="16"/>
        </w:rPr>
        <w:tab/>
        <w:tab/>
        <w:tab/>
        <w:tab/>
        <w:t>&lt;m:field&gt;s.code&lt;/m:field&gt;</w:t>
      </w:r>
      <w:r>
        <w:br/>
      </w:r>
      <w:r>
        <w:rPr>
          <w:rFonts w:ascii="Courier New" w:hAnsi="Courier New"/>
          <w:b w:val="0"/>
          <w:sz w:val="16"/>
        </w:rPr>
        <w:tab/>
        <w:tab/>
        <w:tab/>
        <w:tab/>
        <w:t>&lt;m:field&gt;sop.label&lt;/m:field&gt;</w:t>
      </w:r>
      <w:r>
        <w:br/>
      </w:r>
      <w:r>
        <w:rPr>
          <w:rFonts w:ascii="Courier New" w:hAnsi="Courier New"/>
          <w:b w:val="0"/>
          <w:sz w:val="16"/>
        </w:rPr>
        <w:tab/>
        <w:tab/>
        <w:tab/>
        <w:tab/>
        <w:t>&lt;m:field&gt;e.instance_uid::text as uid&lt;/m:field&gt;</w:t>
      </w:r>
      <w:r>
        <w:br/>
      </w:r>
      <w:r>
        <w:rPr>
          <w:rFonts w:ascii="Courier New" w:hAnsi="Courier New"/>
          <w:b w:val="0"/>
          <w:sz w:val="16"/>
        </w:rPr>
        <w:tab/>
        <w:tab/>
        <w:tab/>
        <w:tab/>
        <w:t>&lt;m:field&gt;e.display_name&lt;/m:field&gt;</w:t>
      </w:r>
      <w:r>
        <w:br/>
      </w:r>
      <w:r>
        <w:rPr>
          <w:rFonts w:ascii="Courier New" w:hAnsi="Courier New"/>
          <w:b w:val="0"/>
          <w:sz w:val="16"/>
        </w:rPr>
        <w:tab/>
        <w:tab/>
        <w:tab/>
        <w:tab/>
        <w:t>&lt;m:field&gt;e.is_auxiliary&lt;/m:field&gt;</w:t>
        <w:tab/>
        <w:tab/>
      </w:r>
      <w:r>
        <w:br/>
      </w:r>
      <w:r>
        <w:rPr>
          <w:rFonts w:ascii="Courier New" w:hAnsi="Courier New"/>
          <w:b w:val="0"/>
          <w:sz w:val="16"/>
        </w:rPr>
        <w:tab/>
        <w:tab/>
        <w:tab/>
        <w:tab/>
        <w:t>&lt;m:field&gt;c.contract_id&lt;/m:field&gt;</w:t>
      </w:r>
      <w:r>
        <w:br/>
      </w:r>
      <w:r>
        <w:rPr>
          <w:rFonts w:ascii="Courier New" w:hAnsi="Courier New"/>
          <w:b w:val="0"/>
          <w:sz w:val="16"/>
        </w:rPr>
        <w:tab/>
        <w:tab/>
        <w:tab/>
        <w:tab/>
        <w:t>&lt;m:field&gt;c.contract&lt;/m:field&gt;</w:t>
      </w:r>
      <w:r>
        <w:br/>
      </w:r>
      <w:r>
        <w:rPr>
          <w:rFonts w:ascii="Courier New" w:hAnsi="Courier New"/>
          <w:b w:val="0"/>
          <w:sz w:val="16"/>
        </w:rPr>
        <w:tab/>
        <w:tab/>
        <w:tab/>
        <w:tab/>
        <w:t>&lt;m:field&gt;to_char(c.dt_contract, 'YYYY-MM-DD"T"HH24:MI:SS.FF3TZHTZM') as dt_contract&lt;/m:field&gt;</w:t>
      </w:r>
      <w:r>
        <w:br/>
      </w:r>
      <w:r>
        <w:rPr>
          <w:rFonts w:ascii="Courier New" w:hAnsi="Courier New"/>
          <w:b w:val="0"/>
          <w:sz w:val="16"/>
        </w:rPr>
        <w:tab/>
        <w:tab/>
        <w:tab/>
        <w:tab/>
        <w:t>&lt;m:field&gt;k.external_code&lt;/m:field&gt;</w:t>
      </w:r>
      <w:r>
        <w:br/>
      </w:r>
      <w:r>
        <w:rPr>
          <w:rFonts w:ascii="Courier New" w:hAnsi="Courier New"/>
          <w:b w:val="0"/>
          <w:sz w:val="16"/>
        </w:rPr>
        <w:tab/>
        <w:tab/>
        <w:tab/>
        <w:t>&lt;/m:field_set&gt;</w:t>
      </w:r>
      <w:r>
        <w:br/>
      </w:r>
      <w:r>
        <w:rPr>
          <w:rFonts w:ascii="Courier New" w:hAnsi="Courier New"/>
          <w:b w:val="0"/>
          <w:sz w:val="16"/>
        </w:rPr>
        <w:tab/>
        <w:tab/>
        <w:tab/>
        <w:t>from instance_cfs_param p</w:t>
      </w:r>
      <w:r>
        <w:br/>
      </w:r>
      <w:r>
        <w:rPr>
          <w:rFonts w:ascii="Courier New" w:hAnsi="Courier New"/>
          <w:b w:val="0"/>
          <w:sz w:val="16"/>
        </w:rPr>
        <w:tab/>
        <w:tab/>
        <w:tab/>
        <w:t>left outer join instance_operation_cfs_param iop on (p.instance_operation_cfs_param_uid=iop.instance_operation_cfs_param_uid)</w:t>
      </w:r>
      <w:r>
        <w:br/>
      </w:r>
      <w:r>
        <w:rPr>
          <w:rFonts w:ascii="Courier New" w:hAnsi="Courier New"/>
          <w:b w:val="0"/>
          <w:sz w:val="16"/>
        </w:rPr>
        <w:tab/>
        <w:tab/>
        <w:tab/>
        <w:t>left outer join instance_operation o on (iop.instance_operation_uid=o.instance_operation_uid)</w:t>
      </w:r>
      <w:r>
        <w:br/>
      </w:r>
      <w:r>
        <w:rPr>
          <w:rFonts w:ascii="Courier New" w:hAnsi="Courier New"/>
          <w:b w:val="0"/>
          <w:sz w:val="16"/>
        </w:rPr>
        <w:tab/>
        <w:tab/>
        <w:tab/>
        <w:t>left outer join instance e on (o.instance_uid=e.instance_uid)</w:t>
      </w:r>
      <w:r>
        <w:br/>
      </w:r>
      <w:r>
        <w:rPr>
          <w:rFonts w:ascii="Courier New" w:hAnsi="Courier New"/>
          <w:b w:val="0"/>
          <w:sz w:val="16"/>
        </w:rPr>
        <w:tab/>
        <w:tab/>
        <w:tab/>
        <w:t>left outer join svc s on (e.service_id=s.svc_id)</w:t>
      </w:r>
      <w:r>
        <w:br/>
      </w:r>
      <w:r>
        <w:rPr>
          <w:rFonts w:ascii="Courier New" w:hAnsi="Courier New"/>
          <w:b w:val="0"/>
          <w:sz w:val="16"/>
        </w:rPr>
        <w:tab/>
        <w:tab/>
        <w:tab/>
        <w:t>left outer join svc_operation so on (o.operation=so.operation AND e.service_id=so.svc_id)</w:t>
      </w:r>
      <w:r>
        <w:br/>
      </w:r>
      <w:r>
        <w:rPr>
          <w:rFonts w:ascii="Courier New" w:hAnsi="Courier New"/>
          <w:b w:val="0"/>
          <w:sz w:val="16"/>
        </w:rPr>
        <w:tab/>
        <w:tab/>
        <w:tab/>
        <w:t>left outer join svc_operation_cfs_param sop on (so.svc_operation_id=sop.svc_operation_id AND p.param=sop.svc_operation_cfs_param)</w:t>
      </w:r>
      <w:r>
        <w:br/>
      </w:r>
      <w:r>
        <w:rPr>
          <w:rFonts w:ascii="Courier New" w:hAnsi="Courier New"/>
          <w:b w:val="0"/>
          <w:sz w:val="16"/>
        </w:rPr>
        <w:tab/>
        <w:tab/>
        <w:tab/>
        <w:t>left outer join svc r on (sop.ref_svc_id=r.svc_id)</w:t>
        <w:tab/>
        <w:tab/>
        <w:tab/>
      </w:r>
      <w:r>
        <w:br/>
      </w:r>
      <w:r>
        <w:rPr>
          <w:rFonts w:ascii="Courier New" w:hAnsi="Courier New"/>
          <w:b w:val="0"/>
          <w:sz w:val="16"/>
        </w:rPr>
        <w:tab/>
        <w:tab/>
        <w:tab/>
        <w:t>left outer join specification_item si on (e.specification_item_id=si.specification_item_id)</w:t>
      </w:r>
      <w:r>
        <w:br/>
      </w:r>
      <w:r>
        <w:rPr>
          <w:rFonts w:ascii="Courier New" w:hAnsi="Courier New"/>
          <w:b w:val="0"/>
          <w:sz w:val="16"/>
        </w:rPr>
        <w:tab/>
        <w:tab/>
        <w:tab/>
        <w:t>left outer join specification sp on (si.specification_id=sp.specification_id)</w:t>
      </w:r>
      <w:r>
        <w:br/>
      </w:r>
      <w:r>
        <w:rPr>
          <w:rFonts w:ascii="Courier New" w:hAnsi="Courier New"/>
          <w:b w:val="0"/>
          <w:sz w:val="16"/>
        </w:rPr>
        <w:tab/>
        <w:tab/>
        <w:tab/>
        <w:t>left outer join contract c on (sp.contract_id=c.contract_id)</w:t>
      </w:r>
      <w:r>
        <w:br/>
      </w:r>
      <w:r>
        <w:rPr>
          <w:rFonts w:ascii="Courier New" w:hAnsi="Courier New"/>
          <w:b w:val="0"/>
          <w:sz w:val="16"/>
        </w:rPr>
        <w:tab/>
        <w:tab/>
        <w:tab/>
        <w:t>left outer join contragent k on (c.contragent_id=k.contragent_id)</w:t>
      </w:r>
      <w:r>
        <w:br/>
      </w:r>
      <w:r>
        <w:rPr>
          <w:rFonts w:ascii="Courier New" w:hAnsi="Courier New"/>
          <w:b w:val="0"/>
          <w:sz w:val="16"/>
        </w:rPr>
        <w:tab/>
        <w:tab/>
        <w:tab/>
        <w:t xml:space="preserve">where </w:t>
      </w:r>
      <w:r>
        <w:br/>
      </w:r>
      <w:r>
        <w:rPr>
          <w:rFonts w:ascii="Courier New" w:hAnsi="Courier New"/>
          <w:b w:val="0"/>
          <w:sz w:val="16"/>
        </w:rPr>
        <w:tab/>
        <w:tab/>
        <w:tab/>
        <w:t>p.param_value=&lt;cfqueryparam cfsqltype="cf_sql_varchar" value="#arguments.instanceUid#"/&gt;</w:t>
      </w:r>
      <w:r>
        <w:br/>
      </w:r>
      <w:r>
        <w:rPr>
          <w:rFonts w:ascii="Courier New" w:hAnsi="Courier New"/>
          <w:b w:val="0"/>
          <w:sz w:val="16"/>
        </w:rPr>
        <w:tab/>
        <w:tab/>
        <w:tab/>
        <w:t xml:space="preserve">AND r.svc_id=(select i.service_id </w:t>
      </w:r>
      <w:r>
        <w:br/>
      </w:r>
      <w:r>
        <w:rPr>
          <w:rFonts w:ascii="Courier New" w:hAnsi="Courier New"/>
          <w:b w:val="0"/>
          <w:sz w:val="16"/>
        </w:rPr>
        <w:tab/>
        <w:tab/>
        <w:tab/>
        <w:tab/>
        <w:t xml:space="preserve">from instance i </w:t>
      </w:r>
      <w:r>
        <w:br/>
      </w:r>
      <w:r>
        <w:rPr>
          <w:rFonts w:ascii="Courier New" w:hAnsi="Courier New"/>
          <w:b w:val="0"/>
          <w:sz w:val="16"/>
        </w:rPr>
        <w:tab/>
        <w:tab/>
        <w:tab/>
        <w:tab/>
        <w:t>where i.instance_uid=&lt;cfqueryparam cfsqltype="cf_sql_other" value="#arguments.instanceUid#" null=#!isValid('guid',arguments.instanceUid)#/&gt;</w:t>
      </w:r>
      <w:r>
        <w:br/>
      </w:r>
      <w:r>
        <w:rPr>
          <w:rFonts w:ascii="Courier New" w:hAnsi="Courier New"/>
          <w:b w:val="0"/>
          <w:sz w:val="16"/>
        </w:rPr>
        <w:tab/>
        <w:tab/>
        <w:tab/>
        <w:t>)</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r>
      <w:r>
        <w:br/>
      </w:r>
      <w:r>
        <w:rPr>
          <w:rFonts w:ascii="Courier New" w:hAnsi="Courier New"/>
          <w:b w:val="0"/>
          <w:sz w:val="16"/>
        </w:rPr>
        <w:tab/>
        <w:tab/>
      </w:r>
      <w:r>
        <w:br/>
      </w:r>
      <w:r>
        <w:rPr>
          <w:rFonts w:ascii="Courier New" w:hAnsi="Courier New"/>
          <w:b w:val="0"/>
          <w:sz w:val="16"/>
        </w:rPr>
        <w:tab/>
        <w:tab/>
        <w:t>&lt;!--- ---------------------------------------------------------------------------------- ---&gt;</w:t>
      </w:r>
      <w:r>
        <w:br/>
      </w:r>
      <w:r>
        <w:rPr>
          <w:rFonts w:ascii="Courier New" w:hAnsi="Courier New"/>
          <w:b w:val="0"/>
          <w:sz w:val="16"/>
        </w:rPr>
        <w:tab/>
        <w:tab/>
        <w:t>&lt;!--- маскируем секреты *** это не очень похоже на то же самое в списке, там мы просто удаляем параметры ---&gt;</w:t>
      </w:r>
      <w:r>
        <w:br/>
      </w:r>
      <w:r>
        <w:rPr>
          <w:rFonts w:ascii="Courier New" w:hAnsi="Courier New"/>
          <w:b w:val="0"/>
          <w:sz w:val="16"/>
        </w:rPr>
        <w:tab/>
        <w:tab/>
        <w:t>&lt;!--- *** подгоняем запрос под структуру из instance_operation_cfs_param ---&gt;</w:t>
      </w:r>
      <w:r>
        <w:br/>
      </w:r>
      <w:r>
        <w:rPr>
          <w:rFonts w:ascii="Courier New" w:hAnsi="Courier New"/>
          <w:b w:val="0"/>
          <w:sz w:val="16"/>
        </w:rPr>
        <w:tab/>
        <w:tab/>
        <w:t>&lt;!--- а мы тут упускаем, что может быть несколько операций create, как правило из-за сломавшихся. Но параметры мы берем из текущего стейта, и операцию возьмем оттуда же ---&gt;</w:t>
      </w:r>
      <w:r>
        <w:br/>
      </w:r>
      <w:r>
        <w:rPr>
          <w:rFonts w:ascii="Courier New" w:hAnsi="Courier New"/>
          <w:b w:val="0"/>
          <w:sz w:val="16"/>
        </w:rPr>
        <w:tab/>
        <w:tab/>
      </w:r>
      <w:r>
        <w:br/>
      </w:r>
      <w:r>
        <w:rPr>
          <w:rFonts w:ascii="Courier New" w:hAnsi="Courier New"/>
          <w:b w:val="0"/>
          <w:sz w:val="16"/>
        </w:rPr>
        <w:tab/>
        <w:tab/>
        <w:t>&lt;cfquery name="local.qCfsParam" result="local.result"&gt;</w:t>
      </w:r>
      <w:r>
        <w:br/>
      </w:r>
      <w:r>
        <w:rPr>
          <w:rFonts w:ascii="Courier New" w:hAnsi="Courier New"/>
          <w:b w:val="0"/>
          <w:sz w:val="16"/>
        </w:rPr>
        <w:tab/>
        <w:tab/>
        <w:tab/>
        <w:t xml:space="preserve">select </w:t>
      </w:r>
      <w:r>
        <w:br/>
      </w:r>
      <w:r>
        <w:rPr>
          <w:rFonts w:ascii="Courier New" w:hAnsi="Courier New"/>
          <w:b w:val="0"/>
          <w:sz w:val="16"/>
        </w:rPr>
        <w:tab/>
        <w:tab/>
        <w:tab/>
        <w:t xml:space="preserve"> p.svc_operation_cfs_param</w:t>
      </w:r>
      <w:r>
        <w:br/>
      </w:r>
      <w:r>
        <w:rPr>
          <w:rFonts w:ascii="Courier New" w:hAnsi="Courier New"/>
          <w:b w:val="0"/>
          <w:sz w:val="16"/>
        </w:rPr>
        <w:tab/>
        <w:tab/>
        <w:tab/>
        <w:t>,p.svc_operation_cfs_param_id</w:t>
      </w:r>
      <w:r>
        <w:br/>
      </w:r>
      <w:r>
        <w:rPr>
          <w:rFonts w:ascii="Courier New" w:hAnsi="Courier New"/>
          <w:b w:val="0"/>
          <w:sz w:val="16"/>
        </w:rPr>
        <w:tab/>
        <w:tab/>
        <w:tab/>
        <w:t>,p.label</w:t>
      </w:r>
      <w:r>
        <w:br/>
      </w:r>
      <w:r>
        <w:rPr>
          <w:rFonts w:ascii="Courier New" w:hAnsi="Courier New"/>
          <w:b w:val="0"/>
          <w:sz w:val="16"/>
        </w:rPr>
        <w:tab/>
        <w:tab/>
        <w:tab/>
        <w:t>,p.descr</w:t>
      </w:r>
      <w:r>
        <w:br/>
      </w:r>
      <w:r>
        <w:rPr>
          <w:rFonts w:ascii="Courier New" w:hAnsi="Courier New"/>
          <w:b w:val="0"/>
          <w:sz w:val="16"/>
        </w:rPr>
        <w:tab/>
        <w:tab/>
        <w:tab/>
        <w:t>,p.is_sensitive</w:t>
      </w:r>
      <w:r>
        <w:br/>
      </w:r>
      <w:r>
        <w:rPr>
          <w:rFonts w:ascii="Courier New" w:hAnsi="Courier New"/>
          <w:b w:val="0"/>
          <w:sz w:val="16"/>
        </w:rPr>
        <w:tab/>
        <w:tab/>
        <w:tab/>
        <w:t>,p.data_type</w:t>
      </w:r>
      <w:r>
        <w:br/>
      </w:r>
      <w:r>
        <w:rPr>
          <w:rFonts w:ascii="Courier New" w:hAnsi="Courier New"/>
          <w:b w:val="0"/>
          <w:sz w:val="16"/>
        </w:rPr>
        <w:tab/>
        <w:tab/>
        <w:tab/>
        <w:t>,null as data_descriptor</w:t>
      </w:r>
      <w:r>
        <w:br/>
      </w:r>
      <w:r>
        <w:rPr>
          <w:rFonts w:ascii="Courier New" w:hAnsi="Courier New"/>
          <w:b w:val="0"/>
          <w:sz w:val="16"/>
        </w:rPr>
        <w:tab/>
        <w:tab/>
        <w:tab/>
        <w:t>,(select instance_operation_cfs_param_uid from instance_operation_cfs_param iop</w:t>
      </w:r>
      <w:r>
        <w:br/>
      </w:r>
      <w:r>
        <w:rPr>
          <w:rFonts w:ascii="Courier New" w:hAnsi="Courier New"/>
          <w:b w:val="0"/>
          <w:sz w:val="16"/>
        </w:rPr>
        <w:tab/>
        <w:tab/>
        <w:tab/>
        <w:tab/>
        <w:t>join svc_operation_cfs_param sop on (iop.svc_operation_cfs_param_id=sop.svc_operation_cfs_param_id)</w:t>
        <w:tab/>
      </w:r>
      <w:r>
        <w:br/>
      </w:r>
      <w:r>
        <w:rPr>
          <w:rFonts w:ascii="Courier New" w:hAnsi="Courier New"/>
          <w:b w:val="0"/>
          <w:sz w:val="16"/>
        </w:rPr>
        <w:tab/>
        <w:tab/>
        <w:tab/>
        <w:tab/>
        <w:t>join instance_operation io on (iop.instance_operation_uid=io.instance_operation_uid)</w:t>
        <w:tab/>
        <w:tab/>
        <w:tab/>
        <w:tab/>
      </w:r>
      <w:r>
        <w:br/>
      </w:r>
      <w:r>
        <w:rPr>
          <w:rFonts w:ascii="Courier New" w:hAnsi="Courier New"/>
          <w:b w:val="0"/>
          <w:sz w:val="16"/>
        </w:rPr>
        <w:tab/>
        <w:tab/>
        <w:tab/>
        <w:tab/>
        <w:t>where sop.svc_operation_cfs_param_id=p.svc_operation_cfs_param_id AND</w:t>
      </w:r>
      <w:r>
        <w:br/>
      </w:r>
      <w:r>
        <w:rPr>
          <w:rFonts w:ascii="Courier New" w:hAnsi="Courier New"/>
          <w:b w:val="0"/>
          <w:sz w:val="16"/>
        </w:rPr>
        <w:tab/>
        <w:tab/>
        <w:tab/>
        <w:tab/>
        <w:tab/>
        <w:t xml:space="preserve">io.instance_uid=&lt;cfqueryparam cfsqltype="cf_sql_other" value="#arguments.instanceUid#" null=#!isValid('guid',arguments.instanceUid)#/&gt; &lt;!--- уже лишнее ---&gt; AND </w:t>
      </w:r>
      <w:r>
        <w:br/>
      </w:r>
      <w:r>
        <w:rPr>
          <w:rFonts w:ascii="Courier New" w:hAnsi="Courier New"/>
          <w:b w:val="0"/>
          <w:sz w:val="16"/>
        </w:rPr>
        <w:tab/>
        <w:tab/>
        <w:tab/>
        <w:tab/>
        <w:tab/>
        <w:t>io.instance_operation_uid=&lt;cfqueryparam cfsqltype="cf_sql_other" value="#local.qCurrentState.instance_operation_uid#" null=#!isValid('guid',local.qCurrentState.instance_operation_uid)#/&gt;</w:t>
      </w:r>
      <w:r>
        <w:br/>
      </w:r>
      <w:r>
        <w:rPr>
          <w:rFonts w:ascii="Courier New" w:hAnsi="Courier New"/>
          <w:b w:val="0"/>
          <w:sz w:val="16"/>
        </w:rPr>
        <w:tab/>
        <w:tab/>
        <w:tab/>
        <w:tab/>
        <w:t>--limit 1 &lt;!--- *** hotfix ---&gt;</w:t>
      </w:r>
      <w:r>
        <w:br/>
      </w:r>
      <w:r>
        <w:rPr>
          <w:rFonts w:ascii="Courier New" w:hAnsi="Courier New"/>
          <w:b w:val="0"/>
          <w:sz w:val="16"/>
        </w:rPr>
        <w:tab/>
        <w:tab/>
        <w:tab/>
        <w:t>)</w:t>
      </w:r>
      <w:r>
        <w:br/>
      </w:r>
      <w:r>
        <w:rPr>
          <w:rFonts w:ascii="Courier New" w:hAnsi="Courier New"/>
          <w:b w:val="0"/>
          <w:sz w:val="16"/>
        </w:rPr>
        <w:tab/>
        <w:tab/>
        <w:tab/>
        <w:t>from svc_operation_cfs_param p</w:t>
      </w:r>
      <w:r>
        <w:br/>
      </w:r>
      <w:r>
        <w:rPr>
          <w:rFonts w:ascii="Courier New" w:hAnsi="Courier New"/>
          <w:b w:val="0"/>
          <w:sz w:val="16"/>
        </w:rPr>
        <w:tab/>
        <w:tab/>
        <w:tab/>
        <w:t>join svc_operation o on (p.svc_operation_id=o.svc_operation_id)</w:t>
      </w:r>
      <w:r>
        <w:br/>
      </w:r>
      <w:r>
        <w:rPr>
          <w:rFonts w:ascii="Courier New" w:hAnsi="Courier New"/>
          <w:b w:val="0"/>
          <w:sz w:val="16"/>
        </w:rPr>
        <w:tab/>
        <w:tab/>
        <w:tab/>
        <w:t>join svc on (o.svc_id=svc.svc_id)</w:t>
        <w:tab/>
        <w:tab/>
        <w:tab/>
      </w:r>
      <w:r>
        <w:br/>
      </w:r>
      <w:r>
        <w:rPr>
          <w:rFonts w:ascii="Courier New" w:hAnsi="Courier New"/>
          <w:b w:val="0"/>
          <w:sz w:val="16"/>
        </w:rPr>
        <w:tab/>
        <w:tab/>
        <w:tab/>
        <w:t>where svc.svc_id=&lt;cfqueryparam cfsqltype="cf_sql_integer" value="#qInstance.service_id#" null=#!isValid('integer',qInstance.service_id)#/&gt;</w:t>
      </w:r>
      <w:r>
        <w:br/>
      </w:r>
      <w:r>
        <w:rPr>
          <w:rFonts w:ascii="Courier New" w:hAnsi="Courier New"/>
          <w:b w:val="0"/>
          <w:sz w:val="16"/>
        </w:rPr>
        <w:tab/>
        <w:tab/>
        <w:tab/>
        <w:t>AND o.operation='create'</w:t>
        <w:tab/>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ab/>
        <w:tab/>
        <w:t>&lt;!--- *** сделано не так, как в instance_operation_cfs_param (а там тоже сделано так себе) ---&gt;</w:t>
      </w:r>
      <w:r>
        <w:br/>
      </w:r>
      <w:r>
        <w:rPr>
          <w:rFonts w:ascii="Courier New" w:hAnsi="Courier New"/>
          <w:b w:val="0"/>
          <w:sz w:val="16"/>
        </w:rPr>
        <w:tab/>
        <w:tab/>
        <w:t>&lt;cfset local.params = structNew("linked")/&gt;</w:t>
      </w:r>
      <w:r>
        <w:br/>
      </w:r>
      <w:r>
        <w:rPr>
          <w:rFonts w:ascii="Courier New" w:hAnsi="Courier New"/>
          <w:b w:val="0"/>
          <w:sz w:val="16"/>
        </w:rPr>
        <w:tab/>
        <w:tab/>
        <w:t>&lt;cftry&gt;</w:t>
      </w:r>
      <w:r>
        <w:br/>
      </w:r>
      <w:r>
        <w:rPr>
          <w:rFonts w:ascii="Courier New" w:hAnsi="Courier New"/>
          <w:b w:val="0"/>
          <w:sz w:val="16"/>
        </w:rPr>
        <w:tab/>
        <w:tab/>
        <w:tab/>
        <w:t>&lt;cfset local.params=deserializeJson(local.qCurrentState.params)/&gt;</w:t>
      </w:r>
      <w:r>
        <w:br/>
      </w:r>
      <w:r>
        <w:rPr>
          <w:rFonts w:ascii="Courier New" w:hAnsi="Courier New"/>
          <w:b w:val="0"/>
          <w:sz w:val="16"/>
        </w:rPr>
        <w:tab/>
        <w:tab/>
        <w:tab/>
        <w:t>&lt;cfloop query="local.qCfsParam"&gt;</w:t>
      </w:r>
      <w:r>
        <w:br/>
      </w:r>
      <w:r>
        <w:rPr>
          <w:rFonts w:ascii="Courier New" w:hAnsi="Courier New"/>
          <w:b w:val="0"/>
          <w:sz w:val="16"/>
        </w:rPr>
        <w:tab/>
        <w:tab/>
        <w:tab/>
        <w:tab/>
        <w:t>&lt;cfset var paramName = local.qCfsParam.svc_operation_cfs_param/&gt;</w:t>
      </w:r>
      <w:r>
        <w:br/>
      </w:r>
      <w:r>
        <w:rPr>
          <w:rFonts w:ascii="Courier New" w:hAnsi="Courier New"/>
          <w:b w:val="0"/>
          <w:sz w:val="16"/>
        </w:rPr>
        <w:tab/>
        <w:tab/>
        <w:tab/>
        <w:tab/>
        <w:t>&lt;cfif structKeyExists(local.params, paramName)&gt;</w:t>
        <w:tab/>
        <w:tab/>
      </w:r>
      <w:r>
        <w:br/>
      </w:r>
      <w:r>
        <w:rPr>
          <w:rFonts w:ascii="Courier New" w:hAnsi="Courier New"/>
          <w:b w:val="0"/>
          <w:sz w:val="16"/>
        </w:rPr>
        <w:tab/>
        <w:tab/>
        <w:tab/>
        <w:tab/>
        <w:tab/>
        <w:t>&lt;!--- маскируем секреты ---&gt;</w:t>
      </w:r>
      <w:r>
        <w:br/>
      </w:r>
      <w:r>
        <w:rPr>
          <w:rFonts w:ascii="Courier New" w:hAnsi="Courier New"/>
          <w:b w:val="0"/>
          <w:sz w:val="16"/>
        </w:rPr>
        <w:tab/>
        <w:tab/>
        <w:tab/>
        <w:tab/>
        <w:tab/>
        <w:t>&lt;cfif local.qCfsParam.is_sensitive&gt;</w:t>
      </w:r>
      <w:r>
        <w:br/>
      </w:r>
      <w:r>
        <w:rPr>
          <w:rFonts w:ascii="Courier New" w:hAnsi="Courier New"/>
          <w:b w:val="0"/>
          <w:sz w:val="16"/>
        </w:rPr>
        <w:tab/>
        <w:tab/>
        <w:tab/>
        <w:tab/>
        <w:tab/>
        <w:tab/>
        <w:t>&lt;cfset local.params[paramName]="********"/&gt;</w:t>
      </w:r>
      <w:r>
        <w:br/>
      </w:r>
      <w:r>
        <w:rPr>
          <w:rFonts w:ascii="Courier New" w:hAnsi="Courier New"/>
          <w:b w:val="0"/>
          <w:sz w:val="16"/>
        </w:rPr>
        <w:tab/>
        <w:tab/>
        <w:tab/>
        <w:tab/>
        <w:tab/>
        <w:t>&lt;cfelseif local.qCfsParam.data_type EQ "map" OR local.qCfsParam.data_type EQ "map-fixed" OR local.qCfsParam.data_type EQ "array-map-fixed"&gt;</w:t>
      </w:r>
      <w:r>
        <w:br/>
      </w:r>
      <w:r>
        <w:rPr>
          <w:rFonts w:ascii="Courier New" w:hAnsi="Courier New"/>
          <w:b w:val="0"/>
          <w:sz w:val="16"/>
        </w:rPr>
        <w:tab/>
        <w:tab/>
        <w:tab/>
        <w:tab/>
        <w:tab/>
        <w:tab/>
        <w:t>&lt;!--- Не разбираем вариант "sensitive map" ---&gt;</w:t>
      </w:r>
      <w:r>
        <w:br/>
      </w:r>
      <w:r>
        <w:rPr>
          <w:rFonts w:ascii="Courier New" w:hAnsi="Courier New"/>
          <w:b w:val="0"/>
          <w:sz w:val="16"/>
        </w:rPr>
        <w:tab/>
        <w:tab/>
        <w:tab/>
        <w:tab/>
        <w:tab/>
        <w:tab/>
        <w:t>&lt;!--- &lt;cfset processMap(local.qCfsParam)/&gt; ---&gt;&lt;!--- query passed by reference ---&gt;</w:t>
      </w:r>
      <w:r>
        <w:br/>
      </w:r>
      <w:r>
        <w:rPr>
          <w:rFonts w:ascii="Courier New" w:hAnsi="Courier New"/>
          <w:b w:val="0"/>
          <w:sz w:val="16"/>
        </w:rPr>
        <w:tab/>
        <w:tab/>
        <w:tab/>
        <w:tab/>
        <w:tab/>
        <w:tab/>
        <w:t>&lt;!--- маскируем секреты в map ---&gt;</w:t>
      </w:r>
      <w:r>
        <w:br/>
      </w:r>
      <w:r>
        <w:rPr>
          <w:rFonts w:ascii="Courier New" w:hAnsi="Courier New"/>
          <w:b w:val="0"/>
          <w:sz w:val="16"/>
        </w:rPr>
        <w:tab/>
        <w:tab/>
        <w:tab/>
        <w:tab/>
        <w:tab/>
        <w:tab/>
        <w:t>&lt;!--- *** сделано ненадежно, с расчетом на структуру qCfsParam (ради этого ее пришлось дополнить) ---&gt;</w:t>
      </w:r>
      <w:r>
        <w:br/>
      </w:r>
      <w:r>
        <w:rPr>
          <w:rFonts w:ascii="Courier New" w:hAnsi="Courier New"/>
          <w:b w:val="0"/>
          <w:sz w:val="16"/>
        </w:rPr>
        <w:tab/>
        <w:tab/>
        <w:tab/>
        <w:tab/>
        <w:tab/>
        <w:tab/>
        <w:t>&lt;!--- что характерно, мы передаем запрос (с фокусом, установленным на текущую строку) по ссылке и прямо там ее патчим ---&gt;</w:t>
      </w:r>
      <w:r>
        <w:br/>
      </w:r>
      <w:r>
        <w:rPr>
          <w:rFonts w:ascii="Courier New" w:hAnsi="Courier New"/>
          <w:b w:val="0"/>
          <w:sz w:val="16"/>
        </w:rPr>
        <w:tab/>
        <w:tab/>
        <w:tab/>
        <w:tab/>
        <w:tab/>
        <w:tab/>
        <w:t>&lt;cfset CreateObject("component", "instance_operation_cfs_param").processMap(local.qCfsParam)/&gt;</w:t>
      </w:r>
      <w:r>
        <w:br/>
      </w:r>
      <w:r>
        <w:rPr>
          <w:rFonts w:ascii="Courier New" w:hAnsi="Courier New"/>
          <w:b w:val="0"/>
          <w:sz w:val="16"/>
        </w:rPr>
        <w:tab/>
        <w:tab/>
        <w:tab/>
        <w:tab/>
        <w:tab/>
        <w:t>&lt;/cfif&gt;</w:t>
        <w:tab/>
        <w:tab/>
        <w:tab/>
        <w:tab/>
        <w:tab/>
      </w:r>
      <w:r>
        <w:br/>
      </w:r>
      <w:r>
        <w:rPr>
          <w:rFonts w:ascii="Courier New" w:hAnsi="Courier New"/>
          <w:b w:val="0"/>
          <w:sz w:val="16"/>
        </w:rPr>
        <w:tab/>
        <w:tab/>
        <w:tab/>
        <w:tab/>
        <w:t>&lt;/cfif&gt;</w:t>
        <w:tab/>
      </w:r>
      <w:r>
        <w:br/>
      </w:r>
      <w:r>
        <w:rPr>
          <w:rFonts w:ascii="Courier New" w:hAnsi="Courier New"/>
          <w:b w:val="0"/>
          <w:sz w:val="16"/>
        </w:rPr>
        <w:tab/>
        <w:tab/>
        <w:tab/>
        <w:t>&lt;/cfloop&gt;</w:t>
      </w:r>
      <w:r>
        <w:br/>
      </w:r>
      <w:r>
        <w:rPr>
          <w:rFonts w:ascii="Courier New" w:hAnsi="Courier New"/>
          <w:b w:val="0"/>
          <w:sz w:val="16"/>
        </w:rPr>
        <w:tab/>
        <w:tab/>
        <w:tab/>
      </w:r>
      <w:r>
        <w:br/>
      </w:r>
      <w:r>
        <w:rPr>
          <w:rFonts w:ascii="Courier New" w:hAnsi="Courier New"/>
          <w:b w:val="0"/>
          <w:sz w:val="16"/>
        </w:rPr>
        <w:tab/>
        <w:tab/>
        <w:tab/>
        <w:t>&lt;!--- грубо и цинично патчим запрос ---&gt;</w:t>
      </w:r>
      <w:r>
        <w:br/>
      </w:r>
      <w:r>
        <w:rPr>
          <w:rFonts w:ascii="Courier New" w:hAnsi="Courier New"/>
          <w:b w:val="0"/>
          <w:sz w:val="16"/>
        </w:rPr>
        <w:tab/>
        <w:tab/>
        <w:tab/>
        <w:t>&lt;cfset local.qCurrentState.params = serializeJson(local.params)/&gt;</w:t>
      </w:r>
      <w:r>
        <w:br/>
      </w:r>
      <w:r>
        <w:rPr>
          <w:rFonts w:ascii="Courier New" w:hAnsi="Courier New"/>
          <w:b w:val="0"/>
          <w:sz w:val="16"/>
        </w:rPr>
        <w:tab/>
        <w:tab/>
        <w:tab/>
        <w:t>&lt;cfcatch type="ANY"&gt;&lt;!--- *** &lt;cfrethrow/&gt;---&gt;&lt;/cfcatch&gt;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 ---------------------------------------------------------------------------------- ---&gt;</w:t>
      </w:r>
      <w:r>
        <w:br/>
      </w:r>
      <w:r>
        <w:rPr>
          <w:rFonts w:ascii="Courier New" w:hAnsi="Courier New"/>
          <w:b w:val="0"/>
          <w:sz w:val="16"/>
        </w:rPr>
      </w:r>
      <w:r>
        <w:br/>
      </w:r>
      <w:r>
        <w:rPr>
          <w:rFonts w:ascii="Courier New" w:hAnsi="Courier New"/>
          <w:b w:val="0"/>
          <w:sz w:val="16"/>
        </w:rPr>
        <w:tab/>
        <w:tab/>
      </w:r>
      <w:r>
        <w:br/>
      </w:r>
      <w:r>
        <w:rPr>
          <w:rFonts w:ascii="Courier New" w:hAnsi="Courier New"/>
          <w:b w:val="0"/>
          <w:sz w:val="16"/>
        </w:rPr>
        <w:tab/>
        <w:tab/>
        <w:t>&lt;cfset var out=structNew("linked")/&gt;</w:t>
        <w:tab/>
      </w:r>
      <w:r>
        <w:br/>
      </w:r>
      <w:r>
        <w:rPr>
          <w:rFonts w:ascii="Courier New" w:hAnsi="Courier New"/>
          <w:b w:val="0"/>
          <w:sz w:val="16"/>
        </w:rPr>
        <w:tab/>
        <w:tab/>
      </w:r>
      <w:r>
        <w:br/>
      </w:r>
      <w:r>
        <w:rPr>
          <w:rFonts w:ascii="Courier New" w:hAnsi="Courier New"/>
          <w:b w:val="0"/>
          <w:sz w:val="16"/>
        </w:rPr>
      </w:r>
      <w:r>
        <w:br/>
      </w:r>
      <w:r>
        <w:rPr>
          <w:rFonts w:ascii="Courier New" w:hAnsi="Courier New"/>
          <w:b w:val="0"/>
          <w:sz w:val="16"/>
        </w:rPr>
        <w:tab/>
        <w:tab/>
        <w:t>&lt;cfset "out.queryDurationMs"=getTickCount() - request.startTickCount/&gt;</w:t>
      </w:r>
      <w:r>
        <w:br/>
      </w:r>
      <w:r>
        <w:rPr>
          <w:rFonts w:ascii="Courier New" w:hAnsi="Courier New"/>
          <w:b w:val="0"/>
          <w:sz w:val="16"/>
        </w:rPr>
        <w:tab/>
        <w:tab/>
      </w:r>
      <w:r>
        <w:br/>
      </w:r>
      <w:r>
        <w:rPr>
          <w:rFonts w:ascii="Courier New" w:hAnsi="Courier New"/>
          <w:b w:val="0"/>
          <w:sz w:val="16"/>
        </w:rPr>
        <w:tab/>
        <w:tab/>
        <w:t>&lt;cfset "out.instance" = this.helper.appendRecord(</w:t>
      </w:r>
      <w:r>
        <w:br/>
      </w:r>
      <w:r>
        <w:rPr>
          <w:rFonts w:ascii="Courier New" w:hAnsi="Courier New"/>
          <w:b w:val="0"/>
          <w:sz w:val="16"/>
        </w:rPr>
        <w:tab/>
        <w:tab/>
        <w:tab/>
        <w:t>structNew("linked"), "", local.titleMap, local.qInstance, this.helper.snake2camel</w:t>
      </w:r>
      <w:r>
        <w:br/>
      </w:r>
      <w:r>
        <w:rPr>
          <w:rFonts w:ascii="Courier New" w:hAnsi="Courier New"/>
          <w:b w:val="0"/>
          <w:sz w:val="16"/>
        </w:rPr>
        <w:tab/>
        <w:tab/>
        <w:t>)/&gt;</w:t>
        <w:tab/>
      </w:r>
      <w:r>
        <w:br/>
      </w:r>
      <w:r>
        <w:rPr>
          <w:rFonts w:ascii="Courier New" w:hAnsi="Courier New"/>
          <w:b w:val="0"/>
          <w:sz w:val="16"/>
        </w:rPr>
        <w:tab/>
        <w:tab/>
        <w:t>&lt;!--- &lt;cfset "out.instance.uptime"=(local.qOperation.is_successful GT 0) ? local.qOperation.seconds_passed : 0/&gt; ---&gt;</w:t>
      </w:r>
      <w:r>
        <w:br/>
      </w:r>
      <w:r>
        <w:rPr>
          <w:rFonts w:ascii="Courier New" w:hAnsi="Courier New"/>
          <w:b w:val="0"/>
          <w:sz w:val="16"/>
        </w:rPr>
        <w:tab/>
        <w:tab/>
        <w:t>&lt;cfset "out.instance.isCreated"=local.isCreated/&gt;</w:t>
      </w:r>
      <w:r>
        <w:br/>
      </w:r>
      <w:r>
        <w:rPr>
          <w:rFonts w:ascii="Courier New" w:hAnsi="Courier New"/>
          <w:b w:val="0"/>
          <w:sz w:val="16"/>
        </w:rPr>
        <w:tab/>
        <w:tab/>
        <w:t>&lt;cfset "out.instance.isDeleted"=local.qCurrentState.is_deleted GT 0/&gt;</w:t>
      </w:r>
      <w:r>
        <w:br/>
      </w:r>
      <w:r>
        <w:rPr>
          <w:rFonts w:ascii="Courier New" w:hAnsi="Courier New"/>
          <w:b w:val="0"/>
          <w:sz w:val="16"/>
        </w:rPr>
        <w:tab/>
        <w:tab/>
        <w:t>&lt;!--- &lt;cfset "out.instance.vaultData"=local.vaultData/&gt; ---&gt;</w:t>
      </w:r>
      <w:r>
        <w:br/>
      </w:r>
      <w:r>
        <w:rPr>
          <w:rFonts w:ascii="Courier New" w:hAnsi="Courier New"/>
          <w:b w:val="0"/>
          <w:sz w:val="16"/>
        </w:rPr>
        <w:tab/>
        <w:tab/>
      </w:r>
      <w:r>
        <w:br/>
      </w:r>
      <w:r>
        <w:rPr>
          <w:rFonts w:ascii="Courier New" w:hAnsi="Courier New"/>
          <w:b w:val="0"/>
          <w:sz w:val="16"/>
        </w:rPr>
        <w:tab/>
        <w:tab/>
        <w:t xml:space="preserve"> &lt;cfset "out.instance.state" = (local.qCurrentState.recordCount GT 0) ? this.helper.appendRecord(structNew("linked"), "", local.currentStateTitleMap, local.qCurrentState, this.helper.snake2camel) : {}/&gt;</w:t>
        <w:tab/>
      </w:r>
      <w:r>
        <w:br/>
      </w:r>
      <w:r>
        <w:rPr>
          <w:rFonts w:ascii="Courier New" w:hAnsi="Courier New"/>
          <w:b w:val="0"/>
          <w:sz w:val="16"/>
        </w:rPr>
      </w:r>
      <w:r>
        <w:br/>
      </w:r>
      <w:r>
        <w:rPr>
          <w:rFonts w:ascii="Courier New" w:hAnsi="Courier New"/>
          <w:b w:val="0"/>
          <w:sz w:val="16"/>
        </w:rPr>
        <w:tab/>
        <w:tab/>
        <w:t>&lt;cfset "out.instance.operations"=[]/&gt;</w:t>
      </w:r>
      <w:r>
        <w:br/>
      </w:r>
      <w:r>
        <w:rPr>
          <w:rFonts w:ascii="Courier New" w:hAnsi="Courier New"/>
          <w:b w:val="0"/>
          <w:sz w:val="16"/>
        </w:rPr>
        <w:tab/>
        <w:tab/>
        <w:t>&lt;cfloop query=#local.qOperation#&gt;</w:t>
      </w:r>
      <w:r>
        <w:br/>
      </w:r>
      <w:r>
        <w:rPr>
          <w:rFonts w:ascii="Courier New" w:hAnsi="Courier New"/>
          <w:b w:val="0"/>
          <w:sz w:val="16"/>
        </w:rPr>
        <w:tab/>
        <w:tab/>
        <w:tab/>
        <w:t>&lt;cfset arrayAppend(out.instance.operations, this.helper.appendRecord(structNew("linked"), "", local.operationTitleMap, local.qOperation, this.helper.snake2camel))/&gt;</w:t>
      </w:r>
      <w:r>
        <w:br/>
      </w:r>
      <w:r>
        <w:rPr>
          <w:rFonts w:ascii="Courier New" w:hAnsi="Courier New"/>
          <w:b w:val="0"/>
          <w:sz w:val="16"/>
        </w:rPr>
        <w:tab/>
        <w:tab/>
        <w:t>&lt;/cfloop&gt;</w:t>
        <w:tab/>
        <w:tab/>
      </w:r>
      <w:r>
        <w:br/>
      </w:r>
      <w:r>
        <w:rPr>
          <w:rFonts w:ascii="Courier New" w:hAnsi="Courier New"/>
          <w:b w:val="0"/>
          <w:sz w:val="16"/>
        </w:rPr>
        <w:tab/>
        <w:tab/>
      </w:r>
      <w:r>
        <w:br/>
      </w:r>
      <w:r>
        <w:rPr>
          <w:rFonts w:ascii="Courier New" w:hAnsi="Courier New"/>
          <w:b w:val="0"/>
          <w:sz w:val="16"/>
        </w:rPr>
        <w:tab/>
        <w:tab/>
        <w:t>&lt;cfset "out.instance.availableOperations"=[]/&gt;</w:t>
      </w:r>
      <w:r>
        <w:br/>
      </w:r>
      <w:r>
        <w:rPr>
          <w:rFonts w:ascii="Courier New" w:hAnsi="Courier New"/>
          <w:b w:val="0"/>
          <w:sz w:val="16"/>
        </w:rPr>
        <w:tab/>
        <w:tab/>
        <w:t>&lt;cfloop query=#local.qAvailableOperation#&gt;</w:t>
      </w:r>
      <w:r>
        <w:br/>
      </w:r>
      <w:r>
        <w:rPr>
          <w:rFonts w:ascii="Courier New" w:hAnsi="Courier New"/>
          <w:b w:val="0"/>
          <w:sz w:val="16"/>
        </w:rPr>
        <w:tab/>
        <w:tab/>
        <w:tab/>
        <w:t>&lt;cfset arrayAppend(out.instance.availableOperations, this.helper.appendRecord(structNew("linked"), "", local.availableOperationTitleMap, local.qAvailableOperation, this.helper.snake2camel))/&gt;</w:t>
      </w:r>
      <w:r>
        <w:br/>
      </w:r>
      <w:r>
        <w:rPr>
          <w:rFonts w:ascii="Courier New" w:hAnsi="Courier New"/>
          <w:b w:val="0"/>
          <w:sz w:val="16"/>
        </w:rPr>
        <w:tab/>
        <w:tab/>
        <w:t>&lt;/cfloop&gt;</w:t>
      </w:r>
      <w:r>
        <w:br/>
      </w:r>
      <w:r>
        <w:rPr>
          <w:rFonts w:ascii="Courier New" w:hAnsi="Courier New"/>
          <w:b w:val="0"/>
          <w:sz w:val="16"/>
        </w:rPr>
        <w:tab/>
        <w:tab/>
      </w:r>
      <w:r>
        <w:br/>
      </w:r>
      <w:r>
        <w:rPr>
          <w:rFonts w:ascii="Courier New" w:hAnsi="Courier New"/>
          <w:b w:val="0"/>
          <w:sz w:val="16"/>
        </w:rPr>
        <w:tab/>
        <w:tab/>
        <w:t>&lt;!--- &lt;cfset "out.instance.dependencies0"=#dependencies#/&gt; ---&gt;</w:t>
      </w:r>
      <w:r>
        <w:br/>
      </w:r>
      <w:r>
        <w:rPr>
          <w:rFonts w:ascii="Courier New" w:hAnsi="Courier New"/>
          <w:b w:val="0"/>
          <w:sz w:val="16"/>
        </w:rPr>
        <w:tab/>
        <w:tab/>
      </w:r>
      <w:r>
        <w:br/>
      </w:r>
      <w:r>
        <w:rPr>
          <w:rFonts w:ascii="Courier New" w:hAnsi="Courier New"/>
          <w:b w:val="0"/>
          <w:sz w:val="16"/>
        </w:rPr>
        <w:tab/>
        <w:tab/>
        <w:t>&lt;cfset "out.instance.dependentInstances"=[]/&gt;</w:t>
      </w:r>
      <w:r>
        <w:br/>
      </w:r>
      <w:r>
        <w:rPr>
          <w:rFonts w:ascii="Courier New" w:hAnsi="Courier New"/>
          <w:b w:val="0"/>
          <w:sz w:val="16"/>
        </w:rPr>
        <w:tab/>
        <w:tab/>
        <w:t>&lt;cfloop query=#local.qDependentInstance#&gt;</w:t>
      </w:r>
      <w:r>
        <w:br/>
      </w:r>
      <w:r>
        <w:rPr>
          <w:rFonts w:ascii="Courier New" w:hAnsi="Courier New"/>
          <w:b w:val="0"/>
          <w:sz w:val="16"/>
        </w:rPr>
        <w:tab/>
        <w:tab/>
        <w:tab/>
        <w:t>&lt;cfset arrayAppend(out.instance.dependentInstances, this.helper.appendRecord(structNew("linked"), "", local.dependentInstanceTitleMap, local.qDependentInstance, this.helper.snake2camel))/&gt;</w:t>
      </w:r>
      <w:r>
        <w:br/>
      </w:r>
      <w:r>
        <w:rPr>
          <w:rFonts w:ascii="Courier New" w:hAnsi="Courier New"/>
          <w:b w:val="0"/>
          <w:sz w:val="16"/>
        </w:rPr>
        <w:tab/>
        <w:tab/>
        <w:t>&lt;/cfloop&gt;</w:t>
      </w:r>
      <w:r>
        <w:br/>
      </w:r>
      <w:r>
        <w:rPr>
          <w:rFonts w:ascii="Courier New" w:hAnsi="Courier New"/>
          <w:b w:val="0"/>
          <w:sz w:val="16"/>
        </w:rPr>
        <w:tab/>
        <w:tab/>
      </w:r>
      <w:r>
        <w:br/>
      </w:r>
      <w:r>
        <w:rPr>
          <w:rFonts w:ascii="Courier New" w:hAnsi="Courier New"/>
          <w:b w:val="0"/>
          <w:sz w:val="16"/>
        </w:rPr>
        <w:tab/>
        <w:tab/>
        <w:t>&lt;cfset "out.instance.dependencies"=[]/&gt;</w:t>
      </w:r>
      <w:r>
        <w:br/>
      </w:r>
      <w:r>
        <w:rPr>
          <w:rFonts w:ascii="Courier New" w:hAnsi="Courier New"/>
          <w:b w:val="0"/>
          <w:sz w:val="16"/>
        </w:rPr>
        <w:tab/>
        <w:tab/>
        <w:t>&lt;cfloop query=#local.qDependency#&gt;</w:t>
      </w:r>
      <w:r>
        <w:br/>
      </w:r>
      <w:r>
        <w:rPr>
          <w:rFonts w:ascii="Courier New" w:hAnsi="Courier New"/>
          <w:b w:val="0"/>
          <w:sz w:val="16"/>
        </w:rPr>
        <w:tab/>
        <w:tab/>
        <w:tab/>
        <w:t>&lt;cfset arrayAppend(out.instance.dependencies, this.helper.appendRecord(structNew("linked"), "", local.dependencyTitleMap, local.qDependency, this.helper.snake2camel))/&gt;</w:t>
      </w:r>
      <w:r>
        <w:br/>
      </w:r>
      <w:r>
        <w:rPr>
          <w:rFonts w:ascii="Courier New" w:hAnsi="Courier New"/>
          <w:b w:val="0"/>
          <w:sz w:val="16"/>
        </w:rPr>
        <w:tab/>
        <w:tab/>
        <w:t>&lt;/cfloop&gt;</w:t>
      </w:r>
      <w:r>
        <w:br/>
      </w:r>
      <w:r>
        <w:rPr>
          <w:rFonts w:ascii="Courier New" w:hAnsi="Courier New"/>
          <w:b w:val="0"/>
          <w:sz w:val="16"/>
        </w:rPr>
        <w:tab/>
        <w:tab/>
        <w:t>&lt;!--- &lt;cfset "out.instance.availableResourceRealms"=[]/&gt;</w:t>
      </w:r>
      <w:r>
        <w:br/>
      </w:r>
      <w:r>
        <w:rPr>
          <w:rFonts w:ascii="Courier New" w:hAnsi="Courier New"/>
          <w:b w:val="0"/>
          <w:sz w:val="16"/>
        </w:rPr>
        <w:tab/>
        <w:tab/>
        <w:t>&lt;cfloop query=#local.qAvailableResourceRealm#&gt;</w:t>
      </w:r>
      <w:r>
        <w:br/>
      </w:r>
      <w:r>
        <w:rPr>
          <w:rFonts w:ascii="Courier New" w:hAnsi="Courier New"/>
          <w:b w:val="0"/>
          <w:sz w:val="16"/>
        </w:rPr>
        <w:tab/>
        <w:tab/>
        <w:tab/>
        <w:t>&lt;cfset arrayAppend(out.instance.availableResourceRealms, this.helper.appendRecord(structNew("linked"), "", local.realmTitleMap, local.qAvailableResourceRealm, this.helper.snake2camel))/&gt;</w:t>
      </w:r>
      <w:r>
        <w:br/>
      </w:r>
      <w:r>
        <w:rPr>
          <w:rFonts w:ascii="Courier New" w:hAnsi="Courier New"/>
          <w:b w:val="0"/>
          <w:sz w:val="16"/>
        </w:rPr>
        <w:tab/>
        <w:tab/>
        <w:t>&lt;/cfloop&gt; ---&gt;</w:t>
      </w:r>
      <w:r>
        <w:br/>
      </w:r>
      <w:r>
        <w:rPr>
          <w:rFonts w:ascii="Courier New" w:hAnsi="Courier New"/>
          <w:b w:val="0"/>
          <w:sz w:val="16"/>
        </w:rPr>
      </w:r>
      <w:r>
        <w:br/>
      </w:r>
      <w:r>
        <w:rPr>
          <w:rFonts w:ascii="Courier New" w:hAnsi="Courier New"/>
          <w:b w:val="0"/>
          <w:sz w:val="16"/>
        </w:rPr>
        <w:tab/>
        <w:tab/>
        <w:t>&lt;cfset "out.runDurationMs"=getTickCount() - request.startTickCount/&gt;</w:t>
      </w:r>
      <w:r>
        <w:br/>
      </w:r>
      <w:r>
        <w:rPr>
          <w:rFonts w:ascii="Courier New" w:hAnsi="Courier New"/>
          <w:b w:val="0"/>
          <w:sz w:val="16"/>
        </w:rPr>
        <w:tab/>
        <w:tab/>
        <w:t>&lt;!--- &lt;cfdump var=#local.qCurrentState#/&gt;</w:t>
      </w:r>
      <w:r>
        <w:br/>
      </w:r>
      <w:r>
        <w:rPr>
          <w:rFonts w:ascii="Courier New" w:hAnsi="Courier New"/>
          <w:b w:val="0"/>
          <w:sz w:val="16"/>
        </w:rPr>
        <w:tab/>
        <w:tab/>
        <w:t>&lt;cfdump var=#out#/&gt;</w:t>
      </w:r>
      <w:r>
        <w:br/>
      </w:r>
      <w:r>
        <w:rPr>
          <w:rFonts w:ascii="Courier New" w:hAnsi="Courier New"/>
          <w:b w:val="0"/>
          <w:sz w:val="16"/>
        </w:rPr>
        <w:tab/>
        <w:tab/>
        <w:t>&lt;cfabort/&gt; ---&gt;</w:t>
      </w:r>
      <w:r>
        <w:br/>
      </w:r>
      <w:r>
        <w:rPr>
          <w:rFonts w:ascii="Courier New" w:hAnsi="Courier New"/>
          <w:b w:val="0"/>
          <w:sz w:val="16"/>
        </w:rPr>
        <w:tab/>
        <w:tab/>
        <w:t>&lt;cfreturn representationOf(out) /&gt;</w:t>
      </w:r>
      <w:r>
        <w:br/>
      </w:r>
      <w:r>
        <w:rPr>
          <w:rFonts w:ascii="Courier New" w:hAnsi="Courier New"/>
          <w:b w:val="0"/>
          <w:sz w:val="16"/>
        </w:rPr>
        <w:tab/>
        <w:t>&lt;/cffunction&gt;</w:t>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name="patch"&gt;</w:t>
      </w:r>
      <w:r>
        <w:br/>
      </w:r>
      <w:r>
        <w:rPr>
          <w:rFonts w:ascii="Courier New" w:hAnsi="Courier New"/>
          <w:b w:val="0"/>
          <w:sz w:val="16"/>
        </w:rPr>
        <w:tab/>
        <w:tab/>
        <w:t>&lt;cfargument name="instanceUid" type="string" required=true hint="type:guid"/&gt;</w:t>
        <w:tab/>
        <w:tab/>
      </w:r>
      <w:r>
        <w:br/>
      </w:r>
      <w:r>
        <w:rPr>
          <w:rFonts w:ascii="Courier New" w:hAnsi="Courier New"/>
          <w:b w:val="0"/>
          <w:sz w:val="16"/>
        </w:rPr>
        <w:tab/>
        <w:tab/>
        <w:t>&lt;cfargument name="displayName" type="string" required=false hint="type:string"/&gt;</w:t>
        <w:tab/>
        <w:tab/>
      </w:r>
      <w:r>
        <w:br/>
      </w:r>
      <w:r>
        <w:rPr>
          <w:rFonts w:ascii="Courier New" w:hAnsi="Courier New"/>
          <w:b w:val="0"/>
          <w:sz w:val="16"/>
        </w:rPr>
        <w:tab/>
        <w:tab/>
        <w:t>&lt;!--- &lt;cfargument name="resourceRealmId" type="string" required=false hint="type:integer"/&gt; ---&gt;</w:t>
        <w:tab/>
        <w:tab/>
      </w:r>
      <w:r>
        <w:br/>
      </w:r>
      <w:r>
        <w:rPr>
          <w:rFonts w:ascii="Courier New" w:hAnsi="Courier New"/>
          <w:b w:val="0"/>
          <w:sz w:val="16"/>
        </w:rPr>
        <w:tab/>
        <w:tab/>
        <w:t>&lt;cfargument name="descr" type="string" required=false default="" hint="type:varchar (no cleanup here!)"/&gt;</w:t>
      </w:r>
      <w:r>
        <w:br/>
      </w:r>
      <w:r>
        <w:rPr>
          <w:rFonts w:ascii="Courier New" w:hAnsi="Courier New"/>
          <w:b w:val="0"/>
          <w:sz w:val="16"/>
        </w:rPr>
        <w:tab/>
        <w:tab/>
      </w:r>
      <w:r>
        <w:br/>
      </w:r>
      <w:r>
        <w:rPr>
          <w:rFonts w:ascii="Courier New" w:hAnsi="Courier New"/>
          <w:b w:val="0"/>
          <w:sz w:val="16"/>
        </w:rPr>
        <w:tab/>
        <w:tab/>
        <w:t>&lt;!--- ******  проверка уникальности ---&gt;</w:t>
      </w:r>
      <w:r>
        <w:br/>
      </w:r>
      <w:r>
        <w:rPr>
          <w:rFonts w:ascii="Courier New" w:hAnsi="Courier New"/>
          <w:b w:val="0"/>
          <w:sz w:val="16"/>
        </w:rPr>
        <w:tab/>
        <w:tab/>
        <w:t>&lt;cftry&gt;</w:t>
        <w:tab/>
        <w:tab/>
        <w:tab/>
      </w:r>
      <w:r>
        <w:br/>
      </w:r>
      <w:r>
        <w:rPr>
          <w:rFonts w:ascii="Courier New" w:hAnsi="Courier New"/>
          <w:b w:val="0"/>
          <w:sz w:val="16"/>
        </w:rPr>
        <w:tab/>
        <w:tab/>
        <w:tab/>
        <w:t>&lt;cfset checkDisplayName(arguments.displayName, arguments.usrId, arguments.instanceUid)/&gt;&lt;!---  как идея - офорить как обертку, возвращающую то же значение. Но будет соблазн еще оттримить иначе пофиксить, а это уже избыточная функция и должно усложнить название ---&gt;</w:t>
        <w:tab/>
        <w:tab/>
        <w:tab/>
      </w:r>
      <w:r>
        <w:br/>
      </w:r>
      <w:r>
        <w:rPr>
          <w:rFonts w:ascii="Courier New" w:hAnsi="Courier New"/>
          <w:b w:val="0"/>
          <w:sz w:val="16"/>
        </w:rPr>
        <w:tab/>
        <w:tab/>
        <w:tab/>
        <w:t>&lt;cfset this.helper.keyExistsAndValid(arguments, "instanceUid", "guid")/&gt;</w:t>
      </w:r>
      <w:r>
        <w:br/>
      </w:r>
      <w:r>
        <w:rPr>
          <w:rFonts w:ascii="Courier New" w:hAnsi="Courier New"/>
          <w:b w:val="0"/>
          <w:sz w:val="16"/>
        </w:rPr>
        <w:tab/>
        <w:tab/>
        <w:tab/>
        <w:t>&lt;cfquery name="local.qSave"&gt;</w:t>
      </w:r>
      <w:r>
        <w:br/>
      </w:r>
      <w:r>
        <w:rPr>
          <w:rFonts w:ascii="Courier New" w:hAnsi="Courier New"/>
          <w:b w:val="0"/>
          <w:sz w:val="16"/>
        </w:rPr>
        <w:tab/>
        <w:tab/>
        <w:tab/>
        <w:tab/>
        <w:t>update instance set</w:t>
      </w:r>
      <w:r>
        <w:br/>
      </w:r>
      <w:r>
        <w:rPr>
          <w:rFonts w:ascii="Courier New" w:hAnsi="Courier New"/>
          <w:b w:val="0"/>
          <w:sz w:val="16"/>
        </w:rPr>
        <w:tab/>
        <w:tab/>
        <w:tab/>
        <w:tab/>
        <w:t xml:space="preserve"> dt_updated=&lt;cfqueryparam cfsqltype="cf_sql_timestamp" value="#Now()#" /&gt;</w:t>
      </w:r>
      <w:r>
        <w:br/>
      </w:r>
      <w:r>
        <w:rPr>
          <w:rFonts w:ascii="Courier New" w:hAnsi="Courier New"/>
          <w:b w:val="0"/>
          <w:sz w:val="16"/>
        </w:rPr>
        <w:tab/>
        <w:tab/>
        <w:tab/>
        <w:tab/>
        <w:t>,updater_id=&lt;cfqueryparam cfsqltype="cf_sql_integer" value="#arguments.usrId#" /&gt;</w:t>
      </w:r>
      <w:r>
        <w:br/>
      </w:r>
      <w:r>
        <w:rPr>
          <w:rFonts w:ascii="Courier New" w:hAnsi="Courier New"/>
          <w:b w:val="0"/>
          <w:sz w:val="16"/>
        </w:rPr>
        <w:tab/>
        <w:tab/>
        <w:tab/>
        <w:tab/>
        <w:t>&lt;cfif structKeyExists(arguments,"displayName")&gt;</w:t>
      </w:r>
      <w:r>
        <w:br/>
      </w:r>
      <w:r>
        <w:rPr>
          <w:rFonts w:ascii="Courier New" w:hAnsi="Courier New"/>
          <w:b w:val="0"/>
          <w:sz w:val="16"/>
        </w:rPr>
        <w:tab/>
        <w:tab/>
        <w:tab/>
        <w:tab/>
        <w:tab/>
        <w:t>,display_name=&lt;cfqueryparam cfsqltype="cf_sql_varchar" value="#htmlEditFormat(arguments.displayName)#" /&gt;</w:t>
      </w:r>
      <w:r>
        <w:br/>
      </w:r>
      <w:r>
        <w:rPr>
          <w:rFonts w:ascii="Courier New" w:hAnsi="Courier New"/>
          <w:b w:val="0"/>
          <w:sz w:val="16"/>
        </w:rPr>
        <w:tab/>
        <w:tab/>
        <w:tab/>
        <w:tab/>
        <w:t>&lt;/cfif&gt;</w:t>
      </w:r>
      <w:r>
        <w:br/>
      </w:r>
      <w:r>
        <w:rPr>
          <w:rFonts w:ascii="Courier New" w:hAnsi="Courier New"/>
          <w:b w:val="0"/>
          <w:sz w:val="16"/>
        </w:rPr>
        <w:t xml:space="preserve">&lt;!--- </w:t>
        <w:tab/>
        <w:tab/>
        <w:tab/>
        <w:tab/>
        <w:t>&lt;cfif structKeyExists(arguments,"displayName")&gt;</w:t>
      </w:r>
      <w:r>
        <w:br/>
      </w:r>
      <w:r>
        <w:rPr>
          <w:rFonts w:ascii="Courier New" w:hAnsi="Courier New"/>
          <w:b w:val="0"/>
          <w:sz w:val="16"/>
        </w:rPr>
        <w:tab/>
        <w:tab/>
        <w:tab/>
        <w:tab/>
        <w:tab/>
        <w:t>,resource_realm_id=&lt;cfqueryparam cfsqltype="cf_sql_varchar" value="#arguments.resourceRealmId#" /&gt;</w:t>
      </w:r>
      <w:r>
        <w:br/>
      </w:r>
      <w:r>
        <w:rPr>
          <w:rFonts w:ascii="Courier New" w:hAnsi="Courier New"/>
          <w:b w:val="0"/>
          <w:sz w:val="16"/>
        </w:rPr>
        <w:tab/>
        <w:tab/>
        <w:tab/>
        <w:tab/>
        <w:t>&lt;/cfif&gt; ---&gt;</w:t>
      </w:r>
      <w:r>
        <w:br/>
      </w:r>
      <w:r>
        <w:rPr>
          <w:rFonts w:ascii="Courier New" w:hAnsi="Courier New"/>
          <w:b w:val="0"/>
          <w:sz w:val="16"/>
        </w:rPr>
        <w:tab/>
        <w:tab/>
        <w:tab/>
        <w:tab/>
        <w:t>&lt;cfif structKeyExists(arguments,"descr")&gt;</w:t>
      </w:r>
      <w:r>
        <w:br/>
      </w:r>
      <w:r>
        <w:rPr>
          <w:rFonts w:ascii="Courier New" w:hAnsi="Courier New"/>
          <w:b w:val="0"/>
          <w:sz w:val="16"/>
        </w:rPr>
        <w:tab/>
        <w:tab/>
        <w:tab/>
        <w:tab/>
        <w:tab/>
        <w:t>,descr=&lt;cfqueryparam cfsqltype="cf_sql_varchar" value="#htmlEditFormat(arguments.descr)#" /&gt;</w:t>
        <w:tab/>
        <w:tab/>
      </w:r>
      <w:r>
        <w:br/>
      </w:r>
      <w:r>
        <w:rPr>
          <w:rFonts w:ascii="Courier New" w:hAnsi="Courier New"/>
          <w:b w:val="0"/>
          <w:sz w:val="16"/>
        </w:rPr>
        <w:tab/>
        <w:tab/>
        <w:tab/>
        <w:tab/>
        <w:t>&lt;/cfif&gt;</w:t>
      </w:r>
      <w:r>
        <w:br/>
      </w:r>
      <w:r>
        <w:rPr>
          <w:rFonts w:ascii="Courier New" w:hAnsi="Courier New"/>
          <w:b w:val="0"/>
          <w:sz w:val="16"/>
        </w:rPr>
        <w:tab/>
        <w:tab/>
        <w:tab/>
        <w:tab/>
        <w:t>where instance_uid=&lt;cfqueryparam cfsqltype="cf_sql_other" value="#arguments.instanceUid#" /&gt;;</w:t>
      </w:r>
      <w:r>
        <w:br/>
      </w:r>
      <w:r>
        <w:rPr>
          <w:rFonts w:ascii="Courier New" w:hAnsi="Courier New"/>
          <w:b w:val="0"/>
          <w:sz w:val="16"/>
        </w:rPr>
        <w:tab/>
        <w:tab/>
        <w:tab/>
        <w:tab/>
        <w:t>--select @@rowcount as cnt;</w:t>
      </w:r>
      <w:r>
        <w:br/>
      </w:r>
      <w:r>
        <w:rPr>
          <w:rFonts w:ascii="Courier New" w:hAnsi="Courier New"/>
          <w:b w:val="0"/>
          <w:sz w:val="16"/>
        </w:rPr>
        <w:tab/>
        <w:tab/>
        <w:tab/>
        <w:t>&lt;/cfquery&gt;</w:t>
      </w:r>
      <w:r>
        <w:br/>
      </w:r>
      <w:r>
        <w:rPr>
          <w:rFonts w:ascii="Courier New" w:hAnsi="Courier New"/>
          <w:b w:val="0"/>
          <w:sz w:val="16"/>
        </w:rPr>
        <w:tab/>
        <w:tab/>
        <w:tab/>
      </w:r>
      <w:r>
        <w:br/>
      </w:r>
      <w:r>
        <w:rPr>
          <w:rFonts w:ascii="Courier New" w:hAnsi="Courier New"/>
          <w:b w:val="0"/>
          <w:sz w:val="16"/>
        </w:rPr>
        <w:t xml:space="preserve">&lt;!--- </w:t>
        <w:tab/>
        <w:tab/>
        <w:tab/>
        <w:t>&lt;cfif local.qSave.cnt EQ 0&gt;</w:t>
      </w:r>
      <w:r>
        <w:br/>
      </w:r>
      <w:r>
        <w:rPr>
          <w:rFonts w:ascii="Courier New" w:hAnsi="Courier New"/>
          <w:b w:val="0"/>
          <w:sz w:val="16"/>
        </w:rPr>
        <w:tab/>
        <w:tab/>
        <w:tab/>
        <w:tab/>
        <w:t>&lt;cfreturn noData().withStatus(404, "Record Not Found") /&gt;</w:t>
      </w:r>
      <w:r>
        <w:br/>
      </w:r>
      <w:r>
        <w:rPr>
          <w:rFonts w:ascii="Courier New" w:hAnsi="Courier New"/>
          <w:b w:val="0"/>
          <w:sz w:val="16"/>
        </w:rPr>
        <w:tab/>
        <w:tab/>
        <w:tab/>
        <w:t>&lt;/cfif&gt; ---&gt;</w:t>
      </w:r>
      <w:r>
        <w:br/>
      </w:r>
      <w:r>
        <w:rPr>
          <w:rFonts w:ascii="Courier New" w:hAnsi="Courier New"/>
          <w:b w:val="0"/>
          <w:sz w:val="16"/>
        </w:rPr>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r>
      <w:r>
        <w:br/>
      </w:r>
      <w:r>
        <w:rPr>
          <w:rFonts w:ascii="Courier New" w:hAnsi="Courier New"/>
          <w:b w:val="0"/>
          <w:sz w:val="16"/>
        </w:rPr>
        <w:tab/>
        <w:tab/>
        <w:t>&lt;cfreturn noData().withStatus(204, "No Content") /&gt;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name="delete" hint="Удаление экземпляра сервиса по ключу. Допускается в статусе not configured"&gt;</w:t>
      </w:r>
      <w:r>
        <w:br/>
      </w:r>
      <w:r>
        <w:rPr>
          <w:rFonts w:ascii="Courier New" w:hAnsi="Courier New"/>
          <w:b w:val="0"/>
          <w:sz w:val="16"/>
        </w:rPr>
        <w:tab/>
        <w:tab/>
        <w:t>&lt;cfargument name="instanceUid" type="string" required=true hint="type:guid"/&gt;</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this.helper.validateField(arguments, "instanceUid", "guid")/&gt;</w:t>
      </w:r>
      <w:r>
        <w:br/>
      </w:r>
      <w:r>
        <w:rPr>
          <w:rFonts w:ascii="Courier New" w:hAnsi="Courier New"/>
          <w:b w:val="0"/>
          <w:sz w:val="16"/>
        </w:rPr>
        <w:tab/>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local={}/&gt;</w:t>
        <w:tab/>
        <w:tab/>
      </w:r>
      <w:r>
        <w:br/>
      </w:r>
      <w:r>
        <w:rPr>
          <w:rFonts w:ascii="Courier New" w:hAnsi="Courier New"/>
          <w:b w:val="0"/>
          <w:sz w:val="16"/>
        </w:rPr>
        <w:tab/>
        <w:tab/>
        <w:t>&lt;cftry&gt;</w:t>
        <w:tab/>
        <w:tab/>
      </w:r>
      <w:r>
        <w:br/>
      </w:r>
      <w:r>
        <w:rPr>
          <w:rFonts w:ascii="Courier New" w:hAnsi="Courier New"/>
          <w:b w:val="0"/>
          <w:sz w:val="16"/>
        </w:rPr>
      </w:r>
      <w:r>
        <w:br/>
      </w:r>
      <w:r>
        <w:rPr>
          <w:rFonts w:ascii="Courier New" w:hAnsi="Courier New"/>
          <w:b w:val="0"/>
          <w:sz w:val="16"/>
        </w:rPr>
        <w:tab/>
        <w:tab/>
        <w:tab/>
        <w:t>&lt;cfquery name="local.qCheckAccess" result="local.result"&gt;</w:t>
      </w:r>
      <w:r>
        <w:br/>
      </w:r>
      <w:r>
        <w:rPr>
          <w:rFonts w:ascii="Courier New" w:hAnsi="Courier New"/>
          <w:b w:val="0"/>
          <w:sz w:val="16"/>
        </w:rPr>
        <w:tab/>
        <w:tab/>
        <w:tab/>
        <w:tab/>
        <w:t>select count(*) as cnt</w:t>
      </w:r>
      <w:r>
        <w:br/>
      </w:r>
      <w:r>
        <w:rPr>
          <w:rFonts w:ascii="Courier New" w:hAnsi="Courier New"/>
          <w:b w:val="0"/>
          <w:sz w:val="16"/>
        </w:rPr>
        <w:tab/>
        <w:tab/>
        <w:tab/>
        <w:tab/>
        <w:t xml:space="preserve">from instance e </w:t>
      </w:r>
      <w:r>
        <w:br/>
      </w:r>
      <w:r>
        <w:rPr>
          <w:rFonts w:ascii="Courier New" w:hAnsi="Courier New"/>
          <w:b w:val="0"/>
          <w:sz w:val="16"/>
        </w:rPr>
        <w:tab/>
        <w:tab/>
        <w:tab/>
        <w:tab/>
        <w:t>join specification_item si on (e.specification_item_id=si.specification_item_id)</w:t>
      </w:r>
      <w:r>
        <w:br/>
      </w:r>
      <w:r>
        <w:rPr>
          <w:rFonts w:ascii="Courier New" w:hAnsi="Courier New"/>
          <w:b w:val="0"/>
          <w:sz w:val="16"/>
        </w:rPr>
        <w:tab/>
        <w:tab/>
        <w:tab/>
        <w:tab/>
        <w:t>where e.instance_uid=&lt;cfqueryparam cfsqltype="cf_sql_other" value="#arguments.instanceUid#" null=#!isValid('guid',arguments.instanceUid)#/&gt;</w:t>
      </w:r>
      <w:r>
        <w:br/>
      </w:r>
      <w:r>
        <w:rPr>
          <w:rFonts w:ascii="Courier New" w:hAnsi="Courier New"/>
          <w:b w:val="0"/>
          <w:sz w:val="16"/>
        </w:rPr>
        <w:tab/>
        <w:tab/>
        <w:tab/>
        <w:tab/>
        <w:t xml:space="preserve">AND si.specification_id=&lt;cfqueryparam cfsqltype="cf_sql_integer" value=#arguments.specificationId#/&gt; </w:t>
      </w:r>
      <w:r>
        <w:br/>
      </w:r>
      <w:r>
        <w:rPr>
          <w:rFonts w:ascii="Courier New" w:hAnsi="Courier New"/>
          <w:b w:val="0"/>
          <w:sz w:val="16"/>
        </w:rPr>
        <w:tab/>
        <w:tab/>
        <w:tab/>
        <w:t>&lt;/cfquery&gt;</w:t>
        <w:tab/>
      </w:r>
      <w:r>
        <w:br/>
      </w:r>
      <w:r>
        <w:rPr>
          <w:rFonts w:ascii="Courier New" w:hAnsi="Courier New"/>
          <w:b w:val="0"/>
          <w:sz w:val="16"/>
        </w:rPr>
        <w:tab/>
        <w:tab/>
        <w:tab/>
        <w:t>&lt;cfif local.qCheckAccess.cnt EQ 0&gt;</w:t>
      </w:r>
      <w:r>
        <w:br/>
      </w:r>
      <w:r>
        <w:rPr>
          <w:rFonts w:ascii="Courier New" w:hAnsi="Courier New"/>
          <w:b w:val="0"/>
          <w:sz w:val="16"/>
        </w:rPr>
        <w:tab/>
        <w:tab/>
        <w:tab/>
        <w:tab/>
        <w:t>&lt;cfreturn representationOf(this.helper.formatMessage(</w:t>
      </w:r>
      <w:r>
        <w:br/>
      </w:r>
      <w:r>
        <w:rPr>
          <w:rFonts w:ascii="Courier New" w:hAnsi="Courier New"/>
          <w:b w:val="0"/>
          <w:sz w:val="16"/>
        </w:rPr>
        <w:tab/>
        <w:tab/>
        <w:tab/>
        <w:tab/>
        <w:tab/>
        <w:t xml:space="preserve">"Instance not accessible or does not exist", </w:t>
      </w:r>
      <w:r>
        <w:br/>
      </w:r>
      <w:r>
        <w:rPr>
          <w:rFonts w:ascii="Courier New" w:hAnsi="Courier New"/>
          <w:b w:val="0"/>
          <w:sz w:val="16"/>
        </w:rPr>
        <w:tab/>
        <w:tab/>
        <w:tab/>
        <w:tab/>
        <w:tab/>
        <w:t>"Instance is not accessible for the current user (possibly does not belong to the default specification)")</w:t>
      </w:r>
      <w:r>
        <w:br/>
      </w:r>
      <w:r>
        <w:rPr>
          <w:rFonts w:ascii="Courier New" w:hAnsi="Courier New"/>
          <w:b w:val="0"/>
          <w:sz w:val="16"/>
        </w:rPr>
        <w:tab/>
        <w:tab/>
        <w:tab/>
        <w:tab/>
        <w:t>).withStatus(404)/&gt;</w:t>
      </w:r>
      <w:r>
        <w:br/>
      </w:r>
      <w:r>
        <w:rPr>
          <w:rFonts w:ascii="Courier New" w:hAnsi="Courier New"/>
          <w:b w:val="0"/>
          <w:sz w:val="16"/>
        </w:rPr>
        <w:tab/>
        <w:tab/>
        <w:tab/>
        <w:t>&lt;/cfif&gt;</w:t>
        <w:tab/>
        <w:tab/>
      </w:r>
      <w:r>
        <w:br/>
      </w:r>
      <w:r>
        <w:rPr>
          <w:rFonts w:ascii="Courier New" w:hAnsi="Courier New"/>
          <w:b w:val="0"/>
          <w:sz w:val="16"/>
        </w:rPr>
        <w:tab/>
        <w:tab/>
        <w:tab/>
      </w:r>
      <w:r>
        <w:br/>
      </w:r>
      <w:r>
        <w:rPr>
          <w:rFonts w:ascii="Courier New" w:hAnsi="Courier New"/>
          <w:b w:val="0"/>
          <w:sz w:val="16"/>
        </w:rPr>
        <w:tab/>
        <w:tab/>
        <w:tab/>
        <w:t>&lt;!--- халява какая-то ---&gt;</w:t>
      </w:r>
      <w:r>
        <w:br/>
      </w:r>
      <w:r>
        <w:rPr>
          <w:rFonts w:ascii="Courier New" w:hAnsi="Courier New"/>
          <w:b w:val="0"/>
          <w:sz w:val="16"/>
        </w:rPr>
        <w:tab/>
        <w:tab/>
        <w:tab/>
        <w:t>&lt;cfquery name="local.qCheckOperation" result="local.result"&gt;</w:t>
      </w:r>
      <w:r>
        <w:br/>
      </w:r>
      <w:r>
        <w:rPr>
          <w:rFonts w:ascii="Courier New" w:hAnsi="Courier New"/>
          <w:b w:val="0"/>
          <w:sz w:val="16"/>
        </w:rPr>
        <w:tab/>
        <w:tab/>
        <w:tab/>
        <w:tab/>
        <w:t xml:space="preserve">select count(*) as cnt </w:t>
      </w:r>
      <w:r>
        <w:br/>
      </w:r>
      <w:r>
        <w:rPr>
          <w:rFonts w:ascii="Courier New" w:hAnsi="Courier New"/>
          <w:b w:val="0"/>
          <w:sz w:val="16"/>
        </w:rPr>
        <w:tab/>
        <w:tab/>
        <w:tab/>
        <w:tab/>
        <w:t xml:space="preserve">from instance_operation io </w:t>
        <w:tab/>
        <w:tab/>
      </w:r>
      <w:r>
        <w:br/>
      </w:r>
      <w:r>
        <w:rPr>
          <w:rFonts w:ascii="Courier New" w:hAnsi="Courier New"/>
          <w:b w:val="0"/>
          <w:sz w:val="16"/>
        </w:rPr>
        <w:tab/>
        <w:tab/>
        <w:tab/>
        <w:tab/>
        <w:t>where io.dt_finish IS NULL AND</w:t>
      </w:r>
      <w:r>
        <w:br/>
      </w:r>
      <w:r>
        <w:rPr>
          <w:rFonts w:ascii="Courier New" w:hAnsi="Courier New"/>
          <w:b w:val="0"/>
          <w:sz w:val="16"/>
        </w:rPr>
        <w:tab/>
        <w:tab/>
        <w:tab/>
        <w:tab/>
        <w:t>io.submit_result like '2%' /*201 etc*/ AND</w:t>
      </w:r>
      <w:r>
        <w:br/>
      </w:r>
      <w:r>
        <w:rPr>
          <w:rFonts w:ascii="Courier New" w:hAnsi="Courier New"/>
          <w:b w:val="0"/>
          <w:sz w:val="16"/>
        </w:rPr>
        <w:tab/>
        <w:tab/>
        <w:tab/>
        <w:tab/>
        <w:t>io.instance_uid=&lt;cfqueryparam cfsqltype="cf_sql_other" value="#arguments.instanceUid#" null=#!isValid('guid',arguments.instanceUid)#/&gt;</w:t>
      </w:r>
      <w:r>
        <w:br/>
      </w:r>
      <w:r>
        <w:rPr>
          <w:rFonts w:ascii="Courier New" w:hAnsi="Courier New"/>
          <w:b w:val="0"/>
          <w:sz w:val="16"/>
        </w:rPr>
        <w:tab/>
        <w:tab/>
        <w:tab/>
        <w:t>&lt;/cfquery&gt;</w:t>
        <w:tab/>
        <w:tab/>
        <w:tab/>
        <w:tab/>
      </w:r>
      <w:r>
        <w:br/>
      </w:r>
      <w:r>
        <w:rPr>
          <w:rFonts w:ascii="Courier New" w:hAnsi="Courier New"/>
          <w:b w:val="0"/>
          <w:sz w:val="16"/>
        </w:rPr>
        <w:tab/>
        <w:tab/>
        <w:tab/>
        <w:t>&lt;cfif local.qCheckOperation.cnt GT 0&gt;</w:t>
      </w:r>
      <w:r>
        <w:br/>
      </w:r>
      <w:r>
        <w:rPr>
          <w:rFonts w:ascii="Courier New" w:hAnsi="Courier New"/>
          <w:b w:val="0"/>
          <w:sz w:val="16"/>
        </w:rPr>
        <w:tab/>
        <w:tab/>
        <w:tab/>
        <w:tab/>
        <w:t>&lt;cfreturn representationOf(this.helper.formatMessage(</w:t>
      </w:r>
      <w:r>
        <w:br/>
      </w:r>
      <w:r>
        <w:rPr>
          <w:rFonts w:ascii="Courier New" w:hAnsi="Courier New"/>
          <w:b w:val="0"/>
          <w:sz w:val="16"/>
        </w:rPr>
        <w:tab/>
        <w:tab/>
        <w:tab/>
        <w:tab/>
        <w:tab/>
        <w:t>"Operation already started", "Instance deletion disabled when operation is started")</w:t>
      </w:r>
      <w:r>
        <w:br/>
      </w:r>
      <w:r>
        <w:rPr>
          <w:rFonts w:ascii="Courier New" w:hAnsi="Courier New"/>
          <w:b w:val="0"/>
          <w:sz w:val="16"/>
        </w:rPr>
        <w:tab/>
        <w:tab/>
        <w:tab/>
        <w:tab/>
        <w:t>).withStatus(422)/&gt;</w:t>
      </w:r>
      <w:r>
        <w:br/>
      </w:r>
      <w:r>
        <w:rPr>
          <w:rFonts w:ascii="Courier New" w:hAnsi="Courier New"/>
          <w:b w:val="0"/>
          <w:sz w:val="16"/>
        </w:rPr>
        <w:tab/>
        <w:tab/>
        <w:tab/>
        <w:t>&lt;/cfif&gt;</w:t>
        <w:tab/>
        <w:tab/>
        <w:tab/>
      </w:r>
      <w:r>
        <w:br/>
      </w:r>
      <w:r>
        <w:rPr>
          <w:rFonts w:ascii="Courier New" w:hAnsi="Courier New"/>
          <w:b w:val="0"/>
          <w:sz w:val="16"/>
        </w:rPr>
        <w:tab/>
        <w:tab/>
        <w:tab/>
      </w:r>
      <w:r>
        <w:br/>
      </w:r>
      <w:r>
        <w:rPr>
          <w:rFonts w:ascii="Courier New" w:hAnsi="Courier New"/>
          <w:b w:val="0"/>
          <w:sz w:val="16"/>
        </w:rPr>
        <w:tab/>
        <w:tab/>
        <w:tab/>
        <w:t>&lt;cfquery name="local.qCheckState" result="local.result"&gt;</w:t>
      </w:r>
      <w:r>
        <w:br/>
      </w:r>
      <w:r>
        <w:rPr>
          <w:rFonts w:ascii="Courier New" w:hAnsi="Courier New"/>
          <w:b w:val="0"/>
          <w:sz w:val="16"/>
        </w:rPr>
        <w:tab/>
        <w:tab/>
        <w:tab/>
        <w:tab/>
        <w:t>select count(*) as cnt</w:t>
      </w:r>
      <w:r>
        <w:br/>
      </w:r>
      <w:r>
        <w:rPr>
          <w:rFonts w:ascii="Courier New" w:hAnsi="Courier New"/>
          <w:b w:val="0"/>
          <w:sz w:val="16"/>
        </w:rPr>
        <w:tab/>
        <w:tab/>
        <w:tab/>
        <w:tab/>
        <w:t>from instance_state st</w:t>
        <w:tab/>
        <w:tab/>
      </w:r>
      <w:r>
        <w:br/>
      </w:r>
      <w:r>
        <w:rPr>
          <w:rFonts w:ascii="Courier New" w:hAnsi="Courier New"/>
          <w:b w:val="0"/>
          <w:sz w:val="16"/>
        </w:rPr>
        <w:tab/>
        <w:tab/>
        <w:tab/>
        <w:tab/>
        <w:t xml:space="preserve">where </w:t>
      </w:r>
      <w:r>
        <w:br/>
      </w:r>
      <w:r>
        <w:rPr>
          <w:rFonts w:ascii="Courier New" w:hAnsi="Courier New"/>
          <w:b w:val="0"/>
          <w:sz w:val="16"/>
        </w:rPr>
        <w:tab/>
        <w:tab/>
        <w:tab/>
        <w:tab/>
        <w:t>st.instance_uid=&lt;cfqueryparam cfsqltype="cf_sql_other" value="#arguments.instanceUid#" null=#!isValid('guid',arguments.instanceUid)#/&gt;</w:t>
      </w:r>
      <w:r>
        <w:br/>
      </w:r>
      <w:r>
        <w:rPr>
          <w:rFonts w:ascii="Courier New" w:hAnsi="Courier New"/>
          <w:b w:val="0"/>
          <w:sz w:val="16"/>
        </w:rPr>
        <w:tab/>
        <w:tab/>
        <w:tab/>
        <w:t>&lt;/cfquery&gt;</w:t>
        <w:tab/>
        <w:tab/>
        <w:tab/>
        <w:tab/>
      </w:r>
      <w:r>
        <w:br/>
      </w:r>
      <w:r>
        <w:rPr>
          <w:rFonts w:ascii="Courier New" w:hAnsi="Courier New"/>
          <w:b w:val="0"/>
          <w:sz w:val="16"/>
        </w:rPr>
        <w:tab/>
        <w:tab/>
        <w:tab/>
        <w:t>&lt;cfif local.qCheckState.cnt GT 0&gt;</w:t>
      </w:r>
      <w:r>
        <w:br/>
      </w:r>
      <w:r>
        <w:rPr>
          <w:rFonts w:ascii="Courier New" w:hAnsi="Courier New"/>
          <w:b w:val="0"/>
          <w:sz w:val="16"/>
        </w:rPr>
        <w:tab/>
        <w:tab/>
        <w:tab/>
        <w:tab/>
        <w:t>&lt;cfreturn representationOf(this.helper.formatMessage(</w:t>
      </w:r>
      <w:r>
        <w:br/>
      </w:r>
      <w:r>
        <w:rPr>
          <w:rFonts w:ascii="Courier New" w:hAnsi="Courier New"/>
          <w:b w:val="0"/>
          <w:sz w:val="16"/>
        </w:rPr>
        <w:tab/>
        <w:tab/>
        <w:tab/>
        <w:tab/>
        <w:tab/>
        <w:t>"Instance has a state", "Instance deletion disabled when having state")</w:t>
      </w:r>
      <w:r>
        <w:br/>
      </w:r>
      <w:r>
        <w:rPr>
          <w:rFonts w:ascii="Courier New" w:hAnsi="Courier New"/>
          <w:b w:val="0"/>
          <w:sz w:val="16"/>
        </w:rPr>
        <w:tab/>
        <w:tab/>
        <w:tab/>
        <w:tab/>
        <w:t>).withStatus(422)/&gt;</w:t>
      </w:r>
      <w:r>
        <w:br/>
      </w:r>
      <w:r>
        <w:rPr>
          <w:rFonts w:ascii="Courier New" w:hAnsi="Courier New"/>
          <w:b w:val="0"/>
          <w:sz w:val="16"/>
        </w:rPr>
        <w:tab/>
        <w:tab/>
        <w:tab/>
        <w:t>&lt;/cfif&gt;</w:t>
        <w:tab/>
      </w:r>
      <w:r>
        <w:br/>
      </w:r>
      <w:r>
        <w:rPr>
          <w:rFonts w:ascii="Courier New" w:hAnsi="Courier New"/>
          <w:b w:val="0"/>
          <w:sz w:val="16"/>
        </w:rPr>
        <w:tab/>
        <w:tab/>
      </w:r>
      <w:r>
        <w:br/>
      </w:r>
      <w:r>
        <w:rPr>
          <w:rFonts w:ascii="Courier New" w:hAnsi="Courier New"/>
          <w:b w:val="0"/>
          <w:sz w:val="16"/>
        </w:rPr>
        <w:tab/>
        <w:tab/>
        <w:tab/>
        <w:t>&lt;!--- мы не включаем проверку доступа в саму операцию удаления, а выполняем отдельно ---&gt;</w:t>
      </w:r>
      <w:r>
        <w:br/>
      </w:r>
      <w:r>
        <w:rPr>
          <w:rFonts w:ascii="Courier New" w:hAnsi="Courier New"/>
          <w:b w:val="0"/>
          <w:sz w:val="16"/>
        </w:rPr>
        <w:tab/>
        <w:tab/>
        <w:tab/>
        <w:t>&lt;cfquery name="local.qSave"&gt;</w:t>
      </w:r>
      <w:r>
        <w:br/>
      </w:r>
      <w:r>
        <w:rPr>
          <w:rFonts w:ascii="Courier New" w:hAnsi="Courier New"/>
          <w:b w:val="0"/>
          <w:sz w:val="16"/>
        </w:rPr>
        <w:tab/>
        <w:tab/>
        <w:tab/>
        <w:tab/>
        <w:t>delete from instance_state</w:t>
      </w:r>
      <w:r>
        <w:br/>
      </w:r>
      <w:r>
        <w:rPr>
          <w:rFonts w:ascii="Courier New" w:hAnsi="Courier New"/>
          <w:b w:val="0"/>
          <w:sz w:val="16"/>
        </w:rPr>
        <w:tab/>
        <w:tab/>
        <w:tab/>
        <w:tab/>
        <w:t>where instance_uid=&lt;cfqueryparam cfsqltype="cf_sql_other" value="#arguments.instanceUid#" null=#!isValid('guid',arguments.instanceUid)#/&gt;;</w:t>
      </w:r>
      <w:r>
        <w:br/>
      </w:r>
      <w:r>
        <w:rPr>
          <w:rFonts w:ascii="Courier New" w:hAnsi="Courier New"/>
          <w:b w:val="0"/>
          <w:sz w:val="16"/>
        </w:rPr>
        <w:tab/>
        <w:tab/>
        <w:tab/>
        <w:tab/>
        <w:t>delete from instance_operation</w:t>
      </w:r>
      <w:r>
        <w:br/>
      </w:r>
      <w:r>
        <w:rPr>
          <w:rFonts w:ascii="Courier New" w:hAnsi="Courier New"/>
          <w:b w:val="0"/>
          <w:sz w:val="16"/>
        </w:rPr>
        <w:tab/>
        <w:tab/>
        <w:tab/>
        <w:tab/>
        <w:t>where instance_uid=&lt;cfqueryparam cfsqltype="cf_sql_other" value="#arguments.instanceUid#" null=#!isValid('guid',arguments.instanceUid)#/&gt;;</w:t>
      </w:r>
      <w:r>
        <w:br/>
      </w:r>
      <w:r>
        <w:rPr>
          <w:rFonts w:ascii="Courier New" w:hAnsi="Courier New"/>
          <w:b w:val="0"/>
          <w:sz w:val="16"/>
        </w:rPr>
        <w:tab/>
        <w:tab/>
        <w:tab/>
        <w:tab/>
        <w:t>delete from instance</w:t>
      </w:r>
      <w:r>
        <w:br/>
      </w:r>
      <w:r>
        <w:rPr>
          <w:rFonts w:ascii="Courier New" w:hAnsi="Courier New"/>
          <w:b w:val="0"/>
          <w:sz w:val="16"/>
        </w:rPr>
        <w:tab/>
        <w:tab/>
        <w:tab/>
        <w:tab/>
        <w:t>where instance_uid=&lt;cfqueryparam cfsqltype="cf_sql_other" value="#arguments.instanceUid#" null=#!isValid('guid',arguments.instanceUid)#/&gt;;</w:t>
      </w:r>
      <w:r>
        <w:br/>
      </w:r>
      <w:r>
        <w:rPr>
          <w:rFonts w:ascii="Courier New" w:hAnsi="Courier New"/>
          <w:b w:val="0"/>
          <w:sz w:val="16"/>
        </w:rPr>
        <w:tab/>
        <w:tab/>
        <w:tab/>
        <w:t>&lt;/cfquery&gt;</w:t>
        <w:tab/>
        <w:tab/>
      </w:r>
      <w:r>
        <w:br/>
      </w:r>
      <w:r>
        <w:rPr>
          <w:rFonts w:ascii="Courier New" w:hAnsi="Courier New"/>
          <w:b w:val="0"/>
          <w:sz w:val="16"/>
        </w:rPr>
        <w:tab/>
        <w:tab/>
        <w:tab/>
      </w:r>
      <w:r>
        <w:br/>
      </w:r>
      <w:r>
        <w:rPr>
          <w:rFonts w:ascii="Courier New" w:hAnsi="Courier New"/>
          <w:b w:val="0"/>
          <w:sz w:val="16"/>
        </w:rPr>
        <w:tab/>
        <w:tab/>
        <w:tab/>
        <w:t>&lt;cfcatch type="any"&gt;</w:t>
      </w:r>
      <w:r>
        <w:br/>
      </w:r>
      <w:r>
        <w:rPr>
          <w:rFonts w:ascii="Courier New" w:hAnsi="Courier New"/>
          <w:b w:val="0"/>
          <w:sz w:val="16"/>
        </w:rPr>
        <w:tab/>
        <w:tab/>
        <w:tab/>
        <w:tab/>
        <w:t>&lt;cfreturn representationOf(this.helper.formatException(cfcatch, "Internal Error")).withStatus(500)/&gt;&lt;!--- это не нужно показывать в продуктиве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&lt;cfreturn noData().withStatus(204, "No Content") /&gt;</w:t>
        <w:tab/>
        <w:tab/>
        <w:tab/>
        <w:tab/>
      </w:r>
      <w:r>
        <w:br/>
      </w:r>
      <w:r>
        <w:rPr>
          <w:rFonts w:ascii="Courier New" w:hAnsi="Courier New"/>
          <w:b w:val="0"/>
          <w:sz w:val="16"/>
        </w:rPr>
        <w:tab/>
        <w:t>&lt;/cffunction&gt;&lt;!--- delete ---&gt;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r>
      <w:r>
        <w:br/>
      </w:r>
      <w:r>
        <w:rPr>
          <w:rFonts w:ascii="Courier New" w:hAnsi="Courier New"/>
          <w:b w:val="0"/>
          <w:sz w:val="16"/>
        </w:rPr>
        <w:tab/>
        <w:t xml:space="preserve">&lt;!--- </w:t>
        <w:tab/>
        <w:t>неудобно бегать из одного компонента в соседний при том, что разделение ответственности между ними получается довольно странное</w:t>
      </w:r>
      <w:r>
        <w:br/>
      </w:r>
      <w:r>
        <w:rPr>
          <w:rFonts w:ascii="Courier New" w:hAnsi="Courier New"/>
          <w:b w:val="0"/>
          <w:sz w:val="16"/>
        </w:rPr>
        <w:tab/>
        <w:t>Решил, что логичнее повесить проверки уникальности и генерацию дефолтов на коллекцию, тем более и связей так меньше ---&gt;</w:t>
      </w:r>
      <w:r>
        <w:br/>
      </w:r>
      <w:r>
        <w:rPr>
          <w:rFonts w:ascii="Courier New" w:hAnsi="Courier New"/>
          <w:b w:val="0"/>
          <w:sz w:val="16"/>
        </w:rPr>
        <w:tab/>
      </w:r>
      <w:r>
        <w:br/>
      </w:r>
      <w:r>
        <w:rPr>
          <w:rFonts w:ascii="Courier New" w:hAnsi="Courier New"/>
          <w:b w:val="0"/>
          <w:sz w:val="16"/>
        </w:rPr>
        <w:tab/>
        <w:t>&lt;cffunction name="checkDisplayName"&gt;</w:t>
        <w:tab/>
      </w:r>
      <w:r>
        <w:br/>
      </w:r>
      <w:r>
        <w:rPr>
          <w:rFonts w:ascii="Courier New" w:hAnsi="Courier New"/>
          <w:b w:val="0"/>
          <w:sz w:val="16"/>
        </w:rPr>
        <w:tab/>
        <w:tab/>
        <w:t>&lt;cfargument name="displayName" required=true/&gt;</w:t>
      </w:r>
      <w:r>
        <w:br/>
      </w:r>
      <w:r>
        <w:rPr>
          <w:rFonts w:ascii="Courier New" w:hAnsi="Courier New"/>
          <w:b w:val="0"/>
          <w:sz w:val="16"/>
        </w:rPr>
        <w:tab/>
        <w:tab/>
        <w:t>&lt;cfargument name="usrId" type="numeric" required=true/&gt;</w:t>
      </w:r>
      <w:r>
        <w:br/>
      </w:r>
      <w:r>
        <w:rPr>
          <w:rFonts w:ascii="Courier New" w:hAnsi="Courier New"/>
          <w:b w:val="0"/>
          <w:sz w:val="16"/>
        </w:rPr>
        <w:tab/>
        <w:tab/>
        <w:t xml:space="preserve">&lt;cfargument name="instanceUid" type="guid" required=true/&gt; </w:t>
      </w:r>
      <w:r>
        <w:br/>
      </w:r>
      <w:r>
        <w:rPr>
          <w:rFonts w:ascii="Courier New" w:hAnsi="Courier New"/>
          <w:b w:val="0"/>
          <w:sz w:val="16"/>
        </w:rPr>
        <w:tab/>
        <w:tab/>
      </w:r>
      <w:r>
        <w:br/>
      </w:r>
      <w:r>
        <w:rPr>
          <w:rFonts w:ascii="Courier New" w:hAnsi="Courier New"/>
          <w:b w:val="0"/>
          <w:sz w:val="16"/>
        </w:rPr>
        <w:tab/>
        <w:tab/>
        <w:t>&lt;cfset CreateObject("component", "instance_ls").checkDisplayName(arguments.displayName, arguments.usrId, arguments.instanceUid)/&gt;</w:t>
      </w:r>
      <w:r>
        <w:br/>
      </w:r>
      <w:r>
        <w:rPr>
          <w:rFonts w:ascii="Courier New" w:hAnsi="Courier New"/>
          <w:b w:val="0"/>
          <w:sz w:val="16"/>
        </w:rPr>
        <w:tab/>
        <w:t>&lt;/cffunction&gt;</w:t>
        <w:tab/>
      </w:r>
      <w:r>
        <w:br/>
      </w:r>
      <w:r>
        <w:rPr>
          <w:rFonts w:ascii="Courier New" w:hAnsi="Courier New"/>
          <w:b w:val="0"/>
          <w:sz w:val="16"/>
        </w:rPr>
        <w:tab/>
      </w:r>
      <w:r>
        <w:br/>
      </w:r>
      <w:r>
        <w:rPr>
          <w:rFonts w:ascii="Courier New" w:hAnsi="Courier New"/>
          <w:b w:val="0"/>
          <w:sz w:val="16"/>
        </w:rPr>
        <w:t>&lt;/cfcomponent&gt;</w:t>
      </w:r>
    </w:p>
    <w:p>
      <w:pPr>
        <w:pStyle w:val="Heading1"/>
      </w:pPr>
      <w:r>
        <w:t>v1/resources/instance_default.cfc</w:t>
      </w:r>
    </w:p>
    <w:p>
      <w:pPr>
        <w:spacing w:before="40" w:after="160"/>
        <w:ind w:left="283"/>
        <w:shd w:val="clear" w:color="auto" w:fill="F2F2F2"/>
      </w:pPr>
      <w:r>
        <w:rPr>
          <w:rFonts w:ascii="Courier New" w:hAnsi="Courier New"/>
          <w:b w:val="0"/>
          <w:sz w:val="16"/>
        </w:rPr>
        <w:t>&lt;cfcomponent extends="taffy.core.resource" taffy:uri="/instances/default/{svcId}" hint="template for default instance"&gt;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&lt;cffunction name="get" hint="Шаблон экземпляра"&gt;</w:t>
      </w:r>
      <w:r>
        <w:br/>
      </w:r>
      <w:r>
        <w:rPr>
          <w:rFonts w:ascii="Courier New" w:hAnsi="Courier New"/>
          <w:b w:val="0"/>
          <w:sz w:val="16"/>
        </w:rPr>
        <w:tab/>
        <w:tab/>
        <w:t>&lt;cfargument name="svcId" type="string" required=true hint="type:integer"/&gt;</w:t>
      </w:r>
      <w:r>
        <w:br/>
      </w:r>
      <w:r>
        <w:rPr>
          <w:rFonts w:ascii="Courier New" w:hAnsi="Courier New"/>
          <w:b w:val="0"/>
          <w:sz w:val="16"/>
        </w:rPr>
        <w:tab/>
      </w:r>
      <w:r>
        <w:br/>
      </w:r>
      <w:r>
        <w:rPr>
          <w:rFonts w:ascii="Courier New" w:hAnsi="Courier New"/>
          <w:b w:val="0"/>
          <w:sz w:val="16"/>
        </w:rPr>
        <w:tab/>
        <w:tab/>
        <w:t>&lt;cftry&gt;</w:t>
      </w:r>
      <w:r>
        <w:br/>
      </w:r>
      <w:r>
        <w:rPr>
          <w:rFonts w:ascii="Courier New" w:hAnsi="Courier New"/>
          <w:b w:val="0"/>
          <w:sz w:val="16"/>
        </w:rPr>
        <w:tab/>
        <w:tab/>
        <w:tab/>
        <w:t>&lt;cfset this.helper.validateField(arguments, "svcId", "integer")/&gt;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&lt;cfquery name="local.qSvc"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titleMapOut="local.realmTitleMap" lengthOut="local.realmFieldCount"&gt;</w:t>
      </w:r>
      <w:r>
        <w:br/>
      </w:r>
      <w:r>
        <w:rPr>
          <w:rFonts w:ascii="Courier New" w:hAnsi="Courier New"/>
          <w:b w:val="0"/>
          <w:sz w:val="16"/>
        </w:rPr>
        <w:tab/>
        <w:tab/>
        <w:tab/>
        <w:tab/>
        <w:t>&lt;m:field&gt;s.svc_id&lt;/m:field&gt;</w:t>
      </w:r>
      <w:r>
        <w:br/>
      </w:r>
      <w:r>
        <w:rPr>
          <w:rFonts w:ascii="Courier New" w:hAnsi="Courier New"/>
          <w:b w:val="0"/>
          <w:sz w:val="16"/>
        </w:rPr>
        <w:tab/>
        <w:tab/>
        <w:tab/>
        <w:tab/>
        <w:t>&lt;m:field&gt;s.svc&lt;/m:field&gt;</w:t>
      </w:r>
      <w:r>
        <w:br/>
      </w:r>
      <w:r>
        <w:rPr>
          <w:rFonts w:ascii="Courier New" w:hAnsi="Courier New"/>
          <w:b w:val="0"/>
          <w:sz w:val="16"/>
        </w:rPr>
        <w:tab/>
        <w:tab/>
        <w:tab/>
        <w:tab/>
        <w:t>&lt;m:field&gt;s.descr&lt;/m:field&gt;</w:t>
      </w:r>
      <w:r>
        <w:br/>
      </w:r>
      <w:r>
        <w:rPr>
          <w:rFonts w:ascii="Courier New" w:hAnsi="Courier New"/>
          <w:b w:val="0"/>
          <w:sz w:val="16"/>
        </w:rPr>
        <w:tab/>
        <w:tab/>
        <w:tab/>
        <w:tab/>
        <w:t>&lt;m:field&gt;s.man&lt;/m:field&gt;</w:t>
      </w:r>
      <w:r>
        <w:br/>
      </w:r>
      <w:r>
        <w:rPr>
          <w:rFonts w:ascii="Courier New" w:hAnsi="Courier New"/>
          <w:b w:val="0"/>
          <w:sz w:val="16"/>
        </w:rPr>
        <w:tab/>
        <w:tab/>
        <w:tab/>
        <w:t>&lt;/m:field_set&gt;</w:t>
        <w:tab/>
      </w:r>
      <w:r>
        <w:br/>
      </w:r>
      <w:r>
        <w:rPr>
          <w:rFonts w:ascii="Courier New" w:hAnsi="Courier New"/>
          <w:b w:val="0"/>
          <w:sz w:val="16"/>
        </w:rPr>
        <w:tab/>
        <w:tab/>
        <w:tab/>
        <w:t>from svc s</w:t>
        <w:tab/>
        <w:tab/>
        <w:tab/>
      </w:r>
      <w:r>
        <w:br/>
      </w:r>
      <w:r>
        <w:rPr>
          <w:rFonts w:ascii="Courier New" w:hAnsi="Courier New"/>
          <w:b w:val="0"/>
          <w:sz w:val="16"/>
        </w:rPr>
        <w:tab/>
        <w:tab/>
        <w:tab/>
        <w:t xml:space="preserve">where s.svc_id=&lt;cfqueryparam cfsqltype="CF_SQL_INTEGER" value=#arguments.svcId#/&gt; </w:t>
      </w:r>
      <w:r>
        <w:br/>
      </w:r>
      <w:r>
        <w:rPr>
          <w:rFonts w:ascii="Courier New" w:hAnsi="Courier New"/>
          <w:b w:val="0"/>
          <w:sz w:val="16"/>
        </w:rPr>
        <w:tab/>
        <w:tab/>
        <w:tab/>
        <w:t>order by 1</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&lt;cfset var out = structNew("linked")/&gt;</w:t>
      </w:r>
      <w:r>
        <w:br/>
      </w:r>
      <w:r>
        <w:rPr>
          <w:rFonts w:ascii="Courier New" w:hAnsi="Courier New"/>
          <w:b w:val="0"/>
          <w:sz w:val="16"/>
        </w:rPr>
        <w:tab/>
        <w:tab/>
        <w:t>&lt;cfset "out.instance.svcId"="#arguments.svcId*1#"/&gt;</w:t>
      </w:r>
      <w:r>
        <w:br/>
      </w:r>
      <w:r>
        <w:rPr>
          <w:rFonts w:ascii="Courier New" w:hAnsi="Courier New"/>
          <w:b w:val="0"/>
          <w:sz w:val="16"/>
        </w:rPr>
        <w:tab/>
        <w:tab/>
        <w:t>&lt;cfset "out.instance.svc"="#local.qSvc.svc#"/&gt;</w:t>
      </w:r>
      <w:r>
        <w:br/>
      </w:r>
      <w:r>
        <w:rPr>
          <w:rFonts w:ascii="Courier New" w:hAnsi="Courier New"/>
          <w:b w:val="0"/>
          <w:sz w:val="16"/>
        </w:rPr>
        <w:tab/>
        <w:tab/>
        <w:t>&lt;cfset "out.instance.displayName"="#generateDefaultName(arguments.svcId,arguments.usrId)#"/&gt;</w:t>
      </w:r>
      <w:r>
        <w:br/>
      </w:r>
      <w:r>
        <w:rPr>
          <w:rFonts w:ascii="Courier New" w:hAnsi="Courier New"/>
          <w:b w:val="0"/>
          <w:sz w:val="16"/>
        </w:rPr>
        <w:tab/>
        <w:tab/>
        <w:t>&lt;cfset "out.instance.descr"="#local.qSvc.descr#"/&gt;</w:t>
      </w:r>
      <w:r>
        <w:br/>
      </w:r>
      <w:r>
        <w:rPr>
          <w:rFonts w:ascii="Courier New" w:hAnsi="Courier New"/>
          <w:b w:val="0"/>
          <w:sz w:val="16"/>
        </w:rPr>
        <w:tab/>
        <w:tab/>
        <w:t>&lt;cfset "out.instance.man"="#local.qSvc.man#"/&gt;</w:t>
      </w:r>
      <w:r>
        <w:br/>
      </w:r>
      <w:r>
        <w:rPr>
          <w:rFonts w:ascii="Courier New" w:hAnsi="Courier New"/>
          <w:b w:val="0"/>
          <w:sz w:val="16"/>
        </w:rPr>
        <w:tab/>
        <w:tab/>
      </w:r>
      <w:r>
        <w:br/>
      </w:r>
      <w:r>
        <w:rPr>
          <w:rFonts w:ascii="Courier New" w:hAnsi="Courier New"/>
          <w:b w:val="0"/>
          <w:sz w:val="16"/>
        </w:rPr>
        <w:tab/>
        <w:tab/>
        <w:t>&lt;cfset "out.queryDurationMs"=getTickCount() - request.startTickCount/&gt;</w:t>
        <w:tab/>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&lt;/cffunction&gt;</w:t>
        <w:tab/>
      </w:r>
      <w:r>
        <w:br/>
      </w:r>
      <w:r>
        <w:rPr>
          <w:rFonts w:ascii="Courier New" w:hAnsi="Courier New"/>
          <w:b w:val="0"/>
          <w:sz w:val="16"/>
        </w:rPr>
        <w:tab/>
      </w:r>
      <w:r>
        <w:br/>
      </w:r>
      <w:r>
        <w:rPr>
          <w:rFonts w:ascii="Courier New" w:hAnsi="Courier New"/>
          <w:b w:val="0"/>
          <w:sz w:val="16"/>
        </w:rPr>
        <w:tab/>
        <w:t>&lt;cffunction name="generateDefaultName"&gt;</w:t>
        <w:tab/>
      </w:r>
      <w:r>
        <w:br/>
      </w:r>
      <w:r>
        <w:rPr>
          <w:rFonts w:ascii="Courier New" w:hAnsi="Courier New"/>
          <w:b w:val="0"/>
          <w:sz w:val="16"/>
        </w:rPr>
        <w:tab/>
        <w:tab/>
        <w:t xml:space="preserve">&lt;cfargument name="service_id" type="numeric"/&gt; </w:t>
      </w:r>
      <w:r>
        <w:br/>
      </w:r>
      <w:r>
        <w:rPr>
          <w:rFonts w:ascii="Courier New" w:hAnsi="Courier New"/>
          <w:b w:val="0"/>
          <w:sz w:val="16"/>
        </w:rPr>
        <w:tab/>
        <w:tab/>
        <w:t xml:space="preserve">&lt;cfargument name="usr_id" type="numeric"/&gt; </w:t>
      </w:r>
      <w:r>
        <w:br/>
      </w:r>
      <w:r>
        <w:rPr>
          <w:rFonts w:ascii="Courier New" w:hAnsi="Courier New"/>
          <w:b w:val="0"/>
          <w:sz w:val="16"/>
        </w:rPr>
        <w:tab/>
        <w:tab/>
      </w:r>
      <w:r>
        <w:br/>
      </w:r>
      <w:r>
        <w:rPr>
          <w:rFonts w:ascii="Courier New" w:hAnsi="Courier New"/>
          <w:b w:val="0"/>
          <w:sz w:val="16"/>
        </w:rPr>
        <w:tab/>
        <w:tab/>
        <w:t>&lt;cfreturn CreateObject("component", "instance_ls").generateDefaultName(arguments.service_id,arguments.usr_id)/&gt;</w:t>
      </w:r>
      <w:r>
        <w:br/>
      </w:r>
      <w:r>
        <w:rPr>
          <w:rFonts w:ascii="Courier New" w:hAnsi="Courier New"/>
          <w:b w:val="0"/>
          <w:sz w:val="16"/>
        </w:rPr>
        <w:tab/>
        <w:t xml:space="preserve">&lt;/cffunction&gt; </w:t>
      </w:r>
      <w:r>
        <w:br/>
      </w:r>
      <w:r>
        <w:rPr>
          <w:rFonts w:ascii="Courier New" w:hAnsi="Courier New"/>
          <w:b w:val="0"/>
          <w:sz w:val="16"/>
        </w:rPr>
      </w:r>
      <w:r>
        <w:br/>
      </w:r>
      <w:r>
        <w:rPr>
          <w:rFonts w:ascii="Courier New" w:hAnsi="Courier New"/>
          <w:b w:val="0"/>
          <w:sz w:val="16"/>
        </w:rPr>
        <w:t>&lt;/cfcomponent&gt;</w:t>
      </w:r>
    </w:p>
    <w:p>
      <w:pPr>
        <w:pStyle w:val="Heading1"/>
      </w:pPr>
      <w:r>
        <w:t>v1/resources/instance_ls.cfc</w:t>
      </w:r>
    </w:p>
    <w:p>
      <w:pPr>
        <w:spacing w:before="40" w:after="160"/>
        <w:ind w:left="283"/>
        <w:shd w:val="clear" w:color="auto" w:fill="F2F2F2"/>
      </w:pPr>
      <w:r>
        <w:rPr>
          <w:rFonts w:ascii="Courier New" w:hAnsi="Courier New"/>
          <w:b w:val="0"/>
          <w:sz w:val="16"/>
        </w:rPr>
        <w:t>&lt;cfcomponent extends="taffy.core.resource" taffy:uri="/instances"&gt;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this.helper=CreateObject("component","lib.rest_api_helper")/&gt;&lt;!---*** странно, почему мы его видим?---&gt;&lt;!---вынести в апп?---&gt;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&lt;!---спецификация полей, пригодных для фильтрации (?и сортировки)---&gt;</w:t>
      </w:r>
      <w:r>
        <w:br/>
      </w:r>
      <w:r>
        <w:rPr>
          <w:rFonts w:ascii="Courier New" w:hAnsi="Courier New"/>
          <w:b w:val="0"/>
          <w:sz w:val="16"/>
        </w:rPr>
        <w:tab/>
        <w:t>&lt;cfset this.fieldsSpec={</w:t>
      </w:r>
      <w:r>
        <w:br/>
      </w:r>
      <w:r>
        <w:rPr>
          <w:rFonts w:ascii="Courier New" w:hAnsi="Courier New"/>
          <w:b w:val="0"/>
          <w:sz w:val="16"/>
        </w:rPr>
        <w:tab/>
        <w:tab/>
        <w:t>"instance_uid"={prefix="inr", type="guid"},</w:t>
      </w:r>
      <w:r>
        <w:br/>
      </w:r>
      <w:r>
        <w:rPr>
          <w:rFonts w:ascii="Courier New" w:hAnsi="Courier New"/>
          <w:b w:val="0"/>
          <w:sz w:val="16"/>
        </w:rPr>
        <w:tab/>
        <w:tab/>
        <w:t>"instance_config_dt_created"={prefix="inr", type="date"},</w:t>
      </w:r>
      <w:r>
        <w:br/>
      </w:r>
      <w:r>
        <w:rPr>
          <w:rFonts w:ascii="Courier New" w:hAnsi="Courier New"/>
          <w:b w:val="0"/>
          <w:sz w:val="16"/>
        </w:rPr>
        <w:tab/>
        <w:tab/>
        <w:t>"instance_config_dt_updated"={prefix="inr", type="date"},</w:t>
      </w:r>
      <w:r>
        <w:br/>
      </w:r>
      <w:r>
        <w:rPr>
          <w:rFonts w:ascii="Courier New" w:hAnsi="Courier New"/>
          <w:b w:val="0"/>
          <w:sz w:val="16"/>
        </w:rPr>
        <w:tab/>
        <w:tab/>
        <w:t>"display_name"={prefix="inr", type="string"},</w:t>
      </w:r>
      <w:r>
        <w:br/>
      </w:r>
      <w:r>
        <w:rPr>
          <w:rFonts w:ascii="Courier New" w:hAnsi="Courier New"/>
          <w:b w:val="0"/>
          <w:sz w:val="16"/>
        </w:rPr>
        <w:tab/>
        <w:tab/>
        <w:t>"service_id"={prefix="inr", type="integer"},</w:t>
      </w:r>
      <w:r>
        <w:br/>
      </w:r>
      <w:r>
        <w:rPr>
          <w:rFonts w:ascii="Courier New" w:hAnsi="Courier New"/>
          <w:b w:val="0"/>
          <w:sz w:val="16"/>
        </w:rPr>
        <w:tab/>
        <w:tab/>
        <w:t>"specification_item_id"={prefix="inr", type="integer"},</w:t>
      </w:r>
      <w:r>
        <w:br/>
      </w:r>
      <w:r>
        <w:rPr>
          <w:rFonts w:ascii="Courier New" w:hAnsi="Courier New"/>
          <w:b w:val="0"/>
          <w:sz w:val="16"/>
        </w:rPr>
        <w:tab/>
        <w:tab/>
        <w:t>"specification"={prefix="inr", type="string"},</w:t>
        <w:tab/>
        <w:tab/>
      </w:r>
      <w:r>
        <w:br/>
      </w:r>
      <w:r>
        <w:rPr>
          <w:rFonts w:ascii="Courier New" w:hAnsi="Courier New"/>
          <w:b w:val="0"/>
          <w:sz w:val="16"/>
        </w:rPr>
        <w:tab/>
        <w:tab/>
        <w:t>"specification_id"={prefix="inr", type="integer"},</w:t>
      </w:r>
      <w:r>
        <w:br/>
      </w:r>
      <w:r>
        <w:rPr>
          <w:rFonts w:ascii="Courier New" w:hAnsi="Courier New"/>
          <w:b w:val="0"/>
          <w:sz w:val="16"/>
        </w:rPr>
        <w:tab/>
        <w:tab/>
        <w:t>"contract_id"={prefix="inr", type="integer"},</w:t>
      </w:r>
      <w:r>
        <w:br/>
      </w:r>
      <w:r>
        <w:rPr>
          <w:rFonts w:ascii="Courier New" w:hAnsi="Courier New"/>
          <w:b w:val="0"/>
          <w:sz w:val="16"/>
        </w:rPr>
        <w:tab/>
        <w:tab/>
        <w:t>"svc"={prefix="inr", type="string"},</w:t>
      </w:r>
      <w:r>
        <w:br/>
      </w:r>
      <w:r>
        <w:rPr>
          <w:rFonts w:ascii="Courier New" w:hAnsi="Courier New"/>
          <w:b w:val="0"/>
          <w:sz w:val="16"/>
        </w:rPr>
        <w:tab/>
        <w:tab/>
        <w:t>"code"={prefix="inr", type="string"},</w:t>
      </w:r>
      <w:r>
        <w:br/>
      </w:r>
      <w:r>
        <w:rPr>
          <w:rFonts w:ascii="Courier New" w:hAnsi="Courier New"/>
          <w:b w:val="0"/>
          <w:sz w:val="16"/>
        </w:rPr>
        <w:tab/>
        <w:tab/>
        <w:t>"updater_id"={prefix="inr", type="integer"},</w:t>
      </w:r>
      <w:r>
        <w:br/>
      </w:r>
      <w:r>
        <w:rPr>
          <w:rFonts w:ascii="Courier New" w:hAnsi="Courier New"/>
          <w:b w:val="0"/>
          <w:sz w:val="16"/>
        </w:rPr>
        <w:tab/>
        <w:tab/>
        <w:t>"updater_shortname"={prefix="inr", type="string"},</w:t>
      </w:r>
      <w:r>
        <w:br/>
      </w:r>
      <w:r>
        <w:rPr>
          <w:rFonts w:ascii="Courier New" w:hAnsi="Courier New"/>
          <w:b w:val="0"/>
          <w:sz w:val="16"/>
        </w:rPr>
        <w:tab/>
        <w:tab/>
        <w:t>"updater_login"={prefix="inr", type="string"},</w:t>
      </w:r>
      <w:r>
        <w:br/>
      </w:r>
      <w:r>
        <w:rPr>
          <w:rFonts w:ascii="Courier New" w:hAnsi="Courier New"/>
          <w:b w:val="0"/>
          <w:sz w:val="16"/>
        </w:rPr>
        <w:tab/>
        <w:tab/>
        <w:t>"last_operation"={prefix="inr", type="string"},</w:t>
      </w:r>
      <w:r>
        <w:br/>
      </w:r>
      <w:r>
        <w:rPr>
          <w:rFonts w:ascii="Courier New" w:hAnsi="Courier New"/>
          <w:b w:val="0"/>
          <w:sz w:val="16"/>
        </w:rPr>
        <w:tab/>
        <w:tab/>
        <w:t>"last_operation_uid"={prefix="inr", type="guid"},</w:t>
      </w:r>
      <w:r>
        <w:br/>
      </w:r>
      <w:r>
        <w:rPr>
          <w:rFonts w:ascii="Courier New" w:hAnsi="Courier New"/>
          <w:b w:val="0"/>
          <w:sz w:val="16"/>
        </w:rPr>
        <w:tab/>
        <w:tab/>
        <w:t>"submit_result"={prefix="inr", type="string"},</w:t>
      </w:r>
      <w:r>
        <w:br/>
      </w:r>
      <w:r>
        <w:rPr>
          <w:rFonts w:ascii="Courier New" w:hAnsi="Courier New"/>
          <w:b w:val="0"/>
          <w:sz w:val="16"/>
        </w:rPr>
        <w:tab/>
        <w:tab/>
        <w:t>"operation_dt_start"={prefix="inr", type="date"},</w:t>
      </w:r>
      <w:r>
        <w:br/>
      </w:r>
      <w:r>
        <w:rPr>
          <w:rFonts w:ascii="Courier New" w:hAnsi="Courier New"/>
          <w:b w:val="0"/>
          <w:sz w:val="16"/>
        </w:rPr>
        <w:tab/>
        <w:tab/>
        <w:t>"operation_dt_finish"={prefix="inr", type="date"},</w:t>
      </w:r>
      <w:r>
        <w:br/>
      </w:r>
      <w:r>
        <w:rPr>
          <w:rFonts w:ascii="Courier New" w:hAnsi="Courier New"/>
          <w:b w:val="0"/>
          <w:sz w:val="16"/>
        </w:rPr>
        <w:tab/>
        <w:tab/>
        <w:t>"duration"={prefix="inr", type="numeric"},</w:t>
      </w:r>
      <w:r>
        <w:br/>
      </w:r>
      <w:r>
        <w:rPr>
          <w:rFonts w:ascii="Courier New" w:hAnsi="Courier New"/>
          <w:b w:val="0"/>
          <w:sz w:val="16"/>
        </w:rPr>
        <w:tab/>
        <w:tab/>
        <w:t>"uptime"={prefix="inr", type="numeric"},</w:t>
      </w:r>
      <w:r>
        <w:br/>
      </w:r>
      <w:r>
        <w:rPr>
          <w:rFonts w:ascii="Courier New" w:hAnsi="Courier New"/>
          <w:b w:val="0"/>
          <w:sz w:val="16"/>
        </w:rPr>
        <w:tab/>
        <w:tab/>
        <w:t>"dt_deploy"={prefix="inr", type="date"},</w:t>
      </w:r>
      <w:r>
        <w:br/>
      </w:r>
      <w:r>
        <w:rPr>
          <w:rFonts w:ascii="Courier New" w:hAnsi="Courier New"/>
          <w:b w:val="0"/>
          <w:sz w:val="16"/>
        </w:rPr>
        <w:tab/>
        <w:tab/>
        <w:t>&lt;!--- "instance_data"={prefix="inr", type="string"}, ---&gt;</w:t>
      </w:r>
      <w:r>
        <w:br/>
      </w:r>
      <w:r>
        <w:rPr>
          <w:rFonts w:ascii="Courier New" w:hAnsi="Courier New"/>
          <w:b w:val="0"/>
          <w:sz w:val="16"/>
        </w:rPr>
        <w:tab/>
        <w:tab/>
        <w:t>"monitoring_url"={prefix="inr", type="string"},</w:t>
      </w:r>
      <w:r>
        <w:br/>
      </w:r>
      <w:r>
        <w:rPr>
          <w:rFonts w:ascii="Courier New" w:hAnsi="Courier New"/>
          <w:b w:val="0"/>
          <w:sz w:val="16"/>
        </w:rPr>
        <w:tab/>
        <w:tab/>
        <w:t>"instance_state_uid"={prefix="inr", type="guid"},</w:t>
      </w:r>
      <w:r>
        <w:br/>
      </w:r>
      <w:r>
        <w:rPr>
          <w:rFonts w:ascii="Courier New" w:hAnsi="Courier New"/>
          <w:b w:val="0"/>
          <w:sz w:val="16"/>
        </w:rPr>
        <w:tab/>
        <w:tab/>
        <w:t>"is_deleted"={prefix="inr", type="string"},&lt;!--- not bool ---&gt;</w:t>
      </w:r>
      <w:r>
        <w:br/>
      </w:r>
      <w:r>
        <w:rPr>
          <w:rFonts w:ascii="Courier New" w:hAnsi="Courier New"/>
          <w:b w:val="0"/>
          <w:sz w:val="16"/>
        </w:rPr>
        <w:tab/>
        <w:tab/>
        <w:t>"is_suspended"={prefix="inr", type="string"},&lt;!--- not bool ---&gt;</w:t>
      </w:r>
      <w:r>
        <w:br/>
      </w:r>
      <w:r>
        <w:rPr>
          <w:rFonts w:ascii="Courier New" w:hAnsi="Courier New"/>
          <w:b w:val="0"/>
          <w:sz w:val="16"/>
        </w:rPr>
        <w:tab/>
        <w:tab/>
        <w:t>"job_is_pending"={prefix="inr", type="string"},&lt;!--- not bool ---&gt;</w:t>
      </w:r>
      <w:r>
        <w:br/>
      </w:r>
      <w:r>
        <w:rPr>
          <w:rFonts w:ascii="Courier New" w:hAnsi="Courier New"/>
          <w:b w:val="0"/>
          <w:sz w:val="16"/>
        </w:rPr>
        <w:tab/>
        <w:tab/>
        <w:t>"resource_realm"={prefix="inr", type="string"},</w:t>
      </w:r>
      <w:r>
        <w:br/>
      </w:r>
      <w:r>
        <w:rPr>
          <w:rFonts w:ascii="Courier New" w:hAnsi="Courier New"/>
          <w:b w:val="0"/>
          <w:sz w:val="16"/>
        </w:rPr>
        <w:tab/>
        <w:tab/>
        <w:t>"resource_realm_type_id"={prefix="inr", type="integer"},</w:t>
      </w:r>
      <w:r>
        <w:br/>
      </w:r>
      <w:r>
        <w:rPr>
          <w:rFonts w:ascii="Courier New" w:hAnsi="Courier New"/>
          <w:b w:val="0"/>
          <w:sz w:val="16"/>
        </w:rPr>
        <w:tab/>
        <w:tab/>
        <w:t>"operation_is_in_progress"={prefix="inr", type="boolean"},</w:t>
      </w:r>
      <w:r>
        <w:br/>
      </w:r>
      <w:r>
        <w:rPr>
          <w:rFonts w:ascii="Courier New" w:hAnsi="Courier New"/>
          <w:b w:val="0"/>
          <w:sz w:val="16"/>
        </w:rPr>
        <w:tab/>
        <w:tab/>
        <w:t>"operation_is_pending"={prefix="inr", type="boolean"},</w:t>
      </w:r>
      <w:r>
        <w:br/>
      </w:r>
      <w:r>
        <w:rPr>
          <w:rFonts w:ascii="Courier New" w:hAnsi="Courier New"/>
          <w:b w:val="0"/>
          <w:sz w:val="16"/>
        </w:rPr>
        <w:tab/>
        <w:tab/>
        <w:t>"is_test"={prefix="inr", type="boolean"},</w:t>
      </w:r>
      <w:r>
        <w:br/>
      </w:r>
      <w:r>
        <w:rPr>
          <w:rFonts w:ascii="Courier New" w:hAnsi="Courier New"/>
          <w:b w:val="0"/>
          <w:sz w:val="16"/>
        </w:rPr>
        <w:tab/>
        <w:tab/>
        <w:t>"is_auxiliary"={prefix="inr", type="boolean"},</w:t>
      </w:r>
      <w:r>
        <w:br/>
      </w:r>
      <w:r>
        <w:rPr>
          <w:rFonts w:ascii="Courier New" w:hAnsi="Courier New"/>
          <w:b w:val="0"/>
          <w:sz w:val="16"/>
        </w:rPr>
        <w:tab/>
        <w:tab/>
        <w:t>"explained_status"={prefix="inr", type="string"},</w:t>
      </w:r>
      <w:r>
        <w:br/>
      </w:r>
      <w:r>
        <w:rPr>
          <w:rFonts w:ascii="Courier New" w:hAnsi="Courier New"/>
          <w:b w:val="0"/>
          <w:sz w:val="16"/>
        </w:rPr>
        <w:tab/>
        <w:tab/>
        <w:t>"dt_state"={prefix="inr", type="date"},</w:t>
      </w:r>
      <w:r>
        <w:br/>
      </w:r>
      <w:r>
        <w:rPr>
          <w:rFonts w:ascii="Courier New" w:hAnsi="Courier New"/>
          <w:b w:val="0"/>
          <w:sz w:val="16"/>
        </w:rPr>
        <w:tab/>
        <w:tab/>
        <w:t xml:space="preserve">"version"={prefix="inr", type="integer"}&lt;!--- , </w:t>
      </w:r>
      <w:r>
        <w:br/>
      </w:r>
      <w:r>
        <w:rPr>
          <w:rFonts w:ascii="Courier New" w:hAnsi="Courier New"/>
          <w:b w:val="0"/>
          <w:sz w:val="16"/>
        </w:rPr>
        <w:tab/>
        <w:tab/>
        <w:t xml:space="preserve">"io_instance_uid"={prefix="inr", type="integer"}, </w:t>
      </w:r>
      <w:r>
        <w:br/>
      </w:r>
      <w:r>
        <w:rPr>
          <w:rFonts w:ascii="Courier New" w:hAnsi="Courier New"/>
          <w:b w:val="0"/>
          <w:sz w:val="16"/>
        </w:rPr>
        <w:tab/>
        <w:tab/>
        <w:t xml:space="preserve">"st_instance_uid"={prefix="inr", type="integer"} ---&gt; </w:t>
      </w:r>
      <w:r>
        <w:br/>
      </w:r>
      <w:r>
        <w:rPr>
          <w:rFonts w:ascii="Courier New" w:hAnsi="Courier New"/>
          <w:b w:val="0"/>
          <w:sz w:val="16"/>
        </w:rPr>
        <w:tab/>
        <w:t>}</w:t>
      </w:r>
      <w:r>
        <w:br/>
      </w:r>
      <w:r>
        <w:rPr>
          <w:rFonts w:ascii="Courier New" w:hAnsi="Courier New"/>
          <w:b w:val="0"/>
          <w:sz w:val="16"/>
        </w:rPr>
        <w:tab/>
        <w:t>/&gt;</w:t>
      </w:r>
      <w:r>
        <w:br/>
      </w:r>
      <w:r>
        <w:rPr>
          <w:rFonts w:ascii="Courier New" w:hAnsi="Courier New"/>
          <w:b w:val="0"/>
          <w:sz w:val="16"/>
        </w:rPr>
        <w:tab/>
        <w:tab/>
        <w:tab/>
      </w:r>
      <w:r>
        <w:br/>
      </w:r>
      <w:r>
        <w:rPr>
          <w:rFonts w:ascii="Courier New" w:hAnsi="Courier New"/>
          <w:b w:val="0"/>
          <w:sz w:val="16"/>
        </w:rPr>
      </w:r>
      <w:r>
        <w:br/>
      </w:r>
      <w:r>
        <w:rPr>
          <w:rFonts w:ascii="Courier New" w:hAnsi="Courier New"/>
          <w:b w:val="0"/>
          <w:sz w:val="16"/>
        </w:rPr>
        <w:tab/>
        <w:t>&lt;cffunction name="get" hint="Список экземпляров сервисов, принадлежащих данному клиенту"&gt;</w:t>
      </w:r>
      <w:r>
        <w:br/>
      </w:r>
      <w:r>
        <w:rPr>
          <w:rFonts w:ascii="Courier New" w:hAnsi="Courier New"/>
          <w:b w:val="0"/>
          <w:sz w:val="16"/>
        </w:rPr>
        <w:tab/>
        <w:tab/>
        <w:t>&lt;cfargument name="pageSize" type="string" hint="type:integer" required=false default="100"/&gt;</w:t>
        <w:tab/>
      </w:r>
      <w:r>
        <w:br/>
      </w:r>
      <w:r>
        <w:rPr>
          <w:rFonts w:ascii="Courier New" w:hAnsi="Courier New"/>
          <w:b w:val="0"/>
          <w:sz w:val="16"/>
        </w:rPr>
        <w:tab/>
        <w:tab/>
        <w:t>&lt;cfargument name="page" type="string" hint="type:integer" required=false default="1"/&gt;</w:t>
        <w:tab/>
      </w:r>
      <w:r>
        <w:br/>
      </w:r>
      <w:r>
        <w:rPr>
          <w:rFonts w:ascii="Courier New" w:hAnsi="Courier New"/>
          <w:b w:val="0"/>
          <w:sz w:val="16"/>
        </w:rPr>
        <w:tab/>
        <w:tab/>
        <w:t>&lt;cfargument name="orderBy" type="string" hint="type:string, description:comma-separated list of fields to sort by, example:fld1.ASC,fld2.DESC,fld3.ASC (performance not assured on arbitrary sorting)" required=false default=""/&gt;</w:t>
      </w:r>
      <w:r>
        <w:br/>
      </w:r>
      <w:r>
        <w:rPr>
          <w:rFonts w:ascii="Courier New" w:hAnsi="Courier New"/>
          <w:b w:val="0"/>
          <w:sz w:val="16"/>
        </w:rPr>
        <w:tab/>
        <w:tab/>
        <w:t>&lt;cfargument name="fields" type="string" hint="type:string, description:comma-separated list of fields to limit output to, empty string or omitted for default field set"  required=false default=""/&gt;</w:t>
      </w:r>
      <w:r>
        <w:br/>
      </w:r>
      <w:r>
        <w:rPr>
          <w:rFonts w:ascii="Courier New" w:hAnsi="Courier New"/>
          <w:b w:val="0"/>
          <w:sz w:val="16"/>
        </w:rPr>
        <w:tab/>
        <w:tab/>
        <w:t>&lt;cfargument name="search" type="string" hint="type:string, free search (black box)" required=false default=""/&gt;</w:t>
      </w:r>
      <w:r>
        <w:br/>
      </w:r>
      <w:r>
        <w:rPr>
          <w:rFonts w:ascii="Courier New" w:hAnsi="Courier New"/>
          <w:b w:val="0"/>
          <w:sz w:val="16"/>
        </w:rPr>
        <w:tab/>
        <w:tab/>
        <w:t>&lt;!---сюда можно воткнуть спецификацию полей для сортировки и фильтрации, но только ручками, идея компактного кода еще более отдаляется---&gt;</w:t>
      </w:r>
      <w:r>
        <w:br/>
      </w:r>
      <w:r>
        <w:rPr>
          <w:rFonts w:ascii="Courier New" w:hAnsi="Courier New"/>
          <w:b w:val="0"/>
          <w:sz w:val="16"/>
        </w:rPr>
        <w:tab/>
        <w:tab/>
      </w:r>
      <w:r>
        <w:br/>
      </w:r>
      <w:r>
        <w:rPr>
          <w:rFonts w:ascii="Courier New" w:hAnsi="Courier New"/>
          <w:b w:val="0"/>
          <w:sz w:val="16"/>
        </w:rPr>
        <w:tab/>
        <w:tab/>
        <w:t>&lt;!---parse and validate request parameters---&gt;</w:t>
      </w:r>
      <w:r>
        <w:br/>
      </w:r>
      <w:r>
        <w:rPr>
          <w:rFonts w:ascii="Courier New" w:hAnsi="Courier New"/>
          <w:b w:val="0"/>
          <w:sz w:val="16"/>
        </w:rPr>
        <w:tab/>
        <w:tab/>
        <w:t>&lt;cfset local={}/&gt;</w:t>
      </w:r>
      <w:r>
        <w:br/>
      </w:r>
      <w:r>
        <w:rPr>
          <w:rFonts w:ascii="Courier New" w:hAnsi="Courier New"/>
          <w:b w:val="0"/>
          <w:sz w:val="16"/>
        </w:rPr>
        <w:tab/>
        <w:tab/>
        <w:t>&lt;cftry&gt;</w:t>
      </w:r>
      <w:r>
        <w:br/>
      </w:r>
      <w:r>
        <w:rPr>
          <w:rFonts w:ascii="Courier New" w:hAnsi="Courier New"/>
          <w:b w:val="0"/>
          <w:sz w:val="16"/>
        </w:rPr>
        <w:tab/>
        <w:tab/>
        <w:tab/>
        <w:t>&lt;cfset this.helper.validateField(arguments, "pageSize", "integer")/&gt;</w:t>
      </w:r>
      <w:r>
        <w:br/>
      </w:r>
      <w:r>
        <w:rPr>
          <w:rFonts w:ascii="Courier New" w:hAnsi="Courier New"/>
          <w:b w:val="0"/>
          <w:sz w:val="16"/>
        </w:rPr>
        <w:tab/>
        <w:tab/>
        <w:tab/>
        <w:t>&lt;cfset this.helper.validateField(arguments, "page", "integer")/&gt;</w:t>
      </w:r>
      <w:r>
        <w:br/>
      </w:r>
      <w:r>
        <w:rPr>
          <w:rFonts w:ascii="Courier New" w:hAnsi="Courier New"/>
          <w:b w:val="0"/>
          <w:sz w:val="16"/>
        </w:rPr>
        <w:tab/>
        <w:tab/>
        <w:tab/>
      </w:r>
      <w:r>
        <w:br/>
      </w:r>
      <w:r>
        <w:rPr>
          <w:rFonts w:ascii="Courier New" w:hAnsi="Courier New"/>
          <w:b w:val="0"/>
          <w:sz w:val="16"/>
        </w:rPr>
        <w:tab/>
        <w:tab/>
        <w:tab/>
        <w:t>&lt;!---мы мирно игнорируем поля, отсутствующие в спецификации, что позволяет не делать исключения для orderBy и т.п.---&gt;</w:t>
      </w:r>
      <w:r>
        <w:br/>
      </w:r>
      <w:r>
        <w:rPr>
          <w:rFonts w:ascii="Courier New" w:hAnsi="Courier New"/>
          <w:b w:val="0"/>
          <w:sz w:val="16"/>
        </w:rPr>
        <w:tab/>
        <w:tab/>
        <w:tab/>
        <w:t>&lt;cfset var filter=this.helper.parseFilterParams(this.fieldsSpec)/&gt;</w:t>
      </w:r>
      <w:r>
        <w:br/>
      </w:r>
      <w:r>
        <w:rPr>
          <w:rFonts w:ascii="Courier New" w:hAnsi="Courier New"/>
          <w:b w:val="0"/>
          <w:sz w:val="16"/>
        </w:rPr>
        <w:tab/>
        <w:tab/>
        <w:tab/>
        <w:t>&lt;cfset var order=this.helper.parseOrderBy(this.fieldsSpec, arguments.orderBy)/&gt;</w:t>
        <w:tab/>
      </w:r>
      <w:r>
        <w:br/>
      </w:r>
      <w:r>
        <w:rPr>
          <w:rFonts w:ascii="Courier New" w:hAnsi="Courier New"/>
          <w:b w:val="0"/>
          <w:sz w:val="16"/>
        </w:rPr>
        <w:tab/>
      </w:r>
      <w:r>
        <w:br/>
      </w:r>
      <w:r>
        <w:rPr>
          <w:rFonts w:ascii="Courier New" w:hAnsi="Courier New"/>
          <w:b w:val="0"/>
          <w:sz w:val="16"/>
        </w:rPr>
        <w:tab/>
        <w:tab/>
        <w:tab/>
        <w:t>&lt;cfset local.fieldsToOutput=""/&gt;</w:t>
      </w:r>
      <w:r>
        <w:br/>
      </w:r>
      <w:r>
        <w:rPr>
          <w:rFonts w:ascii="Courier New" w:hAnsi="Courier New"/>
          <w:b w:val="0"/>
          <w:sz w:val="16"/>
        </w:rPr>
        <w:tab/>
        <w:tab/>
        <w:tab/>
        <w:t>&lt;!--- &lt;cfif listLen(arguments.fields)&gt; ---&gt;&lt;!--- *** если идти от arguments.fields, будет лаконичнее ---&gt;</w:t>
      </w:r>
      <w:r>
        <w:br/>
      </w:r>
      <w:r>
        <w:rPr>
          <w:rFonts w:ascii="Courier New" w:hAnsi="Courier New"/>
          <w:b w:val="0"/>
          <w:sz w:val="16"/>
        </w:rPr>
        <w:tab/>
        <w:tab/>
        <w:tab/>
        <w:tab/>
        <w:t>&lt;cfloop collection=#this.fieldsSpec# item="fld"&gt;</w:t>
      </w:r>
      <w:r>
        <w:br/>
      </w:r>
      <w:r>
        <w:rPr>
          <w:rFonts w:ascii="Courier New" w:hAnsi="Courier New"/>
          <w:b w:val="0"/>
          <w:sz w:val="16"/>
        </w:rPr>
        <w:tab/>
        <w:tab/>
        <w:tab/>
        <w:tab/>
        <w:tab/>
        <w:t>&lt;!--- &lt;cfoutput&gt;#this.helper.snake2camel(trim(fld))#&lt;/cfoutput&gt; ---&gt;</w:t>
      </w:r>
      <w:r>
        <w:br/>
      </w:r>
      <w:r>
        <w:rPr>
          <w:rFonts w:ascii="Courier New" w:hAnsi="Courier New"/>
          <w:b w:val="0"/>
          <w:sz w:val="16"/>
        </w:rPr>
        <w:tab/>
        <w:tab/>
        <w:tab/>
        <w:tab/>
        <w:tab/>
        <w:t>&lt;!--- *** в данном случае мы некорректно ограничиваем состав выводимых полей</w:t>
      </w:r>
      <w:r>
        <w:br/>
      </w:r>
      <w:r>
        <w:rPr>
          <w:rFonts w:ascii="Courier New" w:hAnsi="Courier New"/>
          <w:b w:val="0"/>
          <w:sz w:val="16"/>
        </w:rPr>
        <w:tab/>
        <w:tab/>
        <w:tab/>
        <w:tab/>
        <w:tab/>
        <w:t>полями, перечисленными в fieldSpec ---&gt;</w:t>
      </w:r>
      <w:r>
        <w:br/>
      </w:r>
      <w:r>
        <w:rPr>
          <w:rFonts w:ascii="Courier New" w:hAnsi="Courier New"/>
          <w:b w:val="0"/>
          <w:sz w:val="16"/>
        </w:rPr>
        <w:tab/>
        <w:tab/>
        <w:tab/>
        <w:tab/>
        <w:tab/>
        <w:t>&lt;cfif listFind(arguments.fields, this.helper.snake2camel(trim(fld)))</w:t>
      </w:r>
      <w:r>
        <w:br/>
      </w:r>
      <w:r>
        <w:rPr>
          <w:rFonts w:ascii="Courier New" w:hAnsi="Courier New"/>
          <w:b w:val="0"/>
          <w:sz w:val="16"/>
        </w:rPr>
        <w:tab/>
        <w:tab/>
        <w:tab/>
        <w:tab/>
        <w:tab/>
        <w:t xml:space="preserve">OR len(arguments.fields) EQ 0 </w:t>
      </w:r>
      <w:r>
        <w:br/>
      </w:r>
      <w:r>
        <w:rPr>
          <w:rFonts w:ascii="Courier New" w:hAnsi="Courier New"/>
          <w:b w:val="0"/>
          <w:sz w:val="16"/>
        </w:rPr>
        <w:tab/>
        <w:tab/>
        <w:tab/>
        <w:tab/>
        <w:tab/>
        <w:t>/* OR structKeyExists(order,this.helper.snake2camel(trim(fld))) */&gt;</w:t>
      </w:r>
      <w:r>
        <w:br/>
      </w:r>
      <w:r>
        <w:rPr>
          <w:rFonts w:ascii="Courier New" w:hAnsi="Courier New"/>
          <w:b w:val="0"/>
          <w:sz w:val="16"/>
        </w:rPr>
        <w:tab/>
        <w:tab/>
        <w:tab/>
        <w:tab/>
        <w:tab/>
        <w:tab/>
        <w:t>&lt;cfset local.fieldsToOutput=listAppend(local.fieldsToOutput,trim(fld))/&gt;</w:t>
      </w:r>
      <w:r>
        <w:br/>
      </w:r>
      <w:r>
        <w:rPr>
          <w:rFonts w:ascii="Courier New" w:hAnsi="Courier New"/>
          <w:b w:val="0"/>
          <w:sz w:val="16"/>
        </w:rPr>
        <w:tab/>
        <w:tab/>
        <w:tab/>
        <w:tab/>
        <w:tab/>
        <w:t>&lt;/cfif&gt;</w:t>
      </w:r>
      <w:r>
        <w:br/>
      </w:r>
      <w:r>
        <w:rPr>
          <w:rFonts w:ascii="Courier New" w:hAnsi="Courier New"/>
          <w:b w:val="0"/>
          <w:sz w:val="16"/>
        </w:rPr>
        <w:tab/>
        <w:tab/>
        <w:tab/>
        <w:tab/>
        <w:t>&lt;/cfloop&gt;</w:t>
      </w:r>
      <w:r>
        <w:br/>
      </w:r>
      <w:r>
        <w:rPr>
          <w:rFonts w:ascii="Courier New" w:hAnsi="Courier New"/>
          <w:b w:val="0"/>
          <w:sz w:val="16"/>
        </w:rPr>
        <w:tab/>
        <w:tab/>
        <w:tab/>
        <w:t>&lt;!--- &lt;/cfif&gt; ---&gt;</w:t>
      </w:r>
      <w:r>
        <w:br/>
      </w:r>
      <w:r>
        <w:rPr>
          <w:rFonts w:ascii="Courier New" w:hAnsi="Courier New"/>
          <w:b w:val="0"/>
          <w:sz w:val="16"/>
        </w:rPr>
        <w:tab/>
        <w:tab/>
        <w:tab/>
      </w:r>
      <w:r>
        <w:br/>
      </w:r>
      <w:r>
        <w:rPr>
          <w:rFonts w:ascii="Courier New" w:hAnsi="Courier New"/>
          <w:b w:val="0"/>
          <w:sz w:val="16"/>
        </w:rPr>
        <w:tab/>
        <w:tab/>
        <w:tab/>
        <w:t>&lt;cfset local.fieldsToQueryFor = local.fieldsToOutput/&gt;</w:t>
      </w:r>
      <w:r>
        <w:br/>
      </w:r>
      <w:r>
        <w:rPr>
          <w:rFonts w:ascii="Courier New" w:hAnsi="Courier New"/>
          <w:b w:val="0"/>
          <w:sz w:val="16"/>
        </w:rPr>
        <w:tab/>
        <w:tab/>
        <w:tab/>
        <w:t>&lt;cfset local.fieldsShortList=""/&gt;</w:t>
      </w:r>
      <w:r>
        <w:br/>
      </w:r>
      <w:r>
        <w:rPr>
          <w:rFonts w:ascii="Courier New" w:hAnsi="Courier New"/>
          <w:b w:val="0"/>
          <w:sz w:val="16"/>
        </w:rPr>
        <w:tab/>
        <w:tab/>
        <w:tab/>
      </w:r>
      <w:r>
        <w:br/>
      </w:r>
      <w:r>
        <w:rPr>
          <w:rFonts w:ascii="Courier New" w:hAnsi="Courier New"/>
          <w:b w:val="0"/>
          <w:sz w:val="16"/>
        </w:rPr>
        <w:tab/>
        <w:tab/>
        <w:tab/>
        <w:t>&lt;!--- теперь добавим в перечень полей, которые нужно оставить, поля для фильтрации и сортировки ---&gt;</w:t>
      </w:r>
      <w:r>
        <w:br/>
      </w:r>
      <w:r>
        <w:rPr>
          <w:rFonts w:ascii="Courier New" w:hAnsi="Courier New"/>
          <w:b w:val="0"/>
          <w:sz w:val="16"/>
        </w:rPr>
        <w:tab/>
        <w:tab/>
        <w:tab/>
        <w:t>&lt;cfloop array=#filter# index="fltr"&gt;</w:t>
      </w:r>
      <w:r>
        <w:br/>
      </w:r>
      <w:r>
        <w:rPr>
          <w:rFonts w:ascii="Courier New" w:hAnsi="Courier New"/>
          <w:b w:val="0"/>
          <w:sz w:val="16"/>
        </w:rPr>
        <w:tab/>
        <w:tab/>
        <w:tab/>
        <w:tab/>
        <w:t>&lt;!--- &lt;cfset var fltr = structFind(filter,item)/&gt; ---&gt;</w:t>
      </w:r>
      <w:r>
        <w:br/>
      </w:r>
      <w:r>
        <w:rPr>
          <w:rFonts w:ascii="Courier New" w:hAnsi="Courier New"/>
          <w:b w:val="0"/>
          <w:sz w:val="16"/>
        </w:rPr>
        <w:tab/>
        <w:tab/>
        <w:tab/>
        <w:tab/>
        <w:t>&lt;cfif listLen(fltr.field,".") EQ 2&gt;</w:t>
      </w:r>
      <w:r>
        <w:br/>
      </w:r>
      <w:r>
        <w:rPr>
          <w:rFonts w:ascii="Courier New" w:hAnsi="Courier New"/>
          <w:b w:val="0"/>
          <w:sz w:val="16"/>
        </w:rPr>
        <w:tab/>
        <w:tab/>
        <w:tab/>
        <w:tab/>
        <w:tab/>
        <w:t>&lt;cfset var fld = listGetAt(fltr.field,2,".")/&gt;</w:t>
      </w:r>
      <w:r>
        <w:br/>
      </w:r>
      <w:r>
        <w:rPr>
          <w:rFonts w:ascii="Courier New" w:hAnsi="Courier New"/>
          <w:b w:val="0"/>
          <w:sz w:val="16"/>
        </w:rPr>
        <w:tab/>
        <w:tab/>
        <w:tab/>
        <w:tab/>
        <w:t>&lt;cfelseif listLen(fltr.field,".") EQ 1&gt;</w:t>
      </w:r>
      <w:r>
        <w:br/>
      </w:r>
      <w:r>
        <w:rPr>
          <w:rFonts w:ascii="Courier New" w:hAnsi="Courier New"/>
          <w:b w:val="0"/>
          <w:sz w:val="16"/>
        </w:rPr>
        <w:tab/>
        <w:tab/>
        <w:tab/>
        <w:tab/>
        <w:tab/>
        <w:t>&lt;cfset var fld = fltr.field/&gt;</w:t>
      </w:r>
      <w:r>
        <w:br/>
      </w:r>
      <w:r>
        <w:rPr>
          <w:rFonts w:ascii="Courier New" w:hAnsi="Courier New"/>
          <w:b w:val="0"/>
          <w:sz w:val="16"/>
        </w:rPr>
        <w:tab/>
        <w:tab/>
        <w:tab/>
        <w:tab/>
        <w:t>&lt;cfelse&gt;</w:t>
      </w:r>
      <w:r>
        <w:br/>
      </w:r>
      <w:r>
        <w:rPr>
          <w:rFonts w:ascii="Courier New" w:hAnsi="Courier New"/>
          <w:b w:val="0"/>
          <w:sz w:val="16"/>
        </w:rPr>
        <w:tab/>
        <w:tab/>
        <w:tab/>
        <w:tab/>
        <w:tab/>
        <w:t>&lt;cfreturn representationOf(this.helper.formatBadRequestError("Ошибка разбора фильтра")).withStatus(500)/&gt;</w:t>
      </w:r>
      <w:r>
        <w:br/>
      </w:r>
      <w:r>
        <w:rPr>
          <w:rFonts w:ascii="Courier New" w:hAnsi="Courier New"/>
          <w:b w:val="0"/>
          <w:sz w:val="16"/>
        </w:rPr>
        <w:tab/>
        <w:tab/>
        <w:tab/>
        <w:tab/>
        <w:t>&lt;/cfif&gt;</w:t>
      </w:r>
      <w:r>
        <w:br/>
      </w:r>
      <w:r>
        <w:rPr>
          <w:rFonts w:ascii="Courier New" w:hAnsi="Courier New"/>
          <w:b w:val="0"/>
          <w:sz w:val="16"/>
        </w:rPr>
        <w:tab/>
        <w:tab/>
        <w:tab/>
        <w:tab/>
        <w:t>&lt;cfif structKeyExists(this.fieldsSpec,fld) AND NOT listFind(local.fieldsToQueryFor,fld)&gt;</w:t>
      </w:r>
      <w:r>
        <w:br/>
      </w:r>
      <w:r>
        <w:rPr>
          <w:rFonts w:ascii="Courier New" w:hAnsi="Courier New"/>
          <w:b w:val="0"/>
          <w:sz w:val="16"/>
        </w:rPr>
        <w:tab/>
        <w:tab/>
        <w:tab/>
        <w:tab/>
        <w:tab/>
        <w:t>&lt;cfset local.fieldsToQueryFor=listAppend(local.fieldsToQueryFor,fld)/&gt;</w:t>
      </w:r>
      <w:r>
        <w:br/>
      </w:r>
      <w:r>
        <w:rPr>
          <w:rFonts w:ascii="Courier New" w:hAnsi="Courier New"/>
          <w:b w:val="0"/>
          <w:sz w:val="16"/>
        </w:rPr>
        <w:tab/>
        <w:tab/>
        <w:tab/>
        <w:tab/>
        <w:t>&lt;/cfif&gt;</w:t>
      </w:r>
      <w:r>
        <w:br/>
      </w:r>
      <w:r>
        <w:rPr>
          <w:rFonts w:ascii="Courier New" w:hAnsi="Courier New"/>
          <w:b w:val="0"/>
          <w:sz w:val="16"/>
        </w:rPr>
        <w:tab/>
        <w:tab/>
        <w:tab/>
        <w:tab/>
        <w:t>&lt;cfif structKeyExists(this.fieldsSpec,fld) AND NOT listFind(local.fieldsShortList,fld)&gt;</w:t>
      </w:r>
      <w:r>
        <w:br/>
      </w:r>
      <w:r>
        <w:rPr>
          <w:rFonts w:ascii="Courier New" w:hAnsi="Courier New"/>
          <w:b w:val="0"/>
          <w:sz w:val="16"/>
        </w:rPr>
        <w:tab/>
        <w:tab/>
        <w:tab/>
        <w:tab/>
        <w:tab/>
        <w:t>&lt;cfset local.fieldsShortList=listAppend(local.fieldsShortList,fld)/&gt;</w:t>
      </w:r>
      <w:r>
        <w:br/>
      </w:r>
      <w:r>
        <w:rPr>
          <w:rFonts w:ascii="Courier New" w:hAnsi="Courier New"/>
          <w:b w:val="0"/>
          <w:sz w:val="16"/>
        </w:rPr>
        <w:tab/>
        <w:tab/>
        <w:tab/>
        <w:tab/>
        <w:t>&lt;/cfif&gt;</w:t>
      </w:r>
      <w:r>
        <w:br/>
      </w:r>
      <w:r>
        <w:rPr>
          <w:rFonts w:ascii="Courier New" w:hAnsi="Courier New"/>
          <w:b w:val="0"/>
          <w:sz w:val="16"/>
        </w:rPr>
        <w:tab/>
        <w:tab/>
        <w:tab/>
        <w:t>&lt;/cfloop&gt;</w:t>
      </w:r>
      <w:r>
        <w:br/>
      </w:r>
      <w:r>
        <w:rPr>
          <w:rFonts w:ascii="Courier New" w:hAnsi="Courier New"/>
          <w:b w:val="0"/>
          <w:sz w:val="16"/>
        </w:rPr>
        <w:tab/>
        <w:tab/>
        <w:tab/>
        <w:t>&lt;!--- *** Не нужно ли сохранять префикс? (на случай одноименных полей) ---&gt;</w:t>
      </w:r>
      <w:r>
        <w:br/>
      </w:r>
      <w:r>
        <w:rPr>
          <w:rFonts w:ascii="Courier New" w:hAnsi="Courier New"/>
          <w:b w:val="0"/>
          <w:sz w:val="16"/>
        </w:rPr>
        <w:tab/>
        <w:tab/>
        <w:tab/>
        <w:t>&lt;cfloop collection=#order# item="item"&gt;</w:t>
      </w:r>
      <w:r>
        <w:br/>
      </w:r>
      <w:r>
        <w:rPr>
          <w:rFonts w:ascii="Courier New" w:hAnsi="Courier New"/>
          <w:b w:val="0"/>
          <w:sz w:val="16"/>
        </w:rPr>
        <w:tab/>
        <w:tab/>
        <w:tab/>
        <w:tab/>
        <w:t>&lt;cfset var ord = structFind(order,item)/&gt;</w:t>
      </w:r>
      <w:r>
        <w:br/>
      </w:r>
      <w:r>
        <w:rPr>
          <w:rFonts w:ascii="Courier New" w:hAnsi="Courier New"/>
          <w:b w:val="0"/>
          <w:sz w:val="16"/>
        </w:rPr>
        <w:tab/>
        <w:tab/>
        <w:tab/>
        <w:tab/>
        <w:t>&lt;cfif listLen(ord.fld,".") EQ 2&gt;</w:t>
      </w:r>
      <w:r>
        <w:br/>
      </w:r>
      <w:r>
        <w:rPr>
          <w:rFonts w:ascii="Courier New" w:hAnsi="Courier New"/>
          <w:b w:val="0"/>
          <w:sz w:val="16"/>
        </w:rPr>
        <w:tab/>
        <w:tab/>
        <w:tab/>
        <w:tab/>
        <w:tab/>
        <w:t>&lt;cfset var fld = listGetAt(ord.fld,2,".")/&gt;</w:t>
      </w:r>
      <w:r>
        <w:br/>
      </w:r>
      <w:r>
        <w:rPr>
          <w:rFonts w:ascii="Courier New" w:hAnsi="Courier New"/>
          <w:b w:val="0"/>
          <w:sz w:val="16"/>
        </w:rPr>
        <w:tab/>
        <w:tab/>
        <w:tab/>
        <w:tab/>
        <w:t>&lt;cfelseif listLen(ord.fld,".") EQ 1&gt;</w:t>
      </w:r>
      <w:r>
        <w:br/>
      </w:r>
      <w:r>
        <w:rPr>
          <w:rFonts w:ascii="Courier New" w:hAnsi="Courier New"/>
          <w:b w:val="0"/>
          <w:sz w:val="16"/>
        </w:rPr>
        <w:tab/>
        <w:tab/>
        <w:tab/>
        <w:tab/>
        <w:tab/>
        <w:t>&lt;cfset var fld = ord.fld/&gt;</w:t>
      </w:r>
      <w:r>
        <w:br/>
      </w:r>
      <w:r>
        <w:rPr>
          <w:rFonts w:ascii="Courier New" w:hAnsi="Courier New"/>
          <w:b w:val="0"/>
          <w:sz w:val="16"/>
        </w:rPr>
        <w:tab/>
        <w:tab/>
        <w:tab/>
        <w:tab/>
        <w:t>&lt;cfelse&gt;</w:t>
      </w:r>
      <w:r>
        <w:br/>
      </w:r>
      <w:r>
        <w:rPr>
          <w:rFonts w:ascii="Courier New" w:hAnsi="Courier New"/>
          <w:b w:val="0"/>
          <w:sz w:val="16"/>
        </w:rPr>
        <w:tab/>
        <w:tab/>
        <w:tab/>
        <w:tab/>
        <w:tab/>
        <w:t>&lt;cfreturn representationOf(this.helper.formatBadRequestError("Ошибка разбора порядка сортировки")).withStatus(500)/&gt;</w:t>
      </w:r>
      <w:r>
        <w:br/>
      </w:r>
      <w:r>
        <w:rPr>
          <w:rFonts w:ascii="Courier New" w:hAnsi="Courier New"/>
          <w:b w:val="0"/>
          <w:sz w:val="16"/>
        </w:rPr>
        <w:tab/>
        <w:tab/>
        <w:tab/>
        <w:tab/>
        <w:t>&lt;/cfif&gt;</w:t>
      </w:r>
      <w:r>
        <w:br/>
      </w:r>
      <w:r>
        <w:rPr>
          <w:rFonts w:ascii="Courier New" w:hAnsi="Courier New"/>
          <w:b w:val="0"/>
          <w:sz w:val="16"/>
        </w:rPr>
        <w:tab/>
        <w:tab/>
        <w:tab/>
        <w:tab/>
        <w:t>&lt;cfif structKeyExists(this.fieldsSpec,fld) AND NOT listFind(local.fieldsToQueryFor,fld)&gt;</w:t>
      </w:r>
      <w:r>
        <w:br/>
      </w:r>
      <w:r>
        <w:rPr>
          <w:rFonts w:ascii="Courier New" w:hAnsi="Courier New"/>
          <w:b w:val="0"/>
          <w:sz w:val="16"/>
        </w:rPr>
        <w:tab/>
        <w:tab/>
        <w:tab/>
        <w:tab/>
        <w:tab/>
        <w:t>&lt;!--- в данном случае мы не пытаемся поддерживать позиционную сортировку ---&gt;</w:t>
      </w:r>
      <w:r>
        <w:br/>
      </w:r>
      <w:r>
        <w:rPr>
          <w:rFonts w:ascii="Courier New" w:hAnsi="Courier New"/>
          <w:b w:val="0"/>
          <w:sz w:val="16"/>
        </w:rPr>
        <w:tab/>
        <w:tab/>
        <w:tab/>
        <w:tab/>
        <w:tab/>
        <w:t>&lt;cfset local.fieldsToQueryFor=listAppend(local.fieldsToQueryFor,fld)/&gt;</w:t>
      </w:r>
      <w:r>
        <w:br/>
      </w:r>
      <w:r>
        <w:rPr>
          <w:rFonts w:ascii="Courier New" w:hAnsi="Courier New"/>
          <w:b w:val="0"/>
          <w:sz w:val="16"/>
        </w:rPr>
        <w:tab/>
        <w:tab/>
        <w:tab/>
        <w:tab/>
        <w:t>&lt;/cfif&gt;</w:t>
      </w:r>
      <w:r>
        <w:br/>
      </w:r>
      <w:r>
        <w:rPr>
          <w:rFonts w:ascii="Courier New" w:hAnsi="Courier New"/>
          <w:b w:val="0"/>
          <w:sz w:val="16"/>
        </w:rPr>
        <w:tab/>
        <w:tab/>
        <w:tab/>
        <w:tab/>
        <w:t>&lt;cfif structKeyExists(this.fieldsSpec,fld) AND NOT listFind(local.fieldsShortList,fld)&gt;</w:t>
      </w:r>
      <w:r>
        <w:br/>
      </w:r>
      <w:r>
        <w:rPr>
          <w:rFonts w:ascii="Courier New" w:hAnsi="Courier New"/>
          <w:b w:val="0"/>
          <w:sz w:val="16"/>
        </w:rPr>
        <w:tab/>
        <w:tab/>
        <w:tab/>
        <w:tab/>
        <w:tab/>
        <w:t>&lt;cfset local.fieldsShortList=listAppend(local.fieldsShortList,fld)/&gt;</w:t>
      </w:r>
      <w:r>
        <w:br/>
      </w:r>
      <w:r>
        <w:rPr>
          <w:rFonts w:ascii="Courier New" w:hAnsi="Courier New"/>
          <w:b w:val="0"/>
          <w:sz w:val="16"/>
        </w:rPr>
        <w:tab/>
        <w:tab/>
        <w:tab/>
        <w:tab/>
        <w:t>&lt;/cfif&gt;</w:t>
        <w:tab/>
      </w:r>
      <w:r>
        <w:br/>
      </w:r>
      <w:r>
        <w:rPr>
          <w:rFonts w:ascii="Courier New" w:hAnsi="Courier New"/>
          <w:b w:val="0"/>
          <w:sz w:val="16"/>
        </w:rPr>
        <w:tab/>
        <w:tab/>
        <w:tab/>
        <w:t>&lt;/cfloop&gt;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tab/>
        <w:tab/>
      </w:r>
      <w:r>
        <w:br/>
      </w:r>
      <w:r>
        <w:rPr>
          <w:rFonts w:ascii="Courier New" w:hAnsi="Courier New"/>
          <w:b w:val="0"/>
          <w:sz w:val="16"/>
        </w:rPr>
        <w:tab/>
      </w:r>
      <w:r>
        <w:br/>
      </w:r>
      <w:r>
        <w:rPr>
          <w:rFonts w:ascii="Courier New" w:hAnsi="Courier New"/>
          <w:b w:val="0"/>
          <w:sz w:val="16"/>
        </w:rPr>
        <w:tab/>
        <w:tab/>
        <w:t>&lt;cftry&gt;&lt;!--- *** времянка, пока глотается ошибка 500 ---&gt;</w:t>
        <w:tab/>
        <w:tab/>
        <w:tab/>
        <w:tab/>
        <w:tab/>
        <w:tab/>
        <w:tab/>
        <w:tab/>
        <w:tab/>
        <w:tab/>
      </w:r>
      <w:r>
        <w:br/>
      </w:r>
      <w:r>
        <w:rPr>
          <w:rFonts w:ascii="Courier New" w:hAnsi="Courier New"/>
          <w:b w:val="0"/>
          <w:sz w:val="16"/>
        </w:rPr>
        <w:tab/>
        <w:tab/>
        <w:tab/>
        <w:t xml:space="preserve">&lt;!--- Такая бодяга. Кастомные сериализаторы не умеют вложенных структур (поразительно, или я не нашел как). </w:t>
      </w:r>
      <w:r>
        <w:br/>
      </w:r>
      <w:r>
        <w:rPr>
          <w:rFonts w:ascii="Courier New" w:hAnsi="Courier New"/>
          <w:b w:val="0"/>
          <w:sz w:val="16"/>
        </w:rPr>
        <w:tab/>
        <w:tab/>
        <w:tab/>
        <w:t xml:space="preserve">Стандартный сериализатор не умеет выводить дату в ISO 8601. </w:t>
      </w:r>
      <w:r>
        <w:br/>
      </w:r>
      <w:r>
        <w:rPr>
          <w:rFonts w:ascii="Courier New" w:hAnsi="Courier New"/>
          <w:b w:val="0"/>
          <w:sz w:val="16"/>
        </w:rPr>
        <w:tab/>
        <w:tab/>
        <w:tab/>
        <w:t xml:space="preserve">Приходится колхозить и форматировать на стороне БД (насилу подобрал формат). </w:t>
      </w:r>
      <w:r>
        <w:br/>
      </w:r>
      <w:r>
        <w:rPr>
          <w:rFonts w:ascii="Courier New" w:hAnsi="Courier New"/>
          <w:b w:val="0"/>
          <w:sz w:val="16"/>
        </w:rPr>
        <w:tab/>
        <w:tab/>
        <w:tab/>
        <w:t xml:space="preserve">Также на стороне БД приходится конвертировать GUID, потому что драйвер pg jdbc его представляет как структуру из 2 чисел. </w:t>
      </w:r>
      <w:r>
        <w:br/>
      </w:r>
      <w:r>
        <w:rPr>
          <w:rFonts w:ascii="Courier New" w:hAnsi="Courier New"/>
          <w:b w:val="0"/>
          <w:sz w:val="16"/>
        </w:rPr>
        <w:tab/>
        <w:tab/>
        <w:tab/>
        <w:t>Еще jsonb как-то странно сериализуется, в 3 поля, вместо одного Value (решается преобразованием ::text)</w:t>
      </w:r>
      <w:r>
        <w:br/>
      </w:r>
      <w:r>
        <w:rPr>
          <w:rFonts w:ascii="Courier New" w:hAnsi="Courier New"/>
          <w:b w:val="0"/>
          <w:sz w:val="16"/>
        </w:rPr>
        <w:tab/>
        <w:tab/>
        <w:tab/>
        <w:t>---&gt;</w:t>
        <w:tab/>
        <w:tab/>
        <w:tab/>
      </w:r>
      <w:r>
        <w:br/>
      </w:r>
      <w:r>
        <w:rPr>
          <w:rFonts w:ascii="Courier New" w:hAnsi="Courier New"/>
          <w:b w:val="0"/>
          <w:sz w:val="16"/>
        </w:rPr>
        <w:tab/>
        <w:tab/>
        <w:tab/>
        <w:tab/>
      </w:r>
      <w:r>
        <w:br/>
      </w:r>
      <w:r>
        <w:rPr>
          <w:rFonts w:ascii="Courier New" w:hAnsi="Courier New"/>
          <w:b w:val="0"/>
          <w:sz w:val="16"/>
        </w:rPr>
        <w:tab/>
        <w:tab/>
        <w:tab/>
        <w:t xml:space="preserve">&lt;m:field_set titleMapOut="local.titleMap" </w:t>
      </w:r>
      <w:r>
        <w:br/>
      </w:r>
      <w:r>
        <w:rPr>
          <w:rFonts w:ascii="Courier New" w:hAnsi="Courier New"/>
          <w:b w:val="0"/>
          <w:sz w:val="16"/>
        </w:rPr>
        <w:tab/>
        <w:tab/>
        <w:tab/>
        <w:tab/>
        <w:tab/>
        <w:t xml:space="preserve">lengthOut="local.fieldCount" </w:t>
      </w:r>
      <w:r>
        <w:br/>
      </w:r>
      <w:r>
        <w:rPr>
          <w:rFonts w:ascii="Courier New" w:hAnsi="Courier New"/>
          <w:b w:val="0"/>
          <w:sz w:val="16"/>
        </w:rPr>
        <w:tab/>
        <w:tab/>
        <w:tab/>
        <w:tab/>
        <w:tab/>
        <w:t>nameListOut="local.definedRecordFields"</w:t>
      </w:r>
      <w:r>
        <w:br/>
      </w:r>
      <w:r>
        <w:rPr>
          <w:rFonts w:ascii="Courier New" w:hAnsi="Courier New"/>
          <w:b w:val="0"/>
          <w:sz w:val="16"/>
        </w:rPr>
        <w:tab/>
        <w:tab/>
        <w:tab/>
        <w:tab/>
        <w:tab/>
        <w:t>listOut="local.definedQueryFields"</w:t>
      </w:r>
      <w:r>
        <w:br/>
      </w:r>
      <w:r>
        <w:rPr>
          <w:rFonts w:ascii="Courier New" w:hAnsi="Courier New"/>
          <w:b w:val="0"/>
          <w:sz w:val="16"/>
        </w:rPr>
        <w:tab/>
        <w:tab/>
        <w:tab/>
        <w:tab/>
        <w:tab/>
        <w:t>fieldsToInclude=#local.fieldsToQueryFor#&gt;</w:t>
        <w:tab/>
        <w:tab/>
        <w:tab/>
        <w:tab/>
      </w:r>
      <w:r>
        <w:br/>
      </w:r>
      <w:r>
        <w:rPr>
          <w:rFonts w:ascii="Courier New" w:hAnsi="Courier New"/>
          <w:b w:val="0"/>
          <w:sz w:val="16"/>
        </w:rPr>
        <w:tab/>
        <w:tab/>
        <w:tab/>
        <w:tab/>
        <w:t>&lt;m:field&gt;to_char(e.dt_created, 'YYYY-MM-DD"T"HH24:MI:SS.FF3TZHTZM') as instance_config_dt_created&lt;/m:field&gt;</w:t>
      </w:r>
      <w:r>
        <w:br/>
      </w:r>
      <w:r>
        <w:rPr>
          <w:rFonts w:ascii="Courier New" w:hAnsi="Courier New"/>
          <w:b w:val="0"/>
          <w:sz w:val="16"/>
        </w:rPr>
        <w:tab/>
        <w:tab/>
        <w:tab/>
        <w:tab/>
        <w:t>&lt;m:field&gt;to_char(e.dt_updated, 'YYYY-MM-DD"T"HH24:MI:SS.FF3TZHTZM') as instance_config_dt_updated&lt;/m:field&gt;</w:t>
      </w:r>
      <w:r>
        <w:br/>
      </w:r>
      <w:r>
        <w:rPr>
          <w:rFonts w:ascii="Courier New" w:hAnsi="Courier New"/>
          <w:b w:val="0"/>
          <w:sz w:val="16"/>
        </w:rPr>
        <w:tab/>
        <w:tab/>
        <w:tab/>
        <w:tab/>
        <w:t>&lt;m:field&gt;e.instance_uid::text as instance_uid&lt;/m:field&gt;</w:t>
      </w:r>
      <w:r>
        <w:br/>
      </w:r>
      <w:r>
        <w:rPr>
          <w:rFonts w:ascii="Courier New" w:hAnsi="Courier New"/>
          <w:b w:val="0"/>
          <w:sz w:val="16"/>
        </w:rPr>
        <w:tab/>
        <w:tab/>
        <w:tab/>
        <w:tab/>
        <w:t>&lt;m:field&gt;e.display_name&lt;/m:field&gt;</w:t>
      </w:r>
      <w:r>
        <w:br/>
      </w:r>
      <w:r>
        <w:rPr>
          <w:rFonts w:ascii="Courier New" w:hAnsi="Courier New"/>
          <w:b w:val="0"/>
          <w:sz w:val="16"/>
        </w:rPr>
        <w:tab/>
        <w:tab/>
        <w:tab/>
        <w:tab/>
        <w:t>&lt;m:field&gt;e.service_id&lt;/m:field&gt;</w:t>
      </w:r>
      <w:r>
        <w:br/>
      </w:r>
      <w:r>
        <w:rPr>
          <w:rFonts w:ascii="Courier New" w:hAnsi="Courier New"/>
          <w:b w:val="0"/>
          <w:sz w:val="16"/>
        </w:rPr>
        <w:tab/>
        <w:tab/>
        <w:tab/>
        <w:tab/>
        <w:t>&lt;m:field&gt;e.specification_item_id&lt;/m:field&gt;</w:t>
        <w:tab/>
        <w:tab/>
        <w:tab/>
        <w:tab/>
      </w:r>
      <w:r>
        <w:br/>
      </w:r>
      <w:r>
        <w:rPr>
          <w:rFonts w:ascii="Courier New" w:hAnsi="Courier New"/>
          <w:b w:val="0"/>
          <w:sz w:val="16"/>
        </w:rPr>
        <w:tab/>
        <w:tab/>
        <w:tab/>
        <w:tab/>
        <w:t>&lt;m:field formatter=#request.castToBool#&gt;e.is_auxiliary&lt;/m:field&gt;</w:t>
        <w:tab/>
        <w:tab/>
        <w:tab/>
        <w:tab/>
      </w:r>
      <w:r>
        <w:br/>
      </w:r>
      <w:r>
        <w:rPr>
          <w:rFonts w:ascii="Courier New" w:hAnsi="Courier New"/>
          <w:b w:val="0"/>
          <w:sz w:val="16"/>
        </w:rPr>
        <w:tab/>
        <w:tab/>
        <w:tab/>
        <w:tab/>
        <w:t>&lt;m:field&gt;d.contract_id&lt;/m:field&gt;</w:t>
      </w:r>
      <w:r>
        <w:br/>
      </w:r>
      <w:r>
        <w:rPr>
          <w:rFonts w:ascii="Courier New" w:hAnsi="Courier New"/>
          <w:b w:val="0"/>
          <w:sz w:val="16"/>
        </w:rPr>
        <w:tab/>
        <w:tab/>
        <w:tab/>
        <w:tab/>
        <w:t>&lt;m:field&gt;i.specification_id&lt;/m:field&gt;</w:t>
      </w:r>
      <w:r>
        <w:br/>
      </w:r>
      <w:r>
        <w:rPr>
          <w:rFonts w:ascii="Courier New" w:hAnsi="Courier New"/>
          <w:b w:val="0"/>
          <w:sz w:val="16"/>
        </w:rPr>
        <w:tab/>
        <w:tab/>
        <w:tab/>
        <w:tab/>
        <w:t>&lt;m:field&gt;s.specification&lt;/m:field&gt;</w:t>
      </w:r>
      <w:r>
        <w:br/>
      </w:r>
      <w:r>
        <w:rPr>
          <w:rFonts w:ascii="Courier New" w:hAnsi="Courier New"/>
          <w:b w:val="0"/>
          <w:sz w:val="16"/>
        </w:rPr>
        <w:tab/>
        <w:tab/>
        <w:tab/>
        <w:tab/>
        <w:t>&lt;m:field&gt;i.quantity&lt;/m:field&gt;</w:t>
      </w:r>
      <w:r>
        <w:br/>
      </w:r>
      <w:r>
        <w:rPr>
          <w:rFonts w:ascii="Courier New" w:hAnsi="Courier New"/>
          <w:b w:val="0"/>
          <w:sz w:val="16"/>
        </w:rPr>
        <w:tab/>
        <w:tab/>
        <w:tab/>
        <w:tab/>
        <w:t>&lt;m:field&gt;i.price&lt;/m:field&gt;</w:t>
      </w:r>
      <w:r>
        <w:br/>
      </w:r>
      <w:r>
        <w:rPr>
          <w:rFonts w:ascii="Courier New" w:hAnsi="Courier New"/>
          <w:b w:val="0"/>
          <w:sz w:val="16"/>
        </w:rPr>
        <w:tab/>
        <w:tab/>
        <w:tab/>
        <w:tab/>
        <w:t>&lt;m:field&gt;v.svc&lt;/m:field&gt;</w:t>
      </w:r>
      <w:r>
        <w:br/>
      </w:r>
      <w:r>
        <w:rPr>
          <w:rFonts w:ascii="Courier New" w:hAnsi="Courier New"/>
          <w:b w:val="0"/>
          <w:sz w:val="16"/>
        </w:rPr>
        <w:tab/>
        <w:tab/>
        <w:tab/>
        <w:tab/>
        <w:t>&lt;m:field&gt;v.code&lt;/m:field&gt;</w:t>
      </w:r>
      <w:r>
        <w:br/>
      </w:r>
      <w:r>
        <w:rPr>
          <w:rFonts w:ascii="Courier New" w:hAnsi="Courier New"/>
          <w:b w:val="0"/>
          <w:sz w:val="16"/>
        </w:rPr>
        <w:tab/>
        <w:tab/>
        <w:tab/>
        <w:tab/>
        <w:t>&lt;m:field&gt;v.resource_realm_type_id&lt;/m:field&gt;</w:t>
      </w:r>
      <w:r>
        <w:br/>
      </w:r>
      <w:r>
        <w:rPr>
          <w:rFonts w:ascii="Courier New" w:hAnsi="Courier New"/>
          <w:b w:val="0"/>
          <w:sz w:val="16"/>
        </w:rPr>
        <w:tab/>
        <w:tab/>
        <w:tab/>
        <w:tab/>
        <w:t>&lt;!--- &lt;m:field&gt;p.param_value as resource_realm&lt;/m:field&gt; ---&gt;</w:t>
      </w:r>
      <w:r>
        <w:br/>
      </w:r>
      <w:r>
        <w:rPr>
          <w:rFonts w:ascii="Courier New" w:hAnsi="Courier New"/>
          <w:b w:val="0"/>
          <w:sz w:val="16"/>
        </w:rPr>
        <w:tab/>
        <w:tab/>
        <w:tab/>
        <w:tab/>
        <w:t>&lt;m:field&gt;e.updater_id&lt;/m:field&gt;</w:t>
      </w:r>
      <w:r>
        <w:br/>
      </w:r>
      <w:r>
        <w:rPr>
          <w:rFonts w:ascii="Courier New" w:hAnsi="Courier New"/>
          <w:b w:val="0"/>
          <w:sz w:val="16"/>
        </w:rPr>
        <w:tab/>
        <w:tab/>
        <w:tab/>
        <w:tab/>
        <w:t>&lt;m:field&gt;u.login as updater_login&lt;/m:field&gt;</w:t>
      </w:r>
      <w:r>
        <w:br/>
      </w:r>
      <w:r>
        <w:rPr>
          <w:rFonts w:ascii="Courier New" w:hAnsi="Courier New"/>
          <w:b w:val="0"/>
          <w:sz w:val="16"/>
        </w:rPr>
        <w:tab/>
        <w:tab/>
        <w:tab/>
        <w:tab/>
        <w:t>&lt;m:field&gt;u.shortname as updater_shortname&lt;/m:field&gt;</w:t>
        <w:tab/>
        <w:tab/>
      </w:r>
      <w:r>
        <w:br/>
      </w:r>
      <w:r>
        <w:rPr>
          <w:rFonts w:ascii="Courier New" w:hAnsi="Courier New"/>
          <w:b w:val="0"/>
          <w:sz w:val="16"/>
        </w:rPr>
        <w:tab/>
        <w:tab/>
        <w:tab/>
        <w:tab/>
        <w:t>&lt;m:field&gt;io.operation as last_operation&lt;/m:field&gt;</w:t>
      </w:r>
      <w:r>
        <w:br/>
      </w:r>
      <w:r>
        <w:rPr>
          <w:rFonts w:ascii="Courier New" w:hAnsi="Courier New"/>
          <w:b w:val="0"/>
          <w:sz w:val="16"/>
        </w:rPr>
        <w:tab/>
        <w:tab/>
        <w:tab/>
        <w:tab/>
        <w:t>&lt;m:field&gt;io.instance_operation_uid::text as last_operation_uid&lt;/m:field&gt;</w:t>
      </w:r>
      <w:r>
        <w:br/>
      </w:r>
      <w:r>
        <w:rPr>
          <w:rFonts w:ascii="Courier New" w:hAnsi="Courier New"/>
          <w:b w:val="0"/>
          <w:sz w:val="16"/>
        </w:rPr>
        <w:tab/>
        <w:tab/>
        <w:tab/>
        <w:tab/>
        <w:t>&lt;m:field&gt;io.submit_result as submit_result&lt;/m:field&gt;</w:t>
      </w:r>
      <w:r>
        <w:br/>
      </w:r>
      <w:r>
        <w:rPr>
          <w:rFonts w:ascii="Courier New" w:hAnsi="Courier New"/>
          <w:b w:val="0"/>
          <w:sz w:val="16"/>
        </w:rPr>
        <w:tab/>
        <w:tab/>
        <w:tab/>
        <w:tab/>
      </w:r>
      <w:r>
        <w:br/>
      </w:r>
      <w:r>
        <w:rPr>
          <w:rFonts w:ascii="Courier New" w:hAnsi="Courier New"/>
          <w:b w:val="0"/>
          <w:sz w:val="16"/>
        </w:rPr>
        <w:tab/>
        <w:tab/>
        <w:tab/>
        <w:tab/>
        <w:t>&lt;m:field formatter=#request.castToBool#&gt;coalesce((io.dt_start IS NOT NULL AND io.dt_finish IS NULL AND io.submit_result='201'),false) as operation_is_in_progress&lt;/m:field&gt;</w:t>
      </w:r>
      <w:r>
        <w:br/>
      </w:r>
      <w:r>
        <w:rPr>
          <w:rFonts w:ascii="Courier New" w:hAnsi="Courier New"/>
          <w:b w:val="0"/>
          <w:sz w:val="16"/>
        </w:rPr>
        <w:tab/>
        <w:tab/>
        <w:tab/>
        <w:tab/>
        <w:t>&lt;m:field formatter=#request.castToBool#&gt;coalesce((io.dt_start IS NULL AND io.submit_result='201'),false) as operation_is_pending&lt;/m:field&gt;</w:t>
      </w:r>
      <w:r>
        <w:br/>
      </w:r>
      <w:r>
        <w:rPr>
          <w:rFonts w:ascii="Courier New" w:hAnsi="Courier New"/>
          <w:b w:val="0"/>
          <w:sz w:val="16"/>
        </w:rPr>
        <w:tab/>
        <w:tab/>
        <w:tab/>
        <w:tab/>
      </w:r>
      <w:r>
        <w:br/>
      </w:r>
      <w:r>
        <w:rPr>
          <w:rFonts w:ascii="Courier New" w:hAnsi="Courier New"/>
          <w:b w:val="0"/>
          <w:sz w:val="16"/>
        </w:rPr>
        <w:tab/>
        <w:tab/>
        <w:tab/>
        <w:tab/>
        <w:t>&lt;m:field&gt;to_char(io.dt_start, 'YYYY-MM-DD"T"HH24:MI:SS.FF3TZHTZM') as operation_dt_start&lt;/m:field&gt;</w:t>
      </w:r>
      <w:r>
        <w:br/>
      </w:r>
      <w:r>
        <w:rPr>
          <w:rFonts w:ascii="Courier New" w:hAnsi="Courier New"/>
          <w:b w:val="0"/>
          <w:sz w:val="16"/>
        </w:rPr>
        <w:tab/>
        <w:tab/>
        <w:tab/>
        <w:tab/>
        <w:t>&lt;m:field&gt;to_char(io.dt_finish, 'YYYY-MM-DD"T"HH24:MI:SS.FF3TZHTZM') as operation_dt_finish&lt;/m:field&gt;</w:t>
      </w:r>
      <w:r>
        <w:br/>
      </w:r>
      <w:r>
        <w:rPr>
          <w:rFonts w:ascii="Courier New" w:hAnsi="Courier New"/>
          <w:b w:val="0"/>
          <w:sz w:val="16"/>
        </w:rPr>
        <w:tab/>
        <w:tab/>
        <w:tab/>
        <w:tab/>
        <w:t>&lt;m:field&gt;round(extract('epoch' from coalesce(io.dt_finish,CURRENT_TIMESTAMP)- io.dt_start),1) as duration&lt;/m:field&gt;</w:t>
      </w:r>
      <w:r>
        <w:br/>
      </w:r>
      <w:r>
        <w:rPr>
          <w:rFonts w:ascii="Courier New" w:hAnsi="Courier New"/>
          <w:b w:val="0"/>
          <w:sz w:val="16"/>
        </w:rPr>
        <w:tab/>
        <w:tab/>
        <w:tab/>
        <w:tab/>
      </w:r>
      <w:r>
        <w:br/>
      </w:r>
      <w:r>
        <w:rPr>
          <w:rFonts w:ascii="Courier New" w:hAnsi="Courier New"/>
          <w:b w:val="0"/>
          <w:sz w:val="16"/>
        </w:rPr>
        <w:tab/>
        <w:tab/>
        <w:tab/>
        <w:tab/>
        <w:t xml:space="preserve">&lt;m:field&gt;case </w:t>
      </w:r>
      <w:r>
        <w:br/>
      </w:r>
      <w:r>
        <w:rPr>
          <w:rFonts w:ascii="Courier New" w:hAnsi="Courier New"/>
          <w:b w:val="0"/>
          <w:sz w:val="16"/>
        </w:rPr>
        <w:tab/>
        <w:tab/>
        <w:tab/>
        <w:tab/>
        <w:tab/>
        <w:t xml:space="preserve">when io.operation IN ('delete', 'suspend') AND io.is_successful then 0 /*null*/ </w:t>
      </w:r>
      <w:r>
        <w:br/>
      </w:r>
      <w:r>
        <w:rPr>
          <w:rFonts w:ascii="Courier New" w:hAnsi="Courier New"/>
          <w:b w:val="0"/>
          <w:sz w:val="16"/>
        </w:rPr>
        <w:tab/>
        <w:tab/>
        <w:tab/>
        <w:tab/>
        <w:tab/>
        <w:t xml:space="preserve">when io.is_successful then extract('epoch' from CURRENT_TIMESTAMP - coalesce(io.dt_finish,CURRENT_TIMESTAMP)) </w:t>
      </w:r>
      <w:r>
        <w:br/>
      </w:r>
      <w:r>
        <w:rPr>
          <w:rFonts w:ascii="Courier New" w:hAnsi="Courier New"/>
          <w:b w:val="0"/>
          <w:sz w:val="16"/>
        </w:rPr>
        <w:tab/>
        <w:tab/>
        <w:tab/>
        <w:tab/>
        <w:tab/>
        <w:t xml:space="preserve">else 0 end </w:t>
      </w:r>
      <w:r>
        <w:br/>
      </w:r>
      <w:r>
        <w:rPr>
          <w:rFonts w:ascii="Courier New" w:hAnsi="Courier New"/>
          <w:b w:val="0"/>
          <w:sz w:val="16"/>
        </w:rPr>
        <w:tab/>
        <w:tab/>
        <w:tab/>
        <w:tab/>
        <w:t xml:space="preserve"> as uptime&lt;/m:field&gt;</w:t>
      </w:r>
      <w:r>
        <w:br/>
      </w:r>
      <w:r>
        <w:rPr>
          <w:rFonts w:ascii="Courier New" w:hAnsi="Courier New"/>
          <w:b w:val="0"/>
          <w:sz w:val="16"/>
        </w:rPr>
        <w:tab/>
        <w:tab/>
        <w:tab/>
        <w:tab/>
      </w:r>
      <w:r>
        <w:br/>
      </w:r>
      <w:r>
        <w:rPr>
          <w:rFonts w:ascii="Courier New" w:hAnsi="Courier New"/>
          <w:b w:val="0"/>
          <w:sz w:val="16"/>
        </w:rPr>
        <w:tab/>
        <w:tab/>
        <w:tab/>
        <w:tab/>
        <w:t>&lt;m:field&gt;to_char(io.dt_finish, 'YYYY-MM-DD"T"HH24:MI:SS.FF3TZHTZM') as dt_deploy&lt;/m:field&gt;</w:t>
      </w:r>
      <w:r>
        <w:br/>
      </w:r>
      <w:r>
        <w:rPr>
          <w:rFonts w:ascii="Courier New" w:hAnsi="Courier New"/>
          <w:b w:val="0"/>
          <w:sz w:val="16"/>
        </w:rPr>
        <w:tab/>
        <w:tab/>
        <w:tab/>
        <w:tab/>
        <w:t>&lt;!--- &lt;m:field formatter=#function(x){return (deserializeJson(x))}#&gt;st.instance_data::text as instance_data&lt;/m:field&gt; ---&gt;&lt;!--- *** операция выглядит очень накладно, но можно это поле в дельнейшем не выводить ---&gt;</w:t>
      </w:r>
      <w:r>
        <w:br/>
      </w:r>
      <w:r>
        <w:rPr>
          <w:rFonts w:ascii="Courier New" w:hAnsi="Courier New"/>
          <w:b w:val="0"/>
          <w:sz w:val="16"/>
        </w:rPr>
        <w:tab/>
        <w:tab/>
        <w:tab/>
        <w:tab/>
        <w:t>&lt;m:field&gt;st.instance_state_uid::text as instance_state_uid&lt;/m:field&gt;</w:t>
      </w:r>
      <w:r>
        <w:br/>
      </w:r>
      <w:r>
        <w:rPr>
          <w:rFonts w:ascii="Courier New" w:hAnsi="Courier New"/>
          <w:b w:val="0"/>
          <w:sz w:val="16"/>
        </w:rPr>
        <w:tab/>
        <w:tab/>
        <w:tab/>
        <w:tab/>
        <w:t>&lt;m:field formatter=#request.castToBool#&gt;st.is_test as is_test&lt;/m:field&gt;</w:t>
      </w:r>
      <w:r>
        <w:br/>
      </w:r>
      <w:r>
        <w:rPr>
          <w:rFonts w:ascii="Courier New" w:hAnsi="Courier New"/>
          <w:b w:val="0"/>
          <w:sz w:val="16"/>
        </w:rPr>
        <w:tab/>
        <w:tab/>
        <w:tab/>
        <w:tab/>
        <w:t>&lt;m:field formatter=#request.castToBool#&gt;coalesce(st.instance_data-&gt;&gt;'isDeleted','false') as is_deleted&lt;/m:field&gt;&lt;!--- attention it is not bool in state ---&gt;</w:t>
      </w:r>
      <w:r>
        <w:br/>
      </w:r>
      <w:r>
        <w:rPr>
          <w:rFonts w:ascii="Courier New" w:hAnsi="Courier New"/>
          <w:b w:val="0"/>
          <w:sz w:val="16"/>
        </w:rPr>
        <w:tab/>
        <w:tab/>
        <w:tab/>
        <w:tab/>
        <w:t>&lt;m:field formatter=#request.castToBool#&gt;st.instance_data-&gt;&gt;'isSuspended' as is_suspended&lt;/m:field&gt;</w:t>
      </w:r>
      <w:r>
        <w:br/>
      </w:r>
      <w:r>
        <w:rPr>
          <w:rFonts w:ascii="Courier New" w:hAnsi="Courier New"/>
          <w:b w:val="0"/>
          <w:sz w:val="16"/>
        </w:rPr>
        <w:tab/>
        <w:tab/>
        <w:tab/>
        <w:tab/>
        <w:t>&lt;m:field formatter=#request.castToBool#&gt;st.instance_data-&gt;'job'-&gt;&gt;'pending' as job_is_pending&lt;/m:field&gt;</w:t>
      </w:r>
      <w:r>
        <w:br/>
      </w:r>
      <w:r>
        <w:rPr>
          <w:rFonts w:ascii="Courier New" w:hAnsi="Courier New"/>
          <w:b w:val="0"/>
          <w:sz w:val="16"/>
        </w:rPr>
        <w:tab/>
        <w:tab/>
        <w:tab/>
        <w:tab/>
        <w:t>&lt;m:field&gt;st.instance_data-&gt;'out'-&gt;'monitoring'-&gt;&gt;'resourceMetrics' as monitoring_url&lt;/m:field&gt;</w:t>
      </w:r>
      <w:r>
        <w:br/>
      </w:r>
      <w:r>
        <w:rPr>
          <w:rFonts w:ascii="Courier New" w:hAnsi="Courier New"/>
          <w:b w:val="0"/>
          <w:sz w:val="16"/>
        </w:rPr>
        <w:tab/>
        <w:tab/>
        <w:tab/>
        <w:tab/>
        <w:t>&lt;m:field&gt;st.instance_data-&gt;'params'-&gt;&gt;'resourceRealm' as resource_realm&lt;/m:field&gt;</w:t>
      </w:r>
      <w:r>
        <w:br/>
      </w:r>
      <w:r>
        <w:rPr>
          <w:rFonts w:ascii="Courier New" w:hAnsi="Courier New"/>
          <w:b w:val="0"/>
          <w:sz w:val="16"/>
        </w:rPr>
        <w:tab/>
        <w:tab/>
        <w:tab/>
        <w:tab/>
        <w:t>&lt;m:field&gt;to_char(st.dt_state, 'YYYY-MM-DD"T"HH24:MI:SS.FF3TZHTZM') as dt_state&lt;/m:field&gt;</w:t>
        <w:tab/>
      </w:r>
      <w:r>
        <w:br/>
      </w:r>
      <w:r>
        <w:rPr>
          <w:rFonts w:ascii="Courier New" w:hAnsi="Courier New"/>
          <w:b w:val="0"/>
          <w:sz w:val="16"/>
        </w:rPr>
        <w:t xml:space="preserve">&lt;!--- </w:t>
        <w:tab/>
        <w:tab/>
        <w:tab/>
        <w:tab/>
        <w:t>&lt;m:field&gt;io.instance_uid::text as io_instance_uid&lt;/m:field&gt;</w:t>
        <w:tab/>
      </w:r>
      <w:r>
        <w:br/>
      </w:r>
      <w:r>
        <w:rPr>
          <w:rFonts w:ascii="Courier New" w:hAnsi="Courier New"/>
          <w:b w:val="0"/>
          <w:sz w:val="16"/>
        </w:rPr>
        <w:tab/>
        <w:tab/>
        <w:tab/>
        <w:tab/>
        <w:t>&lt;m:field&gt;st.instance_uid::text as st_instance_uid&lt;/m:field&gt;</w:t>
        <w:tab/>
        <w:t xml:space="preserve"> ---&gt;</w:t>
      </w:r>
      <w:r>
        <w:br/>
      </w:r>
      <w:r>
        <w:rPr>
          <w:rFonts w:ascii="Courier New" w:hAnsi="Courier New"/>
          <w:b w:val="0"/>
          <w:sz w:val="16"/>
        </w:rPr>
        <w:tab/>
        <w:tab/>
        <w:tab/>
        <w:tab/>
        <w:t xml:space="preserve">&lt;m:field&gt;(case </w:t>
        <w:tab/>
        <w:tab/>
        <w:tab/>
        <w:tab/>
        <w:tab/>
      </w:r>
      <w:r>
        <w:br/>
      </w:r>
      <w:r>
        <w:rPr>
          <w:rFonts w:ascii="Courier New" w:hAnsi="Courier New"/>
          <w:b w:val="0"/>
          <w:sz w:val="16"/>
        </w:rPr>
        <w:tab/>
        <w:tab/>
        <w:tab/>
        <w:tab/>
        <w:tab/>
        <w:t>when st.instance_uid IS NULL then 'not created'</w:t>
      </w:r>
      <w:r>
        <w:br/>
      </w:r>
      <w:r>
        <w:rPr>
          <w:rFonts w:ascii="Courier New" w:hAnsi="Courier New"/>
          <w:b w:val="0"/>
          <w:sz w:val="16"/>
        </w:rPr>
        <w:tab/>
        <w:tab/>
        <w:tab/>
        <w:tab/>
        <w:tab/>
        <w:t>when job_is_pending = 'true' then 'pending'</w:t>
      </w:r>
      <w:r>
        <w:br/>
      </w:r>
      <w:r>
        <w:rPr>
          <w:rFonts w:ascii="Courier New" w:hAnsi="Courier New"/>
          <w:b w:val="0"/>
          <w:sz w:val="16"/>
        </w:rPr>
        <w:tab/>
        <w:tab/>
        <w:tab/>
        <w:tab/>
        <w:tab/>
        <w:t>when st.is_deleted = 'true' then 'deleted'</w:t>
      </w:r>
      <w:r>
        <w:br/>
      </w:r>
      <w:r>
        <w:rPr>
          <w:rFonts w:ascii="Courier New" w:hAnsi="Courier New"/>
          <w:b w:val="0"/>
          <w:sz w:val="16"/>
        </w:rPr>
        <w:tab/>
        <w:tab/>
        <w:tab/>
        <w:tab/>
        <w:tab/>
        <w:t>when st.is_suspended = 'true' then 'suspended'</w:t>
      </w:r>
      <w:r>
        <w:br/>
      </w:r>
      <w:r>
        <w:rPr>
          <w:rFonts w:ascii="Courier New" w:hAnsi="Courier New"/>
          <w:b w:val="0"/>
          <w:sz w:val="16"/>
        </w:rPr>
        <w:tab/>
        <w:tab/>
        <w:tab/>
        <w:tab/>
        <w:tab/>
        <w:t>when coalesce(st.is_deleted,'false') = 'false' AND coalesce(st.is_suspended, 'false') = 'false' then 'running'</w:t>
      </w:r>
      <w:r>
        <w:br/>
      </w:r>
      <w:r>
        <w:rPr>
          <w:rFonts w:ascii="Courier New" w:hAnsi="Courier New"/>
          <w:b w:val="0"/>
          <w:sz w:val="16"/>
        </w:rPr>
        <w:tab/>
        <w:tab/>
        <w:tab/>
        <w:tab/>
        <w:tab/>
        <w:t>when io.instance_uid IS NULL then 'not configured'</w:t>
        <w:tab/>
        <w:tab/>
        <w:tab/>
        <w:tab/>
      </w:r>
      <w:r>
        <w:br/>
      </w:r>
      <w:r>
        <w:rPr>
          <w:rFonts w:ascii="Courier New" w:hAnsi="Courier New"/>
          <w:b w:val="0"/>
          <w:sz w:val="16"/>
        </w:rPr>
        <w:tab/>
        <w:tab/>
        <w:tab/>
        <w:tab/>
        <w:tab/>
        <w:t>else null end</w:t>
      </w:r>
      <w:r>
        <w:br/>
      </w:r>
      <w:r>
        <w:rPr>
          <w:rFonts w:ascii="Courier New" w:hAnsi="Courier New"/>
          <w:b w:val="0"/>
          <w:sz w:val="16"/>
        </w:rPr>
        <w:tab/>
        <w:tab/>
        <w:tab/>
        <w:tab/>
        <w:t>) as explained_status&lt;/m:field&gt;</w:t>
        <w:tab/>
        <w:tab/>
      </w:r>
      <w:r>
        <w:br/>
      </w:r>
      <w:r>
        <w:rPr>
          <w:rFonts w:ascii="Courier New" w:hAnsi="Courier New"/>
          <w:b w:val="0"/>
          <w:sz w:val="16"/>
        </w:rPr>
        <w:tab/>
        <w:tab/>
        <w:tab/>
        <w:tab/>
        <w:t>&lt;m:field&gt;st.version&lt;/m:field&gt;</w:t>
      </w:r>
      <w:r>
        <w:br/>
      </w:r>
      <w:r>
        <w:rPr>
          <w:rFonts w:ascii="Courier New" w:hAnsi="Courier New"/>
          <w:b w:val="0"/>
          <w:sz w:val="16"/>
        </w:rPr>
        <w:tab/>
        <w:tab/>
        <w:tab/>
        <w:t>&lt;/m:field_set&gt;</w:t>
        <w:tab/>
      </w:r>
      <w:r>
        <w:br/>
      </w:r>
      <w:r>
        <w:rPr>
          <w:rFonts w:ascii="Courier New" w:hAnsi="Courier New"/>
          <w:b w:val="0"/>
          <w:sz w:val="16"/>
        </w:rPr>
      </w:r>
      <w:r>
        <w:br/>
      </w:r>
      <w:r>
        <w:rPr>
          <w:rFonts w:ascii="Courier New" w:hAnsi="Courier New"/>
          <w:b w:val="0"/>
          <w:sz w:val="16"/>
        </w:rPr>
        <w:tab/>
        <w:tab/>
      </w:r>
      <w:r>
        <w:br/>
      </w:r>
      <w:r>
        <w:rPr>
          <w:rFonts w:ascii="Courier New" w:hAnsi="Courier New"/>
          <w:b w:val="0"/>
          <w:sz w:val="16"/>
        </w:rPr>
        <w:tab/>
        <w:tab/>
        <w:tab/>
        <w:t>&lt;cfquery name="local.qCnt" result="local.result"&gt;</w:t>
      </w:r>
      <w:r>
        <w:br/>
      </w:r>
      <w:r>
        <w:rPr>
          <w:rFonts w:ascii="Courier New" w:hAnsi="Courier New"/>
          <w:b w:val="0"/>
          <w:sz w:val="16"/>
        </w:rPr>
        <w:tab/>
        <w:tab/>
        <w:tab/>
        <w:t>select count(*) as cnt</w:t>
      </w:r>
      <w:r>
        <w:br/>
      </w:r>
      <w:r>
        <w:rPr>
          <w:rFonts w:ascii="Courier New" w:hAnsi="Courier New"/>
          <w:b w:val="0"/>
          <w:sz w:val="16"/>
        </w:rPr>
        <w:tab/>
        <w:tab/>
        <w:tab/>
        <w:t>from (</w:t>
      </w:r>
      <w:r>
        <w:br/>
      </w:r>
      <w:r>
        <w:rPr>
          <w:rFonts w:ascii="Courier New" w:hAnsi="Courier New"/>
          <w:b w:val="0"/>
          <w:sz w:val="16"/>
        </w:rPr>
        <w:tab/>
        <w:tab/>
        <w:tab/>
        <w:tab/>
        <w:t xml:space="preserve">select </w:t>
      </w:r>
      <w:r>
        <w:br/>
      </w:r>
      <w:r>
        <w:rPr>
          <w:rFonts w:ascii="Courier New" w:hAnsi="Courier New"/>
          <w:b w:val="0"/>
          <w:sz w:val="16"/>
        </w:rPr>
        <w:tab/>
        <w:tab/>
        <w:tab/>
        <w:tab/>
        <w:t>&lt;!--- из-за фильтраци по вложенному селекту нам нужны значения колонок ---&gt;</w:t>
      </w:r>
      <w:r>
        <w:br/>
      </w:r>
      <w:r>
        <w:rPr>
          <w:rFonts w:ascii="Courier New" w:hAnsi="Courier New"/>
          <w:b w:val="0"/>
          <w:sz w:val="16"/>
        </w:rPr>
        <w:tab/>
        <w:tab/>
        <w:tab/>
        <w:tab/>
        <w:t>&lt;cfif arrayIsEmpty(filter)&gt;</w:t>
      </w:r>
      <w:r>
        <w:br/>
      </w:r>
      <w:r>
        <w:rPr>
          <w:rFonts w:ascii="Courier New" w:hAnsi="Courier New"/>
          <w:b w:val="0"/>
          <w:sz w:val="16"/>
        </w:rPr>
        <w:tab/>
        <w:tab/>
        <w:tab/>
        <w:tab/>
        <w:tab/>
        <w:t>'' as placeholder</w:t>
      </w:r>
      <w:r>
        <w:br/>
      </w:r>
      <w:r>
        <w:rPr>
          <w:rFonts w:ascii="Courier New" w:hAnsi="Courier New"/>
          <w:b w:val="0"/>
          <w:sz w:val="16"/>
        </w:rPr>
        <w:tab/>
        <w:tab/>
        <w:tab/>
        <w:tab/>
        <w:t>&lt;cfelse&gt;</w:t>
      </w:r>
      <w:r>
        <w:br/>
      </w:r>
      <w:r>
        <w:rPr>
          <w:rFonts w:ascii="Courier New" w:hAnsi="Courier New"/>
          <w:b w:val="0"/>
          <w:sz w:val="16"/>
        </w:rPr>
        <w:tab/>
        <w:tab/>
        <w:tab/>
        <w:tab/>
        <w:tab/>
        <w:t>#preserveSingleQuotes(definedQueryFields)#</w:t>
      </w:r>
      <w:r>
        <w:br/>
      </w:r>
      <w:r>
        <w:rPr>
          <w:rFonts w:ascii="Courier New" w:hAnsi="Courier New"/>
          <w:b w:val="0"/>
          <w:sz w:val="16"/>
        </w:rPr>
        <w:tab/>
        <w:tab/>
        <w:tab/>
        <w:tab/>
        <w:t>&lt;/cfif&gt;</w:t>
      </w:r>
      <w:r>
        <w:br/>
      </w:r>
      <w:r>
        <w:rPr>
          <w:rFonts w:ascii="Courier New" w:hAnsi="Courier New"/>
          <w:b w:val="0"/>
          <w:sz w:val="16"/>
        </w:rPr>
        <w:tab/>
        <w:tab/>
        <w:tab/>
        <w:tab/>
        <w:t>from instance e</w:t>
      </w:r>
      <w:r>
        <w:br/>
      </w:r>
      <w:r>
        <w:rPr>
          <w:rFonts w:ascii="Courier New" w:hAnsi="Courier New"/>
          <w:b w:val="0"/>
          <w:sz w:val="16"/>
        </w:rPr>
        <w:tab/>
        <w:tab/>
        <w:tab/>
        <w:tab/>
        <w:t>join specification_item i on (e.specification_item_id=i.specification_item_id)</w:t>
        <w:tab/>
        <w:tab/>
      </w:r>
      <w:r>
        <w:br/>
      </w:r>
      <w:r>
        <w:rPr>
          <w:rFonts w:ascii="Courier New" w:hAnsi="Courier New"/>
          <w:b w:val="0"/>
          <w:sz w:val="16"/>
        </w:rPr>
        <w:tab/>
        <w:tab/>
        <w:tab/>
        <w:tab/>
        <w:t>join specification s on (i.specification_id=s.specification_id)</w:t>
        <w:tab/>
        <w:tab/>
      </w:r>
      <w:r>
        <w:br/>
      </w:r>
      <w:r>
        <w:rPr>
          <w:rFonts w:ascii="Courier New" w:hAnsi="Courier New"/>
          <w:b w:val="0"/>
          <w:sz w:val="16"/>
        </w:rPr>
        <w:tab/>
        <w:tab/>
        <w:tab/>
        <w:tab/>
        <w:t>join contract d on (s.contract_id=d.contract_id)</w:t>
        <w:tab/>
        <w:tab/>
      </w:r>
      <w:r>
        <w:br/>
      </w:r>
      <w:r>
        <w:rPr>
          <w:rFonts w:ascii="Courier New" w:hAnsi="Courier New"/>
          <w:b w:val="0"/>
          <w:sz w:val="16"/>
        </w:rPr>
        <w:tab/>
        <w:tab/>
        <w:tab/>
        <w:tab/>
        <w:t>join contragent k on (d.contragent_id=k.contragent_id)</w:t>
      </w:r>
      <w:r>
        <w:br/>
      </w:r>
      <w:r>
        <w:rPr>
          <w:rFonts w:ascii="Courier New" w:hAnsi="Courier New"/>
          <w:b w:val="0"/>
          <w:sz w:val="16"/>
        </w:rPr>
        <w:tab/>
        <w:tab/>
        <w:tab/>
        <w:tab/>
        <w:t>join svc v on (e.service_id=v.svc_id)</w:t>
      </w:r>
      <w:r>
        <w:br/>
      </w:r>
      <w:r>
        <w:rPr>
          <w:rFonts w:ascii="Courier New" w:hAnsi="Courier New"/>
          <w:b w:val="0"/>
          <w:sz w:val="16"/>
        </w:rPr>
        <w:tab/>
        <w:tab/>
        <w:tab/>
        <w:tab/>
        <w:t>left outer join usr u on (e.updater_id=u.usr_id)</w:t>
      </w:r>
      <w:r>
        <w:br/>
      </w:r>
      <w:r>
        <w:rPr>
          <w:rFonts w:ascii="Courier New" w:hAnsi="Courier New"/>
          <w:b w:val="0"/>
          <w:sz w:val="16"/>
        </w:rPr>
        <w:tab/>
        <w:tab/>
        <w:tab/>
        <w:tab/>
        <w:t>left outer join (select ist.instance_state_uid, ist.instance_uid, ist.version, ist.dt_state, ist.is_test</w:t>
      </w:r>
      <w:r>
        <w:br/>
      </w:r>
      <w:r>
        <w:rPr>
          <w:rFonts w:ascii="Courier New" w:hAnsi="Courier New"/>
          <w:b w:val="0"/>
          <w:sz w:val="16"/>
        </w:rPr>
        <w:tab/>
        <w:tab/>
        <w:tab/>
        <w:tab/>
        <w:tab/>
        <w:t>,(ist.instance_data-&gt;&gt;'isSuspended') as is_suspended</w:t>
      </w:r>
      <w:r>
        <w:br/>
      </w:r>
      <w:r>
        <w:rPr>
          <w:rFonts w:ascii="Courier New" w:hAnsi="Courier New"/>
          <w:b w:val="0"/>
          <w:sz w:val="16"/>
        </w:rPr>
        <w:tab/>
        <w:tab/>
        <w:tab/>
        <w:tab/>
        <w:tab/>
        <w:t xml:space="preserve">,(ist.instance_data-&gt;&gt;'isDeleted') as is_deleted </w:t>
      </w:r>
      <w:r>
        <w:br/>
      </w:r>
      <w:r>
        <w:rPr>
          <w:rFonts w:ascii="Courier New" w:hAnsi="Courier New"/>
          <w:b w:val="0"/>
          <w:sz w:val="16"/>
        </w:rPr>
        <w:tab/>
        <w:tab/>
        <w:tab/>
        <w:tab/>
        <w:tab/>
        <w:t>,(ist.instance_data-&gt;'job'-&gt;&gt;'pending') as job_is_pending</w:t>
      </w:r>
      <w:r>
        <w:br/>
      </w:r>
      <w:r>
        <w:rPr>
          <w:rFonts w:ascii="Courier New" w:hAnsi="Courier New"/>
          <w:b w:val="0"/>
          <w:sz w:val="16"/>
        </w:rPr>
        <w:tab/>
        <w:tab/>
        <w:tab/>
        <w:tab/>
        <w:tab/>
        <w:t>,(ist.instance_data-&gt;'out'-&gt;'monitoring'-&gt;&gt;'resourceMetrics') as monitoring_url</w:t>
        <w:tab/>
        <w:tab/>
        <w:tab/>
      </w:r>
      <w:r>
        <w:br/>
      </w:r>
      <w:r>
        <w:rPr>
          <w:rFonts w:ascii="Courier New" w:hAnsi="Courier New"/>
          <w:b w:val="0"/>
          <w:sz w:val="16"/>
        </w:rPr>
        <w:tab/>
        <w:tab/>
        <w:tab/>
        <w:tab/>
        <w:tab/>
        <w:t>,ist.instance_data</w:t>
      </w:r>
      <w:r>
        <w:br/>
      </w:r>
      <w:r>
        <w:rPr>
          <w:rFonts w:ascii="Courier New" w:hAnsi="Courier New"/>
          <w:b w:val="0"/>
          <w:sz w:val="16"/>
        </w:rPr>
        <w:tab/>
        <w:tab/>
        <w:tab/>
        <w:tab/>
        <w:tab/>
        <w:t xml:space="preserve">from instance_state ist </w:t>
      </w:r>
      <w:r>
        <w:br/>
      </w:r>
      <w:r>
        <w:rPr>
          <w:rFonts w:ascii="Courier New" w:hAnsi="Courier New"/>
          <w:b w:val="0"/>
          <w:sz w:val="16"/>
        </w:rPr>
        <w:tab/>
        <w:tab/>
        <w:tab/>
        <w:tab/>
        <w:tab/>
        <w:t xml:space="preserve">join (select instance_uid, max(version) as version from instance_state group by 1) lastv </w:t>
      </w:r>
      <w:r>
        <w:br/>
      </w:r>
      <w:r>
        <w:rPr>
          <w:rFonts w:ascii="Courier New" w:hAnsi="Courier New"/>
          <w:b w:val="0"/>
          <w:sz w:val="16"/>
        </w:rPr>
        <w:tab/>
        <w:tab/>
        <w:tab/>
        <w:tab/>
        <w:tab/>
        <w:tab/>
        <w:t xml:space="preserve">on (ist.instance_uid=lastv.instance_uid AND ist.version=lastv.version) </w:t>
      </w:r>
      <w:r>
        <w:br/>
      </w:r>
      <w:r>
        <w:rPr>
          <w:rFonts w:ascii="Courier New" w:hAnsi="Courier New"/>
          <w:b w:val="0"/>
          <w:sz w:val="16"/>
        </w:rPr>
        <w:tab/>
        <w:tab/>
        <w:tab/>
        <w:tab/>
        <w:tab/>
        <w:t>) st on (e.instance_uid=st.instance_uid)</w:t>
      </w:r>
      <w:r>
        <w:br/>
      </w:r>
      <w:r>
        <w:rPr>
          <w:rFonts w:ascii="Courier New" w:hAnsi="Courier New"/>
          <w:b w:val="0"/>
          <w:sz w:val="16"/>
        </w:rPr>
        <w:tab/>
        <w:tab/>
        <w:tab/>
        <w:tab/>
        <w:t>left outer join (select o.instance_operation_uid, o.instance_uid, o.operation, o.dt_submit, o.submit_result, o.dt_start, o.dt_finish, o.is_successful</w:t>
      </w:r>
      <w:r>
        <w:br/>
      </w:r>
      <w:r>
        <w:rPr>
          <w:rFonts w:ascii="Courier New" w:hAnsi="Courier New"/>
          <w:b w:val="0"/>
          <w:sz w:val="16"/>
        </w:rPr>
        <w:tab/>
        <w:tab/>
        <w:tab/>
        <w:tab/>
        <w:tab/>
        <w:t>from instance_operation o join (select instance_uid, max(dt_submit) as dt_submit from instance_operation group by 1</w:t>
      </w:r>
      <w:r>
        <w:br/>
      </w:r>
      <w:r>
        <w:rPr>
          <w:rFonts w:ascii="Courier New" w:hAnsi="Courier New"/>
          <w:b w:val="0"/>
          <w:sz w:val="16"/>
        </w:rPr>
        <w:tab/>
        <w:tab/>
        <w:tab/>
        <w:tab/>
        <w:tab/>
        <w:t xml:space="preserve">) lastv on (o.instance_uid=lastv.instance_uid AND o.dt_submit=lastv.dt_submit) </w:t>
      </w:r>
      <w:r>
        <w:br/>
      </w:r>
      <w:r>
        <w:rPr>
          <w:rFonts w:ascii="Courier New" w:hAnsi="Courier New"/>
          <w:b w:val="0"/>
          <w:sz w:val="16"/>
        </w:rPr>
        <w:tab/>
        <w:tab/>
        <w:tab/>
        <w:tab/>
        <w:t>) io on (e.instance_uid=io.instance_uid)</w:t>
      </w:r>
      <w:r>
        <w:br/>
      </w:r>
      <w:r>
        <w:rPr>
          <w:rFonts w:ascii="Courier New" w:hAnsi="Courier New"/>
          <w:b w:val="0"/>
          <w:sz w:val="16"/>
        </w:rPr>
        <w:tab/>
        <w:tab/>
        <w:tab/>
        <w:tab/>
        <w:t>&lt;!--- left outer join instance_cfs_param p on (e.instance_uid=p.instance_uid AND p.param='resourceRealm') ---&gt;</w:t>
      </w:r>
      <w:r>
        <w:br/>
      </w:r>
      <w:r>
        <w:rPr>
          <w:rFonts w:ascii="Courier New" w:hAnsi="Courier New"/>
          <w:b w:val="0"/>
          <w:sz w:val="16"/>
        </w:rPr>
        <w:tab/>
        <w:tab/>
        <w:tab/>
        <w:tab/>
        <w:t>where s.specification_id=&lt;cfqueryparam cfsqltype="cf_sql_integer" value=#arguments.specificationId#/&gt;</w:t>
      </w:r>
      <w:r>
        <w:br/>
      </w:r>
      <w:r>
        <w:rPr>
          <w:rFonts w:ascii="Courier New" w:hAnsi="Courier New"/>
          <w:b w:val="0"/>
          <w:sz w:val="16"/>
        </w:rPr>
        <w:tab/>
        <w:tab/>
        <w:tab/>
        <w:tab/>
        <w:t>&lt;cfif len(arguments.search)&gt;</w:t>
      </w:r>
      <w:r>
        <w:br/>
      </w:r>
      <w:r>
        <w:rPr>
          <w:rFonts w:ascii="Courier New" w:hAnsi="Courier New"/>
          <w:b w:val="0"/>
          <w:sz w:val="16"/>
        </w:rPr>
        <w:tab/>
        <w:tab/>
        <w:tab/>
        <w:tab/>
        <w:tab/>
        <w:t>AND (</w:t>
      </w:r>
      <w:r>
        <w:br/>
      </w:r>
      <w:r>
        <w:rPr>
          <w:rFonts w:ascii="Courier New" w:hAnsi="Courier New"/>
          <w:b w:val="0"/>
          <w:sz w:val="16"/>
        </w:rPr>
        <w:tab/>
        <w:tab/>
        <w:tab/>
        <w:tab/>
        <w:tab/>
        <w:t>(e.display_name) ilike (&lt;cfqueryparam cfsqltype="cf_sql_varchar" value='%#arguments.search#%'/&gt;)</w:t>
      </w:r>
      <w:r>
        <w:br/>
      </w:r>
      <w:r>
        <w:rPr>
          <w:rFonts w:ascii="Courier New" w:hAnsi="Courier New"/>
          <w:b w:val="0"/>
          <w:sz w:val="16"/>
        </w:rPr>
        <w:tab/>
        <w:tab/>
        <w:tab/>
        <w:tab/>
        <w:tab/>
        <w:t>OR ((coalesce(v.svc,'') ||' '|| coalesce(v.svc_short,'') ||' '|| coalesce(v.synonyms,''))) ilike (&lt;cfqueryparam cfsqltype="cf_sql_varchar" value='%#arguments.search#%'/&gt;)</w:t>
      </w:r>
      <w:r>
        <w:br/>
      </w:r>
      <w:r>
        <w:rPr>
          <w:rFonts w:ascii="Courier New" w:hAnsi="Courier New"/>
          <w:b w:val="0"/>
          <w:sz w:val="16"/>
        </w:rPr>
        <w:tab/>
        <w:tab/>
        <w:tab/>
        <w:tab/>
        <w:tab/>
        <w:t>)</w:t>
      </w:r>
      <w:r>
        <w:br/>
      </w:r>
      <w:r>
        <w:rPr>
          <w:rFonts w:ascii="Courier New" w:hAnsi="Courier New"/>
          <w:b w:val="0"/>
          <w:sz w:val="16"/>
        </w:rPr>
        <w:tab/>
        <w:tab/>
        <w:tab/>
        <w:tab/>
        <w:t>&lt;/cfif&gt;</w:t>
        <w:tab/>
        <w:tab/>
        <w:tab/>
      </w:r>
      <w:r>
        <w:br/>
      </w:r>
      <w:r>
        <w:rPr>
          <w:rFonts w:ascii="Courier New" w:hAnsi="Courier New"/>
          <w:b w:val="0"/>
          <w:sz w:val="16"/>
        </w:rPr>
        <w:tab/>
        <w:tab/>
        <w:tab/>
        <w:t>) inr</w:t>
      </w:r>
      <w:r>
        <w:br/>
      </w:r>
      <w:r>
        <w:rPr>
          <w:rFonts w:ascii="Courier New" w:hAnsi="Courier New"/>
          <w:b w:val="0"/>
          <w:sz w:val="16"/>
        </w:rPr>
        <w:tab/>
        <w:tab/>
        <w:tab/>
        <w:t>where 1=1 &lt;m:filter_build filter=#filter#/&gt;</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 &lt;cfdump var=#filter#/&gt;&lt;cfabort/&gt; ---&gt;</w:t>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&lt;cfquery name="local.qRead" result="local.result"&gt;</w:t>
      </w:r>
      <w:r>
        <w:br/>
      </w:r>
      <w:r>
        <w:rPr>
          <w:rFonts w:ascii="Courier New" w:hAnsi="Courier New"/>
          <w:b w:val="0"/>
          <w:sz w:val="16"/>
        </w:rPr>
        <w:tab/>
        <w:tab/>
        <w:tab/>
        <w:t xml:space="preserve">select </w:t>
      </w:r>
      <w:r>
        <w:br/>
      </w:r>
      <w:r>
        <w:rPr>
          <w:rFonts w:ascii="Courier New" w:hAnsi="Courier New"/>
          <w:b w:val="0"/>
          <w:sz w:val="16"/>
        </w:rPr>
        <w:tab/>
        <w:tab/>
        <w:tab/>
        <w:t xml:space="preserve">&lt;cfif listLen(local.fieldsToOutput)&gt;#local.fieldsToOutput#&lt;cfelse&gt;*&lt;/cfif&gt; </w:t>
      </w:r>
      <w:r>
        <w:br/>
      </w:r>
      <w:r>
        <w:rPr>
          <w:rFonts w:ascii="Courier New" w:hAnsi="Courier New"/>
          <w:b w:val="0"/>
          <w:sz w:val="16"/>
        </w:rPr>
        <w:tab/>
        <w:tab/>
        <w:tab/>
        <w:t>from (</w:t>
      </w:r>
      <w:r>
        <w:br/>
      </w:r>
      <w:r>
        <w:rPr>
          <w:rFonts w:ascii="Courier New" w:hAnsi="Courier New"/>
          <w:b w:val="0"/>
          <w:sz w:val="16"/>
        </w:rPr>
        <w:tab/>
        <w:tab/>
        <w:tab/>
        <w:t>select</w:t>
      </w:r>
      <w:r>
        <w:br/>
      </w:r>
      <w:r>
        <w:rPr>
          <w:rFonts w:ascii="Courier New" w:hAnsi="Courier New"/>
          <w:b w:val="0"/>
          <w:sz w:val="16"/>
        </w:rPr>
        <w:tab/>
        <w:tab/>
        <w:tab/>
        <w:tab/>
        <w:t>#preserveSingleQuotes(definedQueryFields)#</w:t>
        <w:tab/>
      </w:r>
      <w:r>
        <w:br/>
      </w:r>
      <w:r>
        <w:rPr>
          <w:rFonts w:ascii="Courier New" w:hAnsi="Courier New"/>
          <w:b w:val="0"/>
          <w:sz w:val="16"/>
        </w:rPr>
        <w:tab/>
        <w:tab/>
        <w:tab/>
        <w:t>from instance e</w:t>
      </w:r>
      <w:r>
        <w:br/>
      </w:r>
      <w:r>
        <w:rPr>
          <w:rFonts w:ascii="Courier New" w:hAnsi="Courier New"/>
          <w:b w:val="0"/>
          <w:sz w:val="16"/>
        </w:rPr>
        <w:tab/>
        <w:tab/>
        <w:tab/>
        <w:t>join specification_item i on (e.specification_item_id=i.specification_item_id)</w:t>
        <w:tab/>
        <w:tab/>
      </w:r>
      <w:r>
        <w:br/>
      </w:r>
      <w:r>
        <w:rPr>
          <w:rFonts w:ascii="Courier New" w:hAnsi="Courier New"/>
          <w:b w:val="0"/>
          <w:sz w:val="16"/>
        </w:rPr>
        <w:tab/>
        <w:tab/>
        <w:tab/>
        <w:t>join specification s on (i.specification_id=s.specification_id)</w:t>
        <w:tab/>
        <w:tab/>
      </w:r>
      <w:r>
        <w:br/>
      </w:r>
      <w:r>
        <w:rPr>
          <w:rFonts w:ascii="Courier New" w:hAnsi="Courier New"/>
          <w:b w:val="0"/>
          <w:sz w:val="16"/>
        </w:rPr>
        <w:tab/>
        <w:tab/>
        <w:tab/>
        <w:t>join contract d on (s.contract_id=d.contract_id)</w:t>
        <w:tab/>
        <w:tab/>
      </w:r>
      <w:r>
        <w:br/>
      </w:r>
      <w:r>
        <w:rPr>
          <w:rFonts w:ascii="Courier New" w:hAnsi="Courier New"/>
          <w:b w:val="0"/>
          <w:sz w:val="16"/>
        </w:rPr>
        <w:tab/>
        <w:tab/>
        <w:tab/>
        <w:t>join contragent k on (d.contragent_id=k.contragent_id)</w:t>
      </w:r>
      <w:r>
        <w:br/>
      </w:r>
      <w:r>
        <w:rPr>
          <w:rFonts w:ascii="Courier New" w:hAnsi="Courier New"/>
          <w:b w:val="0"/>
          <w:sz w:val="16"/>
        </w:rPr>
        <w:tab/>
        <w:tab/>
        <w:tab/>
        <w:t>join svc v on (e.service_id=v.svc_id)</w:t>
      </w:r>
      <w:r>
        <w:br/>
      </w:r>
      <w:r>
        <w:rPr>
          <w:rFonts w:ascii="Courier New" w:hAnsi="Courier New"/>
          <w:b w:val="0"/>
          <w:sz w:val="16"/>
        </w:rPr>
        <w:tab/>
        <w:tab/>
        <w:tab/>
        <w:t>left outer join usr u on (e.updater_id=u.usr_id)</w:t>
      </w:r>
      <w:r>
        <w:br/>
      </w:r>
      <w:r>
        <w:rPr>
          <w:rFonts w:ascii="Courier New" w:hAnsi="Courier New"/>
          <w:b w:val="0"/>
          <w:sz w:val="16"/>
        </w:rPr>
        <w:tab/>
        <w:tab/>
        <w:tab/>
        <w:t>left outer join (select ist.instance_state_uid, ist.instance_uid, ist.version, ist.dt_state, ist.is_test</w:t>
      </w:r>
      <w:r>
        <w:br/>
      </w:r>
      <w:r>
        <w:rPr>
          <w:rFonts w:ascii="Courier New" w:hAnsi="Courier New"/>
          <w:b w:val="0"/>
          <w:sz w:val="16"/>
        </w:rPr>
        <w:tab/>
        <w:tab/>
        <w:tab/>
        <w:tab/>
        <w:t>,(ist.instance_data-&gt;&gt;'isSuspended') as is_suspended</w:t>
      </w:r>
      <w:r>
        <w:br/>
      </w:r>
      <w:r>
        <w:rPr>
          <w:rFonts w:ascii="Courier New" w:hAnsi="Courier New"/>
          <w:b w:val="0"/>
          <w:sz w:val="16"/>
        </w:rPr>
        <w:tab/>
        <w:tab/>
        <w:tab/>
        <w:tab/>
        <w:t xml:space="preserve">,(ist.instance_data-&gt;&gt;'isDeleted') as is_deleted </w:t>
      </w:r>
      <w:r>
        <w:br/>
      </w:r>
      <w:r>
        <w:rPr>
          <w:rFonts w:ascii="Courier New" w:hAnsi="Courier New"/>
          <w:b w:val="0"/>
          <w:sz w:val="16"/>
        </w:rPr>
        <w:tab/>
        <w:tab/>
        <w:tab/>
        <w:tab/>
        <w:t>,(ist.instance_data-&gt;'job'-&gt;&gt;'pending') as job_is_pending</w:t>
      </w:r>
      <w:r>
        <w:br/>
      </w:r>
      <w:r>
        <w:rPr>
          <w:rFonts w:ascii="Courier New" w:hAnsi="Courier New"/>
          <w:b w:val="0"/>
          <w:sz w:val="16"/>
        </w:rPr>
        <w:tab/>
        <w:tab/>
        <w:tab/>
        <w:tab/>
        <w:t>,ist.instance_data</w:t>
      </w:r>
      <w:r>
        <w:br/>
      </w:r>
      <w:r>
        <w:rPr>
          <w:rFonts w:ascii="Courier New" w:hAnsi="Courier New"/>
          <w:b w:val="0"/>
          <w:sz w:val="16"/>
        </w:rPr>
        <w:tab/>
        <w:tab/>
        <w:tab/>
        <w:tab/>
        <w:t xml:space="preserve">from instance_state ist join (select instance_uid, max(version) as version from instance_state group by 1) lastv </w:t>
      </w:r>
      <w:r>
        <w:br/>
      </w:r>
      <w:r>
        <w:rPr>
          <w:rFonts w:ascii="Courier New" w:hAnsi="Courier New"/>
          <w:b w:val="0"/>
          <w:sz w:val="16"/>
        </w:rPr>
        <w:tab/>
        <w:tab/>
        <w:tab/>
        <w:tab/>
        <w:tab/>
        <w:t>on (ist.instance_uid=lastv.instance_uid AND ist.version=lastv.version) ) st</w:t>
      </w:r>
      <w:r>
        <w:br/>
      </w:r>
      <w:r>
        <w:rPr>
          <w:rFonts w:ascii="Courier New" w:hAnsi="Courier New"/>
          <w:b w:val="0"/>
          <w:sz w:val="16"/>
        </w:rPr>
        <w:tab/>
        <w:tab/>
        <w:tab/>
        <w:tab/>
        <w:t>on (e.instance_uid=st.instance_uid)</w:t>
      </w:r>
      <w:r>
        <w:br/>
      </w:r>
      <w:r>
        <w:rPr>
          <w:rFonts w:ascii="Courier New" w:hAnsi="Courier New"/>
          <w:b w:val="0"/>
          <w:sz w:val="16"/>
        </w:rPr>
        <w:tab/>
        <w:tab/>
        <w:tab/>
        <w:t>left outer join (select o.instance_operation_uid, o.instance_uid, o.operation, o.dt_submit, o.submit_result, o.dt_start, o.dt_finish, o.is_successful</w:t>
      </w:r>
      <w:r>
        <w:br/>
      </w:r>
      <w:r>
        <w:rPr>
          <w:rFonts w:ascii="Courier New" w:hAnsi="Courier New"/>
          <w:b w:val="0"/>
          <w:sz w:val="16"/>
        </w:rPr>
        <w:tab/>
        <w:tab/>
        <w:tab/>
        <w:tab/>
        <w:t xml:space="preserve">from instance_operation o join (select instance_uid, max(dt_submit) as dt_submit from instance_operation group by 1) lastv </w:t>
      </w:r>
      <w:r>
        <w:br/>
      </w:r>
      <w:r>
        <w:rPr>
          <w:rFonts w:ascii="Courier New" w:hAnsi="Courier New"/>
          <w:b w:val="0"/>
          <w:sz w:val="16"/>
        </w:rPr>
        <w:tab/>
        <w:tab/>
        <w:tab/>
        <w:tab/>
        <w:tab/>
        <w:t>on (o.instance_uid=lastv.instance_uid AND o.dt_submit=lastv.dt_submit) ) io</w:t>
      </w:r>
      <w:r>
        <w:br/>
      </w:r>
      <w:r>
        <w:rPr>
          <w:rFonts w:ascii="Courier New" w:hAnsi="Courier New"/>
          <w:b w:val="0"/>
          <w:sz w:val="16"/>
        </w:rPr>
        <w:tab/>
        <w:tab/>
        <w:tab/>
        <w:tab/>
        <w:t>on (e.instance_uid=io.instance_uid)</w:t>
        <w:tab/>
        <w:tab/>
        <w:tab/>
        <w:tab/>
      </w:r>
      <w:r>
        <w:br/>
      </w:r>
      <w:r>
        <w:rPr>
          <w:rFonts w:ascii="Courier New" w:hAnsi="Courier New"/>
          <w:b w:val="0"/>
          <w:sz w:val="16"/>
        </w:rPr>
        <w:tab/>
        <w:tab/>
        <w:tab/>
        <w:t>&lt;!--- left outer join instance_cfs_param p on (e.instance_uid=p.instance_uid AND p.param='resourceRealm') ---&gt;</w:t>
      </w:r>
      <w:r>
        <w:br/>
      </w:r>
      <w:r>
        <w:rPr>
          <w:rFonts w:ascii="Courier New" w:hAnsi="Courier New"/>
          <w:b w:val="0"/>
          <w:sz w:val="16"/>
        </w:rPr>
        <w:tab/>
        <w:tab/>
        <w:tab/>
        <w:t>where s.specification_id=&lt;cfqueryparam cfsqltype="cf_sql_integer" value=#arguments.specificationId#/&gt;&lt;!--- *** make project entity ---&gt;</w:t>
      </w:r>
      <w:r>
        <w:br/>
      </w:r>
      <w:r>
        <w:rPr>
          <w:rFonts w:ascii="Courier New" w:hAnsi="Courier New"/>
          <w:b w:val="0"/>
          <w:sz w:val="16"/>
        </w:rPr>
        <w:tab/>
        <w:tab/>
        <w:tab/>
        <w:t>&lt;!--- u.usr_id=&lt;cfqueryparam cfsqltype="cf_sql_integer" value=#arguments.usrId#/&gt; ---&gt;</w:t>
        <w:tab/>
        <w:tab/>
        <w:tab/>
      </w:r>
      <w:r>
        <w:br/>
      </w:r>
      <w:r>
        <w:rPr>
          <w:rFonts w:ascii="Courier New" w:hAnsi="Courier New"/>
          <w:b w:val="0"/>
          <w:sz w:val="16"/>
        </w:rPr>
        <w:tab/>
        <w:tab/>
        <w:tab/>
        <w:t>&lt;cfif len(arguments.search)&gt;</w:t>
      </w:r>
      <w:r>
        <w:br/>
      </w:r>
      <w:r>
        <w:rPr>
          <w:rFonts w:ascii="Courier New" w:hAnsi="Courier New"/>
          <w:b w:val="0"/>
          <w:sz w:val="16"/>
        </w:rPr>
        <w:tab/>
        <w:tab/>
        <w:tab/>
        <w:tab/>
        <w:t>AND (</w:t>
      </w:r>
      <w:r>
        <w:br/>
      </w:r>
      <w:r>
        <w:rPr>
          <w:rFonts w:ascii="Courier New" w:hAnsi="Courier New"/>
          <w:b w:val="0"/>
          <w:sz w:val="16"/>
        </w:rPr>
        <w:tab/>
        <w:tab/>
        <w:tab/>
        <w:tab/>
        <w:tab/>
        <w:t>(e.display_name) ilike (&lt;cfqueryparam cfsqltype="cf_sql_varchar" value='%#arguments.search#%'/&gt;)</w:t>
      </w:r>
      <w:r>
        <w:br/>
      </w:r>
      <w:r>
        <w:rPr>
          <w:rFonts w:ascii="Courier New" w:hAnsi="Courier New"/>
          <w:b w:val="0"/>
          <w:sz w:val="16"/>
        </w:rPr>
        <w:tab/>
        <w:tab/>
        <w:tab/>
        <w:tab/>
        <w:tab/>
        <w:t>OR ((coalesce(v.svc,'') ||' '|| coalesce(v.svc_short,'') ||' '|| coalesce(v.synonyms,''))) ilike (&lt;cfqueryparam cfsqltype="cf_sql_varchar" value='%#arguments.search#%'/&gt;)</w:t>
      </w:r>
      <w:r>
        <w:br/>
      </w:r>
      <w:r>
        <w:rPr>
          <w:rFonts w:ascii="Courier New" w:hAnsi="Courier New"/>
          <w:b w:val="0"/>
          <w:sz w:val="16"/>
        </w:rPr>
        <w:tab/>
        <w:tab/>
        <w:tab/>
        <w:tab/>
        <w:tab/>
        <w: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 inr</w:t>
      </w:r>
      <w:r>
        <w:br/>
      </w:r>
      <w:r>
        <w:rPr>
          <w:rFonts w:ascii="Courier New" w:hAnsi="Courier New"/>
          <w:b w:val="0"/>
          <w:sz w:val="16"/>
        </w:rPr>
        <w:tab/>
        <w:tab/>
        <w:tab/>
        <w:t>where 1=1 &lt;m:filter_build filter=#filter#/&gt;</w:t>
      </w:r>
      <w:r>
        <w:br/>
      </w:r>
      <w:r>
        <w:rPr>
          <w:rFonts w:ascii="Courier New" w:hAnsi="Courier New"/>
          <w:b w:val="0"/>
          <w:sz w:val="16"/>
        </w:rPr>
        <w:tab/>
        <w:tab/>
        <w:tab/>
        <w:t>&lt;!--- order by &lt;m:order_build sortCollection=#this.helper.parseNumericOrder(local.titleMap, arguments.orderBy)# fieldCount=0/&gt; ---&gt;&lt;!--- из-за нефиксированного числа колонок труднее становится использовать цифровую нотацию ---&gt;</w:t>
      </w:r>
      <w:r>
        <w:br/>
      </w:r>
      <w:r>
        <w:rPr>
          <w:rFonts w:ascii="Courier New" w:hAnsi="Courier New"/>
          <w:b w:val="0"/>
          <w:sz w:val="16"/>
        </w:rPr>
        <w:tab/>
        <w:tab/>
        <w:tab/>
        <w:t>order by &lt;m:order_build sortCollection=#order# fieldCount=0 defaultOrder="1 desc"/&gt;&lt;!---no sort length limit---&gt;</w:t>
      </w:r>
      <w:r>
        <w:br/>
      </w:r>
      <w:r>
        <w:rPr>
          <w:rFonts w:ascii="Courier New" w:hAnsi="Courier New"/>
          <w:b w:val="0"/>
          <w:sz w:val="16"/>
        </w:rPr>
        <w:tab/>
        <w:tab/>
        <w:tab/>
        <w:t>limit #arguments.pageSize#</w:t>
      </w:r>
      <w:r>
        <w:br/>
      </w:r>
      <w:r>
        <w:rPr>
          <w:rFonts w:ascii="Courier New" w:hAnsi="Courier New"/>
          <w:b w:val="0"/>
          <w:sz w:val="16"/>
        </w:rPr>
        <w:tab/>
        <w:tab/>
        <w:tab/>
        <w:t>offset #arguments.pageSize*(arguments.page-1)#</w:t>
      </w:r>
      <w:r>
        <w:br/>
      </w:r>
      <w:r>
        <w:rPr>
          <w:rFonts w:ascii="Courier New" w:hAnsi="Courier New"/>
          <w:b w:val="0"/>
          <w:sz w:val="16"/>
        </w:rPr>
        <w:tab/>
        <w:tab/>
        <w:t>&lt;/cfquery&gt;</w:t>
      </w:r>
      <w:r>
        <w:br/>
      </w:r>
      <w:r>
        <w:rPr>
          <w:rFonts w:ascii="Courier New" w:hAnsi="Courier New"/>
          <w:b w:val="0"/>
          <w:sz w:val="16"/>
        </w:rPr>
        <w:tab/>
        <w:tab/>
        <w:t>&lt;!---&lt;cfdump var=#arguments#/&gt;&lt;cfdump var=#local.qRead#/&gt;&lt;cfabort/&gt;  ---&gt;</w:t>
      </w:r>
      <w:r>
        <w:br/>
      </w:r>
      <w:r>
        <w:rPr>
          <w:rFonts w:ascii="Courier New" w:hAnsi="Courier New"/>
          <w:b w:val="0"/>
          <w:sz w:val="16"/>
        </w:rPr>
        <w:tab/>
        <w:tab/>
      </w:r>
      <w:r>
        <w:br/>
      </w:r>
      <w:r>
        <w:rPr>
          <w:rFonts w:ascii="Courier New" w:hAnsi="Courier New"/>
          <w:b w:val="0"/>
          <w:sz w:val="16"/>
        </w:rPr>
        <w:tab/>
        <w:tab/>
        <w:t>&lt;cfquery name="local.qTotal"&gt;</w:t>
      </w:r>
      <w:r>
        <w:br/>
      </w:r>
      <w:r>
        <w:rPr>
          <w:rFonts w:ascii="Courier New" w:hAnsi="Courier New"/>
          <w:b w:val="0"/>
          <w:sz w:val="16"/>
        </w:rPr>
        <w:tab/>
        <w:tab/>
        <w:tab/>
        <w:t>select count(*) as cnt</w:t>
      </w:r>
      <w:r>
        <w:br/>
      </w:r>
      <w:r>
        <w:rPr>
          <w:rFonts w:ascii="Courier New" w:hAnsi="Courier New"/>
          <w:b w:val="0"/>
          <w:sz w:val="16"/>
        </w:rPr>
        <w:tab/>
        <w:tab/>
        <w:tab/>
        <w:t>from instance e</w:t>
      </w:r>
      <w:r>
        <w:br/>
      </w:r>
      <w:r>
        <w:rPr>
          <w:rFonts w:ascii="Courier New" w:hAnsi="Courier New"/>
          <w:b w:val="0"/>
          <w:sz w:val="16"/>
        </w:rPr>
        <w:tab/>
        <w:tab/>
        <w:tab/>
        <w:t>join specification_item i on (e.specification_item_id=i.specification_item_id)</w:t>
        <w:tab/>
        <w:tab/>
      </w:r>
      <w:r>
        <w:br/>
      </w:r>
      <w:r>
        <w:rPr>
          <w:rFonts w:ascii="Courier New" w:hAnsi="Courier New"/>
          <w:b w:val="0"/>
          <w:sz w:val="16"/>
        </w:rPr>
        <w:tab/>
        <w:tab/>
        <w:tab/>
        <w:t>join specification s on (i.specification_id=s.specification_id)</w:t>
        <w:tab/>
        <w:tab/>
      </w:r>
      <w:r>
        <w:br/>
      </w:r>
      <w:r>
        <w:rPr>
          <w:rFonts w:ascii="Courier New" w:hAnsi="Courier New"/>
          <w:b w:val="0"/>
          <w:sz w:val="16"/>
        </w:rPr>
        <w:tab/>
        <w:tab/>
        <w:tab/>
        <w:t>join contract d on (s.contract_id=d.contract_id)</w:t>
        <w:tab/>
        <w:tab/>
      </w:r>
      <w:r>
        <w:br/>
      </w:r>
      <w:r>
        <w:rPr>
          <w:rFonts w:ascii="Courier New" w:hAnsi="Courier New"/>
          <w:b w:val="0"/>
          <w:sz w:val="16"/>
        </w:rPr>
        <w:tab/>
        <w:tab/>
        <w:tab/>
        <w:t>join contragent k on (d.contragent_id=k.contragent_id)</w:t>
      </w:r>
      <w:r>
        <w:br/>
      </w:r>
      <w:r>
        <w:rPr>
          <w:rFonts w:ascii="Courier New" w:hAnsi="Courier New"/>
          <w:b w:val="0"/>
          <w:sz w:val="16"/>
        </w:rPr>
        <w:tab/>
        <w:tab/>
        <w:tab/>
        <w:t>join svc v on (e.service_id=v.svc_id)</w:t>
      </w:r>
      <w:r>
        <w:br/>
      </w:r>
      <w:r>
        <w:rPr>
          <w:rFonts w:ascii="Courier New" w:hAnsi="Courier New"/>
          <w:b w:val="0"/>
          <w:sz w:val="16"/>
        </w:rPr>
        <w:tab/>
        <w:tab/>
        <w:tab/>
      </w:r>
      <w:r>
        <w:br/>
      </w:r>
      <w:r>
        <w:rPr>
          <w:rFonts w:ascii="Courier New" w:hAnsi="Courier New"/>
          <w:b w:val="0"/>
          <w:sz w:val="16"/>
        </w:rPr>
        <w:tab/>
        <w:tab/>
        <w:tab/>
        <w:t>left outer join (select ist.instance_state_uid, ist.instance_uid, ist.version, ist.dt_state, ist.is_test</w:t>
      </w:r>
      <w:r>
        <w:br/>
      </w:r>
      <w:r>
        <w:rPr>
          <w:rFonts w:ascii="Courier New" w:hAnsi="Courier New"/>
          <w:b w:val="0"/>
          <w:sz w:val="16"/>
        </w:rPr>
        <w:tab/>
        <w:tab/>
        <w:tab/>
        <w:tab/>
        <w:t>,(ist.instance_data-&gt;&gt;'isSuspended') as is_suspended</w:t>
      </w:r>
      <w:r>
        <w:br/>
      </w:r>
      <w:r>
        <w:rPr>
          <w:rFonts w:ascii="Courier New" w:hAnsi="Courier New"/>
          <w:b w:val="0"/>
          <w:sz w:val="16"/>
        </w:rPr>
        <w:tab/>
        <w:tab/>
        <w:tab/>
        <w:tab/>
        <w:t xml:space="preserve">,(ist.instance_data-&gt;&gt;'isDeleted') as is_deleted </w:t>
      </w:r>
      <w:r>
        <w:br/>
      </w:r>
      <w:r>
        <w:rPr>
          <w:rFonts w:ascii="Courier New" w:hAnsi="Courier New"/>
          <w:b w:val="0"/>
          <w:sz w:val="16"/>
        </w:rPr>
        <w:tab/>
        <w:tab/>
        <w:tab/>
        <w:tab/>
        <w:t>,ist.instance_data</w:t>
      </w:r>
      <w:r>
        <w:br/>
      </w:r>
      <w:r>
        <w:rPr>
          <w:rFonts w:ascii="Courier New" w:hAnsi="Courier New"/>
          <w:b w:val="0"/>
          <w:sz w:val="16"/>
        </w:rPr>
        <w:tab/>
        <w:tab/>
        <w:tab/>
        <w:tab/>
        <w:t xml:space="preserve">from instance_state ist join (select instance_uid, max(version) as version from instance_state group by 1) lastv </w:t>
      </w:r>
      <w:r>
        <w:br/>
      </w:r>
      <w:r>
        <w:rPr>
          <w:rFonts w:ascii="Courier New" w:hAnsi="Courier New"/>
          <w:b w:val="0"/>
          <w:sz w:val="16"/>
        </w:rPr>
        <w:tab/>
        <w:tab/>
        <w:tab/>
        <w:tab/>
        <w:t>on (ist.instance_uid=lastv.instance_uid AND ist.version=lastv.version) ) st</w:t>
      </w:r>
      <w:r>
        <w:br/>
      </w:r>
      <w:r>
        <w:rPr>
          <w:rFonts w:ascii="Courier New" w:hAnsi="Courier New"/>
          <w:b w:val="0"/>
          <w:sz w:val="16"/>
        </w:rPr>
        <w:tab/>
        <w:tab/>
        <w:tab/>
        <w:t>on (st.instance_uid=e.instance_uid)</w:t>
      </w:r>
      <w:r>
        <w:br/>
      </w:r>
      <w:r>
        <w:rPr>
          <w:rFonts w:ascii="Courier New" w:hAnsi="Courier New"/>
          <w:b w:val="0"/>
          <w:sz w:val="16"/>
        </w:rPr>
        <w:tab/>
        <w:tab/>
        <w:tab/>
        <w:t>left outer join (select o.instance_operation_uid, o.instance_uid, o.operation, o.dt_submit, o.submit_result, o.dt_start, o.dt_finish, o.is_successful</w:t>
      </w:r>
      <w:r>
        <w:br/>
      </w:r>
      <w:r>
        <w:rPr>
          <w:rFonts w:ascii="Courier New" w:hAnsi="Courier New"/>
          <w:b w:val="0"/>
          <w:sz w:val="16"/>
        </w:rPr>
        <w:tab/>
        <w:tab/>
        <w:tab/>
        <w:tab/>
        <w:t xml:space="preserve">from instance_operation o join (select instance_uid, max(dt_submit) as dt_submit from instance_operation group by 1) lastv </w:t>
      </w:r>
      <w:r>
        <w:br/>
      </w:r>
      <w:r>
        <w:rPr>
          <w:rFonts w:ascii="Courier New" w:hAnsi="Courier New"/>
          <w:b w:val="0"/>
          <w:sz w:val="16"/>
        </w:rPr>
        <w:tab/>
        <w:tab/>
        <w:tab/>
        <w:tab/>
        <w:t>on (o.instance_uid=lastv.instance_uid AND o.dt_submit=lastv.dt_submit) ) io</w:t>
      </w:r>
      <w:r>
        <w:br/>
      </w:r>
      <w:r>
        <w:rPr>
          <w:rFonts w:ascii="Courier New" w:hAnsi="Courier New"/>
          <w:b w:val="0"/>
          <w:sz w:val="16"/>
        </w:rPr>
        <w:tab/>
        <w:tab/>
        <w:tab/>
        <w:t>on (e.instance_uid=io.instance_uid)</w:t>
      </w:r>
      <w:r>
        <w:br/>
      </w:r>
      <w:r>
        <w:rPr>
          <w:rFonts w:ascii="Courier New" w:hAnsi="Courier New"/>
          <w:b w:val="0"/>
          <w:sz w:val="16"/>
        </w:rPr>
        <w:tab/>
        <w:tab/>
        <w:tab/>
      </w:r>
      <w:r>
        <w:br/>
      </w:r>
      <w:r>
        <w:rPr>
          <w:rFonts w:ascii="Courier New" w:hAnsi="Courier New"/>
          <w:b w:val="0"/>
          <w:sz w:val="16"/>
        </w:rPr>
        <w:tab/>
        <w:tab/>
        <w:tab/>
        <w:t>&lt;!--- specificationId инжектируется в arguments scope в Application.cfc ---&gt;</w:t>
      </w:r>
      <w:r>
        <w:br/>
      </w:r>
      <w:r>
        <w:rPr>
          <w:rFonts w:ascii="Courier New" w:hAnsi="Courier New"/>
          <w:b w:val="0"/>
          <w:sz w:val="16"/>
        </w:rPr>
        <w:tab/>
        <w:tab/>
        <w:tab/>
        <w:t>where  s.specification_id=&lt;cfqueryparam cfsqltype="cf_sql_integer" value=#arguments.specificationId#/&gt;</w:t>
      </w:r>
      <w:r>
        <w:br/>
      </w:r>
      <w:r>
        <w:rPr>
          <w:rFonts w:ascii="Courier New" w:hAnsi="Courier New"/>
          <w:b w:val="0"/>
          <w:sz w:val="16"/>
        </w:rPr>
        <w:tab/>
        <w:tab/>
        <w:tab/>
        <w:t>&lt;!--- u.usr_id=&lt;cfqueryparam cfsqltype="cf_sql_integer" value=#arguments.usrId#/&gt;</w:t>
        <w:tab/>
        <w:t xml:space="preserve"> ---&gt;</w:t>
      </w:r>
      <w:r>
        <w:br/>
      </w:r>
      <w:r>
        <w:rPr>
          <w:rFonts w:ascii="Courier New" w:hAnsi="Courier New"/>
          <w:b w:val="0"/>
          <w:sz w:val="16"/>
        </w:rPr>
        <w:tab/>
        <w:tab/>
        <w:t xml:space="preserve">&lt;/cfquery&gt; </w:t>
      </w:r>
      <w:r>
        <w:br/>
      </w:r>
      <w:r>
        <w:rPr>
          <w:rFonts w:ascii="Courier New" w:hAnsi="Courier New"/>
          <w:b w:val="0"/>
          <w:sz w:val="16"/>
        </w:rPr>
        <w:tab/>
        <w:tab/>
      </w:r>
      <w:r>
        <w:br/>
      </w:r>
      <w:r>
        <w:rPr>
          <w:rFonts w:ascii="Courier New" w:hAnsi="Courier New"/>
          <w:b w:val="0"/>
          <w:sz w:val="16"/>
        </w:rPr>
        <w:tab/>
        <w:tab/>
        <w:t>&lt;cfset var out=structNew("linked")/&gt;</w:t>
      </w:r>
      <w:r>
        <w:br/>
      </w:r>
      <w:r>
        <w:rPr>
          <w:rFonts w:ascii="Courier New" w:hAnsi="Courier New"/>
          <w:b w:val="0"/>
          <w:sz w:val="16"/>
        </w:rPr>
      </w:r>
      <w:r>
        <w:br/>
      </w:r>
      <w:r>
        <w:rPr>
          <w:rFonts w:ascii="Courier New" w:hAnsi="Courier New"/>
          <w:b w:val="0"/>
          <w:sz w:val="16"/>
        </w:rPr>
        <w:tab/>
        <w:tab/>
        <w:t>&lt;cfset "out.queryDurationMs"=getTickCount() - request.startTickCount/&gt;</w:t>
      </w:r>
      <w:r>
        <w:br/>
      </w:r>
      <w:r>
        <w:rPr>
          <w:rFonts w:ascii="Courier New" w:hAnsi="Courier New"/>
          <w:b w:val="0"/>
          <w:sz w:val="16"/>
        </w:rPr>
        <w:tab/>
        <w:tab/>
        <w:t>&lt;cfset "out.total"=#local.qTotal.cnt#/&gt;</w:t>
      </w:r>
      <w:r>
        <w:br/>
      </w:r>
      <w:r>
        <w:rPr>
          <w:rFonts w:ascii="Courier New" w:hAnsi="Courier New"/>
          <w:b w:val="0"/>
          <w:sz w:val="16"/>
        </w:rPr>
        <w:tab/>
        <w:tab/>
        <w:t>&lt;cfset "out.resultSetSize"=#local.qCnt.cnt#/&gt;</w:t>
      </w:r>
      <w:r>
        <w:br/>
      </w:r>
      <w:r>
        <w:rPr>
          <w:rFonts w:ascii="Courier New" w:hAnsi="Courier New"/>
          <w:b w:val="0"/>
          <w:sz w:val="16"/>
        </w:rPr>
        <w:tab/>
        <w:tab/>
        <w:t>&lt;cfset "out.pageSize"=#arguments.pageSize*1#/&gt;</w:t>
      </w:r>
      <w:r>
        <w:br/>
      </w:r>
      <w:r>
        <w:rPr>
          <w:rFonts w:ascii="Courier New" w:hAnsi="Courier New"/>
          <w:b w:val="0"/>
          <w:sz w:val="16"/>
        </w:rPr>
        <w:tab/>
        <w:tab/>
        <w:t>&lt;cfset "out.page"=#arguments.page*1#/&gt;</w:t>
      </w:r>
      <w:r>
        <w:br/>
      </w:r>
      <w:r>
        <w:rPr>
          <w:rFonts w:ascii="Courier New" w:hAnsi="Courier New"/>
          <w:b w:val="0"/>
          <w:sz w:val="16"/>
        </w:rPr>
        <w:tab/>
        <w:tab/>
        <w:t>&lt;cfset "out.orderBy"=#arguments.orderBy#/&gt;</w:t>
        <w:tab/>
      </w:r>
      <w:r>
        <w:br/>
      </w:r>
      <w:r>
        <w:rPr>
          <w:rFonts w:ascii="Courier New" w:hAnsi="Courier New"/>
          <w:b w:val="0"/>
          <w:sz w:val="16"/>
        </w:rPr>
        <w:tab/>
        <w:tab/>
      </w:r>
      <w:r>
        <w:br/>
      </w:r>
      <w:r>
        <w:rPr>
          <w:rFonts w:ascii="Courier New" w:hAnsi="Courier New"/>
          <w:b w:val="0"/>
          <w:sz w:val="16"/>
        </w:rPr>
        <w:tab/>
        <w:tab/>
        <w:t>&lt;cfset var resultCollection=[]/&gt;</w:t>
      </w:r>
      <w:r>
        <w:br/>
      </w:r>
      <w:r>
        <w:rPr>
          <w:rFonts w:ascii="Courier New" w:hAnsi="Courier New"/>
          <w:b w:val="0"/>
          <w:sz w:val="16"/>
        </w:rPr>
        <w:tab/>
        <w:tab/>
        <w:t>&lt;cfloop query=#local.qRead# &lt;!--- startRow=#startrow# endRow=#(startrow+maxrows-1)# ---&gt;&gt;</w:t>
      </w:r>
      <w:r>
        <w:br/>
      </w:r>
      <w:r>
        <w:rPr>
          <w:rFonts w:ascii="Courier New" w:hAnsi="Courier New"/>
          <w:b w:val="0"/>
          <w:sz w:val="16"/>
        </w:rPr>
        <w:tab/>
        <w:tab/>
        <w:tab/>
        <w:t>&lt;cfset var rec=structNew("linked")/&gt;</w:t>
        <w:tab/>
        <w:tab/>
        <w:tab/>
        <w:tab/>
      </w:r>
      <w:r>
        <w:br/>
      </w:r>
      <w:r>
        <w:rPr>
          <w:rFonts w:ascii="Courier New" w:hAnsi="Courier New"/>
          <w:b w:val="0"/>
          <w:sz w:val="16"/>
        </w:rPr>
        <w:tab/>
        <w:tab/>
        <w:tab/>
        <w:t>&lt;cfset this.helper.appendRecord(rec, "", local.titleMap, local.qRead, this.helper.snake2camel)/&gt;</w:t>
      </w:r>
      <w:r>
        <w:br/>
      </w:r>
      <w:r>
        <w:rPr>
          <w:rFonts w:ascii="Courier New" w:hAnsi="Courier New"/>
          <w:b w:val="0"/>
          <w:sz w:val="16"/>
        </w:rPr>
        <w:tab/>
        <w:tab/>
        <w:tab/>
        <w:t>&lt;cfset arrayAppend(resultCollection, rec)/&gt;</w:t>
      </w:r>
      <w:r>
        <w:br/>
      </w:r>
      <w:r>
        <w:rPr>
          <w:rFonts w:ascii="Courier New" w:hAnsi="Courier New"/>
          <w:b w:val="0"/>
          <w:sz w:val="16"/>
        </w:rPr>
        <w:tab/>
        <w:tab/>
        <w:t>&lt;/cfloop&gt;</w:t>
      </w:r>
      <w:r>
        <w:br/>
      </w:r>
      <w:r>
        <w:rPr>
          <w:rFonts w:ascii="Courier New" w:hAnsi="Courier New"/>
          <w:b w:val="0"/>
          <w:sz w:val="16"/>
        </w:rPr>
        <w:tab/>
        <w:tab/>
      </w:r>
      <w:r>
        <w:br/>
      </w:r>
      <w:r>
        <w:rPr>
          <w:rFonts w:ascii="Courier New" w:hAnsi="Courier New"/>
          <w:b w:val="0"/>
          <w:sz w:val="16"/>
        </w:rPr>
        <w:tab/>
        <w:tab/>
        <w:t>&lt;cfset "out.size"=#arrayLen(resultCollection)#/&gt;</w:t>
        <w:tab/>
        <w:tab/>
      </w:r>
      <w:r>
        <w:br/>
      </w:r>
      <w:r>
        <w:rPr>
          <w:rFonts w:ascii="Courier New" w:hAnsi="Courier New"/>
          <w:b w:val="0"/>
          <w:sz w:val="16"/>
        </w:rPr>
        <w:tab/>
        <w:tab/>
        <w:t>&lt;cfset "out.results"=#resultCollection#/&gt;</w:t>
        <w:tab/>
        <w:tab/>
      </w:r>
      <w:r>
        <w:br/>
      </w:r>
      <w:r>
        <w:rPr>
          <w:rFonts w:ascii="Courier New" w:hAnsi="Courier New"/>
          <w:b w:val="0"/>
          <w:sz w:val="16"/>
        </w:rPr>
        <w:tab/>
        <w:tab/>
        <w:t>&lt;cfset "out.runDurationMs"=getTickCount()-request.startTickCount/&gt;</w:t>
        <w:tab/>
      </w:r>
      <w:r>
        <w:br/>
      </w:r>
      <w:r>
        <w:rPr>
          <w:rFonts w:ascii="Courier New" w:hAnsi="Courier New"/>
          <w:b w:val="0"/>
          <w:sz w:val="16"/>
        </w:rPr>
        <w:tab/>
        <w:tab/>
        <w:t>&lt;!---&lt;cfset "out.sql"=#local.result.sql#/&gt;---&gt;</w:t>
        <w:tab/>
      </w:r>
      <w:r>
        <w:br/>
      </w:r>
      <w:r>
        <w:rPr>
          <w:rFonts w:ascii="Courier New" w:hAnsi="Courier New"/>
          <w:b w:val="0"/>
          <w:sz w:val="16"/>
        </w:rPr>
        <w:tab/>
        <w:tab/>
        <w:t>&lt;cfreturn representationOf(out)/&gt;</w:t>
      </w:r>
      <w:r>
        <w:br/>
      </w:r>
      <w:r>
        <w:rPr>
          <w:rFonts w:ascii="Courier New" w:hAnsi="Courier New"/>
          <w:b w:val="0"/>
          <w:sz w:val="16"/>
        </w:rPr>
        <w:tab/>
        <w:tab/>
      </w:r>
      <w:r>
        <w:br/>
      </w:r>
      <w:r>
        <w:rPr>
          <w:rFonts w:ascii="Courier New" w:hAnsi="Courier New"/>
          <w:b w:val="0"/>
          <w:sz w:val="16"/>
        </w:rPr>
        <w:tab/>
        <w:tab/>
        <w:t>&lt;cfcatch type="any"&gt;</w:t>
        <w:tab/>
        <w:tab/>
        <w:t>&lt;!--- {"message"=cfcatch.message, "detail"=cfcatch.detail} ---&gt;</w:t>
      </w:r>
      <w:r>
        <w:br/>
      </w:r>
      <w:r>
        <w:rPr>
          <w:rFonts w:ascii="Courier New" w:hAnsi="Courier New"/>
          <w:b w:val="0"/>
          <w:sz w:val="16"/>
        </w:rPr>
        <w:tab/>
        <w:tab/>
        <w:tab/>
        <w:tab/>
        <w:t>&lt;cfreturn representationOf(cfcatch).withStatus(500)/&gt;</w:t>
        <w:tab/>
        <w:tab/>
        <w:tab/>
        <w:tab/>
      </w:r>
      <w:r>
        <w:br/>
      </w:r>
      <w:r>
        <w:rPr>
          <w:rFonts w:ascii="Courier New" w:hAnsi="Courier New"/>
          <w:b w:val="0"/>
          <w:sz w:val="16"/>
        </w:rPr>
        <w:tab/>
        <w:tab/>
        <w:t>&lt;/cfcatch&gt;</w:t>
      </w:r>
      <w:r>
        <w:br/>
      </w:r>
      <w:r>
        <w:rPr>
          <w:rFonts w:ascii="Courier New" w:hAnsi="Courier New"/>
          <w:b w:val="0"/>
          <w:sz w:val="16"/>
        </w:rPr>
        <w:tab/>
        <w:tab/>
        <w:t>&lt;/cftry&gt;</w:t>
      </w:r>
      <w:r>
        <w:br/>
      </w:r>
      <w:r>
        <w:rPr>
          <w:rFonts w:ascii="Courier New" w:hAnsi="Courier New"/>
          <w:b w:val="0"/>
          <w:sz w:val="16"/>
        </w:rPr>
        <w:tab/>
        <w:t>&lt;/cffunction&gt;&lt;!--- get ---&gt;</w:t>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name="post" hint="ВНИМАНИЕ! У текущего контрагента должна быть спецификация, в которую будет вписан создаваемый экземпляр. Новая пустая запись экземпляра. Фактическое развертывание выполняется отдельно,асинхронной операцией create сконфигурированного экземпляра. Одновременно мы создаем строку в спецификации по умолчанию и связываем экземпляр с этой строкой. Первичный ключ генерируется. Текущий пользователь, контракт, спецификация получаются из контекста."&gt;</w:t>
      </w:r>
      <w:r>
        <w:br/>
      </w:r>
      <w:r>
        <w:rPr>
          <w:rFonts w:ascii="Courier New" w:hAnsi="Courier New"/>
          <w:b w:val="0"/>
          <w:sz w:val="16"/>
        </w:rPr>
        <w:tab/>
        <w:tab/>
        <w:t>&lt;cfargument name="displayName" type="string" required=true hint="type:string"/&gt;</w:t>
        <w:tab/>
        <w:tab/>
      </w:r>
      <w:r>
        <w:br/>
      </w:r>
      <w:r>
        <w:rPr>
          <w:rFonts w:ascii="Courier New" w:hAnsi="Courier New"/>
          <w:b w:val="0"/>
          <w:sz w:val="16"/>
        </w:rPr>
        <w:tab/>
        <w:tab/>
        <w:t>&lt;cfargument name="serviceId" type="string" required=true hint="type:integer"/&gt;</w:t>
        <w:tab/>
      </w:r>
      <w:r>
        <w:br/>
      </w:r>
      <w:r>
        <w:rPr>
          <w:rFonts w:ascii="Courier New" w:hAnsi="Courier New"/>
          <w:b w:val="0"/>
          <w:sz w:val="16"/>
        </w:rPr>
        <w:tab/>
        <w:tab/>
        <w:t>&lt;cfargument name="descr" type="string" required=false default="" hint="type:varchar (no cleanup here!)"/&gt;</w:t>
        <w:tab/>
      </w:r>
      <w:r>
        <w:br/>
      </w:r>
      <w:r>
        <w:rPr>
          <w:rFonts w:ascii="Courier New" w:hAnsi="Courier New"/>
          <w:b w:val="0"/>
          <w:sz w:val="16"/>
        </w:rPr>
        <w:tab/>
        <w:tab/>
        <w:t>&lt;cfargument name="resourceRealmId" type="string" required=false default="-1" hint="type:integer"/&gt;</w:t>
        <w:tab/>
      </w:r>
      <w:r>
        <w:br/>
      </w:r>
      <w:r>
        <w:rPr>
          <w:rFonts w:ascii="Courier New" w:hAnsi="Courier New"/>
          <w:b w:val="0"/>
          <w:sz w:val="16"/>
        </w:rPr>
        <w:tab/>
        <w:tab/>
        <w:t xml:space="preserve">&lt;!--- &lt;cfargument name="instanceUid" type="string" required=false default="" hint="type:guid)"/&gt; </w:t>
        <w:tab/>
        <w:tab/>
      </w:r>
      <w:r>
        <w:br/>
      </w:r>
      <w:r>
        <w:rPr>
          <w:rFonts w:ascii="Courier New" w:hAnsi="Courier New"/>
          <w:b w:val="0"/>
          <w:sz w:val="16"/>
        </w:rPr>
        <w:tab/>
        <w:tab/>
        <w:t>&lt;cfargument name="usrUid" type="string" required=true hint="type:guid"/&gt;</w:t>
        <w:tab/>
        <w:tab/>
      </w:r>
      <w:r>
        <w:br/>
      </w:r>
      <w:r>
        <w:rPr>
          <w:rFonts w:ascii="Courier New" w:hAnsi="Courier New"/>
          <w:b w:val="0"/>
          <w:sz w:val="16"/>
        </w:rPr>
        <w:tab/>
        <w:tab/>
        <w:t>&lt;cfargument name="companyUid" type="string" required=true hint="type:guid"/&gt;</w:t>
        <w:tab/>
        <w:t xml:space="preserve"> ---&gt;</w:t>
      </w:r>
      <w:r>
        <w:br/>
      </w:r>
      <w:r>
        <w:rPr>
          <w:rFonts w:ascii="Courier New" w:hAnsi="Courier New"/>
          <w:b w:val="0"/>
          <w:sz w:val="16"/>
        </w:rPr>
        <w:tab/>
        <w:tab/>
        <w:t>&lt;!--- оказывается, их можно и не декларировать</w:t>
        <w:tab/>
        <w:t xml:space="preserve"> ---&gt;</w:t>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&lt;cfif !structKeyExists(arguments, "specificationId")&gt;</w:t>
      </w:r>
      <w:r>
        <w:br/>
      </w:r>
      <w:r>
        <w:rPr>
          <w:rFonts w:ascii="Courier New" w:hAnsi="Courier New"/>
          <w:b w:val="0"/>
          <w:sz w:val="16"/>
        </w:rPr>
        <w:tab/>
        <w:tab/>
        <w:tab/>
        <w:t>&lt;cfreturn representationOf("arguments.specificationId not defined").withStatus(500)/&gt;</w:t>
      </w:r>
      <w:r>
        <w:br/>
      </w:r>
      <w:r>
        <w:rPr>
          <w:rFonts w:ascii="Courier New" w:hAnsi="Courier New"/>
          <w:b w:val="0"/>
          <w:sz w:val="16"/>
        </w:rPr>
        <w:tab/>
        <w:tab/>
        <w:t>&lt;/cfif&gt;</w:t>
        <w:tab/>
        <w:tab/>
      </w:r>
      <w:r>
        <w:br/>
      </w:r>
      <w:r>
        <w:rPr>
          <w:rFonts w:ascii="Courier New" w:hAnsi="Courier New"/>
          <w:b w:val="0"/>
          <w:sz w:val="16"/>
        </w:rPr>
        <w:tab/>
        <w:tab/>
        <w:t>&lt;cfif !isValid("integer", arguments.specificationId)&gt;</w:t>
      </w:r>
      <w:r>
        <w:br/>
      </w:r>
      <w:r>
        <w:rPr>
          <w:rFonts w:ascii="Courier New" w:hAnsi="Courier New"/>
          <w:b w:val="0"/>
          <w:sz w:val="16"/>
        </w:rPr>
        <w:tab/>
        <w:tab/>
        <w:tab/>
        <w:t>&lt;cfreturn representationOf("arguments.specificationId is not a valid integer (specification not defined)").withStatus(500)/&gt;</w:t>
      </w:r>
      <w:r>
        <w:br/>
      </w:r>
      <w:r>
        <w:rPr>
          <w:rFonts w:ascii="Courier New" w:hAnsi="Courier New"/>
          <w:b w:val="0"/>
          <w:sz w:val="16"/>
        </w:rPr>
        <w:tab/>
        <w:tab/>
        <w:t>&lt;/cfif&gt;</w:t>
        <w:tab/>
        <w:tab/>
      </w:r>
      <w:r>
        <w:br/>
      </w:r>
      <w:r>
        <w:rPr>
          <w:rFonts w:ascii="Courier New" w:hAnsi="Courier New"/>
          <w:b w:val="0"/>
          <w:sz w:val="16"/>
        </w:rPr>
        <w:tab/>
        <w:tab/>
        <w:t>&lt;cfif !(arguments.specificationId GT 0)&gt;</w:t>
      </w:r>
      <w:r>
        <w:br/>
      </w:r>
      <w:r>
        <w:rPr>
          <w:rFonts w:ascii="Courier New" w:hAnsi="Courier New"/>
          <w:b w:val="0"/>
          <w:sz w:val="16"/>
        </w:rPr>
        <w:tab/>
        <w:tab/>
        <w:tab/>
        <w:t>&lt;cfreturn representationOf("specification not defined (arguments.specificationId should be a posititve integer)").withStatus(500)/&gt;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r>
      <w:r>
        <w:br/>
      </w:r>
      <w:r>
        <w:rPr>
          <w:rFonts w:ascii="Courier New" w:hAnsi="Courier New"/>
          <w:b w:val="0"/>
          <w:sz w:val="16"/>
        </w:rPr>
      </w:r>
      <w:r>
        <w:br/>
      </w:r>
      <w:r>
        <w:rPr>
          <w:rFonts w:ascii="Courier New" w:hAnsi="Courier New"/>
          <w:b w:val="0"/>
          <w:sz w:val="16"/>
        </w:rPr>
        <w:tab/>
        <w:tab/>
        <w:t>&lt;cfset local.instanceUid=#createGUID()#/&gt;</w:t>
        <w:tab/>
        <w:tab/>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this.helper.keyExistsAndValid(arguments, "serviceId", "integer")/&gt;</w:t>
        <w:tab/>
      </w:r>
      <w:r>
        <w:br/>
      </w:r>
      <w:r>
        <w:rPr>
          <w:rFonts w:ascii="Courier New" w:hAnsi="Courier New"/>
          <w:b w:val="0"/>
          <w:sz w:val="16"/>
        </w:rPr>
        <w:tab/>
        <w:tab/>
        <w:tab/>
        <w:t>&lt;cfset checkDisplayName(arguments.displayName, arguments.usrId, local.instanceUid)/&gt;</w:t>
      </w:r>
      <w:r>
        <w:br/>
      </w:r>
      <w:r>
        <w:rPr>
          <w:rFonts w:ascii="Courier New" w:hAnsi="Courier New"/>
          <w:b w:val="0"/>
          <w:sz w:val="16"/>
        </w:rPr>
        <w:tab/>
        <w:tab/>
        <w:tab/>
      </w:r>
      <w:r>
        <w:br/>
      </w:r>
      <w:r>
        <w:rPr>
          <w:rFonts w:ascii="Courier New" w:hAnsi="Courier New"/>
          <w:b w:val="0"/>
          <w:sz w:val="16"/>
        </w:rPr>
        <w:tab/>
        <w:tab/>
        <w:tab/>
        <w:t>&lt;!--- делаем вставку в спецификацию и таблицу экземпляров ---&gt;</w:t>
      </w:r>
      <w:r>
        <w:br/>
      </w:r>
      <w:r>
        <w:rPr>
          <w:rFonts w:ascii="Courier New" w:hAnsi="Courier New"/>
          <w:b w:val="0"/>
          <w:sz w:val="16"/>
        </w:rPr>
        <w:tab/>
        <w:tab/>
        <w:tab/>
        <w:t>&lt;cfquery name="local.qSpecItem"&gt;</w:t>
      </w:r>
      <w:r>
        <w:br/>
      </w:r>
      <w:r>
        <w:rPr>
          <w:rFonts w:ascii="Courier New" w:hAnsi="Courier New"/>
          <w:b w:val="0"/>
          <w:sz w:val="16"/>
        </w:rPr>
        <w:tab/>
        <w:tab/>
        <w:tab/>
        <w:tab/>
        <w:t>insert into specification_item</w:t>
      </w:r>
      <w:r>
        <w:br/>
      </w:r>
      <w:r>
        <w:rPr>
          <w:rFonts w:ascii="Courier New" w:hAnsi="Courier New"/>
          <w:b w:val="0"/>
          <w:sz w:val="16"/>
        </w:rPr>
        <w:tab/>
        <w:tab/>
        <w:tab/>
        <w:tab/>
        <w:t xml:space="preserve">(specification_id, specification_item, svc_id, quantity, price, dt_created, creator_id, dt_updated, updater_id) </w:t>
      </w:r>
      <w:r>
        <w:br/>
      </w:r>
      <w:r>
        <w:rPr>
          <w:rFonts w:ascii="Courier New" w:hAnsi="Courier New"/>
          <w:b w:val="0"/>
          <w:sz w:val="16"/>
        </w:rPr>
        <w:tab/>
        <w:tab/>
        <w:tab/>
        <w:tab/>
        <w:t>values</w:t>
      </w:r>
      <w:r>
        <w:br/>
      </w:r>
      <w:r>
        <w:rPr>
          <w:rFonts w:ascii="Courier New" w:hAnsi="Courier New"/>
          <w:b w:val="0"/>
          <w:sz w:val="16"/>
        </w:rPr>
        <w:tab/>
        <w:tab/>
        <w:tab/>
        <w:tab/>
        <w:t>(</w:t>
      </w:r>
      <w:r>
        <w:br/>
      </w:r>
      <w:r>
        <w:rPr>
          <w:rFonts w:ascii="Courier New" w:hAnsi="Courier New"/>
          <w:b w:val="0"/>
          <w:sz w:val="16"/>
        </w:rPr>
        <w:tab/>
        <w:tab/>
        <w:tab/>
        <w:tab/>
        <w:t xml:space="preserve"> &lt;cfqueryparam cfsqltype="cf_sql_integer" value="#arguments.specificationId#" /&gt;</w:t>
        <w:tab/>
        <w:tab/>
        <w:tab/>
        <w:tab/>
        <w:t xml:space="preserve"> </w:t>
      </w:r>
      <w:r>
        <w:br/>
      </w:r>
      <w:r>
        <w:rPr>
          <w:rFonts w:ascii="Courier New" w:hAnsi="Courier New"/>
          <w:b w:val="0"/>
          <w:sz w:val="16"/>
        </w:rPr>
        <w:tab/>
        <w:tab/>
        <w:tab/>
        <w:tab/>
        <w:t>,&lt;cfqueryparam cfsqltype="cf_sql_varchar" value=""/&gt;</w:t>
        <w:tab/>
      </w:r>
      <w:r>
        <w:br/>
      </w:r>
      <w:r>
        <w:rPr>
          <w:rFonts w:ascii="Courier New" w:hAnsi="Courier New"/>
          <w:b w:val="0"/>
          <w:sz w:val="16"/>
        </w:rPr>
        <w:tab/>
        <w:tab/>
        <w:tab/>
        <w:tab/>
        <w:t>,&lt;cfqueryparam cfsqltype="cf_sql_integer" value="#arguments.serviceId#" /&gt;</w:t>
      </w:r>
      <w:r>
        <w:br/>
      </w:r>
      <w:r>
        <w:rPr>
          <w:rFonts w:ascii="Courier New" w:hAnsi="Courier New"/>
          <w:b w:val="0"/>
          <w:sz w:val="16"/>
        </w:rPr>
        <w:tab/>
        <w:tab/>
        <w:tab/>
        <w:tab/>
        <w:t>,&lt;cfqueryparam cfsqltype="cf_sql_integer" value="1" /&gt; &lt;!--- это типично для всех PAYG ---&gt;</w:t>
      </w:r>
      <w:r>
        <w:br/>
      </w:r>
      <w:r>
        <w:rPr>
          <w:rFonts w:ascii="Courier New" w:hAnsi="Courier New"/>
          <w:b w:val="0"/>
          <w:sz w:val="16"/>
        </w:rPr>
        <w:tab/>
        <w:tab/>
        <w:tab/>
        <w:tab/>
        <w:t>,&lt;cfqueryparam cfsqltype="cf_sql_numeric" null=true /&gt;</w:t>
      </w:r>
      <w:r>
        <w:br/>
      </w:r>
      <w:r>
        <w:rPr>
          <w:rFonts w:ascii="Courier New" w:hAnsi="Courier New"/>
          <w:b w:val="0"/>
          <w:sz w:val="16"/>
        </w:rPr>
        <w:tab/>
        <w:tab/>
        <w:tab/>
        <w:tab/>
        <w:t>,&lt;cfqueryparam cfsqltype="cf_sql_timestamp" value="#Now()#" /&gt;</w:t>
      </w:r>
      <w:r>
        <w:br/>
      </w:r>
      <w:r>
        <w:rPr>
          <w:rFonts w:ascii="Courier New" w:hAnsi="Courier New"/>
          <w:b w:val="0"/>
          <w:sz w:val="16"/>
        </w:rPr>
        <w:tab/>
        <w:tab/>
        <w:tab/>
        <w:tab/>
        <w:t>,&lt;cfqueryparam cfsqltype="cf_sql_integer" value="#arguments.usrId#" /&gt;</w:t>
      </w:r>
      <w:r>
        <w:br/>
      </w:r>
      <w:r>
        <w:rPr>
          <w:rFonts w:ascii="Courier New" w:hAnsi="Courier New"/>
          <w:b w:val="0"/>
          <w:sz w:val="16"/>
        </w:rPr>
        <w:tab/>
        <w:tab/>
        <w:tab/>
        <w:tab/>
        <w:t>,&lt;cfqueryparam cfsqltype="cf_sql_timestamp" value="#Now()#" /&gt;</w:t>
      </w:r>
      <w:r>
        <w:br/>
      </w:r>
      <w:r>
        <w:rPr>
          <w:rFonts w:ascii="Courier New" w:hAnsi="Courier New"/>
          <w:b w:val="0"/>
          <w:sz w:val="16"/>
        </w:rPr>
        <w:tab/>
        <w:tab/>
        <w:tab/>
        <w:tab/>
        <w:t>,&lt;cfqueryparam cfsqltype="cf_sql_integer" value="#arguments.usrId#" /&gt;</w:t>
      </w:r>
      <w:r>
        <w:br/>
      </w:r>
      <w:r>
        <w:rPr>
          <w:rFonts w:ascii="Courier New" w:hAnsi="Courier New"/>
          <w:b w:val="0"/>
          <w:sz w:val="16"/>
        </w:rPr>
        <w:tab/>
        <w:tab/>
        <w:tab/>
        <w:tab/>
        <w:t>) returning specification_item_id;</w:t>
      </w:r>
      <w:r>
        <w:br/>
      </w:r>
      <w:r>
        <w:rPr>
          <w:rFonts w:ascii="Courier New" w:hAnsi="Courier New"/>
          <w:b w:val="0"/>
          <w:sz w:val="16"/>
        </w:rPr>
        <w:tab/>
        <w:tab/>
        <w:tab/>
        <w:t>&lt;/cfquery&gt;</w:t>
      </w:r>
      <w:r>
        <w:br/>
      </w:r>
      <w:r>
        <w:rPr>
          <w:rFonts w:ascii="Courier New" w:hAnsi="Courier New"/>
          <w:b w:val="0"/>
          <w:sz w:val="16"/>
        </w:rPr>
      </w:r>
      <w:r>
        <w:br/>
      </w:r>
      <w:r>
        <w:rPr>
          <w:rFonts w:ascii="Courier New" w:hAnsi="Courier New"/>
          <w:b w:val="0"/>
          <w:sz w:val="16"/>
        </w:rPr>
        <w:tab/>
        <w:tab/>
        <w:tab/>
        <w:t>&lt;cfquery name="local.qSave"&gt;</w:t>
      </w:r>
      <w:r>
        <w:br/>
      </w:r>
      <w:r>
        <w:rPr>
          <w:rFonts w:ascii="Courier New" w:hAnsi="Courier New"/>
          <w:b w:val="0"/>
          <w:sz w:val="16"/>
        </w:rPr>
        <w:tab/>
        <w:tab/>
        <w:tab/>
        <w:tab/>
        <w:t>insert into instance</w:t>
      </w:r>
      <w:r>
        <w:br/>
      </w:r>
      <w:r>
        <w:rPr>
          <w:rFonts w:ascii="Courier New" w:hAnsi="Courier New"/>
          <w:b w:val="0"/>
          <w:sz w:val="16"/>
        </w:rPr>
        <w:tab/>
        <w:tab/>
        <w:tab/>
        <w:tab/>
        <w:t xml:space="preserve">(instance_uid, display_name, service_id, specification_item_id, descr, dt_created, creator_id, dt_updated, updater_id) </w:t>
      </w:r>
      <w:r>
        <w:br/>
      </w:r>
      <w:r>
        <w:rPr>
          <w:rFonts w:ascii="Courier New" w:hAnsi="Courier New"/>
          <w:b w:val="0"/>
          <w:sz w:val="16"/>
        </w:rPr>
        <w:tab/>
        <w:tab/>
        <w:tab/>
        <w:tab/>
        <w:t>values</w:t>
      </w:r>
      <w:r>
        <w:br/>
      </w:r>
      <w:r>
        <w:rPr>
          <w:rFonts w:ascii="Courier New" w:hAnsi="Courier New"/>
          <w:b w:val="0"/>
          <w:sz w:val="16"/>
        </w:rPr>
        <w:tab/>
        <w:tab/>
        <w:tab/>
        <w:tab/>
        <w:t>(</w:t>
      </w:r>
      <w:r>
        <w:br/>
      </w:r>
      <w:r>
        <w:rPr>
          <w:rFonts w:ascii="Courier New" w:hAnsi="Courier New"/>
          <w:b w:val="0"/>
          <w:sz w:val="16"/>
        </w:rPr>
        <w:tab/>
        <w:tab/>
        <w:tab/>
        <w:tab/>
        <w:t xml:space="preserve"> &lt;cfqueryparam cfsqltype="cf_sql_other" value="#local.instanceUid#" /&gt;</w:t>
      </w:r>
      <w:r>
        <w:br/>
      </w:r>
      <w:r>
        <w:rPr>
          <w:rFonts w:ascii="Courier New" w:hAnsi="Courier New"/>
          <w:b w:val="0"/>
          <w:sz w:val="16"/>
        </w:rPr>
        <w:tab/>
        <w:tab/>
        <w:tab/>
        <w:tab/>
        <w:t>,&lt;cfqueryparam cfsqltype="cf_sql_varchar" value="#htmlEditFormat(arguments.displayName)#"/&gt;</w:t>
        <w:tab/>
      </w:r>
      <w:r>
        <w:br/>
      </w:r>
      <w:r>
        <w:rPr>
          <w:rFonts w:ascii="Courier New" w:hAnsi="Courier New"/>
          <w:b w:val="0"/>
          <w:sz w:val="16"/>
        </w:rPr>
        <w:tab/>
        <w:tab/>
        <w:tab/>
        <w:tab/>
        <w:t>,&lt;cfqueryparam cfsqltype="cf_sql_integer" value="#arguments.serviceId#" /&gt;</w:t>
      </w:r>
      <w:r>
        <w:br/>
      </w:r>
      <w:r>
        <w:rPr>
          <w:rFonts w:ascii="Courier New" w:hAnsi="Courier New"/>
          <w:b w:val="0"/>
          <w:sz w:val="16"/>
        </w:rPr>
        <w:tab/>
        <w:tab/>
        <w:tab/>
        <w:tab/>
        <w:t>,&lt;cfqueryparam cfsqltype="cf_sql_integer" value="#local.qSpecItem.specification_item_id#" /&gt;</w:t>
      </w:r>
      <w:r>
        <w:br/>
      </w:r>
      <w:r>
        <w:rPr>
          <w:rFonts w:ascii="Courier New" w:hAnsi="Courier New"/>
          <w:b w:val="0"/>
          <w:sz w:val="16"/>
        </w:rPr>
        <w:tab/>
        <w:tab/>
        <w:tab/>
        <w:tab/>
        <w:t>,&lt;cfqueryparam cfsqltype="cf_sql_varchar" value="#htmlEditFormat(arguments.descr)#" /&gt;</w:t>
      </w:r>
      <w:r>
        <w:br/>
      </w:r>
      <w:r>
        <w:rPr>
          <w:rFonts w:ascii="Courier New" w:hAnsi="Courier New"/>
          <w:b w:val="0"/>
          <w:sz w:val="16"/>
        </w:rPr>
        <w:tab/>
        <w:tab/>
        <w:tab/>
        <w:tab/>
        <w:t>,&lt;cfqueryparam cfsqltype="cf_sql_timestamp" value="#Now()#" /&gt;</w:t>
      </w:r>
      <w:r>
        <w:br/>
      </w:r>
      <w:r>
        <w:rPr>
          <w:rFonts w:ascii="Courier New" w:hAnsi="Courier New"/>
          <w:b w:val="0"/>
          <w:sz w:val="16"/>
        </w:rPr>
        <w:tab/>
        <w:tab/>
        <w:tab/>
        <w:tab/>
        <w:t>,&lt;cfqueryparam cfsqltype="cf_sql_integer" value="#arguments.usrId#" /&gt;</w:t>
      </w:r>
      <w:r>
        <w:br/>
      </w:r>
      <w:r>
        <w:rPr>
          <w:rFonts w:ascii="Courier New" w:hAnsi="Courier New"/>
          <w:b w:val="0"/>
          <w:sz w:val="16"/>
        </w:rPr>
        <w:tab/>
        <w:tab/>
        <w:tab/>
        <w:tab/>
        <w:t>,&lt;cfqueryparam cfsqltype="cf_sql_timestamp" value="#Now()#" /&gt;</w:t>
      </w:r>
      <w:r>
        <w:br/>
      </w:r>
      <w:r>
        <w:rPr>
          <w:rFonts w:ascii="Courier New" w:hAnsi="Courier New"/>
          <w:b w:val="0"/>
          <w:sz w:val="16"/>
        </w:rPr>
        <w:tab/>
        <w:tab/>
        <w:tab/>
        <w:tab/>
        <w:t>,&lt;cfqueryparam cfsqltype="cf_sql_integer" value="#arguments.usrId#" /&gt;</w:t>
      </w:r>
      <w:r>
        <w:br/>
      </w:r>
      <w:r>
        <w:rPr>
          <w:rFonts w:ascii="Courier New" w:hAnsi="Courier New"/>
          <w:b w:val="0"/>
          <w:sz w:val="16"/>
        </w:rPr>
        <w:tab/>
        <w:tab/>
        <w:tab/>
        <w:tab/>
        <w:t>);</w:t>
      </w:r>
      <w:r>
        <w:br/>
      </w:r>
      <w:r>
        <w:rPr>
          <w:rFonts w:ascii="Courier New" w:hAnsi="Courier New"/>
          <w:b w:val="0"/>
          <w:sz w:val="16"/>
        </w:rPr>
        <w:tab/>
        <w:tab/>
        <w:tab/>
        <w:t>&lt;/cfquery&gt;</w:t>
        <w:tab/>
        <w:tab/>
        <w:tab/>
        <w:tab/>
        <w:tab/>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r>
      <w:r>
        <w:br/>
      </w:r>
      <w:r>
        <w:rPr>
          <w:rFonts w:ascii="Courier New" w:hAnsi="Courier New"/>
          <w:b w:val="0"/>
          <w:sz w:val="16"/>
        </w:rPr>
        <w:tab/>
        <w:tab/>
        <w:t>&lt;cfreturn noData()</w:t>
      </w:r>
      <w:r>
        <w:br/>
      </w:r>
      <w:r>
        <w:rPr>
          <w:rFonts w:ascii="Courier New" w:hAnsi="Courier New"/>
          <w:b w:val="0"/>
          <w:sz w:val="16"/>
        </w:rPr>
        <w:tab/>
        <w:tab/>
        <w:tab/>
        <w:t>.withHeaders({location: "./#local.instanceUid#"})</w:t>
      </w:r>
      <w:r>
        <w:br/>
      </w:r>
      <w:r>
        <w:rPr>
          <w:rFonts w:ascii="Courier New" w:hAnsi="Courier New"/>
          <w:b w:val="0"/>
          <w:sz w:val="16"/>
        </w:rPr>
        <w:tab/>
        <w:tab/>
        <w:tab/>
        <w:t xml:space="preserve">.withStatus(201, "Created") </w:t>
      </w:r>
      <w:r>
        <w:br/>
      </w:r>
      <w:r>
        <w:rPr>
          <w:rFonts w:ascii="Courier New" w:hAnsi="Courier New"/>
          <w:b w:val="0"/>
          <w:sz w:val="16"/>
        </w:rPr>
        <w:tab/>
        <w:tab/>
        <w:t>/&gt;</w:t>
        <w:tab/>
        <w:tab/>
      </w:r>
      <w:r>
        <w:br/>
      </w:r>
      <w:r>
        <w:rPr>
          <w:rFonts w:ascii="Courier New" w:hAnsi="Courier New"/>
          <w:b w:val="0"/>
          <w:sz w:val="16"/>
        </w:rPr>
        <w:tab/>
        <w:t>&lt;/cffunction&gt;&lt;!--- post ---&gt;</w:t>
        <w:tab/>
      </w:r>
      <w:r>
        <w:br/>
      </w:r>
      <w:r>
        <w:rPr>
          <w:rFonts w:ascii="Courier New" w:hAnsi="Courier New"/>
          <w:b w:val="0"/>
          <w:sz w:val="16"/>
        </w:rPr>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name="checkDisplayName"&gt;</w:t>
      </w:r>
      <w:r>
        <w:br/>
      </w:r>
      <w:r>
        <w:rPr>
          <w:rFonts w:ascii="Courier New" w:hAnsi="Courier New"/>
          <w:b w:val="0"/>
          <w:sz w:val="16"/>
        </w:rPr>
        <w:tab/>
        <w:tab/>
        <w:t>&lt;cfargument name="displayName" required=true/&gt;</w:t>
      </w:r>
      <w:r>
        <w:br/>
      </w:r>
      <w:r>
        <w:rPr>
          <w:rFonts w:ascii="Courier New" w:hAnsi="Courier New"/>
          <w:b w:val="0"/>
          <w:sz w:val="16"/>
        </w:rPr>
        <w:tab/>
        <w:tab/>
        <w:t>&lt;cfargument name="usrId" type="numeric" required=true/&gt;</w:t>
      </w:r>
      <w:r>
        <w:br/>
      </w:r>
      <w:r>
        <w:rPr>
          <w:rFonts w:ascii="Courier New" w:hAnsi="Courier New"/>
          <w:b w:val="0"/>
          <w:sz w:val="16"/>
        </w:rPr>
        <w:tab/>
        <w:tab/>
        <w:t>&lt;cfargument name="instanceUid" type="guid" required=true/&gt;</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t>&lt;cfset var display_name=trim(lcase(arguments.displayName))/&gt;</w:t>
        <w:tab/>
        <w:tab/>
      </w:r>
      <w:r>
        <w:br/>
      </w:r>
      <w:r>
        <w:rPr>
          <w:rFonts w:ascii="Courier New" w:hAnsi="Courier New"/>
          <w:b w:val="0"/>
          <w:sz w:val="16"/>
        </w:rPr>
        <w:tab/>
        <w:tab/>
      </w:r>
      <w:r>
        <w:br/>
      </w:r>
      <w:r>
        <w:rPr>
          <w:rFonts w:ascii="Courier New" w:hAnsi="Courier New"/>
          <w:b w:val="0"/>
          <w:sz w:val="16"/>
        </w:rPr>
        <w:tab/>
        <w:tab/>
        <w:t>&lt;cfif len(display_name) LT 3&gt;</w:t>
      </w:r>
      <w:r>
        <w:br/>
      </w:r>
      <w:r>
        <w:rPr>
          <w:rFonts w:ascii="Courier New" w:hAnsi="Courier New"/>
          <w:b w:val="0"/>
          <w:sz w:val="16"/>
        </w:rPr>
        <w:tab/>
        <w:tab/>
        <w:tab/>
        <w:t>&lt;cfthrow type="InvalidParamValue" message="Instance Display Name too short" detail="Имя должно быть не короче 3 символов"/&gt;</w:t>
      </w:r>
      <w:r>
        <w:br/>
      </w:r>
      <w:r>
        <w:rPr>
          <w:rFonts w:ascii="Courier New" w:hAnsi="Courier New"/>
          <w:b w:val="0"/>
          <w:sz w:val="16"/>
        </w:rPr>
        <w:tab/>
        <w:tab/>
        <w:t>&lt;cfelseif len(display_name) GT 80&gt;</w:t>
      </w:r>
      <w:r>
        <w:br/>
      </w:r>
      <w:r>
        <w:rPr>
          <w:rFonts w:ascii="Courier New" w:hAnsi="Courier New"/>
          <w:b w:val="0"/>
          <w:sz w:val="16"/>
        </w:rPr>
        <w:tab/>
        <w:tab/>
        <w:tab/>
        <w:t>&lt;cfthrow type="InvalidParamValue" message="Instance Display Name too long" detail="Имя должно быть не длиннее 80 символов"/&gt;</w:t>
        <w:tab/>
      </w:r>
      <w:r>
        <w:br/>
      </w:r>
      <w:r>
        <w:rPr>
          <w:rFonts w:ascii="Courier New" w:hAnsi="Courier New"/>
          <w:b w:val="0"/>
          <w:sz w:val="16"/>
        </w:rPr>
        <w:tab/>
        <w:tab/>
        <w:t>&lt;cfelse&gt;</w:t>
      </w:r>
      <w:r>
        <w:br/>
      </w:r>
      <w:r>
        <w:rPr>
          <w:rFonts w:ascii="Courier New" w:hAnsi="Courier New"/>
          <w:b w:val="0"/>
          <w:sz w:val="16"/>
        </w:rPr>
        <w:tab/>
        <w:tab/>
        <w:tab/>
        <w:t>&lt;cfquery name="local.qUniqueDisplayName"&gt;</w:t>
      </w:r>
      <w:r>
        <w:br/>
      </w:r>
      <w:r>
        <w:rPr>
          <w:rFonts w:ascii="Courier New" w:hAnsi="Courier New"/>
          <w:b w:val="0"/>
          <w:sz w:val="16"/>
        </w:rPr>
        <w:tab/>
        <w:tab/>
        <w:tab/>
        <w:tab/>
        <w:t>select count(*) as cnt from instance e</w:t>
      </w:r>
      <w:r>
        <w:br/>
      </w:r>
      <w:r>
        <w:rPr>
          <w:rFonts w:ascii="Courier New" w:hAnsi="Courier New"/>
          <w:b w:val="0"/>
          <w:sz w:val="16"/>
        </w:rPr>
        <w:tab/>
        <w:tab/>
        <w:tab/>
        <w:tab/>
        <w:t>join specification_item i on (e.specification_item_id=i.specification_item_id)</w:t>
      </w:r>
      <w:r>
        <w:br/>
      </w:r>
      <w:r>
        <w:rPr>
          <w:rFonts w:ascii="Courier New" w:hAnsi="Courier New"/>
          <w:b w:val="0"/>
          <w:sz w:val="16"/>
        </w:rPr>
        <w:tab/>
        <w:tab/>
        <w:tab/>
        <w:tab/>
        <w:t>join specification s on (i.specification_id=s.specification_id)</w:t>
      </w:r>
      <w:r>
        <w:br/>
      </w:r>
      <w:r>
        <w:rPr>
          <w:rFonts w:ascii="Courier New" w:hAnsi="Courier New"/>
          <w:b w:val="0"/>
          <w:sz w:val="16"/>
        </w:rPr>
        <w:tab/>
        <w:tab/>
        <w:tab/>
        <w:tab/>
        <w:t>join contract d on (s.contract_id=d.contract_id)</w:t>
      </w:r>
      <w:r>
        <w:br/>
      </w:r>
      <w:r>
        <w:rPr>
          <w:rFonts w:ascii="Courier New" w:hAnsi="Courier New"/>
          <w:b w:val="0"/>
          <w:sz w:val="16"/>
        </w:rPr>
        <w:tab/>
        <w:tab/>
        <w:tab/>
        <w:tab/>
        <w:t>join contragent k on (d.contragent_id=k.contragent_id)</w:t>
      </w:r>
      <w:r>
        <w:br/>
      </w:r>
      <w:r>
        <w:rPr>
          <w:rFonts w:ascii="Courier New" w:hAnsi="Courier New"/>
          <w:b w:val="0"/>
          <w:sz w:val="16"/>
        </w:rPr>
        <w:tab/>
        <w:tab/>
        <w:tab/>
        <w:tab/>
        <w:t>join usr u on (k.contragent_id=u.contragent_id)</w:t>
        <w:tab/>
      </w:r>
      <w:r>
        <w:br/>
      </w:r>
      <w:r>
        <w:rPr>
          <w:rFonts w:ascii="Courier New" w:hAnsi="Courier New"/>
          <w:b w:val="0"/>
          <w:sz w:val="16"/>
        </w:rPr>
        <w:tab/>
        <w:tab/>
        <w:tab/>
        <w:tab/>
        <w:t>where u.usr_id=&lt;cfqueryparam cfsqltype="cf_sql_integer" value=#arguments.usrId#/&gt;</w:t>
      </w:r>
      <w:r>
        <w:br/>
      </w:r>
      <w:r>
        <w:rPr>
          <w:rFonts w:ascii="Courier New" w:hAnsi="Courier New"/>
          <w:b w:val="0"/>
          <w:sz w:val="16"/>
        </w:rPr>
        <w:tab/>
        <w:tab/>
        <w:tab/>
        <w:tab/>
        <w:t>AND lower(e.display_name)=lower(&lt;cfqueryparam cfsqltype="cf_sql_varchar" value=#arguments.displayName#/&gt;)</w:t>
      </w:r>
      <w:r>
        <w:br/>
      </w:r>
      <w:r>
        <w:rPr>
          <w:rFonts w:ascii="Courier New" w:hAnsi="Courier New"/>
          <w:b w:val="0"/>
          <w:sz w:val="16"/>
        </w:rPr>
        <w:tab/>
        <w:tab/>
        <w:tab/>
        <w:tab/>
        <w:t>AND e.instance_uid &lt;&gt; &lt;cfqueryparam cfsqltype="cf_sql_other" value=#arguments.instanceUid#/&gt;</w:t>
      </w:r>
      <w:r>
        <w:br/>
      </w:r>
      <w:r>
        <w:rPr>
          <w:rFonts w:ascii="Courier New" w:hAnsi="Courier New"/>
          <w:b w:val="0"/>
          <w:sz w:val="16"/>
        </w:rPr>
        <w:tab/>
        <w:tab/>
        <w:tab/>
        <w:tab/>
        <w:t>AND (select cast(st.instance_data-&gt;&gt;'isDeleted' as boolean) from instance_state st where st.instance_uid=e.instance_uid order by version desc limit 1) IS NOT TRUE</w:t>
      </w:r>
      <w:r>
        <w:br/>
      </w:r>
      <w:r>
        <w:rPr>
          <w:rFonts w:ascii="Courier New" w:hAnsi="Courier New"/>
          <w:b w:val="0"/>
          <w:sz w:val="16"/>
        </w:rPr>
        <w:tab/>
        <w:tab/>
        <w:tab/>
        <w:tab/>
        <w:t>/*postgre specific. should take into account instances without state, ignoring explicitly deleted only*/</w:t>
      </w:r>
      <w:r>
        <w:br/>
      </w:r>
      <w:r>
        <w:rPr>
          <w:rFonts w:ascii="Courier New" w:hAnsi="Courier New"/>
          <w:b w:val="0"/>
          <w:sz w:val="16"/>
        </w:rPr>
        <w:tab/>
        <w:tab/>
        <w:tab/>
        <w:t>&lt;/cfquery&gt;</w:t>
      </w:r>
      <w:r>
        <w:br/>
      </w:r>
      <w:r>
        <w:rPr>
          <w:rFonts w:ascii="Courier New" w:hAnsi="Courier New"/>
          <w:b w:val="0"/>
          <w:sz w:val="16"/>
        </w:rPr>
        <w:tab/>
        <w:tab/>
        <w:tab/>
        <w:t>&lt;cfif local.qUniqueDisplayName.cnt GT 0&gt;</w:t>
      </w:r>
      <w:r>
        <w:br/>
      </w:r>
      <w:r>
        <w:rPr>
          <w:rFonts w:ascii="Courier New" w:hAnsi="Courier New"/>
          <w:b w:val="0"/>
          <w:sz w:val="16"/>
        </w:rPr>
        <w:tab/>
        <w:tab/>
        <w:tab/>
        <w:tab/>
        <w:t>&lt;cfthrow type="InvalidParamValue" message="Instance Display Name not unique" detail="Имя экземпляра должно быть уникальным в рамках договора"/&gt;</w:t>
      </w:r>
      <w:r>
        <w:br/>
      </w:r>
      <w:r>
        <w:rPr>
          <w:rFonts w:ascii="Courier New" w:hAnsi="Courier New"/>
          <w:b w:val="0"/>
          <w:sz w:val="16"/>
        </w:rPr>
        <w:tab/>
        <w:tab/>
        <w:tab/>
        <w:t>&lt;/cfif&gt;</w:t>
      </w:r>
      <w:r>
        <w:br/>
      </w:r>
      <w:r>
        <w:rPr>
          <w:rFonts w:ascii="Courier New" w:hAnsi="Courier New"/>
          <w:b w:val="0"/>
          <w:sz w:val="16"/>
        </w:rPr>
        <w:tab/>
        <w:tab/>
        <w:t>&lt;/cfif&gt;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name="generateDefaultName" returnType="string"&gt;</w:t>
      </w:r>
      <w:r>
        <w:br/>
      </w:r>
      <w:r>
        <w:rPr>
          <w:rFonts w:ascii="Courier New" w:hAnsi="Courier New"/>
          <w:b w:val="0"/>
          <w:sz w:val="16"/>
        </w:rPr>
        <w:tab/>
        <w:t>&lt;!--- *** Это некорректно, потому что имя может содержать пробелы и т.п. ---&gt;</w:t>
      </w:r>
      <w:r>
        <w:br/>
      </w:r>
      <w:r>
        <w:rPr>
          <w:rFonts w:ascii="Courier New" w:hAnsi="Courier New"/>
          <w:b w:val="0"/>
          <w:sz w:val="16"/>
        </w:rPr>
        <w:tab/>
        <w:t>&lt;!--- *** Неуклюже и медленно ---&gt;</w:t>
      </w:r>
      <w:r>
        <w:br/>
      </w:r>
      <w:r>
        <w:rPr>
          <w:rFonts w:ascii="Courier New" w:hAnsi="Courier New"/>
          <w:b w:val="0"/>
          <w:sz w:val="16"/>
        </w:rPr>
        <w:tab/>
        <w:t>&lt;!--- Эти валидации и генерации занимают удивительно много рабочего времени ---&gt;</w:t>
      </w:r>
      <w:r>
        <w:br/>
      </w:r>
      <w:r>
        <w:rPr>
          <w:rFonts w:ascii="Courier New" w:hAnsi="Courier New"/>
          <w:b w:val="0"/>
          <w:sz w:val="16"/>
        </w:rPr>
        <w:tab/>
        <w:tab/>
        <w:t>&lt;cfargument name="service_id" type="numeric"/&gt;</w:t>
      </w:r>
      <w:r>
        <w:br/>
      </w:r>
      <w:r>
        <w:rPr>
          <w:rFonts w:ascii="Courier New" w:hAnsi="Courier New"/>
          <w:b w:val="0"/>
          <w:sz w:val="16"/>
        </w:rPr>
        <w:tab/>
        <w:tab/>
        <w:t>&lt;cfargument name="usr_id" type="numeric"/&gt;</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r>
      <w:r>
        <w:br/>
      </w:r>
      <w:r>
        <w:rPr>
          <w:rFonts w:ascii="Courier New" w:hAnsi="Courier New"/>
          <w:b w:val="0"/>
          <w:sz w:val="16"/>
        </w:rPr>
        <w:tab/>
        <w:tab/>
        <w:t>&lt;cfquery name="local.qSvc"&gt;</w:t>
      </w:r>
      <w:r>
        <w:br/>
      </w:r>
      <w:r>
        <w:rPr>
          <w:rFonts w:ascii="Courier New" w:hAnsi="Courier New"/>
          <w:b w:val="0"/>
          <w:sz w:val="16"/>
        </w:rPr>
        <w:tab/>
        <w:tab/>
        <w:tab/>
        <w:t>select coalesce(svc_short,svc) as svc_short from svc where svc_id=&lt;cfqueryparam cfsqltype="cf_sql_integer" value=#arguments.service_id#/&gt;</w:t>
        <w:tab/>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&lt;cfquery name="local.qInst"&gt;</w:t>
      </w:r>
      <w:r>
        <w:br/>
      </w:r>
      <w:r>
        <w:rPr>
          <w:rFonts w:ascii="Courier New" w:hAnsi="Courier New"/>
          <w:b w:val="0"/>
          <w:sz w:val="16"/>
        </w:rPr>
        <w:tab/>
        <w:tab/>
        <w:tab/>
        <w:t xml:space="preserve">select display_name </w:t>
      </w:r>
      <w:r>
        <w:br/>
      </w:r>
      <w:r>
        <w:rPr>
          <w:rFonts w:ascii="Courier New" w:hAnsi="Courier New"/>
          <w:b w:val="0"/>
          <w:sz w:val="16"/>
        </w:rPr>
        <w:tab/>
        <w:tab/>
        <w:tab/>
        <w:t>from instance e</w:t>
      </w:r>
      <w:r>
        <w:br/>
      </w:r>
      <w:r>
        <w:rPr>
          <w:rFonts w:ascii="Courier New" w:hAnsi="Courier New"/>
          <w:b w:val="0"/>
          <w:sz w:val="16"/>
        </w:rPr>
        <w:tab/>
        <w:tab/>
        <w:tab/>
        <w:t>join specification_item i on (e.specification_item_id=i.specification_item_id)</w:t>
      </w:r>
      <w:r>
        <w:br/>
      </w:r>
      <w:r>
        <w:rPr>
          <w:rFonts w:ascii="Courier New" w:hAnsi="Courier New"/>
          <w:b w:val="0"/>
          <w:sz w:val="16"/>
        </w:rPr>
        <w:tab/>
        <w:tab/>
        <w:tab/>
        <w:t>join specification s on (i.specification_id=s.specification_id)</w:t>
      </w:r>
      <w:r>
        <w:br/>
      </w:r>
      <w:r>
        <w:rPr>
          <w:rFonts w:ascii="Courier New" w:hAnsi="Courier New"/>
          <w:b w:val="0"/>
          <w:sz w:val="16"/>
        </w:rPr>
        <w:tab/>
        <w:tab/>
        <w:tab/>
        <w:t>join contract d on (s.contract_id=d.contract_id)</w:t>
      </w:r>
      <w:r>
        <w:br/>
      </w:r>
      <w:r>
        <w:rPr>
          <w:rFonts w:ascii="Courier New" w:hAnsi="Courier New"/>
          <w:b w:val="0"/>
          <w:sz w:val="16"/>
        </w:rPr>
        <w:tab/>
        <w:tab/>
        <w:tab/>
        <w:t>join contragent k on (d.contragent_id=k.contragent_id)</w:t>
      </w:r>
      <w:r>
        <w:br/>
      </w:r>
      <w:r>
        <w:rPr>
          <w:rFonts w:ascii="Courier New" w:hAnsi="Courier New"/>
          <w:b w:val="0"/>
          <w:sz w:val="16"/>
        </w:rPr>
        <w:tab/>
        <w:tab/>
        <w:tab/>
        <w:t>join usr u on (k.contragent_id=u.contragent_id)</w:t>
        <w:tab/>
      </w:r>
      <w:r>
        <w:br/>
      </w:r>
      <w:r>
        <w:rPr>
          <w:rFonts w:ascii="Courier New" w:hAnsi="Courier New"/>
          <w:b w:val="0"/>
          <w:sz w:val="16"/>
        </w:rPr>
        <w:tab/>
        <w:tab/>
        <w:tab/>
        <w:t>where u.usr_id=&lt;cfqueryparam cfsqltype="cf_sql_integer" value=#arguments.usr_id#/&gt;</w:t>
      </w:r>
      <w:r>
        <w:br/>
      </w:r>
      <w:r>
        <w:rPr>
          <w:rFonts w:ascii="Courier New" w:hAnsi="Courier New"/>
          <w:b w:val="0"/>
          <w:sz w:val="16"/>
        </w:rPr>
        <w:tab/>
        <w:tab/>
        <w:tab/>
        <w:t>AND lower(e.display_name) like lower(&lt;cfqueryparam cfsqltype="cf_sql_varchar" value="#local.qSvc.svc_short#%"/&gt;)</w:t>
      </w:r>
      <w:r>
        <w:br/>
      </w:r>
      <w:r>
        <w:rPr>
          <w:rFonts w:ascii="Courier New" w:hAnsi="Courier New"/>
          <w:b w:val="0"/>
          <w:sz w:val="16"/>
        </w:rPr>
        <w:tab/>
        <w:tab/>
        <w:tab/>
        <w:t>AND service_id=&lt;cfqueryparam cfsqltype="cf_sql_integer" value=#arguments.service_id#/&gt;</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ab/>
        <w:tab/>
        <w:t>&lt;cfset var prefixLen=len(local.qSvc.svc_short)+1/&gt;</w:t>
      </w:r>
      <w:r>
        <w:br/>
      </w:r>
      <w:r>
        <w:rPr>
          <w:rFonts w:ascii="Courier New" w:hAnsi="Courier New"/>
          <w:b w:val="0"/>
          <w:sz w:val="16"/>
        </w:rPr>
        <w:tab/>
        <w:tab/>
        <w:t>&lt;cfset var i=1/&gt;</w:t>
        <w:tab/>
      </w:r>
      <w:r>
        <w:br/>
      </w:r>
      <w:r>
        <w:rPr>
          <w:rFonts w:ascii="Courier New" w:hAnsi="Courier New"/>
          <w:b w:val="0"/>
          <w:sz w:val="16"/>
        </w:rPr>
        <w:tab/>
        <w:tab/>
        <w:t>&lt;cfloop query="local.qInst"&gt;</w:t>
      </w:r>
      <w:r>
        <w:br/>
      </w:r>
      <w:r>
        <w:rPr>
          <w:rFonts w:ascii="Courier New" w:hAnsi="Courier New"/>
          <w:b w:val="0"/>
          <w:sz w:val="16"/>
        </w:rPr>
        <w:tab/>
        <w:tab/>
        <w:tab/>
        <w:t>&lt;cfif len(local.qInst.display_name) GT prefixLen&gt;</w:t>
      </w:r>
      <w:r>
        <w:br/>
      </w:r>
      <w:r>
        <w:rPr>
          <w:rFonts w:ascii="Courier New" w:hAnsi="Courier New"/>
          <w:b w:val="0"/>
          <w:sz w:val="16"/>
        </w:rPr>
        <w:tab/>
        <w:tab/>
        <w:tab/>
        <w:tab/>
        <w:t>&lt;cfset var suffix=right(local.qInst.display_name, len(local.qInst.display_name)-prefixLen)/&gt;</w:t>
      </w:r>
      <w:r>
        <w:br/>
      </w:r>
      <w:r>
        <w:rPr>
          <w:rFonts w:ascii="Courier New" w:hAnsi="Courier New"/>
          <w:b w:val="0"/>
          <w:sz w:val="16"/>
        </w:rPr>
        <w:tab/>
        <w:tab/>
        <w:tab/>
        <w:tab/>
        <w:t>&lt;cfif isValid("integer",suffix)&gt;</w:t>
      </w:r>
      <w:r>
        <w:br/>
      </w:r>
      <w:r>
        <w:rPr>
          <w:rFonts w:ascii="Courier New" w:hAnsi="Courier New"/>
          <w:b w:val="0"/>
          <w:sz w:val="16"/>
        </w:rPr>
        <w:tab/>
        <w:tab/>
        <w:tab/>
        <w:tab/>
        <w:tab/>
        <w:t>&lt;cfset i=(i GT int(suffix))?i:int(suffix)/&gt;</w:t>
      </w:r>
      <w:r>
        <w:br/>
      </w:r>
      <w:r>
        <w:rPr>
          <w:rFonts w:ascii="Courier New" w:hAnsi="Courier New"/>
          <w:b w:val="0"/>
          <w:sz w:val="16"/>
        </w:rPr>
        <w:tab/>
        <w:tab/>
        <w:tab/>
        <w:tab/>
        <w:t>&lt;/cfif&gt;</w:t>
      </w:r>
      <w:r>
        <w:br/>
      </w:r>
      <w:r>
        <w:rPr>
          <w:rFonts w:ascii="Courier New" w:hAnsi="Courier New"/>
          <w:b w:val="0"/>
          <w:sz w:val="16"/>
        </w:rPr>
        <w:tab/>
        <w:tab/>
        <w:tab/>
        <w:t>&lt;/cfif&gt;</w:t>
      </w:r>
      <w:r>
        <w:br/>
      </w:r>
      <w:r>
        <w:rPr>
          <w:rFonts w:ascii="Courier New" w:hAnsi="Courier New"/>
          <w:b w:val="0"/>
          <w:sz w:val="16"/>
        </w:rPr>
        <w:tab/>
        <w:tab/>
        <w:t>&lt;/cfloop&gt;</w:t>
      </w:r>
      <w:r>
        <w:br/>
      </w:r>
      <w:r>
        <w:rPr>
          <w:rFonts w:ascii="Courier New" w:hAnsi="Courier New"/>
          <w:b w:val="0"/>
          <w:sz w:val="16"/>
        </w:rPr>
        <w:tab/>
        <w:tab/>
      </w:r>
      <w:r>
        <w:br/>
      </w:r>
      <w:r>
        <w:rPr>
          <w:rFonts w:ascii="Courier New" w:hAnsi="Courier New"/>
          <w:b w:val="0"/>
          <w:sz w:val="16"/>
        </w:rPr>
        <w:tab/>
        <w:tab/>
        <w:t>&lt;cfreturn "#local.qSvc.svc_short#-#i+1#"/&gt;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r>
        <w:br/>
      </w:r>
      <w:r>
        <w:rPr>
          <w:rFonts w:ascii="Courier New" w:hAnsi="Courier New"/>
          <w:b w:val="0"/>
          <w:sz w:val="16"/>
        </w:rPr>
      </w:r>
      <w:r>
        <w:br/>
      </w:r>
      <w:r>
        <w:rPr>
          <w:rFonts w:ascii="Courier New" w:hAnsi="Courier New"/>
          <w:b w:val="0"/>
          <w:sz w:val="16"/>
        </w:rPr>
        <w:t xml:space="preserve">&lt;!--- </w:t>
      </w:r>
      <w:r>
        <w:br/>
      </w:r>
      <w:r>
        <w:rPr>
          <w:rFonts w:ascii="Courier New" w:hAnsi="Courier New"/>
          <w:b w:val="0"/>
          <w:sz w:val="16"/>
        </w:rPr>
        <w:t>select</w:t>
      </w:r>
      <w:r>
        <w:br/>
      </w:r>
      <w:r>
        <w:rPr>
          <w:rFonts w:ascii="Courier New" w:hAnsi="Courier New"/>
          <w:b w:val="0"/>
          <w:sz w:val="16"/>
        </w:rPr>
        <w:t>updater_shortname,duration,specification_id,display_name,contract_id,instance_config_dt_created,operation_is_pending,code,updater_login,operation_is_in_progress,instance_config_dt_updated,is_auxiliary,svc,service_id,dt_state,last_operation,submit_result,instance_state_uid,dt_deploy,is_test,specification_item_id,is_deleted,version,resource_realm,updater_id,operation_dt_start,operation_dt_finish,explained_status,last_operation_uid,uptime,instance_uid,suspended,instance_data,specification</w:t>
      </w:r>
      <w:r>
        <w:br/>
      </w:r>
      <w:r>
        <w:rPr>
          <w:rFonts w:ascii="Courier New" w:hAnsi="Courier New"/>
          <w:b w:val="0"/>
          <w:sz w:val="16"/>
        </w:rPr>
        <w:t>from (</w:t>
      </w:r>
      <w:r>
        <w:br/>
      </w:r>
      <w:r>
        <w:rPr>
          <w:rFonts w:ascii="Courier New" w:hAnsi="Courier New"/>
          <w:b w:val="0"/>
          <w:sz w:val="16"/>
        </w:rPr>
        <w:t>select</w:t>
      </w:r>
      <w:r>
        <w:br/>
      </w:r>
      <w:r>
        <w:rPr>
          <w:rFonts w:ascii="Courier New" w:hAnsi="Courier New"/>
          <w:b w:val="0"/>
          <w:sz w:val="16"/>
        </w:rPr>
        <w:t>to_char(e.dt_created, 'YYYY-MM-DD"T"HH24:MI:SS.FF3TZHTZM') as instance_config_dt_created,to_char(e.dt_updated, 'YYYY-MM-DD"T"HH24:MI:SS.FF3TZHTZM') as instance_config_dt_updated,e.instance_uid::text as instance_uid,e.display_name,e.service_id,e.specification_item_id,e.is_auxiliary,d.contract_id,i.specification_id,s.specification,v.svc,v.code,e.updater_id,u.login as updater_login,u.shortname as updater_shortname,(select io.operation from instance_operation io where io.instance_uid=e.instance_uid order by dt_submit desc limit 1) as last_operation,(select io.instance_operation_uid::text from instance_operation io where io.instance_uid=e.instance_uid order by dt_submit desc limit 1) as last_operation_uid,(select io.submit_result from instance_operation io where io.instance_uid=e.instance_uid order by dt_submit desc limit 1) as submit_result,(select coalesce((io.dt_start IS NOT NULL AND io.dt_finish IS NULL AND io.submit_result='201'),false) from instance_operation io where io.instance_uid=e.instance_uid order by dt_submit desc limit 1) as operation_is_in_progress,(select coalesce((io.dt_start IS NULL AND io.submit_result='201'),false) from instance_operation io where io.instance_uid=e.instance_uid order by dt_submit desc limit 1) as operation_is_pending,(select to_char(io.dt_start, 'YYYY-MM-DD"T"HH24:MI:SS.FF3TZHTZM') from instance_operation io where io.instance_uid=e.instance_uid order by dt_submit desc limit 1) as operation_dt_start,(select to_char(io.dt_finish, 'YYYY-MM-DD"T"HH24:MI:SS.FF3TZHTZM') from instance_operation io where io.instance_uid=e.instance_uid order by dt_submit desc limit 1) as operation_dt_finish,(select round(extract('epoch' from coalesce(io.dt_finish,CURRENT_TIMESTAMP)- io.dt_start),1) from instance_operation io where io.instance_uid=e.instance_uid order by dt_submit desc limit 1) as duration,(select case</w:t>
      </w:r>
      <w:r>
        <w:br/>
      </w:r>
      <w:r>
        <w:rPr>
          <w:rFonts w:ascii="Courier New" w:hAnsi="Courier New"/>
          <w:b w:val="0"/>
          <w:sz w:val="16"/>
        </w:rPr>
        <w:t>when io.operation IN ('delete', 'suspend') AND io.is_successful then 0</w:t>
      </w:r>
      <w:r>
        <w:br/>
      </w:r>
      <w:r>
        <w:rPr>
          <w:rFonts w:ascii="Courier New" w:hAnsi="Courier New"/>
          <w:b w:val="0"/>
          <w:sz w:val="16"/>
        </w:rPr>
        <w:t>when io.is_successful then extract('epoch' from CURRENT_TIMESTAMP - coalesce(io.dt_finish,CURRENT_TIMESTAMP))</w:t>
      </w:r>
      <w:r>
        <w:br/>
      </w:r>
      <w:r>
        <w:rPr>
          <w:rFonts w:ascii="Courier New" w:hAnsi="Courier New"/>
          <w:b w:val="0"/>
          <w:sz w:val="16"/>
        </w:rPr>
        <w:t>else 0 end</w:t>
      </w:r>
      <w:r>
        <w:br/>
      </w:r>
      <w:r>
        <w:rPr>
          <w:rFonts w:ascii="Courier New" w:hAnsi="Courier New"/>
          <w:b w:val="0"/>
          <w:sz w:val="16"/>
        </w:rPr>
        <w:t>from instance_operation io</w:t>
      </w:r>
      <w:r>
        <w:br/>
      </w:r>
      <w:r>
        <w:rPr>
          <w:rFonts w:ascii="Courier New" w:hAnsi="Courier New"/>
          <w:b w:val="0"/>
          <w:sz w:val="16"/>
        </w:rPr>
        <w:t>where io.instance_uid=e.instance_uid</w:t>
      </w:r>
      <w:r>
        <w:br/>
      </w:r>
      <w:r>
        <w:rPr>
          <w:rFonts w:ascii="Courier New" w:hAnsi="Courier New"/>
          <w:b w:val="0"/>
          <w:sz w:val="16"/>
        </w:rPr>
        <w:t>order by dt_submit desc</w:t>
      </w:r>
      <w:r>
        <w:br/>
      </w:r>
      <w:r>
        <w:rPr>
          <w:rFonts w:ascii="Courier New" w:hAnsi="Courier New"/>
          <w:b w:val="0"/>
          <w:sz w:val="16"/>
        </w:rPr>
        <w:t>limit 1)</w:t>
      </w:r>
      <w:r>
        <w:br/>
      </w:r>
      <w:r>
        <w:rPr>
          <w:rFonts w:ascii="Courier New" w:hAnsi="Courier New"/>
          <w:b w:val="0"/>
          <w:sz w:val="16"/>
        </w:rPr>
        <w:t>as uptime,(select to_char(io.dt_finish, 'YYYY-MM-DD"T"HH24:MI:SS.FF3TZHTZM') from instance_operation io where io.instance_uid=e.instance_uid AND io.is_successful AND io.operation='create' order by dt_submit desc limit 1) as dt_deploy,(select instance_data::text from instance_state st where st.instance_uid=e.instance_uid order by version desc limit 1) as instance_data,(select st.instance_state_uid::text from instance_state st where st.instance_uid=e.instance_uid order by version desc limit 1) as instance_state_uid,(select st.is_test from instance_state st where st.instance_uid=e.instance_uid order by version desc limit 1) as is_test,coalesce((select st.instance_data-&gt;&gt;'isDeleted' from instance_state st where st.instance_uid=e.instance_uid order by version desc limit 1),'false') as is_deleted,(select st.instance_data-&gt;&gt;'isSuspended' from instance_state st where st.instance_uid=e.instance_uid order by version desc limit 1) as suspended,(select cast(st.instance_data-&gt;&gt;'params' as json)-&gt;&gt;'resourceRealm' from instance_state st where st.instance_uid=e.instance_uid order by version desc limit 1) as resource_realm,(select to_char(st.dt_state, 'YYYY-MM-DD"T"HH24:MI:SS.FF3TZHTZM') from instance_state st where st.instance_uid=e.instance_uid order by version desc limit 1) as dt_state,</w:t>
      </w:r>
      <w:r>
        <w:br/>
      </w:r>
      <w:r>
        <w:rPr>
          <w:rFonts w:ascii="Courier New" w:hAnsi="Courier New"/>
          <w:b w:val="0"/>
          <w:sz w:val="16"/>
        </w:rPr>
        <w:t>(case</w:t>
      </w:r>
      <w:r>
        <w:br/>
      </w:r>
      <w:r>
        <w:rPr>
          <w:rFonts w:ascii="Courier New" w:hAnsi="Courier New"/>
          <w:b w:val="0"/>
          <w:sz w:val="16"/>
        </w:rPr>
        <w:t>when</w:t>
      </w:r>
      <w:r>
        <w:br/>
      </w:r>
      <w:r>
        <w:rPr>
          <w:rFonts w:ascii="Courier New" w:hAnsi="Courier New"/>
          <w:b w:val="0"/>
          <w:sz w:val="16"/>
        </w:rPr>
        <w:t>(select st.instance_data-&gt;&gt;'isDeleted' from instance_state st where st.instance_uid=e.instance_uid order by version desc limit 1) = 'true' then 'deleted'</w:t>
      </w:r>
      <w:r>
        <w:br/>
      </w:r>
      <w:r>
        <w:rPr>
          <w:rFonts w:ascii="Courier New" w:hAnsi="Courier New"/>
          <w:b w:val="0"/>
          <w:sz w:val="16"/>
        </w:rPr>
        <w:t>when</w:t>
      </w:r>
      <w:r>
        <w:br/>
      </w:r>
      <w:r>
        <w:rPr>
          <w:rFonts w:ascii="Courier New" w:hAnsi="Courier New"/>
          <w:b w:val="0"/>
          <w:sz w:val="16"/>
        </w:rPr>
        <w:t>(select st.instance_data-&gt;&gt;'isSuspended' from instance_state st where st.instance_uid=e.instance_uid order by version desc limit 1) = 'true' then 'suspended'</w:t>
      </w:r>
      <w:r>
        <w:br/>
      </w:r>
      <w:r>
        <w:rPr>
          <w:rFonts w:ascii="Courier New" w:hAnsi="Courier New"/>
          <w:b w:val="0"/>
          <w:sz w:val="16"/>
        </w:rPr>
        <w:t>when</w:t>
      </w:r>
      <w:r>
        <w:br/>
      </w:r>
      <w:r>
        <w:rPr>
          <w:rFonts w:ascii="Courier New" w:hAnsi="Courier New"/>
          <w:b w:val="0"/>
          <w:sz w:val="16"/>
        </w:rPr>
        <w:t>(select coalesce(st.instance_data-&gt;&gt;'isDeleted','false') from instance_state st where st.instance_uid=e.instance_uid order by version desc limit 1) = 'false'</w:t>
      </w:r>
      <w:r>
        <w:br/>
      </w:r>
      <w:r>
        <w:rPr>
          <w:rFonts w:ascii="Courier New" w:hAnsi="Courier New"/>
          <w:b w:val="0"/>
          <w:sz w:val="16"/>
        </w:rPr>
        <w:t>AND</w:t>
      </w:r>
      <w:r>
        <w:br/>
      </w:r>
      <w:r>
        <w:rPr>
          <w:rFonts w:ascii="Courier New" w:hAnsi="Courier New"/>
          <w:b w:val="0"/>
          <w:sz w:val="16"/>
        </w:rPr>
        <w:t>(select coalesce(st.instance_data-&gt;&gt;'isSuspended','false') from instance_state st where st.instance_uid=e.instance_uid order by version desc limit 1) = 'false'</w:t>
      </w:r>
      <w:r>
        <w:br/>
      </w:r>
      <w:r>
        <w:rPr>
          <w:rFonts w:ascii="Courier New" w:hAnsi="Courier New"/>
          <w:b w:val="0"/>
          <w:sz w:val="16"/>
        </w:rPr>
        <w:t>then 'running'</w:t>
      </w:r>
      <w:r>
        <w:br/>
      </w:r>
      <w:r>
        <w:rPr>
          <w:rFonts w:ascii="Courier New" w:hAnsi="Courier New"/>
          <w:b w:val="0"/>
          <w:sz w:val="16"/>
        </w:rPr>
        <w:t>when</w:t>
      </w:r>
      <w:r>
        <w:br/>
      </w:r>
      <w:r>
        <w:rPr>
          <w:rFonts w:ascii="Courier New" w:hAnsi="Courier New"/>
          <w:b w:val="0"/>
          <w:sz w:val="16"/>
        </w:rPr>
        <w:t>not exists (select * from instance_operation o where o.instance_uid=e.instance_uid) then 'not configured'</w:t>
      </w:r>
      <w:r>
        <w:br/>
      </w:r>
      <w:r>
        <w:rPr>
          <w:rFonts w:ascii="Courier New" w:hAnsi="Courier New"/>
          <w:b w:val="0"/>
          <w:sz w:val="16"/>
        </w:rPr>
        <w:t>when</w:t>
      </w:r>
      <w:r>
        <w:br/>
      </w:r>
      <w:r>
        <w:rPr>
          <w:rFonts w:ascii="Courier New" w:hAnsi="Courier New"/>
          <w:b w:val="0"/>
          <w:sz w:val="16"/>
        </w:rPr>
        <w:t>not exists (select * from instance_state st where st.instance_uid=e.instance_uid) then 'not created'</w:t>
      </w:r>
      <w:r>
        <w:br/>
      </w:r>
      <w:r>
        <w:rPr>
          <w:rFonts w:ascii="Courier New" w:hAnsi="Courier New"/>
          <w:b w:val="0"/>
          <w:sz w:val="16"/>
        </w:rPr>
        <w:t>else null end</w:t>
      </w:r>
      <w:r>
        <w:br/>
      </w:r>
      <w:r>
        <w:rPr>
          <w:rFonts w:ascii="Courier New" w:hAnsi="Courier New"/>
          <w:b w:val="0"/>
          <w:sz w:val="16"/>
        </w:rPr>
        <w:t>) as explained_status</w:t>
      </w:r>
      <w:r>
        <w:br/>
      </w:r>
      <w:r>
        <w:rPr>
          <w:rFonts w:ascii="Courier New" w:hAnsi="Courier New"/>
          <w:b w:val="0"/>
          <w:sz w:val="16"/>
        </w:rPr>
        <w:t>,(select max(version) from instance_state st where st.instance_uid=e.instance_uid) as version</w:t>
      </w:r>
      <w:r>
        <w:br/>
      </w:r>
      <w:r>
        <w:rPr>
          <w:rFonts w:ascii="Courier New" w:hAnsi="Courier New"/>
          <w:b w:val="0"/>
          <w:sz w:val="16"/>
        </w:rPr>
        <w:t>from instance e</w:t>
      </w:r>
      <w:r>
        <w:br/>
      </w:r>
      <w:r>
        <w:rPr>
          <w:rFonts w:ascii="Courier New" w:hAnsi="Courier New"/>
          <w:b w:val="0"/>
          <w:sz w:val="16"/>
        </w:rPr>
        <w:t>join specification_item i on (e.specification_item_id=i.specification_item_id)</w:t>
      </w:r>
      <w:r>
        <w:br/>
      </w:r>
      <w:r>
        <w:rPr>
          <w:rFonts w:ascii="Courier New" w:hAnsi="Courier New"/>
          <w:b w:val="0"/>
          <w:sz w:val="16"/>
        </w:rPr>
        <w:t>join specification s on (i.specification_id=s.specification_id)</w:t>
      </w:r>
      <w:r>
        <w:br/>
      </w:r>
      <w:r>
        <w:rPr>
          <w:rFonts w:ascii="Courier New" w:hAnsi="Courier New"/>
          <w:b w:val="0"/>
          <w:sz w:val="16"/>
        </w:rPr>
        <w:t>join contract d on (s.contract_id=d.contract_id)</w:t>
      </w:r>
      <w:r>
        <w:br/>
      </w:r>
      <w:r>
        <w:rPr>
          <w:rFonts w:ascii="Courier New" w:hAnsi="Courier New"/>
          <w:b w:val="0"/>
          <w:sz w:val="16"/>
        </w:rPr>
        <w:t>join contragent k on (d.contragent_id=k.contragent_id)</w:t>
      </w:r>
      <w:r>
        <w:br/>
      </w:r>
      <w:r>
        <w:rPr>
          <w:rFonts w:ascii="Courier New" w:hAnsi="Courier New"/>
          <w:b w:val="0"/>
          <w:sz w:val="16"/>
        </w:rPr>
        <w:t>join svc v on (e.service_id=v.svc_id)</w:t>
      </w:r>
      <w:r>
        <w:br/>
      </w:r>
      <w:r>
        <w:rPr>
          <w:rFonts w:ascii="Courier New" w:hAnsi="Courier New"/>
          <w:b w:val="0"/>
          <w:sz w:val="16"/>
        </w:rPr>
        <w:t>left outer join usr u on (e.updater_id=u.usr_id)</w:t>
      </w:r>
      <w:r>
        <w:br/>
      </w:r>
      <w:r>
        <w:rPr>
          <w:rFonts w:ascii="Courier New" w:hAnsi="Courier New"/>
          <w:b w:val="0"/>
          <w:sz w:val="16"/>
        </w:rPr>
        <w:t>where s.specification_id=2</w:t>
      </w:r>
      <w:r>
        <w:br/>
      </w:r>
      <w:r>
        <w:rPr>
          <w:rFonts w:ascii="Courier New" w:hAnsi="Courier New"/>
          <w:b w:val="0"/>
          <w:sz w:val="16"/>
        </w:rPr>
        <w:t>) inr</w:t>
      </w:r>
      <w:r>
        <w:br/>
      </w:r>
      <w:r>
        <w:rPr>
          <w:rFonts w:ascii="Courier New" w:hAnsi="Courier New"/>
          <w:b w:val="0"/>
          <w:sz w:val="16"/>
        </w:rPr>
        <w:t>where 1=1</w:t>
      </w:r>
      <w:r>
        <w:br/>
      </w:r>
      <w:r>
        <w:rPr>
          <w:rFonts w:ascii="Courier New" w:hAnsi="Courier New"/>
          <w:b w:val="0"/>
          <w:sz w:val="16"/>
        </w:rPr>
        <w:t>order by 1 desc</w:t>
      </w:r>
      <w:r>
        <w:br/>
      </w:r>
      <w:r>
        <w:rPr>
          <w:rFonts w:ascii="Courier New" w:hAnsi="Courier New"/>
          <w:b w:val="0"/>
          <w:sz w:val="16"/>
        </w:rPr>
        <w:t>limit 100</w:t>
      </w:r>
      <w:r>
        <w:br/>
      </w:r>
      <w:r>
        <w:rPr>
          <w:rFonts w:ascii="Courier New" w:hAnsi="Courier New"/>
          <w:b w:val="0"/>
          <w:sz w:val="16"/>
        </w:rPr>
        <w:t>offset 100</w:t>
      </w:r>
      <w:r>
        <w:br/>
      </w:r>
      <w:r>
        <w:rPr>
          <w:rFonts w:ascii="Courier New" w:hAnsi="Courier New"/>
          <w:b w:val="0"/>
          <w:sz w:val="16"/>
        </w:rPr>
        <w:t xml:space="preserve"> ---&gt;</w:t>
      </w:r>
    </w:p>
    <w:p>
      <w:pPr>
        <w:pStyle w:val="Heading1"/>
      </w:pPr>
      <w:r>
        <w:t>v1/resources/instance_operation.cfc</w:t>
      </w:r>
    </w:p>
    <w:p>
      <w:pPr>
        <w:spacing w:before="40" w:after="160"/>
        <w:ind w:left="283"/>
        <w:shd w:val="clear" w:color="auto" w:fill="F2F2F2"/>
      </w:pPr>
      <w:r>
        <w:rPr>
          <w:rFonts w:ascii="Courier New" w:hAnsi="Courier New"/>
          <w:b w:val="0"/>
          <w:sz w:val="16"/>
        </w:rPr>
        <w:t>&lt;cfcomponent extends="taffy.core.resource" taffy:uri="/instanceOperations/{instanceOperationUid}"&gt;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&lt;cffunction name="get" hint="Операция над экземпляром сервиса"&gt;</w:t>
      </w:r>
      <w:r>
        <w:br/>
      </w:r>
      <w:r>
        <w:rPr>
          <w:rFonts w:ascii="Courier New" w:hAnsi="Courier New"/>
          <w:b w:val="0"/>
          <w:sz w:val="16"/>
        </w:rPr>
        <w:tab/>
        <w:tab/>
        <w:t>&lt;cfargument name="instanceOperationUid" type="string" required=true hint="type:guid"/&gt;</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this.helper.validateField(arguments, "instanceOperationUid", "guid")/&gt;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var out={}/&gt;</w:t>
      </w:r>
      <w:r>
        <w:br/>
      </w:r>
      <w:r>
        <w:rPr>
          <w:rFonts w:ascii="Courier New" w:hAnsi="Courier New"/>
          <w:b w:val="0"/>
          <w:sz w:val="16"/>
        </w:rPr>
      </w:r>
      <w:r>
        <w:br/>
      </w:r>
      <w:r>
        <w:rPr>
          <w:rFonts w:ascii="Courier New" w:hAnsi="Courier New"/>
          <w:b w:val="0"/>
          <w:sz w:val="16"/>
        </w:rPr>
        <w:tab/>
        <w:tab/>
        <w:t>&lt;cfquery name="local.qInstanceOperation"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lengthOut="local.fieldCount"&gt;</w:t>
      </w:r>
      <w:r>
        <w:br/>
      </w:r>
      <w:r>
        <w:rPr>
          <w:rFonts w:ascii="Courier New" w:hAnsi="Courier New"/>
          <w:b w:val="0"/>
          <w:sz w:val="16"/>
        </w:rPr>
        <w:tab/>
        <w:tab/>
        <w:tab/>
        <w:tab/>
        <w:t>&lt;m:field&gt;o.instance_operation_uid::text as instance_operation_uid&lt;/m:field&gt;</w:t>
      </w:r>
      <w:r>
        <w:br/>
      </w:r>
      <w:r>
        <w:rPr>
          <w:rFonts w:ascii="Courier New" w:hAnsi="Courier New"/>
          <w:b w:val="0"/>
          <w:sz w:val="16"/>
        </w:rPr>
        <w:tab/>
        <w:tab/>
        <w:tab/>
        <w:tab/>
        <w:t>&lt;m:field&gt;o.operation&lt;/m:field&gt;</w:t>
      </w:r>
      <w:r>
        <w:br/>
      </w:r>
      <w:r>
        <w:rPr>
          <w:rFonts w:ascii="Courier New" w:hAnsi="Courier New"/>
          <w:b w:val="0"/>
          <w:sz w:val="16"/>
        </w:rPr>
        <w:tab/>
        <w:tab/>
        <w:tab/>
        <w:tab/>
        <w:t>&lt;m:field&gt;o.instance_uid::text as instance_uid&lt;/m:field&gt;</w:t>
      </w:r>
      <w:r>
        <w:br/>
      </w:r>
      <w:r>
        <w:rPr>
          <w:rFonts w:ascii="Courier New" w:hAnsi="Courier New"/>
          <w:b w:val="0"/>
          <w:sz w:val="16"/>
        </w:rPr>
        <w:tab/>
        <w:tab/>
        <w:tab/>
        <w:tab/>
        <w:t>&lt;m:field&gt;to_char(o.dt_submit, 'YYYY-MM-DD"T"HH24:MI:SS.FF3TZHTZM') as dt_submit&lt;/m:field&gt;</w:t>
      </w:r>
      <w:r>
        <w:br/>
      </w:r>
      <w:r>
        <w:rPr>
          <w:rFonts w:ascii="Courier New" w:hAnsi="Courier New"/>
          <w:b w:val="0"/>
          <w:sz w:val="16"/>
        </w:rPr>
        <w:tab/>
        <w:tab/>
        <w:tab/>
        <w:tab/>
        <w:t>&lt;m:field&gt;o.submit_result&lt;/m:field&gt;</w:t>
      </w:r>
      <w:r>
        <w:br/>
      </w:r>
      <w:r>
        <w:rPr>
          <w:rFonts w:ascii="Courier New" w:hAnsi="Courier New"/>
          <w:b w:val="0"/>
          <w:sz w:val="16"/>
        </w:rPr>
        <w:tab/>
        <w:tab/>
        <w:tab/>
        <w:tab/>
        <w:t>&lt;m:field&gt;o.error_log&lt;/m:field&gt;</w:t>
      </w:r>
      <w:r>
        <w:br/>
      </w:r>
      <w:r>
        <w:rPr>
          <w:rFonts w:ascii="Courier New" w:hAnsi="Courier New"/>
          <w:b w:val="0"/>
          <w:sz w:val="16"/>
        </w:rPr>
        <w:tab/>
        <w:tab/>
        <w:tab/>
        <w:tab/>
        <w:t>&lt;m:field&gt;o.note&lt;/m:field&gt;</w:t>
      </w:r>
      <w:r>
        <w:br/>
      </w:r>
      <w:r>
        <w:rPr>
          <w:rFonts w:ascii="Courier New" w:hAnsi="Courier New"/>
          <w:b w:val="0"/>
          <w:sz w:val="16"/>
        </w:rPr>
        <w:tab/>
        <w:tab/>
        <w:tab/>
        <w:tab/>
        <w:t>&lt;m:field&gt;to_char(o.dt_start, 'YYYY-MM-DD"T"HH24:MI:SS.FF3TZHTZM') as dt_start&lt;/m:field&gt;</w:t>
      </w:r>
      <w:r>
        <w:br/>
      </w:r>
      <w:r>
        <w:rPr>
          <w:rFonts w:ascii="Courier New" w:hAnsi="Courier New"/>
          <w:b w:val="0"/>
          <w:sz w:val="16"/>
        </w:rPr>
        <w:tab/>
        <w:tab/>
        <w:tab/>
        <w:tab/>
        <w:t>&lt;m:field&gt;to_char(o.dt_finish, 'YYYY-MM-DD"T"HH24:MI:SS.FF3TZHTZM') as dt_finish&lt;/m:field&gt;</w:t>
      </w:r>
      <w:r>
        <w:br/>
      </w:r>
      <w:r>
        <w:rPr>
          <w:rFonts w:ascii="Courier New" w:hAnsi="Courier New"/>
          <w:b w:val="0"/>
          <w:sz w:val="16"/>
        </w:rPr>
        <w:tab/>
        <w:tab/>
        <w:tab/>
        <w:tab/>
        <w:t>&lt;m:field title="Длит. сек"&gt;extract('epoch' from coalesce(o.dt_finish,CURRENT_TIMESTAMP)- o.dt_start) as duration&lt;/m:field&gt;</w:t>
      </w:r>
      <w:r>
        <w:br/>
      </w:r>
      <w:r>
        <w:rPr>
          <w:rFonts w:ascii="Courier New" w:hAnsi="Courier New"/>
          <w:b w:val="0"/>
          <w:sz w:val="16"/>
        </w:rPr>
        <w:tab/>
        <w:tab/>
        <w:tab/>
        <w:tab/>
        <w:t>&lt;m:field formatter=#request.castToBool#&gt;o.is_successful&lt;/m:field&gt;</w:t>
      </w:r>
      <w:r>
        <w:br/>
      </w:r>
      <w:r>
        <w:rPr>
          <w:rFonts w:ascii="Courier New" w:hAnsi="Courier New"/>
          <w:b w:val="0"/>
          <w:sz w:val="16"/>
        </w:rPr>
        <w:tab/>
        <w:tab/>
        <w:tab/>
        <w:tab/>
        <w:t>&lt;m:field&gt;e.display_name&lt;/m:field&gt;</w:t>
      </w:r>
      <w:r>
        <w:br/>
      </w:r>
      <w:r>
        <w:rPr>
          <w:rFonts w:ascii="Courier New" w:hAnsi="Courier New"/>
          <w:b w:val="0"/>
          <w:sz w:val="16"/>
        </w:rPr>
        <w:tab/>
        <w:tab/>
        <w:tab/>
        <w:tab/>
        <w:t>&lt;m:field&gt;e.service_id&lt;/m:field&gt;</w:t>
      </w:r>
      <w:r>
        <w:br/>
      </w:r>
      <w:r>
        <w:rPr>
          <w:rFonts w:ascii="Courier New" w:hAnsi="Courier New"/>
          <w:b w:val="0"/>
          <w:sz w:val="16"/>
        </w:rPr>
        <w:tab/>
        <w:tab/>
        <w:tab/>
        <w:tab/>
        <w:t>&lt;m:field&gt;e.specification_item_id&lt;/m:field&gt;</w:t>
      </w:r>
      <w:r>
        <w:br/>
      </w:r>
      <w:r>
        <w:rPr>
          <w:rFonts w:ascii="Courier New" w:hAnsi="Courier New"/>
          <w:b w:val="0"/>
          <w:sz w:val="16"/>
        </w:rPr>
        <w:tab/>
        <w:tab/>
        <w:tab/>
        <w:tab/>
        <w:t>&lt;m:field&gt;to_char(o.dt_created, 'YYYY-MM-DD"T"HH24:MI:SS.FF3TZHTZM') as dt_created&lt;/m:field&gt;</w:t>
        <w:tab/>
      </w:r>
      <w:r>
        <w:br/>
      </w:r>
      <w:r>
        <w:rPr>
          <w:rFonts w:ascii="Courier New" w:hAnsi="Courier New"/>
          <w:b w:val="0"/>
          <w:sz w:val="16"/>
        </w:rPr>
        <w:tab/>
        <w:tab/>
        <w:tab/>
        <w:tab/>
        <w:t>&lt;m:field&gt;to_char(o.dt_updated, 'YYYY-MM-DD"T"HH24:MI:SS.FF3TZHTZM') as dt_updated&lt;/m:field&gt;</w:t>
        <w:tab/>
      </w:r>
      <w:r>
        <w:br/>
      </w:r>
      <w:r>
        <w:rPr>
          <w:rFonts w:ascii="Courier New" w:hAnsi="Courier New"/>
          <w:b w:val="0"/>
          <w:sz w:val="16"/>
        </w:rPr>
        <w:tab/>
        <w:tab/>
        <w:tab/>
        <w:tab/>
        <w:t>&lt;m:field&gt;o.updater_id&lt;/m:field&gt;</w:t>
      </w:r>
      <w:r>
        <w:br/>
      </w:r>
      <w:r>
        <w:rPr>
          <w:rFonts w:ascii="Courier New" w:hAnsi="Courier New"/>
          <w:b w:val="0"/>
          <w:sz w:val="16"/>
        </w:rPr>
        <w:tab/>
        <w:tab/>
        <w:tab/>
        <w:tab/>
        <w:t>&lt;m:field&gt;u.login as updater_login&lt;/m:field&gt;</w:t>
      </w:r>
      <w:r>
        <w:br/>
      </w:r>
      <w:r>
        <w:rPr>
          <w:rFonts w:ascii="Courier New" w:hAnsi="Courier New"/>
          <w:b w:val="0"/>
          <w:sz w:val="16"/>
        </w:rPr>
        <w:tab/>
        <w:tab/>
        <w:tab/>
        <w:tab/>
        <w:t>&lt;m:field&gt;u.shortname as updater_shortname&lt;/m:field&gt;</w:t>
      </w:r>
      <w:r>
        <w:br/>
      </w:r>
      <w:r>
        <w:rPr>
          <w:rFonts w:ascii="Courier New" w:hAnsi="Courier New"/>
          <w:b w:val="0"/>
          <w:sz w:val="16"/>
        </w:rPr>
        <w:tab/>
        <w:tab/>
        <w:tab/>
        <w:tab/>
        <w:t>&lt;m:field&gt;v.svc&lt;/m:field&gt;</w:t>
      </w:r>
      <w:r>
        <w:br/>
      </w:r>
      <w:r>
        <w:rPr>
          <w:rFonts w:ascii="Courier New" w:hAnsi="Courier New"/>
          <w:b w:val="0"/>
          <w:sz w:val="16"/>
        </w:rPr>
        <w:tab/>
        <w:tab/>
        <w:tab/>
        <w:tab/>
        <w:t>&lt;m:field&gt;so.man&lt;/m:field&gt;</w:t>
      </w:r>
      <w:r>
        <w:br/>
      </w:r>
      <w:r>
        <w:rPr>
          <w:rFonts w:ascii="Courier New" w:hAnsi="Courier New"/>
          <w:b w:val="0"/>
          <w:sz w:val="16"/>
        </w:rPr>
        <w:tab/>
        <w:tab/>
        <w:tab/>
        <w:tab/>
        <w:t>&lt;m:field&gt;so.svc_operation_id&lt;/m:field&gt;</w:t>
      </w:r>
      <w:r>
        <w:br/>
      </w:r>
      <w:r>
        <w:rPr>
          <w:rFonts w:ascii="Courier New" w:hAnsi="Courier New"/>
          <w:b w:val="0"/>
          <w:sz w:val="16"/>
        </w:rPr>
        <w:tab/>
        <w:tab/>
        <w:tab/>
        <w:tab/>
        <w:t>&lt;m:field formatter=#request.castToBool#&gt;coalesce((o.dt_start IS NOT NULL AND o.dt_finish IS NULL AND o.submit_result='201'),false) as is_in_progress&lt;/m:field&gt;</w:t>
      </w:r>
      <w:r>
        <w:br/>
      </w:r>
      <w:r>
        <w:rPr>
          <w:rFonts w:ascii="Courier New" w:hAnsi="Courier New"/>
          <w:b w:val="0"/>
          <w:sz w:val="16"/>
        </w:rPr>
        <w:tab/>
        <w:tab/>
        <w:tab/>
        <w:tab/>
        <w:t>&lt;m:field formatter=#request.castToBool#&gt;coalesce((o.dt_start IS NULL AND o.submit_result='201'),false) as is_pending&lt;/m:field&gt;</w:t>
      </w:r>
      <w:r>
        <w:br/>
      </w:r>
      <w:r>
        <w:rPr>
          <w:rFonts w:ascii="Courier New" w:hAnsi="Courier New"/>
          <w:b w:val="0"/>
          <w:sz w:val="16"/>
        </w:rPr>
        <w:tab/>
        <w:tab/>
        <w:tab/>
        <w:t>&lt;/m:field_set&gt;</w:t>
        <w:tab/>
      </w:r>
      <w:r>
        <w:br/>
      </w:r>
      <w:r>
        <w:rPr>
          <w:rFonts w:ascii="Courier New" w:hAnsi="Courier New"/>
          <w:b w:val="0"/>
          <w:sz w:val="16"/>
        </w:rPr>
        <w:tab/>
        <w:tab/>
        <w:tab/>
        <w:t>from instance_operation o</w:t>
      </w:r>
      <w:r>
        <w:br/>
      </w:r>
      <w:r>
        <w:rPr>
          <w:rFonts w:ascii="Courier New" w:hAnsi="Courier New"/>
          <w:b w:val="0"/>
          <w:sz w:val="16"/>
        </w:rPr>
        <w:tab/>
        <w:tab/>
        <w:tab/>
        <w:t>join instance e on (o.instance_uid=e.instance_uid)</w:t>
      </w:r>
      <w:r>
        <w:br/>
      </w:r>
      <w:r>
        <w:rPr>
          <w:rFonts w:ascii="Courier New" w:hAnsi="Courier New"/>
          <w:b w:val="0"/>
          <w:sz w:val="16"/>
        </w:rPr>
        <w:tab/>
        <w:tab/>
        <w:tab/>
        <w:t>join specification_item i on (e.specification_item_id=i.specification_item_id)</w:t>
        <w:tab/>
        <w:tab/>
      </w:r>
      <w:r>
        <w:br/>
      </w:r>
      <w:r>
        <w:rPr>
          <w:rFonts w:ascii="Courier New" w:hAnsi="Courier New"/>
          <w:b w:val="0"/>
          <w:sz w:val="16"/>
        </w:rPr>
        <w:tab/>
        <w:tab/>
        <w:tab/>
        <w:t>join specification s on (i.specification_id=s.specification_id)</w:t>
        <w:tab/>
        <w:tab/>
      </w:r>
      <w:r>
        <w:br/>
      </w:r>
      <w:r>
        <w:rPr>
          <w:rFonts w:ascii="Courier New" w:hAnsi="Courier New"/>
          <w:b w:val="0"/>
          <w:sz w:val="16"/>
        </w:rPr>
        <w:tab/>
        <w:tab/>
        <w:tab/>
        <w:t>join contract d on (s.contract_id=d.contract_id)</w:t>
        <w:tab/>
        <w:tab/>
      </w:r>
      <w:r>
        <w:br/>
      </w:r>
      <w:r>
        <w:rPr>
          <w:rFonts w:ascii="Courier New" w:hAnsi="Courier New"/>
          <w:b w:val="0"/>
          <w:sz w:val="16"/>
        </w:rPr>
        <w:tab/>
        <w:tab/>
        <w:tab/>
        <w:t>join contragent k on (d.contragent_id=k.contragent_id)</w:t>
      </w:r>
      <w:r>
        <w:br/>
      </w:r>
      <w:r>
        <w:rPr>
          <w:rFonts w:ascii="Courier New" w:hAnsi="Courier New"/>
          <w:b w:val="0"/>
          <w:sz w:val="16"/>
        </w:rPr>
        <w:tab/>
        <w:tab/>
        <w:tab/>
        <w:t>join svc v on (e.service_id=v.svc_id)</w:t>
      </w:r>
      <w:r>
        <w:br/>
      </w:r>
      <w:r>
        <w:rPr>
          <w:rFonts w:ascii="Courier New" w:hAnsi="Courier New"/>
          <w:b w:val="0"/>
          <w:sz w:val="16"/>
        </w:rPr>
        <w:tab/>
        <w:tab/>
        <w:tab/>
        <w:t>join svc_operation so on (v.svc_id=so.svc_id AND o.operation=so.operation)</w:t>
      </w:r>
      <w:r>
        <w:br/>
      </w:r>
      <w:r>
        <w:rPr>
          <w:rFonts w:ascii="Courier New" w:hAnsi="Courier New"/>
          <w:b w:val="0"/>
          <w:sz w:val="16"/>
        </w:rPr>
        <w:tab/>
        <w:tab/>
        <w:tab/>
        <w:t>left outer join usr u on (o.updater_id=u.usr_id)</w:t>
      </w:r>
      <w:r>
        <w:br/>
      </w:r>
      <w:r>
        <w:rPr>
          <w:rFonts w:ascii="Courier New" w:hAnsi="Courier New"/>
          <w:b w:val="0"/>
          <w:sz w:val="16"/>
        </w:rPr>
        <w:tab/>
        <w:tab/>
        <w:tab/>
        <w:t>where</w:t>
      </w:r>
      <w:r>
        <w:br/>
      </w:r>
      <w:r>
        <w:rPr>
          <w:rFonts w:ascii="Courier New" w:hAnsi="Courier New"/>
          <w:b w:val="0"/>
          <w:sz w:val="16"/>
        </w:rPr>
        <w:tab/>
        <w:tab/>
        <w:tab/>
        <w:t xml:space="preserve"> o.instance_operation_uid=&lt;cfqueryparam cfsqltype="cf_sql_other" value="#arguments.instanceOperationUid#" null=#!isValid('guid',arguments.instanceOperationUid)#/&gt;</w:t>
      </w:r>
      <w:r>
        <w:br/>
      </w:r>
      <w:r>
        <w:rPr>
          <w:rFonts w:ascii="Courier New" w:hAnsi="Courier New"/>
          <w:b w:val="0"/>
          <w:sz w:val="16"/>
        </w:rPr>
        <w:tab/>
        <w:tab/>
        <w:tab/>
        <w:t>AND s.specification_id=&lt;cfqueryparam cfsqltype="cf_sql_integer" value=#arguments.specificationId#/&gt;</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 xml:space="preserve"> </w:t>
        <w:tab/>
        <w:tab/>
        <w:t>&lt;cfif local.qInstanceOperation.recordCount EQ 0&gt;</w:t>
      </w:r>
      <w:r>
        <w:br/>
      </w:r>
      <w:r>
        <w:rPr>
          <w:rFonts w:ascii="Courier New" w:hAnsi="Courier New"/>
          <w:b w:val="0"/>
          <w:sz w:val="16"/>
        </w:rPr>
        <w:tab/>
        <w:tab/>
        <w:tab/>
        <w:t>&lt;cfreturn representationOf(this.helper.formatMessage("Not Found")).withStatus(404)/&gt;</w:t>
      </w:r>
      <w:r>
        <w:br/>
      </w:r>
      <w:r>
        <w:rPr>
          <w:rFonts w:ascii="Courier New" w:hAnsi="Courier New"/>
          <w:b w:val="0"/>
          <w:sz w:val="16"/>
        </w:rPr>
        <w:tab/>
        <w:tab/>
        <w:t xml:space="preserve">&lt;/cfif&gt; </w:t>
      </w:r>
      <w:r>
        <w:br/>
      </w:r>
      <w:r>
        <w:rPr>
          <w:rFonts w:ascii="Courier New" w:hAnsi="Courier New"/>
          <w:b w:val="0"/>
          <w:sz w:val="16"/>
        </w:rPr>
        <w:tab/>
        <w:tab/>
      </w:r>
      <w:r>
        <w:br/>
      </w:r>
      <w:r>
        <w:rPr>
          <w:rFonts w:ascii="Courier New" w:hAnsi="Courier New"/>
          <w:b w:val="0"/>
          <w:sz w:val="16"/>
        </w:rPr>
        <w:tab/>
        <w:tab/>
        <w:t>&lt;cfquery name="local.qStage"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titleMapOut="local.stageMap" lengthOut="local.fieldCount"&gt;</w:t>
      </w:r>
      <w:r>
        <w:br/>
      </w:r>
      <w:r>
        <w:rPr>
          <w:rFonts w:ascii="Courier New" w:hAnsi="Courier New"/>
          <w:b w:val="0"/>
          <w:sz w:val="16"/>
        </w:rPr>
        <w:tab/>
        <w:tab/>
        <w:tab/>
        <w:tab/>
        <w:t>&lt;m:field&gt;ios.instance_operation_stage_uid::text as instance_operation_stage_uid&lt;/m:field&gt;</w:t>
      </w:r>
      <w:r>
        <w:br/>
      </w:r>
      <w:r>
        <w:rPr>
          <w:rFonts w:ascii="Courier New" w:hAnsi="Courier New"/>
          <w:b w:val="0"/>
          <w:sz w:val="16"/>
        </w:rPr>
        <w:tab/>
        <w:tab/>
        <w:tab/>
        <w:tab/>
        <w:t>&lt;m:field&gt;ios.stage&lt;/m:field&gt;</w:t>
      </w:r>
      <w:r>
        <w:br/>
      </w:r>
      <w:r>
        <w:rPr>
          <w:rFonts w:ascii="Courier New" w:hAnsi="Courier New"/>
          <w:b w:val="0"/>
          <w:sz w:val="16"/>
        </w:rPr>
        <w:tab/>
        <w:tab/>
        <w:tab/>
        <w:tab/>
        <w:t>&lt;m:field formatter=#request.castToBool#&gt;ios.is_successful&lt;/m:field&gt;</w:t>
        <w:tab/>
      </w:r>
      <w:r>
        <w:br/>
      </w:r>
      <w:r>
        <w:rPr>
          <w:rFonts w:ascii="Courier New" w:hAnsi="Courier New"/>
          <w:b w:val="0"/>
          <w:sz w:val="16"/>
        </w:rPr>
        <w:tab/>
        <w:tab/>
        <w:tab/>
        <w:tab/>
        <w:t>&lt;m:field&gt;to_char(ios.dt_start, 'YYYY-MM-DD"T"HH24:MI:SS.FF3TZHTZM') as dt_start&lt;/m:field&gt;</w:t>
      </w:r>
      <w:r>
        <w:br/>
      </w:r>
      <w:r>
        <w:rPr>
          <w:rFonts w:ascii="Courier New" w:hAnsi="Courier New"/>
          <w:b w:val="0"/>
          <w:sz w:val="16"/>
        </w:rPr>
        <w:tab/>
        <w:tab/>
        <w:tab/>
        <w:tab/>
        <w:t>&lt;m:field&gt;to_char(ios.dt_finish, 'YYYY-MM-DD"T"HH24:MI:SS.FF3TZHTZM') as dt_finish&lt;/m:field&gt;</w:t>
      </w:r>
      <w:r>
        <w:br/>
      </w:r>
      <w:r>
        <w:rPr>
          <w:rFonts w:ascii="Courier New" w:hAnsi="Courier New"/>
          <w:b w:val="0"/>
          <w:sz w:val="16"/>
        </w:rPr>
        <w:tab/>
        <w:tab/>
        <w:tab/>
        <w:tab/>
        <w:t>&lt;m:field&gt;round(extract('epoch' from coalesce(ios.dt_finish,CURRENT_TIMESTAMP)- ios.dt_start),1) as duration&lt;/m:field&gt;</w:t>
      </w:r>
      <w:r>
        <w:br/>
      </w:r>
      <w:r>
        <w:rPr>
          <w:rFonts w:ascii="Courier New" w:hAnsi="Courier New"/>
          <w:b w:val="0"/>
          <w:sz w:val="16"/>
        </w:rPr>
        <w:tab/>
        <w:tab/>
        <w:tab/>
        <w:tab/>
        <w:t>&lt;m:field&gt;ios.stage_msg&lt;/m:field&gt;</w:t>
      </w:r>
      <w:r>
        <w:br/>
      </w:r>
      <w:r>
        <w:rPr>
          <w:rFonts w:ascii="Courier New" w:hAnsi="Courier New"/>
          <w:b w:val="0"/>
          <w:sz w:val="16"/>
        </w:rPr>
        <w:tab/>
        <w:tab/>
        <w:tab/>
        <w:t>&lt;/m:field_set&gt;</w:t>
        <w:tab/>
      </w:r>
      <w:r>
        <w:br/>
      </w:r>
      <w:r>
        <w:rPr>
          <w:rFonts w:ascii="Courier New" w:hAnsi="Courier New"/>
          <w:b w:val="0"/>
          <w:sz w:val="16"/>
        </w:rPr>
        <w:tab/>
        <w:tab/>
        <w:tab/>
        <w:t>from instance_operation_stage ios</w:t>
      </w:r>
      <w:r>
        <w:br/>
      </w:r>
      <w:r>
        <w:rPr>
          <w:rFonts w:ascii="Courier New" w:hAnsi="Courier New"/>
          <w:b w:val="0"/>
          <w:sz w:val="16"/>
        </w:rPr>
        <w:tab/>
        <w:tab/>
        <w:tab/>
        <w:t>where ios.instance_operation_uid=&lt;cfqueryparam cfsqltype="cf_sql_other" value="#local.qInstanceOperation.instance_operation_uid#" null=#!isValid('guid',local.qInstanceOperation.instance_operation_uid)#/&gt;</w:t>
      </w:r>
      <w:r>
        <w:br/>
      </w:r>
      <w:r>
        <w:rPr>
          <w:rFonts w:ascii="Courier New" w:hAnsi="Courier New"/>
          <w:b w:val="0"/>
          <w:sz w:val="16"/>
        </w:rPr>
        <w:tab/>
        <w:tab/>
        <w:tab/>
        <w:t>order by dt_start asc</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 xml:space="preserve"> </w:t>
        <w:tab/>
        <w:tab/>
        <w:t>&lt;cfquery name="local.qState"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titleMapOut="local.stateTitleMap" lengthOut="local.fieldCount"&gt;</w:t>
      </w:r>
      <w:r>
        <w:br/>
      </w:r>
      <w:r>
        <w:rPr>
          <w:rFonts w:ascii="Courier New" w:hAnsi="Courier New"/>
          <w:b w:val="0"/>
          <w:sz w:val="16"/>
        </w:rPr>
        <w:tab/>
        <w:tab/>
        <w:tab/>
        <w:tab/>
        <w:t>&lt;m:field title="instance_state_uid"&gt;st.instance_state_uid::text as instance_state_uid&lt;/m:field&gt;</w:t>
      </w:r>
      <w:r>
        <w:br/>
      </w:r>
      <w:r>
        <w:rPr>
          <w:rFonts w:ascii="Courier New" w:hAnsi="Courier New"/>
          <w:b w:val="0"/>
          <w:sz w:val="16"/>
        </w:rPr>
        <w:tab/>
        <w:tab/>
        <w:tab/>
        <w:tab/>
        <w:t>&lt;m:field title="v."&gt;st.version&lt;/m:field&gt;</w:t>
      </w:r>
      <w:r>
        <w:br/>
      </w:r>
      <w:r>
        <w:rPr>
          <w:rFonts w:ascii="Courier New" w:hAnsi="Courier New"/>
          <w:b w:val="0"/>
          <w:sz w:val="16"/>
        </w:rPr>
        <w:tab/>
        <w:tab/>
        <w:tab/>
        <w:tab/>
        <w:t>&lt;m:field title="creator_id"&gt;st.creator_id&lt;/m:field&gt;</w:t>
      </w:r>
      <w:r>
        <w:br/>
      </w:r>
      <w:r>
        <w:rPr>
          <w:rFonts w:ascii="Courier New" w:hAnsi="Courier New"/>
          <w:b w:val="0"/>
          <w:sz w:val="16"/>
        </w:rPr>
        <w:tab/>
        <w:tab/>
        <w:tab/>
        <w:tab/>
        <w:t>&lt;m:field title="dt_state"&gt;to_char(st.dt_state, 'YYYY-MM-DD"T"HH24:MI:SS.FF3TZHTZM') as dt_state&lt;/m:field&gt;</w:t>
      </w:r>
      <w:r>
        <w:br/>
      </w:r>
      <w:r>
        <w:rPr>
          <w:rFonts w:ascii="Courier New" w:hAnsi="Courier New"/>
          <w:b w:val="0"/>
          <w:sz w:val="16"/>
        </w:rPr>
        <w:tab/>
        <w:tab/>
        <w:tab/>
        <w:tab/>
        <w:t>&lt;m:field formatter=#request.castToBool#&gt;st.is_test&lt;/m:field&gt;</w:t>
      </w:r>
      <w:r>
        <w:br/>
      </w:r>
      <w:r>
        <w:rPr>
          <w:rFonts w:ascii="Courier New" w:hAnsi="Courier New"/>
          <w:b w:val="0"/>
          <w:sz w:val="16"/>
        </w:rPr>
        <w:tab/>
        <w:tab/>
        <w:tab/>
        <w:tab/>
        <w:t>&lt;m:field title="instance_operation_uid"&gt;st.instance_operation_uid::text as instance_operation_uid&lt;/m:field&gt;</w:t>
      </w:r>
      <w:r>
        <w:br/>
      </w:r>
      <w:r>
        <w:rPr>
          <w:rFonts w:ascii="Courier New" w:hAnsi="Courier New"/>
          <w:b w:val="0"/>
          <w:sz w:val="16"/>
        </w:rPr>
        <w:tab/>
        <w:tab/>
        <w:tab/>
        <w:tab/>
        <w:t>&lt;m:field title="instance_data" formatter=#function(x){return (deserializeJson(x))}#&gt;st.instance_data::text as instance_data&lt;/m:field&gt;</w:t>
      </w:r>
      <w:r>
        <w:br/>
      </w:r>
      <w:r>
        <w:rPr>
          <w:rFonts w:ascii="Courier New" w:hAnsi="Courier New"/>
          <w:b w:val="0"/>
          <w:sz w:val="16"/>
        </w:rPr>
        <w:tab/>
        <w:tab/>
        <w:tab/>
        <w:t>&lt;/m:field_set&gt;</w:t>
        <w:tab/>
        <w:tab/>
      </w:r>
      <w:r>
        <w:br/>
      </w:r>
      <w:r>
        <w:rPr>
          <w:rFonts w:ascii="Courier New" w:hAnsi="Courier New"/>
          <w:b w:val="0"/>
          <w:sz w:val="16"/>
        </w:rPr>
        <w:tab/>
        <w:tab/>
        <w:tab/>
        <w:t>from instance_state st</w:t>
      </w:r>
      <w:r>
        <w:br/>
      </w:r>
      <w:r>
        <w:rPr>
          <w:rFonts w:ascii="Courier New" w:hAnsi="Courier New"/>
          <w:b w:val="0"/>
          <w:sz w:val="16"/>
        </w:rPr>
        <w:tab/>
        <w:tab/>
        <w:tab/>
        <w:t>where st.instance_operation_uid=&lt;cfqueryparam cfsqltype="cf_sql_other" value="#local.qInstanceOperation.instance_operation_uid#" null=#!isValid('guid',local.qInstanceOperation.instance_operation_uid)#/&gt;</w:t>
      </w:r>
      <w:r>
        <w:br/>
      </w:r>
      <w:r>
        <w:rPr>
          <w:rFonts w:ascii="Courier New" w:hAnsi="Courier New"/>
          <w:b w:val="0"/>
          <w:sz w:val="16"/>
        </w:rPr>
        <w:tab/>
        <w:tab/>
        <w:tab/>
        <w:t>order by st.version desc limit 1</w:t>
      </w:r>
      <w:r>
        <w:br/>
      </w:r>
      <w:r>
        <w:rPr>
          <w:rFonts w:ascii="Courier New" w:hAnsi="Courier New"/>
          <w:b w:val="0"/>
          <w:sz w:val="16"/>
        </w:rPr>
        <w:tab/>
        <w:tab/>
        <w:t xml:space="preserve">&lt;/cfquery&gt;  </w:t>
        <w:tab/>
        <w:tab/>
      </w:r>
      <w:r>
        <w:br/>
      </w:r>
      <w:r>
        <w:rPr>
          <w:rFonts w:ascii="Courier New" w:hAnsi="Courier New"/>
          <w:b w:val="0"/>
          <w:sz w:val="16"/>
        </w:rPr>
        <w:tab/>
        <w:tab/>
      </w:r>
      <w:r>
        <w:br/>
      </w:r>
      <w:r>
        <w:rPr>
          <w:rFonts w:ascii="Courier New" w:hAnsi="Courier New"/>
          <w:b w:val="0"/>
          <w:sz w:val="16"/>
        </w:rPr>
        <w:tab/>
        <w:tab/>
        <w:t>&lt;cfquery name="local.qCurrentState"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titleMapOut="local.stateTitleMap" lengthOut="local.fieldCount"&gt;</w:t>
      </w:r>
      <w:r>
        <w:br/>
      </w:r>
      <w:r>
        <w:rPr>
          <w:rFonts w:ascii="Courier New" w:hAnsi="Courier New"/>
          <w:b w:val="0"/>
          <w:sz w:val="16"/>
        </w:rPr>
        <w:tab/>
        <w:tab/>
        <w:tab/>
        <w:tab/>
        <w:t>&lt;m:field title="instance_state_uid"&gt;st.instance_state_uid::text as instance_state_uid&lt;/m:field&gt;</w:t>
      </w:r>
      <w:r>
        <w:br/>
      </w:r>
      <w:r>
        <w:rPr>
          <w:rFonts w:ascii="Courier New" w:hAnsi="Courier New"/>
          <w:b w:val="0"/>
          <w:sz w:val="16"/>
        </w:rPr>
        <w:tab/>
        <w:tab/>
        <w:tab/>
        <w:tab/>
        <w:t>&lt;m:field title="v."&gt;st.version&lt;/m:field&gt;</w:t>
      </w:r>
      <w:r>
        <w:br/>
      </w:r>
      <w:r>
        <w:rPr>
          <w:rFonts w:ascii="Courier New" w:hAnsi="Courier New"/>
          <w:b w:val="0"/>
          <w:sz w:val="16"/>
        </w:rPr>
        <w:tab/>
        <w:tab/>
        <w:tab/>
        <w:tab/>
        <w:t>&lt;m:field title="creator_id"&gt;st.creator_id&lt;/m:field&gt;</w:t>
      </w:r>
      <w:r>
        <w:br/>
      </w:r>
      <w:r>
        <w:rPr>
          <w:rFonts w:ascii="Courier New" w:hAnsi="Courier New"/>
          <w:b w:val="0"/>
          <w:sz w:val="16"/>
        </w:rPr>
        <w:tab/>
        <w:tab/>
        <w:tab/>
        <w:tab/>
        <w:t>&lt;m:field title="dt_state"&gt;to_char(st.dt_state, 'YYYY-MM-DD"T"HH24:MI:SS.FF3TZHTZM') as dt_state&lt;/m:field&gt;</w:t>
      </w:r>
      <w:r>
        <w:br/>
      </w:r>
      <w:r>
        <w:rPr>
          <w:rFonts w:ascii="Courier New" w:hAnsi="Courier New"/>
          <w:b w:val="0"/>
          <w:sz w:val="16"/>
        </w:rPr>
        <w:tab/>
        <w:tab/>
        <w:tab/>
        <w:tab/>
        <w:t>&lt;m:field formatter=#request.castToBool#&gt;st.is_test&lt;/m:field&gt;</w:t>
      </w:r>
      <w:r>
        <w:br/>
      </w:r>
      <w:r>
        <w:rPr>
          <w:rFonts w:ascii="Courier New" w:hAnsi="Courier New"/>
          <w:b w:val="0"/>
          <w:sz w:val="16"/>
        </w:rPr>
        <w:tab/>
        <w:tab/>
        <w:tab/>
        <w:tab/>
        <w:t>&lt;m:field title="instance_operation_uid"&gt;st.instance_operation_uid::text as instance_operation_uid&lt;/m:field&gt;</w:t>
      </w:r>
      <w:r>
        <w:br/>
      </w:r>
      <w:r>
        <w:rPr>
          <w:rFonts w:ascii="Courier New" w:hAnsi="Courier New"/>
          <w:b w:val="0"/>
          <w:sz w:val="16"/>
        </w:rPr>
        <w:tab/>
        <w:tab/>
        <w:tab/>
        <w:tab/>
        <w:t>&lt;m:field title="instance_data" formatter=#function(x){return (deserializeJson(x))}#&gt;st.instance_data::text as instance_data&lt;/m:field&gt;</w:t>
      </w:r>
      <w:r>
        <w:br/>
      </w:r>
      <w:r>
        <w:rPr>
          <w:rFonts w:ascii="Courier New" w:hAnsi="Courier New"/>
          <w:b w:val="0"/>
          <w:sz w:val="16"/>
        </w:rPr>
        <w:tab/>
        <w:tab/>
        <w:tab/>
        <w:t>&lt;/m:field_set&gt;</w:t>
        <w:tab/>
        <w:tab/>
      </w:r>
      <w:r>
        <w:br/>
      </w:r>
      <w:r>
        <w:rPr>
          <w:rFonts w:ascii="Courier New" w:hAnsi="Courier New"/>
          <w:b w:val="0"/>
          <w:sz w:val="16"/>
        </w:rPr>
        <w:tab/>
        <w:tab/>
        <w:tab/>
        <w:t>from instance_state st</w:t>
      </w:r>
      <w:r>
        <w:br/>
      </w:r>
      <w:r>
        <w:rPr>
          <w:rFonts w:ascii="Courier New" w:hAnsi="Courier New"/>
          <w:b w:val="0"/>
          <w:sz w:val="16"/>
        </w:rPr>
        <w:tab/>
        <w:tab/>
        <w:tab/>
        <w:t>where st.instance_uid=&lt;cfqueryparam cfsqltype="cf_sql_other" value="#local.qInstanceOperation.instance_uid#" null=#!isValid('guid',local.qInstanceOperation.instance_uid)#/&gt;</w:t>
      </w:r>
      <w:r>
        <w:br/>
      </w:r>
      <w:r>
        <w:rPr>
          <w:rFonts w:ascii="Courier New" w:hAnsi="Courier New"/>
          <w:b w:val="0"/>
          <w:sz w:val="16"/>
        </w:rPr>
        <w:tab/>
        <w:tab/>
        <w:tab/>
        <w:t>order by st.version desc limit 1</w:t>
      </w:r>
      <w:r>
        <w:br/>
      </w:r>
      <w:r>
        <w:rPr>
          <w:rFonts w:ascii="Courier New" w:hAnsi="Courier New"/>
          <w:b w:val="0"/>
          <w:sz w:val="16"/>
        </w:rPr>
        <w:tab/>
        <w:tab/>
        <w:t xml:space="preserve">&lt;/cfquery&gt; </w:t>
      </w:r>
      <w:r>
        <w:br/>
      </w:r>
      <w:r>
        <w:rPr>
          <w:rFonts w:ascii="Courier New" w:hAnsi="Courier New"/>
          <w:b w:val="0"/>
          <w:sz w:val="16"/>
        </w:rPr>
        <w:tab/>
        <w:tab/>
      </w:r>
      <w:r>
        <w:br/>
      </w:r>
      <w:r>
        <w:rPr>
          <w:rFonts w:ascii="Courier New" w:hAnsi="Courier New"/>
          <w:b w:val="0"/>
          <w:sz w:val="16"/>
        </w:rPr>
        <w:tab/>
        <w:tab/>
        <w:t>&lt;cfset var currentState = {}/&gt;</w:t>
      </w:r>
      <w:r>
        <w:br/>
      </w:r>
      <w:r>
        <w:rPr>
          <w:rFonts w:ascii="Courier New" w:hAnsi="Courier New"/>
          <w:b w:val="0"/>
          <w:sz w:val="16"/>
        </w:rPr>
        <w:tab/>
        <w:tab/>
        <w:t>&lt;cftry&gt;</w:t>
      </w:r>
      <w:r>
        <w:br/>
      </w:r>
      <w:r>
        <w:rPr>
          <w:rFonts w:ascii="Courier New" w:hAnsi="Courier New"/>
          <w:b w:val="0"/>
          <w:sz w:val="16"/>
        </w:rPr>
        <w:tab/>
        <w:tab/>
        <w:tab/>
        <w:t>&lt;cfset currentState = deserializeJson(local.qCurrentState.instance_data)/&gt;</w:t>
      </w:r>
      <w:r>
        <w:br/>
      </w:r>
      <w:r>
        <w:rPr>
          <w:rFonts w:ascii="Courier New" w:hAnsi="Courier New"/>
          <w:b w:val="0"/>
          <w:sz w:val="16"/>
        </w:rPr>
        <w:tab/>
        <w:tab/>
        <w:tab/>
        <w:t>&lt;cfcatch type="ANY"&gt;</w:t>
      </w:r>
      <w:r>
        <w:br/>
      </w:r>
      <w:r>
        <w:rPr>
          <w:rFonts w:ascii="Courier New" w:hAnsi="Courier New"/>
          <w:b w:val="0"/>
          <w:sz w:val="16"/>
        </w:rPr>
        <w:tab/>
        <w:tab/>
        <w:tab/>
        <w:tab/>
        <w:t>&lt;cfset currentState =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 xml:space="preserve"> &lt;cfquery name="local.qCfsParam" result="local.result"&gt;</w:t>
      </w:r>
      <w:r>
        <w:br/>
      </w:r>
      <w:r>
        <w:rPr>
          <w:rFonts w:ascii="Courier New" w:hAnsi="Courier New"/>
          <w:b w:val="0"/>
          <w:sz w:val="16"/>
        </w:rPr>
        <w:tab/>
        <w:tab/>
        <w:tab/>
        <w:t xml:space="preserve">select </w:t>
      </w:r>
      <w:r>
        <w:br/>
      </w:r>
      <w:r>
        <w:rPr>
          <w:rFonts w:ascii="Courier New" w:hAnsi="Courier New"/>
          <w:b w:val="0"/>
          <w:sz w:val="16"/>
        </w:rPr>
        <w:tab/>
        <w:tab/>
        <w:tab/>
        <w:tab/>
        <w:t>&lt;m:field_set titleMapOut="local.cfsParamTitleMap" lengthOut="fieldCount"&gt;</w:t>
      </w:r>
      <w:r>
        <w:br/>
      </w:r>
      <w:r>
        <w:rPr>
          <w:rFonts w:ascii="Courier New" w:hAnsi="Courier New"/>
          <w:b w:val="0"/>
          <w:sz w:val="16"/>
        </w:rPr>
        <w:tab/>
        <w:tab/>
        <w:tab/>
        <w:tab/>
        <w:t>&lt;m:field title="instance_operation_cfs_param_uid"&gt;iop.instance_operation_cfs_param_uid::text as instance_operation_cfs_param_uid&lt;/m:field&gt;</w:t>
      </w:r>
      <w:r>
        <w:br/>
      </w:r>
      <w:r>
        <w:rPr>
          <w:rFonts w:ascii="Courier New" w:hAnsi="Courier New"/>
          <w:b w:val="0"/>
          <w:sz w:val="16"/>
        </w:rPr>
        <w:tab/>
        <w:tab/>
        <w:tab/>
        <w:tab/>
        <w:t>&lt;m:field&gt;sop.svc_operation_cfs_param_id&lt;/m:field&gt;</w:t>
      </w:r>
      <w:r>
        <w:br/>
      </w:r>
      <w:r>
        <w:rPr>
          <w:rFonts w:ascii="Courier New" w:hAnsi="Courier New"/>
          <w:b w:val="0"/>
          <w:sz w:val="16"/>
        </w:rPr>
        <w:tab/>
        <w:tab/>
        <w:tab/>
        <w:tab/>
        <w:t>&lt;m:field&gt;case when sop.is_sensitive then '********' else iop.param_value end as param_value &lt;/m:field&gt;</w:t>
      </w:r>
      <w:r>
        <w:br/>
      </w:r>
      <w:r>
        <w:rPr>
          <w:rFonts w:ascii="Courier New" w:hAnsi="Courier New"/>
          <w:b w:val="0"/>
          <w:sz w:val="16"/>
        </w:rPr>
        <w:tab/>
        <w:tab/>
        <w:tab/>
        <w:tab/>
        <w:t>&lt;m:field&gt;to_char(iop.dt_created, 'YYYY-MM-DD"T"HH24:MI:SS.FF3TZHTZM') as dt_created&lt;/m:field&gt;</w:t>
      </w:r>
      <w:r>
        <w:br/>
      </w:r>
      <w:r>
        <w:rPr>
          <w:rFonts w:ascii="Courier New" w:hAnsi="Courier New"/>
          <w:b w:val="0"/>
          <w:sz w:val="16"/>
        </w:rPr>
        <w:tab/>
        <w:tab/>
        <w:tab/>
        <w:tab/>
        <w:t>&lt;m:field&gt;iop.creator_id&lt;/m:field&gt;</w:t>
      </w:r>
      <w:r>
        <w:br/>
      </w:r>
      <w:r>
        <w:rPr>
          <w:rFonts w:ascii="Courier New" w:hAnsi="Courier New"/>
          <w:b w:val="0"/>
          <w:sz w:val="16"/>
        </w:rPr>
        <w:tab/>
        <w:tab/>
        <w:tab/>
        <w:tab/>
        <w:t>&lt;m:field&gt;sop.svc_operation_cfs_param&lt;/m:field&gt;</w:t>
        <w:tab/>
        <w:tab/>
        <w:tab/>
        <w:tab/>
      </w:r>
      <w:r>
        <w:br/>
      </w:r>
      <w:r>
        <w:rPr>
          <w:rFonts w:ascii="Courier New" w:hAnsi="Courier New"/>
          <w:b w:val="0"/>
          <w:sz w:val="16"/>
        </w:rPr>
        <w:tab/>
        <w:tab/>
        <w:tab/>
        <w:tab/>
        <w:t>&lt;m:field&gt;sop.label&lt;/m:field&gt;</w:t>
      </w:r>
      <w:r>
        <w:br/>
      </w:r>
      <w:r>
        <w:rPr>
          <w:rFonts w:ascii="Courier New" w:hAnsi="Courier New"/>
          <w:b w:val="0"/>
          <w:sz w:val="16"/>
        </w:rPr>
        <w:tab/>
        <w:tab/>
        <w:tab/>
        <w:tab/>
        <w:t>&lt;m:field&gt;sop.data_type&lt;/m:field&gt;</w:t>
      </w:r>
      <w:r>
        <w:br/>
      </w:r>
      <w:r>
        <w:rPr>
          <w:rFonts w:ascii="Courier New" w:hAnsi="Courier New"/>
          <w:b w:val="0"/>
          <w:sz w:val="16"/>
        </w:rPr>
        <w:tab/>
        <w:tab/>
        <w:tab/>
        <w:tab/>
        <w:t>&lt;m:field&gt;null as data_descriptor&lt;/m:field&gt;</w:t>
      </w:r>
      <w:r>
        <w:br/>
      </w:r>
      <w:r>
        <w:rPr>
          <w:rFonts w:ascii="Courier New" w:hAnsi="Courier New"/>
          <w:b w:val="0"/>
          <w:sz w:val="16"/>
        </w:rPr>
        <w:tab/>
        <w:tab/>
        <w:tab/>
        <w:tab/>
        <w:t>&lt;m:field formatter=#(x)=&gt;((isArray(x) OR isEmpty(x))? x : listToArray(x))#&gt;sop.value_list&lt;/m:field&gt;</w:t>
      </w:r>
      <w:r>
        <w:br/>
      </w:r>
      <w:r>
        <w:rPr>
          <w:rFonts w:ascii="Courier New" w:hAnsi="Courier New"/>
          <w:b w:val="0"/>
          <w:sz w:val="16"/>
        </w:rPr>
        <w:tab/>
        <w:tab/>
        <w:tab/>
        <w:tab/>
        <w:t>&lt;m:field&gt;sop.ref_svc_id&lt;/m:field&gt;</w:t>
      </w:r>
      <w:r>
        <w:br/>
      </w:r>
      <w:r>
        <w:rPr>
          <w:rFonts w:ascii="Courier New" w:hAnsi="Courier New"/>
          <w:b w:val="0"/>
          <w:sz w:val="16"/>
        </w:rPr>
        <w:tab/>
        <w:tab/>
        <w:tab/>
        <w:tab/>
      </w:r>
      <w:r>
        <w:br/>
      </w:r>
      <w:r>
        <w:rPr>
          <w:rFonts w:ascii="Courier New" w:hAnsi="Courier New"/>
          <w:b w:val="0"/>
          <w:sz w:val="16"/>
        </w:rPr>
        <w:tab/>
        <w:tab/>
        <w:tab/>
        <w:tab/>
        <w:t>&lt;m:field&gt;sop.func&lt;/m:field&gt;</w:t>
      </w:r>
      <w:r>
        <w:br/>
      </w:r>
      <w:r>
        <w:rPr>
          <w:rFonts w:ascii="Courier New" w:hAnsi="Courier New"/>
          <w:b w:val="0"/>
          <w:sz w:val="16"/>
        </w:rPr>
        <w:tab/>
        <w:tab/>
        <w:tab/>
        <w:tab/>
        <w:t>&lt;m:field&gt;sop.nested_ref&lt;/m:field&gt;</w:t>
      </w:r>
      <w:r>
        <w:br/>
      </w:r>
      <w:r>
        <w:rPr>
          <w:rFonts w:ascii="Courier New" w:hAnsi="Courier New"/>
          <w:b w:val="0"/>
          <w:sz w:val="16"/>
        </w:rPr>
        <w:tab/>
        <w:tab/>
        <w:tab/>
        <w:tab/>
        <w:t>&lt;m:field&gt;sop.state_path&lt;/m:field&gt;</w:t>
      </w:r>
      <w:r>
        <w:br/>
      </w:r>
      <w:r>
        <w:rPr>
          <w:rFonts w:ascii="Courier New" w:hAnsi="Courier New"/>
          <w:b w:val="0"/>
          <w:sz w:val="16"/>
        </w:rPr>
        <w:tab/>
        <w:tab/>
        <w:tab/>
        <w:tab/>
        <w:t>&lt;m:field&gt;sop.expression&lt;/m:field&gt;</w:t>
      </w:r>
      <w:r>
        <w:br/>
      </w:r>
      <w:r>
        <w:rPr>
          <w:rFonts w:ascii="Courier New" w:hAnsi="Courier New"/>
          <w:b w:val="0"/>
          <w:sz w:val="16"/>
        </w:rPr>
        <w:tab/>
        <w:tab/>
        <w:tab/>
        <w:tab/>
        <w:t>&lt;m:field&gt;sop.depends_on_cfs_params&lt;/m:field&gt;</w:t>
      </w:r>
      <w:r>
        <w:br/>
      </w:r>
      <w:r>
        <w:rPr>
          <w:rFonts w:ascii="Courier New" w:hAnsi="Courier New"/>
          <w:b w:val="0"/>
          <w:sz w:val="16"/>
        </w:rPr>
        <w:tab/>
        <w:tab/>
        <w:tab/>
        <w:tab/>
      </w:r>
      <w:r>
        <w:br/>
      </w:r>
      <w:r>
        <w:rPr>
          <w:rFonts w:ascii="Courier New" w:hAnsi="Courier New"/>
          <w:b w:val="0"/>
          <w:sz w:val="16"/>
        </w:rPr>
        <w:tab/>
        <w:tab/>
        <w:tab/>
        <w:tab/>
        <w:t>&lt;m:field formatter=#request.castToBool#&gt;sop.is_required&lt;/m:field&gt;</w:t>
      </w:r>
      <w:r>
        <w:br/>
      </w:r>
      <w:r>
        <w:rPr>
          <w:rFonts w:ascii="Courier New" w:hAnsi="Courier New"/>
          <w:b w:val="0"/>
          <w:sz w:val="16"/>
        </w:rPr>
        <w:tab/>
        <w:tab/>
        <w:tab/>
        <w:tab/>
        <w:t>&lt;m:field&gt;sop.default_value&lt;/m:field&gt;</w:t>
      </w:r>
      <w:r>
        <w:br/>
      </w:r>
      <w:r>
        <w:rPr>
          <w:rFonts w:ascii="Courier New" w:hAnsi="Courier New"/>
          <w:b w:val="0"/>
          <w:sz w:val="16"/>
        </w:rPr>
        <w:tab/>
        <w:tab/>
        <w:tab/>
        <w:tab/>
        <w:t>&lt;m:field&gt;sop.regex&lt;/m:field&gt;</w:t>
      </w:r>
      <w:r>
        <w:br/>
      </w:r>
      <w:r>
        <w:rPr>
          <w:rFonts w:ascii="Courier New" w:hAnsi="Courier New"/>
          <w:b w:val="0"/>
          <w:sz w:val="16"/>
        </w:rPr>
        <w:tab/>
        <w:tab/>
        <w:tab/>
        <w:tab/>
        <w:t>&lt;m:field&gt;sop.unique_scope&lt;/m:field&gt;</w:t>
      </w:r>
      <w:r>
        <w:br/>
      </w:r>
      <w:r>
        <w:rPr>
          <w:rFonts w:ascii="Courier New" w:hAnsi="Courier New"/>
          <w:b w:val="0"/>
          <w:sz w:val="16"/>
        </w:rPr>
        <w:tab/>
        <w:tab/>
        <w:tab/>
        <w:tab/>
        <w:t>&lt;m:field&gt;sop.maxlength&lt;/m:field&gt;</w:t>
      </w:r>
      <w:r>
        <w:br/>
      </w:r>
      <w:r>
        <w:rPr>
          <w:rFonts w:ascii="Courier New" w:hAnsi="Courier New"/>
          <w:b w:val="0"/>
          <w:sz w:val="16"/>
        </w:rPr>
        <w:tab/>
        <w:tab/>
        <w:tab/>
        <w:tab/>
        <w:t>&lt;m:field&gt;sop.minlength&lt;/m:field&gt;</w:t>
        <w:tab/>
        <w:tab/>
        <w:tab/>
        <w:tab/>
      </w:r>
      <w:r>
        <w:br/>
      </w:r>
      <w:r>
        <w:rPr>
          <w:rFonts w:ascii="Courier New" w:hAnsi="Courier New"/>
          <w:b w:val="0"/>
          <w:sz w:val="16"/>
        </w:rPr>
        <w:tab/>
        <w:tab/>
        <w:tab/>
        <w:tab/>
        <w:t>&lt;m:field&gt;sop.maxvalue&lt;/m:field&gt;</w:t>
      </w:r>
      <w:r>
        <w:br/>
      </w:r>
      <w:r>
        <w:rPr>
          <w:rFonts w:ascii="Courier New" w:hAnsi="Courier New"/>
          <w:b w:val="0"/>
          <w:sz w:val="16"/>
        </w:rPr>
        <w:tab/>
        <w:tab/>
        <w:tab/>
        <w:tab/>
        <w:t>&lt;m:field&gt;sop.minvalue&lt;/m:field&gt;</w:t>
      </w:r>
      <w:r>
        <w:br/>
      </w:r>
      <w:r>
        <w:rPr>
          <w:rFonts w:ascii="Courier New" w:hAnsi="Courier New"/>
          <w:b w:val="0"/>
          <w:sz w:val="16"/>
        </w:rPr>
        <w:tab/>
        <w:tab/>
        <w:tab/>
        <w:tab/>
        <w:t>&lt;m:field&gt;sop.descr&lt;/m:field&gt;</w:t>
      </w:r>
      <w:r>
        <w:br/>
      </w:r>
      <w:r>
        <w:rPr>
          <w:rFonts w:ascii="Courier New" w:hAnsi="Courier New"/>
          <w:b w:val="0"/>
          <w:sz w:val="16"/>
        </w:rPr>
        <w:tab/>
        <w:tab/>
        <w:tab/>
        <w:tab/>
        <w:t>&lt;m:field&gt;sop.man&lt;/m:field&gt;</w:t>
      </w:r>
      <w:r>
        <w:br/>
      </w:r>
      <w:r>
        <w:rPr>
          <w:rFonts w:ascii="Courier New" w:hAnsi="Courier New"/>
          <w:b w:val="0"/>
          <w:sz w:val="16"/>
        </w:rPr>
        <w:tab/>
        <w:tab/>
        <w:tab/>
        <w:tab/>
        <w:t>&lt;m:field&gt;sop.sort&lt;/m:field&gt;</w:t>
      </w:r>
      <w:r>
        <w:br/>
      </w:r>
      <w:r>
        <w:rPr>
          <w:rFonts w:ascii="Courier New" w:hAnsi="Courier New"/>
          <w:b w:val="0"/>
          <w:sz w:val="16"/>
        </w:rPr>
        <w:tab/>
        <w:tab/>
        <w:tab/>
        <w:tab/>
        <w:t>&lt;m:field&gt;iop.note&lt;/m:field&gt;</w:t>
        <w:tab/>
        <w:tab/>
        <w:tab/>
        <w:tab/>
      </w:r>
      <w:r>
        <w:br/>
      </w:r>
      <w:r>
        <w:rPr>
          <w:rFonts w:ascii="Courier New" w:hAnsi="Courier New"/>
          <w:b w:val="0"/>
          <w:sz w:val="16"/>
        </w:rPr>
        <w:tab/>
        <w:tab/>
        <w:tab/>
        <w:tab/>
        <w:t>&lt;m:field&gt;sop.config::text as config&lt;/m:field&gt;</w:t>
      </w:r>
      <w:r>
        <w:br/>
      </w:r>
      <w:r>
        <w:rPr>
          <w:rFonts w:ascii="Courier New" w:hAnsi="Courier New"/>
          <w:b w:val="0"/>
          <w:sz w:val="16"/>
        </w:rPr>
        <w:tab/>
        <w:tab/>
        <w:tab/>
        <w:tab/>
        <w:t>&lt;m:field&gt;null as nested_ref_data&lt;/m:field&gt;</w:t>
      </w:r>
      <w:r>
        <w:br/>
      </w:r>
      <w:r>
        <w:rPr>
          <w:rFonts w:ascii="Courier New" w:hAnsi="Courier New"/>
          <w:b w:val="0"/>
          <w:sz w:val="16"/>
        </w:rPr>
        <w:tab/>
        <w:tab/>
        <w:tab/>
        <w:tab/>
        <w:t>&lt;m:field formatter=#request.castToBool#&gt;sop.is_sensitive&lt;/m:field&gt;</w:t>
      </w:r>
      <w:r>
        <w:br/>
      </w:r>
      <w:r>
        <w:rPr>
          <w:rFonts w:ascii="Courier New" w:hAnsi="Courier New"/>
          <w:b w:val="0"/>
          <w:sz w:val="16"/>
        </w:rPr>
        <w:tab/>
        <w:tab/>
        <w:tab/>
        <w:t>&lt;/m:field_set&gt;</w:t>
      </w:r>
      <w:r>
        <w:br/>
      </w:r>
      <w:r>
        <w:rPr>
          <w:rFonts w:ascii="Courier New" w:hAnsi="Courier New"/>
          <w:b w:val="0"/>
          <w:sz w:val="16"/>
        </w:rPr>
        <w:tab/>
        <w:tab/>
        <w:tab/>
        <w:t>from svc_operation_cfs_param sop</w:t>
      </w:r>
      <w:r>
        <w:br/>
      </w:r>
      <w:r>
        <w:rPr>
          <w:rFonts w:ascii="Courier New" w:hAnsi="Courier New"/>
          <w:b w:val="0"/>
          <w:sz w:val="16"/>
        </w:rPr>
        <w:tab/>
        <w:tab/>
        <w:tab/>
        <w:t xml:space="preserve">left outer join instance_operation_cfs_param iop </w:t>
      </w:r>
      <w:r>
        <w:br/>
      </w:r>
      <w:r>
        <w:rPr>
          <w:rFonts w:ascii="Courier New" w:hAnsi="Courier New"/>
          <w:b w:val="0"/>
          <w:sz w:val="16"/>
        </w:rPr>
        <w:tab/>
        <w:tab/>
        <w:tab/>
        <w:t xml:space="preserve">on (sop.svc_operation_cfs_param_id=iop.svc_operation_cfs_param_id </w:t>
      </w:r>
      <w:r>
        <w:br/>
      </w:r>
      <w:r>
        <w:rPr>
          <w:rFonts w:ascii="Courier New" w:hAnsi="Courier New"/>
          <w:b w:val="0"/>
          <w:sz w:val="16"/>
        </w:rPr>
        <w:tab/>
        <w:tab/>
        <w:tab/>
        <w:tab/>
        <w:t xml:space="preserve">AND iop.instance_operation_uid = &lt;cfqueryparam cfsqltype="cf_sql_other" </w:t>
      </w:r>
      <w:r>
        <w:br/>
      </w:r>
      <w:r>
        <w:rPr>
          <w:rFonts w:ascii="Courier New" w:hAnsi="Courier New"/>
          <w:b w:val="0"/>
          <w:sz w:val="16"/>
        </w:rPr>
        <w:tab/>
        <w:tab/>
        <w:tab/>
        <w:tab/>
        <w:tab/>
        <w:t xml:space="preserve">value="#local.qInstanceOperation.instance_operation_uid#" </w:t>
      </w:r>
      <w:r>
        <w:br/>
      </w:r>
      <w:r>
        <w:rPr>
          <w:rFonts w:ascii="Courier New" w:hAnsi="Courier New"/>
          <w:b w:val="0"/>
          <w:sz w:val="16"/>
        </w:rPr>
        <w:tab/>
        <w:tab/>
        <w:tab/>
        <w:tab/>
        <w:tab/>
        <w:t>null=#!isValid('guid',local.qInstanceOperation.instance_operation_uid)#/&gt;</w:t>
      </w:r>
      <w:r>
        <w:br/>
      </w:r>
      <w:r>
        <w:rPr>
          <w:rFonts w:ascii="Courier New" w:hAnsi="Courier New"/>
          <w:b w:val="0"/>
          <w:sz w:val="16"/>
        </w:rPr>
        <w:tab/>
        <w:tab/>
        <w:tab/>
        <w:tab/>
        <w:t>)</w:t>
      </w:r>
      <w:r>
        <w:br/>
      </w:r>
      <w:r>
        <w:rPr>
          <w:rFonts w:ascii="Courier New" w:hAnsi="Courier New"/>
          <w:b w:val="0"/>
          <w:sz w:val="16"/>
        </w:rPr>
        <w:tab/>
        <w:tab/>
        <w:tab/>
        <w:t xml:space="preserve">where sop.svc_operation_id = &lt;cfqueryparam cfsqltype="cf_sql_integer" </w:t>
      </w:r>
      <w:r>
        <w:br/>
      </w:r>
      <w:r>
        <w:rPr>
          <w:rFonts w:ascii="Courier New" w:hAnsi="Courier New"/>
          <w:b w:val="0"/>
          <w:sz w:val="16"/>
        </w:rPr>
        <w:tab/>
        <w:tab/>
        <w:tab/>
        <w:tab/>
        <w:tab/>
        <w:t xml:space="preserve">value=#local.qInstanceOperation.svc_operation_id# </w:t>
      </w:r>
      <w:r>
        <w:br/>
      </w:r>
      <w:r>
        <w:rPr>
          <w:rFonts w:ascii="Courier New" w:hAnsi="Courier New"/>
          <w:b w:val="0"/>
          <w:sz w:val="16"/>
        </w:rPr>
        <w:tab/>
        <w:tab/>
        <w:tab/>
        <w:tab/>
        <w:tab/>
        <w:t>null=#!isValid('integer',local.qInstanceOperation.svc_operation_id)#/&gt;</w:t>
      </w:r>
      <w:r>
        <w:br/>
      </w:r>
      <w:r>
        <w:rPr>
          <w:rFonts w:ascii="Courier New" w:hAnsi="Courier New"/>
          <w:b w:val="0"/>
          <w:sz w:val="16"/>
        </w:rPr>
        <w:tab/>
        <w:tab/>
        <w:tab/>
        <w:t>order by sop.sort, sop.svc_operation_cfs_param_id</w:t>
      </w:r>
      <w:r>
        <w:br/>
      </w:r>
      <w:r>
        <w:rPr>
          <w:rFonts w:ascii="Courier New" w:hAnsi="Courier New"/>
          <w:b w:val="0"/>
          <w:sz w:val="16"/>
        </w:rPr>
        <w:tab/>
        <w:tab/>
        <w:t xml:space="preserve">&lt;/cfquery&gt; </w:t>
        <w:tab/>
        <w:tab/>
      </w:r>
      <w:r>
        <w:br/>
      </w:r>
      <w:r>
        <w:rPr>
          <w:rFonts w:ascii="Courier New" w:hAnsi="Courier New"/>
          <w:b w:val="0"/>
          <w:sz w:val="16"/>
        </w:rPr>
        <w:tab/>
        <w:tab/>
      </w:r>
      <w:r>
        <w:br/>
      </w:r>
      <w:r>
        <w:rPr>
          <w:rFonts w:ascii="Courier New" w:hAnsi="Courier New"/>
          <w:b w:val="0"/>
          <w:sz w:val="16"/>
        </w:rPr>
        <w:tab/>
        <w:tab/>
        <w:t>&lt;cfloop query="local.qCfsParam"&gt;</w:t>
      </w:r>
      <w:r>
        <w:br/>
      </w:r>
      <w:r>
        <w:rPr>
          <w:rFonts w:ascii="Courier New" w:hAnsi="Courier New"/>
          <w:b w:val="0"/>
          <w:sz w:val="16"/>
        </w:rPr>
        <w:tab/>
        <w:tab/>
        <w:tab/>
        <w:t>&lt;cfif len(func)&gt;</w:t>
      </w:r>
      <w:r>
        <w:br/>
      </w:r>
      <w:r>
        <w:rPr>
          <w:rFonts w:ascii="Courier New" w:hAnsi="Courier New"/>
          <w:b w:val="0"/>
          <w:sz w:val="16"/>
        </w:rPr>
        <w:tab/>
        <w:tab/>
        <w:tab/>
        <w:tab/>
        <w:t>&lt;cfset var args = {</w:t>
      </w:r>
      <w:r>
        <w:br/>
      </w:r>
      <w:r>
        <w:rPr>
          <w:rFonts w:ascii="Courier New" w:hAnsi="Courier New"/>
          <w:b w:val="0"/>
          <w:sz w:val="16"/>
        </w:rPr>
        <w:tab/>
        <w:tab/>
        <w:tab/>
        <w:tab/>
        <w:tab/>
        <w:t xml:space="preserve">"functionName":"#func#", </w:t>
      </w:r>
      <w:r>
        <w:br/>
      </w:r>
      <w:r>
        <w:rPr>
          <w:rFonts w:ascii="Courier New" w:hAnsi="Courier New"/>
          <w:b w:val="0"/>
          <w:sz w:val="16"/>
        </w:rPr>
        <w:tab/>
        <w:tab/>
        <w:tab/>
        <w:tab/>
        <w:tab/>
        <w:t xml:space="preserve">"svcId":#local.qInstanceOperation.service_id#, </w:t>
      </w:r>
      <w:r>
        <w:br/>
      </w:r>
      <w:r>
        <w:rPr>
          <w:rFonts w:ascii="Courier New" w:hAnsi="Courier New"/>
          <w:b w:val="0"/>
          <w:sz w:val="16"/>
        </w:rPr>
        <w:tab/>
        <w:tab/>
        <w:tab/>
        <w:tab/>
        <w:tab/>
        <w:t>"contractId":#arguments.contractId#</w:t>
      </w:r>
      <w:r>
        <w:br/>
      </w:r>
      <w:r>
        <w:rPr>
          <w:rFonts w:ascii="Courier New" w:hAnsi="Courier New"/>
          <w:b w:val="0"/>
          <w:sz w:val="16"/>
        </w:rPr>
        <w:tab/>
        <w:tab/>
        <w:tab/>
        <w:tab/>
        <w:t>}/&gt;</w:t>
      </w:r>
      <w:r>
        <w:br/>
      </w:r>
      <w:r>
        <w:rPr>
          <w:rFonts w:ascii="Courier New" w:hAnsi="Courier New"/>
          <w:b w:val="0"/>
          <w:sz w:val="16"/>
        </w:rPr>
        <w:tab/>
        <w:tab/>
        <w:tab/>
        <w:tab/>
        <w:t>&lt;cfinvoke component="instance_operation_cfs_param" method="generateValueList" argumentCollection=#args# returnVariable="local.qCfsParam.value_list"/&gt;</w:t>
      </w:r>
      <w:r>
        <w:br/>
      </w:r>
      <w:r>
        <w:rPr>
          <w:rFonts w:ascii="Courier New" w:hAnsi="Courier New"/>
          <w:b w:val="0"/>
          <w:sz w:val="16"/>
        </w:rPr>
        <w:tab/>
        <w:tab/>
        <w:tab/>
        <w:tab/>
        <w:t>&lt;cfif len(trim(local.qCfsParam.value_list)) AND listLen(local.qCfsParam.value_list) EQ 1&gt;</w:t>
      </w:r>
      <w:r>
        <w:br/>
      </w:r>
      <w:r>
        <w:rPr>
          <w:rFonts w:ascii="Courier New" w:hAnsi="Courier New"/>
          <w:b w:val="0"/>
          <w:sz w:val="16"/>
        </w:rPr>
        <w:tab/>
        <w:tab/>
        <w:tab/>
        <w:tab/>
        <w:tab/>
        <w:t>&lt;cfset local.qCfsParam.default_value=local.qCfsParam.value_list/&gt;</w:t>
      </w:r>
      <w:r>
        <w:br/>
      </w:r>
      <w:r>
        <w:rPr>
          <w:rFonts w:ascii="Courier New" w:hAnsi="Courier New"/>
          <w:b w:val="0"/>
          <w:sz w:val="16"/>
        </w:rPr>
        <w:tab/>
        <w:tab/>
        <w:tab/>
        <w:tab/>
        <w:t>&lt;/cfif&gt;</w:t>
      </w:r>
      <w:r>
        <w:br/>
      </w:r>
      <w:r>
        <w:rPr>
          <w:rFonts w:ascii="Courier New" w:hAnsi="Courier New"/>
          <w:b w:val="0"/>
          <w:sz w:val="16"/>
        </w:rPr>
        <w:tab/>
        <w:tab/>
        <w:tab/>
        <w:t>&lt;cfelseif len(local.qCfsParam.nested_ref)&gt;</w:t>
      </w:r>
      <w:r>
        <w:br/>
      </w:r>
      <w:r>
        <w:rPr>
          <w:rFonts w:ascii="Courier New" w:hAnsi="Courier New"/>
          <w:b w:val="0"/>
          <w:sz w:val="16"/>
        </w:rPr>
        <w:tab/>
        <w:tab/>
        <w:tab/>
        <w:tab/>
        <w:t>&lt;cfset var args = {</w:t>
      </w:r>
      <w:r>
        <w:br/>
      </w:r>
      <w:r>
        <w:rPr>
          <w:rFonts w:ascii="Courier New" w:hAnsi="Courier New"/>
          <w:b w:val="0"/>
          <w:sz w:val="16"/>
        </w:rPr>
        <w:tab/>
        <w:tab/>
        <w:tab/>
        <w:tab/>
        <w:tab/>
        <w:t xml:space="preserve">"functionName":"#local.qCfsParam.nested_ref#", </w:t>
      </w:r>
      <w:r>
        <w:br/>
      </w:r>
      <w:r>
        <w:rPr>
          <w:rFonts w:ascii="Courier New" w:hAnsi="Courier New"/>
          <w:b w:val="0"/>
          <w:sz w:val="16"/>
        </w:rPr>
        <w:tab/>
        <w:tab/>
        <w:tab/>
        <w:tab/>
        <w:tab/>
        <w:t>"config":"#local.qCfsParam.config#"</w:t>
      </w:r>
      <w:r>
        <w:br/>
      </w:r>
      <w:r>
        <w:rPr>
          <w:rFonts w:ascii="Courier New" w:hAnsi="Courier New"/>
          <w:b w:val="0"/>
          <w:sz w:val="16"/>
        </w:rPr>
        <w:tab/>
        <w:tab/>
        <w:tab/>
        <w:tab/>
        <w:t>}/&gt;</w:t>
      </w:r>
      <w:r>
        <w:br/>
      </w:r>
      <w:r>
        <w:rPr>
          <w:rFonts w:ascii="Courier New" w:hAnsi="Courier New"/>
          <w:b w:val="0"/>
          <w:sz w:val="16"/>
        </w:rPr>
        <w:tab/>
        <w:tab/>
        <w:tab/>
        <w:tab/>
        <w:t>&lt;cfinvoke component="instance_operation_cfs_param" method="generateClosure" argumentCollection=#args# returnVariable="local.fNestedRef"/&gt;</w:t>
      </w:r>
      <w:r>
        <w:br/>
      </w:r>
      <w:r>
        <w:rPr>
          <w:rFonts w:ascii="Courier New" w:hAnsi="Courier New"/>
          <w:b w:val="0"/>
          <w:sz w:val="16"/>
        </w:rPr>
        <w:tab/>
        <w:tab/>
        <w:tab/>
        <w:tab/>
        <w:t>&lt;cfset local.qCfsParam.nested_ref_data = local.fNestedRef() /&gt;</w:t>
      </w:r>
      <w:r>
        <w:br/>
      </w:r>
      <w:r>
        <w:rPr>
          <w:rFonts w:ascii="Courier New" w:hAnsi="Courier New"/>
          <w:b w:val="0"/>
          <w:sz w:val="16"/>
        </w:rPr>
        <w:tab/>
        <w:tab/>
        <w:tab/>
        <w:t>&lt;cfelseif len(local.qCfsParam.state_path) AND isStruct(currentState)&gt;</w:t>
      </w:r>
      <w:r>
        <w:br/>
      </w:r>
      <w:r>
        <w:rPr>
          <w:rFonts w:ascii="Courier New" w:hAnsi="Courier New"/>
          <w:b w:val="0"/>
          <w:sz w:val="16"/>
        </w:rPr>
        <w:tab/>
        <w:tab/>
        <w:tab/>
        <w:tab/>
        <w:t>&lt;cfset var args = {</w:t>
      </w:r>
      <w:r>
        <w:br/>
      </w:r>
      <w:r>
        <w:rPr>
          <w:rFonts w:ascii="Courier New" w:hAnsi="Courier New"/>
          <w:b w:val="0"/>
          <w:sz w:val="16"/>
        </w:rPr>
        <w:tab/>
        <w:tab/>
        <w:tab/>
        <w:tab/>
        <w:tab/>
        <w:t>"state":#currentState#,</w:t>
      </w:r>
      <w:r>
        <w:br/>
      </w:r>
      <w:r>
        <w:rPr>
          <w:rFonts w:ascii="Courier New" w:hAnsi="Courier New"/>
          <w:b w:val="0"/>
          <w:sz w:val="16"/>
        </w:rPr>
        <w:tab/>
        <w:tab/>
        <w:tab/>
        <w:tab/>
        <w:tab/>
        <w:t>"path":"#local.qCfsParam.state_path#"</w:t>
      </w:r>
      <w:r>
        <w:br/>
      </w:r>
      <w:r>
        <w:rPr>
          <w:rFonts w:ascii="Courier New" w:hAnsi="Courier New"/>
          <w:b w:val="0"/>
          <w:sz w:val="16"/>
        </w:rPr>
        <w:tab/>
        <w:tab/>
        <w:tab/>
        <w:tab/>
        <w:t>}/&gt;</w:t>
      </w:r>
      <w:r>
        <w:br/>
      </w:r>
      <w:r>
        <w:rPr>
          <w:rFonts w:ascii="Courier New" w:hAnsi="Courier New"/>
          <w:b w:val="0"/>
          <w:sz w:val="16"/>
        </w:rPr>
        <w:tab/>
        <w:tab/>
        <w:tab/>
        <w:tab/>
        <w:t xml:space="preserve">&lt;cfinvoke component="instance_operation_cfs_param" </w:t>
      </w:r>
      <w:r>
        <w:br/>
      </w:r>
      <w:r>
        <w:rPr>
          <w:rFonts w:ascii="Courier New" w:hAnsi="Courier New"/>
          <w:b w:val="0"/>
          <w:sz w:val="16"/>
        </w:rPr>
        <w:tab/>
        <w:tab/>
        <w:tab/>
        <w:tab/>
        <w:tab/>
        <w:t xml:space="preserve">method="getListFromState" </w:t>
      </w:r>
      <w:r>
        <w:br/>
      </w:r>
      <w:r>
        <w:rPr>
          <w:rFonts w:ascii="Courier New" w:hAnsi="Courier New"/>
          <w:b w:val="0"/>
          <w:sz w:val="16"/>
        </w:rPr>
        <w:tab/>
        <w:tab/>
        <w:tab/>
        <w:tab/>
        <w:tab/>
        <w:t>argumentCollection=#args#</w:t>
      </w:r>
      <w:r>
        <w:br/>
      </w:r>
      <w:r>
        <w:rPr>
          <w:rFonts w:ascii="Courier New" w:hAnsi="Courier New"/>
          <w:b w:val="0"/>
          <w:sz w:val="16"/>
        </w:rPr>
        <w:tab/>
        <w:tab/>
        <w:tab/>
        <w:tab/>
        <w:tab/>
        <w:t>returnVariable="local.qCfsParam.value_list"</w:t>
      </w:r>
      <w:r>
        <w:br/>
      </w:r>
      <w:r>
        <w:rPr>
          <w:rFonts w:ascii="Courier New" w:hAnsi="Courier New"/>
          <w:b w:val="0"/>
          <w:sz w:val="16"/>
        </w:rPr>
        <w:tab/>
        <w:tab/>
        <w:tab/>
        <w:tab/>
        <w:t xml:space="preserve">/&gt; </w:t>
      </w:r>
      <w:r>
        <w:br/>
      </w:r>
      <w:r>
        <w:rPr>
          <w:rFonts w:ascii="Courier New" w:hAnsi="Courier New"/>
          <w:b w:val="0"/>
          <w:sz w:val="16"/>
        </w:rPr>
        <w:tab/>
        <w:tab/>
        <w:tab/>
        <w:t>&lt;cfelseif len(local.qCfsParam.expression) AND len(local.qCfsParam.instance_operation_cfs_param_uid)&gt;</w:t>
      </w:r>
      <w:r>
        <w:br/>
      </w:r>
      <w:r>
        <w:rPr>
          <w:rFonts w:ascii="Courier New" w:hAnsi="Courier New"/>
          <w:b w:val="0"/>
          <w:sz w:val="16"/>
        </w:rPr>
        <w:tab/>
        <w:tab/>
        <w:tab/>
        <w:tab/>
        <w:t>&lt;cfset local.qCfsParam.value_list = createObject("component","lib.expression_parser")</w:t>
      </w:r>
      <w:r>
        <w:br/>
      </w:r>
      <w:r>
        <w:rPr>
          <w:rFonts w:ascii="Courier New" w:hAnsi="Courier New"/>
          <w:b w:val="0"/>
          <w:sz w:val="16"/>
        </w:rPr>
        <w:tab/>
        <w:tab/>
        <w:tab/>
        <w:tab/>
        <w:t>.eval(</w:t>
      </w:r>
      <w:r>
        <w:br/>
      </w:r>
      <w:r>
        <w:rPr>
          <w:rFonts w:ascii="Courier New" w:hAnsi="Courier New"/>
          <w:b w:val="0"/>
          <w:sz w:val="16"/>
        </w:rPr>
        <w:tab/>
        <w:tab/>
        <w:tab/>
        <w:tab/>
        <w:tab/>
        <w:t>local.qCfsParam.expression,</w:t>
      </w:r>
      <w:r>
        <w:br/>
      </w:r>
      <w:r>
        <w:rPr>
          <w:rFonts w:ascii="Courier New" w:hAnsi="Courier New"/>
          <w:b w:val="0"/>
          <w:sz w:val="16"/>
        </w:rPr>
        <w:tab/>
        <w:tab/>
        <w:tab/>
        <w:tab/>
        <w:tab/>
        <w:t>{/*context*/</w:t>
      </w:r>
      <w:r>
        <w:br/>
      </w:r>
      <w:r>
        <w:rPr>
          <w:rFonts w:ascii="Courier New" w:hAnsi="Courier New"/>
          <w:b w:val="0"/>
          <w:sz w:val="16"/>
        </w:rPr>
        <w:tab/>
        <w:tab/>
        <w:tab/>
        <w:tab/>
        <w:tab/>
        <w:tab/>
        <w:t>component:"resources.instance_operation_cfs_param",</w:t>
      </w:r>
      <w:r>
        <w:br/>
      </w:r>
      <w:r>
        <w:rPr>
          <w:rFonts w:ascii="Courier New" w:hAnsi="Courier New"/>
          <w:b w:val="0"/>
          <w:sz w:val="16"/>
        </w:rPr>
        <w:tab/>
        <w:tab/>
        <w:tab/>
        <w:tab/>
        <w:tab/>
        <w:tab/>
        <w:t>keys:{"instanceOperationCfsParamUid"=#local.qCfsParam.instance_operation_cfs_param_uid#},</w:t>
      </w:r>
      <w:r>
        <w:br/>
      </w:r>
      <w:r>
        <w:rPr>
          <w:rFonts w:ascii="Courier New" w:hAnsi="Courier New"/>
          <w:b w:val="0"/>
          <w:sz w:val="16"/>
        </w:rPr>
        <w:tab/>
        <w:tab/>
        <w:tab/>
        <w:tab/>
        <w:tab/>
        <w:tab/>
        <w:t>params:{}</w:t>
      </w:r>
      <w:r>
        <w:br/>
      </w:r>
      <w:r>
        <w:rPr>
          <w:rFonts w:ascii="Courier New" w:hAnsi="Courier New"/>
          <w:b w:val="0"/>
          <w:sz w:val="16"/>
        </w:rPr>
        <w:tab/>
        <w:tab/>
        <w:tab/>
        <w:tab/>
        <w:tab/>
        <w:t>}</w:t>
      </w:r>
      <w:r>
        <w:br/>
      </w:r>
      <w:r>
        <w:rPr>
          <w:rFonts w:ascii="Courier New" w:hAnsi="Courier New"/>
          <w:b w:val="0"/>
          <w:sz w:val="16"/>
        </w:rPr>
        <w:tab/>
        <w:tab/>
        <w:tab/>
        <w:tab/>
        <w:t>)</w:t>
      </w:r>
      <w:r>
        <w:br/>
      </w:r>
      <w:r>
        <w:rPr>
          <w:rFonts w:ascii="Courier New" w:hAnsi="Courier New"/>
          <w:b w:val="0"/>
          <w:sz w:val="16"/>
        </w:rPr>
        <w:tab/>
        <w:tab/>
        <w:tab/>
        <w:t>/&gt;</w:t>
      </w:r>
      <w:r>
        <w:br/>
      </w:r>
      <w:r>
        <w:rPr>
          <w:rFonts w:ascii="Courier New" w:hAnsi="Courier New"/>
          <w:b w:val="0"/>
          <w:sz w:val="16"/>
        </w:rPr>
        <w:tab/>
        <w:tab/>
        <w:tab/>
        <w:t>&lt;/cfif&gt;</w:t>
      </w:r>
      <w:r>
        <w:br/>
      </w:r>
      <w:r>
        <w:rPr>
          <w:rFonts w:ascii="Courier New" w:hAnsi="Courier New"/>
          <w:b w:val="0"/>
          <w:sz w:val="16"/>
        </w:rPr>
      </w:r>
      <w:r>
        <w:br/>
      </w:r>
      <w:r>
        <w:rPr>
          <w:rFonts w:ascii="Courier New" w:hAnsi="Courier New"/>
          <w:b w:val="0"/>
          <w:sz w:val="16"/>
        </w:rPr>
        <w:tab/>
        <w:tab/>
        <w:tab/>
        <w:t xml:space="preserve">&lt;cfif (len(local.qCfsParam.func) OR len(local.qCfsParam.expression) OR len(local.qCfsParam.state_path) OR len(local.qCfsParam.nested_ref)) </w:t>
      </w:r>
      <w:r>
        <w:br/>
      </w:r>
      <w:r>
        <w:rPr>
          <w:rFonts w:ascii="Courier New" w:hAnsi="Courier New"/>
          <w:b w:val="0"/>
          <w:sz w:val="16"/>
        </w:rPr>
        <w:tab/>
        <w:tab/>
        <w:tab/>
        <w:tab/>
        <w:t>AND len(local.qCfsParam.value_list) EQ 0&gt;</w:t>
        <w:tab/>
        <w:tab/>
        <w:tab/>
        <w:tab/>
      </w:r>
      <w:r>
        <w:br/>
      </w:r>
      <w:r>
        <w:rPr>
          <w:rFonts w:ascii="Courier New" w:hAnsi="Courier New"/>
          <w:b w:val="0"/>
          <w:sz w:val="16"/>
        </w:rPr>
        <w:tab/>
        <w:tab/>
        <w:tab/>
        <w:tab/>
        <w:t>&lt;cfset local.qCfsParam.value_list = []/&gt;</w:t>
      </w:r>
      <w:r>
        <w:br/>
      </w:r>
      <w:r>
        <w:rPr>
          <w:rFonts w:ascii="Courier New" w:hAnsi="Courier New"/>
          <w:b w:val="0"/>
          <w:sz w:val="16"/>
        </w:rPr>
        <w:tab/>
        <w:tab/>
        <w:tab/>
        <w:t>&lt;/cfif&gt;</w:t>
      </w:r>
      <w:r>
        <w:br/>
      </w:r>
      <w:r>
        <w:rPr>
          <w:rFonts w:ascii="Courier New" w:hAnsi="Courier New"/>
          <w:b w:val="0"/>
          <w:sz w:val="16"/>
        </w:rPr>
        <w:tab/>
        <w:tab/>
      </w:r>
      <w:r>
        <w:br/>
      </w:r>
      <w:r>
        <w:rPr>
          <w:rFonts w:ascii="Courier New" w:hAnsi="Courier New"/>
          <w:b w:val="0"/>
          <w:sz w:val="16"/>
        </w:rPr>
        <w:tab/>
        <w:tab/>
        <w:tab/>
        <w:t>&lt;cfif data_type EQ "map" OR data_type EQ "map-fixed" OR data_type EQ "array-map-fixed"&gt;</w:t>
      </w:r>
      <w:r>
        <w:br/>
      </w:r>
      <w:r>
        <w:rPr>
          <w:rFonts w:ascii="Courier New" w:hAnsi="Courier New"/>
          <w:b w:val="0"/>
          <w:sz w:val="16"/>
        </w:rPr>
        <w:tab/>
        <w:tab/>
        <w:tab/>
        <w:tab/>
        <w:t>&lt;cfinvoke component="instance_operation_cfs_param" method="processMap" qParam=#local.qCfsParam#/&gt;</w:t>
        <w:tab/>
        <w:tab/>
        <w:tab/>
        <w:tab/>
      </w:r>
      <w:r>
        <w:br/>
      </w:r>
      <w:r>
        <w:rPr>
          <w:rFonts w:ascii="Courier New" w:hAnsi="Courier New"/>
          <w:b w:val="0"/>
          <w:sz w:val="16"/>
        </w:rPr>
        <w:tab/>
        <w:tab/>
        <w:tab/>
        <w:t>&lt;/cfif&gt;</w:t>
      </w:r>
      <w:r>
        <w:br/>
      </w:r>
      <w:r>
        <w:rPr>
          <w:rFonts w:ascii="Courier New" w:hAnsi="Courier New"/>
          <w:b w:val="0"/>
          <w:sz w:val="16"/>
        </w:rPr>
        <w:tab/>
        <w:tab/>
        <w:t>&lt;/cfloop&gt;</w:t>
        <w:tab/>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&lt;cfset "out.queryDurationMs"=getTickCount() - request.startTickCount/&gt;</w:t>
        <w:tab/>
        <w:tab/>
      </w:r>
      <w:r>
        <w:br/>
      </w:r>
      <w:r>
        <w:rPr>
          <w:rFonts w:ascii="Courier New" w:hAnsi="Courier New"/>
          <w:b w:val="0"/>
          <w:sz w:val="16"/>
        </w:rPr>
        <w:tab/>
        <w:tab/>
      </w:r>
      <w:r>
        <w:br/>
      </w:r>
      <w:r>
        <w:rPr>
          <w:rFonts w:ascii="Courier New" w:hAnsi="Courier New"/>
          <w:b w:val="0"/>
          <w:sz w:val="16"/>
        </w:rPr>
        <w:tab/>
        <w:tab/>
        <w:t>&lt;cfset "out.instanceOperation" = this.helper.appendRecord(</w:t>
      </w:r>
      <w:r>
        <w:br/>
      </w:r>
      <w:r>
        <w:rPr>
          <w:rFonts w:ascii="Courier New" w:hAnsi="Courier New"/>
          <w:b w:val="0"/>
          <w:sz w:val="16"/>
        </w:rPr>
        <w:tab/>
        <w:tab/>
        <w:tab/>
        <w:t>structNew("linked"), "", local.titleMap, local.qInstanceOperation, this.helper.snake2camel</w:t>
      </w:r>
      <w:r>
        <w:br/>
      </w:r>
      <w:r>
        <w:rPr>
          <w:rFonts w:ascii="Courier New" w:hAnsi="Courier New"/>
          <w:b w:val="0"/>
          <w:sz w:val="16"/>
        </w:rPr>
        <w:tab/>
        <w:tab/>
        <w:t>)/&gt;</w:t>
        <w:tab/>
      </w:r>
      <w:r>
        <w:br/>
      </w:r>
      <w:r>
        <w:rPr>
          <w:rFonts w:ascii="Courier New" w:hAnsi="Courier New"/>
          <w:b w:val="0"/>
          <w:sz w:val="16"/>
        </w:rPr>
        <w:tab/>
        <w:tab/>
      </w:r>
      <w:r>
        <w:br/>
      </w:r>
      <w:r>
        <w:rPr>
          <w:rFonts w:ascii="Courier New" w:hAnsi="Courier New"/>
          <w:b w:val="0"/>
          <w:sz w:val="16"/>
        </w:rPr>
        <w:tab/>
        <w:tab/>
        <w:t>&lt;cfset "out.instanceOperation.cfsParams"=[]/&gt;</w:t>
      </w:r>
      <w:r>
        <w:br/>
      </w:r>
      <w:r>
        <w:rPr>
          <w:rFonts w:ascii="Courier New" w:hAnsi="Courier New"/>
          <w:b w:val="0"/>
          <w:sz w:val="16"/>
        </w:rPr>
        <w:tab/>
        <w:tab/>
        <w:t>&lt;cfloop query=#local.qCfsParam#&gt;</w:t>
      </w:r>
      <w:r>
        <w:br/>
      </w:r>
      <w:r>
        <w:rPr>
          <w:rFonts w:ascii="Courier New" w:hAnsi="Courier New"/>
          <w:b w:val="0"/>
          <w:sz w:val="16"/>
        </w:rPr>
        <w:tab/>
        <w:tab/>
        <w:tab/>
        <w:t>&lt;cfset arrayAppend(out.instanceOperation.cfsParams, this.helper.appendRecord(structNew("linked"), "", local.cfsParamTitleMap, local.qCfsParam, this.helper.snake2camel))/&gt;</w:t>
      </w:r>
      <w:r>
        <w:br/>
      </w:r>
      <w:r>
        <w:rPr>
          <w:rFonts w:ascii="Courier New" w:hAnsi="Courier New"/>
          <w:b w:val="0"/>
          <w:sz w:val="16"/>
        </w:rPr>
        <w:tab/>
        <w:tab/>
        <w:t>&lt;/cfloop&gt;</w:t>
      </w:r>
      <w:r>
        <w:br/>
      </w:r>
      <w:r>
        <w:rPr>
          <w:rFonts w:ascii="Courier New" w:hAnsi="Courier New"/>
          <w:b w:val="0"/>
          <w:sz w:val="16"/>
        </w:rPr>
        <w:tab/>
        <w:tab/>
        <w:tab/>
        <w:tab/>
      </w:r>
      <w:r>
        <w:br/>
      </w:r>
      <w:r>
        <w:rPr>
          <w:rFonts w:ascii="Courier New" w:hAnsi="Courier New"/>
          <w:b w:val="0"/>
          <w:sz w:val="16"/>
        </w:rPr>
        <w:tab/>
        <w:tab/>
        <w:t>&lt;cfset "out.instanceOperation.stages"=[]/&gt;</w:t>
      </w:r>
      <w:r>
        <w:br/>
      </w:r>
      <w:r>
        <w:rPr>
          <w:rFonts w:ascii="Courier New" w:hAnsi="Courier New"/>
          <w:b w:val="0"/>
          <w:sz w:val="16"/>
        </w:rPr>
        <w:tab/>
        <w:tab/>
        <w:t>&lt;cfloop query=#local.qStage#&gt;</w:t>
      </w:r>
      <w:r>
        <w:br/>
      </w:r>
      <w:r>
        <w:rPr>
          <w:rFonts w:ascii="Courier New" w:hAnsi="Courier New"/>
          <w:b w:val="0"/>
          <w:sz w:val="16"/>
        </w:rPr>
        <w:tab/>
        <w:tab/>
        <w:tab/>
        <w:t>&lt;cfset arrayAppend(out.instanceOperation.stages, this.helper.appendRecord(structNew("linked"), "", local.stageMap, local.qStage, this.helper.snake2camel))/&gt;</w:t>
      </w:r>
      <w:r>
        <w:br/>
      </w:r>
      <w:r>
        <w:rPr>
          <w:rFonts w:ascii="Courier New" w:hAnsi="Courier New"/>
          <w:b w:val="0"/>
          <w:sz w:val="16"/>
        </w:rPr>
        <w:tab/>
        <w:tab/>
        <w:t>&lt;/cfloop&gt;</w:t>
      </w:r>
      <w:r>
        <w:br/>
      </w:r>
      <w:r>
        <w:rPr>
          <w:rFonts w:ascii="Courier New" w:hAnsi="Courier New"/>
          <w:b w:val="0"/>
          <w:sz w:val="16"/>
        </w:rPr>
        <w:tab/>
        <w:tab/>
      </w:r>
      <w:r>
        <w:br/>
      </w:r>
      <w:r>
        <w:rPr>
          <w:rFonts w:ascii="Courier New" w:hAnsi="Courier New"/>
          <w:b w:val="0"/>
          <w:sz w:val="16"/>
        </w:rPr>
        <w:tab/>
        <w:tab/>
        <w:t>&lt;cfset "out.instanceOperation.state"=(local.qState.recordCount GT 0) ? this.helper.appendRecord(structNew("linked"), "", local.stateTitleMap, local.qState, this.helper.snake2camel) : {}/&gt;</w:t>
      </w:r>
      <w:r>
        <w:br/>
      </w:r>
      <w:r>
        <w:rPr>
          <w:rFonts w:ascii="Courier New" w:hAnsi="Courier New"/>
          <w:b w:val="0"/>
          <w:sz w:val="16"/>
        </w:rPr>
        <w:tab/>
        <w:tab/>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&lt;/cffunction&gt;</w:t>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name="validateCfsParams" returntype="string"&gt;</w:t>
      </w:r>
      <w:r>
        <w:br/>
      </w:r>
      <w:r>
        <w:rPr>
          <w:rFonts w:ascii="Courier New" w:hAnsi="Courier New"/>
          <w:b w:val="0"/>
          <w:sz w:val="16"/>
        </w:rPr>
        <w:tab/>
        <w:tab/>
        <w:t>&lt;cfargument name="instanceOperationUid" type="guid" required="true"/&gt;</w:t>
      </w:r>
      <w:r>
        <w:br/>
      </w:r>
      <w:r>
        <w:rPr>
          <w:rFonts w:ascii="Courier New" w:hAnsi="Courier New"/>
          <w:b w:val="0"/>
          <w:sz w:val="16"/>
        </w:rPr>
        <w:tab/>
        <w:tab/>
        <w:t>&lt;cfset var local={}/&gt;</w:t>
      </w:r>
      <w:r>
        <w:br/>
      </w:r>
      <w:r>
        <w:rPr>
          <w:rFonts w:ascii="Courier New" w:hAnsi="Courier New"/>
          <w:b w:val="0"/>
          <w:sz w:val="16"/>
        </w:rPr>
        <w:tab/>
        <w:tab/>
        <w:t>&lt;cfquery name="local.qSvcOperationParam"&gt;</w:t>
      </w:r>
      <w:r>
        <w:br/>
      </w:r>
      <w:r>
        <w:rPr>
          <w:rFonts w:ascii="Courier New" w:hAnsi="Courier New"/>
          <w:b w:val="0"/>
          <w:sz w:val="16"/>
        </w:rPr>
        <w:tab/>
        <w:tab/>
        <w:tab/>
        <w:t xml:space="preserve">select sop.svc_operation_cfs_param_id, sop.svc_operation_cfs_param, sop.unique_scope </w:t>
      </w:r>
      <w:r>
        <w:br/>
      </w:r>
      <w:r>
        <w:rPr>
          <w:rFonts w:ascii="Courier New" w:hAnsi="Courier New"/>
          <w:b w:val="0"/>
          <w:sz w:val="16"/>
        </w:rPr>
        <w:tab/>
        <w:tab/>
        <w:tab/>
        <w:t xml:space="preserve">from svc_operation_cfs_param sop </w:t>
      </w:r>
      <w:r>
        <w:br/>
      </w:r>
      <w:r>
        <w:rPr>
          <w:rFonts w:ascii="Courier New" w:hAnsi="Courier New"/>
          <w:b w:val="0"/>
          <w:sz w:val="16"/>
        </w:rPr>
        <w:tab/>
        <w:tab/>
        <w:tab/>
        <w:t>join instance_operation_cfs_param iop on (sop.svc_operation_cfs_param_id=iop.svc_operation_cfs_param_id)</w:t>
      </w:r>
      <w:r>
        <w:br/>
      </w:r>
      <w:r>
        <w:rPr>
          <w:rFonts w:ascii="Courier New" w:hAnsi="Courier New"/>
          <w:b w:val="0"/>
          <w:sz w:val="16"/>
        </w:rPr>
        <w:tab/>
        <w:tab/>
        <w:tab/>
        <w:t>where iop.instance_operation_uid = &lt;cfqueryparam cfsqltype="CF_SQL_OTHER" value=#arguments.instanceOperationUid#/&gt;</w:t>
      </w:r>
      <w:r>
        <w:br/>
      </w:r>
      <w:r>
        <w:rPr>
          <w:rFonts w:ascii="Courier New" w:hAnsi="Courier New"/>
          <w:b w:val="0"/>
          <w:sz w:val="16"/>
        </w:rPr>
        <w:tab/>
        <w:tab/>
        <w:t>&lt;/cfquery&gt;</w:t>
      </w:r>
      <w:r>
        <w:br/>
      </w:r>
      <w:r>
        <w:rPr>
          <w:rFonts w:ascii="Courier New" w:hAnsi="Courier New"/>
          <w:b w:val="0"/>
          <w:sz w:val="16"/>
        </w:rPr>
        <w:tab/>
        <w:tab/>
        <w:t>&lt;cfquery name="local.qInstance"&gt;</w:t>
      </w:r>
      <w:r>
        <w:br/>
      </w:r>
      <w:r>
        <w:rPr>
          <w:rFonts w:ascii="Courier New" w:hAnsi="Courier New"/>
          <w:b w:val="0"/>
          <w:sz w:val="16"/>
        </w:rPr>
        <w:tab/>
        <w:tab/>
        <w:tab/>
        <w:t>select io.instance_uid</w:t>
      </w:r>
      <w:r>
        <w:br/>
      </w:r>
      <w:r>
        <w:rPr>
          <w:rFonts w:ascii="Courier New" w:hAnsi="Courier New"/>
          <w:b w:val="0"/>
          <w:sz w:val="16"/>
        </w:rPr>
        <w:tab/>
        <w:tab/>
        <w:tab/>
        <w:t>from instance_operation io</w:t>
      </w:r>
      <w:r>
        <w:br/>
      </w:r>
      <w:r>
        <w:rPr>
          <w:rFonts w:ascii="Courier New" w:hAnsi="Courier New"/>
          <w:b w:val="0"/>
          <w:sz w:val="16"/>
        </w:rPr>
        <w:tab/>
        <w:tab/>
        <w:tab/>
        <w:t>join instance_operation_cfs_param iop on (io.instance_operation_uid=iop.instance_operation_uid)</w:t>
      </w:r>
      <w:r>
        <w:br/>
      </w:r>
      <w:r>
        <w:rPr>
          <w:rFonts w:ascii="Courier New" w:hAnsi="Courier New"/>
          <w:b w:val="0"/>
          <w:sz w:val="16"/>
        </w:rPr>
        <w:tab/>
        <w:tab/>
        <w:tab/>
        <w:t>where iop.instance_operation_uid = &lt;cfqueryparam cfsqltype="CF_SQL_OTHER" value=#arguments.instanceOperationUid#/&gt;</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&lt;cfloop query="local.qSvcOperationParam"&gt;</w:t>
      </w:r>
      <w:r>
        <w:br/>
      </w:r>
      <w:r>
        <w:rPr>
          <w:rFonts w:ascii="Courier New" w:hAnsi="Courier New"/>
          <w:b w:val="0"/>
          <w:sz w:val="16"/>
        </w:rPr>
        <w:tab/>
        <w:tab/>
        <w:tab/>
        <w:t>&lt;cfswitch expression=#local.qSvcOperationParam.unique_scope#&gt;</w:t>
      </w:r>
      <w:r>
        <w:br/>
      </w:r>
      <w:r>
        <w:rPr>
          <w:rFonts w:ascii="Courier New" w:hAnsi="Courier New"/>
          <w:b w:val="0"/>
          <w:sz w:val="16"/>
        </w:rPr>
        <w:tab/>
        <w:tab/>
        <w:tab/>
        <w:tab/>
        <w:t>&lt;cfcase value="parent"&gt;</w:t>
      </w:r>
      <w:r>
        <w:br/>
      </w:r>
      <w:r>
        <w:rPr>
          <w:rFonts w:ascii="Courier New" w:hAnsi="Courier New"/>
          <w:b w:val="0"/>
          <w:sz w:val="16"/>
        </w:rPr>
        <w:tab/>
        <w:tab/>
        <w:tab/>
        <w:tab/>
        <w:tab/>
        <w:t>&lt;cfquery name="local.qUnique"&gt;</w:t>
      </w:r>
      <w:r>
        <w:br/>
      </w:r>
      <w:r>
        <w:rPr>
          <w:rFonts w:ascii="Courier New" w:hAnsi="Courier New"/>
          <w:b w:val="0"/>
          <w:sz w:val="16"/>
        </w:rPr>
        <w:tab/>
        <w:tab/>
        <w:tab/>
        <w:tab/>
        <w:tab/>
        <w:tab/>
        <w:t>SELECT p.param_value, sp.svc_operation_cfs_param, re.display_name</w:t>
      </w:r>
      <w:r>
        <w:br/>
      </w:r>
      <w:r>
        <w:rPr>
          <w:rFonts w:ascii="Courier New" w:hAnsi="Courier New"/>
          <w:b w:val="0"/>
          <w:sz w:val="16"/>
        </w:rPr>
        <w:tab/>
        <w:tab/>
        <w:tab/>
        <w:tab/>
        <w:tab/>
        <w:tab/>
        <w:t>FROM instance_operation o</w:t>
      </w:r>
      <w:r>
        <w:br/>
      </w:r>
      <w:r>
        <w:rPr>
          <w:rFonts w:ascii="Courier New" w:hAnsi="Courier New"/>
          <w:b w:val="0"/>
          <w:sz w:val="16"/>
        </w:rPr>
        <w:tab/>
        <w:tab/>
        <w:tab/>
        <w:tab/>
        <w:tab/>
        <w:tab/>
        <w:t>JOIN instance_operation_cfs_param p on (o.instance_operation_uid=p.instance_operation_uid)</w:t>
      </w:r>
      <w:r>
        <w:br/>
      </w:r>
      <w:r>
        <w:rPr>
          <w:rFonts w:ascii="Courier New" w:hAnsi="Courier New"/>
          <w:b w:val="0"/>
          <w:sz w:val="16"/>
        </w:rPr>
        <w:tab/>
        <w:tab/>
        <w:tab/>
        <w:tab/>
        <w:tab/>
        <w:tab/>
        <w:t>join svc_operation_cfs_param sp on (p.svc_operation_cfs_param_id=sp.svc_operation_cfs_param_id)</w:t>
      </w:r>
      <w:r>
        <w:br/>
      </w:r>
      <w:r>
        <w:rPr>
          <w:rFonts w:ascii="Courier New" w:hAnsi="Courier New"/>
          <w:b w:val="0"/>
          <w:sz w:val="16"/>
        </w:rPr>
        <w:tab/>
        <w:tab/>
        <w:tab/>
        <w:tab/>
        <w:tab/>
        <w:tab/>
      </w:r>
      <w:r>
        <w:br/>
      </w:r>
      <w:r>
        <w:rPr>
          <w:rFonts w:ascii="Courier New" w:hAnsi="Courier New"/>
          <w:b w:val="0"/>
          <w:sz w:val="16"/>
        </w:rPr>
        <w:tab/>
        <w:tab/>
        <w:tab/>
        <w:tab/>
        <w:tab/>
        <w:tab/>
        <w:t>JOIN instance_operation_cfs_param p2 on (p.instance_operation_uid=p2.instance_operation_uid)</w:t>
      </w:r>
      <w:r>
        <w:br/>
      </w:r>
      <w:r>
        <w:rPr>
          <w:rFonts w:ascii="Courier New" w:hAnsi="Courier New"/>
          <w:b w:val="0"/>
          <w:sz w:val="16"/>
        </w:rPr>
        <w:tab/>
        <w:tab/>
        <w:tab/>
        <w:tab/>
        <w:tab/>
        <w:tab/>
        <w:t>JOIN instance re on (p2.param_value=re.instance_uid::text)</w:t>
      </w:r>
      <w:r>
        <w:br/>
      </w:r>
      <w:r>
        <w:rPr>
          <w:rFonts w:ascii="Courier New" w:hAnsi="Courier New"/>
          <w:b w:val="0"/>
          <w:sz w:val="16"/>
        </w:rPr>
        <w:tab/>
        <w:tab/>
        <w:tab/>
        <w:tab/>
        <w:tab/>
        <w:tab/>
        <w:t>LEFT OUTER JOIN instance_cfs_param p3 on (re.instance_uid::text=p3.param_value)</w:t>
      </w:r>
      <w:r>
        <w:br/>
      </w:r>
      <w:r>
        <w:rPr>
          <w:rFonts w:ascii="Courier New" w:hAnsi="Courier New"/>
          <w:b w:val="0"/>
          <w:sz w:val="16"/>
        </w:rPr>
        <w:tab/>
        <w:tab/>
        <w:tab/>
        <w:tab/>
        <w:tab/>
        <w:tab/>
        <w:t>LEFT OUTER JOIN instance_cfs_param p4 on (p3.instance_uid=p4.instance_uid AND sp.svc_operation_cfs_param=p4.param)</w:t>
      </w:r>
      <w:r>
        <w:br/>
      </w:r>
      <w:r>
        <w:rPr>
          <w:rFonts w:ascii="Courier New" w:hAnsi="Courier New"/>
          <w:b w:val="0"/>
          <w:sz w:val="16"/>
        </w:rPr>
      </w:r>
      <w:r>
        <w:br/>
      </w:r>
      <w:r>
        <w:rPr>
          <w:rFonts w:ascii="Courier New" w:hAnsi="Courier New"/>
          <w:b w:val="0"/>
          <w:sz w:val="16"/>
        </w:rPr>
        <w:tab/>
        <w:tab/>
        <w:tab/>
        <w:tab/>
        <w:tab/>
        <w:tab/>
        <w:t>WHERE p.param_value=p4.param_value</w:t>
      </w:r>
      <w:r>
        <w:br/>
      </w:r>
      <w:r>
        <w:rPr>
          <w:rFonts w:ascii="Courier New" w:hAnsi="Courier New"/>
          <w:b w:val="0"/>
          <w:sz w:val="16"/>
        </w:rPr>
        <w:tab/>
        <w:tab/>
        <w:tab/>
        <w:tab/>
        <w:tab/>
        <w:tab/>
        <w:t>AND p.instance_operation_uid=&lt;cfqueryparam cfsqltype="cf_sql_other" value=#arguments.instanceOperationUid#/&gt;</w:t>
      </w:r>
      <w:r>
        <w:br/>
      </w:r>
      <w:r>
        <w:rPr>
          <w:rFonts w:ascii="Courier New" w:hAnsi="Courier New"/>
          <w:b w:val="0"/>
          <w:sz w:val="16"/>
        </w:rPr>
        <w:tab/>
        <w:tab/>
        <w:tab/>
        <w:tab/>
        <w:tab/>
        <w:tab/>
        <w:t>AND p.svc_operation_cfs_param_id=&lt;cfqueryparam cfsqltype="cf_sql_integer" value=#local.qSvcOperationParam.svc_operation_cfs_param_id#/&gt;</w:t>
      </w:r>
      <w:r>
        <w:br/>
      </w:r>
      <w:r>
        <w:rPr>
          <w:rFonts w:ascii="Courier New" w:hAnsi="Courier New"/>
          <w:b w:val="0"/>
          <w:sz w:val="16"/>
        </w:rPr>
        <w:tab/>
        <w:tab/>
        <w:tab/>
        <w:tab/>
        <w:tab/>
        <w:tab/>
        <w:t>AND p4.instance_uid &lt;&gt; &lt;cfqueryparam cfsqltype="cf_sql_other" value=#qInstance.instance_uid# null=#!isValid("guid",qInstance.instance_uid)#/&gt;</w:t>
      </w:r>
      <w:r>
        <w:br/>
      </w:r>
      <w:r>
        <w:rPr>
          <w:rFonts w:ascii="Courier New" w:hAnsi="Courier New"/>
          <w:b w:val="0"/>
          <w:sz w:val="16"/>
        </w:rPr>
        <w:tab/>
        <w:tab/>
        <w:tab/>
        <w:tab/>
        <w:tab/>
        <w:tab/>
        <w:t>AND (select cast(st.instance_data-&gt;&gt;'isDeleted' as boolean) from instance_state st where st.instance_uid=p4.instance_uid order by version desc limit 1) IS NOT TRUE</w:t>
      </w:r>
      <w:r>
        <w:br/>
      </w:r>
      <w:r>
        <w:rPr>
          <w:rFonts w:ascii="Courier New" w:hAnsi="Courier New"/>
          <w:b w:val="0"/>
          <w:sz w:val="16"/>
        </w:rPr>
        <w:tab/>
        <w:tab/>
        <w:tab/>
        <w:tab/>
        <w:tab/>
        <w:t>&lt;/cfquery&gt;</w:t>
      </w:r>
      <w:r>
        <w:br/>
      </w:r>
      <w:r>
        <w:rPr>
          <w:rFonts w:ascii="Courier New" w:hAnsi="Courier New"/>
          <w:b w:val="0"/>
          <w:sz w:val="16"/>
        </w:rPr>
        <w:tab/>
        <w:tab/>
        <w:tab/>
        <w:tab/>
        <w:tab/>
        <w:t>&lt;cfif qUnique.recordCount GT 0&gt;</w:t>
      </w:r>
      <w:r>
        <w:br/>
      </w:r>
      <w:r>
        <w:rPr>
          <w:rFonts w:ascii="Courier New" w:hAnsi="Courier New"/>
          <w:b w:val="0"/>
          <w:sz w:val="16"/>
        </w:rPr>
        <w:tab/>
        <w:tab/>
        <w:tab/>
        <w:tab/>
        <w:tab/>
        <w:tab/>
        <w:t>&lt;cfreturn '#local.qUnique.svc_operation_cfs_param# = "#local.qUnique.param_value#" is not unique in the parent instance (#local.qUnique.display_name#) scope'/&gt;</w:t>
      </w:r>
      <w:r>
        <w:br/>
      </w:r>
      <w:r>
        <w:rPr>
          <w:rFonts w:ascii="Courier New" w:hAnsi="Courier New"/>
          <w:b w:val="0"/>
          <w:sz w:val="16"/>
        </w:rPr>
        <w:tab/>
        <w:tab/>
        <w:tab/>
        <w:tab/>
        <w:tab/>
        <w:t>&lt;/cfif&gt;</w:t>
      </w:r>
      <w:r>
        <w:br/>
      </w:r>
      <w:r>
        <w:rPr>
          <w:rFonts w:ascii="Courier New" w:hAnsi="Courier New"/>
          <w:b w:val="0"/>
          <w:sz w:val="16"/>
        </w:rPr>
        <w:tab/>
        <w:tab/>
        <w:tab/>
        <w:tab/>
        <w:t xml:space="preserve">&lt;/cfcase&gt; </w:t>
      </w:r>
      <w:r>
        <w:br/>
      </w:r>
      <w:r>
        <w:rPr>
          <w:rFonts w:ascii="Courier New" w:hAnsi="Courier New"/>
          <w:b w:val="0"/>
          <w:sz w:val="16"/>
        </w:rPr>
        <w:tab/>
        <w:tab/>
        <w:tab/>
        <w:tab/>
        <w:t>&lt;cfdefaultcase&gt;&lt;/cfdefaultcase&gt;</w:t>
      </w:r>
      <w:r>
        <w:br/>
      </w:r>
      <w:r>
        <w:rPr>
          <w:rFonts w:ascii="Courier New" w:hAnsi="Courier New"/>
          <w:b w:val="0"/>
          <w:sz w:val="16"/>
        </w:rPr>
        <w:tab/>
        <w:tab/>
        <w:tab/>
        <w:t>&lt;/cfswitch&gt;</w:t>
        <w:tab/>
        <w:tab/>
      </w:r>
      <w:r>
        <w:br/>
      </w:r>
      <w:r>
        <w:rPr>
          <w:rFonts w:ascii="Courier New" w:hAnsi="Courier New"/>
          <w:b w:val="0"/>
          <w:sz w:val="16"/>
        </w:rPr>
        <w:tab/>
        <w:tab/>
        <w:t>&lt;/cfloop&gt;</w:t>
      </w:r>
      <w:r>
        <w:br/>
      </w:r>
      <w:r>
        <w:rPr>
          <w:rFonts w:ascii="Courier New" w:hAnsi="Courier New"/>
          <w:b w:val="0"/>
          <w:sz w:val="16"/>
        </w:rPr>
        <w:tab/>
        <w:tab/>
        <w:t>&lt;cfreturn ""/&gt;</w:t>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r>
      <w:r>
        <w:br/>
      </w:r>
      <w:r>
        <w:rPr>
          <w:rFonts w:ascii="Courier New" w:hAnsi="Courier New"/>
          <w:b w:val="0"/>
          <w:sz w:val="16"/>
        </w:rPr>
      </w:r>
      <w:r>
        <w:br/>
      </w:r>
      <w:r>
        <w:rPr>
          <w:rFonts w:ascii="Courier New" w:hAnsi="Courier New"/>
          <w:b w:val="0"/>
          <w:sz w:val="16"/>
        </w:rPr>
        <w:t>&lt;/cfcomponent&gt;</w:t>
      </w:r>
    </w:p>
    <w:p>
      <w:pPr>
        <w:pStyle w:val="Heading1"/>
      </w:pPr>
      <w:r>
        <w:t>v1/resources/instance_operation_cfs_param.cfc</w:t>
      </w:r>
    </w:p>
    <w:p>
      <w:pPr>
        <w:spacing w:before="40" w:after="160"/>
        <w:ind w:left="283"/>
        <w:shd w:val="clear" w:color="auto" w:fill="F2F2F2"/>
      </w:pPr>
      <w:r>
        <w:rPr>
          <w:rFonts w:ascii="Courier New" w:hAnsi="Courier New"/>
          <w:b w:val="0"/>
          <w:sz w:val="16"/>
        </w:rPr>
        <w:t>&lt;cfcomponent extends="taffy.core.resource" taffy:uri="/instanceOperationCfsParams/{instanceOperationCfsParamUid}"&gt;</w:t>
      </w:r>
      <w:r>
        <w:br/>
      </w:r>
      <w:r>
        <w:rPr>
          <w:rFonts w:ascii="Courier New" w:hAnsi="Courier New"/>
          <w:b w:val="0"/>
          <w:sz w:val="16"/>
        </w:rPr>
        <w:t xml:space="preserve">&lt;!--- Вот здесь мы могли бы строить URI /instances/{instanceUid}/instanceOperations/{instanceOperationUid}/CfsParams, но это создает избыточность, у нас простые суррогатные первичные ключи. С другой стороны, контекст инстанса и операции у клиента всегда имеется. Но стоит ли передавать избыточную информацию? Это иногда провоцирует путаницу. Для POST мы можем передать необходимый контекст в теле запроса, а можем в URL.  </w:t>
      </w:r>
      <w:r>
        <w:br/>
      </w:r>
      <w:r>
        <w:rPr>
          <w:rFonts w:ascii="Courier New" w:hAnsi="Courier New"/>
          <w:b w:val="0"/>
          <w:sz w:val="16"/>
        </w:rPr>
        <w:t>В данном случае никакого смысла смотреть на все CFS параметры нет, только в рамках операции</w:t>
      </w:r>
      <w:r>
        <w:br/>
      </w:r>
      <w:r>
        <w:rPr>
          <w:rFonts w:ascii="Courier New" w:hAnsi="Courier New"/>
          <w:b w:val="0"/>
          <w:sz w:val="16"/>
        </w:rPr>
        <w:t>Но: мы не хотели бы менять положение сущности в дереве. Либо она в корне, либо она ниже. И получится, когда мы выбираем один параметр, нам ни к чему контекст - мы к нему однозначно адресуемся.</w:t>
      </w:r>
      <w:r>
        <w:br/>
      </w:r>
      <w:r>
        <w:rPr>
          <w:rFonts w:ascii="Courier New" w:hAnsi="Courier New"/>
          <w:b w:val="0"/>
          <w:sz w:val="16"/>
        </w:rPr>
        <w:t>Проголосуем против избыточности?</w:t>
      </w:r>
      <w:r>
        <w:br/>
      </w:r>
      <w:r>
        <w:rPr>
          <w:rFonts w:ascii="Courier New" w:hAnsi="Courier New"/>
          <w:b w:val="0"/>
          <w:sz w:val="16"/>
        </w:rPr>
        <w:t>---&gt;</w:t>
      </w:r>
      <w:r>
        <w:br/>
      </w:r>
      <w:r>
        <w:rPr>
          <w:rFonts w:ascii="Courier New" w:hAnsi="Courier New"/>
          <w:b w:val="0"/>
          <w:sz w:val="16"/>
        </w:rPr>
      </w:r>
      <w:r>
        <w:br/>
      </w:r>
      <w:r>
        <w:rPr>
          <w:rFonts w:ascii="Courier New" w:hAnsi="Courier New"/>
          <w:b w:val="0"/>
          <w:sz w:val="16"/>
        </w:rPr>
        <w:t xml:space="preserve">&lt;!--- Все методы неявно получают </w:t>
      </w:r>
      <w:r>
        <w:br/>
      </w:r>
      <w:r>
        <w:rPr>
          <w:rFonts w:ascii="Courier New" w:hAnsi="Courier New"/>
          <w:b w:val="0"/>
          <w:sz w:val="16"/>
        </w:rPr>
        <w:t xml:space="preserve">arguments.usrId </w:t>
      </w:r>
      <w:r>
        <w:br/>
      </w:r>
      <w:r>
        <w:rPr>
          <w:rFonts w:ascii="Courier New" w:hAnsi="Courier New"/>
          <w:b w:val="0"/>
          <w:sz w:val="16"/>
        </w:rPr>
        <w:t xml:space="preserve">arguments.contragentId </w:t>
      </w:r>
      <w:r>
        <w:br/>
      </w:r>
      <w:r>
        <w:rPr>
          <w:rFonts w:ascii="Courier New" w:hAnsi="Courier New"/>
          <w:b w:val="0"/>
          <w:sz w:val="16"/>
        </w:rPr>
        <w:t xml:space="preserve">arguments.contractId </w:t>
      </w:r>
      <w:r>
        <w:br/>
      </w:r>
      <w:r>
        <w:rPr>
          <w:rFonts w:ascii="Courier New" w:hAnsi="Courier New"/>
          <w:b w:val="0"/>
          <w:sz w:val="16"/>
        </w:rPr>
        <w:t xml:space="preserve">arguments.specificationId </w:t>
      </w:r>
      <w:r>
        <w:br/>
      </w:r>
      <w:r>
        <w:rPr>
          <w:rFonts w:ascii="Courier New" w:hAnsi="Courier New"/>
          <w:b w:val="0"/>
          <w:sz w:val="16"/>
        </w:rPr>
      </w:r>
      <w:r>
        <w:br/>
      </w:r>
      <w:r>
        <w:rPr>
          <w:rFonts w:ascii="Courier New" w:hAnsi="Courier New"/>
          <w:b w:val="0"/>
          <w:sz w:val="16"/>
        </w:rPr>
        <w:t>arguments.requestArguments.usrId=usrCustomerInfo.usrId; //Integer!</w:t>
      </w:r>
      <w:r>
        <w:br/>
      </w:r>
      <w:r>
        <w:rPr>
          <w:rFonts w:ascii="Courier New" w:hAnsi="Courier New"/>
          <w:b w:val="0"/>
          <w:sz w:val="16"/>
        </w:rPr>
        <w:t>arguments.requestArguments.contragentId=usrCustomerInfo.contragentId; //Integer</w:t>
      </w:r>
      <w:r>
        <w:br/>
      </w:r>
      <w:r>
        <w:rPr>
          <w:rFonts w:ascii="Courier New" w:hAnsi="Courier New"/>
          <w:b w:val="0"/>
          <w:sz w:val="16"/>
        </w:rPr>
        <w:t>arguments.requestArguments.contractId=usrCustomerInfo.contractId; //Integer</w:t>
      </w:r>
      <w:r>
        <w:br/>
      </w:r>
      <w:r>
        <w:rPr>
          <w:rFonts w:ascii="Courier New" w:hAnsi="Courier New"/>
          <w:b w:val="0"/>
          <w:sz w:val="16"/>
        </w:rPr>
        <w:t>arguments.requestArguments.specificationId=usrCustomerInfo.specificationId; //Integer</w:t>
      </w:r>
      <w:r>
        <w:br/>
      </w:r>
      <w:r>
        <w:rPr>
          <w:rFonts w:ascii="Courier New" w:hAnsi="Courier New"/>
          <w:b w:val="0"/>
          <w:sz w:val="16"/>
        </w:rPr>
        <w:t>---&gt;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this.helper=CreateObject("component","lib.rest_api_helper")/&gt;&lt;!---*** странно, почему мы его видим?---&gt;&lt;!---вынести в апп?---&gt;</w:t>
      </w:r>
      <w:r>
        <w:br/>
      </w:r>
      <w:r>
        <w:rPr>
          <w:rFonts w:ascii="Courier New" w:hAnsi="Courier New"/>
          <w:b w:val="0"/>
          <w:sz w:val="16"/>
        </w:rPr>
        <w:tab/>
        <w:t>&lt;/cfsilent&gt;</w:t>
      </w:r>
      <w:r>
        <w:br/>
      </w:r>
      <w:r>
        <w:rPr>
          <w:rFonts w:ascii="Courier New" w:hAnsi="Courier New"/>
          <w:b w:val="0"/>
          <w:sz w:val="16"/>
        </w:rPr>
        <w:tab/>
        <w:t>&lt;!--- cfproperty использовать не надо, это для веб сервисов ---&gt;</w:t>
      </w:r>
      <w:r>
        <w:br/>
      </w:r>
      <w:r>
        <w:rPr>
          <w:rFonts w:ascii="Courier New" w:hAnsi="Courier New"/>
          <w:b w:val="0"/>
          <w:sz w:val="16"/>
        </w:rPr>
      </w:r>
      <w:r>
        <w:br/>
      </w:r>
      <w:r>
        <w:rPr>
          <w:rFonts w:ascii="Courier New" w:hAnsi="Courier New"/>
          <w:b w:val="0"/>
          <w:sz w:val="16"/>
        </w:rPr>
        <w:tab/>
        <w:t>&lt;cffunction name="init"&gt;</w:t>
      </w:r>
      <w:r>
        <w:br/>
      </w:r>
      <w:r>
        <w:rPr>
          <w:rFonts w:ascii="Courier New" w:hAnsi="Courier New"/>
          <w:b w:val="0"/>
          <w:sz w:val="16"/>
        </w:rPr>
        <w:tab/>
        <w:tab/>
        <w:t>&lt;!--- *** ---------------- !!! note camelCase in keys naming!!!</w:t>
        <w:tab/>
        <w:t>----------------- ---&gt;</w:t>
        <w:tab/>
      </w:r>
      <w:r>
        <w:br/>
      </w:r>
      <w:r>
        <w:rPr>
          <w:rFonts w:ascii="Courier New" w:hAnsi="Courier New"/>
          <w:b w:val="0"/>
          <w:sz w:val="16"/>
        </w:rPr>
        <w:tab/>
        <w:tab/>
        <w:t>&lt;!--- для нового инстанса нам нужно знать хотя бы его класс (сервис) ---&gt;</w:t>
      </w:r>
      <w:r>
        <w:br/>
      </w:r>
      <w:r>
        <w:rPr>
          <w:rFonts w:ascii="Courier New" w:hAnsi="Courier New"/>
          <w:b w:val="0"/>
          <w:sz w:val="16"/>
        </w:rPr>
        <w:tab/>
        <w:tab/>
        <w:t>&lt;cfargument name="keys" type="struct" required=true/&gt;</w:t>
      </w:r>
      <w:r>
        <w:br/>
      </w:r>
      <w:r>
        <w:rPr>
          <w:rFonts w:ascii="Courier New" w:hAnsi="Courier New"/>
          <w:b w:val="0"/>
          <w:sz w:val="16"/>
        </w:rPr>
        <w:tab/>
        <w:tab/>
        <w:t>&lt;cfargument name="params" type="struct" required=true/&gt;</w:t>
      </w:r>
      <w:r>
        <w:br/>
      </w:r>
      <w:r>
        <w:rPr>
          <w:rFonts w:ascii="Courier New" w:hAnsi="Courier New"/>
          <w:b w:val="0"/>
          <w:sz w:val="16"/>
        </w:rPr>
        <w:tab/>
        <w:tab/>
        <w:t>&lt;!--- *** возможно, заранее разрешать все ключи - лишнее ---&gt;</w:t>
      </w:r>
      <w:r>
        <w:br/>
      </w:r>
      <w:r>
        <w:rPr>
          <w:rFonts w:ascii="Courier New" w:hAnsi="Courier New"/>
          <w:b w:val="0"/>
          <w:sz w:val="16"/>
        </w:rPr>
        <w:tab/>
        <w:tab/>
        <w:t>&lt;cfset this.keys = arguments.keys/&gt;</w:t>
      </w:r>
      <w:r>
        <w:br/>
      </w:r>
      <w:r>
        <w:rPr>
          <w:rFonts w:ascii="Courier New" w:hAnsi="Courier New"/>
          <w:b w:val="0"/>
          <w:sz w:val="16"/>
        </w:rPr>
        <w:tab/>
        <w:tab/>
        <w:t>&lt;cfset this.params = arguments.params/&gt;</w:t>
      </w:r>
      <w:r>
        <w:br/>
      </w:r>
      <w:r>
        <w:rPr>
          <w:rFonts w:ascii="Courier New" w:hAnsi="Courier New"/>
          <w:b w:val="0"/>
          <w:sz w:val="16"/>
        </w:rPr>
        <w:tab/>
        <w:tab/>
        <w:t>&lt;cfset this.instance_operation_cfs_param_uid = "00000000-0000-0000-0000-000000000000"/&gt;&lt;!--- *** костыль default=---&gt;</w:t>
        <w:tab/>
        <w:tab/>
      </w:r>
      <w:r>
        <w:br/>
      </w:r>
      <w:r>
        <w:rPr>
          <w:rFonts w:ascii="Courier New" w:hAnsi="Courier New"/>
          <w:b w:val="0"/>
          <w:sz w:val="16"/>
        </w:rPr>
        <w:tab/>
        <w:tab/>
        <w:t>&lt;cfset this.instance_operation_uid = "00000000-0000-0000-0000-000000000000"/&gt;&lt;!--- *** костыль default=---&gt;</w:t>
        <w:tab/>
        <w:tab/>
      </w:r>
      <w:r>
        <w:br/>
      </w:r>
      <w:r>
        <w:rPr>
          <w:rFonts w:ascii="Courier New" w:hAnsi="Courier New"/>
          <w:b w:val="0"/>
          <w:sz w:val="16"/>
        </w:rPr>
        <w:tab/>
        <w:tab/>
        <w:t>&lt;cfset this.instance_uid = "00000000-0000-0000-0000-000000000000"/&gt;&lt;!--- *** костыль default=---&gt;</w:t>
        <w:tab/>
        <w:tab/>
      </w:r>
      <w:r>
        <w:br/>
      </w:r>
      <w:r>
        <w:rPr>
          <w:rFonts w:ascii="Courier New" w:hAnsi="Courier New"/>
          <w:b w:val="0"/>
          <w:sz w:val="16"/>
        </w:rPr>
        <w:tab/>
        <w:tab/>
      </w:r>
      <w:r>
        <w:br/>
      </w:r>
      <w:r>
        <w:rPr>
          <w:rFonts w:ascii="Courier New" w:hAnsi="Courier New"/>
          <w:b w:val="0"/>
          <w:sz w:val="16"/>
        </w:rPr>
        <w:tab/>
        <w:tab/>
        <w:t>&lt;cfif structKeyExists(arguments.keys,"instanceOperationCfsParamUid") AND isValid("guid", arguments.keys.instanceOperationCfsParamUid)&gt;</w:t>
      </w:r>
      <w:r>
        <w:br/>
      </w:r>
      <w:r>
        <w:rPr>
          <w:rFonts w:ascii="Courier New" w:hAnsi="Courier New"/>
          <w:b w:val="0"/>
          <w:sz w:val="16"/>
        </w:rPr>
        <w:tab/>
        <w:tab/>
        <w:tab/>
        <w:t>&lt;cfset this.instance_operation_cfs_param_uid=arguments.keys.instanceOperationCfsParamUid/&gt;</w:t>
      </w:r>
      <w:r>
        <w:br/>
      </w:r>
      <w:r>
        <w:rPr>
          <w:rFonts w:ascii="Courier New" w:hAnsi="Courier New"/>
          <w:b w:val="0"/>
          <w:sz w:val="16"/>
        </w:rPr>
        <w:tab/>
        <w:tab/>
        <w:tab/>
        <w:t>&lt;cfquery name="local.qResolve"&gt;</w:t>
      </w:r>
      <w:r>
        <w:br/>
      </w:r>
      <w:r>
        <w:rPr>
          <w:rFonts w:ascii="Courier New" w:hAnsi="Courier New"/>
          <w:b w:val="0"/>
          <w:sz w:val="16"/>
        </w:rPr>
        <w:tab/>
        <w:tab/>
        <w:tab/>
        <w:tab/>
        <w:t>select p.instance_operation_uid, o.instance_uid, p.svc_operation_cfs_param_id</w:t>
      </w:r>
      <w:r>
        <w:br/>
      </w:r>
      <w:r>
        <w:rPr>
          <w:rFonts w:ascii="Courier New" w:hAnsi="Courier New"/>
          <w:b w:val="0"/>
          <w:sz w:val="16"/>
        </w:rPr>
        <w:tab/>
        <w:tab/>
        <w:tab/>
        <w:tab/>
        <w:t>from instance_operation_cfs_param p</w:t>
      </w:r>
      <w:r>
        <w:br/>
      </w:r>
      <w:r>
        <w:rPr>
          <w:rFonts w:ascii="Courier New" w:hAnsi="Courier New"/>
          <w:b w:val="0"/>
          <w:sz w:val="16"/>
        </w:rPr>
        <w:tab/>
        <w:tab/>
        <w:tab/>
        <w:tab/>
        <w:t>join instance_operation o on (p.instance_operation_uid=o.instance_operation_uid)</w:t>
      </w:r>
      <w:r>
        <w:br/>
      </w:r>
      <w:r>
        <w:rPr>
          <w:rFonts w:ascii="Courier New" w:hAnsi="Courier New"/>
          <w:b w:val="0"/>
          <w:sz w:val="16"/>
        </w:rPr>
        <w:tab/>
        <w:tab/>
        <w:tab/>
        <w:tab/>
        <w:t>where p.instance_operation_cfs_param_uid=&lt;cfqueryparam cfsqltype="cf_sql_other" value=#arguments.keys.instanceOperationCfsParamUid# null=#!isValid("guid", arguments.keys.instanceOperationCfsParamUid)#/&gt;</w:t>
      </w:r>
      <w:r>
        <w:br/>
      </w:r>
      <w:r>
        <w:rPr>
          <w:rFonts w:ascii="Courier New" w:hAnsi="Courier New"/>
          <w:b w:val="0"/>
          <w:sz w:val="16"/>
        </w:rPr>
        <w:tab/>
        <w:tab/>
        <w:tab/>
        <w:t>&lt;/cfquery&gt;</w:t>
      </w:r>
      <w:r>
        <w:br/>
      </w:r>
      <w:r>
        <w:rPr>
          <w:rFonts w:ascii="Courier New" w:hAnsi="Courier New"/>
          <w:b w:val="0"/>
          <w:sz w:val="16"/>
        </w:rPr>
        <w:tab/>
        <w:tab/>
        <w:tab/>
        <w:t>&lt;cfset this.instance_operation_uid=toString(local.qResolve.instance_operation_uid)/&gt;&lt;!--- toString, чтобы не засорять вывод cfdump классами ---&gt;</w:t>
      </w:r>
      <w:r>
        <w:br/>
      </w:r>
      <w:r>
        <w:rPr>
          <w:rFonts w:ascii="Courier New" w:hAnsi="Courier New"/>
          <w:b w:val="0"/>
          <w:sz w:val="16"/>
        </w:rPr>
        <w:tab/>
        <w:tab/>
        <w:tab/>
        <w:t>&lt;cfset this.instance_uid=toString(local.qResolve.instance_uid)/&gt;</w:t>
      </w:r>
      <w:r>
        <w:br/>
      </w:r>
      <w:r>
        <w:rPr>
          <w:rFonts w:ascii="Courier New" w:hAnsi="Courier New"/>
          <w:b w:val="0"/>
          <w:sz w:val="16"/>
        </w:rPr>
        <w:tab/>
        <w:tab/>
        <w:tab/>
        <w:t>&lt;cfset this.svc_operation_cfs_param_id = local.qResolve.svc_operation_cfs_param_id/&gt;</w:t>
      </w:r>
      <w:r>
        <w:br/>
      </w:r>
      <w:r>
        <w:rPr>
          <w:rFonts w:ascii="Courier New" w:hAnsi="Courier New"/>
          <w:b w:val="0"/>
          <w:sz w:val="16"/>
        </w:rPr>
        <w:tab/>
        <w:tab/>
        <w:t>&lt;/cfif&gt;</w:t>
        <w:tab/>
      </w:r>
      <w:r>
        <w:br/>
      </w:r>
      <w:r>
        <w:rPr>
          <w:rFonts w:ascii="Courier New" w:hAnsi="Courier New"/>
          <w:b w:val="0"/>
          <w:sz w:val="16"/>
        </w:rPr>
        <w:tab/>
        <w:tab/>
        <w:t>&lt;!--- *** обратить внимание, тут возможны конфликты противоречивых ключей, мы никак не контролируем. но если ресолвить в обратном порядке, они хотя бы будут согласованными (хотя могут отличаться от аргументов... пойми что лучше... или проверять и бросать исключение ---&gt;</w:t>
      </w:r>
      <w:r>
        <w:br/>
      </w:r>
      <w:r>
        <w:rPr>
          <w:rFonts w:ascii="Courier New" w:hAnsi="Courier New"/>
          <w:b w:val="0"/>
          <w:sz w:val="16"/>
        </w:rPr>
        <w:tab/>
        <w:tab/>
        <w:t>&lt;cfif structKeyExists(arguments.keys,"instanceOperationUid") AND isValid("guid", arguments.keys.instanceOperationUid)&gt;</w:t>
      </w:r>
      <w:r>
        <w:br/>
      </w:r>
      <w:r>
        <w:rPr>
          <w:rFonts w:ascii="Courier New" w:hAnsi="Courier New"/>
          <w:b w:val="0"/>
          <w:sz w:val="16"/>
        </w:rPr>
        <w:tab/>
        <w:tab/>
        <w:tab/>
        <w:t>&lt;cfset this.instance_operation_uid=arguments.keys.instanceOperationUid/&gt;</w:t>
      </w:r>
      <w:r>
        <w:br/>
      </w:r>
      <w:r>
        <w:rPr>
          <w:rFonts w:ascii="Courier New" w:hAnsi="Courier New"/>
          <w:b w:val="0"/>
          <w:sz w:val="16"/>
        </w:rPr>
        <w:tab/>
        <w:tab/>
        <w:tab/>
        <w:t>&lt;cfquery name="local.qResolve"&gt;</w:t>
      </w:r>
      <w:r>
        <w:br/>
      </w:r>
      <w:r>
        <w:rPr>
          <w:rFonts w:ascii="Courier New" w:hAnsi="Courier New"/>
          <w:b w:val="0"/>
          <w:sz w:val="16"/>
        </w:rPr>
        <w:tab/>
        <w:tab/>
        <w:tab/>
        <w:tab/>
        <w:t>select o.instance_uid</w:t>
      </w:r>
      <w:r>
        <w:br/>
      </w:r>
      <w:r>
        <w:rPr>
          <w:rFonts w:ascii="Courier New" w:hAnsi="Courier New"/>
          <w:b w:val="0"/>
          <w:sz w:val="16"/>
        </w:rPr>
        <w:tab/>
        <w:tab/>
        <w:tab/>
        <w:tab/>
        <w:t>from instance_operation o</w:t>
      </w:r>
      <w:r>
        <w:br/>
      </w:r>
      <w:r>
        <w:rPr>
          <w:rFonts w:ascii="Courier New" w:hAnsi="Courier New"/>
          <w:b w:val="0"/>
          <w:sz w:val="16"/>
        </w:rPr>
        <w:tab/>
        <w:tab/>
        <w:tab/>
        <w:tab/>
        <w:t>where o.instance_operation_uid=&lt;cfqueryparam cfsqltype="cf_sql_other" value=#arguments.keys.instanceOperationUid# null=#!isValid("guid", arguments.keys.instanceOperationUid)#/&gt;</w:t>
      </w:r>
      <w:r>
        <w:br/>
      </w:r>
      <w:r>
        <w:rPr>
          <w:rFonts w:ascii="Courier New" w:hAnsi="Courier New"/>
          <w:b w:val="0"/>
          <w:sz w:val="16"/>
        </w:rPr>
        <w:tab/>
        <w:tab/>
        <w:tab/>
        <w:t>&lt;/cfquery&gt;</w:t>
      </w:r>
      <w:r>
        <w:br/>
      </w:r>
      <w:r>
        <w:rPr>
          <w:rFonts w:ascii="Courier New" w:hAnsi="Courier New"/>
          <w:b w:val="0"/>
          <w:sz w:val="16"/>
        </w:rPr>
        <w:tab/>
        <w:tab/>
        <w:tab/>
        <w:t>&lt;cfset this.instance_uid=toString(local.qResolve.instance_uid)/&gt;</w:t>
      </w:r>
      <w:r>
        <w:br/>
      </w:r>
      <w:r>
        <w:rPr>
          <w:rFonts w:ascii="Courier New" w:hAnsi="Courier New"/>
          <w:b w:val="0"/>
          <w:sz w:val="16"/>
        </w:rPr>
        <w:tab/>
        <w:tab/>
        <w:t>&lt;/cfif&gt;</w:t>
        <w:tab/>
      </w:r>
      <w:r>
        <w:br/>
      </w:r>
      <w:r>
        <w:rPr>
          <w:rFonts w:ascii="Courier New" w:hAnsi="Courier New"/>
          <w:b w:val="0"/>
          <w:sz w:val="16"/>
        </w:rPr>
        <w:tab/>
        <w:tab/>
        <w:t>&lt;cfif structKeyExists(arguments.keys,"instanceUid") AND isValid("guid",arguments.keys.instanceUid)&gt;</w:t>
      </w:r>
      <w:r>
        <w:br/>
      </w:r>
      <w:r>
        <w:rPr>
          <w:rFonts w:ascii="Courier New" w:hAnsi="Courier New"/>
          <w:b w:val="0"/>
          <w:sz w:val="16"/>
        </w:rPr>
        <w:tab/>
        <w:tab/>
        <w:tab/>
        <w:t>&lt;cfset this.instance_uid=arguments.keys.instanceUid/&gt;</w:t>
      </w:r>
      <w:r>
        <w:br/>
      </w:r>
      <w:r>
        <w:rPr>
          <w:rFonts w:ascii="Courier New" w:hAnsi="Courier New"/>
          <w:b w:val="0"/>
          <w:sz w:val="16"/>
        </w:rPr>
        <w:tab/>
        <w:tab/>
        <w:t>&lt;/cfif&gt;</w:t>
        <w:tab/>
        <w:tab/>
        <w:tab/>
      </w:r>
      <w:r>
        <w:br/>
      </w:r>
      <w:r>
        <w:rPr>
          <w:rFonts w:ascii="Courier New" w:hAnsi="Courier New"/>
          <w:b w:val="0"/>
          <w:sz w:val="16"/>
        </w:rPr>
        <w:tab/>
        <w:tab/>
        <w:t>&lt;cfif structKeyExists(arguments.keys,"svcOperationCfsParamId")&gt;&lt;!--- хотя вот этот ключ известен всегда... но для известного параметра мы же можем его не передавать---&gt;</w:t>
      </w:r>
      <w:r>
        <w:br/>
      </w:r>
      <w:r>
        <w:rPr>
          <w:rFonts w:ascii="Courier New" w:hAnsi="Courier New"/>
          <w:b w:val="0"/>
          <w:sz w:val="16"/>
        </w:rPr>
        <w:tab/>
        <w:tab/>
        <w:tab/>
        <w:t>&lt;cfset this.svc_operation_cfs_param_id=arguments.keys.svcOperationCfsParamId/&gt;</w:t>
      </w:r>
      <w:r>
        <w:br/>
      </w:r>
      <w:r>
        <w:rPr>
          <w:rFonts w:ascii="Courier New" w:hAnsi="Courier New"/>
          <w:b w:val="0"/>
          <w:sz w:val="16"/>
        </w:rPr>
        <w:tab/>
        <w:tab/>
        <w:t>&lt;/cfif&gt;</w:t>
        <w:tab/>
      </w:r>
      <w:r>
        <w:br/>
      </w:r>
      <w:r>
        <w:rPr>
          <w:rFonts w:ascii="Courier New" w:hAnsi="Courier New"/>
          <w:b w:val="0"/>
          <w:sz w:val="16"/>
        </w:rPr>
        <w:tab/>
        <w:tab/>
        <w:t>&lt;cfif structKeyExists(arguments.params,"resourceRealm")&gt;</w:t>
      </w:r>
      <w:r>
        <w:br/>
      </w:r>
      <w:r>
        <w:rPr>
          <w:rFonts w:ascii="Courier New" w:hAnsi="Courier New"/>
          <w:b w:val="0"/>
          <w:sz w:val="16"/>
        </w:rPr>
        <w:tab/>
        <w:tab/>
        <w:tab/>
        <w:t>&lt;cfset this.resourceRealm=arguments.params.resourceRealm/&gt;</w:t>
      </w:r>
      <w:r>
        <w:br/>
      </w:r>
      <w:r>
        <w:rPr>
          <w:rFonts w:ascii="Courier New" w:hAnsi="Courier New"/>
          <w:b w:val="0"/>
          <w:sz w:val="16"/>
        </w:rPr>
        <w:tab/>
        <w:tab/>
        <w:t>&lt;/cfif&gt;</w:t>
        <w:tab/>
      </w:r>
      <w:r>
        <w:br/>
      </w:r>
      <w:r>
        <w:rPr>
          <w:rFonts w:ascii="Courier New" w:hAnsi="Courier New"/>
          <w:b w:val="0"/>
          <w:sz w:val="16"/>
        </w:rPr>
        <w:tab/>
        <w:tab/>
        <w:t>&lt;!--- &lt;cfdump var=#this# abort=true/&gt;  ---&gt;</w:t>
      </w:r>
      <w:r>
        <w:br/>
      </w:r>
      <w:r>
        <w:rPr>
          <w:rFonts w:ascii="Courier New" w:hAnsi="Courier New"/>
          <w:b w:val="0"/>
          <w:sz w:val="16"/>
        </w:rPr>
        <w:tab/>
        <w:tab/>
        <w:t xml:space="preserve">&lt;!--- &lt;cfdump var=#this#/&gt; ---&gt; </w:t>
      </w:r>
      <w:r>
        <w:br/>
      </w:r>
      <w:r>
        <w:rPr>
          <w:rFonts w:ascii="Courier New" w:hAnsi="Courier New"/>
          <w:b w:val="0"/>
          <w:sz w:val="16"/>
        </w:rPr>
        <w:tab/>
        <w:tab/>
        <w:t>&lt;cfreturn this&gt;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 ---------------------------------------------------------------------- ---&gt;</w:t>
      </w:r>
      <w:r>
        <w:br/>
      </w:r>
      <w:r>
        <w:rPr>
          <w:rFonts w:ascii="Courier New" w:hAnsi="Courier New"/>
          <w:b w:val="0"/>
          <w:sz w:val="16"/>
        </w:rPr>
        <w:tab/>
        <w:t>&lt;!--- Прикладные функции, которые можно использовать в составе выражений. Аргументами им могут служить параметры, от которых мы зависим ---&gt;</w:t>
      </w:r>
      <w:r>
        <w:br/>
      </w:r>
      <w:r>
        <w:rPr>
          <w:rFonts w:ascii="Courier New" w:hAnsi="Courier New"/>
          <w:b w:val="0"/>
          <w:sz w:val="16"/>
        </w:rPr>
        <w:tab/>
        <w:t>&lt;!--- Добавить обработку исключений ---&gt;</w:t>
      </w:r>
      <w:r>
        <w:br/>
      </w:r>
      <w:r>
        <w:rPr>
          <w:rFonts w:ascii="Courier New" w:hAnsi="Courier New"/>
          <w:b w:val="0"/>
          <w:sz w:val="16"/>
        </w:rPr>
      </w:r>
      <w:r>
        <w:br/>
      </w:r>
      <w:r>
        <w:rPr>
          <w:rFonts w:ascii="Courier New" w:hAnsi="Courier New"/>
          <w:b w:val="0"/>
          <w:sz w:val="16"/>
        </w:rPr>
        <w:tab/>
        <w:t>&lt;cffunction name="dummy" returntype="any" access="public"&gt;</w:t>
      </w:r>
      <w:r>
        <w:br/>
      </w:r>
      <w:r>
        <w:rPr>
          <w:rFonts w:ascii="Courier New" w:hAnsi="Courier New"/>
          <w:b w:val="0"/>
          <w:sz w:val="16"/>
        </w:rPr>
        <w:tab/>
        <w:tab/>
        <w:t>&lt;cfargument name="arg" type="any"/&gt;</w:t>
      </w:r>
      <w:r>
        <w:br/>
      </w:r>
      <w:r>
        <w:rPr>
          <w:rFonts w:ascii="Courier New" w:hAnsi="Courier New"/>
          <w:b w:val="0"/>
          <w:sz w:val="16"/>
        </w:rPr>
        <w:tab/>
        <w:tab/>
        <w:t>&lt;cfreturn arg/&gt;</w:t>
        <w:tab/>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ab/>
        <w:t>&lt;cffunction name="concat" returntype="string" access="public"&gt;</w:t>
      </w:r>
      <w:r>
        <w:br/>
      </w:r>
      <w:r>
        <w:rPr>
          <w:rFonts w:ascii="Courier New" w:hAnsi="Courier New"/>
          <w:b w:val="0"/>
          <w:sz w:val="16"/>
        </w:rPr>
        <w:tab/>
        <w:tab/>
        <w:t>&lt;cfset var local={}/&gt;</w:t>
      </w:r>
      <w:r>
        <w:br/>
      </w:r>
      <w:r>
        <w:rPr>
          <w:rFonts w:ascii="Courier New" w:hAnsi="Courier New"/>
          <w:b w:val="0"/>
          <w:sz w:val="16"/>
        </w:rPr>
        <w:tab/>
        <w:tab/>
        <w:t>&lt;cfset var s=""/&gt;</w:t>
      </w:r>
      <w:r>
        <w:br/>
      </w:r>
      <w:r>
        <w:rPr>
          <w:rFonts w:ascii="Courier New" w:hAnsi="Courier New"/>
          <w:b w:val="0"/>
          <w:sz w:val="16"/>
        </w:rPr>
        <w:tab/>
        <w:tab/>
        <w:t>&lt;cfloop array=#arguments# item="local.chunk"&gt;</w:t>
      </w:r>
      <w:r>
        <w:br/>
      </w:r>
      <w:r>
        <w:rPr>
          <w:rFonts w:ascii="Courier New" w:hAnsi="Courier New"/>
          <w:b w:val="0"/>
          <w:sz w:val="16"/>
        </w:rPr>
        <w:tab/>
        <w:tab/>
        <w:tab/>
        <w:tab/>
        <w:t>&lt;cfset s&amp;="#local.chunk#"/&gt;</w:t>
      </w:r>
      <w:r>
        <w:br/>
      </w:r>
      <w:r>
        <w:rPr>
          <w:rFonts w:ascii="Courier New" w:hAnsi="Courier New"/>
          <w:b w:val="0"/>
          <w:sz w:val="16"/>
        </w:rPr>
        <w:tab/>
        <w:tab/>
        <w:t>&lt;/cfloop&gt;</w:t>
      </w:r>
      <w:r>
        <w:br/>
      </w:r>
      <w:r>
        <w:rPr>
          <w:rFonts w:ascii="Courier New" w:hAnsi="Courier New"/>
          <w:b w:val="0"/>
          <w:sz w:val="16"/>
        </w:rPr>
        <w:tab/>
        <w:tab/>
        <w:t>&lt;cfreturn s/&gt;</w:t>
        <w:tab/>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ab/>
        <w:t>&lt;cffunction name="getValue"&gt;&lt;!--- используем пока только для параметров, в принципе может видеть больше, чем положено ---&gt;</w:t>
      </w:r>
      <w:r>
        <w:br/>
      </w:r>
      <w:r>
        <w:rPr>
          <w:rFonts w:ascii="Courier New" w:hAnsi="Courier New"/>
          <w:b w:val="0"/>
          <w:sz w:val="16"/>
        </w:rPr>
        <w:tab/>
        <w:tab/>
        <w:t>&lt;cfargument name="token" type="string"/&gt;</w:t>
      </w:r>
      <w:r>
        <w:br/>
      </w:r>
      <w:r>
        <w:rPr>
          <w:rFonts w:ascii="Courier New" w:hAnsi="Courier New"/>
          <w:b w:val="0"/>
          <w:sz w:val="16"/>
        </w:rPr>
        <w:tab/>
        <w:tab/>
        <w:t>&lt;!--- тут такой странный синтаксис: для скоупа params подставляем getCfsParam ---&gt;</w:t>
      </w:r>
      <w:r>
        <w:br/>
      </w:r>
      <w:r>
        <w:rPr>
          <w:rFonts w:ascii="Courier New" w:hAnsi="Courier New"/>
          <w:b w:val="0"/>
          <w:sz w:val="16"/>
        </w:rPr>
        <w:tab/>
        <w:tab/>
        <w:t>&lt;cfset var scope = trim(listGetAt(arguments.token,1,'.'))/&gt;</w:t>
      </w:r>
      <w:r>
        <w:br/>
      </w:r>
      <w:r>
        <w:rPr>
          <w:rFonts w:ascii="Courier New" w:hAnsi="Courier New"/>
          <w:b w:val="0"/>
          <w:sz w:val="16"/>
        </w:rPr>
        <w:tab/>
        <w:tab/>
        <w:t>&lt;cfset var name = trim(listGetAt(arguments.token,2,'.'))/&gt;</w:t>
        <w:tab/>
      </w:r>
      <w:r>
        <w:br/>
      </w:r>
      <w:r>
        <w:rPr>
          <w:rFonts w:ascii="Courier New" w:hAnsi="Courier New"/>
          <w:b w:val="0"/>
          <w:sz w:val="16"/>
        </w:rPr>
        <w:tab/>
        <w:tab/>
        <w:t>&lt;cfif scope EQ "params"&gt;</w:t>
      </w:r>
      <w:r>
        <w:br/>
      </w:r>
      <w:r>
        <w:rPr>
          <w:rFonts w:ascii="Courier New" w:hAnsi="Courier New"/>
          <w:b w:val="0"/>
          <w:sz w:val="16"/>
        </w:rPr>
        <w:tab/>
        <w:tab/>
        <w:tab/>
        <w:t>&lt;cfif listLen(arguments.token,'.') GT 2&gt;&lt;!--- *** неуклюже. ради субпараметров ---&gt;</w:t>
      </w:r>
      <w:r>
        <w:br/>
      </w:r>
      <w:r>
        <w:rPr>
          <w:rFonts w:ascii="Courier New" w:hAnsi="Courier New"/>
          <w:b w:val="0"/>
          <w:sz w:val="16"/>
        </w:rPr>
        <w:tab/>
        <w:tab/>
        <w:tab/>
        <w:tab/>
        <w:t>&lt;cfreturn getCfsParam(name, trim(listGetAt(arguments.token,3,'.')))/&gt;</w:t>
      </w:r>
      <w:r>
        <w:br/>
      </w:r>
      <w:r>
        <w:rPr>
          <w:rFonts w:ascii="Courier New" w:hAnsi="Courier New"/>
          <w:b w:val="0"/>
          <w:sz w:val="16"/>
        </w:rPr>
        <w:tab/>
        <w:tab/>
        <w:tab/>
        <w:t>&lt;cfelse&gt;</w:t>
      </w:r>
      <w:r>
        <w:br/>
      </w:r>
      <w:r>
        <w:rPr>
          <w:rFonts w:ascii="Courier New" w:hAnsi="Courier New"/>
          <w:b w:val="0"/>
          <w:sz w:val="16"/>
        </w:rPr>
        <w:tab/>
        <w:tab/>
        <w:tab/>
        <w:tab/>
        <w:t>&lt;cfreturn getCfsParam(name)/&gt;</w:t>
      </w:r>
      <w:r>
        <w:br/>
      </w:r>
      <w:r>
        <w:rPr>
          <w:rFonts w:ascii="Courier New" w:hAnsi="Courier New"/>
          <w:b w:val="0"/>
          <w:sz w:val="16"/>
        </w:rPr>
        <w:tab/>
        <w:tab/>
        <w:tab/>
        <w:t>&lt;/cfif&gt;</w:t>
      </w:r>
      <w:r>
        <w:br/>
      </w:r>
      <w:r>
        <w:rPr>
          <w:rFonts w:ascii="Courier New" w:hAnsi="Courier New"/>
          <w:b w:val="0"/>
          <w:sz w:val="16"/>
        </w:rPr>
        <w:tab/>
        <w:tab/>
        <w:t>&lt;/cfif&gt;</w:t>
      </w:r>
      <w:r>
        <w:br/>
      </w:r>
      <w:r>
        <w:rPr>
          <w:rFonts w:ascii="Courier New" w:hAnsi="Courier New"/>
          <w:b w:val="0"/>
          <w:sz w:val="16"/>
        </w:rPr>
        <w:tab/>
        <w:tab/>
        <w:t>&lt;cfreturn variables[scope][name]/&gt;&lt;!--- *** вряд ли это отработает для субпараметров ---&gt;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ab/>
        <w:t>&lt;!--- может быть, обобщить для наследуемых параметров... или для всех вообще ---&gt;</w:t>
      </w:r>
      <w:r>
        <w:br/>
      </w:r>
      <w:r>
        <w:rPr>
          <w:rFonts w:ascii="Courier New" w:hAnsi="Courier New"/>
          <w:b w:val="0"/>
          <w:sz w:val="16"/>
        </w:rPr>
        <w:tab/>
        <w:t>&lt;cffunction name="getResourceRealm"&gt;</w:t>
      </w:r>
      <w:r>
        <w:br/>
      </w:r>
      <w:r>
        <w:rPr>
          <w:rFonts w:ascii="Courier New" w:hAnsi="Courier New"/>
          <w:b w:val="0"/>
          <w:sz w:val="16"/>
        </w:rPr>
        <w:tab/>
        <w:tab/>
        <w:t>&lt;!--- нужна отдельная функция, потому что resourceRealm может браться из параметров операции, а может наследоваться от родительского инстанса ---&gt;</w:t>
      </w:r>
      <w:r>
        <w:br/>
      </w:r>
      <w:r>
        <w:rPr>
          <w:rFonts w:ascii="Courier New" w:hAnsi="Courier New"/>
          <w:b w:val="0"/>
          <w:sz w:val="16"/>
        </w:rPr>
        <w:tab/>
        <w:tab/>
        <w:t>&lt;!--- *** отдельный вопрос - как мы получим предка, если у нас операция еще не сохранена? На фронте мы хотим в один прием сохранить и операцию и параметры (на самом деле для операции create - даже инстанс, операцию и параметры) ---&gt;</w:t>
      </w:r>
      <w:r>
        <w:br/>
      </w:r>
      <w:r>
        <w:rPr>
          <w:rFonts w:ascii="Courier New" w:hAnsi="Courier New"/>
          <w:b w:val="0"/>
          <w:sz w:val="16"/>
        </w:rPr>
        <w:tab/>
        <w:tab/>
        <w:t xml:space="preserve">&lt;!--- если операция не сохранена - мы как узнаем, есть у нее параметр resourceRealm, или нет? наверно, простой джойн тут не поможет </w:t>
      </w:r>
      <w:r>
        <w:br/>
      </w:r>
      <w:r>
        <w:rPr>
          <w:rFonts w:ascii="Courier New" w:hAnsi="Courier New"/>
          <w:b w:val="0"/>
          <w:sz w:val="16"/>
        </w:rPr>
        <w:tab/>
        <w:tab/>
        <w:t>но никто не мешает спросить отдельно---&gt;</w:t>
      </w:r>
      <w:r>
        <w:br/>
      </w:r>
      <w:r>
        <w:rPr>
          <w:rFonts w:ascii="Courier New" w:hAnsi="Courier New"/>
          <w:b w:val="0"/>
          <w:sz w:val="16"/>
        </w:rPr>
        <w:tab/>
        <w:tab/>
        <w:t>&lt;!--- *** тут возникает определенная путаница из-за того, что часть данных берется из параметров операции, а часть из параметров инстанса (кумулятивных) ---&gt;</w:t>
      </w:r>
      <w:r>
        <w:br/>
      </w:r>
      <w:r>
        <w:rPr>
          <w:rFonts w:ascii="Courier New" w:hAnsi="Courier New"/>
          <w:b w:val="0"/>
          <w:sz w:val="16"/>
        </w:rPr>
        <w:tab/>
        <w:tab/>
        <w:t>&lt;!--- &lt;cfdump var=#this#/&gt; ---&gt;</w:t>
      </w:r>
      <w:r>
        <w:br/>
      </w:r>
      <w:r>
        <w:rPr>
          <w:rFonts w:ascii="Courier New" w:hAnsi="Courier New"/>
          <w:b w:val="0"/>
          <w:sz w:val="16"/>
        </w:rPr>
        <w:tab/>
        <w:tab/>
        <w:t>&lt;cfif structKeyExists(this,"resourceRealm") AND len(this.resourceRealm)&gt;&lt;!--- может быть, понятнее было бы брать прямо из параметров ---&gt;</w:t>
      </w:r>
      <w:r>
        <w:br/>
      </w:r>
      <w:r>
        <w:rPr>
          <w:rFonts w:ascii="Courier New" w:hAnsi="Courier New"/>
          <w:b w:val="0"/>
          <w:sz w:val="16"/>
        </w:rPr>
        <w:tab/>
        <w:tab/>
        <w:tab/>
        <w:t>&lt;cfreturn this.resourceRealm/&gt;</w:t>
      </w:r>
      <w:r>
        <w:br/>
      </w:r>
      <w:r>
        <w:rPr>
          <w:rFonts w:ascii="Courier New" w:hAnsi="Courier New"/>
          <w:b w:val="0"/>
          <w:sz w:val="16"/>
        </w:rPr>
        <w:tab/>
        <w:tab/>
        <w:t>&lt;/cfif&gt;</w:t>
      </w:r>
      <w:r>
        <w:br/>
      </w:r>
      <w:r>
        <w:rPr>
          <w:rFonts w:ascii="Courier New" w:hAnsi="Courier New"/>
          <w:b w:val="0"/>
          <w:sz w:val="16"/>
        </w:rPr>
        <w:tab/>
        <w:tab/>
        <w:t>&lt;!--- ищем у даннной операции CFS параметр resourceRealm ---&gt;&lt;!--- &lt;cfdump var=#this#/&gt;&lt;cfabort/&gt; ---&gt;</w:t>
      </w:r>
      <w:r>
        <w:br/>
      </w:r>
      <w:r>
        <w:rPr>
          <w:rFonts w:ascii="Courier New" w:hAnsi="Courier New"/>
          <w:b w:val="0"/>
          <w:sz w:val="16"/>
        </w:rPr>
        <w:tab/>
        <w:tab/>
        <w:t>&lt;cfquery name="local.qCfsParam"&gt;</w:t>
      </w:r>
      <w:r>
        <w:br/>
      </w:r>
      <w:r>
        <w:rPr>
          <w:rFonts w:ascii="Courier New" w:hAnsi="Courier New"/>
          <w:b w:val="0"/>
          <w:sz w:val="16"/>
        </w:rPr>
        <w:tab/>
        <w:tab/>
        <w:tab/>
        <w:t>select p.param_value</w:t>
      </w:r>
      <w:r>
        <w:br/>
      </w:r>
      <w:r>
        <w:rPr>
          <w:rFonts w:ascii="Courier New" w:hAnsi="Courier New"/>
          <w:b w:val="0"/>
          <w:sz w:val="16"/>
        </w:rPr>
        <w:tab/>
        <w:tab/>
        <w:tab/>
        <w:t xml:space="preserve">from svc_operation_cfs_param s </w:t>
      </w:r>
      <w:r>
        <w:br/>
      </w:r>
      <w:r>
        <w:rPr>
          <w:rFonts w:ascii="Courier New" w:hAnsi="Courier New"/>
          <w:b w:val="0"/>
          <w:sz w:val="16"/>
        </w:rPr>
        <w:tab/>
        <w:tab/>
        <w:tab/>
        <w:t>join instance_operation_cfs_param p on (s.svc_operation_cfs_param_id = p.svc_operation_cfs_param_id)</w:t>
      </w:r>
      <w:r>
        <w:br/>
      </w:r>
      <w:r>
        <w:rPr>
          <w:rFonts w:ascii="Courier New" w:hAnsi="Courier New"/>
          <w:b w:val="0"/>
          <w:sz w:val="16"/>
        </w:rPr>
        <w:tab/>
        <w:tab/>
        <w:tab/>
        <w:t>where s.svc_operation_cfs_param = 'resourceRealm'</w:t>
      </w:r>
      <w:r>
        <w:br/>
      </w:r>
      <w:r>
        <w:rPr>
          <w:rFonts w:ascii="Courier New" w:hAnsi="Courier New"/>
          <w:b w:val="0"/>
          <w:sz w:val="16"/>
        </w:rPr>
        <w:tab/>
        <w:tab/>
        <w:tab/>
        <w:tab/>
        <w:t>AND p.instance_operation_uid = &lt;cfqueryparam cfsqltype="cf_sql_other" value=#this.instance_operation_uid# null=#!isValid('guid',this.instance_operation_uid)#/&gt;</w:t>
      </w:r>
      <w:r>
        <w:br/>
      </w:r>
      <w:r>
        <w:rPr>
          <w:rFonts w:ascii="Courier New" w:hAnsi="Courier New"/>
          <w:b w:val="0"/>
          <w:sz w:val="16"/>
        </w:rPr>
        <w:tab/>
        <w:tab/>
        <w:t>&lt;/cfquery&gt;</w:t>
      </w:r>
      <w:r>
        <w:br/>
      </w:r>
      <w:r>
        <w:rPr>
          <w:rFonts w:ascii="Courier New" w:hAnsi="Courier New"/>
          <w:b w:val="0"/>
          <w:sz w:val="16"/>
        </w:rPr>
        <w:tab/>
        <w:tab/>
        <w:t>&lt;!--- &lt;cfdump var=#local.qCfsParam#/&gt; ---&gt;</w:t>
      </w:r>
      <w:r>
        <w:br/>
      </w:r>
      <w:r>
        <w:rPr>
          <w:rFonts w:ascii="Courier New" w:hAnsi="Courier New"/>
          <w:b w:val="0"/>
          <w:sz w:val="16"/>
        </w:rPr>
        <w:tab/>
        <w:tab/>
        <w:t>&lt;!---  ---&gt;</w:t>
      </w:r>
      <w:r>
        <w:br/>
      </w:r>
      <w:r>
        <w:rPr>
          <w:rFonts w:ascii="Courier New" w:hAnsi="Courier New"/>
          <w:b w:val="0"/>
          <w:sz w:val="16"/>
        </w:rPr>
        <w:tab/>
        <w:tab/>
        <w:t>&lt;cfif local.qCfsParam.recordCount&gt;</w:t>
      </w:r>
      <w:r>
        <w:br/>
      </w:r>
      <w:r>
        <w:rPr>
          <w:rFonts w:ascii="Courier New" w:hAnsi="Courier New"/>
          <w:b w:val="0"/>
          <w:sz w:val="16"/>
        </w:rPr>
        <w:tab/>
        <w:tab/>
        <w:tab/>
        <w:t>&lt;!--- параметр определен в операции сервиса. Если его не нашли - значит, не судьба ---&gt;</w:t>
      </w:r>
      <w:r>
        <w:br/>
      </w:r>
      <w:r>
        <w:rPr>
          <w:rFonts w:ascii="Courier New" w:hAnsi="Courier New"/>
          <w:b w:val="0"/>
          <w:sz w:val="16"/>
        </w:rPr>
        <w:tab/>
        <w:tab/>
        <w:tab/>
        <w:t>&lt;cfreturn local.qCfsParam.param_value/&gt;</w:t>
      </w:r>
      <w:r>
        <w:br/>
      </w:r>
      <w:r>
        <w:rPr>
          <w:rFonts w:ascii="Courier New" w:hAnsi="Courier New"/>
          <w:b w:val="0"/>
          <w:sz w:val="16"/>
        </w:rPr>
        <w:tab/>
        <w:tab/>
        <w:t>&lt;cfelse&gt;</w:t>
      </w:r>
      <w:r>
        <w:br/>
      </w:r>
      <w:r>
        <w:rPr>
          <w:rFonts w:ascii="Courier New" w:hAnsi="Courier New"/>
          <w:b w:val="0"/>
          <w:sz w:val="16"/>
        </w:rPr>
        <w:tab/>
        <w:tab/>
        <w:tab/>
        <w:t>&lt;!--- у операции сервиса нет такого параметра - тогда по соглашению он определен в инстансе-предке. Тут нам надо знать хотя бы родительский инстанс ---&gt;</w:t>
      </w:r>
      <w:r>
        <w:br/>
      </w:r>
      <w:r>
        <w:rPr>
          <w:rFonts w:ascii="Courier New" w:hAnsi="Courier New"/>
          <w:b w:val="0"/>
          <w:sz w:val="16"/>
        </w:rPr>
        <w:tab/>
        <w:tab/>
        <w:tab/>
        <w:t>&lt;!--- внимание, сложность. Для получения resourceRealm для параметра вновь создаваемого инстанса нам нужно ориентироваться на параметр - ссылку на родительский инстанс (пример - vdc), потому что текущего инстанса еще нет! ---&gt;</w:t>
      </w:r>
      <w:r>
        <w:br/>
      </w:r>
      <w:r>
        <w:rPr>
          <w:rFonts w:ascii="Courier New" w:hAnsi="Courier New"/>
          <w:b w:val="0"/>
          <w:sz w:val="16"/>
        </w:rPr>
        <w:tab/>
        <w:tab/>
        <w:tab/>
        <w:t xml:space="preserve">&lt;!--- напоминание: </w:t>
      </w:r>
      <w:r>
        <w:br/>
      </w:r>
      <w:r>
        <w:rPr>
          <w:rFonts w:ascii="Courier New" w:hAnsi="Courier New"/>
          <w:b w:val="0"/>
          <w:sz w:val="16"/>
        </w:rPr>
        <w:tab/>
        <w:tab/>
        <w:tab/>
        <w:t xml:space="preserve">не путать родительский инстанс (связан параметром с инстансом - владельцем операции - владельцем данного параметра) </w:t>
      </w:r>
      <w:r>
        <w:br/>
      </w:r>
      <w:r>
        <w:rPr>
          <w:rFonts w:ascii="Courier New" w:hAnsi="Courier New"/>
          <w:b w:val="0"/>
          <w:sz w:val="16"/>
        </w:rPr>
        <w:tab/>
        <w:tab/>
        <w:tab/>
        <w:t xml:space="preserve">и инстанс-операцию-параметр (регулярная реляционная иерархия) </w:t>
      </w:r>
      <w:r>
        <w:br/>
      </w:r>
      <w:r>
        <w:rPr>
          <w:rFonts w:ascii="Courier New" w:hAnsi="Courier New"/>
          <w:b w:val="0"/>
          <w:sz w:val="16"/>
        </w:rPr>
        <w:tab/>
        <w:tab/>
        <w:tab/>
        <w:t>хотя инстанс и операция есть в параметрах (некоторое дублирование, потому что оркестратору все передается через параметры)</w:t>
      </w:r>
      <w:r>
        <w:br/>
      </w:r>
      <w:r>
        <w:rPr>
          <w:rFonts w:ascii="Courier New" w:hAnsi="Courier New"/>
          <w:b w:val="0"/>
          <w:sz w:val="16"/>
        </w:rPr>
        <w:tab/>
        <w:tab/>
        <w:tab/>
        <w:t>---&gt;</w:t>
      </w:r>
      <w:r>
        <w:br/>
      </w:r>
      <w:r>
        <w:rPr>
          <w:rFonts w:ascii="Courier New" w:hAnsi="Courier New"/>
          <w:b w:val="0"/>
          <w:sz w:val="16"/>
        </w:rPr>
        <w:tab/>
        <w:tab/>
        <w:tab/>
      </w:r>
      <w:r>
        <w:br/>
      </w:r>
      <w:r>
        <w:rPr>
          <w:rFonts w:ascii="Courier New" w:hAnsi="Courier New"/>
          <w:b w:val="0"/>
          <w:sz w:val="16"/>
        </w:rPr>
        <w:tab/>
        <w:tab/>
        <w:tab/>
        <w:t>&lt;cfset local.instance_uid = this.instance_uid/&gt;</w:t>
      </w:r>
      <w:r>
        <w:br/>
      </w:r>
      <w:r>
        <w:rPr>
          <w:rFonts w:ascii="Courier New" w:hAnsi="Courier New"/>
          <w:b w:val="0"/>
          <w:sz w:val="16"/>
        </w:rPr>
        <w:tab/>
        <w:tab/>
        <w:tab/>
        <w:t>&lt;cfif !isValid("guid", local.instance_uid) OR local.instance_uid EQ "00000000-0000-0000-0000-000000000000"&gt;</w:t>
      </w:r>
      <w:r>
        <w:br/>
      </w:r>
      <w:r>
        <w:rPr>
          <w:rFonts w:ascii="Courier New" w:hAnsi="Courier New"/>
          <w:b w:val="0"/>
          <w:sz w:val="16"/>
        </w:rPr>
        <w:tab/>
        <w:tab/>
        <w:tab/>
        <w:tab/>
        <w:t>&lt;!--- тогда нам нужно найти параметр-референс и взять его значение ---&gt;</w:t>
      </w:r>
      <w:r>
        <w:br/>
      </w:r>
      <w:r>
        <w:rPr>
          <w:rFonts w:ascii="Courier New" w:hAnsi="Courier New"/>
          <w:b w:val="0"/>
          <w:sz w:val="16"/>
        </w:rPr>
        <w:tab/>
        <w:tab/>
        <w:tab/>
        <w:tab/>
        <w:t>&lt;!--- тот случай, когда нужно знать класс параметра и операции ---&gt;</w:t>
      </w:r>
      <w:r>
        <w:br/>
      </w:r>
      <w:r>
        <w:rPr>
          <w:rFonts w:ascii="Courier New" w:hAnsi="Courier New"/>
          <w:b w:val="0"/>
          <w:sz w:val="16"/>
        </w:rPr>
        <w:tab/>
        <w:tab/>
        <w:tab/>
        <w:tab/>
        <w:t>&lt;cfquery name="local.qRefParam"&gt;</w:t>
      </w:r>
      <w:r>
        <w:br/>
      </w:r>
      <w:r>
        <w:rPr>
          <w:rFonts w:ascii="Courier New" w:hAnsi="Courier New"/>
          <w:b w:val="0"/>
          <w:sz w:val="16"/>
        </w:rPr>
        <w:tab/>
        <w:tab/>
        <w:tab/>
        <w:tab/>
        <w:tab/>
        <w:t xml:space="preserve">select r.svc_operation_cfs_param </w:t>
      </w:r>
      <w:r>
        <w:br/>
      </w:r>
      <w:r>
        <w:rPr>
          <w:rFonts w:ascii="Courier New" w:hAnsi="Courier New"/>
          <w:b w:val="0"/>
          <w:sz w:val="16"/>
        </w:rPr>
        <w:tab/>
        <w:tab/>
        <w:tab/>
        <w:tab/>
        <w:tab/>
        <w:t>from svc_operation_cfs_param r</w:t>
      </w:r>
      <w:r>
        <w:br/>
      </w:r>
      <w:r>
        <w:rPr>
          <w:rFonts w:ascii="Courier New" w:hAnsi="Courier New"/>
          <w:b w:val="0"/>
          <w:sz w:val="16"/>
        </w:rPr>
        <w:tab/>
        <w:tab/>
        <w:tab/>
        <w:tab/>
        <w:tab/>
        <w:t>join svc_operation o on (r.svc_operation_id=o.svc_operation_id)</w:t>
      </w:r>
      <w:r>
        <w:br/>
      </w:r>
      <w:r>
        <w:rPr>
          <w:rFonts w:ascii="Courier New" w:hAnsi="Courier New"/>
          <w:b w:val="0"/>
          <w:sz w:val="16"/>
        </w:rPr>
        <w:tab/>
        <w:tab/>
        <w:tab/>
        <w:tab/>
        <w:tab/>
        <w:t>join svc_operation_cfs_param p on (o.svc_operation_id=p.svc_operation_id)</w:t>
      </w:r>
      <w:r>
        <w:br/>
      </w:r>
      <w:r>
        <w:rPr>
          <w:rFonts w:ascii="Courier New" w:hAnsi="Courier New"/>
          <w:b w:val="0"/>
          <w:sz w:val="16"/>
        </w:rPr>
        <w:tab/>
        <w:tab/>
        <w:tab/>
        <w:tab/>
        <w:tab/>
        <w:t xml:space="preserve">where p.svc_operation_cfs_param_id = &lt;cfqueryparam cfsqltype="cf_sql_integer" value=#this.svc_operation_cfs_param_id# null=#!isValid('integer',this.svc_operation_cfs_param_id)#/&gt; </w:t>
      </w:r>
      <w:r>
        <w:br/>
      </w:r>
      <w:r>
        <w:rPr>
          <w:rFonts w:ascii="Courier New" w:hAnsi="Courier New"/>
          <w:b w:val="0"/>
          <w:sz w:val="16"/>
        </w:rPr>
        <w:tab/>
        <w:tab/>
        <w:tab/>
        <w:tab/>
        <w:tab/>
        <w:tab/>
        <w:t>AND r.ref_svc_id &gt; 0</w:t>
      </w:r>
      <w:r>
        <w:br/>
      </w:r>
      <w:r>
        <w:rPr>
          <w:rFonts w:ascii="Courier New" w:hAnsi="Courier New"/>
          <w:b w:val="0"/>
          <w:sz w:val="16"/>
        </w:rPr>
        <w:tab/>
        <w:tab/>
        <w:tab/>
        <w:tab/>
        <w:t>&lt;/cfquery&gt;</w:t>
      </w:r>
      <w:r>
        <w:br/>
      </w:r>
      <w:r>
        <w:rPr>
          <w:rFonts w:ascii="Courier New" w:hAnsi="Courier New"/>
          <w:b w:val="0"/>
          <w:sz w:val="16"/>
        </w:rPr>
        <w:tab/>
        <w:tab/>
        <w:tab/>
        <w:tab/>
        <w:t>&lt;!--- &lt;cfdump var=#local.qRefParam#/&gt; ---&gt;</w:t>
      </w:r>
      <w:r>
        <w:br/>
      </w:r>
      <w:r>
        <w:rPr>
          <w:rFonts w:ascii="Courier New" w:hAnsi="Courier New"/>
          <w:b w:val="0"/>
          <w:sz w:val="16"/>
        </w:rPr>
        <w:tab/>
        <w:tab/>
        <w:tab/>
        <w:tab/>
        <w:t>&lt;cfloop query="local.qRefParam"&gt;</w:t>
      </w:r>
      <w:r>
        <w:br/>
      </w:r>
      <w:r>
        <w:rPr>
          <w:rFonts w:ascii="Courier New" w:hAnsi="Courier New"/>
          <w:b w:val="0"/>
          <w:sz w:val="16"/>
        </w:rPr>
        <w:tab/>
        <w:tab/>
        <w:tab/>
        <w:tab/>
        <w:tab/>
        <w:t>&lt;cfif structKeyExists(this.params, local.qRefParam.svc_operation_cfs_param) AND isValid('guid', this.params[local.qRefParam.svc_operation_cfs_param])&gt;</w:t>
      </w:r>
      <w:r>
        <w:br/>
      </w:r>
      <w:r>
        <w:rPr>
          <w:rFonts w:ascii="Courier New" w:hAnsi="Courier New"/>
          <w:b w:val="0"/>
          <w:sz w:val="16"/>
        </w:rPr>
        <w:tab/>
        <w:tab/>
        <w:tab/>
        <w:tab/>
        <w:tab/>
        <w:tab/>
        <w:t>&lt;cfset local.instance_uid = this.params[local.qRefParam.svc_operation_cfs_param]/&gt;</w:t>
      </w:r>
      <w:r>
        <w:br/>
      </w:r>
      <w:r>
        <w:rPr>
          <w:rFonts w:ascii="Courier New" w:hAnsi="Courier New"/>
          <w:b w:val="0"/>
          <w:sz w:val="16"/>
        </w:rPr>
        <w:tab/>
        <w:tab/>
        <w:tab/>
        <w:tab/>
        <w:tab/>
        <w:t>&lt;/cfif&gt;</w:t>
      </w:r>
      <w:r>
        <w:br/>
      </w:r>
      <w:r>
        <w:rPr>
          <w:rFonts w:ascii="Courier New" w:hAnsi="Courier New"/>
          <w:b w:val="0"/>
          <w:sz w:val="16"/>
        </w:rPr>
        <w:tab/>
        <w:tab/>
        <w:tab/>
        <w:tab/>
        <w:t>&lt;/cfloop&gt;</w:t>
      </w:r>
      <w:r>
        <w:br/>
      </w:r>
      <w:r>
        <w:rPr>
          <w:rFonts w:ascii="Courier New" w:hAnsi="Courier New"/>
          <w:b w:val="0"/>
          <w:sz w:val="16"/>
        </w:rPr>
        <w:tab/>
        <w:tab/>
        <w:tab/>
        <w:tab/>
        <w:t>&lt;!--- можно и более изощренно поступать, вызывая в этом цикле функцию рекурсивного поиска resourceRealm для каждого из референсных параметров, пока не найдем.</w:t>
      </w:r>
      <w:r>
        <w:br/>
      </w:r>
      <w:r>
        <w:rPr>
          <w:rFonts w:ascii="Courier New" w:hAnsi="Courier New"/>
          <w:b w:val="0"/>
          <w:sz w:val="16"/>
        </w:rPr>
        <w:tab/>
        <w:tab/>
        <w:tab/>
        <w:tab/>
        <w:t>но пока если видим находим в параметрах ссылку на родителя - ищем там платформу, и все ---&gt;</w:t>
      </w:r>
      <w:r>
        <w:br/>
      </w:r>
      <w:r>
        <w:rPr>
          <w:rFonts w:ascii="Courier New" w:hAnsi="Courier New"/>
          <w:b w:val="0"/>
          <w:sz w:val="16"/>
        </w:rPr>
        <w:tab/>
        <w:tab/>
        <w:tab/>
        <w:tab/>
        <w:t>&lt;!--- вообще идея наследования платформы кажется не очень корректной - мы же можем ссылаться на нескольких предков... и реализация тяжеловесная</w:t>
      </w:r>
      <w:r>
        <w:br/>
      </w:r>
      <w:r>
        <w:rPr>
          <w:rFonts w:ascii="Courier New" w:hAnsi="Courier New"/>
          <w:b w:val="0"/>
          <w:sz w:val="16"/>
        </w:rPr>
        <w:tab/>
        <w:tab/>
        <w:tab/>
        <w:tab/>
        <w:t>*** может быть, нужно метод получения платформы сделать всем инстансам, пусть сам знает, из какого параметра брать... это можно сделать конфигурируемым.</w:t>
      </w:r>
      <w:r>
        <w:br/>
      </w:r>
      <w:r>
        <w:rPr>
          <w:rFonts w:ascii="Courier New" w:hAnsi="Courier New"/>
          <w:b w:val="0"/>
          <w:sz w:val="16"/>
        </w:rPr>
        <w:tab/>
        <w:tab/>
        <w:tab/>
        <w:tab/>
        <w:t>в обычной жизни брать из параметра</w:t>
      </w:r>
      <w:r>
        <w:br/>
      </w:r>
      <w:r>
        <w:rPr>
          <w:rFonts w:ascii="Courier New" w:hAnsi="Courier New"/>
          <w:b w:val="0"/>
          <w:sz w:val="16"/>
        </w:rPr>
        <w:tab/>
        <w:tab/>
        <w:tab/>
        <w:tab/>
        <w:t>Можно сделать дополнительную фильтрацию по типу справочника (resourceRealm)</w:t>
      </w:r>
      <w:r>
        <w:br/>
      </w:r>
      <w:r>
        <w:rPr>
          <w:rFonts w:ascii="Courier New" w:hAnsi="Courier New"/>
          <w:b w:val="0"/>
          <w:sz w:val="16"/>
        </w:rPr>
        <w:tab/>
        <w:tab/>
        <w:tab/>
        <w:tab/>
        <w:t>---&gt;</w:t>
      </w:r>
      <w:r>
        <w:br/>
      </w:r>
      <w:r>
        <w:rPr>
          <w:rFonts w:ascii="Courier New" w:hAnsi="Courier New"/>
          <w:b w:val="0"/>
          <w:sz w:val="16"/>
        </w:rPr>
        <w:tab/>
        <w:tab/>
        <w:tab/>
        <w:t>&lt;/cfif&gt;</w:t>
      </w:r>
      <w:r>
        <w:br/>
      </w:r>
      <w:r>
        <w:rPr>
          <w:rFonts w:ascii="Courier New" w:hAnsi="Courier New"/>
          <w:b w:val="0"/>
          <w:sz w:val="16"/>
        </w:rPr>
      </w:r>
      <w:r>
        <w:br/>
      </w:r>
      <w:r>
        <w:rPr>
          <w:rFonts w:ascii="Courier New" w:hAnsi="Courier New"/>
          <w:b w:val="0"/>
          <w:sz w:val="16"/>
        </w:rPr>
        <w:tab/>
        <w:tab/>
        <w:tab/>
        <w:t>&lt;!--- внимание! мы тут опрашиваем параметры инстанса, а не операции! ---&gt;</w:t>
      </w:r>
      <w:r>
        <w:br/>
      </w:r>
      <w:r>
        <w:rPr>
          <w:rFonts w:ascii="Courier New" w:hAnsi="Courier New"/>
          <w:b w:val="0"/>
          <w:sz w:val="16"/>
        </w:rPr>
        <w:tab/>
        <w:tab/>
        <w:tab/>
        <w:t>&lt;!--- *** тут возникает непонятная ссылка на себя, впрочем, она не мешает ---&gt;</w:t>
      </w:r>
      <w:r>
        <w:br/>
      </w:r>
      <w:r>
        <w:rPr>
          <w:rFonts w:ascii="Courier New" w:hAnsi="Courier New"/>
          <w:b w:val="0"/>
          <w:sz w:val="16"/>
        </w:rPr>
        <w:tab/>
        <w:tab/>
        <w:tab/>
        <w:t>&lt;cfquery name="local.qCfsParam"&gt;</w:t>
      </w:r>
      <w:r>
        <w:br/>
      </w:r>
      <w:r>
        <w:rPr>
          <w:rFonts w:ascii="Courier New" w:hAnsi="Courier New"/>
          <w:b w:val="0"/>
          <w:sz w:val="16"/>
        </w:rPr>
        <w:tab/>
        <w:tab/>
        <w:tab/>
        <w:tab/>
        <w:t>WITH RECURSIVE r AS (</w:t>
        <w:tab/>
        <w:tab/>
        <w:tab/>
      </w:r>
      <w:r>
        <w:br/>
      </w:r>
      <w:r>
        <w:rPr>
          <w:rFonts w:ascii="Courier New" w:hAnsi="Courier New"/>
          <w:b w:val="0"/>
          <w:sz w:val="16"/>
        </w:rPr>
        <w:tab/>
        <w:tab/>
        <w:tab/>
        <w:tab/>
        <w:tab/>
        <w:t>SELECT</w:t>
      </w:r>
      <w:r>
        <w:br/>
      </w:r>
      <w:r>
        <w:rPr>
          <w:rFonts w:ascii="Courier New" w:hAnsi="Courier New"/>
          <w:b w:val="0"/>
          <w:sz w:val="16"/>
        </w:rPr>
        <w:tab/>
        <w:tab/>
        <w:tab/>
        <w:tab/>
        <w:tab/>
        <w:t>1 AS i</w:t>
      </w:r>
      <w:r>
        <w:br/>
      </w:r>
      <w:r>
        <w:rPr>
          <w:rFonts w:ascii="Courier New" w:hAnsi="Courier New"/>
          <w:b w:val="0"/>
          <w:sz w:val="16"/>
        </w:rPr>
        <w:tab/>
        <w:tab/>
        <w:tab/>
        <w:tab/>
        <w:tab/>
        <w:t>,e.display_name</w:t>
      </w:r>
      <w:r>
        <w:br/>
      </w:r>
      <w:r>
        <w:rPr>
          <w:rFonts w:ascii="Courier New" w:hAnsi="Courier New"/>
          <w:b w:val="0"/>
          <w:sz w:val="16"/>
        </w:rPr>
        <w:tab/>
        <w:tab/>
        <w:tab/>
        <w:tab/>
        <w:tab/>
        <w:t>,s.svc</w:t>
      </w:r>
      <w:r>
        <w:br/>
      </w:r>
      <w:r>
        <w:rPr>
          <w:rFonts w:ascii="Courier New" w:hAnsi="Courier New"/>
          <w:b w:val="0"/>
          <w:sz w:val="16"/>
        </w:rPr>
        <w:tab/>
        <w:tab/>
        <w:tab/>
        <w:tab/>
        <w:tab/>
        <w:t>,p.param</w:t>
      </w:r>
      <w:r>
        <w:br/>
      </w:r>
      <w:r>
        <w:rPr>
          <w:rFonts w:ascii="Courier New" w:hAnsi="Courier New"/>
          <w:b w:val="0"/>
          <w:sz w:val="16"/>
        </w:rPr>
        <w:tab/>
        <w:tab/>
        <w:tab/>
        <w:tab/>
        <w:tab/>
        <w:t>,p.param_value</w:t>
      </w:r>
      <w:r>
        <w:br/>
      </w:r>
      <w:r>
        <w:rPr>
          <w:rFonts w:ascii="Courier New" w:hAnsi="Courier New"/>
          <w:b w:val="0"/>
          <w:sz w:val="16"/>
        </w:rPr>
        <w:tab/>
        <w:tab/>
        <w:tab/>
        <w:tab/>
        <w:tab/>
        <w:t>,p.instance_uid::text</w:t>
      </w:r>
      <w:r>
        <w:br/>
      </w:r>
      <w:r>
        <w:rPr>
          <w:rFonts w:ascii="Courier New" w:hAnsi="Courier New"/>
          <w:b w:val="0"/>
          <w:sz w:val="16"/>
        </w:rPr>
        <w:tab/>
        <w:tab/>
        <w:tab/>
        <w:tab/>
        <w:tab/>
        <w:t>FROM instance e</w:t>
      </w:r>
      <w:r>
        <w:br/>
      </w:r>
      <w:r>
        <w:rPr>
          <w:rFonts w:ascii="Courier New" w:hAnsi="Courier New"/>
          <w:b w:val="0"/>
          <w:sz w:val="16"/>
        </w:rPr>
        <w:tab/>
        <w:tab/>
        <w:tab/>
        <w:tab/>
        <w:tab/>
        <w:t>JOIN instance_cfs_param p on (e.instance_uid=p.instance_uid)</w:t>
      </w:r>
      <w:r>
        <w:br/>
      </w:r>
      <w:r>
        <w:rPr>
          <w:rFonts w:ascii="Courier New" w:hAnsi="Courier New"/>
          <w:b w:val="0"/>
          <w:sz w:val="16"/>
        </w:rPr>
        <w:tab/>
        <w:tab/>
        <w:tab/>
        <w:tab/>
        <w:tab/>
        <w:t>JOIN svc s on (e.service_id=s.svc_id)</w:t>
      </w:r>
      <w:r>
        <w:br/>
      </w:r>
      <w:r>
        <w:rPr>
          <w:rFonts w:ascii="Courier New" w:hAnsi="Courier New"/>
          <w:b w:val="0"/>
          <w:sz w:val="16"/>
        </w:rPr>
        <w:tab/>
        <w:tab/>
        <w:tab/>
        <w:tab/>
        <w:tab/>
        <w:t>JOIN instance_operation_cfs_param op on (p.instance_operation_cfs_param_uid=op.instance_operation_cfs_param_uid)</w:t>
      </w:r>
      <w:r>
        <w:br/>
      </w:r>
      <w:r>
        <w:rPr>
          <w:rFonts w:ascii="Courier New" w:hAnsi="Courier New"/>
          <w:b w:val="0"/>
          <w:sz w:val="16"/>
        </w:rPr>
        <w:tab/>
        <w:tab/>
        <w:tab/>
        <w:tab/>
        <w:tab/>
        <w:t>LEFT JOIN svc_operation_cfs_param sp on (op.svc_operation_cfs_param_id=sp.svc_operation_cfs_param_id)</w:t>
      </w:r>
      <w:r>
        <w:br/>
      </w:r>
      <w:r>
        <w:rPr>
          <w:rFonts w:ascii="Courier New" w:hAnsi="Courier New"/>
          <w:b w:val="0"/>
          <w:sz w:val="16"/>
        </w:rPr>
        <w:tab/>
        <w:tab/>
        <w:tab/>
        <w:tab/>
        <w:tab/>
        <w:t>LEFT JOIN instance_cfs_param rp on (e.instance_uid=rp.instance_uid )</w:t>
      </w:r>
      <w:r>
        <w:br/>
      </w:r>
      <w:r>
        <w:rPr>
          <w:rFonts w:ascii="Courier New" w:hAnsi="Courier New"/>
          <w:b w:val="0"/>
          <w:sz w:val="16"/>
        </w:rPr>
        <w:tab/>
        <w:tab/>
        <w:tab/>
        <w:tab/>
        <w:tab/>
        <w:t>LEFT JOIN instance ri on (rp.instance_uid=ri.instance_uid)</w:t>
      </w:r>
      <w:r>
        <w:br/>
      </w:r>
      <w:r>
        <w:rPr>
          <w:rFonts w:ascii="Courier New" w:hAnsi="Courier New"/>
          <w:b w:val="0"/>
          <w:sz w:val="16"/>
        </w:rPr>
        <w:tab/>
        <w:tab/>
        <w:tab/>
        <w:tab/>
        <w:tab/>
        <w:t>WHERE e.instance_uid=&lt;cfqueryparam cfsqltype="cf_sql_other" value=#local.instance_uid# null=#!isValid('guid',local.instance_uid)#/&gt;</w:t>
      </w:r>
      <w:r>
        <w:br/>
      </w:r>
      <w:r>
        <w:rPr>
          <w:rFonts w:ascii="Courier New" w:hAnsi="Courier New"/>
          <w:b w:val="0"/>
          <w:sz w:val="16"/>
        </w:rPr>
      </w:r>
      <w:r>
        <w:br/>
      </w:r>
      <w:r>
        <w:rPr>
          <w:rFonts w:ascii="Courier New" w:hAnsi="Courier New"/>
          <w:b w:val="0"/>
          <w:sz w:val="16"/>
        </w:rPr>
        <w:tab/>
        <w:tab/>
        <w:tab/>
        <w:tab/>
        <w:tab/>
        <w:t>UNION</w:t>
      </w:r>
      <w:r>
        <w:br/>
      </w:r>
      <w:r>
        <w:rPr>
          <w:rFonts w:ascii="Courier New" w:hAnsi="Courier New"/>
          <w:b w:val="0"/>
          <w:sz w:val="16"/>
        </w:rPr>
      </w:r>
      <w:r>
        <w:br/>
      </w:r>
      <w:r>
        <w:rPr>
          <w:rFonts w:ascii="Courier New" w:hAnsi="Courier New"/>
          <w:b w:val="0"/>
          <w:sz w:val="16"/>
        </w:rPr>
        <w:tab/>
        <w:tab/>
        <w:tab/>
        <w:tab/>
        <w:tab/>
        <w:t>SELECT</w:t>
      </w:r>
      <w:r>
        <w:br/>
      </w:r>
      <w:r>
        <w:rPr>
          <w:rFonts w:ascii="Courier New" w:hAnsi="Courier New"/>
          <w:b w:val="0"/>
          <w:sz w:val="16"/>
        </w:rPr>
        <w:tab/>
        <w:tab/>
        <w:tab/>
        <w:tab/>
        <w:tab/>
        <w:t>i+1 AS i</w:t>
      </w:r>
      <w:r>
        <w:br/>
      </w:r>
      <w:r>
        <w:rPr>
          <w:rFonts w:ascii="Courier New" w:hAnsi="Courier New"/>
          <w:b w:val="0"/>
          <w:sz w:val="16"/>
        </w:rPr>
        <w:tab/>
        <w:tab/>
        <w:tab/>
        <w:tab/>
        <w:tab/>
        <w:t>,e.display_name</w:t>
      </w:r>
      <w:r>
        <w:br/>
      </w:r>
      <w:r>
        <w:rPr>
          <w:rFonts w:ascii="Courier New" w:hAnsi="Courier New"/>
          <w:b w:val="0"/>
          <w:sz w:val="16"/>
        </w:rPr>
        <w:tab/>
        <w:tab/>
        <w:tab/>
        <w:tab/>
        <w:tab/>
        <w:t>,s.svc</w:t>
      </w:r>
      <w:r>
        <w:br/>
      </w:r>
      <w:r>
        <w:rPr>
          <w:rFonts w:ascii="Courier New" w:hAnsi="Courier New"/>
          <w:b w:val="0"/>
          <w:sz w:val="16"/>
        </w:rPr>
        <w:tab/>
        <w:tab/>
        <w:tab/>
        <w:tab/>
        <w:tab/>
        <w:t>,p.param</w:t>
      </w:r>
      <w:r>
        <w:br/>
      </w:r>
      <w:r>
        <w:rPr>
          <w:rFonts w:ascii="Courier New" w:hAnsi="Courier New"/>
          <w:b w:val="0"/>
          <w:sz w:val="16"/>
        </w:rPr>
        <w:tab/>
        <w:tab/>
        <w:tab/>
        <w:tab/>
        <w:tab/>
        <w:t>,p.param_value</w:t>
      </w:r>
      <w:r>
        <w:br/>
      </w:r>
      <w:r>
        <w:rPr>
          <w:rFonts w:ascii="Courier New" w:hAnsi="Courier New"/>
          <w:b w:val="0"/>
          <w:sz w:val="16"/>
        </w:rPr>
        <w:tab/>
        <w:tab/>
        <w:tab/>
        <w:tab/>
        <w:tab/>
        <w:t>,p.instance_uid::text</w:t>
      </w:r>
      <w:r>
        <w:br/>
      </w:r>
      <w:r>
        <w:rPr>
          <w:rFonts w:ascii="Courier New" w:hAnsi="Courier New"/>
          <w:b w:val="0"/>
          <w:sz w:val="16"/>
        </w:rPr>
        <w:tab/>
        <w:tab/>
        <w:tab/>
        <w:tab/>
        <w:tab/>
        <w:t>FROM instance_cfs_param p</w:t>
      </w:r>
      <w:r>
        <w:br/>
      </w:r>
      <w:r>
        <w:rPr>
          <w:rFonts w:ascii="Courier New" w:hAnsi="Courier New"/>
          <w:b w:val="0"/>
          <w:sz w:val="16"/>
        </w:rPr>
        <w:tab/>
        <w:tab/>
        <w:tab/>
        <w:tab/>
        <w:tab/>
        <w:t>JOIN instance e on (p.instance_uid=e.instance_uid)</w:t>
      </w:r>
      <w:r>
        <w:br/>
      </w:r>
      <w:r>
        <w:rPr>
          <w:rFonts w:ascii="Courier New" w:hAnsi="Courier New"/>
          <w:b w:val="0"/>
          <w:sz w:val="16"/>
        </w:rPr>
        <w:tab/>
        <w:tab/>
        <w:tab/>
        <w:tab/>
        <w:tab/>
        <w:t>JOIN svc s on (e.service_id=s.svc_id)</w:t>
      </w:r>
      <w:r>
        <w:br/>
      </w:r>
      <w:r>
        <w:rPr>
          <w:rFonts w:ascii="Courier New" w:hAnsi="Courier New"/>
          <w:b w:val="0"/>
          <w:sz w:val="16"/>
        </w:rPr>
        <w:tab/>
        <w:tab/>
        <w:tab/>
        <w:tab/>
        <w:tab/>
        <w:t>JOIN r on (r.param_value=p.instance_uid::text)</w:t>
      </w:r>
      <w:r>
        <w:br/>
      </w:r>
      <w:r>
        <w:rPr>
          <w:rFonts w:ascii="Courier New" w:hAnsi="Courier New"/>
          <w:b w:val="0"/>
          <w:sz w:val="16"/>
        </w:rPr>
        <w:tab/>
        <w:tab/>
        <w:tab/>
        <w:tab/>
        <w:tab/>
        <w:t>WHERE r.i &lt; 10</w:t>
      </w:r>
      <w:r>
        <w:br/>
      </w:r>
      <w:r>
        <w:rPr>
          <w:rFonts w:ascii="Courier New" w:hAnsi="Courier New"/>
          <w:b w:val="0"/>
          <w:sz w:val="16"/>
        </w:rPr>
        <w:tab/>
        <w:tab/>
        <w:tab/>
        <w:tab/>
        <w:t>)</w:t>
      </w:r>
      <w:r>
        <w:br/>
      </w:r>
      <w:r>
        <w:rPr>
          <w:rFonts w:ascii="Courier New" w:hAnsi="Courier New"/>
          <w:b w:val="0"/>
          <w:sz w:val="16"/>
        </w:rPr>
        <w:tab/>
        <w:tab/>
        <w:tab/>
        <w:tab/>
        <w:t>select param, param_value from r</w:t>
      </w:r>
      <w:r>
        <w:br/>
      </w:r>
      <w:r>
        <w:rPr>
          <w:rFonts w:ascii="Courier New" w:hAnsi="Courier New"/>
          <w:b w:val="0"/>
          <w:sz w:val="16"/>
        </w:rPr>
        <w:tab/>
        <w:tab/>
        <w:tab/>
        <w:tab/>
        <w:t>order by r.i desc</w:t>
      </w:r>
      <w:r>
        <w:br/>
      </w:r>
      <w:r>
        <w:rPr>
          <w:rFonts w:ascii="Courier New" w:hAnsi="Courier New"/>
          <w:b w:val="0"/>
          <w:sz w:val="16"/>
        </w:rPr>
        <w:tab/>
        <w:tab/>
        <w:tab/>
        <w:t xml:space="preserve">&lt;/cfquery&gt; </w:t>
      </w:r>
      <w:r>
        <w:br/>
      </w:r>
      <w:r>
        <w:rPr>
          <w:rFonts w:ascii="Courier New" w:hAnsi="Courier New"/>
          <w:b w:val="0"/>
          <w:sz w:val="16"/>
        </w:rPr>
        <w:tab/>
        <w:tab/>
        <w:tab/>
      </w:r>
      <w:r>
        <w:br/>
      </w:r>
      <w:r>
        <w:rPr>
          <w:rFonts w:ascii="Courier New" w:hAnsi="Courier New"/>
          <w:b w:val="0"/>
          <w:sz w:val="16"/>
        </w:rPr>
        <w:tab/>
        <w:tab/>
        <w:tab/>
        <w:t>&lt;cfif local.qCfsParam.recordCount EQ 0&gt;</w:t>
      </w:r>
      <w:r>
        <w:br/>
      </w:r>
      <w:r>
        <w:rPr>
          <w:rFonts w:ascii="Courier New" w:hAnsi="Courier New"/>
          <w:b w:val="0"/>
          <w:sz w:val="16"/>
        </w:rPr>
        <w:tab/>
        <w:tab/>
        <w:tab/>
        <w:tab/>
        <w:t>&lt;!--- тогда зайдем от параметров операции (только в данном экземпляре, зависимости все должны быть уже созданы) ---&gt;</w:t>
      </w:r>
      <w:r>
        <w:br/>
      </w:r>
      <w:r>
        <w:rPr>
          <w:rFonts w:ascii="Courier New" w:hAnsi="Courier New"/>
          <w:b w:val="0"/>
          <w:sz w:val="16"/>
        </w:rPr>
        <w:tab/>
        <w:tab/>
        <w:tab/>
        <w:tab/>
        <w:t>&lt;cfquery name="local.qCfsParam"&gt;</w:t>
      </w:r>
      <w:r>
        <w:br/>
      </w:r>
      <w:r>
        <w:rPr>
          <w:rFonts w:ascii="Courier New" w:hAnsi="Courier New"/>
          <w:b w:val="0"/>
          <w:sz w:val="16"/>
        </w:rPr>
        <w:tab/>
        <w:tab/>
        <w:tab/>
        <w:tab/>
        <w:tab/>
        <w:t>WITH RECURSIVE r AS (</w:t>
        <w:tab/>
        <w:tab/>
        <w:tab/>
      </w:r>
      <w:r>
        <w:br/>
      </w:r>
      <w:r>
        <w:rPr>
          <w:rFonts w:ascii="Courier New" w:hAnsi="Courier New"/>
          <w:b w:val="0"/>
          <w:sz w:val="16"/>
        </w:rPr>
        <w:tab/>
        <w:tab/>
        <w:tab/>
        <w:tab/>
        <w:tab/>
        <w:tab/>
        <w:t>SELECT</w:t>
      </w:r>
      <w:r>
        <w:br/>
      </w:r>
      <w:r>
        <w:rPr>
          <w:rFonts w:ascii="Courier New" w:hAnsi="Courier New"/>
          <w:b w:val="0"/>
          <w:sz w:val="16"/>
        </w:rPr>
        <w:tab/>
        <w:tab/>
        <w:tab/>
        <w:tab/>
        <w:tab/>
        <w:tab/>
        <w:t>1 AS i</w:t>
      </w:r>
      <w:r>
        <w:br/>
      </w:r>
      <w:r>
        <w:rPr>
          <w:rFonts w:ascii="Courier New" w:hAnsi="Courier New"/>
          <w:b w:val="0"/>
          <w:sz w:val="16"/>
        </w:rPr>
        <w:tab/>
        <w:tab/>
        <w:tab/>
        <w:tab/>
        <w:tab/>
        <w:tab/>
        <w:t>,e.display_name</w:t>
      </w:r>
      <w:r>
        <w:br/>
      </w:r>
      <w:r>
        <w:rPr>
          <w:rFonts w:ascii="Courier New" w:hAnsi="Courier New"/>
          <w:b w:val="0"/>
          <w:sz w:val="16"/>
        </w:rPr>
        <w:tab/>
        <w:tab/>
        <w:tab/>
        <w:tab/>
        <w:tab/>
        <w:tab/>
        <w:t>,s.svc</w:t>
      </w:r>
      <w:r>
        <w:br/>
      </w:r>
      <w:r>
        <w:rPr>
          <w:rFonts w:ascii="Courier New" w:hAnsi="Courier New"/>
          <w:b w:val="0"/>
          <w:sz w:val="16"/>
        </w:rPr>
        <w:tab/>
        <w:tab/>
        <w:tab/>
        <w:tab/>
        <w:tab/>
        <w:tab/>
        <w:t>,sp.svc_operation_cfs_param as param</w:t>
      </w:r>
      <w:r>
        <w:br/>
      </w:r>
      <w:r>
        <w:rPr>
          <w:rFonts w:ascii="Courier New" w:hAnsi="Courier New"/>
          <w:b w:val="0"/>
          <w:sz w:val="16"/>
        </w:rPr>
        <w:tab/>
        <w:tab/>
        <w:tab/>
        <w:tab/>
        <w:tab/>
        <w:tab/>
        <w:t>,p.param_value::text</w:t>
      </w:r>
      <w:r>
        <w:br/>
      </w:r>
      <w:r>
        <w:rPr>
          <w:rFonts w:ascii="Courier New" w:hAnsi="Courier New"/>
          <w:b w:val="0"/>
          <w:sz w:val="16"/>
        </w:rPr>
        <w:tab/>
        <w:tab/>
        <w:tab/>
        <w:tab/>
        <w:tab/>
        <w:tab/>
        <w:t>,o.instance_uid::text</w:t>
      </w:r>
      <w:r>
        <w:br/>
      </w:r>
      <w:r>
        <w:rPr>
          <w:rFonts w:ascii="Courier New" w:hAnsi="Courier New"/>
          <w:b w:val="0"/>
          <w:sz w:val="16"/>
        </w:rPr>
        <w:tab/>
        <w:tab/>
        <w:tab/>
        <w:tab/>
        <w:tab/>
        <w:tab/>
        <w:t>FROM instance e</w:t>
      </w:r>
      <w:r>
        <w:br/>
      </w:r>
      <w:r>
        <w:rPr>
          <w:rFonts w:ascii="Courier New" w:hAnsi="Courier New"/>
          <w:b w:val="0"/>
          <w:sz w:val="16"/>
        </w:rPr>
        <w:tab/>
        <w:tab/>
        <w:tab/>
        <w:tab/>
        <w:tab/>
        <w:tab/>
        <w:t>JOIN instance_operation o ON (e.instance_uid=o.instance_uid AND o.operation='create')</w:t>
      </w:r>
      <w:r>
        <w:br/>
      </w:r>
      <w:r>
        <w:rPr>
          <w:rFonts w:ascii="Courier New" w:hAnsi="Courier New"/>
          <w:b w:val="0"/>
          <w:sz w:val="16"/>
        </w:rPr>
        <w:tab/>
        <w:tab/>
        <w:tab/>
        <w:tab/>
        <w:tab/>
        <w:tab/>
        <w:t>JOIN instance_operation_cfs_param p on (o.instance_operation_uid=p.instance_operation_uid)</w:t>
      </w:r>
      <w:r>
        <w:br/>
      </w:r>
      <w:r>
        <w:rPr>
          <w:rFonts w:ascii="Courier New" w:hAnsi="Courier New"/>
          <w:b w:val="0"/>
          <w:sz w:val="16"/>
        </w:rPr>
        <w:tab/>
        <w:tab/>
        <w:tab/>
        <w:tab/>
        <w:tab/>
        <w:tab/>
        <w:t>JOIN svc s on (e.service_id=s.svc_id)</w:t>
      </w:r>
      <w:r>
        <w:br/>
      </w:r>
      <w:r>
        <w:rPr>
          <w:rFonts w:ascii="Courier New" w:hAnsi="Courier New"/>
          <w:b w:val="0"/>
          <w:sz w:val="16"/>
        </w:rPr>
        <w:tab/>
        <w:tab/>
        <w:tab/>
        <w:tab/>
        <w:tab/>
        <w:tab/>
        <w:t>--JOIN instance_operation_cfs_param op on (p.instance_operation_cfs_param_uid=op.instance_operation_cfs_param_uid)</w:t>
      </w:r>
      <w:r>
        <w:br/>
      </w:r>
      <w:r>
        <w:rPr>
          <w:rFonts w:ascii="Courier New" w:hAnsi="Courier New"/>
          <w:b w:val="0"/>
          <w:sz w:val="16"/>
        </w:rPr>
        <w:tab/>
        <w:tab/>
        <w:tab/>
        <w:tab/>
        <w:tab/>
        <w:tab/>
        <w:t>JOIN svc_operation_cfs_param sp on (p.svc_operation_cfs_param_id=sp.svc_operation_cfs_param_id AND sp.ref_svc_id &gt; 0)</w:t>
      </w:r>
      <w:r>
        <w:br/>
      </w:r>
      <w:r>
        <w:rPr>
          <w:rFonts w:ascii="Courier New" w:hAnsi="Courier New"/>
          <w:b w:val="0"/>
          <w:sz w:val="16"/>
        </w:rPr>
        <w:tab/>
        <w:tab/>
        <w:tab/>
        <w:tab/>
        <w:tab/>
        <w:tab/>
        <w:t>--LEFT JOIN instance_cfs_param rp on (e.instance_uid=rp.instance_uid )</w:t>
      </w:r>
      <w:r>
        <w:br/>
      </w:r>
      <w:r>
        <w:rPr>
          <w:rFonts w:ascii="Courier New" w:hAnsi="Courier New"/>
          <w:b w:val="0"/>
          <w:sz w:val="16"/>
        </w:rPr>
        <w:tab/>
        <w:tab/>
        <w:tab/>
        <w:tab/>
        <w:tab/>
        <w:tab/>
        <w:t>--LEFT JOIN instance ri on (rp.instance_uid=ri.instance_uid)</w:t>
      </w:r>
      <w:r>
        <w:br/>
      </w:r>
      <w:r>
        <w:rPr>
          <w:rFonts w:ascii="Courier New" w:hAnsi="Courier New"/>
          <w:b w:val="0"/>
          <w:sz w:val="16"/>
        </w:rPr>
        <w:tab/>
        <w:tab/>
        <w:tab/>
        <w:tab/>
        <w:tab/>
        <w:tab/>
        <w:t>WHERE e.instance_uid=&lt;cfqueryparam cfsqltype="cf_sql_other" value=#local.instance_uid# null=#!isValid('guid',local.instance_uid)#/&gt;</w:t>
      </w:r>
      <w:r>
        <w:br/>
      </w:r>
      <w:r>
        <w:rPr>
          <w:rFonts w:ascii="Courier New" w:hAnsi="Courier New"/>
          <w:b w:val="0"/>
          <w:sz w:val="16"/>
        </w:rPr>
      </w:r>
      <w:r>
        <w:br/>
      </w:r>
      <w:r>
        <w:rPr>
          <w:rFonts w:ascii="Courier New" w:hAnsi="Courier New"/>
          <w:b w:val="0"/>
          <w:sz w:val="16"/>
        </w:rPr>
        <w:tab/>
        <w:tab/>
        <w:tab/>
        <w:tab/>
        <w:tab/>
        <w:tab/>
        <w:t>UNION</w:t>
      </w:r>
      <w:r>
        <w:br/>
      </w:r>
      <w:r>
        <w:rPr>
          <w:rFonts w:ascii="Courier New" w:hAnsi="Courier New"/>
          <w:b w:val="0"/>
          <w:sz w:val="16"/>
        </w:rPr>
      </w:r>
      <w:r>
        <w:br/>
      </w:r>
      <w:r>
        <w:rPr>
          <w:rFonts w:ascii="Courier New" w:hAnsi="Courier New"/>
          <w:b w:val="0"/>
          <w:sz w:val="16"/>
        </w:rPr>
        <w:tab/>
        <w:tab/>
        <w:tab/>
        <w:tab/>
        <w:tab/>
        <w:tab/>
        <w:t>SELECT</w:t>
      </w:r>
      <w:r>
        <w:br/>
      </w:r>
      <w:r>
        <w:rPr>
          <w:rFonts w:ascii="Courier New" w:hAnsi="Courier New"/>
          <w:b w:val="0"/>
          <w:sz w:val="16"/>
        </w:rPr>
        <w:tab/>
        <w:tab/>
        <w:tab/>
        <w:tab/>
        <w:tab/>
        <w:tab/>
        <w:t>i+1 AS i</w:t>
      </w:r>
      <w:r>
        <w:br/>
      </w:r>
      <w:r>
        <w:rPr>
          <w:rFonts w:ascii="Courier New" w:hAnsi="Courier New"/>
          <w:b w:val="0"/>
          <w:sz w:val="16"/>
        </w:rPr>
        <w:tab/>
        <w:tab/>
        <w:tab/>
        <w:tab/>
        <w:tab/>
        <w:tab/>
        <w:t>,e.display_name</w:t>
      </w:r>
      <w:r>
        <w:br/>
      </w:r>
      <w:r>
        <w:rPr>
          <w:rFonts w:ascii="Courier New" w:hAnsi="Courier New"/>
          <w:b w:val="0"/>
          <w:sz w:val="16"/>
        </w:rPr>
        <w:tab/>
        <w:tab/>
        <w:tab/>
        <w:tab/>
        <w:tab/>
        <w:tab/>
        <w:t>,s.svc</w:t>
      </w:r>
      <w:r>
        <w:br/>
      </w:r>
      <w:r>
        <w:rPr>
          <w:rFonts w:ascii="Courier New" w:hAnsi="Courier New"/>
          <w:b w:val="0"/>
          <w:sz w:val="16"/>
        </w:rPr>
        <w:tab/>
        <w:tab/>
        <w:tab/>
        <w:tab/>
        <w:tab/>
        <w:tab/>
        <w:t>,p.param</w:t>
      </w:r>
      <w:r>
        <w:br/>
      </w:r>
      <w:r>
        <w:rPr>
          <w:rFonts w:ascii="Courier New" w:hAnsi="Courier New"/>
          <w:b w:val="0"/>
          <w:sz w:val="16"/>
        </w:rPr>
        <w:tab/>
        <w:tab/>
        <w:tab/>
        <w:tab/>
        <w:tab/>
        <w:tab/>
        <w:t>,p.param_value</w:t>
      </w:r>
      <w:r>
        <w:br/>
      </w:r>
      <w:r>
        <w:rPr>
          <w:rFonts w:ascii="Courier New" w:hAnsi="Courier New"/>
          <w:b w:val="0"/>
          <w:sz w:val="16"/>
        </w:rPr>
        <w:tab/>
        <w:tab/>
        <w:tab/>
        <w:tab/>
        <w:tab/>
        <w:tab/>
        <w:t>,p.instance_uid::text</w:t>
      </w:r>
      <w:r>
        <w:br/>
      </w:r>
      <w:r>
        <w:rPr>
          <w:rFonts w:ascii="Courier New" w:hAnsi="Courier New"/>
          <w:b w:val="0"/>
          <w:sz w:val="16"/>
        </w:rPr>
        <w:tab/>
        <w:tab/>
        <w:tab/>
        <w:tab/>
        <w:tab/>
        <w:tab/>
        <w:t>FROM instance_cfs_param p</w:t>
      </w:r>
      <w:r>
        <w:br/>
      </w:r>
      <w:r>
        <w:rPr>
          <w:rFonts w:ascii="Courier New" w:hAnsi="Courier New"/>
          <w:b w:val="0"/>
          <w:sz w:val="16"/>
        </w:rPr>
        <w:tab/>
        <w:tab/>
        <w:tab/>
        <w:tab/>
        <w:tab/>
        <w:tab/>
        <w:t>JOIN instance e on (p.instance_uid=e.instance_uid)</w:t>
      </w:r>
      <w:r>
        <w:br/>
      </w:r>
      <w:r>
        <w:rPr>
          <w:rFonts w:ascii="Courier New" w:hAnsi="Courier New"/>
          <w:b w:val="0"/>
          <w:sz w:val="16"/>
        </w:rPr>
        <w:tab/>
        <w:tab/>
        <w:tab/>
        <w:tab/>
        <w:tab/>
        <w:tab/>
        <w:t>JOIN svc s on (e.service_id=s.svc_id)</w:t>
      </w:r>
      <w:r>
        <w:br/>
      </w:r>
      <w:r>
        <w:rPr>
          <w:rFonts w:ascii="Courier New" w:hAnsi="Courier New"/>
          <w:b w:val="0"/>
          <w:sz w:val="16"/>
        </w:rPr>
        <w:tab/>
        <w:tab/>
        <w:tab/>
        <w:tab/>
        <w:tab/>
        <w:tab/>
        <w:t>JOIN r on (r.param_value=p.instance_uid::text)</w:t>
      </w:r>
      <w:r>
        <w:br/>
      </w:r>
      <w:r>
        <w:rPr>
          <w:rFonts w:ascii="Courier New" w:hAnsi="Courier New"/>
          <w:b w:val="0"/>
          <w:sz w:val="16"/>
        </w:rPr>
        <w:tab/>
        <w:tab/>
        <w:tab/>
        <w:tab/>
        <w:tab/>
        <w:tab/>
        <w:t>WHERE r.i &lt; 10</w:t>
      </w:r>
      <w:r>
        <w:br/>
      </w:r>
      <w:r>
        <w:rPr>
          <w:rFonts w:ascii="Courier New" w:hAnsi="Courier New"/>
          <w:b w:val="0"/>
          <w:sz w:val="16"/>
        </w:rPr>
        <w:tab/>
        <w:tab/>
        <w:tab/>
        <w:tab/>
        <w:tab/>
        <w:t>)</w:t>
      </w:r>
      <w:r>
        <w:br/>
      </w:r>
      <w:r>
        <w:rPr>
          <w:rFonts w:ascii="Courier New" w:hAnsi="Courier New"/>
          <w:b w:val="0"/>
          <w:sz w:val="16"/>
        </w:rPr>
        <w:tab/>
        <w:tab/>
        <w:tab/>
        <w:tab/>
        <w:tab/>
        <w:t>select param, param_value from r</w:t>
      </w:r>
      <w:r>
        <w:br/>
      </w:r>
      <w:r>
        <w:rPr>
          <w:rFonts w:ascii="Courier New" w:hAnsi="Courier New"/>
          <w:b w:val="0"/>
          <w:sz w:val="16"/>
        </w:rPr>
        <w:tab/>
        <w:tab/>
        <w:tab/>
        <w:tab/>
        <w:tab/>
        <w:t>order by r.i desc</w:t>
      </w:r>
      <w:r>
        <w:br/>
      </w:r>
      <w:r>
        <w:rPr>
          <w:rFonts w:ascii="Courier New" w:hAnsi="Courier New"/>
          <w:b w:val="0"/>
          <w:sz w:val="16"/>
        </w:rPr>
        <w:tab/>
        <w:tab/>
        <w:tab/>
        <w:tab/>
        <w:t>&lt;/cfquery&gt;</w:t>
      </w:r>
      <w:r>
        <w:br/>
      </w:r>
      <w:r>
        <w:rPr>
          <w:rFonts w:ascii="Courier New" w:hAnsi="Courier New"/>
          <w:b w:val="0"/>
          <w:sz w:val="16"/>
        </w:rPr>
        <w:tab/>
        <w:tab/>
        <w:tab/>
        <w:t>&lt;/cfif&gt;</w:t>
      </w:r>
      <w:r>
        <w:br/>
      </w:r>
      <w:r>
        <w:rPr>
          <w:rFonts w:ascii="Courier New" w:hAnsi="Courier New"/>
          <w:b w:val="0"/>
          <w:sz w:val="16"/>
        </w:rPr>
        <w:tab/>
        <w:tab/>
        <w:tab/>
        <w:t>&lt;!---  &lt;cfdump var=#local.qCfsParam#/&gt;---&gt;</w:t>
      </w:r>
      <w:r>
        <w:br/>
      </w:r>
      <w:r>
        <w:rPr>
          <w:rFonts w:ascii="Courier New" w:hAnsi="Courier New"/>
          <w:b w:val="0"/>
          <w:sz w:val="16"/>
        </w:rPr>
        <w:tab/>
        <w:tab/>
        <w:tab/>
        <w:t>&lt;cfloop query="local.qCfsParam"&gt;</w:t>
      </w:r>
      <w:r>
        <w:br/>
      </w:r>
      <w:r>
        <w:rPr>
          <w:rFonts w:ascii="Courier New" w:hAnsi="Courier New"/>
          <w:b w:val="0"/>
          <w:sz w:val="16"/>
        </w:rPr>
        <w:tab/>
        <w:tab/>
        <w:tab/>
        <w:tab/>
        <w:t>&lt;cfif local.qCfsParam.param EQ "resourceRealm"&gt;</w:t>
      </w:r>
      <w:r>
        <w:br/>
      </w:r>
      <w:r>
        <w:rPr>
          <w:rFonts w:ascii="Courier New" w:hAnsi="Courier New"/>
          <w:b w:val="0"/>
          <w:sz w:val="16"/>
        </w:rPr>
        <w:tab/>
        <w:tab/>
        <w:tab/>
        <w:tab/>
        <w:tab/>
        <w:t>&lt;cfreturn local.qCfsParam.param_value/&gt;</w:t>
      </w:r>
      <w:r>
        <w:br/>
      </w:r>
      <w:r>
        <w:rPr>
          <w:rFonts w:ascii="Courier New" w:hAnsi="Courier New"/>
          <w:b w:val="0"/>
          <w:sz w:val="16"/>
        </w:rPr>
        <w:tab/>
        <w:tab/>
        <w:tab/>
        <w:tab/>
        <w:t>&lt;/cfif&gt;</w:t>
      </w:r>
      <w:r>
        <w:br/>
      </w:r>
      <w:r>
        <w:rPr>
          <w:rFonts w:ascii="Courier New" w:hAnsi="Courier New"/>
          <w:b w:val="0"/>
          <w:sz w:val="16"/>
        </w:rPr>
        <w:tab/>
        <w:tab/>
        <w:tab/>
        <w:t>&lt;/cfloop&gt;</w:t>
      </w:r>
      <w:r>
        <w:br/>
      </w:r>
      <w:r>
        <w:rPr>
          <w:rFonts w:ascii="Courier New" w:hAnsi="Courier New"/>
          <w:b w:val="0"/>
          <w:sz w:val="16"/>
        </w:rPr>
        <w:tab/>
        <w:tab/>
        <w:tab/>
        <w:t>&lt;cfreturn "Resource Realm Not Found"/&gt;</w:t>
      </w:r>
      <w:r>
        <w:br/>
      </w:r>
      <w:r>
        <w:rPr>
          <w:rFonts w:ascii="Courier New" w:hAnsi="Courier New"/>
          <w:b w:val="0"/>
          <w:sz w:val="16"/>
        </w:rPr>
      </w:r>
      <w:r>
        <w:br/>
      </w:r>
      <w:r>
        <w:rPr>
          <w:rFonts w:ascii="Courier New" w:hAnsi="Courier New"/>
          <w:b w:val="0"/>
          <w:sz w:val="16"/>
        </w:rPr>
        <w:tab/>
        <w:tab/>
        <w:t>&lt;/cfif&gt;</w:t>
        <w:tab/>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ab/>
        <w:t>&lt;cffunction name="getCfsParam"&gt;</w:t>
      </w:r>
      <w:r>
        <w:br/>
      </w:r>
      <w:r>
        <w:rPr>
          <w:rFonts w:ascii="Courier New" w:hAnsi="Courier New"/>
          <w:b w:val="0"/>
          <w:sz w:val="16"/>
        </w:rPr>
        <w:tab/>
        <w:tab/>
        <w:t>&lt;cfargument name="param" type="string"/&gt;</w:t>
      </w:r>
      <w:r>
        <w:br/>
      </w:r>
      <w:r>
        <w:rPr>
          <w:rFonts w:ascii="Courier New" w:hAnsi="Courier New"/>
          <w:b w:val="0"/>
          <w:sz w:val="16"/>
        </w:rPr>
        <w:tab/>
        <w:tab/>
        <w:t>&lt;cfargument name="subparam" type="string" required=false/&gt;</w:t>
      </w:r>
      <w:r>
        <w:br/>
      </w:r>
      <w:r>
        <w:rPr>
          <w:rFonts w:ascii="Courier New" w:hAnsi="Courier New"/>
          <w:b w:val="0"/>
          <w:sz w:val="16"/>
        </w:rPr>
        <w:tab/>
        <w:tab/>
        <w:t>&lt;!--- Секретность игнорируется. Все секреты доступны, как есть ---&gt;</w:t>
      </w:r>
      <w:r>
        <w:br/>
      </w:r>
      <w:r>
        <w:rPr>
          <w:rFonts w:ascii="Courier New" w:hAnsi="Courier New"/>
          <w:b w:val="0"/>
          <w:sz w:val="16"/>
        </w:rPr>
        <w:tab/>
        <w:tab/>
        <w:t>&lt;!--- правда, мы тут можем работать только с сохраненными параметрами. Можем попробовать полагаться на правило: зависимые параметры всегда позже (не факт, что это получится при конкурентном сохранении) ---&gt;</w:t>
      </w:r>
      <w:r>
        <w:br/>
      </w:r>
      <w:r>
        <w:rPr>
          <w:rFonts w:ascii="Courier New" w:hAnsi="Courier New"/>
          <w:b w:val="0"/>
          <w:sz w:val="16"/>
        </w:rPr>
        <w:tab/>
        <w:tab/>
        <w:t>&lt;!--- проблема: нам нужен тут instance_operation_uid, но таскать его в аргументах по всей цепочке вызовов неудобно. Если бы это у нас был метод CFS параметра, все было бы просто - это у нас поле параметра ---&gt;</w:t>
      </w:r>
      <w:r>
        <w:br/>
      </w:r>
      <w:r>
        <w:rPr>
          <w:rFonts w:ascii="Courier New" w:hAnsi="Courier New"/>
          <w:b w:val="0"/>
          <w:sz w:val="16"/>
        </w:rPr>
        <w:tab/>
        <w:tab/>
        <w:t>&lt;!--- ошибка: в строке параметров у нас ключ param.subparam, а в аргументах он разобран по частям</w:t>
      </w:r>
      <w:r>
        <w:br/>
      </w:r>
      <w:r>
        <w:rPr>
          <w:rFonts w:ascii="Courier New" w:hAnsi="Courier New"/>
          <w:b w:val="0"/>
          <w:sz w:val="16"/>
        </w:rPr>
        <w:tab/>
        <w:tab/>
        <w:t>при этом мы ожидаем в параметрах структуру paramName:{subparamName:subparamValue}</w:t>
      </w:r>
      <w:r>
        <w:br/>
      </w:r>
      <w:r>
        <w:rPr>
          <w:rFonts w:ascii="Courier New" w:hAnsi="Courier New"/>
          <w:b w:val="0"/>
          <w:sz w:val="16"/>
        </w:rPr>
        <w:tab/>
        <w:tab/>
        <w:t>но почему не находим в сохраненных? возможно такое совпадение, что в сценарии у нас как раз надо выбрать svcId а они не ---&gt;</w:t>
      </w:r>
      <w:r>
        <w:br/>
      </w:r>
      <w:r>
        <w:rPr>
          <w:rFonts w:ascii="Courier New" w:hAnsi="Courier New"/>
          <w:b w:val="0"/>
          <w:sz w:val="16"/>
        </w:rPr>
        <w:tab/>
        <w:tab/>
        <w:t>&lt;!--- {"startupConfiguration":{"vdcUid":"ea81db31-2197-407d-b32b-e60577c2671c"}} ---&gt;</w:t>
      </w:r>
      <w:r>
        <w:br/>
      </w:r>
      <w:r>
        <w:rPr>
          <w:rFonts w:ascii="Courier New" w:hAnsi="Courier New"/>
          <w:b w:val="0"/>
          <w:sz w:val="16"/>
        </w:rPr>
        <w:tab/>
        <w:tab/>
        <w:t>&lt;!--- this.params &lt;cfdump var=#this.params#/&gt;</w:t>
      </w:r>
      <w:r>
        <w:br/>
      </w:r>
      <w:r>
        <w:rPr>
          <w:rFonts w:ascii="Courier New" w:hAnsi="Courier New"/>
          <w:b w:val="0"/>
          <w:sz w:val="16"/>
        </w:rPr>
        <w:tab/>
        <w:tab/>
        <w:t>arguments &lt;cfdump var=#arguments# /&gt; ---&gt;</w:t>
      </w:r>
      <w:r>
        <w:br/>
      </w:r>
      <w:r>
        <w:rPr>
          <w:rFonts w:ascii="Courier New" w:hAnsi="Courier New"/>
          <w:b w:val="0"/>
          <w:sz w:val="16"/>
        </w:rPr>
        <w:tab/>
        <w:tab/>
        <w:t>&lt;cfif structKeyExists(this.params,arguments.param)&gt;&lt;!--- AND len(this.params[arguments.param]) ---&gt;</w:t>
        <w:tab/>
      </w:r>
      <w:r>
        <w:br/>
      </w:r>
      <w:r>
        <w:rPr>
          <w:rFonts w:ascii="Courier New" w:hAnsi="Courier New"/>
          <w:b w:val="0"/>
          <w:sz w:val="16"/>
        </w:rPr>
        <w:tab/>
        <w:tab/>
        <w:tab/>
        <w:t>&lt;cfif structKeyExists(arguments,"subparam")&gt;&lt;!--- *** не изящно, но просто и понятно ---&gt;</w:t>
      </w:r>
      <w:r>
        <w:br/>
      </w:r>
      <w:r>
        <w:rPr>
          <w:rFonts w:ascii="Courier New" w:hAnsi="Courier New"/>
          <w:b w:val="0"/>
          <w:sz w:val="16"/>
        </w:rPr>
        <w:tab/>
        <w:tab/>
        <w:tab/>
        <w:tab/>
        <w:t>&lt;cfreturn (this.params[arguments.param])[arguments.subparam]/&gt;</w:t>
      </w:r>
      <w:r>
        <w:br/>
      </w:r>
      <w:r>
        <w:rPr>
          <w:rFonts w:ascii="Courier New" w:hAnsi="Courier New"/>
          <w:b w:val="0"/>
          <w:sz w:val="16"/>
        </w:rPr>
        <w:tab/>
        <w:tab/>
        <w:tab/>
        <w:t>&lt;cfelse&gt;this.params[arguments.param] &lt;!--- &lt;cfdump var=#this.params[arguments.param]#/&gt; ---&gt;</w:t>
      </w:r>
      <w:r>
        <w:br/>
      </w:r>
      <w:r>
        <w:rPr>
          <w:rFonts w:ascii="Courier New" w:hAnsi="Courier New"/>
          <w:b w:val="0"/>
          <w:sz w:val="16"/>
        </w:rPr>
        <w:tab/>
        <w:tab/>
        <w:tab/>
        <w:tab/>
        <w:t>&lt;cfreturn this.params[arguments.param]/&gt;</w:t>
      </w:r>
      <w:r>
        <w:br/>
      </w:r>
      <w:r>
        <w:rPr>
          <w:rFonts w:ascii="Courier New" w:hAnsi="Courier New"/>
          <w:b w:val="0"/>
          <w:sz w:val="16"/>
        </w:rPr>
        <w:tab/>
        <w:tab/>
        <w:tab/>
        <w:t>&lt;/cfif&gt;</w:t>
      </w:r>
      <w:r>
        <w:br/>
      </w:r>
      <w:r>
        <w:rPr>
          <w:rFonts w:ascii="Courier New" w:hAnsi="Courier New"/>
          <w:b w:val="0"/>
          <w:sz w:val="16"/>
        </w:rPr>
        <w:tab/>
        <w:tab/>
        <w:t>&lt;/cfif&gt;</w:t>
      </w:r>
      <w:r>
        <w:br/>
      </w:r>
      <w:r>
        <w:rPr>
          <w:rFonts w:ascii="Courier New" w:hAnsi="Courier New"/>
          <w:b w:val="0"/>
          <w:sz w:val="16"/>
        </w:rPr>
        <w:tab/>
        <w:tab/>
        <w:t>&lt;!--- не нашли параметра в запросе, ищем в сохраненных ---&gt;</w:t>
      </w:r>
      <w:r>
        <w:br/>
      </w:r>
      <w:r>
        <w:rPr>
          <w:rFonts w:ascii="Courier New" w:hAnsi="Courier New"/>
          <w:b w:val="0"/>
          <w:sz w:val="16"/>
        </w:rPr>
        <w:tab/>
        <w:tab/>
        <w:t>&lt;cfquery name="local.qCfsParam"&gt;</w:t>
      </w:r>
      <w:r>
        <w:br/>
      </w:r>
      <w:r>
        <w:rPr>
          <w:rFonts w:ascii="Courier New" w:hAnsi="Courier New"/>
          <w:b w:val="0"/>
          <w:sz w:val="16"/>
        </w:rPr>
        <w:tab/>
        <w:tab/>
        <w:tab/>
        <w:t>select p.param_value</w:t>
      </w:r>
      <w:r>
        <w:br/>
      </w:r>
      <w:r>
        <w:rPr>
          <w:rFonts w:ascii="Courier New" w:hAnsi="Courier New"/>
          <w:b w:val="0"/>
          <w:sz w:val="16"/>
        </w:rPr>
        <w:tab/>
        <w:tab/>
        <w:tab/>
        <w:t>from instance_operation_cfs_param p</w:t>
      </w:r>
      <w:r>
        <w:br/>
      </w:r>
      <w:r>
        <w:rPr>
          <w:rFonts w:ascii="Courier New" w:hAnsi="Courier New"/>
          <w:b w:val="0"/>
          <w:sz w:val="16"/>
        </w:rPr>
        <w:tab/>
        <w:tab/>
        <w:tab/>
        <w:t>join svc_operation_cfs_param s on (p.svc_operation_cfs_param_id = s.svc_operation_cfs_param_id)</w:t>
      </w:r>
      <w:r>
        <w:br/>
      </w:r>
      <w:r>
        <w:rPr>
          <w:rFonts w:ascii="Courier New" w:hAnsi="Courier New"/>
          <w:b w:val="0"/>
          <w:sz w:val="16"/>
        </w:rPr>
        <w:tab/>
        <w:tab/>
        <w:tab/>
        <w:t>where p.instance_operation_uid = &lt;cfqueryparam cfsqltype="cf_sql_other" value=#this.instance_operation_uid# null=#!isValid('guid',this.instance_operation_uid)#/&gt;</w:t>
      </w:r>
      <w:r>
        <w:br/>
      </w:r>
      <w:r>
        <w:rPr>
          <w:rFonts w:ascii="Courier New" w:hAnsi="Courier New"/>
          <w:b w:val="0"/>
          <w:sz w:val="16"/>
        </w:rPr>
        <w:tab/>
        <w:tab/>
        <w:tab/>
        <w:tab/>
        <w:t>AND s.svc_operation_cfs_param = &lt;cfqueryparam cfsqltype="cf_sql_varchar" value=#arguments.param#/&gt;</w:t>
      </w:r>
      <w:r>
        <w:br/>
      </w:r>
      <w:r>
        <w:rPr>
          <w:rFonts w:ascii="Courier New" w:hAnsi="Courier New"/>
          <w:b w:val="0"/>
          <w:sz w:val="16"/>
        </w:rPr>
        <w:tab/>
        <w:tab/>
        <w:t>&lt;/cfquery&gt;</w:t>
      </w:r>
      <w:r>
        <w:br/>
      </w:r>
      <w:r>
        <w:rPr>
          <w:rFonts w:ascii="Courier New" w:hAnsi="Courier New"/>
          <w:b w:val="0"/>
          <w:sz w:val="16"/>
        </w:rPr>
        <w:tab/>
        <w:tab/>
        <w:t>&lt;!--- &lt;cfdump var=#this.keys#/&gt;  ---&gt;</w:t>
      </w:r>
      <w:r>
        <w:br/>
      </w:r>
      <w:r>
        <w:rPr>
          <w:rFonts w:ascii="Courier New" w:hAnsi="Courier New"/>
          <w:b w:val="0"/>
          <w:sz w:val="16"/>
        </w:rPr>
        <w:tab/>
        <w:tab/>
        <w:t>&lt;cfif structKeyExists(arguments,"subparam")&gt;&lt;!--- *** не изящно, но просто и понятно ---&gt;</w:t>
      </w:r>
      <w:r>
        <w:br/>
      </w:r>
      <w:r>
        <w:rPr>
          <w:rFonts w:ascii="Courier New" w:hAnsi="Courier New"/>
          <w:b w:val="0"/>
          <w:sz w:val="16"/>
        </w:rPr>
        <w:tab/>
        <w:tab/>
        <w:tab/>
        <w:t>&lt;cfset var value = deserializeJson(local.qCfsParam.param_value)/&gt;</w:t>
      </w:r>
      <w:r>
        <w:br/>
      </w:r>
      <w:r>
        <w:rPr>
          <w:rFonts w:ascii="Courier New" w:hAnsi="Courier New"/>
          <w:b w:val="0"/>
          <w:sz w:val="16"/>
        </w:rPr>
        <w:tab/>
        <w:tab/>
        <w:tab/>
        <w:t>&lt;cfif isStruct(value) AND structKeyExists(value, arguments.subparam)&gt;</w:t>
      </w:r>
      <w:r>
        <w:br/>
      </w:r>
      <w:r>
        <w:rPr>
          <w:rFonts w:ascii="Courier New" w:hAnsi="Courier New"/>
          <w:b w:val="0"/>
          <w:sz w:val="16"/>
        </w:rPr>
        <w:tab/>
        <w:tab/>
        <w:tab/>
        <w:tab/>
        <w:t>&lt;cfreturn value[arguments.subparam]/&gt;</w:t>
      </w:r>
      <w:r>
        <w:br/>
      </w:r>
      <w:r>
        <w:rPr>
          <w:rFonts w:ascii="Courier New" w:hAnsi="Courier New"/>
          <w:b w:val="0"/>
          <w:sz w:val="16"/>
        </w:rPr>
        <w:tab/>
        <w:tab/>
        <w:tab/>
        <w:t>&lt;cfelse&gt;</w:t>
      </w:r>
      <w:r>
        <w:br/>
      </w:r>
      <w:r>
        <w:rPr>
          <w:rFonts w:ascii="Courier New" w:hAnsi="Courier New"/>
          <w:b w:val="0"/>
          <w:sz w:val="16"/>
        </w:rPr>
        <w:tab/>
        <w:tab/>
        <w:tab/>
        <w:tab/>
        <w:t>&lt;cfreturn ""/&gt;&lt;!--- *** а надо выбросить 404 ---&gt;</w:t>
      </w:r>
      <w:r>
        <w:br/>
      </w:r>
      <w:r>
        <w:rPr>
          <w:rFonts w:ascii="Courier New" w:hAnsi="Courier New"/>
          <w:b w:val="0"/>
          <w:sz w:val="16"/>
        </w:rPr>
        <w:tab/>
        <w:tab/>
        <w:tab/>
        <w:t>&lt;/cfif&gt;</w:t>
      </w:r>
      <w:r>
        <w:br/>
      </w:r>
      <w:r>
        <w:rPr>
          <w:rFonts w:ascii="Courier New" w:hAnsi="Courier New"/>
          <w:b w:val="0"/>
          <w:sz w:val="16"/>
        </w:rPr>
        <w:tab/>
        <w:tab/>
        <w:t>&lt;cfelse&gt;</w:t>
      </w:r>
      <w:r>
        <w:br/>
      </w:r>
      <w:r>
        <w:rPr>
          <w:rFonts w:ascii="Courier New" w:hAnsi="Courier New"/>
          <w:b w:val="0"/>
          <w:sz w:val="16"/>
        </w:rPr>
        <w:tab/>
        <w:tab/>
        <w:tab/>
        <w:t>&lt;cfreturn local.qCfsParam.param_value/&gt;</w:t>
      </w:r>
      <w:r>
        <w:br/>
      </w:r>
      <w:r>
        <w:rPr>
          <w:rFonts w:ascii="Courier New" w:hAnsi="Courier New"/>
          <w:b w:val="0"/>
          <w:sz w:val="16"/>
        </w:rPr>
        <w:tab/>
        <w:tab/>
        <w:t>&lt;/cfif&gt;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 xml:space="preserve">&lt;!--- </w:t>
        <w:tab/>
        <w:t>&lt;cffunction name="getValueFromStruct" returntype="string" hint="returns scalar"&gt;</w:t>
      </w:r>
      <w:r>
        <w:br/>
      </w:r>
      <w:r>
        <w:rPr>
          <w:rFonts w:ascii="Courier New" w:hAnsi="Courier New"/>
          <w:b w:val="0"/>
          <w:sz w:val="16"/>
        </w:rPr>
        <w:tab/>
        <w:tab/>
        <w:t>&lt;cfargument name="struct" type="struct" required="true"/&gt;</w:t>
      </w:r>
      <w:r>
        <w:br/>
      </w:r>
      <w:r>
        <w:rPr>
          <w:rFonts w:ascii="Courier New" w:hAnsi="Courier New"/>
          <w:b w:val="0"/>
          <w:sz w:val="16"/>
        </w:rPr>
        <w:tab/>
        <w:tab/>
        <w:t>&lt;cfargument name="path" type="string" required="true"/&gt;</w:t>
      </w:r>
      <w:r>
        <w:br/>
      </w:r>
      <w:r>
        <w:rPr>
          <w:rFonts w:ascii="Courier New" w:hAnsi="Courier New"/>
          <w:b w:val="0"/>
          <w:sz w:val="16"/>
        </w:rPr>
      </w:r>
      <w:r>
        <w:br/>
      </w:r>
      <w:r>
        <w:rPr>
          <w:rFonts w:ascii="Courier New" w:hAnsi="Courier New"/>
          <w:b w:val="0"/>
          <w:sz w:val="16"/>
        </w:rPr>
        <w:tab/>
        <w:tab/>
        <w:t>&lt;cftry&gt;</w:t>
      </w:r>
      <w:r>
        <w:br/>
      </w:r>
      <w:r>
        <w:rPr>
          <w:rFonts w:ascii="Courier New" w:hAnsi="Courier New"/>
          <w:b w:val="0"/>
          <w:sz w:val="16"/>
        </w:rPr>
        <w:tab/>
        <w:tab/>
        <w:t>&lt;cfreturn structGet("arguments.struct.#arguments.path#")/&gt;</w:t>
      </w:r>
      <w:r>
        <w:br/>
      </w:r>
      <w:r>
        <w:rPr>
          <w:rFonts w:ascii="Courier New" w:hAnsi="Courier New"/>
          <w:b w:val="0"/>
          <w:sz w:val="16"/>
        </w:rPr>
        <w:tab/>
        <w:tab/>
        <w:tab/>
        <w:t>&lt;cfcatch type="any"&gt;</w:t>
      </w:r>
      <w:r>
        <w:br/>
      </w:r>
      <w:r>
        <w:rPr>
          <w:rFonts w:ascii="Courier New" w:hAnsi="Courier New"/>
          <w:b w:val="0"/>
          <w:sz w:val="16"/>
        </w:rPr>
        <w:tab/>
        <w:tab/>
        <w:tab/>
        <w:tab/>
        <w:t>&lt;!--- можно ожидать ошибки, если по указанному пути расположена не структура ---&gt;</w:t>
      </w:r>
      <w:r>
        <w:br/>
      </w:r>
      <w:r>
        <w:rPr>
          <w:rFonts w:ascii="Courier New" w:hAnsi="Courier New"/>
          <w:b w:val="0"/>
          <w:sz w:val="16"/>
        </w:rPr>
        <w:tab/>
        <w:tab/>
        <w:tab/>
        <w:tab/>
        <w:t>&lt;cfreturn cfcatch.message/&gt;&lt;!--- халява, для упрощения диагностики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&lt;/cffunction&gt;  ---&gt;</w:t>
      </w:r>
      <w:r>
        <w:br/>
      </w:r>
      <w:r>
        <w:rPr>
          <w:rFonts w:ascii="Courier New" w:hAnsi="Courier New"/>
          <w:b w:val="0"/>
          <w:sz w:val="16"/>
        </w:rPr>
        <w:tab/>
      </w:r>
      <w:r>
        <w:br/>
      </w:r>
      <w:r>
        <w:rPr>
          <w:rFonts w:ascii="Courier New" w:hAnsi="Courier New"/>
          <w:b w:val="0"/>
          <w:sz w:val="16"/>
        </w:rPr>
        <w:tab/>
        <w:t>&lt;cffunction name="getValueFromStruct" returntype="any"&gt;</w:t>
      </w:r>
      <w:r>
        <w:br/>
      </w:r>
      <w:r>
        <w:rPr>
          <w:rFonts w:ascii="Courier New" w:hAnsi="Courier New"/>
          <w:b w:val="0"/>
          <w:sz w:val="16"/>
        </w:rPr>
        <w:tab/>
        <w:tab/>
        <w:t>&lt;cfargument name="struct" type="struct" required="true"/&gt;</w:t>
      </w:r>
      <w:r>
        <w:br/>
      </w:r>
      <w:r>
        <w:rPr>
          <w:rFonts w:ascii="Courier New" w:hAnsi="Courier New"/>
          <w:b w:val="0"/>
          <w:sz w:val="16"/>
        </w:rPr>
        <w:tab/>
        <w:tab/>
        <w:t>&lt;cfargument name="path" type="string" required="true"/&gt;</w:t>
      </w:r>
      <w:r>
        <w:br/>
      </w:r>
      <w:r>
        <w:rPr>
          <w:rFonts w:ascii="Courier New" w:hAnsi="Courier New"/>
          <w:b w:val="0"/>
          <w:sz w:val="16"/>
        </w:rPr>
      </w:r>
      <w:r>
        <w:br/>
      </w:r>
      <w:r>
        <w:rPr>
          <w:rFonts w:ascii="Courier New" w:hAnsi="Courier New"/>
          <w:b w:val="0"/>
          <w:sz w:val="16"/>
        </w:rPr>
        <w:tab/>
        <w:tab/>
        <w:t>&lt;cftry&gt;</w:t>
      </w:r>
      <w:r>
        <w:br/>
      </w:r>
      <w:r>
        <w:rPr>
          <w:rFonts w:ascii="Courier New" w:hAnsi="Courier New"/>
          <w:b w:val="0"/>
          <w:sz w:val="16"/>
        </w:rPr>
        <w:tab/>
        <w:tab/>
        <w:t>&lt;cfreturn structGet("arguments.struct.#arguments.path#")/&gt;</w:t>
      </w:r>
      <w:r>
        <w:br/>
      </w:r>
      <w:r>
        <w:rPr>
          <w:rFonts w:ascii="Courier New" w:hAnsi="Courier New"/>
          <w:b w:val="0"/>
          <w:sz w:val="16"/>
        </w:rPr>
        <w:tab/>
        <w:tab/>
        <w:tab/>
        <w:t>&lt;cfcatch type="any"&gt;</w:t>
      </w:r>
      <w:r>
        <w:br/>
      </w:r>
      <w:r>
        <w:rPr>
          <w:rFonts w:ascii="Courier New" w:hAnsi="Courier New"/>
          <w:b w:val="0"/>
          <w:sz w:val="16"/>
        </w:rPr>
        <w:tab/>
        <w:tab/>
        <w:tab/>
        <w:tab/>
        <w:t>&lt;!--- можно ожидать ошибки, если по указанному пути расположена не структура ---&gt;</w:t>
      </w:r>
      <w:r>
        <w:br/>
      </w:r>
      <w:r>
        <w:rPr>
          <w:rFonts w:ascii="Courier New" w:hAnsi="Courier New"/>
          <w:b w:val="0"/>
          <w:sz w:val="16"/>
        </w:rPr>
        <w:tab/>
        <w:tab/>
        <w:tab/>
        <w:tab/>
        <w:t>&lt;cfreturn cfcatch.message/&gt;&lt;!--- халява, для упрощения диагностики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&lt;cffunction name="getStringFromStruct" returntype="string" hint="returns scalar"&gt;</w:t>
      </w:r>
      <w:r>
        <w:br/>
      </w:r>
      <w:r>
        <w:rPr>
          <w:rFonts w:ascii="Courier New" w:hAnsi="Courier New"/>
          <w:b w:val="0"/>
          <w:sz w:val="16"/>
        </w:rPr>
        <w:tab/>
        <w:tab/>
        <w:t>&lt;cfargument name="struct" type="struct" required="true"/&gt;</w:t>
      </w:r>
      <w:r>
        <w:br/>
      </w:r>
      <w:r>
        <w:rPr>
          <w:rFonts w:ascii="Courier New" w:hAnsi="Courier New"/>
          <w:b w:val="0"/>
          <w:sz w:val="16"/>
        </w:rPr>
        <w:tab/>
        <w:tab/>
        <w:t>&lt;cfargument name="path" type="string" required="true"/&gt;</w:t>
      </w:r>
      <w:r>
        <w:br/>
      </w:r>
      <w:r>
        <w:rPr>
          <w:rFonts w:ascii="Courier New" w:hAnsi="Courier New"/>
          <w:b w:val="0"/>
          <w:sz w:val="16"/>
        </w:rPr>
      </w:r>
      <w:r>
        <w:br/>
      </w:r>
      <w:r>
        <w:rPr>
          <w:rFonts w:ascii="Courier New" w:hAnsi="Courier New"/>
          <w:b w:val="0"/>
          <w:sz w:val="16"/>
        </w:rPr>
        <w:tab/>
        <w:tab/>
        <w:t>&lt;cfset var value = getValueFromStruct(arguments.struct,arguments.path)/&gt;</w:t>
      </w:r>
      <w:r>
        <w:br/>
      </w:r>
      <w:r>
        <w:rPr>
          <w:rFonts w:ascii="Courier New" w:hAnsi="Courier New"/>
          <w:b w:val="0"/>
          <w:sz w:val="16"/>
        </w:rPr>
        <w:tab/>
        <w:tab/>
        <w:t>&lt;cfif isStruct(value) OR isArray(value)&gt;</w:t>
      </w:r>
      <w:r>
        <w:br/>
      </w:r>
      <w:r>
        <w:rPr>
          <w:rFonts w:ascii="Courier New" w:hAnsi="Courier New"/>
          <w:b w:val="0"/>
          <w:sz w:val="16"/>
        </w:rPr>
        <w:tab/>
        <w:tab/>
        <w:tab/>
        <w:t>&lt;cfreturn serializeJson(value)/&gt;</w:t>
      </w:r>
      <w:r>
        <w:br/>
      </w:r>
      <w:r>
        <w:rPr>
          <w:rFonts w:ascii="Courier New" w:hAnsi="Courier New"/>
          <w:b w:val="0"/>
          <w:sz w:val="16"/>
        </w:rPr>
        <w:tab/>
        <w:tab/>
        <w:t>&lt;/cfif&gt;</w:t>
      </w:r>
      <w:r>
        <w:br/>
      </w:r>
      <w:r>
        <w:rPr>
          <w:rFonts w:ascii="Courier New" w:hAnsi="Courier New"/>
          <w:b w:val="0"/>
          <w:sz w:val="16"/>
        </w:rPr>
        <w:tab/>
        <w:tab/>
        <w:t>&lt;cfreturn toString(value)/&gt;</w:t>
      </w:r>
      <w:r>
        <w:br/>
      </w:r>
      <w:r>
        <w:rPr>
          <w:rFonts w:ascii="Courier New" w:hAnsi="Courier New"/>
          <w:b w:val="0"/>
          <w:sz w:val="16"/>
        </w:rPr>
        <w:tab/>
        <w:t xml:space="preserve">&lt;/cffunction&gt; </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&lt;cffunction name="getKeyListFromStruct" returntype="string" hint="returns list"&gt;</w:t>
      </w:r>
      <w:r>
        <w:br/>
      </w:r>
      <w:r>
        <w:rPr>
          <w:rFonts w:ascii="Courier New" w:hAnsi="Courier New"/>
          <w:b w:val="0"/>
          <w:sz w:val="16"/>
        </w:rPr>
        <w:tab/>
        <w:tab/>
        <w:t>&lt;cfargument name="struct" type="struct" required="true"/&gt;</w:t>
      </w:r>
      <w:r>
        <w:br/>
      </w:r>
      <w:r>
        <w:rPr>
          <w:rFonts w:ascii="Courier New" w:hAnsi="Courier New"/>
          <w:b w:val="0"/>
          <w:sz w:val="16"/>
        </w:rPr>
        <w:tab/>
        <w:tab/>
        <w:t>&lt;cfargument name="path" type="string" required="true"/&gt;</w:t>
      </w:r>
      <w:r>
        <w:br/>
      </w:r>
      <w:r>
        <w:rPr>
          <w:rFonts w:ascii="Courier New" w:hAnsi="Courier New"/>
          <w:b w:val="0"/>
          <w:sz w:val="16"/>
        </w:rPr>
      </w:r>
      <w:r>
        <w:br/>
      </w:r>
      <w:r>
        <w:rPr>
          <w:rFonts w:ascii="Courier New" w:hAnsi="Courier New"/>
          <w:b w:val="0"/>
          <w:sz w:val="16"/>
        </w:rPr>
        <w:tab/>
        <w:tab/>
        <w:t>&lt;cftry&gt;</w:t>
      </w:r>
      <w:r>
        <w:br/>
      </w:r>
      <w:r>
        <w:rPr>
          <w:rFonts w:ascii="Courier New" w:hAnsi="Courier New"/>
          <w:b w:val="0"/>
          <w:sz w:val="16"/>
        </w:rPr>
        <w:tab/>
        <w:tab/>
        <w:t>&lt;cfreturn structKeyList(structGet("arguments.struct.#arguments.path#"))/&gt;</w:t>
      </w:r>
      <w:r>
        <w:br/>
      </w:r>
      <w:r>
        <w:rPr>
          <w:rFonts w:ascii="Courier New" w:hAnsi="Courier New"/>
          <w:b w:val="0"/>
          <w:sz w:val="16"/>
        </w:rPr>
        <w:tab/>
        <w:tab/>
        <w:tab/>
        <w:t>&lt;cfcatch type="any"&gt;</w:t>
      </w:r>
      <w:r>
        <w:br/>
      </w:r>
      <w:r>
        <w:rPr>
          <w:rFonts w:ascii="Courier New" w:hAnsi="Courier New"/>
          <w:b w:val="0"/>
          <w:sz w:val="16"/>
        </w:rPr>
        <w:tab/>
        <w:tab/>
        <w:tab/>
        <w:tab/>
        <w:t>&lt;!--- можно ожидать ошибки, если по указанному пути расположена не структура ---&gt;</w:t>
      </w:r>
      <w:r>
        <w:br/>
      </w:r>
      <w:r>
        <w:rPr>
          <w:rFonts w:ascii="Courier New" w:hAnsi="Courier New"/>
          <w:b w:val="0"/>
          <w:sz w:val="16"/>
        </w:rPr>
        <w:tab/>
        <w:tab/>
        <w:tab/>
        <w:tab/>
        <w:t>&lt;cfrethrow/&gt;</w:t>
      </w:r>
      <w:r>
        <w:br/>
      </w:r>
      <w:r>
        <w:rPr>
          <w:rFonts w:ascii="Courier New" w:hAnsi="Courier New"/>
          <w:b w:val="0"/>
          <w:sz w:val="16"/>
        </w:rPr>
        <w:tab/>
        <w:tab/>
        <w:tab/>
        <w:tab/>
        <w:t>&lt;cfreturn "#cfcatch.message# #cfcatch.detail#"/&gt;&lt;!--- халява, для упрощения диагностики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&lt;cffunction name="getArrayAsListFromStruct" returntype="string" hint="returns list"&gt;</w:t>
      </w:r>
      <w:r>
        <w:br/>
      </w:r>
      <w:r>
        <w:rPr>
          <w:rFonts w:ascii="Courier New" w:hAnsi="Courier New"/>
          <w:b w:val="0"/>
          <w:sz w:val="16"/>
        </w:rPr>
        <w:tab/>
        <w:tab/>
        <w:t>&lt;cfargument name="struct" type="struct" required="true"/&gt;</w:t>
      </w:r>
      <w:r>
        <w:br/>
      </w:r>
      <w:r>
        <w:rPr>
          <w:rFonts w:ascii="Courier New" w:hAnsi="Courier New"/>
          <w:b w:val="0"/>
          <w:sz w:val="16"/>
        </w:rPr>
        <w:tab/>
        <w:tab/>
        <w:t>&lt;cfargument name="path" type="string" required="true"/&gt;</w:t>
      </w:r>
      <w:r>
        <w:br/>
      </w:r>
      <w:r>
        <w:rPr>
          <w:rFonts w:ascii="Courier New" w:hAnsi="Courier New"/>
          <w:b w:val="0"/>
          <w:sz w:val="16"/>
        </w:rPr>
      </w:r>
      <w:r>
        <w:br/>
      </w:r>
      <w:r>
        <w:rPr>
          <w:rFonts w:ascii="Courier New" w:hAnsi="Courier New"/>
          <w:b w:val="0"/>
          <w:sz w:val="16"/>
        </w:rPr>
        <w:tab/>
        <w:tab/>
        <w:t>&lt;cftry&gt;</w:t>
      </w:r>
      <w:r>
        <w:br/>
      </w:r>
      <w:r>
        <w:rPr>
          <w:rFonts w:ascii="Courier New" w:hAnsi="Courier New"/>
          <w:b w:val="0"/>
          <w:sz w:val="16"/>
        </w:rPr>
        <w:tab/>
        <w:tab/>
        <w:t>&lt;cfreturn arrayToList(structGet("arguments.struct.#arguments.path#"))/&gt;</w:t>
      </w:r>
      <w:r>
        <w:br/>
      </w:r>
      <w:r>
        <w:rPr>
          <w:rFonts w:ascii="Courier New" w:hAnsi="Courier New"/>
          <w:b w:val="0"/>
          <w:sz w:val="16"/>
        </w:rPr>
        <w:tab/>
        <w:tab/>
        <w:tab/>
        <w:t>&lt;cfcatch type="any"&gt;</w:t>
      </w:r>
      <w:r>
        <w:br/>
      </w:r>
      <w:r>
        <w:rPr>
          <w:rFonts w:ascii="Courier New" w:hAnsi="Courier New"/>
          <w:b w:val="0"/>
          <w:sz w:val="16"/>
        </w:rPr>
        <w:tab/>
        <w:tab/>
        <w:tab/>
        <w:tab/>
        <w:t>&lt;!--- можно ожидать ошибки, если по указанному пути расположена не структура ---&gt;</w:t>
      </w:r>
      <w:r>
        <w:br/>
      </w:r>
      <w:r>
        <w:rPr>
          <w:rFonts w:ascii="Courier New" w:hAnsi="Courier New"/>
          <w:b w:val="0"/>
          <w:sz w:val="16"/>
        </w:rPr>
        <w:tab/>
        <w:tab/>
        <w:tab/>
        <w:tab/>
        <w:t>&lt;cfrethrow/&gt;</w:t>
      </w:r>
      <w:r>
        <w:br/>
      </w:r>
      <w:r>
        <w:rPr>
          <w:rFonts w:ascii="Courier New" w:hAnsi="Courier New"/>
          <w:b w:val="0"/>
          <w:sz w:val="16"/>
        </w:rPr>
        <w:tab/>
        <w:tab/>
        <w:tab/>
        <w:tab/>
        <w:t>&lt;cfreturn "#cfcatch.message# #cfcatch.detail#"/&gt;&lt;!--- халява, для упрощения диагностики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 xml:space="preserve">&lt;!--- </w:t>
        <w:tab/>
        <w:t>&lt;cffunction name="getInstanceState" returntype="struct"&gt;</w:t>
      </w:r>
      <w:r>
        <w:br/>
      </w:r>
      <w:r>
        <w:rPr>
          <w:rFonts w:ascii="Courier New" w:hAnsi="Courier New"/>
          <w:b w:val="0"/>
          <w:sz w:val="16"/>
        </w:rPr>
        <w:tab/>
        <w:tab/>
        <w:t>&lt;cfargument name="instanceUid" type="guid" required="true"/&gt;</w:t>
      </w:r>
      <w:r>
        <w:br/>
      </w:r>
      <w:r>
        <w:rPr>
          <w:rFonts w:ascii="Courier New" w:hAnsi="Courier New"/>
          <w:b w:val="0"/>
          <w:sz w:val="16"/>
        </w:rPr>
      </w:r>
      <w:r>
        <w:br/>
      </w:r>
      <w:r>
        <w:rPr>
          <w:rFonts w:ascii="Courier New" w:hAnsi="Courier New"/>
          <w:b w:val="0"/>
          <w:sz w:val="16"/>
        </w:rPr>
        <w:tab/>
        <w:tab/>
        <w:t>&lt;cfset var local={}/&gt;</w:t>
      </w:r>
      <w:r>
        <w:br/>
      </w:r>
      <w:r>
        <w:rPr>
          <w:rFonts w:ascii="Courier New" w:hAnsi="Courier New"/>
          <w:b w:val="0"/>
          <w:sz w:val="16"/>
        </w:rPr>
        <w:tab/>
        <w:tab/>
        <w:t>&lt;cfquery name="local.qInstance" datasource="cmdb"&gt;</w:t>
      </w:r>
      <w:r>
        <w:br/>
      </w:r>
      <w:r>
        <w:rPr>
          <w:rFonts w:ascii="Courier New" w:hAnsi="Courier New"/>
          <w:b w:val="0"/>
          <w:sz w:val="16"/>
        </w:rPr>
        <w:tab/>
        <w:tab/>
        <w:tab/>
        <w:t>select g.instance_state_uid, g.version, g.dt_state, g.instance_data, g.is_test, g.instance_uid</w:t>
        <w:tab/>
      </w:r>
      <w:r>
        <w:br/>
      </w:r>
      <w:r>
        <w:rPr>
          <w:rFonts w:ascii="Courier New" w:hAnsi="Courier New"/>
          <w:b w:val="0"/>
          <w:sz w:val="16"/>
        </w:rPr>
        <w:tab/>
        <w:tab/>
        <w:tab/>
        <w:t>from instance_state g</w:t>
      </w:r>
      <w:r>
        <w:br/>
      </w:r>
      <w:r>
        <w:rPr>
          <w:rFonts w:ascii="Courier New" w:hAnsi="Courier New"/>
          <w:b w:val="0"/>
          <w:sz w:val="16"/>
        </w:rPr>
        <w:tab/>
        <w:tab/>
        <w:tab/>
        <w:t>where g.instance_uid=&lt;cfqueryparam cfsqltype="cf_sql_other" value=#arguments.instanceUid#/&gt;</w:t>
      </w:r>
      <w:r>
        <w:br/>
      </w:r>
      <w:r>
        <w:rPr>
          <w:rFonts w:ascii="Courier New" w:hAnsi="Courier New"/>
          <w:b w:val="0"/>
          <w:sz w:val="16"/>
        </w:rPr>
        <w:tab/>
        <w:tab/>
        <w:tab/>
        <w:t>order by g.version desc</w:t>
      </w:r>
      <w:r>
        <w:br/>
      </w:r>
      <w:r>
        <w:rPr>
          <w:rFonts w:ascii="Courier New" w:hAnsi="Courier New"/>
          <w:b w:val="0"/>
          <w:sz w:val="16"/>
        </w:rPr>
        <w:tab/>
        <w:tab/>
        <w:tab/>
        <w:t>limit 1</w:t>
        <w:tab/>
      </w:r>
      <w:r>
        <w:br/>
      </w:r>
      <w:r>
        <w:rPr>
          <w:rFonts w:ascii="Courier New" w:hAnsi="Courier New"/>
          <w:b w:val="0"/>
          <w:sz w:val="16"/>
        </w:rPr>
        <w:tab/>
        <w:tab/>
        <w:t>&lt;/cfquery&gt;</w:t>
      </w:r>
      <w:r>
        <w:br/>
      </w:r>
      <w:r>
        <w:rPr>
          <w:rFonts w:ascii="Courier New" w:hAnsi="Courier New"/>
          <w:b w:val="0"/>
          <w:sz w:val="16"/>
        </w:rPr>
        <w:tab/>
        <w:tab/>
        <w:t>&lt;cfreturn deserializeJson(local.qInstance.instance_data)/&gt;</w:t>
      </w:r>
      <w:r>
        <w:br/>
      </w:r>
      <w:r>
        <w:rPr>
          <w:rFonts w:ascii="Courier New" w:hAnsi="Courier New"/>
          <w:b w:val="0"/>
          <w:sz w:val="16"/>
        </w:rPr>
        <w:tab/>
        <w:tab/>
        <w:t>&lt;cftry&gt;</w:t>
      </w:r>
      <w:r>
        <w:br/>
      </w:r>
      <w:r>
        <w:rPr>
          <w:rFonts w:ascii="Courier New" w:hAnsi="Courier New"/>
          <w:b w:val="0"/>
          <w:sz w:val="16"/>
        </w:rPr>
        <w:tab/>
        <w:tab/>
        <w:tab/>
        <w:t>&lt;cfset var structConfig = deserializeJson(local.qInstance.instance_data)/&gt;</w:t>
        <w:tab/>
      </w:r>
      <w:r>
        <w:br/>
      </w:r>
      <w:r>
        <w:rPr>
          <w:rFonts w:ascii="Courier New" w:hAnsi="Courier New"/>
          <w:b w:val="0"/>
          <w:sz w:val="16"/>
        </w:rPr>
        <w:tab/>
        <w:tab/>
        <w:tab/>
        <w:t>&lt;cfcatch type="ANY"&gt;</w:t>
      </w:r>
      <w:r>
        <w:br/>
      </w:r>
      <w:r>
        <w:rPr>
          <w:rFonts w:ascii="Courier New" w:hAnsi="Courier New"/>
          <w:b w:val="0"/>
          <w:sz w:val="16"/>
        </w:rPr>
        <w:tab/>
        <w:tab/>
        <w:tab/>
        <w:tab/>
        <w:t>&lt;cfreturn {"error":"error parsing state"}/&gt;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t>&lt;cfif len(structConfig)&gt;</w:t>
      </w:r>
      <w:r>
        <w:br/>
      </w:r>
      <w:r>
        <w:rPr>
          <w:rFonts w:ascii="Courier New" w:hAnsi="Courier New"/>
          <w:b w:val="0"/>
          <w:sz w:val="16"/>
        </w:rPr>
        <w:tab/>
        <w:tab/>
        <w:tab/>
        <w:t>&lt;cfreturn structConfig/&gt;</w:t>
      </w:r>
      <w:r>
        <w:br/>
      </w:r>
      <w:r>
        <w:rPr>
          <w:rFonts w:ascii="Courier New" w:hAnsi="Courier New"/>
          <w:b w:val="0"/>
          <w:sz w:val="16"/>
        </w:rPr>
        <w:tab/>
        <w:tab/>
        <w:t>&lt;/cfif&gt;</w:t>
      </w:r>
      <w:r>
        <w:br/>
      </w:r>
      <w:r>
        <w:rPr>
          <w:rFonts w:ascii="Courier New" w:hAnsi="Courier New"/>
          <w:b w:val="0"/>
          <w:sz w:val="16"/>
        </w:rPr>
        <w:tab/>
        <w:tab/>
        <w:t>&lt;cfreturn {}/&gt;</w:t>
      </w:r>
      <w:r>
        <w:br/>
      </w:r>
      <w:r>
        <w:rPr>
          <w:rFonts w:ascii="Courier New" w:hAnsi="Courier New"/>
          <w:b w:val="0"/>
          <w:sz w:val="16"/>
        </w:rPr>
        <w:tab/>
        <w:t>&lt;/cffunction&gt; ---&gt;</w:t>
      </w:r>
      <w:r>
        <w:br/>
      </w:r>
      <w:r>
        <w:rPr>
          <w:rFonts w:ascii="Courier New" w:hAnsi="Courier New"/>
          <w:b w:val="0"/>
          <w:sz w:val="16"/>
        </w:rPr>
        <w:tab/>
      </w:r>
      <w:r>
        <w:br/>
      </w:r>
      <w:r>
        <w:rPr>
          <w:rFonts w:ascii="Courier New" w:hAnsi="Courier New"/>
          <w:b w:val="0"/>
          <w:sz w:val="16"/>
        </w:rPr>
        <w:tab/>
        <w:t>&lt;cffunction name="getInstanceState" returntype="struct"&gt;</w:t>
      </w:r>
      <w:r>
        <w:br/>
      </w:r>
      <w:r>
        <w:rPr>
          <w:rFonts w:ascii="Courier New" w:hAnsi="Courier New"/>
          <w:b w:val="0"/>
          <w:sz w:val="16"/>
        </w:rPr>
        <w:tab/>
        <w:tab/>
        <w:t>&lt;cfargument name="instanceUid"  default=#this.instance_uid#/&gt;&lt;!--- type="guid" ---&gt;</w:t>
      </w:r>
      <w:r>
        <w:br/>
      </w:r>
      <w:r>
        <w:rPr>
          <w:rFonts w:ascii="Courier New" w:hAnsi="Courier New"/>
          <w:b w:val="0"/>
          <w:sz w:val="16"/>
        </w:rPr>
        <w:tab/>
        <w:tab/>
      </w:r>
      <w:r>
        <w:br/>
      </w:r>
      <w:r>
        <w:rPr>
          <w:rFonts w:ascii="Courier New" w:hAnsi="Courier New"/>
          <w:b w:val="0"/>
          <w:sz w:val="16"/>
        </w:rPr>
        <w:tab/>
        <w:tab/>
        <w:t>&lt;cfif !isValid("guid",arguments.instanceUid)&gt;</w:t>
      </w:r>
      <w:r>
        <w:br/>
      </w:r>
      <w:r>
        <w:rPr>
          <w:rFonts w:ascii="Courier New" w:hAnsi="Courier New"/>
          <w:b w:val="0"/>
          <w:sz w:val="16"/>
        </w:rPr>
        <w:tab/>
        <w:tab/>
        <w:tab/>
        <w:t>&lt;cfreturn {}/&gt;&lt;!--- иначе при неопределенном параметре мы получаем исключение ---&gt;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t>&lt;cfset var local={}/&gt;</w:t>
      </w:r>
      <w:r>
        <w:br/>
      </w:r>
      <w:r>
        <w:rPr>
          <w:rFonts w:ascii="Courier New" w:hAnsi="Courier New"/>
          <w:b w:val="0"/>
          <w:sz w:val="16"/>
        </w:rPr>
        <w:tab/>
        <w:tab/>
        <w:t>&lt;cfquery name="local.qInstance" datasource="cmdb"&gt;</w:t>
      </w:r>
      <w:r>
        <w:br/>
      </w:r>
      <w:r>
        <w:rPr>
          <w:rFonts w:ascii="Courier New" w:hAnsi="Courier New"/>
          <w:b w:val="0"/>
          <w:sz w:val="16"/>
        </w:rPr>
        <w:tab/>
        <w:tab/>
        <w:tab/>
        <w:t>select g.instance_state_uid, g.version, g.dt_state, g.instance_data, g.is_test, g.instance_uid</w:t>
        <w:tab/>
      </w:r>
      <w:r>
        <w:br/>
      </w:r>
      <w:r>
        <w:rPr>
          <w:rFonts w:ascii="Courier New" w:hAnsi="Courier New"/>
          <w:b w:val="0"/>
          <w:sz w:val="16"/>
        </w:rPr>
        <w:tab/>
        <w:tab/>
        <w:tab/>
        <w:t>from instance_state g</w:t>
      </w:r>
      <w:r>
        <w:br/>
      </w:r>
      <w:r>
        <w:rPr>
          <w:rFonts w:ascii="Courier New" w:hAnsi="Courier New"/>
          <w:b w:val="0"/>
          <w:sz w:val="16"/>
        </w:rPr>
        <w:tab/>
        <w:tab/>
        <w:tab/>
        <w:t>where g.instance_uid=&lt;cfqueryparam cfsqltype="cf_sql_other" value=#arguments.instanceUid#/&gt;</w:t>
      </w:r>
      <w:r>
        <w:br/>
      </w:r>
      <w:r>
        <w:rPr>
          <w:rFonts w:ascii="Courier New" w:hAnsi="Courier New"/>
          <w:b w:val="0"/>
          <w:sz w:val="16"/>
        </w:rPr>
        <w:tab/>
        <w:tab/>
        <w:tab/>
        <w:t>order by g.version desc</w:t>
      </w:r>
      <w:r>
        <w:br/>
      </w:r>
      <w:r>
        <w:rPr>
          <w:rFonts w:ascii="Courier New" w:hAnsi="Courier New"/>
          <w:b w:val="0"/>
          <w:sz w:val="16"/>
        </w:rPr>
        <w:tab/>
        <w:tab/>
        <w:tab/>
        <w:t>limit 1</w:t>
        <w:tab/>
      </w:r>
      <w:r>
        <w:br/>
      </w:r>
      <w:r>
        <w:rPr>
          <w:rFonts w:ascii="Courier New" w:hAnsi="Courier New"/>
          <w:b w:val="0"/>
          <w:sz w:val="16"/>
        </w:rPr>
        <w:tab/>
        <w:tab/>
        <w:t>&lt;/cfquery&gt;</w:t>
      </w:r>
      <w:r>
        <w:br/>
      </w:r>
      <w:r>
        <w:rPr>
          <w:rFonts w:ascii="Courier New" w:hAnsi="Courier New"/>
          <w:b w:val="0"/>
          <w:sz w:val="16"/>
        </w:rPr>
        <w:tab/>
        <w:tab/>
        <w:t>&lt;!--- &lt;cfreturn deserializeJson(local.qInstance.instance_data)/&gt;&lt;cfabort/&gt; ---&gt;</w:t>
      </w:r>
      <w:r>
        <w:br/>
      </w:r>
      <w:r>
        <w:rPr>
          <w:rFonts w:ascii="Courier New" w:hAnsi="Courier New"/>
          <w:b w:val="0"/>
          <w:sz w:val="16"/>
        </w:rPr>
        <w:tab/>
        <w:tab/>
        <w:t>&lt;cftry&gt;</w:t>
      </w:r>
      <w:r>
        <w:br/>
      </w:r>
      <w:r>
        <w:rPr>
          <w:rFonts w:ascii="Courier New" w:hAnsi="Courier New"/>
          <w:b w:val="0"/>
          <w:sz w:val="16"/>
        </w:rPr>
        <w:tab/>
        <w:tab/>
        <w:tab/>
        <w:t>&lt;cfset var structConfig = deserializeJson(local.qInstance.instance_data)/&gt;</w:t>
        <w:tab/>
      </w:r>
      <w:r>
        <w:br/>
      </w:r>
      <w:r>
        <w:rPr>
          <w:rFonts w:ascii="Courier New" w:hAnsi="Courier New"/>
          <w:b w:val="0"/>
          <w:sz w:val="16"/>
        </w:rPr>
        <w:tab/>
        <w:tab/>
        <w:tab/>
        <w:t>&lt;cfcatch type="ANY"&gt;</w:t>
      </w:r>
      <w:r>
        <w:br/>
      </w:r>
      <w:r>
        <w:rPr>
          <w:rFonts w:ascii="Courier New" w:hAnsi="Courier New"/>
          <w:b w:val="0"/>
          <w:sz w:val="16"/>
        </w:rPr>
        <w:tab/>
        <w:tab/>
        <w:tab/>
        <w:tab/>
        <w:t>&lt;cfreturn {"error":"error parsing state"}/&gt;</w:t>
      </w:r>
      <w:r>
        <w:br/>
      </w:r>
      <w:r>
        <w:rPr>
          <w:rFonts w:ascii="Courier New" w:hAnsi="Courier New"/>
          <w:b w:val="0"/>
          <w:sz w:val="16"/>
        </w:rPr>
        <w:tab/>
        <w:tab/>
        <w:tab/>
        <w:t>&lt;/cfcatch&gt;</w:t>
      </w:r>
      <w:r>
        <w:br/>
      </w:r>
      <w:r>
        <w:rPr>
          <w:rFonts w:ascii="Courier New" w:hAnsi="Courier New"/>
          <w:b w:val="0"/>
          <w:sz w:val="16"/>
        </w:rPr>
        <w:tab/>
        <w:tab/>
        <w:t>&lt;/cftry&gt;</w:t>
        <w:tab/>
        <w:tab/>
      </w:r>
      <w:r>
        <w:br/>
      </w:r>
      <w:r>
        <w:rPr>
          <w:rFonts w:ascii="Courier New" w:hAnsi="Courier New"/>
          <w:b w:val="0"/>
          <w:sz w:val="16"/>
        </w:rPr>
        <w:tab/>
        <w:tab/>
        <w:t>&lt;cfif isEmpty(structConfig)&gt;</w:t>
      </w:r>
      <w:r>
        <w:br/>
      </w:r>
      <w:r>
        <w:rPr>
          <w:rFonts w:ascii="Courier New" w:hAnsi="Courier New"/>
          <w:b w:val="0"/>
          <w:sz w:val="16"/>
        </w:rPr>
        <w:tab/>
        <w:tab/>
        <w:tab/>
        <w:t>&lt;cfreturn {}/&gt;</w:t>
      </w:r>
      <w:r>
        <w:br/>
      </w:r>
      <w:r>
        <w:rPr>
          <w:rFonts w:ascii="Courier New" w:hAnsi="Courier New"/>
          <w:b w:val="0"/>
          <w:sz w:val="16"/>
        </w:rPr>
        <w:tab/>
        <w:tab/>
        <w:t>&lt;/cfif&gt;</w:t>
      </w:r>
      <w:r>
        <w:br/>
      </w:r>
      <w:r>
        <w:rPr>
          <w:rFonts w:ascii="Courier New" w:hAnsi="Courier New"/>
          <w:b w:val="0"/>
          <w:sz w:val="16"/>
        </w:rPr>
        <w:tab/>
        <w:tab/>
        <w:t>&lt;cfreturn structConfig/&gt;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&lt;cffunction name="getResourceRealmConfig" returntype="struct"&gt;</w:t>
      </w:r>
      <w:r>
        <w:br/>
      </w:r>
      <w:r>
        <w:rPr>
          <w:rFonts w:ascii="Courier New" w:hAnsi="Courier New"/>
          <w:b w:val="0"/>
          <w:sz w:val="16"/>
        </w:rPr>
        <w:tab/>
        <w:tab/>
        <w:t>&lt;cfargument name="resourceRealm" type="string" default=#getResourceRealm()#/&gt;&lt;!--- платформа может быть определена для родительского инстанса где то в иерархии  ---&gt;</w:t>
      </w:r>
      <w:r>
        <w:br/>
      </w:r>
      <w:r>
        <w:rPr>
          <w:rFonts w:ascii="Courier New" w:hAnsi="Courier New"/>
          <w:b w:val="0"/>
          <w:sz w:val="16"/>
        </w:rPr>
      </w:r>
      <w:r>
        <w:br/>
      </w:r>
      <w:r>
        <w:rPr>
          <w:rFonts w:ascii="Courier New" w:hAnsi="Courier New"/>
          <w:b w:val="0"/>
          <w:sz w:val="16"/>
        </w:rPr>
        <w:tab/>
        <w:tab/>
        <w:t>&lt;cfset var local={}/&gt;</w:t>
      </w:r>
      <w:r>
        <w:br/>
      </w:r>
      <w:r>
        <w:rPr>
          <w:rFonts w:ascii="Courier New" w:hAnsi="Courier New"/>
          <w:b w:val="0"/>
          <w:sz w:val="16"/>
        </w:rPr>
        <w:tab/>
        <w:tab/>
        <w:t>&lt;cfquery name="local.qResourceRealm" datasource="cmdb"&gt;</w:t>
      </w:r>
      <w:r>
        <w:br/>
      </w:r>
      <w:r>
        <w:rPr>
          <w:rFonts w:ascii="Courier New" w:hAnsi="Courier New"/>
          <w:b w:val="0"/>
          <w:sz w:val="16"/>
        </w:rPr>
        <w:tab/>
        <w:tab/>
        <w:tab/>
        <w:t>select r.resource_realm_id, r.properties</w:t>
        <w:tab/>
      </w:r>
      <w:r>
        <w:br/>
      </w:r>
      <w:r>
        <w:rPr>
          <w:rFonts w:ascii="Courier New" w:hAnsi="Courier New"/>
          <w:b w:val="0"/>
          <w:sz w:val="16"/>
        </w:rPr>
        <w:tab/>
        <w:tab/>
        <w:tab/>
        <w:t>from resource_realm r</w:t>
      </w:r>
      <w:r>
        <w:br/>
      </w:r>
      <w:r>
        <w:rPr>
          <w:rFonts w:ascii="Courier New" w:hAnsi="Courier New"/>
          <w:b w:val="0"/>
          <w:sz w:val="16"/>
        </w:rPr>
        <w:tab/>
        <w:tab/>
        <w:tab/>
        <w:t>where r.resource_realm=&lt;cfqueryparam cfsqltype="cf_sql_varchar" value=#arguments.resourceRealm#/&gt;</w:t>
      </w:r>
      <w:r>
        <w:br/>
      </w:r>
      <w:r>
        <w:rPr>
          <w:rFonts w:ascii="Courier New" w:hAnsi="Courier New"/>
          <w:b w:val="0"/>
          <w:sz w:val="16"/>
        </w:rPr>
        <w:tab/>
        <w:tab/>
        <w:t>&lt;/cfquery&gt;</w:t>
      </w:r>
      <w:r>
        <w:br/>
      </w:r>
      <w:r>
        <w:rPr>
          <w:rFonts w:ascii="Courier New" w:hAnsi="Courier New"/>
          <w:b w:val="0"/>
          <w:sz w:val="16"/>
        </w:rPr>
        <w:tab/>
        <w:t xml:space="preserve">&lt;!--- </w:t>
        <w:tab/>
        <w:t>&lt;cfdump var=#arguments#/&gt;</w:t>
      </w:r>
      <w:r>
        <w:br/>
      </w:r>
      <w:r>
        <w:rPr>
          <w:rFonts w:ascii="Courier New" w:hAnsi="Courier New"/>
          <w:b w:val="0"/>
          <w:sz w:val="16"/>
        </w:rPr>
        <w:tab/>
        <w:tab/>
        <w:t>&lt;cfdump var=#local.qResourceRealm#/&gt; ---&gt;</w:t>
      </w:r>
      <w:r>
        <w:br/>
      </w:r>
      <w:r>
        <w:rPr>
          <w:rFonts w:ascii="Courier New" w:hAnsi="Courier New"/>
          <w:b w:val="0"/>
          <w:sz w:val="16"/>
        </w:rPr>
        <w:tab/>
        <w:tab/>
        <w:t>&lt;cftry&gt;</w:t>
      </w:r>
      <w:r>
        <w:br/>
      </w:r>
      <w:r>
        <w:rPr>
          <w:rFonts w:ascii="Courier New" w:hAnsi="Courier New"/>
          <w:b w:val="0"/>
          <w:sz w:val="16"/>
        </w:rPr>
        <w:tab/>
        <w:tab/>
        <w:tab/>
        <w:t>&lt;cfset var structConfig = deserializeJson(local.qResourceRealm.properties)/&gt;</w:t>
        <w:tab/>
      </w:r>
      <w:r>
        <w:br/>
      </w:r>
      <w:r>
        <w:rPr>
          <w:rFonts w:ascii="Courier New" w:hAnsi="Courier New"/>
          <w:b w:val="0"/>
          <w:sz w:val="16"/>
        </w:rPr>
        <w:tab/>
        <w:tab/>
        <w:tab/>
        <w:t>&lt;cfcatch type="ANY"&gt;</w:t>
      </w:r>
      <w:r>
        <w:br/>
      </w:r>
      <w:r>
        <w:rPr>
          <w:rFonts w:ascii="Courier New" w:hAnsi="Courier New"/>
          <w:b w:val="0"/>
          <w:sz w:val="16"/>
        </w:rPr>
        <w:tab/>
        <w:tab/>
        <w:tab/>
        <w:tab/>
        <w:t>&lt;cfreturn {"error":"error parsing resource realm properties"}/&gt;</w:t>
      </w:r>
      <w:r>
        <w:br/>
      </w:r>
      <w:r>
        <w:rPr>
          <w:rFonts w:ascii="Courier New" w:hAnsi="Courier New"/>
          <w:b w:val="0"/>
          <w:sz w:val="16"/>
        </w:rPr>
        <w:tab/>
        <w:tab/>
        <w:tab/>
        <w:tab/>
        <w:t>&lt;!--- вообще-то такого быть не должно: свойства хранятся в поле jsonb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t>&lt;cfif len(structConfig)&gt;</w:t>
      </w:r>
      <w:r>
        <w:br/>
      </w:r>
      <w:r>
        <w:rPr>
          <w:rFonts w:ascii="Courier New" w:hAnsi="Courier New"/>
          <w:b w:val="0"/>
          <w:sz w:val="16"/>
        </w:rPr>
        <w:tab/>
        <w:tab/>
        <w:tab/>
        <w:t>&lt;cfreturn structConfig/&gt;</w:t>
      </w:r>
      <w:r>
        <w:br/>
      </w:r>
      <w:r>
        <w:rPr>
          <w:rFonts w:ascii="Courier New" w:hAnsi="Courier New"/>
          <w:b w:val="0"/>
          <w:sz w:val="16"/>
        </w:rPr>
        <w:tab/>
        <w:tab/>
        <w:t>&lt;/cfif&gt;</w:t>
      </w:r>
      <w:r>
        <w:br/>
      </w:r>
      <w:r>
        <w:rPr>
          <w:rFonts w:ascii="Courier New" w:hAnsi="Courier New"/>
          <w:b w:val="0"/>
          <w:sz w:val="16"/>
        </w:rPr>
        <w:tab/>
        <w:tab/>
        <w:t>&lt;cfreturn {}/&gt;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 ReST methods ---&gt;</w:t>
      </w:r>
      <w:r>
        <w:br/>
      </w:r>
      <w:r>
        <w:rPr>
          <w:rFonts w:ascii="Courier New" w:hAnsi="Courier New"/>
          <w:b w:val="0"/>
          <w:sz w:val="16"/>
        </w:rPr>
        <w:tab/>
      </w:r>
      <w:r>
        <w:br/>
      </w:r>
      <w:r>
        <w:rPr>
          <w:rFonts w:ascii="Courier New" w:hAnsi="Courier New"/>
          <w:b w:val="0"/>
          <w:sz w:val="16"/>
        </w:rPr>
        <w:tab/>
        <w:t>&lt;!--- ----------------------------------------------------------------------------------------- ---&gt;</w:t>
      </w:r>
      <w:r>
        <w:br/>
      </w:r>
      <w:r>
        <w:rPr>
          <w:rFonts w:ascii="Courier New" w:hAnsi="Courier New"/>
          <w:b w:val="0"/>
          <w:sz w:val="16"/>
        </w:rPr>
        <w:tab/>
        <w:t>&lt;!--- ----------------------------------------------------------------------------------------- ---&gt;</w:t>
      </w:r>
      <w:r>
        <w:br/>
      </w:r>
      <w:r>
        <w:rPr>
          <w:rFonts w:ascii="Courier New" w:hAnsi="Courier New"/>
          <w:b w:val="0"/>
          <w:sz w:val="16"/>
        </w:rPr>
        <w:tab/>
        <w:t>&lt;!--- ----------------------------------------------------------------------------------------- ---&gt;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&lt;cffunction name="get" hint="CFS параметр операции инстанса"&gt;</w:t>
      </w:r>
      <w:r>
        <w:br/>
      </w:r>
      <w:r>
        <w:rPr>
          <w:rFonts w:ascii="Courier New" w:hAnsi="Courier New"/>
          <w:b w:val="0"/>
          <w:sz w:val="16"/>
        </w:rPr>
        <w:tab/>
        <w:tab/>
        <w:t>&lt;cfargument name="instanceOperationCfsParamUid" type="string" required=true hint="type:guid"/&gt;</w:t>
      </w:r>
      <w:r>
        <w:br/>
      </w:r>
      <w:r>
        <w:rPr>
          <w:rFonts w:ascii="Courier New" w:hAnsi="Courier New"/>
          <w:b w:val="0"/>
          <w:sz w:val="16"/>
        </w:rPr>
        <w:tab/>
        <w:tab/>
        <w:t>&lt;cftry&gt;</w:t>
      </w:r>
      <w:r>
        <w:br/>
      </w:r>
      <w:r>
        <w:rPr>
          <w:rFonts w:ascii="Courier New" w:hAnsi="Courier New"/>
          <w:b w:val="0"/>
          <w:sz w:val="16"/>
        </w:rPr>
        <w:tab/>
        <w:tab/>
        <w:tab/>
        <w:t>&lt;cfset this.helper.validateField(arguments, "instanceOperationCfsParamUid", "guid")/&gt;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local={}/&gt;</w:t>
      </w:r>
      <w:r>
        <w:br/>
      </w:r>
      <w:r>
        <w:rPr>
          <w:rFonts w:ascii="Courier New" w:hAnsi="Courier New"/>
          <w:b w:val="0"/>
          <w:sz w:val="16"/>
        </w:rPr>
        <w:tab/>
        <w:tab/>
      </w:r>
      <w:r>
        <w:br/>
      </w:r>
      <w:r>
        <w:rPr>
          <w:rFonts w:ascii="Courier New" w:hAnsi="Courier New"/>
          <w:b w:val="0"/>
          <w:sz w:val="16"/>
        </w:rPr>
        <w:tab/>
        <w:tab/>
        <w:t>&lt;cfquery name="local.qCfsParam"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lengthOut="fieldCount"&gt;</w:t>
      </w:r>
      <w:r>
        <w:br/>
      </w:r>
      <w:r>
        <w:rPr>
          <w:rFonts w:ascii="Courier New" w:hAnsi="Courier New"/>
          <w:b w:val="0"/>
          <w:sz w:val="16"/>
        </w:rPr>
        <w:tab/>
        <w:tab/>
        <w:tab/>
        <w:tab/>
        <w:t>&lt;m:field&gt;iop.instance_operation_cfs_param_uid::text as instance_operation_cfs_param_uid&lt;/m:field&gt;</w:t>
      </w:r>
      <w:r>
        <w:br/>
      </w:r>
      <w:r>
        <w:rPr>
          <w:rFonts w:ascii="Courier New" w:hAnsi="Courier New"/>
          <w:b w:val="0"/>
          <w:sz w:val="16"/>
        </w:rPr>
        <w:tab/>
        <w:tab/>
        <w:tab/>
        <w:tab/>
        <w:t>&lt;m:field&gt;iop.instance_operation_uid::text as instance_operation_uid&lt;/m:field&gt;</w:t>
      </w:r>
      <w:r>
        <w:br/>
      </w:r>
      <w:r>
        <w:rPr>
          <w:rFonts w:ascii="Courier New" w:hAnsi="Courier New"/>
          <w:b w:val="0"/>
          <w:sz w:val="16"/>
        </w:rPr>
        <w:tab/>
        <w:tab/>
        <w:tab/>
        <w:tab/>
        <w:t>&lt;m:field&gt;iop.svc_operation_cfs_param_id&lt;/m:field&gt;</w:t>
      </w:r>
      <w:r>
        <w:br/>
      </w:r>
      <w:r>
        <w:rPr>
          <w:rFonts w:ascii="Courier New" w:hAnsi="Courier New"/>
          <w:b w:val="0"/>
          <w:sz w:val="16"/>
        </w:rPr>
        <w:tab/>
        <w:tab/>
        <w:tab/>
        <w:tab/>
        <w:t>&lt;!--- &lt;m:field&gt;iop.param_value&lt;/m:field&gt; ---&gt;</w:t>
      </w:r>
      <w:r>
        <w:br/>
      </w:r>
      <w:r>
        <w:rPr>
          <w:rFonts w:ascii="Courier New" w:hAnsi="Courier New"/>
          <w:b w:val="0"/>
          <w:sz w:val="16"/>
        </w:rPr>
        <w:tab/>
        <w:tab/>
        <w:tab/>
        <w:tab/>
        <w:t>&lt;m:field&gt;case when sop.is_sensitive then '********' else iop.param_value end as param_value &lt;/m:field&gt;&lt;!--- внимание! если параметр типа MAP, то значение нужно разобрать и замаскировать секреты ---&gt;</w:t>
      </w:r>
      <w:r>
        <w:br/>
      </w:r>
      <w:r>
        <w:rPr>
          <w:rFonts w:ascii="Courier New" w:hAnsi="Courier New"/>
          <w:b w:val="0"/>
          <w:sz w:val="16"/>
        </w:rPr>
        <w:tab/>
        <w:tab/>
        <w:tab/>
        <w:tab/>
        <w:t>&lt;m:field&gt;iop.note&lt;/m:field&gt;</w:t>
      </w:r>
      <w:r>
        <w:br/>
      </w:r>
      <w:r>
        <w:rPr>
          <w:rFonts w:ascii="Courier New" w:hAnsi="Courier New"/>
          <w:b w:val="0"/>
          <w:sz w:val="16"/>
        </w:rPr>
        <w:tab/>
        <w:tab/>
        <w:tab/>
        <w:tab/>
        <w:t>&lt;m:field&gt;to_char(iop.dt_created, 'YYYY-MM-DD"T"HH24:MI:SS.FF3TZHTZM') as dt_created&lt;/m:field&gt;</w:t>
      </w:r>
      <w:r>
        <w:br/>
      </w:r>
      <w:r>
        <w:rPr>
          <w:rFonts w:ascii="Courier New" w:hAnsi="Courier New"/>
          <w:b w:val="0"/>
          <w:sz w:val="16"/>
        </w:rPr>
        <w:tab/>
        <w:tab/>
        <w:tab/>
        <w:tab/>
        <w:t>&lt;m:field&gt;iop.creator_id&lt;/m:field&gt;</w:t>
      </w:r>
      <w:r>
        <w:br/>
      </w:r>
      <w:r>
        <w:rPr>
          <w:rFonts w:ascii="Courier New" w:hAnsi="Courier New"/>
          <w:b w:val="0"/>
          <w:sz w:val="16"/>
        </w:rPr>
        <w:tab/>
        <w:tab/>
        <w:tab/>
        <w:tab/>
        <w:t>&lt;m:field&gt;sop.svc_operation_cfs_param&lt;/m:field&gt;</w:t>
      </w:r>
      <w:r>
        <w:br/>
      </w:r>
      <w:r>
        <w:rPr>
          <w:rFonts w:ascii="Courier New" w:hAnsi="Courier New"/>
          <w:b w:val="0"/>
          <w:sz w:val="16"/>
        </w:rPr>
        <w:tab/>
        <w:tab/>
        <w:tab/>
        <w:tab/>
        <w:t>&lt;m:field&gt;sop.data_type&lt;/m:field&gt;</w:t>
      </w:r>
      <w:r>
        <w:br/>
      </w:r>
      <w:r>
        <w:rPr>
          <w:rFonts w:ascii="Courier New" w:hAnsi="Courier New"/>
          <w:b w:val="0"/>
          <w:sz w:val="16"/>
        </w:rPr>
        <w:tab/>
        <w:tab/>
        <w:tab/>
        <w:tab/>
        <w:t>&lt;m:field&gt;null as data_descriptor&lt;/m:field&gt;</w:t>
      </w:r>
      <w:r>
        <w:br/>
      </w:r>
      <w:r>
        <w:rPr>
          <w:rFonts w:ascii="Courier New" w:hAnsi="Courier New"/>
          <w:b w:val="0"/>
          <w:sz w:val="16"/>
        </w:rPr>
        <w:tab/>
        <w:tab/>
        <w:tab/>
        <w:tab/>
        <w:t>&lt;m:field formatter=#(x)=&gt;((isArray(x) OR isEmpty(x))? x : listToArray(x))#&gt;sop.value_list&lt;/m:field&gt;</w:t>
      </w:r>
      <w:r>
        <w:br/>
      </w:r>
      <w:r>
        <w:rPr>
          <w:rFonts w:ascii="Courier New" w:hAnsi="Courier New"/>
          <w:b w:val="0"/>
          <w:sz w:val="16"/>
        </w:rPr>
        <w:tab/>
        <w:tab/>
        <w:tab/>
        <w:tab/>
        <w:t>&lt;m:field&gt;u.login as creator_login&lt;/m:field&gt;</w:t>
      </w:r>
      <w:r>
        <w:br/>
      </w:r>
      <w:r>
        <w:rPr>
          <w:rFonts w:ascii="Courier New" w:hAnsi="Courier New"/>
          <w:b w:val="0"/>
          <w:sz w:val="16"/>
        </w:rPr>
        <w:tab/>
        <w:tab/>
        <w:tab/>
        <w:tab/>
        <w:t>&lt;m:field&gt;u.shortname as creator_shortname&lt;/m:field&gt;</w:t>
      </w:r>
      <w:r>
        <w:br/>
      </w:r>
      <w:r>
        <w:rPr>
          <w:rFonts w:ascii="Courier New" w:hAnsi="Courier New"/>
          <w:b w:val="0"/>
          <w:sz w:val="16"/>
        </w:rPr>
        <w:tab/>
        <w:tab/>
        <w:tab/>
        <w:tab/>
        <w:t>&lt;m:field formatter=#request.castToBool#&gt;sop.is_sensitive&lt;/m:field&gt;</w:t>
      </w:r>
      <w:r>
        <w:br/>
      </w:r>
      <w:r>
        <w:rPr>
          <w:rFonts w:ascii="Courier New" w:hAnsi="Courier New"/>
          <w:b w:val="0"/>
          <w:sz w:val="16"/>
        </w:rPr>
        <w:tab/>
        <w:tab/>
        <w:tab/>
        <w:tab/>
        <w:t>&lt;m:field formatter=#request.castToBool#&gt;sop.is_hidden&lt;/m:field&gt;</w:t>
      </w:r>
      <w:r>
        <w:br/>
      </w:r>
      <w:r>
        <w:rPr>
          <w:rFonts w:ascii="Courier New" w:hAnsi="Courier New"/>
          <w:b w:val="0"/>
          <w:sz w:val="16"/>
        </w:rPr>
        <w:tab/>
        <w:tab/>
        <w:tab/>
        <w:tab/>
        <w:t>&lt;m:field formatter=#request.castToBool#&gt;sop.is_disabled&lt;/m:field&gt;</w:t>
      </w:r>
      <w:r>
        <w:br/>
      </w:r>
      <w:r>
        <w:rPr>
          <w:rFonts w:ascii="Courier New" w:hAnsi="Courier New"/>
          <w:b w:val="0"/>
          <w:sz w:val="16"/>
        </w:rPr>
        <w:tab/>
        <w:tab/>
        <w:tab/>
        <w:tab/>
        <w:t>&lt;m:field&gt;sop.man&lt;/m:field&gt;</w:t>
      </w:r>
      <w:r>
        <w:br/>
      </w:r>
      <w:r>
        <w:rPr>
          <w:rFonts w:ascii="Courier New" w:hAnsi="Courier New"/>
          <w:b w:val="0"/>
          <w:sz w:val="16"/>
        </w:rPr>
        <w:tab/>
        <w:tab/>
        <w:tab/>
        <w:tab/>
      </w:r>
      <w:r>
        <w:br/>
      </w:r>
      <w:r>
        <w:rPr>
          <w:rFonts w:ascii="Courier New" w:hAnsi="Courier New"/>
          <w:b w:val="0"/>
          <w:sz w:val="16"/>
        </w:rPr>
        <w:tab/>
        <w:tab/>
        <w:tab/>
        <w:tab/>
        <w:t>&lt;m:field&gt;sop.func&lt;/m:field&gt;</w:t>
      </w:r>
      <w:r>
        <w:br/>
      </w:r>
      <w:r>
        <w:rPr>
          <w:rFonts w:ascii="Courier New" w:hAnsi="Courier New"/>
          <w:b w:val="0"/>
          <w:sz w:val="16"/>
        </w:rPr>
        <w:tab/>
        <w:tab/>
        <w:tab/>
        <w:tab/>
        <w:t>&lt;m:field&gt;sop.expression&lt;/m:field&gt;</w:t>
      </w:r>
      <w:r>
        <w:br/>
      </w:r>
      <w:r>
        <w:rPr>
          <w:rFonts w:ascii="Courier New" w:hAnsi="Courier New"/>
          <w:b w:val="0"/>
          <w:sz w:val="16"/>
        </w:rPr>
        <w:tab/>
        <w:tab/>
        <w:tab/>
        <w:tab/>
        <w:t>&lt;m:field&gt;sop.nested_ref&lt;/m:field&gt;</w:t>
        <w:tab/>
        <w:tab/>
        <w:tab/>
        <w:tab/>
      </w:r>
      <w:r>
        <w:br/>
      </w:r>
      <w:r>
        <w:rPr>
          <w:rFonts w:ascii="Courier New" w:hAnsi="Courier New"/>
          <w:b w:val="0"/>
          <w:sz w:val="16"/>
        </w:rPr>
        <w:tab/>
        <w:tab/>
        <w:tab/>
        <w:tab/>
        <w:t>&lt;m:field&gt;sop.state_path&lt;/m:field&gt;</w:t>
      </w:r>
      <w:r>
        <w:br/>
      </w:r>
      <w:r>
        <w:rPr>
          <w:rFonts w:ascii="Courier New" w:hAnsi="Courier New"/>
          <w:b w:val="0"/>
          <w:sz w:val="16"/>
        </w:rPr>
        <w:tab/>
        <w:tab/>
        <w:tab/>
        <w:tab/>
        <w:t>&lt;m:field&gt;sop.depends_on_cfs_params&lt;/m:field&gt;</w:t>
      </w:r>
      <w:r>
        <w:br/>
      </w:r>
      <w:r>
        <w:rPr>
          <w:rFonts w:ascii="Courier New" w:hAnsi="Courier New"/>
          <w:b w:val="0"/>
          <w:sz w:val="16"/>
        </w:rPr>
        <w:tab/>
        <w:tab/>
        <w:tab/>
        <w:tab/>
      </w:r>
      <w:r>
        <w:br/>
      </w:r>
      <w:r>
        <w:rPr>
          <w:rFonts w:ascii="Courier New" w:hAnsi="Courier New"/>
          <w:b w:val="0"/>
          <w:sz w:val="16"/>
        </w:rPr>
        <w:tab/>
        <w:tab/>
        <w:tab/>
        <w:tab/>
      </w:r>
      <w:r>
        <w:br/>
      </w:r>
      <w:r>
        <w:rPr>
          <w:rFonts w:ascii="Courier New" w:hAnsi="Courier New"/>
          <w:b w:val="0"/>
          <w:sz w:val="16"/>
        </w:rPr>
        <w:tab/>
        <w:tab/>
        <w:tab/>
        <w:tab/>
        <w:t>&lt;m:field&gt;sop.config::text as config&lt;/m:field&gt;</w:t>
      </w:r>
      <w:r>
        <w:br/>
      </w:r>
      <w:r>
        <w:rPr>
          <w:rFonts w:ascii="Courier New" w:hAnsi="Courier New"/>
          <w:b w:val="0"/>
          <w:sz w:val="16"/>
        </w:rPr>
        <w:tab/>
        <w:tab/>
        <w:tab/>
        <w:tab/>
        <w:t>&lt;m:field&gt;e.service_id&lt;/m:field&gt;</w:t>
      </w:r>
      <w:r>
        <w:br/>
      </w:r>
      <w:r>
        <w:rPr>
          <w:rFonts w:ascii="Courier New" w:hAnsi="Courier New"/>
          <w:b w:val="0"/>
          <w:sz w:val="16"/>
        </w:rPr>
        <w:tab/>
        <w:tab/>
        <w:tab/>
        <w:tab/>
        <w:t>&lt;m:field&gt;e.instance_uid::text as instance_uid&lt;/m:field&gt;</w:t>
      </w:r>
      <w:r>
        <w:br/>
      </w:r>
      <w:r>
        <w:rPr>
          <w:rFonts w:ascii="Courier New" w:hAnsi="Courier New"/>
          <w:b w:val="0"/>
          <w:sz w:val="16"/>
        </w:rPr>
        <w:tab/>
        <w:tab/>
        <w:tab/>
        <w:t>&lt;/m:field_set&gt;</w:t>
      </w:r>
      <w:r>
        <w:br/>
      </w:r>
      <w:r>
        <w:rPr>
          <w:rFonts w:ascii="Courier New" w:hAnsi="Courier New"/>
          <w:b w:val="0"/>
          <w:sz w:val="16"/>
        </w:rPr>
        <w:tab/>
        <w:tab/>
        <w:tab/>
        <w:t>from instance_operation_cfs_param iop</w:t>
      </w:r>
      <w:r>
        <w:br/>
      </w:r>
      <w:r>
        <w:rPr>
          <w:rFonts w:ascii="Courier New" w:hAnsi="Courier New"/>
          <w:b w:val="0"/>
          <w:sz w:val="16"/>
        </w:rPr>
        <w:tab/>
        <w:tab/>
        <w:tab/>
        <w:t>join svc_operation_cfs_param sop on (iop.svc_operation_cfs_param_id=sop.svc_operation_cfs_param_id)</w:t>
      </w:r>
      <w:r>
        <w:br/>
      </w:r>
      <w:r>
        <w:rPr>
          <w:rFonts w:ascii="Courier New" w:hAnsi="Courier New"/>
          <w:b w:val="0"/>
          <w:sz w:val="16"/>
        </w:rPr>
        <w:tab/>
        <w:tab/>
        <w:tab/>
        <w:t>join instance_operation io on (iop.instance_operation_uid=io.instance_operation_uid)</w:t>
      </w:r>
      <w:r>
        <w:br/>
      </w:r>
      <w:r>
        <w:rPr>
          <w:rFonts w:ascii="Courier New" w:hAnsi="Courier New"/>
          <w:b w:val="0"/>
          <w:sz w:val="16"/>
        </w:rPr>
        <w:tab/>
        <w:tab/>
        <w:tab/>
        <w:t>join instance e on (io.instance_uid=e.instance_uid)</w:t>
      </w:r>
      <w:r>
        <w:br/>
      </w:r>
      <w:r>
        <w:rPr>
          <w:rFonts w:ascii="Courier New" w:hAnsi="Courier New"/>
          <w:b w:val="0"/>
          <w:sz w:val="16"/>
        </w:rPr>
        <w:tab/>
        <w:tab/>
        <w:tab/>
        <w:t>join specification_item si on (e.specification_item_id=si.specification_item_id)</w:t>
      </w:r>
      <w:r>
        <w:br/>
      </w:r>
      <w:r>
        <w:rPr>
          <w:rFonts w:ascii="Courier New" w:hAnsi="Courier New"/>
          <w:b w:val="0"/>
          <w:sz w:val="16"/>
        </w:rPr>
        <w:tab/>
        <w:tab/>
        <w:tab/>
        <w:t>left outer join usr u on (iop.creator_id=u.usr_id)</w:t>
      </w:r>
      <w:r>
        <w:br/>
      </w:r>
      <w:r>
        <w:rPr>
          <w:rFonts w:ascii="Courier New" w:hAnsi="Courier New"/>
          <w:b w:val="0"/>
          <w:sz w:val="16"/>
        </w:rPr>
        <w:tab/>
        <w:tab/>
        <w:tab/>
        <w:t>where iop.instance_operation_cfs_param_uid=&lt;cfqueryparam cfsqltype="cf_sql_other" value="#arguments.instanceOperationCfsParamUid#" null=#!isValid('guid',arguments.instanceOperationCfsParamUid)#/&gt;</w:t>
      </w:r>
      <w:r>
        <w:br/>
      </w:r>
      <w:r>
        <w:rPr>
          <w:rFonts w:ascii="Courier New" w:hAnsi="Courier New"/>
          <w:b w:val="0"/>
          <w:sz w:val="16"/>
        </w:rPr>
        <w:tab/>
        <w:tab/>
        <w:tab/>
        <w:t>AND si.specification_id=&lt;cfqueryparam cfsqltype="cf_sql_integer" value=#arguments.specificationId#/&gt;</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 xml:space="preserve"> </w:t>
        <w:tab/>
        <w:tab/>
        <w:t>&lt;cfif local.qCfsParam.recordCount EQ 0&gt;</w:t>
      </w:r>
      <w:r>
        <w:br/>
      </w:r>
      <w:r>
        <w:rPr>
          <w:rFonts w:ascii="Courier New" w:hAnsi="Courier New"/>
          <w:b w:val="0"/>
          <w:sz w:val="16"/>
        </w:rPr>
        <w:tab/>
        <w:tab/>
        <w:tab/>
        <w:t>&lt;cfreturn representationOf(this.helper.formatMessage("Not Found")).withStatus(404)/&gt;</w:t>
      </w:r>
      <w:r>
        <w:br/>
      </w:r>
      <w:r>
        <w:rPr>
          <w:rFonts w:ascii="Courier New" w:hAnsi="Courier New"/>
          <w:b w:val="0"/>
          <w:sz w:val="16"/>
        </w:rPr>
        <w:tab/>
        <w:tab/>
        <w:t>&lt;/cfif&gt;</w:t>
        <w:tab/>
      </w:r>
      <w:r>
        <w:br/>
      </w:r>
      <w:r>
        <w:rPr>
          <w:rFonts w:ascii="Courier New" w:hAnsi="Courier New"/>
          <w:b w:val="0"/>
          <w:sz w:val="16"/>
        </w:rPr>
        <w:tab/>
        <w:tab/>
      </w:r>
      <w:r>
        <w:br/>
      </w:r>
      <w:r>
        <w:rPr>
          <w:rFonts w:ascii="Courier New" w:hAnsi="Courier New"/>
          <w:b w:val="0"/>
          <w:sz w:val="16"/>
        </w:rPr>
        <w:tab/>
        <w:tab/>
        <w:t>&lt;cfif len(local.qCfsParam.func)&gt;&lt;!--- приоритет отдается функции перед списком значений---&gt;</w:t>
      </w:r>
      <w:r>
        <w:br/>
      </w:r>
      <w:r>
        <w:rPr>
          <w:rFonts w:ascii="Courier New" w:hAnsi="Courier New"/>
          <w:b w:val="0"/>
          <w:sz w:val="16"/>
        </w:rPr>
        <w:tab/>
        <w:tab/>
        <w:tab/>
        <w:t>&lt;cfset var args = {</w:t>
      </w:r>
      <w:r>
        <w:br/>
      </w:r>
      <w:r>
        <w:rPr>
          <w:rFonts w:ascii="Courier New" w:hAnsi="Courier New"/>
          <w:b w:val="0"/>
          <w:sz w:val="16"/>
        </w:rPr>
        <w:tab/>
        <w:tab/>
        <w:tab/>
        <w:tab/>
        <w:t xml:space="preserve">"functionName":"#local.qCfsParam.func#", </w:t>
      </w:r>
      <w:r>
        <w:br/>
      </w:r>
      <w:r>
        <w:rPr>
          <w:rFonts w:ascii="Courier New" w:hAnsi="Courier New"/>
          <w:b w:val="0"/>
          <w:sz w:val="16"/>
        </w:rPr>
        <w:tab/>
        <w:tab/>
        <w:tab/>
        <w:tab/>
        <w:t xml:space="preserve">"svcId":#local.qCfsParam.service_id#, </w:t>
      </w:r>
      <w:r>
        <w:br/>
      </w:r>
      <w:r>
        <w:rPr>
          <w:rFonts w:ascii="Courier New" w:hAnsi="Courier New"/>
          <w:b w:val="0"/>
          <w:sz w:val="16"/>
        </w:rPr>
        <w:tab/>
        <w:tab/>
        <w:tab/>
        <w:tab/>
        <w:t>"contractId":#arguments.contractId#</w:t>
      </w:r>
      <w:r>
        <w:br/>
      </w:r>
      <w:r>
        <w:rPr>
          <w:rFonts w:ascii="Courier New" w:hAnsi="Courier New"/>
          <w:b w:val="0"/>
          <w:sz w:val="16"/>
        </w:rPr>
        <w:tab/>
        <w:tab/>
        <w:tab/>
        <w:t>}/&gt; &lt;!--- если появятся новые аргументы у новых функций, будем добавлять их сюда ---&gt;</w:t>
      </w:r>
      <w:r>
        <w:br/>
      </w:r>
      <w:r>
        <w:rPr>
          <w:rFonts w:ascii="Courier New" w:hAnsi="Courier New"/>
          <w:b w:val="0"/>
          <w:sz w:val="16"/>
        </w:rPr>
        <w:tab/>
        <w:tab/>
        <w:tab/>
        <w:t>&lt;cfset local.qCfsParam.value_list=generateValueList(argumentCollection=#args#)/&gt; &lt;!--- можно перечислить именованные аргументы обычным порядком, но с коллекцией потенциально более гибко ---&gt;</w:t>
      </w:r>
      <w:r>
        <w:br/>
      </w:r>
      <w:r>
        <w:rPr>
          <w:rFonts w:ascii="Courier New" w:hAnsi="Courier New"/>
          <w:b w:val="0"/>
          <w:sz w:val="16"/>
        </w:rPr>
        <w:tab/>
        <w:tab/>
        <w:tab/>
        <w:t>&lt;!--- &lt;cfdump var=#local.qCfsParam#/&gt;&lt;cfabort/&gt; ---&gt;</w:t>
      </w:r>
      <w:r>
        <w:br/>
      </w:r>
      <w:r>
        <w:rPr>
          <w:rFonts w:ascii="Courier New" w:hAnsi="Courier New"/>
          <w:b w:val="0"/>
          <w:sz w:val="16"/>
        </w:rPr>
        <w:tab/>
        <w:tab/>
        <w:tab/>
        <w:t>&lt;cfif len(trim(local.qCfsParam.value_list)) AND listLen(local.qCfsParam.value_list) EQ 1&gt;</w:t>
      </w:r>
      <w:r>
        <w:br/>
      </w:r>
      <w:r>
        <w:rPr>
          <w:rFonts w:ascii="Courier New" w:hAnsi="Courier New"/>
          <w:b w:val="0"/>
          <w:sz w:val="16"/>
        </w:rPr>
        <w:tab/>
        <w:tab/>
        <w:tab/>
        <w:tab/>
        <w:t>&lt;cfset local.qCfsParam.default_value=local.qCfsParam.value_list/&gt;</w:t>
      </w:r>
      <w:r>
        <w:br/>
      </w:r>
      <w:r>
        <w:rPr>
          <w:rFonts w:ascii="Courier New" w:hAnsi="Courier New"/>
          <w:b w:val="0"/>
          <w:sz w:val="16"/>
        </w:rPr>
        <w:tab/>
        <w:tab/>
        <w:tab/>
        <w:t>&lt;/cfif&gt;</w:t>
      </w:r>
      <w:r>
        <w:br/>
      </w:r>
      <w:r>
        <w:rPr>
          <w:rFonts w:ascii="Courier New" w:hAnsi="Courier New"/>
          <w:b w:val="0"/>
          <w:sz w:val="16"/>
        </w:rPr>
        <w:tab/>
        <w:tab/>
        <w:t>&lt;cfelseif len(local.qCfsParam.nested_ref)&gt;</w:t>
      </w:r>
      <w:r>
        <w:br/>
      </w:r>
      <w:r>
        <w:rPr>
          <w:rFonts w:ascii="Courier New" w:hAnsi="Courier New"/>
          <w:b w:val="0"/>
          <w:sz w:val="16"/>
        </w:rPr>
        <w:tab/>
        <w:tab/>
        <w:tab/>
        <w:t>&lt;cfset var fNestedRef = generateClosure(local.qCfsParam.nested_ref, local.qCfsParam.config)/&gt;</w:t>
      </w:r>
      <w:r>
        <w:br/>
      </w:r>
      <w:r>
        <w:rPr>
          <w:rFonts w:ascii="Courier New" w:hAnsi="Courier New"/>
          <w:b w:val="0"/>
          <w:sz w:val="16"/>
        </w:rPr>
        <w:tab/>
        <w:tab/>
        <w:tab/>
        <w:t>&lt;cfset local.qCfsParam.nested_ref_data = fNestedRef() /&gt;</w:t>
      </w:r>
      <w:r>
        <w:br/>
      </w:r>
      <w:r>
        <w:rPr>
          <w:rFonts w:ascii="Courier New" w:hAnsi="Courier New"/>
          <w:b w:val="0"/>
          <w:sz w:val="16"/>
        </w:rPr>
        <w:tab/>
        <w:tab/>
        <w:t>&lt;cfelseif len(local.qCfsParam.state_path)&gt;</w:t>
      </w:r>
      <w:r>
        <w:br/>
      </w:r>
      <w:r>
        <w:rPr>
          <w:rFonts w:ascii="Courier New" w:hAnsi="Courier New"/>
          <w:b w:val="0"/>
          <w:sz w:val="16"/>
        </w:rPr>
        <w:tab/>
        <w:tab/>
        <w:tab/>
        <w:t>&lt;!--- для экономии читаем стейт только при необходимости ---&gt;</w:t>
      </w:r>
      <w:r>
        <w:br/>
      </w:r>
      <w:r>
        <w:rPr>
          <w:rFonts w:ascii="Courier New" w:hAnsi="Courier New"/>
          <w:b w:val="0"/>
          <w:sz w:val="16"/>
        </w:rPr>
        <w:tab/>
        <w:tab/>
        <w:tab/>
        <w:t>&lt;cfquery name="local.qCurrentState"&gt;</w:t>
      </w:r>
      <w:r>
        <w:br/>
      </w:r>
      <w:r>
        <w:rPr>
          <w:rFonts w:ascii="Courier New" w:hAnsi="Courier New"/>
          <w:b w:val="0"/>
          <w:sz w:val="16"/>
        </w:rPr>
        <w:tab/>
        <w:tab/>
        <w:tab/>
        <w:tab/>
        <w:t>select g.instance_state_uid, g.version, g.instance_data, g.is_test, g.instance_uid</w:t>
        <w:tab/>
      </w:r>
      <w:r>
        <w:br/>
      </w:r>
      <w:r>
        <w:rPr>
          <w:rFonts w:ascii="Courier New" w:hAnsi="Courier New"/>
          <w:b w:val="0"/>
          <w:sz w:val="16"/>
        </w:rPr>
        <w:tab/>
        <w:tab/>
        <w:tab/>
        <w:tab/>
        <w:t>from instance_state g</w:t>
      </w:r>
      <w:r>
        <w:br/>
      </w:r>
      <w:r>
        <w:rPr>
          <w:rFonts w:ascii="Courier New" w:hAnsi="Courier New"/>
          <w:b w:val="0"/>
          <w:sz w:val="16"/>
        </w:rPr>
        <w:tab/>
        <w:tab/>
        <w:tab/>
        <w:tab/>
        <w:t>where g.instance_uid=&lt;cfqueryparam cfsqltype="cf_sql_other" value=#local.qCfsParam.instance_uid#/&gt;</w:t>
      </w:r>
      <w:r>
        <w:br/>
      </w:r>
      <w:r>
        <w:rPr>
          <w:rFonts w:ascii="Courier New" w:hAnsi="Courier New"/>
          <w:b w:val="0"/>
          <w:sz w:val="16"/>
        </w:rPr>
        <w:tab/>
        <w:tab/>
        <w:tab/>
        <w:tab/>
        <w:t>order by g.version desc</w:t>
      </w:r>
      <w:r>
        <w:br/>
      </w:r>
      <w:r>
        <w:rPr>
          <w:rFonts w:ascii="Courier New" w:hAnsi="Courier New"/>
          <w:b w:val="0"/>
          <w:sz w:val="16"/>
        </w:rPr>
        <w:tab/>
        <w:tab/>
        <w:tab/>
        <w:tab/>
        <w:t>limit 1</w:t>
      </w:r>
      <w:r>
        <w:br/>
      </w:r>
      <w:r>
        <w:rPr>
          <w:rFonts w:ascii="Courier New" w:hAnsi="Courier New"/>
          <w:b w:val="0"/>
          <w:sz w:val="16"/>
        </w:rPr>
        <w:tab/>
        <w:tab/>
        <w:tab/>
        <w:t>&lt;/cfquery&gt;</w:t>
      </w:r>
      <w:r>
        <w:br/>
      </w:r>
      <w:r>
        <w:rPr>
          <w:rFonts w:ascii="Courier New" w:hAnsi="Courier New"/>
          <w:b w:val="0"/>
          <w:sz w:val="16"/>
        </w:rPr>
        <w:tab/>
        <w:tab/>
        <w:tab/>
        <w:t>&lt;cfset var currentState = {}/&gt;</w:t>
      </w:r>
      <w:r>
        <w:br/>
      </w:r>
      <w:r>
        <w:rPr>
          <w:rFonts w:ascii="Courier New" w:hAnsi="Courier New"/>
          <w:b w:val="0"/>
          <w:sz w:val="16"/>
        </w:rPr>
        <w:tab/>
        <w:tab/>
        <w:tab/>
        <w:t>&lt;cftry&gt;</w:t>
      </w:r>
      <w:r>
        <w:br/>
      </w:r>
      <w:r>
        <w:rPr>
          <w:rFonts w:ascii="Courier New" w:hAnsi="Courier New"/>
          <w:b w:val="0"/>
          <w:sz w:val="16"/>
        </w:rPr>
        <w:tab/>
        <w:tab/>
        <w:tab/>
        <w:tab/>
        <w:t>&lt;cfset currentState = deserializeJson(local.qCurrentState.instance_data)/&gt;</w:t>
      </w:r>
      <w:r>
        <w:br/>
      </w:r>
      <w:r>
        <w:rPr>
          <w:rFonts w:ascii="Courier New" w:hAnsi="Courier New"/>
          <w:b w:val="0"/>
          <w:sz w:val="16"/>
        </w:rPr>
        <w:tab/>
        <w:tab/>
        <w:tab/>
        <w:tab/>
        <w:t>&lt;cfcatch type="ANY"&gt;&lt;/cfcatch&gt;</w:t>
      </w:r>
      <w:r>
        <w:br/>
      </w:r>
      <w:r>
        <w:rPr>
          <w:rFonts w:ascii="Courier New" w:hAnsi="Courier New"/>
          <w:b w:val="0"/>
          <w:sz w:val="16"/>
        </w:rPr>
        <w:tab/>
        <w:tab/>
        <w:tab/>
        <w:t>&lt;/cftry&gt;</w:t>
      </w:r>
      <w:r>
        <w:br/>
      </w:r>
      <w:r>
        <w:rPr>
          <w:rFonts w:ascii="Courier New" w:hAnsi="Courier New"/>
          <w:b w:val="0"/>
          <w:sz w:val="16"/>
        </w:rPr>
        <w:tab/>
        <w:tab/>
        <w:tab/>
        <w:t>&lt;cfset local.qCfsParam.value_list = getListFromState(currentState, local.qCfsParam.state_path)/&gt;</w:t>
      </w:r>
      <w:r>
        <w:br/>
      </w:r>
      <w:r>
        <w:rPr>
          <w:rFonts w:ascii="Courier New" w:hAnsi="Courier New"/>
          <w:b w:val="0"/>
          <w:sz w:val="16"/>
        </w:rPr>
        <w:tab/>
        <w:tab/>
        <w:t>&lt;/cfif&gt;</w:t>
        <w:tab/>
      </w:r>
      <w:r>
        <w:br/>
      </w:r>
      <w:r>
        <w:rPr>
          <w:rFonts w:ascii="Courier New" w:hAnsi="Courier New"/>
          <w:b w:val="0"/>
          <w:sz w:val="16"/>
        </w:rPr>
        <w:tab/>
        <w:tab/>
      </w:r>
      <w:r>
        <w:br/>
      </w:r>
      <w:r>
        <w:rPr>
          <w:rFonts w:ascii="Courier New" w:hAnsi="Courier New"/>
          <w:b w:val="0"/>
          <w:sz w:val="16"/>
        </w:rPr>
        <w:tab/>
        <w:tab/>
        <w:t xml:space="preserve">&lt;cfif (len(local.qCfsParam.func) OR len(local.qCfsParam.expression) OR len(local.qCfsParam.state_path) OR len(local.qCfsParam.nested_ref)) </w:t>
      </w:r>
      <w:r>
        <w:br/>
      </w:r>
      <w:r>
        <w:rPr>
          <w:rFonts w:ascii="Courier New" w:hAnsi="Courier New"/>
          <w:b w:val="0"/>
          <w:sz w:val="16"/>
        </w:rPr>
        <w:tab/>
        <w:tab/>
        <w:tab/>
        <w:t>AND len(local.qCfsParam.value_list) EQ 0&gt;</w:t>
        <w:tab/>
        <w:tab/>
        <w:tab/>
        <w:tab/>
      </w:r>
      <w:r>
        <w:br/>
      </w:r>
      <w:r>
        <w:rPr>
          <w:rFonts w:ascii="Courier New" w:hAnsi="Courier New"/>
          <w:b w:val="0"/>
          <w:sz w:val="16"/>
        </w:rPr>
        <w:tab/>
        <w:tab/>
        <w:tab/>
        <w:t>&lt;cfset local.qCfsParam.value_list = []/&gt;</w:t>
      </w:r>
      <w:r>
        <w:br/>
      </w:r>
      <w:r>
        <w:rPr>
          <w:rFonts w:ascii="Courier New" w:hAnsi="Courier New"/>
          <w:b w:val="0"/>
          <w:sz w:val="16"/>
        </w:rPr>
        <w:tab/>
        <w:tab/>
        <w:t>&lt;/cfif&gt;</w:t>
        <w:tab/>
        <w:tab/>
      </w:r>
      <w:r>
        <w:br/>
      </w:r>
      <w:r>
        <w:rPr>
          <w:rFonts w:ascii="Courier New" w:hAnsi="Courier New"/>
          <w:b w:val="0"/>
          <w:sz w:val="16"/>
        </w:rPr>
        <w:tab/>
        <w:tab/>
      </w:r>
      <w:r>
        <w:br/>
      </w:r>
      <w:r>
        <w:rPr>
          <w:rFonts w:ascii="Courier New" w:hAnsi="Courier New"/>
          <w:b w:val="0"/>
          <w:sz w:val="16"/>
        </w:rPr>
        <w:tab/>
        <w:tab/>
        <w:t>&lt;cfif local.qCfsParam.data_type EQ "map" OR local.qCfsParam.data_type EQ "map-fixed" OR local.qCfsParam.data_type EQ "array-map-fixed"&gt;</w:t>
      </w:r>
      <w:r>
        <w:br/>
      </w:r>
      <w:r>
        <w:rPr>
          <w:rFonts w:ascii="Courier New" w:hAnsi="Courier New"/>
          <w:b w:val="0"/>
          <w:sz w:val="16"/>
        </w:rPr>
        <w:tab/>
        <w:tab/>
        <w:tab/>
        <w:t>&lt;cfset processMap(local.qCfsParam)/&gt;&lt;!--- query passed by reference ---&gt;</w:t>
        <w:tab/>
        <w:tab/>
        <w:tab/>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&lt;cfset var out=structNew("linked")/&gt;</w:t>
      </w:r>
      <w:r>
        <w:br/>
      </w:r>
      <w:r>
        <w:rPr>
          <w:rFonts w:ascii="Courier New" w:hAnsi="Courier New"/>
          <w:b w:val="0"/>
          <w:sz w:val="16"/>
        </w:rPr>
        <w:tab/>
        <w:tab/>
        <w:t>&lt;cfset "out.queryDurationMs"=getTickCount() - request.startTickCount/&gt;</w:t>
      </w:r>
      <w:r>
        <w:br/>
      </w:r>
      <w:r>
        <w:rPr>
          <w:rFonts w:ascii="Courier New" w:hAnsi="Courier New"/>
          <w:b w:val="0"/>
          <w:sz w:val="16"/>
        </w:rPr>
        <w:tab/>
        <w:tab/>
      </w:r>
      <w:r>
        <w:br/>
      </w:r>
      <w:r>
        <w:rPr>
          <w:rFonts w:ascii="Courier New" w:hAnsi="Courier New"/>
          <w:b w:val="0"/>
          <w:sz w:val="16"/>
        </w:rPr>
        <w:tab/>
        <w:tab/>
        <w:t>&lt;cfset "out.instanceOperationCfsParam" = this.helper.appendRecord(</w:t>
      </w:r>
      <w:r>
        <w:br/>
      </w:r>
      <w:r>
        <w:rPr>
          <w:rFonts w:ascii="Courier New" w:hAnsi="Courier New"/>
          <w:b w:val="0"/>
          <w:sz w:val="16"/>
        </w:rPr>
        <w:tab/>
        <w:tab/>
        <w:tab/>
        <w:t>structNew("linked"), "", local.titleMap, local.qCfsParam, this.helper.snake2camel</w:t>
      </w:r>
      <w:r>
        <w:br/>
      </w:r>
      <w:r>
        <w:rPr>
          <w:rFonts w:ascii="Courier New" w:hAnsi="Courier New"/>
          <w:b w:val="0"/>
          <w:sz w:val="16"/>
        </w:rPr>
        <w:tab/>
        <w:tab/>
        <w:t>)/&gt;</w:t>
        <w:tab/>
      </w:r>
      <w:r>
        <w:br/>
      </w:r>
      <w:r>
        <w:rPr>
          <w:rFonts w:ascii="Courier New" w:hAnsi="Courier New"/>
          <w:b w:val="0"/>
          <w:sz w:val="16"/>
        </w:rPr>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&lt;/cffunction&gt;&lt;!--- get ---&gt;</w:t>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name="delete" hint="Удаление CFS параметра операции по ключу."&gt;</w:t>
      </w:r>
      <w:r>
        <w:br/>
      </w:r>
      <w:r>
        <w:rPr>
          <w:rFonts w:ascii="Courier New" w:hAnsi="Courier New"/>
          <w:b w:val="0"/>
          <w:sz w:val="16"/>
        </w:rPr>
        <w:tab/>
        <w:tab/>
        <w:t>&lt;cfargument name="instanceOperationCfsParamUid" type="string" required=true hint="type:guid"/&gt;</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this.helper.validateField(arguments, "instanceOperationCfsParamUid", "guid")/&gt;</w:t>
      </w:r>
      <w:r>
        <w:br/>
      </w:r>
      <w:r>
        <w:rPr>
          <w:rFonts w:ascii="Courier New" w:hAnsi="Courier New"/>
          <w:b w:val="0"/>
          <w:sz w:val="16"/>
        </w:rPr>
        <w:tab/>
        <w:tab/>
        <w:tab/>
        <w:t>&lt;!--- *** Нужна проверка, что операция не была выполнена, иначе она становится архивной ---&gt;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local={}/&gt;</w:t>
        <w:tab/>
        <w:tab/>
      </w:r>
      <w:r>
        <w:br/>
      </w:r>
      <w:r>
        <w:rPr>
          <w:rFonts w:ascii="Courier New" w:hAnsi="Courier New"/>
          <w:b w:val="0"/>
          <w:sz w:val="16"/>
        </w:rPr>
        <w:tab/>
        <w:tab/>
        <w:t xml:space="preserve">&lt;cftry&gt;&lt;!--- </w:t>
        <w:tab/>
        <w:t>*** без проверок существования</w:t>
        <w:tab/>
        <w:t xml:space="preserve"> ---&gt;</w:t>
      </w:r>
      <w:r>
        <w:br/>
      </w:r>
      <w:r>
        <w:rPr>
          <w:rFonts w:ascii="Courier New" w:hAnsi="Courier New"/>
          <w:b w:val="0"/>
          <w:sz w:val="16"/>
        </w:rPr>
        <w:tab/>
        <w:tab/>
      </w:r>
      <w:r>
        <w:br/>
      </w:r>
      <w:r>
        <w:rPr>
          <w:rFonts w:ascii="Courier New" w:hAnsi="Courier New"/>
          <w:b w:val="0"/>
          <w:sz w:val="16"/>
        </w:rPr>
        <w:tab/>
        <w:tab/>
        <w:tab/>
        <w:t>&lt;cfquery name="local.qCheck" result="local.result"&gt;</w:t>
      </w:r>
      <w:r>
        <w:br/>
      </w:r>
      <w:r>
        <w:rPr>
          <w:rFonts w:ascii="Courier New" w:hAnsi="Courier New"/>
          <w:b w:val="0"/>
          <w:sz w:val="16"/>
        </w:rPr>
        <w:tab/>
        <w:tab/>
        <w:tab/>
        <w:tab/>
        <w:t xml:space="preserve">select </w:t>
      </w:r>
      <w:r>
        <w:br/>
      </w:r>
      <w:r>
        <w:rPr>
          <w:rFonts w:ascii="Courier New" w:hAnsi="Courier New"/>
          <w:b w:val="0"/>
          <w:sz w:val="16"/>
        </w:rPr>
        <w:tab/>
        <w:tab/>
        <w:tab/>
        <w:tab/>
        <w:t xml:space="preserve">io.dt_submit, io.submit_result  </w:t>
      </w:r>
      <w:r>
        <w:br/>
      </w:r>
      <w:r>
        <w:rPr>
          <w:rFonts w:ascii="Courier New" w:hAnsi="Courier New"/>
          <w:b w:val="0"/>
          <w:sz w:val="16"/>
        </w:rPr>
        <w:tab/>
        <w:tab/>
        <w:tab/>
        <w:tab/>
        <w:t>from instance_operation_cfs_param iop</w:t>
      </w:r>
      <w:r>
        <w:br/>
      </w:r>
      <w:r>
        <w:rPr>
          <w:rFonts w:ascii="Courier New" w:hAnsi="Courier New"/>
          <w:b w:val="0"/>
          <w:sz w:val="16"/>
        </w:rPr>
        <w:tab/>
        <w:tab/>
        <w:tab/>
        <w:tab/>
        <w:t>join instance_operation io on iop.instance_operation_uid=io.instance_operation_uid</w:t>
        <w:tab/>
        <w:tab/>
        <w:tab/>
      </w:r>
      <w:r>
        <w:br/>
      </w:r>
      <w:r>
        <w:rPr>
          <w:rFonts w:ascii="Courier New" w:hAnsi="Courier New"/>
          <w:b w:val="0"/>
          <w:sz w:val="16"/>
        </w:rPr>
        <w:tab/>
        <w:tab/>
        <w:tab/>
        <w:tab/>
        <w:t>where iop.instance_operation_cfs_param_uid=&lt;cfqueryparam cfsqltype="cf_sql_other" value="#arguments.instanceOperationCfsParamUid#" null=#!isValid('guid',arguments.instanceOperationCfsParamUid)#/&gt;</w:t>
      </w:r>
      <w:r>
        <w:br/>
      </w:r>
      <w:r>
        <w:rPr>
          <w:rFonts w:ascii="Courier New" w:hAnsi="Courier New"/>
          <w:b w:val="0"/>
          <w:sz w:val="16"/>
        </w:rPr>
        <w:tab/>
        <w:tab/>
        <w:tab/>
        <w:t>&lt;/cfquery&gt;</w:t>
        <w:tab/>
        <w:tab/>
        <w:tab/>
        <w:tab/>
      </w:r>
      <w:r>
        <w:br/>
      </w:r>
      <w:r>
        <w:rPr>
          <w:rFonts w:ascii="Courier New" w:hAnsi="Courier New"/>
          <w:b w:val="0"/>
          <w:sz w:val="16"/>
        </w:rPr>
        <w:tab/>
        <w:tab/>
        <w:tab/>
        <w:t>&lt;cfif left(local.qCheck.submit_result,1) EQ "2"&gt;&lt;!--- 201 etc ---&gt;</w:t>
      </w:r>
      <w:r>
        <w:br/>
      </w:r>
      <w:r>
        <w:rPr>
          <w:rFonts w:ascii="Courier New" w:hAnsi="Courier New"/>
          <w:b w:val="0"/>
          <w:sz w:val="16"/>
        </w:rPr>
        <w:tab/>
        <w:tab/>
        <w:tab/>
        <w:tab/>
        <w:t>&lt;cfreturn representationOf(this.helper.formatMessage("Operation already started", "Parameter deletion disabled for started operation")).withStatus(422)/&gt;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&lt;!--- &lt;cfquery name="local.qCheckSpecification" result="local.result"&gt;</w:t>
      </w:r>
      <w:r>
        <w:br/>
      </w:r>
      <w:r>
        <w:rPr>
          <w:rFonts w:ascii="Courier New" w:hAnsi="Courier New"/>
          <w:b w:val="0"/>
          <w:sz w:val="16"/>
        </w:rPr>
        <w:tab/>
        <w:tab/>
        <w:tab/>
        <w:tab/>
        <w:t>select si.specification_id</w:t>
      </w:r>
      <w:r>
        <w:br/>
      </w:r>
      <w:r>
        <w:rPr>
          <w:rFonts w:ascii="Courier New" w:hAnsi="Courier New"/>
          <w:b w:val="0"/>
          <w:sz w:val="16"/>
        </w:rPr>
        <w:tab/>
        <w:tab/>
        <w:tab/>
        <w:tab/>
        <w:t>from instance_operation_cfs_param iop</w:t>
      </w:r>
      <w:r>
        <w:br/>
      </w:r>
      <w:r>
        <w:rPr>
          <w:rFonts w:ascii="Courier New" w:hAnsi="Courier New"/>
          <w:b w:val="0"/>
          <w:sz w:val="16"/>
        </w:rPr>
        <w:tab/>
        <w:tab/>
        <w:tab/>
        <w:tab/>
        <w:t>join instance_operation io on iop.instance_operation_uid=io.instance_operation_uid</w:t>
        <w:tab/>
      </w:r>
      <w:r>
        <w:br/>
      </w:r>
      <w:r>
        <w:rPr>
          <w:rFonts w:ascii="Courier New" w:hAnsi="Courier New"/>
          <w:b w:val="0"/>
          <w:sz w:val="16"/>
        </w:rPr>
        <w:tab/>
        <w:tab/>
        <w:tab/>
        <w:tab/>
        <w:t>join instance e on (io.instance_uid=e.instance_uid)</w:t>
      </w:r>
      <w:r>
        <w:br/>
      </w:r>
      <w:r>
        <w:rPr>
          <w:rFonts w:ascii="Courier New" w:hAnsi="Courier New"/>
          <w:b w:val="0"/>
          <w:sz w:val="16"/>
        </w:rPr>
        <w:tab/>
        <w:tab/>
        <w:tab/>
        <w:tab/>
        <w:t>left outer join specification_item si on (e.specification_item_id=si.specification_item_id)</w:t>
        <w:tab/>
        <w:tab/>
        <w:tab/>
        <w:tab/>
      </w:r>
      <w:r>
        <w:br/>
      </w:r>
      <w:r>
        <w:rPr>
          <w:rFonts w:ascii="Courier New" w:hAnsi="Courier New"/>
          <w:b w:val="0"/>
          <w:sz w:val="16"/>
        </w:rPr>
        <w:tab/>
        <w:tab/>
        <w:tab/>
        <w:tab/>
        <w:t>where iop.instance_operation_cfs_param_uid=&lt;cfqueryparam cfsqltype="cf_sql_other" value="#arguments.instanceOperationCfsParamUid#" null=#!isValid('guid',arguments.instanceOperationCfsParamUid)#/&gt;</w:t>
      </w:r>
      <w:r>
        <w:br/>
      </w:r>
      <w:r>
        <w:rPr>
          <w:rFonts w:ascii="Courier New" w:hAnsi="Courier New"/>
          <w:b w:val="0"/>
          <w:sz w:val="16"/>
        </w:rPr>
        <w:tab/>
        <w:tab/>
        <w:tab/>
        <w:tab/>
        <w:t>AND si.specification_id=&lt;cfqueryparam cfsqltype="cf_sql_integer" value=#arguments.specificationId#/&gt;</w:t>
      </w:r>
      <w:r>
        <w:br/>
      </w:r>
      <w:r>
        <w:rPr>
          <w:rFonts w:ascii="Courier New" w:hAnsi="Courier New"/>
          <w:b w:val="0"/>
          <w:sz w:val="16"/>
        </w:rPr>
        <w:tab/>
        <w:tab/>
        <w:tab/>
        <w:t>&lt;/cfquery&gt;</w:t>
      </w:r>
      <w:r>
        <w:br/>
      </w:r>
      <w:r>
        <w:rPr>
          <w:rFonts w:ascii="Courier New" w:hAnsi="Courier New"/>
          <w:b w:val="0"/>
          <w:sz w:val="16"/>
        </w:rPr>
        <w:t xml:space="preserve"> </w:t>
        <w:tab/>
        <w:tab/>
        <w:tab/>
        <w:t>&lt;cfif local.qCheckSpecification.recordCount EQ 0&gt;</w:t>
      </w:r>
      <w:r>
        <w:br/>
      </w:r>
      <w:r>
        <w:rPr>
          <w:rFonts w:ascii="Courier New" w:hAnsi="Courier New"/>
          <w:b w:val="0"/>
          <w:sz w:val="16"/>
        </w:rPr>
        <w:tab/>
        <w:tab/>
        <w:tab/>
        <w:tab/>
        <w:t>&lt;cfreturn representationOf(this.helper.formatMessage("Instance not accessible", "Instance does not belong to the current specification, contract or contragent")).withStatus(403)/&gt;</w:t>
      </w:r>
      <w:r>
        <w:br/>
      </w:r>
      <w:r>
        <w:rPr>
          <w:rFonts w:ascii="Courier New" w:hAnsi="Courier New"/>
          <w:b w:val="0"/>
          <w:sz w:val="16"/>
        </w:rPr>
        <w:tab/>
        <w:tab/>
        <w:tab/>
        <w:t>&lt;/cfif&gt;</w:t>
        <w:tab/>
        <w:t xml:space="preserve"> ---&gt;</w:t>
      </w:r>
      <w:r>
        <w:br/>
      </w:r>
      <w:r>
        <w:rPr>
          <w:rFonts w:ascii="Courier New" w:hAnsi="Courier New"/>
          <w:b w:val="0"/>
          <w:sz w:val="16"/>
        </w:rPr>
        <w:tab/>
        <w:tab/>
        <w:tab/>
        <w:t>&lt;cfquery name="local.qCheckAccess" result="local.result"&gt;</w:t>
      </w:r>
      <w:r>
        <w:br/>
      </w:r>
      <w:r>
        <w:rPr>
          <w:rFonts w:ascii="Courier New" w:hAnsi="Courier New"/>
          <w:b w:val="0"/>
          <w:sz w:val="16"/>
        </w:rPr>
        <w:tab/>
        <w:tab/>
        <w:tab/>
        <w:tab/>
        <w:t>select count(*) as cnt</w:t>
      </w:r>
      <w:r>
        <w:br/>
      </w:r>
      <w:r>
        <w:rPr>
          <w:rFonts w:ascii="Courier New" w:hAnsi="Courier New"/>
          <w:b w:val="0"/>
          <w:sz w:val="16"/>
        </w:rPr>
        <w:tab/>
        <w:tab/>
        <w:tab/>
        <w:tab/>
        <w:t xml:space="preserve">from instance_operation_cfs_param iop </w:t>
      </w:r>
      <w:r>
        <w:br/>
      </w:r>
      <w:r>
        <w:rPr>
          <w:rFonts w:ascii="Courier New" w:hAnsi="Courier New"/>
          <w:b w:val="0"/>
          <w:sz w:val="16"/>
        </w:rPr>
        <w:tab/>
        <w:tab/>
        <w:tab/>
        <w:tab/>
        <w:t>join instance_operation io on (iop.instance_operation_uid=io.instance_operation_uid)</w:t>
      </w:r>
      <w:r>
        <w:br/>
      </w:r>
      <w:r>
        <w:rPr>
          <w:rFonts w:ascii="Courier New" w:hAnsi="Courier New"/>
          <w:b w:val="0"/>
          <w:sz w:val="16"/>
        </w:rPr>
        <w:tab/>
        <w:tab/>
        <w:tab/>
        <w:tab/>
        <w:t>join instance e on (io.instance_uid=e.instance_uid)</w:t>
      </w:r>
      <w:r>
        <w:br/>
      </w:r>
      <w:r>
        <w:rPr>
          <w:rFonts w:ascii="Courier New" w:hAnsi="Courier New"/>
          <w:b w:val="0"/>
          <w:sz w:val="16"/>
        </w:rPr>
        <w:tab/>
        <w:tab/>
        <w:tab/>
        <w:tab/>
        <w:t>join specification_item si on (e.specification_item_id=si.specification_item_id)</w:t>
      </w:r>
      <w:r>
        <w:br/>
      </w:r>
      <w:r>
        <w:rPr>
          <w:rFonts w:ascii="Courier New" w:hAnsi="Courier New"/>
          <w:b w:val="0"/>
          <w:sz w:val="16"/>
        </w:rPr>
        <w:tab/>
        <w:tab/>
        <w:tab/>
        <w:tab/>
        <w:t>where iop.instance_operation_cfs_param_uid=&lt;cfqueryparam cfsqltype="cf_sql_other" value="#arguments.instanceOperationCfsParamUid#" null=#!isValid('guid',arguments.instanceOperationCfsParamUid)#/&gt;</w:t>
      </w:r>
      <w:r>
        <w:br/>
      </w:r>
      <w:r>
        <w:rPr>
          <w:rFonts w:ascii="Courier New" w:hAnsi="Courier New"/>
          <w:b w:val="0"/>
          <w:sz w:val="16"/>
        </w:rPr>
        <w:tab/>
        <w:tab/>
        <w:tab/>
        <w:tab/>
        <w:t xml:space="preserve">AND si.specification_id=&lt;cfqueryparam cfsqltype="cf_sql_integer" value=#arguments.specificationId#/&gt; </w:t>
      </w:r>
      <w:r>
        <w:br/>
      </w:r>
      <w:r>
        <w:rPr>
          <w:rFonts w:ascii="Courier New" w:hAnsi="Courier New"/>
          <w:b w:val="0"/>
          <w:sz w:val="16"/>
        </w:rPr>
        <w:tab/>
        <w:tab/>
        <w:tab/>
        <w:t>&lt;/cfquery&gt;</w:t>
        <w:tab/>
      </w:r>
      <w:r>
        <w:br/>
      </w:r>
      <w:r>
        <w:rPr>
          <w:rFonts w:ascii="Courier New" w:hAnsi="Courier New"/>
          <w:b w:val="0"/>
          <w:sz w:val="16"/>
        </w:rPr>
        <w:tab/>
        <w:tab/>
        <w:tab/>
        <w:t>&lt;cfif local.qCheckAccess.cnt EQ 0&gt;</w:t>
      </w:r>
      <w:r>
        <w:br/>
      </w:r>
      <w:r>
        <w:rPr>
          <w:rFonts w:ascii="Courier New" w:hAnsi="Courier New"/>
          <w:b w:val="0"/>
          <w:sz w:val="16"/>
        </w:rPr>
        <w:tab/>
        <w:tab/>
        <w:tab/>
        <w:tab/>
        <w:t>&lt;cfreturn representationOf(this.helper.formatMessage("Instance not accessible", "Instance of this CFS parameter is not accessible to the current user (at least does not belong to the default specification)")).withStatus(403)/&gt;</w:t>
      </w:r>
      <w:r>
        <w:br/>
      </w:r>
      <w:r>
        <w:rPr>
          <w:rFonts w:ascii="Courier New" w:hAnsi="Courier New"/>
          <w:b w:val="0"/>
          <w:sz w:val="16"/>
        </w:rPr>
        <w:tab/>
        <w:tab/>
        <w:tab/>
        <w:t>&lt;/cfif&gt;</w:t>
        <w:tab/>
        <w:tab/>
        <w:tab/>
      </w:r>
      <w:r>
        <w:br/>
      </w:r>
      <w:r>
        <w:rPr>
          <w:rFonts w:ascii="Courier New" w:hAnsi="Courier New"/>
          <w:b w:val="0"/>
          <w:sz w:val="16"/>
        </w:rPr>
        <w:tab/>
        <w:tab/>
      </w:r>
      <w:r>
        <w:br/>
      </w:r>
      <w:r>
        <w:rPr>
          <w:rFonts w:ascii="Courier New" w:hAnsi="Courier New"/>
          <w:b w:val="0"/>
          <w:sz w:val="16"/>
        </w:rPr>
        <w:tab/>
        <w:tab/>
        <w:tab/>
        <w:t>&lt;cfquery name="local.qSave"&gt;</w:t>
      </w:r>
      <w:r>
        <w:br/>
      </w:r>
      <w:r>
        <w:rPr>
          <w:rFonts w:ascii="Courier New" w:hAnsi="Courier New"/>
          <w:b w:val="0"/>
          <w:sz w:val="16"/>
        </w:rPr>
        <w:tab/>
        <w:tab/>
        <w:tab/>
        <w:tab/>
        <w:t xml:space="preserve">delete from instance_operation_cfs_param </w:t>
      </w:r>
      <w:r>
        <w:br/>
      </w:r>
      <w:r>
        <w:rPr>
          <w:rFonts w:ascii="Courier New" w:hAnsi="Courier New"/>
          <w:b w:val="0"/>
          <w:sz w:val="16"/>
        </w:rPr>
        <w:tab/>
        <w:tab/>
        <w:tab/>
        <w:tab/>
        <w:t>where instance_operation_cfs_param_uid=&lt;cfqueryparam cfsqltype="cf_sql_other" value="#arguments.instanceOperationCfsParamUid#" null=#!isValid('guid',arguments.instanceOperationCfsParamUid)#/&gt;</w:t>
      </w:r>
      <w:r>
        <w:br/>
      </w:r>
      <w:r>
        <w:rPr>
          <w:rFonts w:ascii="Courier New" w:hAnsi="Courier New"/>
          <w:b w:val="0"/>
          <w:sz w:val="16"/>
        </w:rPr>
        <w:tab/>
        <w:tab/>
        <w:tab/>
        <w:t>&lt;/cfquery&gt;</w:t>
        <w:tab/>
        <w:tab/>
      </w:r>
      <w:r>
        <w:br/>
      </w:r>
      <w:r>
        <w:rPr>
          <w:rFonts w:ascii="Courier New" w:hAnsi="Courier New"/>
          <w:b w:val="0"/>
          <w:sz w:val="16"/>
        </w:rPr>
        <w:tab/>
        <w:tab/>
        <w:tab/>
      </w:r>
      <w:r>
        <w:br/>
      </w:r>
      <w:r>
        <w:rPr>
          <w:rFonts w:ascii="Courier New" w:hAnsi="Courier New"/>
          <w:b w:val="0"/>
          <w:sz w:val="16"/>
        </w:rPr>
        <w:tab/>
        <w:tab/>
        <w:tab/>
        <w:t>&lt;cfcatch type="any"&gt;</w:t>
      </w:r>
      <w:r>
        <w:br/>
      </w:r>
      <w:r>
        <w:rPr>
          <w:rFonts w:ascii="Courier New" w:hAnsi="Courier New"/>
          <w:b w:val="0"/>
          <w:sz w:val="16"/>
        </w:rPr>
        <w:tab/>
        <w:tab/>
        <w:tab/>
        <w:tab/>
        <w:t>&lt;cfreturn representationOf(this.helper.formatException(cfcatch, "Internal Error")).withStatus(500)/&gt;&lt;!--- это не нужно показывать в продуктиве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&lt;cfreturn noData().withStatus(204, "No Content") /&gt;</w:t>
        <w:tab/>
        <w:tab/>
        <w:tab/>
        <w:tab/>
      </w:r>
      <w:r>
        <w:br/>
      </w:r>
      <w:r>
        <w:rPr>
          <w:rFonts w:ascii="Courier New" w:hAnsi="Courier New"/>
          <w:b w:val="0"/>
          <w:sz w:val="16"/>
        </w:rPr>
        <w:tab/>
        <w:t>&lt;/cffunction&gt;&lt;!--- delete ---&gt;</w:t>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name="put" hint="запись CFS параметра операции инстанса"&gt;</w:t>
      </w:r>
      <w:r>
        <w:br/>
      </w:r>
      <w:r>
        <w:rPr>
          <w:rFonts w:ascii="Courier New" w:hAnsi="Courier New"/>
          <w:b w:val="0"/>
          <w:sz w:val="16"/>
        </w:rPr>
        <w:tab/>
        <w:tab/>
        <w:t>&lt;cfargument name="instanceOperationCfsParamUid" type="string" required=true hint="type:guid"/&gt;</w:t>
      </w:r>
      <w:r>
        <w:br/>
      </w:r>
      <w:r>
        <w:rPr>
          <w:rFonts w:ascii="Courier New" w:hAnsi="Courier New"/>
          <w:b w:val="0"/>
          <w:sz w:val="16"/>
        </w:rPr>
        <w:tab/>
        <w:tab/>
        <w:t>&lt;cfargument name="paramValue" type="string" required=true/&gt;</w:t>
      </w:r>
      <w:r>
        <w:br/>
      </w:r>
      <w:r>
        <w:rPr>
          <w:rFonts w:ascii="Courier New" w:hAnsi="Courier New"/>
          <w:b w:val="0"/>
          <w:sz w:val="16"/>
        </w:rPr>
        <w:tab/>
        <w:tab/>
        <w:t>&lt;cfargument name="note" type="string" required=false default=""/&gt;</w:t>
      </w:r>
      <w:r>
        <w:br/>
      </w:r>
      <w:r>
        <w:rPr>
          <w:rFonts w:ascii="Courier New" w:hAnsi="Courier New"/>
          <w:b w:val="0"/>
          <w:sz w:val="16"/>
        </w:rPr>
      </w:r>
      <w:r>
        <w:br/>
      </w:r>
      <w:r>
        <w:rPr>
          <w:rFonts w:ascii="Courier New" w:hAnsi="Courier New"/>
          <w:b w:val="0"/>
          <w:sz w:val="16"/>
        </w:rPr>
        <w:tab/>
        <w:tab/>
        <w:t>&lt;cfset var local={}/&gt;</w:t>
      </w:r>
      <w:r>
        <w:br/>
      </w:r>
      <w:r>
        <w:rPr>
          <w:rFonts w:ascii="Courier New" w:hAnsi="Courier New"/>
          <w:b w:val="0"/>
          <w:sz w:val="16"/>
        </w:rPr>
        <w:tab/>
        <w:tab/>
        <w:t>&lt;cftry&gt;</w:t>
        <w:tab/>
        <w:tab/>
      </w:r>
      <w:r>
        <w:br/>
      </w:r>
      <w:r>
        <w:rPr>
          <w:rFonts w:ascii="Courier New" w:hAnsi="Courier New"/>
          <w:b w:val="0"/>
          <w:sz w:val="16"/>
        </w:rPr>
        <w:tab/>
        <w:tab/>
        <w:tab/>
        <w:t>&lt;cfset checkInstanceParam(arguments.instanceOperationCfsParamUid, arguments.paramValue, arguments.usrId)/&gt;</w:t>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&lt;cfquery name="local.qSave" result="local.result"&gt;</w:t>
      </w:r>
      <w:r>
        <w:br/>
      </w:r>
      <w:r>
        <w:rPr>
          <w:rFonts w:ascii="Courier New" w:hAnsi="Courier New"/>
          <w:b w:val="0"/>
          <w:sz w:val="16"/>
        </w:rPr>
        <w:tab/>
        <w:tab/>
        <w:t>update instance_operation_cfs_param set</w:t>
      </w:r>
      <w:r>
        <w:br/>
      </w:r>
      <w:r>
        <w:rPr>
          <w:rFonts w:ascii="Courier New" w:hAnsi="Courier New"/>
          <w:b w:val="0"/>
          <w:sz w:val="16"/>
        </w:rPr>
        <w:tab/>
        <w:tab/>
        <w:t xml:space="preserve"> dt_created=&lt;cfqueryparam cfsqltype="cf_sql_timestamp" value="#Now()#" /&gt;</w:t>
      </w:r>
      <w:r>
        <w:br/>
      </w:r>
      <w:r>
        <w:rPr>
          <w:rFonts w:ascii="Courier New" w:hAnsi="Courier New"/>
          <w:b w:val="0"/>
          <w:sz w:val="16"/>
        </w:rPr>
        <w:tab/>
        <w:tab/>
        <w:t>,creator_id=&lt;cfqueryparam cfsqltype="cf_sql_integer" value="#arguments.usrId#" /&gt;</w:t>
      </w:r>
      <w:r>
        <w:br/>
      </w:r>
      <w:r>
        <w:rPr>
          <w:rFonts w:ascii="Courier New" w:hAnsi="Courier New"/>
          <w:b w:val="0"/>
          <w:sz w:val="16"/>
        </w:rPr>
        <w:tab/>
        <w:tab/>
        <w:t>,param_value=&lt;cfqueryparam cfsqltype="cf_sql_varchar" value="#arguments.paramValue#" /&gt;</w:t>
        <w:tab/>
        <w:t>&lt;!--- htmlEditFormat ---&gt;</w:t>
      </w:r>
      <w:r>
        <w:br/>
      </w:r>
      <w:r>
        <w:rPr>
          <w:rFonts w:ascii="Courier New" w:hAnsi="Courier New"/>
          <w:b w:val="0"/>
          <w:sz w:val="16"/>
        </w:rPr>
        <w:tab/>
        <w:tab/>
        <w:t>,note=&lt;cfqueryparam cfsqltype="cf_sql_varchar" value="#htmlEditFormat(arguments.note)#" /&gt;</w:t>
        <w:tab/>
      </w:r>
      <w:r>
        <w:br/>
      </w:r>
      <w:r>
        <w:rPr>
          <w:rFonts w:ascii="Courier New" w:hAnsi="Courier New"/>
          <w:b w:val="0"/>
          <w:sz w:val="16"/>
        </w:rPr>
        <w:tab/>
        <w:tab/>
        <w:t>where instance_operation_cfs_param_uid=&lt;cfqueryparam cfsqltype="cf_sql_other" value="#arguments.instanceOperationCfsParamUid#" null=#!isValid('guid',arguments.instanceOperationCfsParamUid)#/&gt;</w:t>
      </w:r>
      <w:r>
        <w:br/>
      </w:r>
      <w:r>
        <w:rPr>
          <w:rFonts w:ascii="Courier New" w:hAnsi="Courier New"/>
          <w:b w:val="0"/>
          <w:sz w:val="16"/>
        </w:rPr>
        <w:tab/>
        <w:tab/>
        <w:t>&lt;/cfquery&gt;</w:t>
      </w:r>
      <w:r>
        <w:br/>
      </w:r>
      <w:r>
        <w:rPr>
          <w:rFonts w:ascii="Courier New" w:hAnsi="Courier New"/>
          <w:b w:val="0"/>
          <w:sz w:val="16"/>
        </w:rPr>
        <w:tab/>
        <w:tab/>
        <w:t xml:space="preserve">&lt;!--- *** проверить существование - 404 ---&gt; </w:t>
      </w:r>
      <w:r>
        <w:br/>
      </w:r>
      <w:r>
        <w:rPr>
          <w:rFonts w:ascii="Courier New" w:hAnsi="Courier New"/>
          <w:b w:val="0"/>
          <w:sz w:val="16"/>
        </w:rPr>
        <w:tab/>
        <w:tab/>
        <w:t>&lt;cfreturn noData().withStatus(204, "No Content") /&gt;</w:t>
        <w:tab/>
        <w:tab/>
      </w:r>
      <w:r>
        <w:br/>
      </w:r>
      <w:r>
        <w:rPr>
          <w:rFonts w:ascii="Courier New" w:hAnsi="Courier New"/>
          <w:b w:val="0"/>
          <w:sz w:val="16"/>
        </w:rPr>
        <w:tab/>
        <w:t>&lt;/cffunction&gt;&lt;!--- put ---&gt;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name="checkInstanceParam"&gt;</w:t>
      </w:r>
      <w:r>
        <w:br/>
      </w:r>
      <w:r>
        <w:rPr>
          <w:rFonts w:ascii="Courier New" w:hAnsi="Courier New"/>
          <w:b w:val="0"/>
          <w:sz w:val="16"/>
        </w:rPr>
        <w:tab/>
        <w:tab/>
        <w:t>&lt;cfargument name="instanceOperationCfsParamUid" type="guid" required=true/&gt;</w:t>
      </w:r>
      <w:r>
        <w:br/>
      </w:r>
      <w:r>
        <w:rPr>
          <w:rFonts w:ascii="Courier New" w:hAnsi="Courier New"/>
          <w:b w:val="0"/>
          <w:sz w:val="16"/>
        </w:rPr>
        <w:tab/>
        <w:tab/>
        <w:t>&lt;cfargument name="paramValue" required=true/&gt;</w:t>
      </w:r>
      <w:r>
        <w:br/>
      </w:r>
      <w:r>
        <w:rPr>
          <w:rFonts w:ascii="Courier New" w:hAnsi="Courier New"/>
          <w:b w:val="0"/>
          <w:sz w:val="16"/>
        </w:rPr>
        <w:tab/>
        <w:tab/>
        <w:t>&lt;cfargument name="usrId" type="numeric" required=true/&gt;</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t>&lt;cfquery name="local.qCheck" result="local.result"&gt;</w:t>
      </w:r>
      <w:r>
        <w:br/>
      </w:r>
      <w:r>
        <w:rPr>
          <w:rFonts w:ascii="Courier New" w:hAnsi="Courier New"/>
          <w:b w:val="0"/>
          <w:sz w:val="16"/>
        </w:rPr>
        <w:tab/>
        <w:tab/>
        <w:tab/>
        <w:t>select svc_operation_cfs_param_id</w:t>
      </w:r>
      <w:r>
        <w:br/>
      </w:r>
      <w:r>
        <w:rPr>
          <w:rFonts w:ascii="Courier New" w:hAnsi="Courier New"/>
          <w:b w:val="0"/>
          <w:sz w:val="16"/>
        </w:rPr>
        <w:tab/>
        <w:tab/>
        <w:tab/>
        <w:t>from instance_operation_cfs_param</w:t>
      </w:r>
      <w:r>
        <w:br/>
      </w:r>
      <w:r>
        <w:rPr>
          <w:rFonts w:ascii="Courier New" w:hAnsi="Courier New"/>
          <w:b w:val="0"/>
          <w:sz w:val="16"/>
        </w:rPr>
        <w:tab/>
        <w:tab/>
        <w:tab/>
        <w:t>where instance_operation_cfs_param_uid=&lt;cfqueryparam cfsqltype="cf_sql_other" value="#arguments.instanceOperationCfsParamUid#" null=#!isValid('guid',arguments.instanceOperationCfsParamUid)#/&gt;</w:t>
      </w:r>
      <w:r>
        <w:br/>
      </w:r>
      <w:r>
        <w:rPr>
          <w:rFonts w:ascii="Courier New" w:hAnsi="Courier New"/>
          <w:b w:val="0"/>
          <w:sz w:val="16"/>
        </w:rPr>
        <w:tab/>
        <w:tab/>
        <w:t>&lt;/cfquery&gt;</w:t>
      </w:r>
      <w:r>
        <w:br/>
      </w:r>
      <w:r>
        <w:rPr>
          <w:rFonts w:ascii="Courier New" w:hAnsi="Courier New"/>
          <w:b w:val="0"/>
          <w:sz w:val="16"/>
        </w:rPr>
        <w:tab/>
        <w:tab/>
        <w:t>&lt;cfif local.qCheck.recordCount EQ 0&gt;</w:t>
      </w:r>
      <w:r>
        <w:br/>
      </w:r>
      <w:r>
        <w:rPr>
          <w:rFonts w:ascii="Courier New" w:hAnsi="Courier New"/>
          <w:b w:val="0"/>
          <w:sz w:val="16"/>
        </w:rPr>
        <w:tab/>
        <w:tab/>
        <w:tab/>
        <w:t>&lt;cfthrow type="invalidParamValue" message="Cannot find CFS parameter by instanceOperationCfsParamUid=#arguments.instanceOperationCfsParamUid#"/&gt;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&lt;cfset CreateObject("component", "instance_operation_cfs_param_ls").checkParam(local.qCheck.svc_operation_cfs_param_id, arguments.paramValue, arguments.usrId, arguments.instanceOperationCfsParamUid)/&gt;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name="processMap" returntype="void" access="public"&gt;</w:t>
      </w:r>
      <w:r>
        <w:br/>
      </w:r>
      <w:r>
        <w:rPr>
          <w:rFonts w:ascii="Courier New" w:hAnsi="Courier New"/>
          <w:b w:val="0"/>
          <w:sz w:val="16"/>
        </w:rPr>
        <w:tab/>
        <w:tab/>
        <w:t xml:space="preserve">&lt;cfargument name="qParam" type="query" required=true/&gt;&lt;!--- работаем с текущей строкой query. передача query это скорее колхоз, всего-то надо 4 понятных аргумента. </w:t>
      </w:r>
      <w:r>
        <w:br/>
      </w:r>
      <w:r>
        <w:rPr>
          <w:rFonts w:ascii="Courier New" w:hAnsi="Courier New"/>
          <w:b w:val="0"/>
          <w:sz w:val="16"/>
        </w:rPr>
        <w:tab/>
        <w:tab/>
        <w:t>Конечно, то, что часть из них - id, не упрощает восприяие кода ---&gt;</w:t>
      </w:r>
      <w:r>
        <w:br/>
      </w:r>
      <w:r>
        <w:rPr>
          <w:rFonts w:ascii="Courier New" w:hAnsi="Courier New"/>
          <w:b w:val="0"/>
          <w:sz w:val="16"/>
        </w:rPr>
        <w:tab/>
        <w:tab/>
        <w:t>&lt;!--- Выполняем 2 задачи (*** вероятно, правильно их разделить по разным функциям)</w:t>
      </w:r>
      <w:r>
        <w:br/>
      </w:r>
      <w:r>
        <w:rPr>
          <w:rFonts w:ascii="Courier New" w:hAnsi="Courier New"/>
          <w:b w:val="0"/>
          <w:sz w:val="16"/>
        </w:rPr>
        <w:tab/>
        <w:tab/>
        <w:t>- сформировать дескриптор</w:t>
      </w:r>
      <w:r>
        <w:br/>
      </w:r>
      <w:r>
        <w:rPr>
          <w:rFonts w:ascii="Courier New" w:hAnsi="Courier New"/>
          <w:b w:val="0"/>
          <w:sz w:val="16"/>
        </w:rPr>
        <w:tab/>
        <w:tab/>
        <w:t>- замаскировать секреты ---&gt;</w:t>
      </w:r>
      <w:r>
        <w:br/>
      </w:r>
      <w:r>
        <w:rPr>
          <w:rFonts w:ascii="Courier New" w:hAnsi="Courier New"/>
          <w:b w:val="0"/>
          <w:sz w:val="16"/>
        </w:rPr>
        <w:tab/>
        <w:tab/>
        <w:t>&lt;!--- здесь могут использоваться 2 критерия: формат аргумента, array/struct, либо тип  ---&gt;</w:t>
      </w:r>
      <w:r>
        <w:br/>
      </w:r>
      <w:r>
        <w:rPr>
          <w:rFonts w:ascii="Courier New" w:hAnsi="Courier New"/>
          <w:b w:val="0"/>
          <w:sz w:val="16"/>
        </w:rPr>
        <w:tab/>
        <w:tab/>
      </w:r>
      <w:r>
        <w:br/>
      </w:r>
      <w:r>
        <w:rPr>
          <w:rFonts w:ascii="Courier New" w:hAnsi="Courier New"/>
          <w:b w:val="0"/>
          <w:sz w:val="16"/>
        </w:rPr>
        <w:tab/>
        <w:tab/>
        <w:t>&lt;cfset local.spContainer = {}/&gt;&lt;!--- может быть map или array of map ---&gt;</w:t>
      </w:r>
      <w:r>
        <w:br/>
      </w:r>
      <w:r>
        <w:rPr>
          <w:rFonts w:ascii="Courier New" w:hAnsi="Courier New"/>
          <w:b w:val="0"/>
          <w:sz w:val="16"/>
        </w:rPr>
        <w:tab/>
        <w:tab/>
        <w:t>&lt;cfset local.spMapArray = []/&gt;</w:t>
      </w:r>
      <w:r>
        <w:br/>
      </w:r>
      <w:r>
        <w:rPr>
          <w:rFonts w:ascii="Courier New" w:hAnsi="Courier New"/>
          <w:b w:val="0"/>
          <w:sz w:val="16"/>
        </w:rPr>
        <w:tab/>
        <w:tab/>
        <w:t>&lt;!--- мы хотим обработать и случай array-map-fixed ---&gt;</w:t>
      </w:r>
      <w:r>
        <w:br/>
      </w:r>
      <w:r>
        <w:rPr>
          <w:rFonts w:ascii="Courier New" w:hAnsi="Courier New"/>
          <w:b w:val="0"/>
          <w:sz w:val="16"/>
        </w:rPr>
        <w:tab/>
        <w:tab/>
        <w:t>&lt;cftry&gt;</w:t>
        <w:tab/>
        <w:tab/>
        <w:tab/>
      </w:r>
      <w:r>
        <w:br/>
      </w:r>
      <w:r>
        <w:rPr>
          <w:rFonts w:ascii="Courier New" w:hAnsi="Courier New"/>
          <w:b w:val="0"/>
          <w:sz w:val="16"/>
        </w:rPr>
        <w:tab/>
        <w:tab/>
        <w:tab/>
        <w:t>&lt;cfset local.spContainer = deserializeJSON(arguments.qParam.param_value)/&gt; &lt;!--- а собственно зачем нам тут local? помогает чем-то? ---&gt;</w:t>
      </w:r>
      <w:r>
        <w:br/>
      </w:r>
      <w:r>
        <w:rPr>
          <w:rFonts w:ascii="Courier New" w:hAnsi="Courier New"/>
          <w:b w:val="0"/>
          <w:sz w:val="16"/>
        </w:rPr>
        <w:tab/>
        <w:tab/>
        <w:tab/>
        <w:t>&lt;cfif (arguments.qParam.data_type EQ "array-map-fixed")&gt;</w:t>
      </w:r>
      <w:r>
        <w:br/>
      </w:r>
      <w:r>
        <w:rPr>
          <w:rFonts w:ascii="Courier New" w:hAnsi="Courier New"/>
          <w:b w:val="0"/>
          <w:sz w:val="16"/>
        </w:rPr>
        <w:tab/>
        <w:tab/>
        <w:tab/>
        <w:tab/>
        <w:t>&lt;cfset local.spMapArray = isEmpty(local.spContainer) ? [] : local.spContainer /&gt;</w:t>
      </w:r>
      <w:r>
        <w:br/>
      </w:r>
      <w:r>
        <w:rPr>
          <w:rFonts w:ascii="Courier New" w:hAnsi="Courier New"/>
          <w:b w:val="0"/>
          <w:sz w:val="16"/>
        </w:rPr>
        <w:tab/>
        <w:tab/>
        <w:tab/>
        <w:t>&lt;cfelse&gt;</w:t>
      </w:r>
      <w:r>
        <w:br/>
      </w:r>
      <w:r>
        <w:rPr>
          <w:rFonts w:ascii="Courier New" w:hAnsi="Courier New"/>
          <w:b w:val="0"/>
          <w:sz w:val="16"/>
        </w:rPr>
        <w:tab/>
        <w:tab/>
        <w:tab/>
        <w:tab/>
        <w:t>&lt;cfset local.spMapArray = [local.spContainer]/&gt;</w:t>
      </w:r>
      <w:r>
        <w:br/>
      </w:r>
      <w:r>
        <w:rPr>
          <w:rFonts w:ascii="Courier New" w:hAnsi="Courier New"/>
          <w:b w:val="0"/>
          <w:sz w:val="16"/>
        </w:rPr>
        <w:tab/>
        <w:tab/>
        <w:tab/>
        <w:t>&lt;/cfif&gt;</w:t>
      </w:r>
      <w:r>
        <w:br/>
      </w:r>
      <w:r>
        <w:rPr>
          <w:rFonts w:ascii="Courier New" w:hAnsi="Courier New"/>
          <w:b w:val="0"/>
          <w:sz w:val="16"/>
        </w:rPr>
        <w:tab/>
        <w:tab/>
        <w:tab/>
        <w:t>&lt;cfcatch type="any"&gt;</w:t>
      </w:r>
      <w:r>
        <w:br/>
      </w:r>
      <w:r>
        <w:rPr>
          <w:rFonts w:ascii="Courier New" w:hAnsi="Courier New"/>
          <w:b w:val="0"/>
          <w:sz w:val="16"/>
        </w:rPr>
        <w:tab/>
        <w:tab/>
        <w:tab/>
        <w:tab/>
        <w:t>&lt;cfset local.spMapArray = [{"error":"#cfcatch.message#"}]/&gt;&lt;!--- теряем все данные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&lt;cfquery name="local.qSubparam"&gt;</w:t>
      </w:r>
      <w:r>
        <w:br/>
      </w:r>
      <w:r>
        <w:rPr>
          <w:rFonts w:ascii="Courier New" w:hAnsi="Courier New"/>
          <w:b w:val="0"/>
          <w:sz w:val="16"/>
        </w:rPr>
        <w:tab/>
        <w:tab/>
        <w:t xml:space="preserve">select </w:t>
      </w:r>
      <w:r>
        <w:br/>
      </w:r>
      <w:r>
        <w:rPr>
          <w:rFonts w:ascii="Courier New" w:hAnsi="Courier New"/>
          <w:b w:val="0"/>
          <w:sz w:val="16"/>
        </w:rPr>
        <w:tab/>
        <w:tab/>
        <w:tab/>
        <w:t xml:space="preserve"> sp.svc_operation_cfs_param_id</w:t>
      </w:r>
      <w:r>
        <w:br/>
      </w:r>
      <w:r>
        <w:rPr>
          <w:rFonts w:ascii="Courier New" w:hAnsi="Courier New"/>
          <w:b w:val="0"/>
          <w:sz w:val="16"/>
        </w:rPr>
        <w:tab/>
        <w:tab/>
        <w:tab/>
        <w:t>,sp.svc_operation_cfs_subparam_id</w:t>
      </w:r>
      <w:r>
        <w:br/>
      </w:r>
      <w:r>
        <w:rPr>
          <w:rFonts w:ascii="Courier New" w:hAnsi="Courier New"/>
          <w:b w:val="0"/>
          <w:sz w:val="16"/>
        </w:rPr>
        <w:tab/>
        <w:tab/>
        <w:tab/>
        <w:t>,sp.svc_operation_cfs_subparam</w:t>
      </w:r>
      <w:r>
        <w:br/>
      </w:r>
      <w:r>
        <w:rPr>
          <w:rFonts w:ascii="Courier New" w:hAnsi="Courier New"/>
          <w:b w:val="0"/>
          <w:sz w:val="16"/>
        </w:rPr>
        <w:tab/>
        <w:tab/>
        <w:tab/>
        <w:t>,sp.label</w:t>
      </w:r>
      <w:r>
        <w:br/>
      </w:r>
      <w:r>
        <w:rPr>
          <w:rFonts w:ascii="Courier New" w:hAnsi="Courier New"/>
          <w:b w:val="0"/>
          <w:sz w:val="16"/>
        </w:rPr>
        <w:tab/>
        <w:tab/>
        <w:tab/>
        <w:t>,sp.data_type</w:t>
      </w:r>
      <w:r>
        <w:br/>
      </w:r>
      <w:r>
        <w:rPr>
          <w:rFonts w:ascii="Courier New" w:hAnsi="Courier New"/>
          <w:b w:val="0"/>
          <w:sz w:val="16"/>
        </w:rPr>
        <w:tab/>
        <w:tab/>
        <w:tab/>
        <w:t>,sp.value_list</w:t>
      </w:r>
      <w:r>
        <w:br/>
      </w:r>
      <w:r>
        <w:rPr>
          <w:rFonts w:ascii="Courier New" w:hAnsi="Courier New"/>
          <w:b w:val="0"/>
          <w:sz w:val="16"/>
        </w:rPr>
        <w:tab/>
        <w:tab/>
        <w:tab/>
        <w:t>,sp.is_required</w:t>
      </w:r>
      <w:r>
        <w:br/>
      </w:r>
      <w:r>
        <w:rPr>
          <w:rFonts w:ascii="Courier New" w:hAnsi="Courier New"/>
          <w:b w:val="0"/>
          <w:sz w:val="16"/>
        </w:rPr>
        <w:tab/>
        <w:tab/>
        <w:tab/>
        <w:t>,sp.descr</w:t>
      </w:r>
      <w:r>
        <w:br/>
      </w:r>
      <w:r>
        <w:rPr>
          <w:rFonts w:ascii="Courier New" w:hAnsi="Courier New"/>
          <w:b w:val="0"/>
          <w:sz w:val="16"/>
        </w:rPr>
        <w:tab/>
        <w:tab/>
        <w:tab/>
        <w:t>,sp.man</w:t>
      </w:r>
      <w:r>
        <w:br/>
      </w:r>
      <w:r>
        <w:rPr>
          <w:rFonts w:ascii="Courier New" w:hAnsi="Courier New"/>
          <w:b w:val="0"/>
          <w:sz w:val="16"/>
        </w:rPr>
        <w:tab/>
        <w:tab/>
        <w:tab/>
        <w:t>,sp.default_value</w:t>
      </w:r>
      <w:r>
        <w:br/>
      </w:r>
      <w:r>
        <w:rPr>
          <w:rFonts w:ascii="Courier New" w:hAnsi="Courier New"/>
          <w:b w:val="0"/>
          <w:sz w:val="16"/>
        </w:rPr>
        <w:tab/>
        <w:tab/>
        <w:tab/>
        <w:t>,sp.minlength</w:t>
      </w:r>
      <w:r>
        <w:br/>
      </w:r>
      <w:r>
        <w:rPr>
          <w:rFonts w:ascii="Courier New" w:hAnsi="Courier New"/>
          <w:b w:val="0"/>
          <w:sz w:val="16"/>
        </w:rPr>
        <w:tab/>
        <w:tab/>
        <w:tab/>
        <w:t>,sp.maxlength</w:t>
        <w:tab/>
        <w:tab/>
        <w:tab/>
        <w:tab/>
      </w:r>
      <w:r>
        <w:br/>
      </w:r>
      <w:r>
        <w:rPr>
          <w:rFonts w:ascii="Courier New" w:hAnsi="Courier New"/>
          <w:b w:val="0"/>
          <w:sz w:val="16"/>
        </w:rPr>
        <w:tab/>
        <w:tab/>
        <w:tab/>
        <w:t>,sp.regex</w:t>
      </w:r>
      <w:r>
        <w:br/>
      </w:r>
      <w:r>
        <w:rPr>
          <w:rFonts w:ascii="Courier New" w:hAnsi="Courier New"/>
          <w:b w:val="0"/>
          <w:sz w:val="16"/>
        </w:rPr>
        <w:tab/>
        <w:tab/>
        <w:tab/>
        <w:t>,sp.sort</w:t>
      </w:r>
      <w:r>
        <w:br/>
      </w:r>
      <w:r>
        <w:rPr>
          <w:rFonts w:ascii="Courier New" w:hAnsi="Courier New"/>
          <w:b w:val="0"/>
          <w:sz w:val="16"/>
        </w:rPr>
        <w:tab/>
        <w:tab/>
        <w:tab/>
        <w:t>,sp.is_sensitive</w:t>
      </w:r>
      <w:r>
        <w:br/>
      </w:r>
      <w:r>
        <w:rPr>
          <w:rFonts w:ascii="Courier New" w:hAnsi="Courier New"/>
          <w:b w:val="0"/>
          <w:sz w:val="16"/>
        </w:rPr>
        <w:tab/>
        <w:tab/>
        <w:tab/>
        <w:t>,sp.depends_on_cfs_params</w:t>
      </w:r>
      <w:r>
        <w:br/>
      </w:r>
      <w:r>
        <w:rPr>
          <w:rFonts w:ascii="Courier New" w:hAnsi="Courier New"/>
          <w:b w:val="0"/>
          <w:sz w:val="16"/>
        </w:rPr>
        <w:tab/>
        <w:tab/>
        <w:tab/>
        <w:t>,sp.expression</w:t>
      </w:r>
      <w:r>
        <w:br/>
      </w:r>
      <w:r>
        <w:rPr>
          <w:rFonts w:ascii="Courier New" w:hAnsi="Courier New"/>
          <w:b w:val="0"/>
          <w:sz w:val="16"/>
        </w:rPr>
        <w:tab/>
        <w:tab/>
        <w:tab/>
        <w:t>,sp.ref_svc_id</w:t>
      </w:r>
      <w:r>
        <w:br/>
      </w:r>
      <w:r>
        <w:rPr>
          <w:rFonts w:ascii="Courier New" w:hAnsi="Courier New"/>
          <w:b w:val="0"/>
          <w:sz w:val="16"/>
        </w:rPr>
        <w:tab/>
        <w:tab/>
        <w:tab/>
        <w:t>,sp.unique_scope</w:t>
      </w:r>
      <w:r>
        <w:br/>
      </w:r>
      <w:r>
        <w:rPr>
          <w:rFonts w:ascii="Courier New" w:hAnsi="Courier New"/>
          <w:b w:val="0"/>
          <w:sz w:val="16"/>
        </w:rPr>
        <w:tab/>
        <w:tab/>
        <w:tab/>
        <w:t>,sp.default_compute</w:t>
      </w:r>
      <w:r>
        <w:br/>
      </w:r>
      <w:r>
        <w:rPr>
          <w:rFonts w:ascii="Courier New" w:hAnsi="Courier New"/>
          <w:b w:val="0"/>
          <w:sz w:val="16"/>
        </w:rPr>
        <w:tab/>
        <w:tab/>
        <w:tab/>
        <w:t>,sp.is_hidden</w:t>
      </w:r>
      <w:r>
        <w:br/>
      </w:r>
      <w:r>
        <w:rPr>
          <w:rFonts w:ascii="Courier New" w:hAnsi="Courier New"/>
          <w:b w:val="0"/>
          <w:sz w:val="16"/>
        </w:rPr>
        <w:tab/>
        <w:tab/>
        <w:tab/>
        <w:t>,sp.is_disabled</w:t>
      </w:r>
      <w:r>
        <w:br/>
      </w:r>
      <w:r>
        <w:rPr>
          <w:rFonts w:ascii="Courier New" w:hAnsi="Courier New"/>
          <w:b w:val="0"/>
          <w:sz w:val="16"/>
        </w:rPr>
        <w:tab/>
        <w:tab/>
        <w:t>from svc_operation_cfs_subparam sp</w:t>
      </w:r>
      <w:r>
        <w:br/>
      </w:r>
      <w:r>
        <w:rPr>
          <w:rFonts w:ascii="Courier New" w:hAnsi="Courier New"/>
          <w:b w:val="0"/>
          <w:sz w:val="16"/>
        </w:rPr>
        <w:tab/>
        <w:tab/>
        <w:t>where sp.svc_operation_cfs_param_id=&lt;cfqueryparam cfsqltype="cf_sql_integer" value="#arguments.qParam.svc_operation_cfs_param_id#"/&gt;</w:t>
      </w:r>
      <w:r>
        <w:br/>
      </w:r>
      <w:r>
        <w:rPr>
          <w:rFonts w:ascii="Courier New" w:hAnsi="Courier New"/>
          <w:b w:val="0"/>
          <w:sz w:val="16"/>
        </w:rPr>
        <w:tab/>
        <w:tab/>
        <w:t>order by sp.sort</w:t>
      </w:r>
      <w:r>
        <w:br/>
      </w:r>
      <w:r>
        <w:rPr>
          <w:rFonts w:ascii="Courier New" w:hAnsi="Courier New"/>
          <w:b w:val="0"/>
          <w:sz w:val="16"/>
        </w:rPr>
        <w:tab/>
        <w:tab/>
        <w:t>&lt;/cfquery&gt;</w:t>
      </w:r>
      <w:r>
        <w:br/>
      </w:r>
      <w:r>
        <w:rPr>
          <w:rFonts w:ascii="Courier New" w:hAnsi="Courier New"/>
          <w:b w:val="0"/>
          <w:sz w:val="16"/>
        </w:rPr>
        <w:tab/>
        <w:tab/>
        <w:t>&lt;!--- &lt;cfdump var=#local.qSubparam#/&gt;&lt;cfabort/&gt; ---&gt;</w:t>
      </w:r>
      <w:r>
        <w:br/>
      </w:r>
      <w:r>
        <w:rPr>
          <w:rFonts w:ascii="Courier New" w:hAnsi="Courier New"/>
          <w:b w:val="0"/>
          <w:sz w:val="16"/>
        </w:rPr>
        <w:tab/>
        <w:tab/>
      </w:r>
      <w:r>
        <w:br/>
      </w:r>
      <w:r>
        <w:rPr>
          <w:rFonts w:ascii="Courier New" w:hAnsi="Courier New"/>
          <w:b w:val="0"/>
          <w:sz w:val="16"/>
        </w:rPr>
        <w:tab/>
        <w:tab/>
        <w:t>&lt;cfquery name="local.qInstSubparam"&gt;</w:t>
      </w:r>
      <w:r>
        <w:br/>
      </w:r>
      <w:r>
        <w:rPr>
          <w:rFonts w:ascii="Courier New" w:hAnsi="Courier New"/>
          <w:b w:val="0"/>
          <w:sz w:val="16"/>
        </w:rPr>
        <w:tab/>
        <w:tab/>
        <w:t xml:space="preserve">select </w:t>
      </w:r>
      <w:r>
        <w:br/>
      </w:r>
      <w:r>
        <w:rPr>
          <w:rFonts w:ascii="Courier New" w:hAnsi="Courier New"/>
          <w:b w:val="0"/>
          <w:sz w:val="16"/>
        </w:rPr>
        <w:tab/>
        <w:tab/>
        <w:tab/>
        <w:t xml:space="preserve"> sp.instance_operation_cfs_param_uid::text as instance_operation_cfs_param_uid</w:t>
      </w:r>
      <w:r>
        <w:br/>
      </w:r>
      <w:r>
        <w:rPr>
          <w:rFonts w:ascii="Courier New" w:hAnsi="Courier New"/>
          <w:b w:val="0"/>
          <w:sz w:val="16"/>
        </w:rPr>
        <w:tab/>
        <w:tab/>
        <w:tab/>
        <w:t>,sp.instance_operation_cfs_subparam</w:t>
        <w:tab/>
        <w:tab/>
        <w:tab/>
        <w:tab/>
        <w:tab/>
        <w:tab/>
        <w:tab/>
        <w:tab/>
      </w:r>
      <w:r>
        <w:br/>
      </w:r>
      <w:r>
        <w:rPr>
          <w:rFonts w:ascii="Courier New" w:hAnsi="Courier New"/>
          <w:b w:val="0"/>
          <w:sz w:val="16"/>
        </w:rPr>
        <w:tab/>
        <w:tab/>
        <w:tab/>
        <w:t>,sp.note</w:t>
        <w:tab/>
        <w:tab/>
        <w:tab/>
        <w:tab/>
        <w:tab/>
        <w:tab/>
        <w:tab/>
        <w:tab/>
      </w:r>
      <w:r>
        <w:br/>
      </w:r>
      <w:r>
        <w:rPr>
          <w:rFonts w:ascii="Courier New" w:hAnsi="Courier New"/>
          <w:b w:val="0"/>
          <w:sz w:val="16"/>
        </w:rPr>
        <w:tab/>
        <w:tab/>
        <w:tab/>
        <w:t>,sp.sort</w:t>
      </w:r>
      <w:r>
        <w:br/>
      </w:r>
      <w:r>
        <w:rPr>
          <w:rFonts w:ascii="Courier New" w:hAnsi="Courier New"/>
          <w:b w:val="0"/>
          <w:sz w:val="16"/>
        </w:rPr>
        <w:tab/>
        <w:tab/>
        <w:tab/>
        <w:t>,sp.is_sensitive</w:t>
      </w:r>
      <w:r>
        <w:br/>
      </w:r>
      <w:r>
        <w:rPr>
          <w:rFonts w:ascii="Courier New" w:hAnsi="Courier New"/>
          <w:b w:val="0"/>
          <w:sz w:val="16"/>
        </w:rPr>
        <w:tab/>
        <w:tab/>
        <w:t>from instance_operation_cfs_subparam sp</w:t>
      </w:r>
      <w:r>
        <w:br/>
      </w:r>
      <w:r>
        <w:rPr>
          <w:rFonts w:ascii="Courier New" w:hAnsi="Courier New"/>
          <w:b w:val="0"/>
          <w:sz w:val="16"/>
        </w:rPr>
        <w:tab/>
        <w:tab/>
        <w:t>where sp.instance_operation_cfs_param_uid=&lt;cfqueryparam cfsqltype="cf_sql_other" value="#arguments.qParam.instance_operation_cfs_param_uid#" null=#!isValid("guid",arguments.qParam.instance_operation_cfs_param_uid)#/&gt;</w:t>
      </w:r>
      <w:r>
        <w:br/>
      </w:r>
      <w:r>
        <w:rPr>
          <w:rFonts w:ascii="Courier New" w:hAnsi="Courier New"/>
          <w:b w:val="0"/>
          <w:sz w:val="16"/>
        </w:rPr>
        <w:tab/>
        <w:tab/>
        <w:t>order by sp.sort</w:t>
      </w:r>
      <w:r>
        <w:br/>
      </w:r>
      <w:r>
        <w:rPr>
          <w:rFonts w:ascii="Courier New" w:hAnsi="Courier New"/>
          <w:b w:val="0"/>
          <w:sz w:val="16"/>
        </w:rPr>
        <w:tab/>
        <w:tab/>
        <w:t>&lt;/cfquery&gt;</w:t>
      </w:r>
      <w:r>
        <w:br/>
      </w:r>
      <w:r>
        <w:rPr>
          <w:rFonts w:ascii="Courier New" w:hAnsi="Courier New"/>
          <w:b w:val="0"/>
          <w:sz w:val="16"/>
        </w:rPr>
        <w:tab/>
      </w:r>
      <w:r>
        <w:br/>
      </w:r>
      <w:r>
        <w:rPr>
          <w:rFonts w:ascii="Courier New" w:hAnsi="Courier New"/>
          <w:b w:val="0"/>
          <w:sz w:val="16"/>
        </w:rPr>
        <w:tab/>
        <w:tab/>
        <w:t>&lt;!--- формируем дескриптор ---&gt;</w:t>
      </w:r>
      <w:r>
        <w:br/>
      </w:r>
      <w:r>
        <w:rPr>
          <w:rFonts w:ascii="Courier New" w:hAnsi="Courier New"/>
          <w:b w:val="0"/>
          <w:sz w:val="16"/>
        </w:rPr>
        <w:tab/>
        <w:tab/>
        <w:t>&lt;cfset var mapDescriptor=structNew("linked")/&gt;</w:t>
        <w:tab/>
      </w:r>
      <w:r>
        <w:br/>
      </w:r>
      <w:r>
        <w:rPr>
          <w:rFonts w:ascii="Courier New" w:hAnsi="Courier New"/>
          <w:b w:val="0"/>
          <w:sz w:val="16"/>
        </w:rPr>
        <w:tab/>
        <w:tab/>
        <w:t>&lt;cfset var parser=createObject("component","lib.expression_parser")/&gt;</w:t>
      </w:r>
      <w:r>
        <w:br/>
      </w:r>
      <w:r>
        <w:rPr>
          <w:rFonts w:ascii="Courier New" w:hAnsi="Courier New"/>
          <w:b w:val="0"/>
          <w:sz w:val="16"/>
        </w:rPr>
        <w:tab/>
        <w:tab/>
      </w:r>
      <w:r>
        <w:br/>
      </w:r>
      <w:r>
        <w:rPr>
          <w:rFonts w:ascii="Courier New" w:hAnsi="Courier New"/>
          <w:b w:val="0"/>
          <w:sz w:val="16"/>
        </w:rPr>
        <w:tab/>
        <w:tab/>
        <w:t>&lt;cfloop query="local.qSubparam"&gt;</w:t>
      </w:r>
      <w:r>
        <w:br/>
      </w:r>
      <w:r>
        <w:rPr>
          <w:rFonts w:ascii="Courier New" w:hAnsi="Courier New"/>
          <w:b w:val="0"/>
          <w:sz w:val="16"/>
        </w:rPr>
        <w:tab/>
        <w:tab/>
        <w:tab/>
        <w:t>&lt;cfset structInsert(mapDescriptor, local.qSubparam.svc_operation_cfs_subparam,</w:t>
      </w:r>
      <w:r>
        <w:br/>
      </w:r>
      <w:r>
        <w:rPr>
          <w:rFonts w:ascii="Courier New" w:hAnsi="Courier New"/>
          <w:b w:val="0"/>
          <w:sz w:val="16"/>
        </w:rPr>
        <w:tab/>
        <w:tab/>
        <w:tab/>
        <w:tab/>
        <w:tab/>
        <w:t>{</w:t>
      </w:r>
      <w:r>
        <w:br/>
      </w:r>
      <w:r>
        <w:rPr>
          <w:rFonts w:ascii="Courier New" w:hAnsi="Courier New"/>
          <w:b w:val="0"/>
          <w:sz w:val="16"/>
        </w:rPr>
        <w:tab/>
        <w:tab/>
        <w:tab/>
        <w:tab/>
        <w:tab/>
        <w:tab/>
        <w:t xml:space="preserve">"svcOperationCfsSubparamId":"#local.qSubparam.svc_operation_cfs_subparam_id#", </w:t>
      </w:r>
      <w:r>
        <w:br/>
      </w:r>
      <w:r>
        <w:rPr>
          <w:rFonts w:ascii="Courier New" w:hAnsi="Courier New"/>
          <w:b w:val="0"/>
          <w:sz w:val="16"/>
        </w:rPr>
        <w:tab/>
        <w:tab/>
        <w:tab/>
        <w:tab/>
        <w:tab/>
        <w:tab/>
        <w:t xml:space="preserve">"svcOperationCfsSubparam":"#local.qSubparam.svc_operation_cfs_subparam#", </w:t>
      </w:r>
      <w:r>
        <w:br/>
      </w:r>
      <w:r>
        <w:rPr>
          <w:rFonts w:ascii="Courier New" w:hAnsi="Courier New"/>
          <w:b w:val="0"/>
          <w:sz w:val="16"/>
        </w:rPr>
        <w:tab/>
        <w:tab/>
        <w:tab/>
        <w:tab/>
        <w:tab/>
        <w:tab/>
        <w:t xml:space="preserve">"label":"#local.qSubparam.label#", </w:t>
      </w:r>
      <w:r>
        <w:br/>
      </w:r>
      <w:r>
        <w:rPr>
          <w:rFonts w:ascii="Courier New" w:hAnsi="Courier New"/>
          <w:b w:val="0"/>
          <w:sz w:val="16"/>
        </w:rPr>
        <w:tab/>
        <w:tab/>
        <w:tab/>
        <w:tab/>
        <w:tab/>
        <w:tab/>
        <w:t xml:space="preserve">"dataType":"#local.qSubparam.data_type#", </w:t>
      </w:r>
      <w:r>
        <w:br/>
      </w:r>
      <w:r>
        <w:rPr>
          <w:rFonts w:ascii="Courier New" w:hAnsi="Courier New"/>
          <w:b w:val="0"/>
          <w:sz w:val="16"/>
        </w:rPr>
        <w:tab/>
        <w:tab/>
        <w:tab/>
        <w:tab/>
        <w:tab/>
        <w:tab/>
        <w:t>"valueList":'#(len(local.qSubparam.expression)?</w:t>
      </w:r>
      <w:r>
        <w:br/>
      </w:r>
      <w:r>
        <w:rPr>
          <w:rFonts w:ascii="Courier New" w:hAnsi="Courier New"/>
          <w:b w:val="0"/>
          <w:sz w:val="16"/>
        </w:rPr>
        <w:tab/>
        <w:tab/>
        <w:tab/>
        <w:tab/>
        <w:tab/>
        <w:tab/>
        <w:tab/>
        <w:t>(parser.eval(</w:t>
      </w:r>
      <w:r>
        <w:br/>
      </w:r>
      <w:r>
        <w:rPr>
          <w:rFonts w:ascii="Courier New" w:hAnsi="Courier New"/>
          <w:b w:val="0"/>
          <w:sz w:val="16"/>
        </w:rPr>
        <w:tab/>
        <w:tab/>
        <w:tab/>
        <w:tab/>
        <w:tab/>
        <w:tab/>
        <w:tab/>
        <w:tab/>
        <w:t>qSubparam.expression,</w:t>
      </w:r>
      <w:r>
        <w:br/>
      </w:r>
      <w:r>
        <w:rPr>
          <w:rFonts w:ascii="Courier New" w:hAnsi="Courier New"/>
          <w:b w:val="0"/>
          <w:sz w:val="16"/>
        </w:rPr>
        <w:tab/>
        <w:tab/>
        <w:tab/>
        <w:tab/>
        <w:tab/>
        <w:tab/>
        <w:tab/>
        <w:tab/>
        <w:t>{</w:t>
      </w:r>
      <w:r>
        <w:br/>
      </w:r>
      <w:r>
        <w:rPr>
          <w:rFonts w:ascii="Courier New" w:hAnsi="Courier New"/>
          <w:b w:val="0"/>
          <w:sz w:val="16"/>
        </w:rPr>
        <w:tab/>
        <w:tab/>
        <w:tab/>
        <w:tab/>
        <w:tab/>
        <w:tab/>
        <w:tab/>
        <w:tab/>
        <w:tab/>
        <w:t>component:"resources.instance_operation_cfs_param",</w:t>
      </w:r>
      <w:r>
        <w:br/>
      </w:r>
      <w:r>
        <w:rPr>
          <w:rFonts w:ascii="Courier New" w:hAnsi="Courier New"/>
          <w:b w:val="0"/>
          <w:sz w:val="16"/>
        </w:rPr>
        <w:tab/>
        <w:tab/>
        <w:tab/>
        <w:tab/>
        <w:tab/>
        <w:tab/>
        <w:tab/>
        <w:tab/>
        <w:tab/>
        <w:t>keys:{</w:t>
        <w:tab/>
        <w:tab/>
        <w:tab/>
        <w:tab/>
        <w:tab/>
        <w:tab/>
      </w:r>
      <w:r>
        <w:br/>
      </w:r>
      <w:r>
        <w:rPr>
          <w:rFonts w:ascii="Courier New" w:hAnsi="Courier New"/>
          <w:b w:val="0"/>
          <w:sz w:val="16"/>
        </w:rPr>
        <w:tab/>
        <w:tab/>
        <w:tab/>
        <w:tab/>
        <w:tab/>
        <w:tab/>
        <w:tab/>
        <w:tab/>
        <w:tab/>
        <w:tab/>
        <w:t>instanceOperationCfsParamUid:"#toString(arguments.qParam.instance_operation_cfs_param_uid)#", /*note camelCase*/</w:t>
      </w:r>
      <w:r>
        <w:br/>
      </w:r>
      <w:r>
        <w:rPr>
          <w:rFonts w:ascii="Courier New" w:hAnsi="Courier New"/>
          <w:b w:val="0"/>
          <w:sz w:val="16"/>
        </w:rPr>
        <w:tab/>
        <w:tab/>
        <w:tab/>
        <w:tab/>
        <w:tab/>
        <w:tab/>
        <w:tab/>
        <w:tab/>
        <w:tab/>
        <w:tab/>
        <w:t>svcOperationCfsParamId:"#toString(arguments.qParam.svc_operation_cfs_param_id)#" /*note camelCase*/</w:t>
      </w:r>
      <w:r>
        <w:br/>
      </w:r>
      <w:r>
        <w:rPr>
          <w:rFonts w:ascii="Courier New" w:hAnsi="Courier New"/>
          <w:b w:val="0"/>
          <w:sz w:val="16"/>
        </w:rPr>
        <w:tab/>
        <w:tab/>
        <w:tab/>
        <w:tab/>
        <w:tab/>
        <w:tab/>
        <w:tab/>
        <w:tab/>
        <w:tab/>
        <w:t>},</w:t>
      </w:r>
      <w:r>
        <w:br/>
      </w:r>
      <w:r>
        <w:rPr>
          <w:rFonts w:ascii="Courier New" w:hAnsi="Courier New"/>
          <w:b w:val="0"/>
          <w:sz w:val="16"/>
        </w:rPr>
        <w:tab/>
        <w:tab/>
        <w:tab/>
        <w:tab/>
        <w:tab/>
        <w:tab/>
        <w:tab/>
        <w:tab/>
        <w:tab/>
        <w:t>params:{}</w:t>
      </w:r>
      <w:r>
        <w:br/>
      </w:r>
      <w:r>
        <w:rPr>
          <w:rFonts w:ascii="Courier New" w:hAnsi="Courier New"/>
          <w:b w:val="0"/>
          <w:sz w:val="16"/>
        </w:rPr>
        <w:tab/>
        <w:tab/>
        <w:tab/>
        <w:tab/>
        <w:tab/>
        <w:tab/>
        <w:tab/>
        <w:tab/>
        <w:t>}</w:t>
      </w:r>
      <w:r>
        <w:br/>
      </w:r>
      <w:r>
        <w:rPr>
          <w:rFonts w:ascii="Courier New" w:hAnsi="Courier New"/>
          <w:b w:val="0"/>
          <w:sz w:val="16"/>
        </w:rPr>
        <w:tab/>
        <w:tab/>
        <w:tab/>
        <w:tab/>
        <w:tab/>
        <w:tab/>
        <w:tab/>
        <w:t>))</w:t>
      </w:r>
      <w:r>
        <w:br/>
      </w:r>
      <w:r>
        <w:rPr>
          <w:rFonts w:ascii="Courier New" w:hAnsi="Courier New"/>
          <w:b w:val="0"/>
          <w:sz w:val="16"/>
        </w:rPr>
        <w:tab/>
        <w:tab/>
        <w:tab/>
        <w:tab/>
        <w:tab/>
        <w:tab/>
        <w:tab/>
        <w:t>: local.qSubparam.value_list)#',</w:t>
      </w:r>
      <w:r>
        <w:br/>
      </w:r>
      <w:r>
        <w:rPr>
          <w:rFonts w:ascii="Courier New" w:hAnsi="Courier New"/>
          <w:b w:val="0"/>
          <w:sz w:val="16"/>
        </w:rPr>
        <w:tab/>
        <w:tab/>
        <w:tab/>
        <w:tab/>
        <w:tab/>
        <w:tab/>
        <w:t>"dependsOnCfsParams":"#local.qSubparam.depends_on_cfs_params#",</w:t>
      </w:r>
      <w:r>
        <w:br/>
      </w:r>
      <w:r>
        <w:rPr>
          <w:rFonts w:ascii="Courier New" w:hAnsi="Courier New"/>
          <w:b w:val="0"/>
          <w:sz w:val="16"/>
        </w:rPr>
        <w:tab/>
        <w:tab/>
        <w:tab/>
        <w:tab/>
        <w:tab/>
        <w:tab/>
        <w:t xml:space="preserve">"expression":"#local.qSubparam.expression#", </w:t>
      </w:r>
      <w:r>
        <w:br/>
      </w:r>
      <w:r>
        <w:rPr>
          <w:rFonts w:ascii="Courier New" w:hAnsi="Courier New"/>
          <w:b w:val="0"/>
          <w:sz w:val="16"/>
        </w:rPr>
        <w:tab/>
        <w:tab/>
        <w:tab/>
        <w:tab/>
        <w:tab/>
        <w:tab/>
        <w:t xml:space="preserve">"minlength":"#local.qSubparam.minlength#", </w:t>
      </w:r>
      <w:r>
        <w:br/>
      </w:r>
      <w:r>
        <w:rPr>
          <w:rFonts w:ascii="Courier New" w:hAnsi="Courier New"/>
          <w:b w:val="0"/>
          <w:sz w:val="16"/>
        </w:rPr>
        <w:tab/>
        <w:tab/>
        <w:tab/>
        <w:tab/>
        <w:tab/>
        <w:tab/>
        <w:t xml:space="preserve">"maxlength":"#local.qSubparam.maxlength#", </w:t>
      </w:r>
      <w:r>
        <w:br/>
      </w:r>
      <w:r>
        <w:rPr>
          <w:rFonts w:ascii="Courier New" w:hAnsi="Courier New"/>
          <w:b w:val="0"/>
          <w:sz w:val="16"/>
        </w:rPr>
        <w:tab/>
        <w:tab/>
        <w:tab/>
        <w:tab/>
        <w:tab/>
        <w:tab/>
        <w:t xml:space="preserve">"regex":"#local.qSubparam.regex#", </w:t>
      </w:r>
      <w:r>
        <w:br/>
      </w:r>
      <w:r>
        <w:rPr>
          <w:rFonts w:ascii="Courier New" w:hAnsi="Courier New"/>
          <w:b w:val="0"/>
          <w:sz w:val="16"/>
        </w:rPr>
        <w:tab/>
        <w:tab/>
        <w:tab/>
        <w:tab/>
        <w:tab/>
        <w:tab/>
        <w:t xml:space="preserve">"man":"#local.qSubparam.man#", </w:t>
      </w:r>
      <w:r>
        <w:br/>
      </w:r>
      <w:r>
        <w:rPr>
          <w:rFonts w:ascii="Courier New" w:hAnsi="Courier New"/>
          <w:b w:val="0"/>
          <w:sz w:val="16"/>
        </w:rPr>
        <w:tab/>
        <w:tab/>
        <w:tab/>
        <w:tab/>
        <w:tab/>
        <w:tab/>
        <w:t xml:space="preserve">"descr":"#local.qSubparam.descr#", </w:t>
      </w:r>
      <w:r>
        <w:br/>
      </w:r>
      <w:r>
        <w:rPr>
          <w:rFonts w:ascii="Courier New" w:hAnsi="Courier New"/>
          <w:b w:val="0"/>
          <w:sz w:val="16"/>
        </w:rPr>
        <w:tab/>
        <w:tab/>
        <w:tab/>
        <w:tab/>
        <w:tab/>
        <w:tab/>
        <w:t xml:space="preserve">"defaultValue":"#local.qSubparam.default_value#", </w:t>
      </w:r>
      <w:r>
        <w:br/>
      </w:r>
      <w:r>
        <w:rPr>
          <w:rFonts w:ascii="Courier New" w:hAnsi="Courier New"/>
          <w:b w:val="0"/>
          <w:sz w:val="16"/>
        </w:rPr>
        <w:tab/>
        <w:tab/>
        <w:tab/>
        <w:tab/>
        <w:tab/>
        <w:tab/>
        <w:t>"isRequired":#request.castToBool(local.qSubparam.is_required)#,</w:t>
      </w:r>
      <w:r>
        <w:br/>
      </w:r>
      <w:r>
        <w:rPr>
          <w:rFonts w:ascii="Courier New" w:hAnsi="Courier New"/>
          <w:b w:val="0"/>
          <w:sz w:val="16"/>
        </w:rPr>
        <w:tab/>
        <w:tab/>
        <w:tab/>
        <w:tab/>
        <w:tab/>
        <w:tab/>
        <w:t>"isSensitive":#request.castToBool(local.qSubparam.is_sensitive)#,</w:t>
      </w:r>
      <w:r>
        <w:br/>
      </w:r>
      <w:r>
        <w:rPr>
          <w:rFonts w:ascii="Courier New" w:hAnsi="Courier New"/>
          <w:b w:val="0"/>
          <w:sz w:val="16"/>
        </w:rPr>
        <w:tab/>
        <w:tab/>
        <w:tab/>
        <w:tab/>
        <w:tab/>
        <w:tab/>
        <w:t>"isHidden":#request.castToBool(local.qSubparam.is_hidden)#,</w:t>
        <w:tab/>
      </w:r>
      <w:r>
        <w:br/>
      </w:r>
      <w:r>
        <w:rPr>
          <w:rFonts w:ascii="Courier New" w:hAnsi="Courier New"/>
          <w:b w:val="0"/>
          <w:sz w:val="16"/>
        </w:rPr>
        <w:tab/>
        <w:tab/>
        <w:tab/>
        <w:tab/>
        <w:tab/>
        <w:tab/>
        <w:t>"isHidden":#request.castToBool(local.qSubparam.is_disabled)#,</w:t>
        <w:tab/>
      </w:r>
      <w:r>
        <w:br/>
      </w:r>
      <w:r>
        <w:rPr>
          <w:rFonts w:ascii="Courier New" w:hAnsi="Courier New"/>
          <w:b w:val="0"/>
          <w:sz w:val="16"/>
        </w:rPr>
        <w:tab/>
        <w:tab/>
        <w:tab/>
        <w:tab/>
        <w:tab/>
        <w:tab/>
        <w:t>"refSvcId":"#local.qSubparam.ref_svc_id#",</w:t>
      </w:r>
      <w:r>
        <w:br/>
      </w:r>
      <w:r>
        <w:rPr>
          <w:rFonts w:ascii="Courier New" w:hAnsi="Courier New"/>
          <w:b w:val="0"/>
          <w:sz w:val="16"/>
        </w:rPr>
        <w:tab/>
        <w:tab/>
        <w:tab/>
        <w:tab/>
        <w:tab/>
        <w:tab/>
        <w:t>"uniqueScope":"#local.qSubparam.unique_scope#",</w:t>
      </w:r>
      <w:r>
        <w:br/>
      </w:r>
      <w:r>
        <w:rPr>
          <w:rFonts w:ascii="Courier New" w:hAnsi="Courier New"/>
          <w:b w:val="0"/>
          <w:sz w:val="16"/>
        </w:rPr>
        <w:tab/>
        <w:tab/>
        <w:tab/>
        <w:tab/>
        <w:tab/>
        <w:tab/>
        <w:t>"defaultCompute":"#local.qSubparam.default_compute#",</w:t>
      </w:r>
      <w:r>
        <w:br/>
      </w:r>
      <w:r>
        <w:rPr>
          <w:rFonts w:ascii="Courier New" w:hAnsi="Courier New"/>
          <w:b w:val="0"/>
          <w:sz w:val="16"/>
        </w:rPr>
        <w:tab/>
        <w:tab/>
        <w:tab/>
        <w:tab/>
        <w:tab/>
        <w:tab/>
        <w:t>"isModifiableDefinition":false</w:t>
      </w:r>
      <w:r>
        <w:br/>
      </w:r>
      <w:r>
        <w:rPr>
          <w:rFonts w:ascii="Courier New" w:hAnsi="Courier New"/>
          <w:b w:val="0"/>
          <w:sz w:val="16"/>
        </w:rPr>
        <w:tab/>
        <w:tab/>
        <w:tab/>
        <w:tab/>
        <w:tab/>
        <w:tab/>
      </w:r>
      <w:r>
        <w:br/>
      </w:r>
      <w:r>
        <w:rPr>
          <w:rFonts w:ascii="Courier New" w:hAnsi="Courier New"/>
          <w:b w:val="0"/>
          <w:sz w:val="16"/>
        </w:rPr>
        <w:tab/>
        <w:tab/>
        <w:tab/>
        <w:tab/>
        <w:tab/>
        <w:t>}, true</w:t>
      </w:r>
      <w:r>
        <w:br/>
      </w:r>
      <w:r>
        <w:rPr>
          <w:rFonts w:ascii="Courier New" w:hAnsi="Courier New"/>
          <w:b w:val="0"/>
          <w:sz w:val="16"/>
        </w:rPr>
        <w:tab/>
        <w:tab/>
        <w:tab/>
        <w:tab/>
        <w:t>)</w:t>
      </w:r>
      <w:r>
        <w:br/>
      </w:r>
      <w:r>
        <w:rPr>
          <w:rFonts w:ascii="Courier New" w:hAnsi="Courier New"/>
          <w:b w:val="0"/>
          <w:sz w:val="16"/>
        </w:rPr>
        <w:tab/>
        <w:tab/>
        <w:tab/>
        <w:t>/&gt;</w:t>
      </w:r>
      <w:r>
        <w:br/>
      </w:r>
      <w:r>
        <w:rPr>
          <w:rFonts w:ascii="Courier New" w:hAnsi="Courier New"/>
          <w:b w:val="0"/>
          <w:sz w:val="16"/>
        </w:rPr>
        <w:tab/>
        <w:tab/>
        <w:t>&lt;/cfloop&gt;</w:t>
      </w:r>
      <w:r>
        <w:br/>
      </w:r>
      <w:r>
        <w:rPr>
          <w:rFonts w:ascii="Courier New" w:hAnsi="Courier New"/>
          <w:b w:val="0"/>
          <w:sz w:val="16"/>
        </w:rPr>
        <w:tab/>
        <w:tab/>
      </w:r>
      <w:r>
        <w:br/>
      </w:r>
      <w:r>
        <w:rPr>
          <w:rFonts w:ascii="Courier New" w:hAnsi="Courier New"/>
          <w:b w:val="0"/>
          <w:sz w:val="16"/>
        </w:rPr>
        <w:tab/>
        <w:tab/>
        <w:t>&lt;cfloop index="local.i" from=1 to=#arrayLen(local.spMapArray)#&gt;&lt;!--- *** искусственное оборачивание в массив вот для этого, не придумал ничего умнее</w:t>
      </w:r>
      <w:r>
        <w:br/>
      </w:r>
      <w:r>
        <w:rPr>
          <w:rFonts w:ascii="Courier New" w:hAnsi="Courier New"/>
          <w:b w:val="0"/>
          <w:sz w:val="16"/>
        </w:rPr>
        <w:tab/>
        <w:tab/>
        <w:tab/>
        <w:t xml:space="preserve">чтобы не дублировать цикл по субпараметрам. Сделано некрасиво, но работать должно. </w:t>
      </w:r>
      <w:r>
        <w:br/>
      </w:r>
      <w:r>
        <w:rPr>
          <w:rFonts w:ascii="Courier New" w:hAnsi="Courier New"/>
          <w:b w:val="0"/>
          <w:sz w:val="16"/>
        </w:rPr>
        <w:tab/>
        <w:tab/>
        <w:tab/>
        <w:t>Ну а как сделать? Если массив - делать цикл по массиву, а если map-сразу обрабатыввать map. При этом запрос к таблице сабпараметров не хочется делать лишний раз.</w:t>
      </w:r>
      <w:r>
        <w:br/>
      </w:r>
      <w:r>
        <w:rPr>
          <w:rFonts w:ascii="Courier New" w:hAnsi="Courier New"/>
          <w:b w:val="0"/>
          <w:sz w:val="16"/>
        </w:rPr>
        <w:tab/>
        <w:tab/>
        <w:tab/>
        <w:t>---&gt;</w:t>
      </w:r>
      <w:r>
        <w:br/>
      </w:r>
      <w:r>
        <w:rPr>
          <w:rFonts w:ascii="Courier New" w:hAnsi="Courier New"/>
          <w:b w:val="0"/>
          <w:sz w:val="16"/>
        </w:rPr>
        <w:tab/>
        <w:tab/>
        <w:tab/>
        <w:t>&lt;!--- может быть, лучше смотрелось бы arrayMap, но тут в ней будет цикл по query, и надо это делать в cfscript... строчек будет явно больше,</w:t>
      </w:r>
      <w:r>
        <w:br/>
      </w:r>
      <w:r>
        <w:rPr>
          <w:rFonts w:ascii="Courier New" w:hAnsi="Courier New"/>
          <w:b w:val="0"/>
          <w:sz w:val="16"/>
        </w:rPr>
        <w:tab/>
        <w:tab/>
        <w:tab/>
        <w:t>и в cfscript циклы по query какие-то я не помню</w:t>
        <w:tab/>
        <w:t>...</w:t>
        <w:tab/>
        <w:t>кстати, вместо цикла по query можно наверно использовать structMap по контенту ---&gt;</w:t>
      </w:r>
      <w:r>
        <w:br/>
      </w:r>
      <w:r>
        <w:rPr>
          <w:rFonts w:ascii="Courier New" w:hAnsi="Courier New"/>
          <w:b w:val="0"/>
          <w:sz w:val="16"/>
        </w:rPr>
        <w:tab/>
        <w:tab/>
        <w:tab/>
        <w:t xml:space="preserve">&lt;!--- интересная и неожиданная разница между циклом по массиву и циклом по индексу массива: </w:t>
      </w:r>
      <w:r>
        <w:br/>
      </w:r>
      <w:r>
        <w:rPr>
          <w:rFonts w:ascii="Courier New" w:hAnsi="Courier New"/>
          <w:b w:val="0"/>
          <w:sz w:val="16"/>
        </w:rPr>
        <w:tab/>
        <w:tab/>
        <w:tab/>
        <w:t>в первом случае возвращается копия элемента, во втором мы естественно имеем дело со ссылокой на элемент,</w:t>
      </w:r>
      <w:r>
        <w:br/>
      </w:r>
      <w:r>
        <w:rPr>
          <w:rFonts w:ascii="Courier New" w:hAnsi="Courier New"/>
          <w:b w:val="0"/>
          <w:sz w:val="16"/>
        </w:rPr>
        <w:tab/>
        <w:tab/>
        <w:tab/>
        <w:t>а нам сейчас нужно второе ---&gt;</w:t>
      </w:r>
      <w:r>
        <w:br/>
      </w:r>
      <w:r>
        <w:rPr>
          <w:rFonts w:ascii="Courier New" w:hAnsi="Courier New"/>
          <w:b w:val="0"/>
          <w:sz w:val="16"/>
        </w:rPr>
        <w:tab/>
        <w:tab/>
        <w:tab/>
        <w:t>&lt;cfif isStruct(local.spMapArray[local.i])&gt;</w:t>
      </w:r>
      <w:r>
        <w:br/>
      </w:r>
      <w:r>
        <w:rPr>
          <w:rFonts w:ascii="Courier New" w:hAnsi="Courier New"/>
          <w:b w:val="0"/>
          <w:sz w:val="16"/>
        </w:rPr>
        <w:tab/>
        <w:tab/>
        <w:tab/>
        <w:tab/>
        <w:t>&lt;cfloop query="local.qSubparam"&gt;</w:t>
      </w:r>
      <w:r>
        <w:br/>
      </w:r>
      <w:r>
        <w:rPr>
          <w:rFonts w:ascii="Courier New" w:hAnsi="Courier New"/>
          <w:b w:val="0"/>
          <w:sz w:val="16"/>
        </w:rPr>
        <w:tab/>
        <w:tab/>
        <w:tab/>
        <w:tab/>
        <w:tab/>
        <w:t>&lt;cfif local.qSubparam.is_sensitive AND structKeyExists(local.spMapArray[local.i],local.qSubparam.svc_operation_cfs_subparam)&gt;</w:t>
      </w:r>
      <w:r>
        <w:br/>
      </w:r>
      <w:r>
        <w:rPr>
          <w:rFonts w:ascii="Courier New" w:hAnsi="Courier New"/>
          <w:b w:val="0"/>
          <w:sz w:val="16"/>
        </w:rPr>
        <w:tab/>
        <w:tab/>
        <w:tab/>
        <w:tab/>
        <w:tab/>
        <w:tab/>
        <w:t>&lt;cfset local.spMapArray[local.i][local.qSubparam.svc_operation_cfs_subparam] = "********"/&gt;</w:t>
      </w:r>
      <w:r>
        <w:br/>
      </w:r>
      <w:r>
        <w:rPr>
          <w:rFonts w:ascii="Courier New" w:hAnsi="Courier New"/>
          <w:b w:val="0"/>
          <w:sz w:val="16"/>
        </w:rPr>
        <w:tab/>
        <w:tab/>
        <w:tab/>
        <w:tab/>
        <w:tab/>
        <w:t>&lt;/cfif&gt;</w:t>
      </w:r>
      <w:r>
        <w:br/>
      </w:r>
      <w:r>
        <w:rPr>
          <w:rFonts w:ascii="Courier New" w:hAnsi="Courier New"/>
          <w:b w:val="0"/>
          <w:sz w:val="16"/>
        </w:rPr>
        <w:tab/>
        <w:tab/>
        <w:tab/>
        <w:tab/>
        <w:t>&lt;/cfloop&gt;</w:t>
      </w:r>
      <w:r>
        <w:br/>
      </w:r>
      <w:r>
        <w:rPr>
          <w:rFonts w:ascii="Courier New" w:hAnsi="Courier New"/>
          <w:b w:val="0"/>
          <w:sz w:val="16"/>
        </w:rPr>
        <w:tab/>
        <w:tab/>
        <w:tab/>
        <w:t>&lt;/cfif&gt;</w:t>
      </w:r>
      <w:r>
        <w:br/>
      </w:r>
      <w:r>
        <w:rPr>
          <w:rFonts w:ascii="Courier New" w:hAnsi="Courier New"/>
          <w:b w:val="0"/>
          <w:sz w:val="16"/>
        </w:rPr>
        <w:tab/>
        <w:tab/>
        <w:t>&lt;/cfloop&gt;</w:t>
      </w:r>
      <w:r>
        <w:br/>
      </w:r>
      <w:r>
        <w:rPr>
          <w:rFonts w:ascii="Courier New" w:hAnsi="Courier New"/>
          <w:b w:val="0"/>
          <w:sz w:val="16"/>
        </w:rPr>
        <w:tab/>
        <w:tab/>
      </w:r>
      <w:r>
        <w:br/>
      </w:r>
      <w:r>
        <w:rPr>
          <w:rFonts w:ascii="Courier New" w:hAnsi="Courier New"/>
          <w:b w:val="0"/>
          <w:sz w:val="16"/>
        </w:rPr>
        <w:tab/>
        <w:tab/>
        <w:t>&lt;!--- *** проверку, что это не map-fixed, можно добавить здесь ---&gt;</w:t>
      </w:r>
      <w:r>
        <w:br/>
      </w:r>
      <w:r>
        <w:rPr>
          <w:rFonts w:ascii="Courier New" w:hAnsi="Courier New"/>
          <w:b w:val="0"/>
          <w:sz w:val="16"/>
        </w:rPr>
        <w:tab/>
        <w:tab/>
        <w:t>&lt;!--- чтобы не вставляли в параметр что попало ---&gt;</w:t>
      </w:r>
      <w:r>
        <w:br/>
      </w:r>
      <w:r>
        <w:rPr>
          <w:rFonts w:ascii="Courier New" w:hAnsi="Courier New"/>
          <w:b w:val="0"/>
          <w:sz w:val="16"/>
        </w:rPr>
        <w:tab/>
        <w:tab/>
        <w:t>&lt;!--- здесь мы не делаем цикл по массиву, поскольку не поддерживаем массив расширяемых map ---&gt;</w:t>
      </w:r>
      <w:r>
        <w:br/>
      </w:r>
      <w:r>
        <w:rPr>
          <w:rFonts w:ascii="Courier New" w:hAnsi="Courier New"/>
          <w:b w:val="0"/>
          <w:sz w:val="16"/>
        </w:rPr>
        <w:tab/>
        <w:tab/>
        <w:t>&lt;cfif arrayLen(spMapArray) AND isStruct(local.spMapArray[1])&gt;</w:t>
      </w:r>
      <w:r>
        <w:br/>
      </w:r>
      <w:r>
        <w:rPr>
          <w:rFonts w:ascii="Courier New" w:hAnsi="Courier New"/>
          <w:b w:val="0"/>
          <w:sz w:val="16"/>
        </w:rPr>
        <w:tab/>
        <w:tab/>
        <w:tab/>
        <w:t>&lt;cfloop query="local.qInstSubparam"&gt;</w:t>
      </w:r>
      <w:r>
        <w:br/>
      </w:r>
      <w:r>
        <w:rPr>
          <w:rFonts w:ascii="Courier New" w:hAnsi="Courier New"/>
          <w:b w:val="0"/>
          <w:sz w:val="16"/>
        </w:rPr>
        <w:tab/>
        <w:tab/>
        <w:tab/>
        <w:tab/>
        <w:t>&lt;cfset structInsert(mapDescriptor, local.qInstSubparam.instance_operation_cfs_subparam,</w:t>
      </w:r>
      <w:r>
        <w:br/>
      </w:r>
      <w:r>
        <w:rPr>
          <w:rFonts w:ascii="Courier New" w:hAnsi="Courier New"/>
          <w:b w:val="0"/>
          <w:sz w:val="16"/>
        </w:rPr>
        <w:tab/>
        <w:tab/>
        <w:tab/>
        <w:tab/>
        <w:tab/>
        <w:tab/>
        <w:t>{</w:t>
      </w:r>
      <w:r>
        <w:br/>
      </w:r>
      <w:r>
        <w:rPr>
          <w:rFonts w:ascii="Courier New" w:hAnsi="Courier New"/>
          <w:b w:val="0"/>
          <w:sz w:val="16"/>
        </w:rPr>
        <w:tab/>
        <w:tab/>
        <w:tab/>
        <w:tab/>
        <w:tab/>
        <w:tab/>
        <w:tab/>
        <w:t xml:space="preserve">"note":"#local.qInstSubparam.note#", </w:t>
      </w:r>
      <w:r>
        <w:br/>
      </w:r>
      <w:r>
        <w:rPr>
          <w:rFonts w:ascii="Courier New" w:hAnsi="Courier New"/>
          <w:b w:val="0"/>
          <w:sz w:val="16"/>
        </w:rPr>
        <w:tab/>
        <w:tab/>
        <w:tab/>
        <w:tab/>
        <w:tab/>
        <w:tab/>
        <w:tab/>
        <w:t>"isSensitive":#request.castToBool(local.qInstSubparam.is_sensitive)#,</w:t>
      </w:r>
      <w:r>
        <w:br/>
      </w:r>
      <w:r>
        <w:rPr>
          <w:rFonts w:ascii="Courier New" w:hAnsi="Courier New"/>
          <w:b w:val="0"/>
          <w:sz w:val="16"/>
        </w:rPr>
        <w:tab/>
        <w:tab/>
        <w:tab/>
        <w:tab/>
        <w:tab/>
        <w:tab/>
        <w:tab/>
        <w:t>"isModifiableDefinition":true</w:t>
      </w:r>
      <w:r>
        <w:br/>
      </w:r>
      <w:r>
        <w:rPr>
          <w:rFonts w:ascii="Courier New" w:hAnsi="Courier New"/>
          <w:b w:val="0"/>
          <w:sz w:val="16"/>
        </w:rPr>
        <w:tab/>
        <w:tab/>
        <w:tab/>
        <w:tab/>
        <w:tab/>
        <w:tab/>
        <w:t>}, true</w:t>
      </w:r>
      <w:r>
        <w:br/>
      </w:r>
      <w:r>
        <w:rPr>
          <w:rFonts w:ascii="Courier New" w:hAnsi="Courier New"/>
          <w:b w:val="0"/>
          <w:sz w:val="16"/>
        </w:rPr>
        <w:tab/>
        <w:tab/>
        <w:tab/>
        <w:tab/>
        <w:tab/>
        <w:t>)</w:t>
      </w:r>
      <w:r>
        <w:br/>
      </w:r>
      <w:r>
        <w:rPr>
          <w:rFonts w:ascii="Courier New" w:hAnsi="Courier New"/>
          <w:b w:val="0"/>
          <w:sz w:val="16"/>
        </w:rPr>
        <w:tab/>
        <w:tab/>
        <w:tab/>
        <w:tab/>
        <w:t>/&gt;</w:t>
      </w:r>
      <w:r>
        <w:br/>
      </w:r>
      <w:r>
        <w:rPr>
          <w:rFonts w:ascii="Courier New" w:hAnsi="Courier New"/>
          <w:b w:val="0"/>
          <w:sz w:val="16"/>
        </w:rPr>
        <w:tab/>
        <w:tab/>
        <w:tab/>
        <w:tab/>
        <w:t>&lt;cfif local.qInstSubparam.is_sensitive AND structKeyExists(local.spMapArray[1],local.qInstSubparam.instance_operation_cfs_subparam)&gt;</w:t>
      </w:r>
      <w:r>
        <w:br/>
      </w:r>
      <w:r>
        <w:rPr>
          <w:rFonts w:ascii="Courier New" w:hAnsi="Courier New"/>
          <w:b w:val="0"/>
          <w:sz w:val="16"/>
        </w:rPr>
        <w:tab/>
        <w:tab/>
        <w:tab/>
        <w:tab/>
        <w:tab/>
        <w:t>&lt;cfset local.spMapArray[1]["#local.qInstSubparam.instance_operation_cfs_subparam#"] = "********"/&gt;</w:t>
      </w:r>
      <w:r>
        <w:br/>
      </w:r>
      <w:r>
        <w:rPr>
          <w:rFonts w:ascii="Courier New" w:hAnsi="Courier New"/>
          <w:b w:val="0"/>
          <w:sz w:val="16"/>
        </w:rPr>
        <w:tab/>
        <w:tab/>
        <w:tab/>
        <w:tab/>
        <w:t>&lt;/cfif&gt;</w:t>
      </w:r>
      <w:r>
        <w:br/>
      </w:r>
      <w:r>
        <w:rPr>
          <w:rFonts w:ascii="Courier New" w:hAnsi="Courier New"/>
          <w:b w:val="0"/>
          <w:sz w:val="16"/>
        </w:rPr>
        <w:tab/>
        <w:tab/>
        <w:tab/>
        <w:t>&lt;/cfloop&gt;</w:t>
        <w:tab/>
      </w:r>
      <w:r>
        <w:br/>
      </w:r>
      <w:r>
        <w:rPr>
          <w:rFonts w:ascii="Courier New" w:hAnsi="Courier New"/>
          <w:b w:val="0"/>
          <w:sz w:val="16"/>
        </w:rPr>
        <w:tab/>
        <w:tab/>
        <w:t>&lt;/cfif&gt;</w:t>
        <w:tab/>
        <w:tab/>
      </w:r>
      <w:r>
        <w:br/>
      </w:r>
      <w:r>
        <w:rPr>
          <w:rFonts w:ascii="Courier New" w:hAnsi="Courier New"/>
          <w:b w:val="0"/>
          <w:sz w:val="16"/>
        </w:rPr>
        <w:tab/>
        <w:tab/>
      </w:r>
      <w:r>
        <w:br/>
      </w:r>
      <w:r>
        <w:rPr>
          <w:rFonts w:ascii="Courier New" w:hAnsi="Courier New"/>
          <w:b w:val="0"/>
          <w:sz w:val="16"/>
        </w:rPr>
        <w:tab/>
        <w:tab/>
        <w:t>&lt;cfset arguments.qParam.data_descriptor = mapDescriptor/&gt;</w:t>
        <w:tab/>
      </w:r>
      <w:r>
        <w:br/>
      </w:r>
      <w:r>
        <w:rPr>
          <w:rFonts w:ascii="Courier New" w:hAnsi="Courier New"/>
          <w:b w:val="0"/>
          <w:sz w:val="16"/>
        </w:rPr>
        <w:tab/>
        <w:tab/>
      </w:r>
      <w:r>
        <w:br/>
      </w:r>
      <w:r>
        <w:rPr>
          <w:rFonts w:ascii="Courier New" w:hAnsi="Courier New"/>
          <w:b w:val="0"/>
          <w:sz w:val="16"/>
        </w:rPr>
        <w:tab/>
        <w:tab/>
        <w:t>&lt;cfif (arguments.qParam.data_type EQ "array-map-fixed")&gt;</w:t>
        <w:tab/>
      </w:r>
      <w:r>
        <w:br/>
      </w:r>
      <w:r>
        <w:rPr>
          <w:rFonts w:ascii="Courier New" w:hAnsi="Courier New"/>
          <w:b w:val="0"/>
          <w:sz w:val="16"/>
        </w:rPr>
        <w:tab/>
        <w:tab/>
        <w:tab/>
        <w:t>&lt;cfset arguments.qParam.param_value = serializeJson(local.spMapArray)/&gt;&lt;!--- как есть ---&gt;</w:t>
        <w:tab/>
      </w:r>
      <w:r>
        <w:br/>
      </w:r>
      <w:r>
        <w:rPr>
          <w:rFonts w:ascii="Courier New" w:hAnsi="Courier New"/>
          <w:b w:val="0"/>
          <w:sz w:val="16"/>
        </w:rPr>
        <w:tab/>
        <w:tab/>
        <w:t>&lt;cfelse&gt;</w:t>
      </w:r>
      <w:r>
        <w:br/>
      </w:r>
      <w:r>
        <w:rPr>
          <w:rFonts w:ascii="Courier New" w:hAnsi="Courier New"/>
          <w:b w:val="0"/>
          <w:sz w:val="16"/>
        </w:rPr>
        <w:tab/>
        <w:tab/>
        <w:tab/>
        <w:t>&lt;cfset arguments.qParam.param_value = arrayLen(local.spMapArray) ? serializeJson(local.spMapArray[1]) : ""/&gt;&lt;!--- вытаскиваем из массива-обертки ---&gt;</w:t>
      </w:r>
      <w:r>
        <w:br/>
      </w:r>
      <w:r>
        <w:rPr>
          <w:rFonts w:ascii="Courier New" w:hAnsi="Courier New"/>
          <w:b w:val="0"/>
          <w:sz w:val="16"/>
        </w:rPr>
        <w:tab/>
        <w:tab/>
        <w:t>&lt;/cfif&gt;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ab/>
      </w:r>
      <w:r>
        <w:br/>
      </w:r>
      <w:r>
        <w:rPr>
          <w:rFonts w:ascii="Courier New" w:hAnsi="Courier New"/>
          <w:b w:val="0"/>
          <w:sz w:val="16"/>
        </w:rPr>
        <w:tab/>
        <w:t>&lt;cffunction name="generateValueList" returntype="string" access="public"&gt;</w:t>
      </w:r>
      <w:r>
        <w:br/>
      </w:r>
      <w:r>
        <w:rPr>
          <w:rFonts w:ascii="Courier New" w:hAnsi="Courier New"/>
          <w:b w:val="0"/>
          <w:sz w:val="16"/>
        </w:rPr>
        <w:tab/>
        <w:tab/>
        <w:t>&lt;cfargument name="functionName" type="string" required="true"/&gt;</w:t>
      </w:r>
      <w:r>
        <w:br/>
      </w:r>
      <w:r>
        <w:rPr>
          <w:rFonts w:ascii="Courier New" w:hAnsi="Courier New"/>
          <w:b w:val="0"/>
          <w:sz w:val="16"/>
        </w:rPr>
        <w:tab/>
        <w:tab/>
        <w:t>&lt;!--- остальные атрибуты необязательные, в argumentCollection (еще вопрос, насколько безопасно объявлять один из аргументов без остальных) ---&gt;</w:t>
        <w:tab/>
        <w:tab/>
      </w:r>
      <w:r>
        <w:br/>
      </w:r>
      <w:r>
        <w:rPr>
          <w:rFonts w:ascii="Courier New" w:hAnsi="Courier New"/>
          <w:b w:val="0"/>
          <w:sz w:val="16"/>
        </w:rPr>
        <w:tab/>
        <w:tab/>
      </w:r>
      <w:r>
        <w:br/>
      </w:r>
      <w:r>
        <w:rPr>
          <w:rFonts w:ascii="Courier New" w:hAnsi="Courier New"/>
          <w:b w:val="0"/>
          <w:sz w:val="16"/>
        </w:rPr>
        <w:tab/>
        <w:tab/>
        <w:t>&lt;cfswitch expression=#arguments.functionName#&gt;</w:t>
      </w:r>
      <w:r>
        <w:br/>
      </w:r>
      <w:r>
        <w:rPr>
          <w:rFonts w:ascii="Courier New" w:hAnsi="Courier New"/>
          <w:b w:val="0"/>
          <w:sz w:val="16"/>
        </w:rPr>
        <w:tab/>
        <w:tab/>
        <w:tab/>
        <w:t>&lt;cfcase value=""&gt;</w:t>
      </w:r>
      <w:r>
        <w:br/>
      </w:r>
      <w:r>
        <w:rPr>
          <w:rFonts w:ascii="Courier New" w:hAnsi="Courier New"/>
          <w:b w:val="0"/>
          <w:sz w:val="16"/>
        </w:rPr>
        <w:tab/>
        <w:tab/>
        <w:tab/>
        <w:tab/>
        <w:t>&lt;cfreturn ""/&gt;</w:t>
      </w:r>
      <w:r>
        <w:br/>
      </w:r>
      <w:r>
        <w:rPr>
          <w:rFonts w:ascii="Courier New" w:hAnsi="Courier New"/>
          <w:b w:val="0"/>
          <w:sz w:val="16"/>
        </w:rPr>
        <w:tab/>
        <w:tab/>
        <w:tab/>
        <w:t>&lt;/cfcase&gt;</w:t>
        <w:tab/>
      </w:r>
      <w:r>
        <w:br/>
      </w:r>
      <w:r>
        <w:rPr>
          <w:rFonts w:ascii="Courier New" w:hAnsi="Courier New"/>
          <w:b w:val="0"/>
          <w:sz w:val="16"/>
        </w:rPr>
        <w:tab/>
        <w:tab/>
        <w:tab/>
        <w:t>&lt;cfcase value="getAvailableResourceRealms"&gt;</w:t>
      </w:r>
      <w:r>
        <w:br/>
      </w:r>
      <w:r>
        <w:rPr>
          <w:rFonts w:ascii="Courier New" w:hAnsi="Courier New"/>
          <w:b w:val="0"/>
          <w:sz w:val="16"/>
        </w:rPr>
        <w:tab/>
        <w:tab/>
        <w:tab/>
        <w:tab/>
        <w:t>&lt;cfreturn getAvailableResourceRealms(arguments.svcId, arguments.contractId)/&gt;&lt;!--- *** неочевидно, но ожидаются в argumentCollection ---&gt;</w:t>
      </w:r>
      <w:r>
        <w:br/>
      </w:r>
      <w:r>
        <w:rPr>
          <w:rFonts w:ascii="Courier New" w:hAnsi="Courier New"/>
          <w:b w:val="0"/>
          <w:sz w:val="16"/>
        </w:rPr>
        <w:tab/>
        <w:tab/>
        <w:tab/>
        <w:t>&lt;/cfcase&gt;</w:t>
        <w:tab/>
        <w:tab/>
        <w:tab/>
        <w:tab/>
        <w:tab/>
        <w:tab/>
      </w:r>
      <w:r>
        <w:br/>
      </w:r>
      <w:r>
        <w:rPr>
          <w:rFonts w:ascii="Courier New" w:hAnsi="Courier New"/>
          <w:b w:val="0"/>
          <w:sz w:val="16"/>
        </w:rPr>
        <w:tab/>
        <w:tab/>
        <w:tab/>
        <w:t>&lt;cfcase value="getSampleList"&gt;&lt;!--- for debug ---&gt;</w:t>
      </w:r>
      <w:r>
        <w:br/>
      </w:r>
      <w:r>
        <w:rPr>
          <w:rFonts w:ascii="Courier New" w:hAnsi="Courier New"/>
          <w:b w:val="0"/>
          <w:sz w:val="16"/>
        </w:rPr>
        <w:tab/>
        <w:tab/>
        <w:tab/>
        <w:tab/>
        <w:t>&lt;cfreturn "dummy1,dummy2"/&gt;</w:t>
      </w:r>
      <w:r>
        <w:br/>
      </w:r>
      <w:r>
        <w:rPr>
          <w:rFonts w:ascii="Courier New" w:hAnsi="Courier New"/>
          <w:b w:val="0"/>
          <w:sz w:val="16"/>
        </w:rPr>
        <w:tab/>
        <w:tab/>
        <w:tab/>
        <w:t>&lt;/cfcase&gt;</w:t>
      </w:r>
      <w:r>
        <w:br/>
      </w:r>
      <w:r>
        <w:rPr>
          <w:rFonts w:ascii="Courier New" w:hAnsi="Courier New"/>
          <w:b w:val="0"/>
          <w:sz w:val="16"/>
        </w:rPr>
        <w:tab/>
        <w:tab/>
        <w:tab/>
        <w:t>&lt;cfdefaultcase&gt;</w:t>
      </w:r>
      <w:r>
        <w:br/>
      </w:r>
      <w:r>
        <w:rPr>
          <w:rFonts w:ascii="Courier New" w:hAnsi="Courier New"/>
          <w:b w:val="0"/>
          <w:sz w:val="16"/>
        </w:rPr>
        <w:tab/>
        <w:tab/>
        <w:tab/>
        <w:tab/>
        <w:t>&lt;cfreturn "function not found"/&gt;</w:t>
      </w:r>
      <w:r>
        <w:br/>
      </w:r>
      <w:r>
        <w:rPr>
          <w:rFonts w:ascii="Courier New" w:hAnsi="Courier New"/>
          <w:b w:val="0"/>
          <w:sz w:val="16"/>
        </w:rPr>
        <w:tab/>
        <w:tab/>
        <w:tab/>
        <w:t>&lt;/cfdefaultcase&gt;</w:t>
      </w:r>
      <w:r>
        <w:br/>
      </w:r>
      <w:r>
        <w:rPr>
          <w:rFonts w:ascii="Courier New" w:hAnsi="Courier New"/>
          <w:b w:val="0"/>
          <w:sz w:val="16"/>
        </w:rPr>
        <w:tab/>
        <w:tab/>
        <w:t>&lt;/cfswitch&gt;</w:t>
        <w:tab/>
        <w:tab/>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name="getAvailableResourceRealms" returnType="string" access="public"&gt;</w:t>
      </w:r>
      <w:r>
        <w:br/>
      </w:r>
      <w:r>
        <w:rPr>
          <w:rFonts w:ascii="Courier New" w:hAnsi="Courier New"/>
          <w:b w:val="0"/>
          <w:sz w:val="16"/>
        </w:rPr>
        <w:tab/>
        <w:tab/>
        <w:t>&lt;cfargument name="svcId"/&gt;</w:t>
      </w:r>
      <w:r>
        <w:br/>
      </w:r>
      <w:r>
        <w:rPr>
          <w:rFonts w:ascii="Courier New" w:hAnsi="Courier New"/>
          <w:b w:val="0"/>
          <w:sz w:val="16"/>
        </w:rPr>
        <w:tab/>
        <w:tab/>
        <w:t>&lt;cfargument name="contractId"/&gt;</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r>
      <w:r>
        <w:br/>
      </w:r>
      <w:r>
        <w:rPr>
          <w:rFonts w:ascii="Courier New" w:hAnsi="Courier New"/>
          <w:b w:val="0"/>
          <w:sz w:val="16"/>
        </w:rPr>
        <w:tab/>
        <w:tab/>
        <w:t>&lt;cfquery name="local.qAvailableResourceRealm"&gt;&lt;!--- *** distinct халява, но придумывать корректную формулировку времени мало ---&gt;</w:t>
      </w:r>
      <w:r>
        <w:br/>
      </w:r>
      <w:r>
        <w:rPr>
          <w:rFonts w:ascii="Courier New" w:hAnsi="Courier New"/>
          <w:b w:val="0"/>
          <w:sz w:val="16"/>
        </w:rPr>
        <w:tab/>
        <w:tab/>
        <w:tab/>
        <w:t>select distinct r.resource_realm, r.sort</w:t>
      </w:r>
      <w:r>
        <w:br/>
      </w:r>
      <w:r>
        <w:rPr>
          <w:rFonts w:ascii="Courier New" w:hAnsi="Courier New"/>
          <w:b w:val="0"/>
          <w:sz w:val="16"/>
        </w:rPr>
        <w:tab/>
        <w:tab/>
        <w:tab/>
        <w:t>from resource_realm r</w:t>
      </w:r>
      <w:r>
        <w:br/>
      </w:r>
      <w:r>
        <w:rPr>
          <w:rFonts w:ascii="Courier New" w:hAnsi="Courier New"/>
          <w:b w:val="0"/>
          <w:sz w:val="16"/>
        </w:rPr>
        <w:tab/>
        <w:tab/>
        <w:tab/>
        <w:t xml:space="preserve">join resource_realm_access a on </w:t>
      </w:r>
      <w:r>
        <w:br/>
      </w:r>
      <w:r>
        <w:rPr>
          <w:rFonts w:ascii="Courier New" w:hAnsi="Courier New"/>
          <w:b w:val="0"/>
          <w:sz w:val="16"/>
        </w:rPr>
        <w:tab/>
        <w:tab/>
        <w:tab/>
        <w:tab/>
        <w:t xml:space="preserve">(r.resource_realm_id=a.resource_realm_id </w:t>
      </w:r>
      <w:r>
        <w:br/>
      </w:r>
      <w:r>
        <w:rPr>
          <w:rFonts w:ascii="Courier New" w:hAnsi="Courier New"/>
          <w:b w:val="0"/>
          <w:sz w:val="16"/>
        </w:rPr>
        <w:tab/>
        <w:tab/>
        <w:tab/>
        <w:tab/>
        <w:t xml:space="preserve">AND (a.contract_id=&lt;cfqueryparam cfsqltype="CF_SQL_INTEGER" value=#arguments.contractId# null=#!isValid("integer", arguments.contractId)#/&gt; </w:t>
      </w:r>
      <w:r>
        <w:br/>
      </w:r>
      <w:r>
        <w:rPr>
          <w:rFonts w:ascii="Courier New" w:hAnsi="Courier New"/>
          <w:b w:val="0"/>
          <w:sz w:val="16"/>
        </w:rPr>
        <w:tab/>
        <w:tab/>
        <w:tab/>
        <w:tab/>
        <w:t>OR a.contract_id=0) /*0 means access to any contract*/</w:t>
      </w:r>
      <w:r>
        <w:br/>
      </w:r>
      <w:r>
        <w:rPr>
          <w:rFonts w:ascii="Courier New" w:hAnsi="Courier New"/>
          <w:b w:val="0"/>
          <w:sz w:val="16"/>
        </w:rPr>
        <w:tab/>
        <w:tab/>
        <w:tab/>
        <w:tab/>
        <w:t>AND a.is_enabled)</w:t>
      </w:r>
      <w:r>
        <w:br/>
      </w:r>
      <w:r>
        <w:rPr>
          <w:rFonts w:ascii="Courier New" w:hAnsi="Courier New"/>
          <w:b w:val="0"/>
          <w:sz w:val="16"/>
        </w:rPr>
        <w:tab/>
        <w:tab/>
        <w:tab/>
        <w:t>join svc s on r.resource_realm_type_id=s.resource_realm_type_id</w:t>
      </w:r>
      <w:r>
        <w:br/>
      </w:r>
      <w:r>
        <w:rPr>
          <w:rFonts w:ascii="Courier New" w:hAnsi="Courier New"/>
          <w:b w:val="0"/>
          <w:sz w:val="16"/>
        </w:rPr>
        <w:tab/>
        <w:tab/>
        <w:tab/>
        <w:t xml:space="preserve">where s.svc_id=&lt;cfqueryparam cfsqltype="CF_SQL_INTEGER" value=#arguments.svcId# null=#!isValid("integer", arguments.svcId)#/&gt; </w:t>
      </w:r>
      <w:r>
        <w:br/>
      </w:r>
      <w:r>
        <w:rPr>
          <w:rFonts w:ascii="Courier New" w:hAnsi="Courier New"/>
          <w:b w:val="0"/>
          <w:sz w:val="16"/>
        </w:rPr>
        <w:tab/>
        <w:tab/>
        <w:tab/>
        <w:t>order by r.sort, r.resource_realm</w:t>
      </w:r>
      <w:r>
        <w:br/>
      </w:r>
      <w:r>
        <w:rPr>
          <w:rFonts w:ascii="Courier New" w:hAnsi="Courier New"/>
          <w:b w:val="0"/>
          <w:sz w:val="16"/>
        </w:rPr>
        <w:tab/>
        <w:tab/>
        <w:t>&lt;/cfquery&gt;</w:t>
        <w:tab/>
        <w:t>&lt;!--- &lt;cfdump var=#arguments#/&gt; cfdump здесь провоцирует NPE ---&gt;</w:t>
      </w:r>
      <w:r>
        <w:br/>
      </w:r>
      <w:r>
        <w:rPr>
          <w:rFonts w:ascii="Courier New" w:hAnsi="Courier New"/>
          <w:b w:val="0"/>
          <w:sz w:val="16"/>
        </w:rPr>
        <w:tab/>
        <w:tab/>
        <w:t>&lt;cfif local.qAvailableResourceRealm.recordCount&gt;</w:t>
      </w:r>
      <w:r>
        <w:br/>
      </w:r>
      <w:r>
        <w:rPr>
          <w:rFonts w:ascii="Courier New" w:hAnsi="Courier New"/>
          <w:b w:val="0"/>
          <w:sz w:val="16"/>
        </w:rPr>
        <w:tab/>
        <w:tab/>
        <w:tab/>
        <w:t>&lt;cfreturn valueList(local.qAvailableResourceRealm.resource_realm)/&gt;</w:t>
      </w:r>
      <w:r>
        <w:br/>
      </w:r>
      <w:r>
        <w:rPr>
          <w:rFonts w:ascii="Courier New" w:hAnsi="Courier New"/>
          <w:b w:val="0"/>
          <w:sz w:val="16"/>
        </w:rPr>
        <w:tab/>
        <w:tab/>
        <w:t>&lt;cfelse&gt;</w:t>
      </w:r>
      <w:r>
        <w:br/>
      </w:r>
      <w:r>
        <w:rPr>
          <w:rFonts w:ascii="Courier New" w:hAnsi="Courier New"/>
          <w:b w:val="0"/>
          <w:sz w:val="16"/>
        </w:rPr>
        <w:tab/>
        <w:tab/>
        <w:tab/>
        <w:t>&lt;cfreturn ""/&gt;&lt;!--- иначе для пустого резалтсета генерируется null ---&gt;</w:t>
      </w:r>
      <w:r>
        <w:br/>
      </w:r>
      <w:r>
        <w:rPr>
          <w:rFonts w:ascii="Courier New" w:hAnsi="Courier New"/>
          <w:b w:val="0"/>
          <w:sz w:val="16"/>
        </w:rPr>
        <w:tab/>
        <w:tab/>
        <w:t>&lt;/cfif&gt;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r>
      <w:r>
        <w:br/>
      </w:r>
      <w:r>
        <w:rPr>
          <w:rFonts w:ascii="Courier New" w:hAnsi="Courier New"/>
          <w:b w:val="0"/>
          <w:sz w:val="16"/>
        </w:rPr>
        <w:tab/>
        <w:t>&lt;!--- для вложенных справочников ---&gt;</w:t>
      </w:r>
      <w:r>
        <w:br/>
      </w:r>
      <w:r>
        <w:rPr>
          <w:rFonts w:ascii="Courier New" w:hAnsi="Courier New"/>
          <w:b w:val="0"/>
          <w:sz w:val="16"/>
        </w:rPr>
        <w:tab/>
        <w:t>&lt;!--- дублировано: deck-tool/instance_operation.cfm ---&gt;</w:t>
      </w:r>
      <w:r>
        <w:br/>
      </w:r>
      <w:r>
        <w:rPr>
          <w:rFonts w:ascii="Courier New" w:hAnsi="Courier New"/>
          <w:b w:val="0"/>
          <w:sz w:val="16"/>
        </w:rPr>
        <w:tab/>
      </w:r>
      <w:r>
        <w:br/>
      </w:r>
      <w:r>
        <w:rPr>
          <w:rFonts w:ascii="Courier New" w:hAnsi="Courier New"/>
          <w:b w:val="0"/>
          <w:sz w:val="16"/>
        </w:rPr>
        <w:tab/>
        <w:t>&lt;cffunction name="getSelectedResourceRealm" returnType="string"&gt;</w:t>
      </w:r>
      <w:r>
        <w:br/>
      </w:r>
      <w:r>
        <w:rPr>
          <w:rFonts w:ascii="Courier New" w:hAnsi="Courier New"/>
          <w:b w:val="0"/>
          <w:sz w:val="16"/>
        </w:rPr>
        <w:tab/>
      </w:r>
      <w:r>
        <w:br/>
      </w:r>
      <w:r>
        <w:rPr>
          <w:rFonts w:ascii="Courier New" w:hAnsi="Courier New"/>
          <w:b w:val="0"/>
          <w:sz w:val="16"/>
        </w:rPr>
        <w:tab/>
        <w:tab/>
        <w:t>&lt;cfset var local={}/&gt;</w:t>
      </w:r>
      <w:r>
        <w:br/>
      </w:r>
      <w:r>
        <w:rPr>
          <w:rFonts w:ascii="Courier New" w:hAnsi="Courier New"/>
          <w:b w:val="0"/>
          <w:sz w:val="16"/>
        </w:rPr>
        <w:tab/>
        <w:tab/>
        <w:t>&lt;cfquery name="local.qSelectedResourceRealm"&gt;</w:t>
      </w:r>
      <w:r>
        <w:br/>
      </w:r>
      <w:r>
        <w:rPr>
          <w:rFonts w:ascii="Courier New" w:hAnsi="Courier New"/>
          <w:b w:val="0"/>
          <w:sz w:val="16"/>
        </w:rPr>
        <w:tab/>
        <w:tab/>
        <w:tab/>
        <w:t>select iop.param_value</w:t>
      </w:r>
      <w:r>
        <w:br/>
      </w:r>
      <w:r>
        <w:rPr>
          <w:rFonts w:ascii="Courier New" w:hAnsi="Courier New"/>
          <w:b w:val="0"/>
          <w:sz w:val="16"/>
        </w:rPr>
        <w:tab/>
        <w:tab/>
        <w:tab/>
        <w:t>from instance_operation_cfs_param iop</w:t>
      </w:r>
      <w:r>
        <w:br/>
      </w:r>
      <w:r>
        <w:rPr>
          <w:rFonts w:ascii="Courier New" w:hAnsi="Courier New"/>
          <w:b w:val="0"/>
          <w:sz w:val="16"/>
        </w:rPr>
        <w:tab/>
        <w:tab/>
        <w:tab/>
        <w:t>join svc_operation_cfs_param sop on (iop.svc_operation_cfs_param_id=sop.svc_operation_cfs_param_id)</w:t>
      </w:r>
      <w:r>
        <w:br/>
      </w:r>
      <w:r>
        <w:rPr>
          <w:rFonts w:ascii="Courier New" w:hAnsi="Courier New"/>
          <w:b w:val="0"/>
          <w:sz w:val="16"/>
        </w:rPr>
        <w:tab/>
        <w:tab/>
        <w:tab/>
        <w:t>where iop.instance_operation_uid=&lt;cfqueryparam cfsqltype="CF_SQL_OTHER" value=#d.instance_operation_uid# null=#!isValid("guid", d.instance_operation_uid)#/&gt;</w:t>
      </w:r>
      <w:r>
        <w:br/>
      </w:r>
      <w:r>
        <w:rPr>
          <w:rFonts w:ascii="Courier New" w:hAnsi="Courier New"/>
          <w:b w:val="0"/>
          <w:sz w:val="16"/>
        </w:rPr>
        <w:tab/>
        <w:tab/>
        <w:tab/>
        <w:t>AND</w:t>
        <w:tab/>
        <w:t>sop.svc_operation_cfs_param='resourceRealm'</w:t>
        <w:tab/>
      </w:r>
      <w:r>
        <w:br/>
      </w:r>
      <w:r>
        <w:rPr>
          <w:rFonts w:ascii="Courier New" w:hAnsi="Courier New"/>
          <w:b w:val="0"/>
          <w:sz w:val="16"/>
        </w:rPr>
        <w:tab/>
        <w:tab/>
        <w:tab/>
        <w:t>order by 1</w:t>
      </w:r>
      <w:r>
        <w:br/>
      </w:r>
      <w:r>
        <w:rPr>
          <w:rFonts w:ascii="Courier New" w:hAnsi="Courier New"/>
          <w:b w:val="0"/>
          <w:sz w:val="16"/>
        </w:rPr>
        <w:tab/>
        <w:tab/>
        <w:t>&lt;/cfquery&gt;</w:t>
        <w:tab/>
        <w:t>&lt;!--- &lt;cfdump var=#arguments#/&gt; cfdump здесь провоцирует NPE ---&gt;</w:t>
      </w:r>
      <w:r>
        <w:br/>
      </w:r>
      <w:r>
        <w:rPr>
          <w:rFonts w:ascii="Courier New" w:hAnsi="Courier New"/>
          <w:b w:val="0"/>
          <w:sz w:val="16"/>
        </w:rPr>
        <w:tab/>
        <w:tab/>
        <w:t>&lt;cfreturn local.qSelectedResourceRealm.param_value/&gt;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ab/>
        <w:t>&lt;cffunction name="generateClosure" returntype="function"&gt;</w:t>
      </w:r>
      <w:r>
        <w:br/>
      </w:r>
      <w:r>
        <w:rPr>
          <w:rFonts w:ascii="Courier New" w:hAnsi="Courier New"/>
          <w:b w:val="0"/>
          <w:sz w:val="16"/>
        </w:rPr>
        <w:tab/>
        <w:tab/>
        <w:t>&lt;cfargument name="functionName" type="string" required="true"/&gt;</w:t>
      </w:r>
      <w:r>
        <w:br/>
      </w:r>
      <w:r>
        <w:rPr>
          <w:rFonts w:ascii="Courier New" w:hAnsi="Courier New"/>
          <w:b w:val="0"/>
          <w:sz w:val="16"/>
        </w:rPr>
        <w:tab/>
        <w:tab/>
        <w:t>&lt;cfargument name="config" type="string" required="true"/&gt;</w:t>
      </w:r>
      <w:r>
        <w:br/>
      </w:r>
      <w:r>
        <w:rPr>
          <w:rFonts w:ascii="Courier New" w:hAnsi="Courier New"/>
          <w:b w:val="0"/>
          <w:sz w:val="16"/>
        </w:rPr>
        <w:tab/>
        <w:tab/>
        <w:t>&lt;!--- остальные атрибуты необязательные, в argumentCollection ---&gt;</w:t>
        <w:tab/>
        <w:tab/>
      </w:r>
      <w:r>
        <w:br/>
      </w:r>
      <w:r>
        <w:rPr>
          <w:rFonts w:ascii="Courier New" w:hAnsi="Courier New"/>
          <w:b w:val="0"/>
          <w:sz w:val="16"/>
        </w:rPr>
      </w:r>
      <w:r>
        <w:br/>
      </w:r>
      <w:r>
        <w:rPr>
          <w:rFonts w:ascii="Courier New" w:hAnsi="Courier New"/>
          <w:b w:val="0"/>
          <w:sz w:val="16"/>
        </w:rPr>
        <w:tab/>
        <w:tab/>
        <w:t>&lt;cfswitch expression=#arguments.functionName#&gt;</w:t>
      </w:r>
      <w:r>
        <w:br/>
      </w:r>
      <w:r>
        <w:rPr>
          <w:rFonts w:ascii="Courier New" w:hAnsi="Courier New"/>
          <w:b w:val="0"/>
          <w:sz w:val="16"/>
        </w:rPr>
        <w:tab/>
        <w:tab/>
        <w:tab/>
        <w:t>&lt;cfcase value=""&gt;</w:t>
      </w:r>
      <w:r>
        <w:br/>
      </w:r>
      <w:r>
        <w:rPr>
          <w:rFonts w:ascii="Courier New" w:hAnsi="Courier New"/>
          <w:b w:val="0"/>
          <w:sz w:val="16"/>
        </w:rPr>
        <w:tab/>
        <w:tab/>
        <w:tab/>
        <w:tab/>
        <w:t>&lt;cfreturn function(){}/&gt;</w:t>
      </w:r>
      <w:r>
        <w:br/>
      </w:r>
      <w:r>
        <w:rPr>
          <w:rFonts w:ascii="Courier New" w:hAnsi="Courier New"/>
          <w:b w:val="0"/>
          <w:sz w:val="16"/>
        </w:rPr>
        <w:tab/>
        <w:tab/>
        <w:tab/>
        <w:t>&lt;/cfcase&gt;</w:t>
        <w:tab/>
      </w:r>
      <w:r>
        <w:br/>
      </w:r>
      <w:r>
        <w:rPr>
          <w:rFonts w:ascii="Courier New" w:hAnsi="Courier New"/>
          <w:b w:val="0"/>
          <w:sz w:val="16"/>
        </w:rPr>
        <w:tab/>
        <w:tab/>
        <w:tab/>
        <w:t>&lt;cfcase value="getRefFromRRealmConfig"&gt;</w:t>
      </w:r>
      <w:r>
        <w:br/>
      </w:r>
      <w:r>
        <w:rPr>
          <w:rFonts w:ascii="Courier New" w:hAnsi="Courier New"/>
          <w:b w:val="0"/>
          <w:sz w:val="16"/>
        </w:rPr>
        <w:tab/>
        <w:tab/>
        <w:tab/>
        <w:tab/>
        <w:t>&lt;cfreturn function(){return getRefFromRRealmConfig(getSelectedResourceRealm(),config)}/&gt;</w:t>
      </w:r>
      <w:r>
        <w:br/>
      </w:r>
      <w:r>
        <w:rPr>
          <w:rFonts w:ascii="Courier New" w:hAnsi="Courier New"/>
          <w:b w:val="0"/>
          <w:sz w:val="16"/>
        </w:rPr>
        <w:tab/>
        <w:tab/>
        <w:tab/>
        <w:tab/>
        <w:t>&lt;!--- тут нам внезапно нужен контекст ресурсной платформы. При первичной отрисовке он может быть неизвестен (кроме специальных случаев, когда есть дефолтная платформа, или она вообще одна ---&gt;</w:t>
      </w:r>
      <w:r>
        <w:br/>
      </w:r>
      <w:r>
        <w:rPr>
          <w:rFonts w:ascii="Courier New" w:hAnsi="Courier New"/>
          <w:b w:val="0"/>
          <w:sz w:val="16"/>
        </w:rPr>
        <w:tab/>
        <w:tab/>
        <w:tab/>
        <w:tab/>
        <w:t>&lt;!--- теперь даже не знаю, хорошая ли практика - explicitly scope variables: с closures, похоже, так не принято ---&gt;</w:t>
      </w:r>
      <w:r>
        <w:br/>
      </w:r>
      <w:r>
        <w:rPr>
          <w:rFonts w:ascii="Courier New" w:hAnsi="Courier New"/>
          <w:b w:val="0"/>
          <w:sz w:val="16"/>
        </w:rPr>
        <w:tab/>
        <w:tab/>
        <w:tab/>
        <w:t>&lt;/cfcase&gt;</w:t>
        <w:tab/>
        <w:tab/>
        <w:tab/>
        <w:tab/>
        <w:tab/>
        <w:tab/>
      </w:r>
      <w:r>
        <w:br/>
      </w:r>
      <w:r>
        <w:rPr>
          <w:rFonts w:ascii="Courier New" w:hAnsi="Courier New"/>
          <w:b w:val="0"/>
          <w:sz w:val="16"/>
        </w:rPr>
        <w:tab/>
        <w:tab/>
        <w:tab/>
        <w:t>&lt;cfcase value="getSampleConfig"&gt;&lt;!--- for debug ---&gt;</w:t>
      </w:r>
      <w:r>
        <w:br/>
      </w:r>
      <w:r>
        <w:rPr>
          <w:rFonts w:ascii="Courier New" w:hAnsi="Courier New"/>
          <w:b w:val="0"/>
          <w:sz w:val="16"/>
        </w:rPr>
        <w:tab/>
        <w:tab/>
        <w:tab/>
        <w:tab/>
        <w:t>&lt;cfreturn function(){return deserializeJson('{"providerVdc": [ { "hystax-pvdc": { "storageVdcProfile": [ ] } }, { "v1cl1-vsan-pvdc": { "albSegroup": [ "SEGROUP-V1CL1-VSAN-SHARED-01", "SEGROUP-V1CL1-VSAN-SHARED-02" ], "storageVdcProfile": [ "v1-backup-itprotect" ] } }, { "v1cl2-pvdc": { "albSegroup": [ "SEGROUP-V1CL2-SHARED-01", "SEGROUP-V1CL2-SHARED-02" ], "storageVdcProfile": [ "V1-SATA", "V1CL1-F1R1-SSD", "V1CL1-F2R6-SSD", "V1CL1-SAS" ] } }, { "v1cl3-vsan-pvdc": { "albSegroup": [ "SEGROUP-V1CL3-VSAN-SHARED-01", "SEGROUP-V1CL3-VSAN-SHARED-02" ], "storageVdcProfile": [ "V1-SATA", "v1-sata-cl3", "v1-sata-migr", "V1CL1-SAS", "V1CL3-F1R5-SSD", "V1CL3-F1R6-SSD_new", "V1CL3-F2R1-SSD", "V1CL3-F2R6-SSD" ] } }, { "v1cl4-vsan-pvdc": { "albSegroup": [ "SEGROUP-V1CL4-VSAN-SHARED-01" ], "storageVdcProfile": [ "V1-SATA", "v1-sata-migr", "V1CL3-F1R6-SSD_new", "V1CL4-F1R1-SSD", "V1CL4-F1R5-SSD", "V1CL4-F2R1-SSD" ] } }, { "v2cl2-1c-pvdc": { "storageVdcProfile": [ "V1CL1-F2R1-SSD", "V1CL1-F2R6-SSD" ] } } ]}')} /&gt;</w:t>
      </w:r>
      <w:r>
        <w:br/>
      </w:r>
      <w:r>
        <w:rPr>
          <w:rFonts w:ascii="Courier New" w:hAnsi="Courier New"/>
          <w:b w:val="0"/>
          <w:sz w:val="16"/>
        </w:rPr>
        <w:tab/>
        <w:tab/>
        <w:tab/>
        <w:t>&lt;/cfcase&gt;</w:t>
      </w:r>
      <w:r>
        <w:br/>
      </w:r>
      <w:r>
        <w:rPr>
          <w:rFonts w:ascii="Courier New" w:hAnsi="Courier New"/>
          <w:b w:val="0"/>
          <w:sz w:val="16"/>
        </w:rPr>
        <w:tab/>
        <w:tab/>
        <w:tab/>
        <w:t>&lt;cfdefaultcase&gt;</w:t>
      </w:r>
      <w:r>
        <w:br/>
      </w:r>
      <w:r>
        <w:rPr>
          <w:rFonts w:ascii="Courier New" w:hAnsi="Courier New"/>
          <w:b w:val="0"/>
          <w:sz w:val="16"/>
        </w:rPr>
        <w:tab/>
        <w:tab/>
        <w:tab/>
        <w:tab/>
        <w:t>&lt;cfreturn "function not found"/&gt;</w:t>
      </w:r>
      <w:r>
        <w:br/>
      </w:r>
      <w:r>
        <w:rPr>
          <w:rFonts w:ascii="Courier New" w:hAnsi="Courier New"/>
          <w:b w:val="0"/>
          <w:sz w:val="16"/>
        </w:rPr>
        <w:tab/>
        <w:tab/>
        <w:tab/>
        <w:t>&lt;/cfdefaultcase&gt;</w:t>
      </w:r>
      <w:r>
        <w:br/>
      </w:r>
      <w:r>
        <w:rPr>
          <w:rFonts w:ascii="Courier New" w:hAnsi="Courier New"/>
          <w:b w:val="0"/>
          <w:sz w:val="16"/>
        </w:rPr>
        <w:tab/>
        <w:tab/>
        <w:t>&lt;/cfswitch&gt;</w:t>
        <w:tab/>
        <w:tab/>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ab/>
        <w:t>&lt;cffunction name="getRefFromRRealmConfig" returntype="any"&gt;</w:t>
      </w:r>
      <w:r>
        <w:br/>
      </w:r>
      <w:r>
        <w:rPr>
          <w:rFonts w:ascii="Courier New" w:hAnsi="Courier New"/>
          <w:b w:val="0"/>
          <w:sz w:val="16"/>
        </w:rPr>
        <w:tab/>
        <w:tab/>
        <w:t>&lt;cfargument name="resourceRealm" type="string" required="true"/&gt;</w:t>
      </w:r>
      <w:r>
        <w:br/>
      </w:r>
      <w:r>
        <w:rPr>
          <w:rFonts w:ascii="Courier New" w:hAnsi="Courier New"/>
          <w:b w:val="0"/>
          <w:sz w:val="16"/>
        </w:rPr>
        <w:tab/>
        <w:tab/>
        <w:t>&lt;cfargument name="config" type="string" required="true"/&gt;</w:t>
      </w:r>
      <w:r>
        <w:br/>
      </w:r>
      <w:r>
        <w:rPr>
          <w:rFonts w:ascii="Courier New" w:hAnsi="Courier New"/>
          <w:b w:val="0"/>
          <w:sz w:val="16"/>
        </w:rPr>
      </w:r>
      <w:r>
        <w:br/>
      </w:r>
      <w:r>
        <w:rPr>
          <w:rFonts w:ascii="Courier New" w:hAnsi="Courier New"/>
          <w:b w:val="0"/>
          <w:sz w:val="16"/>
        </w:rPr>
        <w:tab/>
        <w:tab/>
        <w:t>&lt;cfquery name="qResourceRealmConfig"&gt;</w:t>
      </w:r>
      <w:r>
        <w:br/>
      </w:r>
      <w:r>
        <w:rPr>
          <w:rFonts w:ascii="Courier New" w:hAnsi="Courier New"/>
          <w:b w:val="0"/>
          <w:sz w:val="16"/>
        </w:rPr>
        <w:tab/>
        <w:tab/>
        <w:tab/>
        <w:t xml:space="preserve">select properties::text </w:t>
      </w:r>
      <w:r>
        <w:br/>
      </w:r>
      <w:r>
        <w:rPr>
          <w:rFonts w:ascii="Courier New" w:hAnsi="Courier New"/>
          <w:b w:val="0"/>
          <w:sz w:val="16"/>
        </w:rPr>
        <w:tab/>
        <w:tab/>
        <w:tab/>
        <w:t xml:space="preserve">from resource_realm </w:t>
      </w:r>
      <w:r>
        <w:br/>
      </w:r>
      <w:r>
        <w:rPr>
          <w:rFonts w:ascii="Courier New" w:hAnsi="Courier New"/>
          <w:b w:val="0"/>
          <w:sz w:val="16"/>
        </w:rPr>
        <w:tab/>
        <w:tab/>
        <w:tab/>
        <w:t>where resource_realm='ngcloud.ru'</w:t>
      </w:r>
      <w:r>
        <w:br/>
      </w:r>
      <w:r>
        <w:rPr>
          <w:rFonts w:ascii="Courier New" w:hAnsi="Courier New"/>
          <w:b w:val="0"/>
          <w:sz w:val="16"/>
        </w:rPr>
        <w:tab/>
        <w:tab/>
        <w:tab/>
        <w:t>&lt;!--- &lt;cfqueryparam cfsqltype="cf_sql_varchar" value=#arguments.resourceRealm#/&gt; ---&gt;</w:t>
        <w:tab/>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 &lt;cfset var local={}/&gt; ---&gt; &lt;!--- паранойя... и есть шансы, что я неправильно понимаю эту химию скоупов---&gt;</w:t>
      </w:r>
      <w:r>
        <w:br/>
      </w:r>
      <w:r>
        <w:rPr>
          <w:rFonts w:ascii="Courier New" w:hAnsi="Courier New"/>
          <w:b w:val="0"/>
          <w:sz w:val="16"/>
        </w:rPr>
        <w:tab/>
        <w:tab/>
        <w:t>&lt;cfset var props = deserializeJson(qResourceRealmConfig.properties)/&gt;</w:t>
      </w:r>
      <w:r>
        <w:br/>
      </w:r>
      <w:r>
        <w:rPr>
          <w:rFonts w:ascii="Courier New" w:hAnsi="Courier New"/>
          <w:b w:val="0"/>
          <w:sz w:val="16"/>
        </w:rPr>
        <w:tab/>
        <w:tab/>
        <w:t>&lt;cfset var cfg = deserializeJson(arguments.config)/&gt; &lt;!--- удобнее было бы передавать сразу структуру впр ---&gt;</w:t>
      </w:r>
      <w:r>
        <w:br/>
      </w:r>
      <w:r>
        <w:rPr>
          <w:rFonts w:ascii="Courier New" w:hAnsi="Courier New"/>
          <w:b w:val="0"/>
          <w:sz w:val="16"/>
        </w:rPr>
        <w:tab/>
        <w:tab/>
        <w:t>&lt;cfset cfg={"path":"vcd.providerVdc"}/&gt;&lt;!--- *** временный пример для отладки ---&gt;</w:t>
      </w:r>
      <w:r>
        <w:br/>
      </w:r>
      <w:r>
        <w:rPr>
          <w:rFonts w:ascii="Courier New" w:hAnsi="Courier New"/>
          <w:b w:val="0"/>
          <w:sz w:val="16"/>
        </w:rPr>
        <w:tab/>
        <w:tab/>
        <w:t>&lt;!--- засада на ровном месте: у нас в конфиге оказался массив вместо структуры ---&gt;</w:t>
      </w:r>
      <w:r>
        <w:br/>
      </w:r>
      <w:r>
        <w:rPr>
          <w:rFonts w:ascii="Courier New" w:hAnsi="Courier New"/>
          <w:b w:val="0"/>
          <w:sz w:val="16"/>
        </w:rPr>
        <w:tab/>
        <w:tab/>
        <w:t>&lt;!--- вернуть нам нужно не просто содержимое по пути, а вместе с контейнером ---&gt;</w:t>
      </w:r>
      <w:r>
        <w:br/>
      </w:r>
      <w:r>
        <w:rPr>
          <w:rFonts w:ascii="Courier New" w:hAnsi="Courier New"/>
          <w:b w:val="0"/>
          <w:sz w:val="16"/>
        </w:rPr>
        <w:tab/>
        <w:tab/>
        <w:t>&lt;cfset var path=cfg.path/&gt;&lt;!--- *** обработать исключение ---&gt;</w:t>
      </w:r>
      <w:r>
        <w:br/>
      </w:r>
      <w:r>
        <w:rPr>
          <w:rFonts w:ascii="Courier New" w:hAnsi="Courier New"/>
          <w:b w:val="0"/>
          <w:sz w:val="16"/>
        </w:rPr>
        <w:tab/>
        <w:tab/>
        <w:t>&lt;cfset var containerName = listLast(path,".")/&gt;</w:t>
      </w:r>
      <w:r>
        <w:br/>
      </w:r>
      <w:r>
        <w:rPr>
          <w:rFonts w:ascii="Courier New" w:hAnsi="Courier New"/>
          <w:b w:val="0"/>
          <w:sz w:val="16"/>
        </w:rPr>
        <w:tab/>
        <w:tab/>
        <w:t>&lt;cfset var result = structNew()/&gt;</w:t>
      </w:r>
      <w:r>
        <w:br/>
      </w:r>
      <w:r>
        <w:rPr>
          <w:rFonts w:ascii="Courier New" w:hAnsi="Courier New"/>
          <w:b w:val="0"/>
          <w:sz w:val="16"/>
        </w:rPr>
        <w:tab/>
        <w:tab/>
        <w:t>&lt;cfset structInsert(result, containerName, structGet("props.#path#"))/&gt;</w:t>
        <w:tab/>
      </w:r>
      <w:r>
        <w:br/>
      </w:r>
      <w:r>
        <w:rPr>
          <w:rFonts w:ascii="Courier New" w:hAnsi="Courier New"/>
          <w:b w:val="0"/>
          <w:sz w:val="16"/>
        </w:rPr>
        <w:tab/>
        <w:tab/>
        <w:t>&lt;cfreturn result/&gt;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 duplicated in deck-tool ---&gt;</w:t>
      </w:r>
      <w:r>
        <w:br/>
      </w:r>
      <w:r>
        <w:rPr>
          <w:rFonts w:ascii="Courier New" w:hAnsi="Courier New"/>
          <w:b w:val="0"/>
          <w:sz w:val="16"/>
        </w:rPr>
        <w:tab/>
        <w:t>&lt;cffunction name="getListFromState" returntype="string" hint="returns list"&gt;</w:t>
      </w:r>
      <w:r>
        <w:br/>
      </w:r>
      <w:r>
        <w:rPr>
          <w:rFonts w:ascii="Courier New" w:hAnsi="Courier New"/>
          <w:b w:val="0"/>
          <w:sz w:val="16"/>
        </w:rPr>
        <w:tab/>
        <w:tab/>
        <w:t>&lt;cfargument name="state" type="struct" required="true"/&gt;</w:t>
      </w:r>
      <w:r>
        <w:br/>
      </w:r>
      <w:r>
        <w:rPr>
          <w:rFonts w:ascii="Courier New" w:hAnsi="Courier New"/>
          <w:b w:val="0"/>
          <w:sz w:val="16"/>
        </w:rPr>
        <w:tab/>
        <w:tab/>
        <w:t>&lt;cfargument name="path" type="string" required="true"/&gt;</w:t>
      </w:r>
      <w:r>
        <w:br/>
      </w:r>
      <w:r>
        <w:rPr>
          <w:rFonts w:ascii="Courier New" w:hAnsi="Courier New"/>
          <w:b w:val="0"/>
          <w:sz w:val="16"/>
        </w:rPr>
      </w:r>
      <w:r>
        <w:br/>
      </w:r>
      <w:r>
        <w:rPr>
          <w:rFonts w:ascii="Courier New" w:hAnsi="Courier New"/>
          <w:b w:val="0"/>
          <w:sz w:val="16"/>
        </w:rPr>
        <w:tab/>
        <w:tab/>
        <w:t>&lt;cftry&gt;</w:t>
      </w:r>
      <w:r>
        <w:br/>
      </w:r>
      <w:r>
        <w:rPr>
          <w:rFonts w:ascii="Courier New" w:hAnsi="Courier New"/>
          <w:b w:val="0"/>
          <w:sz w:val="16"/>
        </w:rPr>
        <w:tab/>
        <w:tab/>
        <w:t>&lt;cfreturn structKeyList(structGet("arguments.state.#arguments.path#"))/&gt;</w:t>
      </w:r>
      <w:r>
        <w:br/>
      </w:r>
      <w:r>
        <w:rPr>
          <w:rFonts w:ascii="Courier New" w:hAnsi="Courier New"/>
          <w:b w:val="0"/>
          <w:sz w:val="16"/>
        </w:rPr>
        <w:tab/>
        <w:tab/>
        <w:tab/>
        <w:t>&lt;cfcatch type="any"&gt;</w:t>
      </w:r>
      <w:r>
        <w:br/>
      </w:r>
      <w:r>
        <w:rPr>
          <w:rFonts w:ascii="Courier New" w:hAnsi="Courier New"/>
          <w:b w:val="0"/>
          <w:sz w:val="16"/>
        </w:rPr>
        <w:tab/>
        <w:tab/>
        <w:tab/>
        <w:tab/>
        <w:t>&lt;!--- можно ожидать ошибки, если по указанному пути расположена не структура ---&gt;</w:t>
      </w:r>
      <w:r>
        <w:br/>
      </w:r>
      <w:r>
        <w:rPr>
          <w:rFonts w:ascii="Courier New" w:hAnsi="Courier New"/>
          <w:b w:val="0"/>
          <w:sz w:val="16"/>
        </w:rPr>
        <w:tab/>
        <w:tab/>
        <w:tab/>
        <w:tab/>
        <w:t>&lt;cfreturn cfcatch.message/&gt;&lt;!--- для упрощения диагностики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r>
      <w:r>
        <w:br/>
      </w:r>
      <w:r>
        <w:rPr>
          <w:rFonts w:ascii="Courier New" w:hAnsi="Courier New"/>
          <w:b w:val="0"/>
          <w:sz w:val="16"/>
        </w:rPr>
        <w:t>&lt;/cfcomponent&gt;</w:t>
      </w:r>
      <w:r>
        <w:br/>
      </w:r>
      <w:r>
        <w:rPr>
          <w:rFonts w:ascii="Courier New" w:hAnsi="Courier New"/>
          <w:b w:val="0"/>
          <w:sz w:val="16"/>
        </w:rPr>
        <w:t>&lt;!--- [{"b":"12","secret1":"preved"},{"b":"13","secret1":"preved404"},{"b":"14","secret1":"preved402"}] ---&gt;</w:t>
      </w:r>
    </w:p>
    <w:p>
      <w:pPr>
        <w:pStyle w:val="Heading1"/>
      </w:pPr>
      <w:r>
        <w:t>v1/resources/instance_operation_cfs_param_ls.cfc</w:t>
      </w:r>
    </w:p>
    <w:p>
      <w:pPr>
        <w:spacing w:before="40" w:after="160"/>
        <w:ind w:left="283"/>
        <w:shd w:val="clear" w:color="auto" w:fill="F2F2F2"/>
      </w:pPr>
      <w:r>
        <w:rPr>
          <w:rFonts w:ascii="Courier New" w:hAnsi="Courier New"/>
          <w:b w:val="0"/>
          <w:sz w:val="16"/>
        </w:rPr>
        <w:t>&lt;cfcomponent extends="taffy.core.resource" taffy:uri="/instanceOperationCfsParams"&gt;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tab/>
      </w:r>
      <w:r>
        <w:br/>
      </w:r>
      <w:r>
        <w:rPr>
          <w:rFonts w:ascii="Courier New" w:hAnsi="Courier New"/>
          <w:b w:val="0"/>
          <w:sz w:val="16"/>
        </w:rPr>
        <w:tab/>
        <w:tab/>
        <w:t>&lt;!---спецификация полей, пригодных для фильтрации ---&gt;</w:t>
      </w:r>
      <w:r>
        <w:br/>
      </w:r>
      <w:r>
        <w:rPr>
          <w:rFonts w:ascii="Courier New" w:hAnsi="Courier New"/>
          <w:b w:val="0"/>
          <w:sz w:val="16"/>
        </w:rPr>
        <w:tab/>
        <w:t>&lt;cfset this.fieldsSpec={</w:t>
      </w:r>
      <w:r>
        <w:br/>
      </w:r>
      <w:r>
        <w:rPr>
          <w:rFonts w:ascii="Courier New" w:hAnsi="Courier New"/>
          <w:b w:val="0"/>
          <w:sz w:val="16"/>
        </w:rPr>
        <w:tab/>
        <w:tab/>
        <w:t>dt_created={prefix="iop", type="date"},</w:t>
      </w:r>
      <w:r>
        <w:br/>
      </w:r>
      <w:r>
        <w:rPr>
          <w:rFonts w:ascii="Courier New" w:hAnsi="Courier New"/>
          <w:b w:val="0"/>
          <w:sz w:val="16"/>
        </w:rPr>
        <w:tab/>
        <w:tab/>
        <w:t>svc_operation_cfs_param={prefix="sop", type="string"},</w:t>
      </w:r>
      <w:r>
        <w:br/>
      </w:r>
      <w:r>
        <w:rPr>
          <w:rFonts w:ascii="Courier New" w:hAnsi="Courier New"/>
          <w:b w:val="0"/>
          <w:sz w:val="16"/>
        </w:rPr>
        <w:tab/>
        <w:tab/>
        <w:t>login={prefix="iop", type="string"},</w:t>
      </w:r>
      <w:r>
        <w:br/>
      </w:r>
      <w:r>
        <w:rPr>
          <w:rFonts w:ascii="Courier New" w:hAnsi="Courier New"/>
          <w:b w:val="0"/>
          <w:sz w:val="16"/>
        </w:rPr>
        <w:tab/>
        <w:tab/>
        <w:t>creator_id={prefix="iop", type="integer"},</w:t>
      </w:r>
      <w:r>
        <w:br/>
      </w:r>
      <w:r>
        <w:rPr>
          <w:rFonts w:ascii="Courier New" w:hAnsi="Courier New"/>
          <w:b w:val="0"/>
          <w:sz w:val="16"/>
        </w:rPr>
        <w:tab/>
        <w:tab/>
        <w:t>sort={prefix="sop", type="integer"},</w:t>
      </w:r>
      <w:r>
        <w:br/>
      </w:r>
      <w:r>
        <w:rPr>
          <w:rFonts w:ascii="Courier New" w:hAnsi="Courier New"/>
          <w:b w:val="0"/>
          <w:sz w:val="16"/>
        </w:rPr>
        <w:tab/>
        <w:tab/>
        <w:t>is_sensitive={prefix="sop", type="boolean"},</w:t>
      </w:r>
      <w:r>
        <w:br/>
      </w:r>
      <w:r>
        <w:rPr>
          <w:rFonts w:ascii="Courier New" w:hAnsi="Courier New"/>
          <w:b w:val="0"/>
          <w:sz w:val="16"/>
        </w:rPr>
        <w:tab/>
        <w:tab/>
        <w:t>depends_on_cfs_params={prefix="sop", type="string"}</w:t>
      </w:r>
      <w:r>
        <w:br/>
      </w:r>
      <w:r>
        <w:rPr>
          <w:rFonts w:ascii="Courier New" w:hAnsi="Courier New"/>
          <w:b w:val="0"/>
          <w:sz w:val="16"/>
        </w:rPr>
        <w:tab/>
        <w:t>}</w:t>
      </w:r>
      <w:r>
        <w:br/>
      </w:r>
      <w:r>
        <w:rPr>
          <w:rFonts w:ascii="Courier New" w:hAnsi="Courier New"/>
          <w:b w:val="0"/>
          <w:sz w:val="16"/>
        </w:rPr>
        <w:tab/>
        <w:t>/&gt;</w:t>
      </w:r>
      <w:r>
        <w:br/>
      </w:r>
      <w:r>
        <w:rPr>
          <w:rFonts w:ascii="Courier New" w:hAnsi="Courier New"/>
          <w:b w:val="0"/>
          <w:sz w:val="16"/>
        </w:rPr>
      </w:r>
      <w:r>
        <w:br/>
      </w:r>
      <w:r>
        <w:rPr>
          <w:rFonts w:ascii="Courier New" w:hAnsi="Courier New"/>
          <w:b w:val="0"/>
          <w:sz w:val="16"/>
        </w:rPr>
        <w:tab/>
        <w:t>&lt;cffunction name="get" hint="Список CFS параметров"&gt;</w:t>
      </w:r>
      <w:r>
        <w:br/>
      </w:r>
      <w:r>
        <w:rPr>
          <w:rFonts w:ascii="Courier New" w:hAnsi="Courier New"/>
          <w:b w:val="0"/>
          <w:sz w:val="16"/>
        </w:rPr>
        <w:tab/>
        <w:tab/>
        <w:t>&lt;cfargument name="pageSize" type="string" hint="type:integer" default="1000"/&gt;</w:t>
        <w:tab/>
        <w:t>&lt;!--- *** тут на самом деле есть лимит ---&gt;</w:t>
      </w:r>
      <w:r>
        <w:br/>
      </w:r>
      <w:r>
        <w:rPr>
          <w:rFonts w:ascii="Courier New" w:hAnsi="Courier New"/>
          <w:b w:val="0"/>
          <w:sz w:val="16"/>
        </w:rPr>
        <w:tab/>
        <w:tab/>
        <w:t>&lt;cfargument name="page" type="string" hint="type:integer" default="1"/&gt;</w:t>
        <w:tab/>
      </w:r>
      <w:r>
        <w:br/>
      </w:r>
      <w:r>
        <w:rPr>
          <w:rFonts w:ascii="Courier New" w:hAnsi="Courier New"/>
          <w:b w:val="0"/>
          <w:sz w:val="16"/>
        </w:rPr>
        <w:tab/>
        <w:tab/>
        <w:t>&lt;cfargument name="orderBy" type="string" hint="type:string, description:comma-separated list of fields to sort by, example:fld1.ASC,fld2.DESC,fld3.ASC" default=""/&gt;</w:t>
      </w:r>
      <w:r>
        <w:br/>
      </w:r>
      <w:r>
        <w:rPr>
          <w:rFonts w:ascii="Courier New" w:hAnsi="Courier New"/>
          <w:b w:val="0"/>
          <w:sz w:val="16"/>
        </w:rPr>
        <w:tab/>
        <w:tab/>
      </w:r>
      <w:r>
        <w:br/>
      </w:r>
      <w:r>
        <w:rPr>
          <w:rFonts w:ascii="Courier New" w:hAnsi="Courier New"/>
          <w:b w:val="0"/>
          <w:sz w:val="16"/>
        </w:rPr>
        <w:tab/>
        <w:tab/>
        <w:t>&lt;cfargument name="instanceOperationUid" type="string" required=false hint="type:guid"/&gt;</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&lt;cfif !this.helper.keyExistsAndValid(arguments,"instanceOperationUid","guid")&gt;</w:t>
      </w:r>
      <w:r>
        <w:br/>
      </w:r>
      <w:r>
        <w:rPr>
          <w:rFonts w:ascii="Courier New" w:hAnsi="Courier New"/>
          <w:b w:val="0"/>
          <w:sz w:val="16"/>
        </w:rPr>
        <w:tab/>
        <w:tab/>
        <w:tab/>
        <w:tab/>
        <w:t>&lt;cfthrow type="invalidParamValue" message="Missing required parameter" detail="instanceOperationUid is missing or not a valid GUID"/&gt;</w:t>
      </w:r>
      <w:r>
        <w:br/>
      </w:r>
      <w:r>
        <w:rPr>
          <w:rFonts w:ascii="Courier New" w:hAnsi="Courier New"/>
          <w:b w:val="0"/>
          <w:sz w:val="16"/>
        </w:rPr>
        <w:tab/>
        <w:tab/>
        <w:tab/>
        <w:t>&lt;/cfif&gt;</w:t>
      </w:r>
      <w:r>
        <w:br/>
      </w:r>
      <w:r>
        <w:rPr>
          <w:rFonts w:ascii="Courier New" w:hAnsi="Courier New"/>
          <w:b w:val="0"/>
          <w:sz w:val="16"/>
        </w:rPr>
        <w:tab/>
        <w:tab/>
        <w:tab/>
        <w:t>&lt;cfset this.helper.validateField(arguments, "pageSize", "integer")/&gt;</w:t>
      </w:r>
      <w:r>
        <w:br/>
      </w:r>
      <w:r>
        <w:rPr>
          <w:rFonts w:ascii="Courier New" w:hAnsi="Courier New"/>
          <w:b w:val="0"/>
          <w:sz w:val="16"/>
        </w:rPr>
        <w:tab/>
        <w:tab/>
        <w:tab/>
        <w:t>&lt;cfset this.helper.validateField(arguments, "page", "integer")/&gt;</w:t>
      </w:r>
      <w:r>
        <w:br/>
      </w:r>
      <w:r>
        <w:rPr>
          <w:rFonts w:ascii="Courier New" w:hAnsi="Courier New"/>
          <w:b w:val="0"/>
          <w:sz w:val="16"/>
        </w:rPr>
        <w:tab/>
        <w:tab/>
        <w:tab/>
      </w:r>
      <w:r>
        <w:br/>
      </w:r>
      <w:r>
        <w:rPr>
          <w:rFonts w:ascii="Courier New" w:hAnsi="Courier New"/>
          <w:b w:val="0"/>
          <w:sz w:val="16"/>
        </w:rPr>
        <w:tab/>
        <w:tab/>
        <w:tab/>
        <w:t>&lt;!---мы мирно игнорируем поля, отсутствующие в спецификации, что позволяет не делать исключения для orderBy и т.п.---&gt;</w:t>
      </w:r>
      <w:r>
        <w:br/>
      </w:r>
      <w:r>
        <w:rPr>
          <w:rFonts w:ascii="Courier New" w:hAnsi="Courier New"/>
          <w:b w:val="0"/>
          <w:sz w:val="16"/>
        </w:rPr>
        <w:tab/>
        <w:tab/>
        <w:tab/>
        <w:t>&lt;cfset var filter=this.helper.parseFilterParams(this.fieldsSpec)/&gt;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var out={}/&gt;</w:t>
      </w:r>
      <w:r>
        <w:br/>
      </w:r>
      <w:r>
        <w:rPr>
          <w:rFonts w:ascii="Courier New" w:hAnsi="Courier New"/>
          <w:b w:val="0"/>
          <w:sz w:val="16"/>
        </w:rPr>
        <w:tab/>
        <w:tab/>
        <w:t>&lt;cfset var maxrows=arguments.pageSize*arguments.page/&gt;</w:t>
      </w:r>
      <w:r>
        <w:br/>
      </w:r>
      <w:r>
        <w:rPr>
          <w:rFonts w:ascii="Courier New" w:hAnsi="Courier New"/>
          <w:b w:val="0"/>
          <w:sz w:val="16"/>
        </w:rPr>
        <w:tab/>
        <w:tab/>
        <w:t>&lt;cfset var startrow=arguments.pageSize*(arguments.page-1)+1/&gt;</w:t>
        <w:tab/>
        <w:tab/>
        <w:tab/>
      </w:r>
      <w:r>
        <w:br/>
      </w:r>
      <w:r>
        <w:rPr>
          <w:rFonts w:ascii="Courier New" w:hAnsi="Courier New"/>
          <w:b w:val="0"/>
          <w:sz w:val="16"/>
        </w:rPr>
        <w:tab/>
        <w:tab/>
      </w:r>
      <w:r>
        <w:br/>
      </w:r>
      <w:r>
        <w:rPr>
          <w:rFonts w:ascii="Courier New" w:hAnsi="Courier New"/>
          <w:b w:val="0"/>
          <w:sz w:val="16"/>
        </w:rPr>
        <w:tab/>
        <w:tab/>
        <w:t>&lt;cfset var local={}/&gt;</w:t>
        <w:tab/>
        <w:tab/>
      </w:r>
      <w:r>
        <w:br/>
      </w:r>
      <w:r>
        <w:rPr>
          <w:rFonts w:ascii="Courier New" w:hAnsi="Courier New"/>
          <w:b w:val="0"/>
          <w:sz w:val="16"/>
        </w:rPr>
        <w:tab/>
        <w:tab/>
        <w:t>&lt;cfquery name="local.qCfsParam" result="local.result"&gt;</w:t>
      </w:r>
      <w:r>
        <w:br/>
      </w:r>
      <w:r>
        <w:rPr>
          <w:rFonts w:ascii="Courier New" w:hAnsi="Courier New"/>
          <w:b w:val="0"/>
          <w:sz w:val="16"/>
        </w:rPr>
        <w:tab/>
        <w:tab/>
        <w:tab/>
        <w:t xml:space="preserve">select </w:t>
      </w:r>
      <w:r>
        <w:br/>
      </w:r>
      <w:r>
        <w:rPr>
          <w:rFonts w:ascii="Courier New" w:hAnsi="Courier New"/>
          <w:b w:val="0"/>
          <w:sz w:val="16"/>
        </w:rPr>
        <w:tab/>
        <w:tab/>
        <w:tab/>
        <w:tab/>
        <w:t>&lt;m:field_set titleMapOut="local.titleMap" lengthOut="fieldCount"&gt;</w:t>
      </w:r>
      <w:r>
        <w:br/>
      </w:r>
      <w:r>
        <w:rPr>
          <w:rFonts w:ascii="Courier New" w:hAnsi="Courier New"/>
          <w:b w:val="0"/>
          <w:sz w:val="16"/>
        </w:rPr>
        <w:tab/>
        <w:tab/>
        <w:tab/>
        <w:tab/>
        <w:t>&lt;m:field title="instance_operation_cfs_param_uid"&gt;iop.instance_operation_cfs_param_uid::text as instance_operation_cfs_param_uid&lt;/m:field&gt;</w:t>
      </w:r>
      <w:r>
        <w:br/>
      </w:r>
      <w:r>
        <w:rPr>
          <w:rFonts w:ascii="Courier New" w:hAnsi="Courier New"/>
          <w:b w:val="0"/>
          <w:sz w:val="16"/>
        </w:rPr>
        <w:tab/>
        <w:tab/>
        <w:tab/>
        <w:tab/>
        <w:t>&lt;m:field title="instance_operation_uid"&gt;iop.instance_operation_uid::text as instance_operation_uid&lt;/m:field&gt;</w:t>
      </w:r>
      <w:r>
        <w:br/>
      </w:r>
      <w:r>
        <w:rPr>
          <w:rFonts w:ascii="Courier New" w:hAnsi="Courier New"/>
          <w:b w:val="0"/>
          <w:sz w:val="16"/>
        </w:rPr>
        <w:tab/>
        <w:tab/>
        <w:tab/>
        <w:tab/>
        <w:t>&lt;m:field title="svc_operation_cfs_param_id"&gt;iop.svc_operation_cfs_param_id&lt;/m:field&gt;</w:t>
      </w:r>
      <w:r>
        <w:br/>
      </w:r>
      <w:r>
        <w:rPr>
          <w:rFonts w:ascii="Courier New" w:hAnsi="Courier New"/>
          <w:b w:val="0"/>
          <w:sz w:val="16"/>
        </w:rPr>
        <w:tab/>
        <w:tab/>
        <w:tab/>
        <w:tab/>
        <w:t>&lt;m:field title="param_value"&gt;case when sop.is_sensitive then '********' else iop.param_value end as param_value &lt;/m:field&gt;</w:t>
      </w:r>
      <w:r>
        <w:br/>
      </w:r>
      <w:r>
        <w:rPr>
          <w:rFonts w:ascii="Courier New" w:hAnsi="Courier New"/>
          <w:b w:val="0"/>
          <w:sz w:val="16"/>
        </w:rPr>
        <w:tab/>
        <w:tab/>
        <w:tab/>
        <w:tab/>
        <w:t>&lt;m:field&gt;iop.note&lt;/m:field&gt;</w:t>
      </w:r>
      <w:r>
        <w:br/>
      </w:r>
      <w:r>
        <w:rPr>
          <w:rFonts w:ascii="Courier New" w:hAnsi="Courier New"/>
          <w:b w:val="0"/>
          <w:sz w:val="16"/>
        </w:rPr>
        <w:tab/>
        <w:tab/>
        <w:tab/>
        <w:tab/>
        <w:t>&lt;m:field&gt;to_char(iop.dt_created, 'YYYY-MM-DD"T"HH24:MI:SS.FF3TZHTZM') as dt_created&lt;/m:field&gt;</w:t>
      </w:r>
      <w:r>
        <w:br/>
      </w:r>
      <w:r>
        <w:rPr>
          <w:rFonts w:ascii="Courier New" w:hAnsi="Courier New"/>
          <w:b w:val="0"/>
          <w:sz w:val="16"/>
        </w:rPr>
        <w:tab/>
        <w:tab/>
        <w:tab/>
        <w:tab/>
        <w:t>&lt;m:field&gt;iop.creator_id&lt;/m:field&gt;</w:t>
        <w:tab/>
        <w:tab/>
        <w:tab/>
        <w:tab/>
      </w:r>
      <w:r>
        <w:br/>
      </w:r>
      <w:r>
        <w:rPr>
          <w:rFonts w:ascii="Courier New" w:hAnsi="Courier New"/>
          <w:b w:val="0"/>
          <w:sz w:val="16"/>
        </w:rPr>
        <w:tab/>
        <w:tab/>
        <w:tab/>
        <w:tab/>
        <w:t>&lt;m:field&gt;u.login as creator_login&lt;/m:field&gt;</w:t>
      </w:r>
      <w:r>
        <w:br/>
      </w:r>
      <w:r>
        <w:rPr>
          <w:rFonts w:ascii="Courier New" w:hAnsi="Courier New"/>
          <w:b w:val="0"/>
          <w:sz w:val="16"/>
        </w:rPr>
        <w:tab/>
        <w:tab/>
        <w:tab/>
        <w:tab/>
        <w:t>&lt;m:field&gt;u.shortname as creator_shortname&lt;/m:field&gt;</w:t>
      </w:r>
      <w:r>
        <w:br/>
      </w:r>
      <w:r>
        <w:rPr>
          <w:rFonts w:ascii="Courier New" w:hAnsi="Courier New"/>
          <w:b w:val="0"/>
          <w:sz w:val="16"/>
        </w:rPr>
        <w:tab/>
        <w:tab/>
        <w:tab/>
        <w:tab/>
        <w:t>&lt;m:field&gt;sop.svc_operation_cfs_param&lt;/m:field&gt;</w:t>
      </w:r>
      <w:r>
        <w:br/>
      </w:r>
      <w:r>
        <w:rPr>
          <w:rFonts w:ascii="Courier New" w:hAnsi="Courier New"/>
          <w:b w:val="0"/>
          <w:sz w:val="16"/>
        </w:rPr>
        <w:tab/>
        <w:tab/>
        <w:tab/>
        <w:tab/>
        <w:t>&lt;m:field&gt;sop.sort&lt;/m:field&gt;</w:t>
      </w:r>
      <w:r>
        <w:br/>
      </w:r>
      <w:r>
        <w:rPr>
          <w:rFonts w:ascii="Courier New" w:hAnsi="Courier New"/>
          <w:b w:val="0"/>
          <w:sz w:val="16"/>
        </w:rPr>
        <w:tab/>
        <w:tab/>
        <w:tab/>
        <w:tab/>
        <w:t>&lt;m:field formatter=#request.castToBool#&gt;sop.is_sensitive&lt;/m:field&gt;</w:t>
      </w:r>
      <w:r>
        <w:br/>
      </w:r>
      <w:r>
        <w:rPr>
          <w:rFonts w:ascii="Courier New" w:hAnsi="Courier New"/>
          <w:b w:val="0"/>
          <w:sz w:val="16"/>
        </w:rPr>
        <w:tab/>
        <w:tab/>
        <w:tab/>
        <w:tab/>
        <w:t>&lt;m:field formatter=#request.castToBool#&gt;sop.is_required&lt;/m:field&gt;</w:t>
      </w:r>
      <w:r>
        <w:br/>
      </w:r>
      <w:r>
        <w:rPr>
          <w:rFonts w:ascii="Courier New" w:hAnsi="Courier New"/>
          <w:b w:val="0"/>
          <w:sz w:val="16"/>
        </w:rPr>
        <w:tab/>
        <w:tab/>
        <w:tab/>
        <w:tab/>
        <w:t>&lt;m:field formatter=#request.castToBool#&gt;sop.is_hidden&lt;/m:field&gt;</w:t>
      </w:r>
      <w:r>
        <w:br/>
      </w:r>
      <w:r>
        <w:rPr>
          <w:rFonts w:ascii="Courier New" w:hAnsi="Courier New"/>
          <w:b w:val="0"/>
          <w:sz w:val="16"/>
        </w:rPr>
        <w:tab/>
        <w:tab/>
        <w:tab/>
        <w:tab/>
        <w:t>&lt;m:field formatter=#request.castToBool#&gt;sop.is_disabled&lt;/m:field&gt;</w:t>
      </w:r>
      <w:r>
        <w:br/>
      </w:r>
      <w:r>
        <w:rPr>
          <w:rFonts w:ascii="Courier New" w:hAnsi="Courier New"/>
          <w:b w:val="0"/>
          <w:sz w:val="16"/>
        </w:rPr>
        <w:tab/>
        <w:tab/>
        <w:tab/>
        <w:tab/>
        <w:t>&lt;m:field&gt;sop.data_type&lt;/m:field&gt;</w:t>
      </w:r>
      <w:r>
        <w:br/>
      </w:r>
      <w:r>
        <w:rPr>
          <w:rFonts w:ascii="Courier New" w:hAnsi="Courier New"/>
          <w:b w:val="0"/>
          <w:sz w:val="16"/>
        </w:rPr>
        <w:tab/>
        <w:tab/>
        <w:tab/>
        <w:tab/>
        <w:t>&lt;m:field formatter=#(x)=&gt;((isArray(x) OR isEmpty(x))? x : listToArray(x))#&gt;sop.value_list&lt;/m:field&gt;</w:t>
      </w:r>
      <w:r>
        <w:br/>
      </w:r>
      <w:r>
        <w:rPr>
          <w:rFonts w:ascii="Courier New" w:hAnsi="Courier New"/>
          <w:b w:val="0"/>
          <w:sz w:val="16"/>
        </w:rPr>
        <w:tab/>
        <w:tab/>
        <w:tab/>
        <w:tab/>
        <w:t>&lt;m:field&gt;sop.default_value&lt;/m:field&gt;</w:t>
      </w:r>
      <w:r>
        <w:br/>
      </w:r>
      <w:r>
        <w:rPr>
          <w:rFonts w:ascii="Courier New" w:hAnsi="Courier New"/>
          <w:b w:val="0"/>
          <w:sz w:val="16"/>
        </w:rPr>
        <w:tab/>
        <w:tab/>
        <w:tab/>
        <w:tab/>
      </w:r>
      <w:r>
        <w:br/>
      </w:r>
      <w:r>
        <w:rPr>
          <w:rFonts w:ascii="Courier New" w:hAnsi="Courier New"/>
          <w:b w:val="0"/>
          <w:sz w:val="16"/>
        </w:rPr>
        <w:tab/>
        <w:tab/>
        <w:tab/>
        <w:tab/>
        <w:t>&lt;m:field&gt;sop.func&lt;/m:field&gt;</w:t>
        <w:tab/>
        <w:tab/>
        <w:tab/>
        <w:tab/>
      </w:r>
      <w:r>
        <w:br/>
      </w:r>
      <w:r>
        <w:rPr>
          <w:rFonts w:ascii="Courier New" w:hAnsi="Courier New"/>
          <w:b w:val="0"/>
          <w:sz w:val="16"/>
        </w:rPr>
        <w:tab/>
        <w:tab/>
        <w:tab/>
        <w:tab/>
        <w:t>&lt;m:field&gt;p.state_path&lt;/m:field&gt;</w:t>
      </w:r>
      <w:r>
        <w:br/>
      </w:r>
      <w:r>
        <w:rPr>
          <w:rFonts w:ascii="Courier New" w:hAnsi="Courier New"/>
          <w:b w:val="0"/>
          <w:sz w:val="16"/>
        </w:rPr>
        <w:tab/>
        <w:tab/>
        <w:tab/>
        <w:tab/>
        <w:t>&lt;m:field&gt;p.nested_ref&lt;/m:field&gt;</w:t>
      </w:r>
      <w:r>
        <w:br/>
      </w:r>
      <w:r>
        <w:rPr>
          <w:rFonts w:ascii="Courier New" w:hAnsi="Courier New"/>
          <w:b w:val="0"/>
          <w:sz w:val="16"/>
        </w:rPr>
        <w:tab/>
        <w:tab/>
        <w:tab/>
        <w:tab/>
        <w:t>&lt;m:field&gt;p.expression&lt;/m:field&gt;</w:t>
      </w:r>
      <w:r>
        <w:br/>
      </w:r>
      <w:r>
        <w:rPr>
          <w:rFonts w:ascii="Courier New" w:hAnsi="Courier New"/>
          <w:b w:val="0"/>
          <w:sz w:val="16"/>
        </w:rPr>
        <w:tab/>
        <w:tab/>
        <w:tab/>
        <w:tab/>
        <w:t>&lt;m:field&gt;sop.depends_on_cfs_params&lt;/m:field&gt;</w:t>
      </w:r>
      <w:r>
        <w:br/>
      </w:r>
      <w:r>
        <w:rPr>
          <w:rFonts w:ascii="Courier New" w:hAnsi="Courier New"/>
          <w:b w:val="0"/>
          <w:sz w:val="16"/>
        </w:rPr>
        <w:tab/>
        <w:tab/>
        <w:tab/>
        <w:tab/>
      </w:r>
      <w:r>
        <w:br/>
      </w:r>
      <w:r>
        <w:rPr>
          <w:rFonts w:ascii="Courier New" w:hAnsi="Courier New"/>
          <w:b w:val="0"/>
          <w:sz w:val="16"/>
        </w:rPr>
        <w:tab/>
        <w:tab/>
        <w:tab/>
        <w:tab/>
        <w:t>&lt;m:field&gt;sop.man&lt;/m:field&gt;</w:t>
        <w:tab/>
        <w:tab/>
        <w:tab/>
        <w:tab/>
      </w:r>
      <w:r>
        <w:br/>
      </w:r>
      <w:r>
        <w:rPr>
          <w:rFonts w:ascii="Courier New" w:hAnsi="Courier New"/>
          <w:b w:val="0"/>
          <w:sz w:val="16"/>
        </w:rPr>
        <w:tab/>
        <w:tab/>
        <w:tab/>
        <w:tab/>
        <w:t>&lt;m:field&gt;null as data_descriptor&lt;/m:field&gt;</w:t>
      </w:r>
      <w:r>
        <w:br/>
      </w:r>
      <w:r>
        <w:rPr>
          <w:rFonts w:ascii="Courier New" w:hAnsi="Courier New"/>
          <w:b w:val="0"/>
          <w:sz w:val="16"/>
        </w:rPr>
        <w:tab/>
        <w:tab/>
        <w:tab/>
        <w:tab/>
        <w:t>&lt;m:field&gt;e.service_id&lt;/m:field&gt;</w:t>
      </w:r>
      <w:r>
        <w:br/>
      </w:r>
      <w:r>
        <w:rPr>
          <w:rFonts w:ascii="Courier New" w:hAnsi="Courier New"/>
          <w:b w:val="0"/>
          <w:sz w:val="16"/>
        </w:rPr>
        <w:tab/>
        <w:tab/>
        <w:tab/>
        <w:t>&lt;/m:field_set&gt;</w:t>
      </w:r>
      <w:r>
        <w:br/>
      </w:r>
      <w:r>
        <w:rPr>
          <w:rFonts w:ascii="Courier New" w:hAnsi="Courier New"/>
          <w:b w:val="0"/>
          <w:sz w:val="16"/>
        </w:rPr>
        <w:tab/>
        <w:tab/>
        <w:tab/>
        <w:t>from instance_operation_cfs_param iop</w:t>
      </w:r>
      <w:r>
        <w:br/>
      </w:r>
      <w:r>
        <w:rPr>
          <w:rFonts w:ascii="Courier New" w:hAnsi="Courier New"/>
          <w:b w:val="0"/>
          <w:sz w:val="16"/>
        </w:rPr>
        <w:tab/>
        <w:tab/>
        <w:tab/>
        <w:t>join instance_operation io on (iop.instance_operation_uid=io.instance_operation_uid)</w:t>
      </w:r>
      <w:r>
        <w:br/>
      </w:r>
      <w:r>
        <w:rPr>
          <w:rFonts w:ascii="Courier New" w:hAnsi="Courier New"/>
          <w:b w:val="0"/>
          <w:sz w:val="16"/>
        </w:rPr>
        <w:tab/>
        <w:tab/>
        <w:tab/>
        <w:t>join instance e on (io.instance_uid=e.instance_uid)</w:t>
      </w:r>
      <w:r>
        <w:br/>
      </w:r>
      <w:r>
        <w:rPr>
          <w:rFonts w:ascii="Courier New" w:hAnsi="Courier New"/>
          <w:b w:val="0"/>
          <w:sz w:val="16"/>
        </w:rPr>
        <w:tab/>
        <w:tab/>
        <w:tab/>
        <w:t>join specification_item si on (e.specification_item_id=si.specification_item_id)</w:t>
      </w:r>
      <w:r>
        <w:br/>
      </w:r>
      <w:r>
        <w:rPr>
          <w:rFonts w:ascii="Courier New" w:hAnsi="Courier New"/>
          <w:b w:val="0"/>
          <w:sz w:val="16"/>
        </w:rPr>
        <w:tab/>
        <w:tab/>
        <w:tab/>
        <w:t>join svc_operation_cfs_param sop on (iop.svc_operation_cfs_param_id=sop.svc_operation_cfs_param_id)</w:t>
      </w:r>
      <w:r>
        <w:br/>
      </w:r>
      <w:r>
        <w:rPr>
          <w:rFonts w:ascii="Courier New" w:hAnsi="Courier New"/>
          <w:b w:val="0"/>
          <w:sz w:val="16"/>
        </w:rPr>
        <w:tab/>
        <w:tab/>
        <w:tab/>
        <w:t>left outer join usr u on (iop.creator_id=u.usr_id)</w:t>
      </w:r>
      <w:r>
        <w:br/>
      </w:r>
      <w:r>
        <w:rPr>
          <w:rFonts w:ascii="Courier New" w:hAnsi="Courier New"/>
          <w:b w:val="0"/>
          <w:sz w:val="16"/>
        </w:rPr>
        <w:tab/>
        <w:tab/>
        <w:tab/>
        <w:t>where iop.instance_operation_uid=&lt;cfqueryparam cfsqltype="cf_sql_other" value="#arguments.instanceOperationUid#" null=#!isValid('guid',arguments.instanceOperationUid)#/&gt;</w:t>
      </w:r>
      <w:r>
        <w:br/>
      </w:r>
      <w:r>
        <w:rPr>
          <w:rFonts w:ascii="Courier New" w:hAnsi="Courier New"/>
          <w:b w:val="0"/>
          <w:sz w:val="16"/>
        </w:rPr>
        <w:tab/>
        <w:tab/>
        <w:tab/>
        <w:t>AND si.specification_id=&lt;cfqueryparam cfsqltype="cf_sql_integer" value=#arguments.specificationId#/&gt;</w:t>
      </w:r>
      <w:r>
        <w:br/>
      </w:r>
      <w:r>
        <w:rPr>
          <w:rFonts w:ascii="Courier New" w:hAnsi="Courier New"/>
          <w:b w:val="0"/>
          <w:sz w:val="16"/>
        </w:rPr>
        <w:tab/>
        <w:tab/>
        <w:tab/>
        <w:t>&lt;m:filter_build filter=#filter#/&gt;</w:t>
      </w:r>
      <w:r>
        <w:br/>
      </w:r>
      <w:r>
        <w:rPr>
          <w:rFonts w:ascii="Courier New" w:hAnsi="Courier New"/>
          <w:b w:val="0"/>
          <w:sz w:val="16"/>
        </w:rPr>
        <w:tab/>
        <w:tab/>
        <w:tab/>
        <w:t>order by &lt;m:order_build sortCollection=#this.helper.parseNumericOrder(local.titleMap, arguments.orderBy)# fieldCount=0/&gt;&lt;!---no sort length limit---&gt;</w:t>
      </w:r>
      <w:r>
        <w:br/>
      </w:r>
      <w:r>
        <w:rPr>
          <w:rFonts w:ascii="Courier New" w:hAnsi="Courier New"/>
          <w:b w:val="0"/>
          <w:sz w:val="16"/>
        </w:rPr>
        <w:tab/>
        <w:tab/>
        <w:tab/>
        <w:t>--limit #maxrows#</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&lt;cfquery name="local.qTotal"&gt;</w:t>
      </w:r>
      <w:r>
        <w:br/>
      </w:r>
      <w:r>
        <w:rPr>
          <w:rFonts w:ascii="Courier New" w:hAnsi="Courier New"/>
          <w:b w:val="0"/>
          <w:sz w:val="16"/>
        </w:rPr>
        <w:tab/>
        <w:tab/>
        <w:tab/>
        <w:t>select count(*) as cnt</w:t>
      </w:r>
      <w:r>
        <w:br/>
      </w:r>
      <w:r>
        <w:rPr>
          <w:rFonts w:ascii="Courier New" w:hAnsi="Courier New"/>
          <w:b w:val="0"/>
          <w:sz w:val="16"/>
        </w:rPr>
        <w:tab/>
        <w:tab/>
        <w:tab/>
        <w:t>from instance_operation_cfs_param iop</w:t>
      </w:r>
      <w:r>
        <w:br/>
      </w:r>
      <w:r>
        <w:rPr>
          <w:rFonts w:ascii="Courier New" w:hAnsi="Courier New"/>
          <w:b w:val="0"/>
          <w:sz w:val="16"/>
        </w:rPr>
        <w:tab/>
        <w:tab/>
        <w:tab/>
        <w:t>where iop.instance_operation_uid=&lt;cfqueryparam cfsqltype="cf_sql_other" value="#arguments.instanceOperationUid#" null=#!isValid('guid',arguments.instanceOperationUid)#/&gt;</w:t>
      </w:r>
      <w:r>
        <w:br/>
      </w:r>
      <w:r>
        <w:rPr>
          <w:rFonts w:ascii="Courier New" w:hAnsi="Courier New"/>
          <w:b w:val="0"/>
          <w:sz w:val="16"/>
        </w:rPr>
        <w:tab/>
        <w:tab/>
        <w:t xml:space="preserve">&lt;/cfquery&gt; </w:t>
      </w:r>
      <w:r>
        <w:br/>
      </w:r>
      <w:r>
        <w:rPr>
          <w:rFonts w:ascii="Courier New" w:hAnsi="Courier New"/>
          <w:b w:val="0"/>
          <w:sz w:val="16"/>
        </w:rPr>
        <w:tab/>
        <w:tab/>
      </w:r>
      <w:r>
        <w:br/>
      </w:r>
      <w:r>
        <w:rPr>
          <w:rFonts w:ascii="Courier New" w:hAnsi="Courier New"/>
          <w:b w:val="0"/>
          <w:sz w:val="16"/>
        </w:rPr>
        <w:tab/>
        <w:tab/>
        <w:t>&lt;cfloop query="local.qCfsParam"&gt;</w:t>
      </w:r>
      <w:r>
        <w:br/>
      </w:r>
      <w:r>
        <w:rPr>
          <w:rFonts w:ascii="Courier New" w:hAnsi="Courier New"/>
          <w:b w:val="0"/>
          <w:sz w:val="16"/>
        </w:rPr>
        <w:tab/>
        <w:tab/>
        <w:tab/>
        <w:t>&lt;cfif len(func)&gt;&lt;!--- приоритет отдается функции перед списком значений---&gt;</w:t>
      </w:r>
      <w:r>
        <w:br/>
      </w:r>
      <w:r>
        <w:rPr>
          <w:rFonts w:ascii="Courier New" w:hAnsi="Courier New"/>
          <w:b w:val="0"/>
          <w:sz w:val="16"/>
        </w:rPr>
        <w:tab/>
        <w:tab/>
        <w:tab/>
        <w:tab/>
        <w:t>&lt;cfset var args = {</w:t>
      </w:r>
      <w:r>
        <w:br/>
      </w:r>
      <w:r>
        <w:rPr>
          <w:rFonts w:ascii="Courier New" w:hAnsi="Courier New"/>
          <w:b w:val="0"/>
          <w:sz w:val="16"/>
        </w:rPr>
        <w:tab/>
        <w:tab/>
        <w:tab/>
        <w:tab/>
        <w:tab/>
        <w:t xml:space="preserve">"functionName":"#func#", </w:t>
      </w:r>
      <w:r>
        <w:br/>
      </w:r>
      <w:r>
        <w:rPr>
          <w:rFonts w:ascii="Courier New" w:hAnsi="Courier New"/>
          <w:b w:val="0"/>
          <w:sz w:val="16"/>
        </w:rPr>
        <w:tab/>
        <w:tab/>
        <w:tab/>
        <w:tab/>
        <w:tab/>
        <w:t xml:space="preserve">"svcId":#local.qCfsParam.service_id#, </w:t>
      </w:r>
      <w:r>
        <w:br/>
      </w:r>
      <w:r>
        <w:rPr>
          <w:rFonts w:ascii="Courier New" w:hAnsi="Courier New"/>
          <w:b w:val="0"/>
          <w:sz w:val="16"/>
        </w:rPr>
        <w:tab/>
        <w:tab/>
        <w:tab/>
        <w:tab/>
        <w:tab/>
        <w:t>"contractId":#arguments.contractId#</w:t>
      </w:r>
      <w:r>
        <w:br/>
      </w:r>
      <w:r>
        <w:rPr>
          <w:rFonts w:ascii="Courier New" w:hAnsi="Courier New"/>
          <w:b w:val="0"/>
          <w:sz w:val="16"/>
        </w:rPr>
        <w:tab/>
        <w:tab/>
        <w:tab/>
        <w:tab/>
        <w:t>}/&gt;</w:t>
      </w:r>
      <w:r>
        <w:br/>
      </w:r>
      <w:r>
        <w:rPr>
          <w:rFonts w:ascii="Courier New" w:hAnsi="Courier New"/>
          <w:b w:val="0"/>
          <w:sz w:val="16"/>
        </w:rPr>
        <w:tab/>
        <w:tab/>
        <w:tab/>
        <w:tab/>
        <w:t>&lt;cfinvoke component="instance_operation_cfs_param" method="generateValueList" argumentCollection=#args# returnVariable="local.qCfsParam.value_list"/&gt;</w:t>
      </w:r>
      <w:r>
        <w:br/>
      </w:r>
      <w:r>
        <w:rPr>
          <w:rFonts w:ascii="Courier New" w:hAnsi="Courier New"/>
          <w:b w:val="0"/>
          <w:sz w:val="16"/>
        </w:rPr>
        <w:tab/>
        <w:tab/>
        <w:tab/>
        <w:tab/>
        <w:t xml:space="preserve">&lt;cfif (len(local.qCfsParam.func) OR len(local.qCfsParam.expression) OR len(local.qCfsParam.state_path) OR len(local.qCfsParam.nested_ref)) </w:t>
      </w:r>
      <w:r>
        <w:br/>
      </w:r>
      <w:r>
        <w:rPr>
          <w:rFonts w:ascii="Courier New" w:hAnsi="Courier New"/>
          <w:b w:val="0"/>
          <w:sz w:val="16"/>
        </w:rPr>
        <w:tab/>
        <w:tab/>
        <w:tab/>
        <w:tab/>
        <w:tab/>
        <w:t>AND len(local.qCfsParam.value_list) EQ 0&gt;</w:t>
        <w:tab/>
        <w:tab/>
        <w:tab/>
        <w:tab/>
      </w:r>
      <w:r>
        <w:br/>
      </w:r>
      <w:r>
        <w:rPr>
          <w:rFonts w:ascii="Courier New" w:hAnsi="Courier New"/>
          <w:b w:val="0"/>
          <w:sz w:val="16"/>
        </w:rPr>
        <w:tab/>
        <w:tab/>
        <w:tab/>
        <w:tab/>
        <w:tab/>
        <w:t>&lt;cfset local.qCfsParam.value_list = []/&gt;</w:t>
      </w:r>
      <w:r>
        <w:br/>
      </w:r>
      <w:r>
        <w:rPr>
          <w:rFonts w:ascii="Courier New" w:hAnsi="Courier New"/>
          <w:b w:val="0"/>
          <w:sz w:val="16"/>
        </w:rPr>
        <w:tab/>
        <w:tab/>
        <w:tab/>
        <w:tab/>
        <w:t>&lt;/cfif&gt;</w:t>
        <w:tab/>
      </w:r>
      <w:r>
        <w:br/>
      </w:r>
      <w:r>
        <w:rPr>
          <w:rFonts w:ascii="Courier New" w:hAnsi="Courier New"/>
          <w:b w:val="0"/>
          <w:sz w:val="16"/>
        </w:rPr>
        <w:tab/>
        <w:tab/>
        <w:tab/>
        <w:tab/>
        <w:t>&lt;cfif len(trim(local.qCfsParam.value_list)) AND listLen(local.qCfsParam.value_list) EQ 1&gt;</w:t>
      </w:r>
      <w:r>
        <w:br/>
      </w:r>
      <w:r>
        <w:rPr>
          <w:rFonts w:ascii="Courier New" w:hAnsi="Courier New"/>
          <w:b w:val="0"/>
          <w:sz w:val="16"/>
        </w:rPr>
        <w:tab/>
        <w:tab/>
        <w:tab/>
        <w:tab/>
        <w:tab/>
        <w:t>&lt;cfset local.qCfsParam.default_value=local.qCfsParam.value_list/&gt;</w:t>
      </w:r>
      <w:r>
        <w:br/>
      </w:r>
      <w:r>
        <w:rPr>
          <w:rFonts w:ascii="Courier New" w:hAnsi="Courier New"/>
          <w:b w:val="0"/>
          <w:sz w:val="16"/>
        </w:rPr>
        <w:tab/>
        <w:tab/>
        <w:tab/>
        <w:tab/>
        <w:t>&lt;/cfif&gt;</w:t>
        <w:tab/>
        <w:tab/>
        <w:tab/>
        <w:tab/>
      </w:r>
      <w:r>
        <w:br/>
      </w:r>
      <w:r>
        <w:rPr>
          <w:rFonts w:ascii="Courier New" w:hAnsi="Courier New"/>
          <w:b w:val="0"/>
          <w:sz w:val="16"/>
        </w:rPr>
        <w:tab/>
        <w:tab/>
        <w:tab/>
        <w:t>&lt;/cfif&gt;</w:t>
        <w:tab/>
        <w:tab/>
      </w:r>
      <w:r>
        <w:br/>
      </w:r>
      <w:r>
        <w:rPr>
          <w:rFonts w:ascii="Courier New" w:hAnsi="Courier New"/>
          <w:b w:val="0"/>
          <w:sz w:val="16"/>
        </w:rPr>
        <w:tab/>
        <w:tab/>
        <w:tab/>
      </w:r>
      <w:r>
        <w:br/>
      </w:r>
      <w:r>
        <w:rPr>
          <w:rFonts w:ascii="Courier New" w:hAnsi="Courier New"/>
          <w:b w:val="0"/>
          <w:sz w:val="16"/>
        </w:rPr>
        <w:tab/>
        <w:tab/>
        <w:tab/>
        <w:t>&lt;cfif data_type EQ "map" OR data_type EQ "map-fixed" OR data_type EQ "array-map-fixed"&gt;</w:t>
      </w:r>
      <w:r>
        <w:br/>
      </w:r>
      <w:r>
        <w:rPr>
          <w:rFonts w:ascii="Courier New" w:hAnsi="Courier New"/>
          <w:b w:val="0"/>
          <w:sz w:val="16"/>
        </w:rPr>
        <w:tab/>
        <w:tab/>
        <w:tab/>
        <w:tab/>
        <w:t>&lt;cfinvoke component="instance_operation_cfs_param" method="processMap" qParam=#local.qCfsParam#/&gt;</w:t>
      </w:r>
      <w:r>
        <w:br/>
      </w:r>
      <w:r>
        <w:rPr>
          <w:rFonts w:ascii="Courier New" w:hAnsi="Courier New"/>
          <w:b w:val="0"/>
          <w:sz w:val="16"/>
        </w:rPr>
        <w:tab/>
        <w:tab/>
        <w:tab/>
        <w:t>&lt;/cfif&gt;</w:t>
      </w:r>
      <w:r>
        <w:br/>
      </w:r>
      <w:r>
        <w:rPr>
          <w:rFonts w:ascii="Courier New" w:hAnsi="Courier New"/>
          <w:b w:val="0"/>
          <w:sz w:val="16"/>
        </w:rPr>
        <w:tab/>
        <w:tab/>
        <w:t>&lt;/cfloop&gt;</w:t>
        <w:tab/>
      </w:r>
      <w:r>
        <w:br/>
      </w:r>
      <w:r>
        <w:rPr>
          <w:rFonts w:ascii="Courier New" w:hAnsi="Courier New"/>
          <w:b w:val="0"/>
          <w:sz w:val="16"/>
        </w:rPr>
        <w:tab/>
        <w:tab/>
        <w:tab/>
        <w:tab/>
      </w:r>
      <w:r>
        <w:br/>
      </w:r>
      <w:r>
        <w:rPr>
          <w:rFonts w:ascii="Courier New" w:hAnsi="Courier New"/>
          <w:b w:val="0"/>
          <w:sz w:val="16"/>
        </w:rPr>
      </w:r>
      <w:r>
        <w:br/>
      </w:r>
      <w:r>
        <w:rPr>
          <w:rFonts w:ascii="Courier New" w:hAnsi="Courier New"/>
          <w:b w:val="0"/>
          <w:sz w:val="16"/>
        </w:rPr>
        <w:tab/>
        <w:tab/>
        <w:t>&lt;cfset "out.queryDurationMs"=getTickCount() - request.startTickCount/&gt;</w:t>
      </w:r>
      <w:r>
        <w:br/>
      </w:r>
      <w:r>
        <w:rPr>
          <w:rFonts w:ascii="Courier New" w:hAnsi="Courier New"/>
          <w:b w:val="0"/>
          <w:sz w:val="16"/>
        </w:rPr>
        <w:tab/>
        <w:tab/>
        <w:t>&lt;cfset "out.total"=#local.qTotal.cnt#/&gt;</w:t>
      </w:r>
      <w:r>
        <w:br/>
      </w:r>
      <w:r>
        <w:rPr>
          <w:rFonts w:ascii="Courier New" w:hAnsi="Courier New"/>
          <w:b w:val="0"/>
          <w:sz w:val="16"/>
        </w:rPr>
        <w:tab/>
        <w:tab/>
        <w:t>&lt;cfset "out.resultSetSize"=#local.qCfsParam.recordCount#/&gt;</w:t>
      </w:r>
      <w:r>
        <w:br/>
      </w:r>
      <w:r>
        <w:rPr>
          <w:rFonts w:ascii="Courier New" w:hAnsi="Courier New"/>
          <w:b w:val="0"/>
          <w:sz w:val="16"/>
        </w:rPr>
        <w:tab/>
        <w:tab/>
        <w:t>&lt;cfset "out.pageSize"=#arguments.pageSize*1#/&gt;</w:t>
      </w:r>
      <w:r>
        <w:br/>
      </w:r>
      <w:r>
        <w:rPr>
          <w:rFonts w:ascii="Courier New" w:hAnsi="Courier New"/>
          <w:b w:val="0"/>
          <w:sz w:val="16"/>
        </w:rPr>
        <w:tab/>
        <w:tab/>
        <w:t>&lt;cfset "out.page"=#arguments.page*1#/&gt;</w:t>
      </w:r>
      <w:r>
        <w:br/>
      </w:r>
      <w:r>
        <w:rPr>
          <w:rFonts w:ascii="Courier New" w:hAnsi="Courier New"/>
          <w:b w:val="0"/>
          <w:sz w:val="16"/>
        </w:rPr>
        <w:tab/>
        <w:tab/>
        <w:t>&lt;cfset "out.orderBy"=#arguments.orderBy#/&gt;</w:t>
      </w:r>
      <w:r>
        <w:br/>
      </w:r>
      <w:r>
        <w:rPr>
          <w:rFonts w:ascii="Courier New" w:hAnsi="Courier New"/>
          <w:b w:val="0"/>
          <w:sz w:val="16"/>
        </w:rPr>
        <w:tab/>
        <w:tab/>
      </w:r>
      <w:r>
        <w:br/>
      </w:r>
      <w:r>
        <w:rPr>
          <w:rFonts w:ascii="Courier New" w:hAnsi="Courier New"/>
          <w:b w:val="0"/>
          <w:sz w:val="16"/>
        </w:rPr>
        <w:tab/>
        <w:tab/>
        <w:t>&lt;cfset var resultCollection=[]/&gt;</w:t>
      </w:r>
      <w:r>
        <w:br/>
      </w:r>
      <w:r>
        <w:rPr>
          <w:rFonts w:ascii="Courier New" w:hAnsi="Courier New"/>
          <w:b w:val="0"/>
          <w:sz w:val="16"/>
        </w:rPr>
        <w:tab/>
        <w:tab/>
        <w:t>&lt;cfloop query=#local.qCfsParam# startRow=#startrow# endRow=#(startrow+maxrows-1)#&gt;</w:t>
      </w:r>
      <w:r>
        <w:br/>
      </w:r>
      <w:r>
        <w:rPr>
          <w:rFonts w:ascii="Courier New" w:hAnsi="Courier New"/>
          <w:b w:val="0"/>
          <w:sz w:val="16"/>
        </w:rPr>
        <w:tab/>
        <w:tab/>
        <w:tab/>
        <w:t>&lt;cfset var rec={}/&gt;</w:t>
        <w:tab/>
        <w:tab/>
        <w:tab/>
        <w:tab/>
      </w:r>
      <w:r>
        <w:br/>
      </w:r>
      <w:r>
        <w:rPr>
          <w:rFonts w:ascii="Courier New" w:hAnsi="Courier New"/>
          <w:b w:val="0"/>
          <w:sz w:val="16"/>
        </w:rPr>
        <w:tab/>
        <w:tab/>
        <w:tab/>
        <w:t>&lt;cfset this.helper.appendRecord(rec, "", local.titleMap, local.qCfsParam, this.helper.snake2camel)/&gt;</w:t>
      </w:r>
      <w:r>
        <w:br/>
      </w:r>
      <w:r>
        <w:rPr>
          <w:rFonts w:ascii="Courier New" w:hAnsi="Courier New"/>
          <w:b w:val="0"/>
          <w:sz w:val="16"/>
        </w:rPr>
        <w:tab/>
        <w:tab/>
        <w:tab/>
        <w:t>&lt;cfset arrayAppend(resultCollection, rec)/&gt;</w:t>
      </w:r>
      <w:r>
        <w:br/>
      </w:r>
      <w:r>
        <w:rPr>
          <w:rFonts w:ascii="Courier New" w:hAnsi="Courier New"/>
          <w:b w:val="0"/>
          <w:sz w:val="16"/>
        </w:rPr>
        <w:tab/>
        <w:tab/>
        <w:t>&lt;/cfloop&gt;</w:t>
      </w:r>
      <w:r>
        <w:br/>
      </w:r>
      <w:r>
        <w:rPr>
          <w:rFonts w:ascii="Courier New" w:hAnsi="Courier New"/>
          <w:b w:val="0"/>
          <w:sz w:val="16"/>
        </w:rPr>
        <w:tab/>
        <w:tab/>
      </w:r>
      <w:r>
        <w:br/>
      </w:r>
      <w:r>
        <w:rPr>
          <w:rFonts w:ascii="Courier New" w:hAnsi="Courier New"/>
          <w:b w:val="0"/>
          <w:sz w:val="16"/>
        </w:rPr>
        <w:tab/>
        <w:tab/>
        <w:t>&lt;cfset "out.size"=#arrayLen(resultCollection)#/&gt;</w:t>
      </w:r>
      <w:r>
        <w:br/>
      </w:r>
      <w:r>
        <w:rPr>
          <w:rFonts w:ascii="Courier New" w:hAnsi="Courier New"/>
          <w:b w:val="0"/>
          <w:sz w:val="16"/>
        </w:rPr>
        <w:tab/>
        <w:tab/>
        <w:t>&lt;cfset "out.results"=#resultCollection#/&gt;</w:t>
        <w:tab/>
        <w:tab/>
      </w:r>
      <w:r>
        <w:br/>
      </w:r>
      <w:r>
        <w:rPr>
          <w:rFonts w:ascii="Courier New" w:hAnsi="Courier New"/>
          <w:b w:val="0"/>
          <w:sz w:val="16"/>
        </w:rPr>
        <w:tab/>
        <w:tab/>
        <w:t>&lt;cfset "out.runDurationMs"=getTickCount()-request.startTickCount/&gt;</w:t>
        <w:tab/>
      </w:r>
      <w:r>
        <w:br/>
      </w:r>
      <w:r>
        <w:rPr>
          <w:rFonts w:ascii="Courier New" w:hAnsi="Courier New"/>
          <w:b w:val="0"/>
          <w:sz w:val="16"/>
        </w:rPr>
        <w:tab/>
        <w:tab/>
        <w:t>&lt;cfreturn representationOf(out)/&gt;</w:t>
      </w:r>
      <w:r>
        <w:br/>
      </w:r>
      <w:r>
        <w:rPr>
          <w:rFonts w:ascii="Courier New" w:hAnsi="Courier New"/>
          <w:b w:val="0"/>
          <w:sz w:val="16"/>
        </w:rPr>
        <w:tab/>
        <w:t>&lt;/cffunction&gt;&lt;!--- get ---&gt;</w:t>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 xml:space="preserve"> &lt;cffunction name="post" hint="Создание нового CFS параметра операции."&gt;</w:t>
      </w:r>
      <w:r>
        <w:br/>
      </w:r>
      <w:r>
        <w:rPr>
          <w:rFonts w:ascii="Courier New" w:hAnsi="Courier New"/>
          <w:b w:val="0"/>
          <w:sz w:val="16"/>
        </w:rPr>
        <w:tab/>
        <w:tab/>
        <w:t>&lt;cfargument name="instanceOperationUid" type="string" required=true hint="type:guid"/&gt;</w:t>
      </w:r>
      <w:r>
        <w:br/>
      </w:r>
      <w:r>
        <w:rPr>
          <w:rFonts w:ascii="Courier New" w:hAnsi="Courier New"/>
          <w:b w:val="0"/>
          <w:sz w:val="16"/>
        </w:rPr>
        <w:tab/>
        <w:tab/>
        <w:t>&lt;cfargument name="svcOperationCfsParamId" type="string" required=true hint="type:integer"/&gt;</w:t>
      </w:r>
      <w:r>
        <w:br/>
      </w:r>
      <w:r>
        <w:rPr>
          <w:rFonts w:ascii="Courier New" w:hAnsi="Courier New"/>
          <w:b w:val="0"/>
          <w:sz w:val="16"/>
        </w:rPr>
        <w:tab/>
        <w:tab/>
        <w:t>&lt;cfargument name="paramValue" type="string" required=true hint="type:string ***Валидацию пока не проводим, а надо"/&gt;</w:t>
      </w:r>
      <w:r>
        <w:br/>
      </w:r>
      <w:r>
        <w:rPr>
          <w:rFonts w:ascii="Courier New" w:hAnsi="Courier New"/>
          <w:b w:val="0"/>
          <w:sz w:val="16"/>
        </w:rPr>
        <w:tab/>
        <w:tab/>
        <w:t>&lt;cfargument name="note" type="string" required=false default="" hint="type:string description: комментарий пользователя"/&gt;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ab/>
        <w:t>&lt;cftry&gt;</w:t>
      </w:r>
      <w:r>
        <w:br/>
      </w:r>
      <w:r>
        <w:rPr>
          <w:rFonts w:ascii="Courier New" w:hAnsi="Courier New"/>
          <w:b w:val="0"/>
          <w:sz w:val="16"/>
        </w:rPr>
        <w:tab/>
        <w:tab/>
        <w:tab/>
        <w:t>&lt;cfset this.helper.validateField(arguments, "instanceOperationUid", "guid")/&gt;</w:t>
      </w:r>
      <w:r>
        <w:br/>
      </w:r>
      <w:r>
        <w:rPr>
          <w:rFonts w:ascii="Courier New" w:hAnsi="Courier New"/>
          <w:b w:val="0"/>
          <w:sz w:val="16"/>
        </w:rPr>
        <w:tab/>
        <w:tab/>
        <w:tab/>
        <w:t>&lt;cfset this.helper.validateField(arguments, "svcOperationCfsParamId", "integer")/&gt;</w:t>
        <w:tab/>
      </w:r>
      <w:r>
        <w:br/>
      </w:r>
      <w:r>
        <w:rPr>
          <w:rFonts w:ascii="Courier New" w:hAnsi="Courier New"/>
          <w:b w:val="0"/>
          <w:sz w:val="16"/>
        </w:rPr>
        <w:tab/>
        <w:tab/>
        <w:tab/>
        <w:t>&lt;cfset checkParam(arguments.svcOperationCfsParamId, arguments.paramValue, arguments.usrId)/&gt;</w:t>
      </w:r>
      <w:r>
        <w:br/>
      </w:r>
      <w:r>
        <w:rPr>
          <w:rFonts w:ascii="Courier New" w:hAnsi="Courier New"/>
          <w:b w:val="0"/>
          <w:sz w:val="16"/>
        </w:rPr>
        <w:tab/>
        <w:tab/>
        <w:tab/>
        <w:t>&lt;cfset checkResourceRealmAccess(arguments.instanceOperationUid, arguments.svcOperationCfsParamId, arguments.paramValue)/&gt;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t>&lt;cfset local.instanceOperationCfsParamUid=#createGUID()#/&gt;</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&lt;cfquery name="local.qCheck" result="local.result"&gt;</w:t>
      </w:r>
      <w:r>
        <w:br/>
      </w:r>
      <w:r>
        <w:rPr>
          <w:rFonts w:ascii="Courier New" w:hAnsi="Courier New"/>
          <w:b w:val="0"/>
          <w:sz w:val="16"/>
        </w:rPr>
        <w:tab/>
        <w:tab/>
        <w:tab/>
        <w:tab/>
        <w:t xml:space="preserve">select io.dt_submit, io.dt_finish, io.submit_result  </w:t>
      </w:r>
      <w:r>
        <w:br/>
      </w:r>
      <w:r>
        <w:rPr>
          <w:rFonts w:ascii="Courier New" w:hAnsi="Courier New"/>
          <w:b w:val="0"/>
          <w:sz w:val="16"/>
        </w:rPr>
        <w:tab/>
        <w:tab/>
        <w:tab/>
        <w:tab/>
        <w:t xml:space="preserve">from instance_operation io </w:t>
        <w:tab/>
        <w:tab/>
      </w:r>
      <w:r>
        <w:br/>
      </w:r>
      <w:r>
        <w:rPr>
          <w:rFonts w:ascii="Courier New" w:hAnsi="Courier New"/>
          <w:b w:val="0"/>
          <w:sz w:val="16"/>
        </w:rPr>
        <w:tab/>
        <w:tab/>
        <w:tab/>
        <w:tab/>
        <w:t>where io.instance_operation_uid=&lt;cfqueryparam cfsqltype="cf_sql_other" value="#arguments.instanceOperationUid#" null=#!isValid('guid',arguments.instanceOperationUid)#/&gt;</w:t>
      </w:r>
      <w:r>
        <w:br/>
      </w:r>
      <w:r>
        <w:rPr>
          <w:rFonts w:ascii="Courier New" w:hAnsi="Courier New"/>
          <w:b w:val="0"/>
          <w:sz w:val="16"/>
        </w:rPr>
        <w:tab/>
        <w:tab/>
        <w:tab/>
        <w:t>&lt;/cfquery&gt;</w:t>
        <w:tab/>
      </w:r>
      <w:r>
        <w:br/>
      </w:r>
      <w:r>
        <w:rPr>
          <w:rFonts w:ascii="Courier New" w:hAnsi="Courier New"/>
          <w:b w:val="0"/>
          <w:sz w:val="16"/>
        </w:rPr>
        <w:tab/>
        <w:tab/>
        <w:tab/>
        <w:t>&lt;cfif left(local.qCheck.submit_result,1) EQ "2" AND len(local.qCheck.dt_finish) EQ 0&gt;&lt;!--- 201 etc ---&gt;</w:t>
      </w:r>
      <w:r>
        <w:br/>
      </w:r>
      <w:r>
        <w:rPr>
          <w:rFonts w:ascii="Courier New" w:hAnsi="Courier New"/>
          <w:b w:val="0"/>
          <w:sz w:val="16"/>
        </w:rPr>
        <w:tab/>
        <w:tab/>
        <w:tab/>
        <w:tab/>
        <w:t>&lt;cfreturn representationOf(this.helper.formatMessage("Operation already started", "Parameter creation disabled for started operation")).withStatus(422)/&gt;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&lt;!--- Проверка: параметр от нашего ли сервиса *** и операции ---&gt;</w:t>
      </w:r>
      <w:r>
        <w:br/>
      </w:r>
      <w:r>
        <w:rPr>
          <w:rFonts w:ascii="Courier New" w:hAnsi="Courier New"/>
          <w:b w:val="0"/>
          <w:sz w:val="16"/>
        </w:rPr>
        <w:t xml:space="preserve"> </w:t>
        <w:tab/>
        <w:tab/>
        <w:tab/>
        <w:t>&lt;cfquery name="local.qInstanceService" result="local.result"&gt;</w:t>
      </w:r>
      <w:r>
        <w:br/>
      </w:r>
      <w:r>
        <w:rPr>
          <w:rFonts w:ascii="Courier New" w:hAnsi="Courier New"/>
          <w:b w:val="0"/>
          <w:sz w:val="16"/>
        </w:rPr>
        <w:tab/>
        <w:tab/>
        <w:tab/>
        <w:tab/>
        <w:t xml:space="preserve">select e.service_id, io.operation, si.specification_id  </w:t>
      </w:r>
      <w:r>
        <w:br/>
      </w:r>
      <w:r>
        <w:rPr>
          <w:rFonts w:ascii="Courier New" w:hAnsi="Courier New"/>
          <w:b w:val="0"/>
          <w:sz w:val="16"/>
        </w:rPr>
        <w:tab/>
        <w:tab/>
        <w:tab/>
        <w:tab/>
        <w:t xml:space="preserve">from instance_operation io </w:t>
      </w:r>
      <w:r>
        <w:br/>
      </w:r>
      <w:r>
        <w:rPr>
          <w:rFonts w:ascii="Courier New" w:hAnsi="Courier New"/>
          <w:b w:val="0"/>
          <w:sz w:val="16"/>
        </w:rPr>
        <w:tab/>
        <w:tab/>
        <w:tab/>
        <w:tab/>
        <w:t>join instance e on (io.instance_uid=e.instance_uid)</w:t>
      </w:r>
      <w:r>
        <w:br/>
      </w:r>
      <w:r>
        <w:rPr>
          <w:rFonts w:ascii="Courier New" w:hAnsi="Courier New"/>
          <w:b w:val="0"/>
          <w:sz w:val="16"/>
        </w:rPr>
        <w:tab/>
        <w:tab/>
        <w:tab/>
        <w:tab/>
        <w:t>left outer join specification_item si on (e.specification_item_id=si.specification_item_id)</w:t>
      </w:r>
      <w:r>
        <w:br/>
      </w:r>
      <w:r>
        <w:rPr>
          <w:rFonts w:ascii="Courier New" w:hAnsi="Courier New"/>
          <w:b w:val="0"/>
          <w:sz w:val="16"/>
        </w:rPr>
        <w:tab/>
        <w:tab/>
        <w:tab/>
        <w:tab/>
        <w:t>where io.instance_operation_uid=&lt;cfqueryparam cfsqltype="cf_sql_other" value="#arguments.instanceOperationUid#"/&gt;</w:t>
      </w:r>
      <w:r>
        <w:br/>
      </w:r>
      <w:r>
        <w:rPr>
          <w:rFonts w:ascii="Courier New" w:hAnsi="Courier New"/>
          <w:b w:val="0"/>
          <w:sz w:val="16"/>
        </w:rPr>
        <w:tab/>
        <w:tab/>
        <w:tab/>
        <w:t>&lt;/cfquery&gt;</w:t>
      </w:r>
      <w:r>
        <w:br/>
      </w:r>
      <w:r>
        <w:rPr>
          <w:rFonts w:ascii="Courier New" w:hAnsi="Courier New"/>
          <w:b w:val="0"/>
          <w:sz w:val="16"/>
        </w:rPr>
        <w:tab/>
        <w:tab/>
        <w:tab/>
      </w:r>
      <w:r>
        <w:br/>
      </w:r>
      <w:r>
        <w:rPr>
          <w:rFonts w:ascii="Courier New" w:hAnsi="Courier New"/>
          <w:b w:val="0"/>
          <w:sz w:val="16"/>
        </w:rPr>
        <w:tab/>
        <w:tab/>
        <w:tab/>
        <w:t>&lt;cfquery name="local.qTemplateSvc" result="local.result"&gt;</w:t>
      </w:r>
      <w:r>
        <w:br/>
      </w:r>
      <w:r>
        <w:rPr>
          <w:rFonts w:ascii="Courier New" w:hAnsi="Courier New"/>
          <w:b w:val="0"/>
          <w:sz w:val="16"/>
        </w:rPr>
        <w:tab/>
        <w:tab/>
        <w:tab/>
        <w:tab/>
        <w:t xml:space="preserve">select so.svc_id, so.operation, sop.is_disabled </w:t>
      </w:r>
      <w:r>
        <w:br/>
      </w:r>
      <w:r>
        <w:rPr>
          <w:rFonts w:ascii="Courier New" w:hAnsi="Courier New"/>
          <w:b w:val="0"/>
          <w:sz w:val="16"/>
        </w:rPr>
        <w:tab/>
        <w:tab/>
        <w:tab/>
        <w:tab/>
        <w:t xml:space="preserve">from svc_operation_cfs_param sop </w:t>
      </w:r>
      <w:r>
        <w:br/>
      </w:r>
      <w:r>
        <w:rPr>
          <w:rFonts w:ascii="Courier New" w:hAnsi="Courier New"/>
          <w:b w:val="0"/>
          <w:sz w:val="16"/>
        </w:rPr>
        <w:tab/>
        <w:tab/>
        <w:tab/>
        <w:tab/>
        <w:t>join svc_operation so on (sop.svc_operation_id=so.svc_operation_id)</w:t>
      </w:r>
      <w:r>
        <w:br/>
      </w:r>
      <w:r>
        <w:rPr>
          <w:rFonts w:ascii="Courier New" w:hAnsi="Courier New"/>
          <w:b w:val="0"/>
          <w:sz w:val="16"/>
        </w:rPr>
        <w:tab/>
        <w:tab/>
        <w:tab/>
        <w:tab/>
        <w:t>where sop.svc_operation_cfs_param_id=&lt;cfqueryparam cfsqltype="cf_sql_integer" value="#arguments.svcOperationCfsParamId#"/&gt;</w:t>
      </w:r>
      <w:r>
        <w:br/>
      </w:r>
      <w:r>
        <w:rPr>
          <w:rFonts w:ascii="Courier New" w:hAnsi="Courier New"/>
          <w:b w:val="0"/>
          <w:sz w:val="16"/>
        </w:rPr>
        <w:tab/>
        <w:tab/>
        <w:tab/>
        <w:t>&lt;/cfquery&gt;</w:t>
        <w:tab/>
      </w:r>
      <w:r>
        <w:br/>
      </w:r>
      <w:r>
        <w:rPr>
          <w:rFonts w:ascii="Courier New" w:hAnsi="Courier New"/>
          <w:b w:val="0"/>
          <w:sz w:val="16"/>
        </w:rPr>
        <w:tab/>
        <w:tab/>
        <w:tab/>
      </w:r>
      <w:r>
        <w:br/>
      </w:r>
      <w:r>
        <w:rPr>
          <w:rFonts w:ascii="Courier New" w:hAnsi="Courier New"/>
          <w:b w:val="0"/>
          <w:sz w:val="16"/>
        </w:rPr>
        <w:t xml:space="preserve"> </w:t>
        <w:tab/>
        <w:tab/>
        <w:tab/>
        <w:t>&lt;cfif local.qInstanceService.specification_id NEQ arguments.specificationId&gt;</w:t>
      </w:r>
      <w:r>
        <w:br/>
      </w:r>
      <w:r>
        <w:rPr>
          <w:rFonts w:ascii="Courier New" w:hAnsi="Courier New"/>
          <w:b w:val="0"/>
          <w:sz w:val="16"/>
        </w:rPr>
        <w:tab/>
        <w:tab/>
        <w:tab/>
        <w:tab/>
        <w:t>&lt;cfreturn representationOf(this.helper.formatMessage("Instance not accessible", "Instance does not belong to the current specification, contract or contragent")).withStatus(403)/&gt;</w:t>
      </w:r>
      <w:r>
        <w:br/>
      </w:r>
      <w:r>
        <w:rPr>
          <w:rFonts w:ascii="Courier New" w:hAnsi="Courier New"/>
          <w:b w:val="0"/>
          <w:sz w:val="16"/>
        </w:rPr>
        <w:tab/>
        <w:tab/>
        <w:tab/>
        <w:t>&lt;/cfif&gt;</w:t>
        <w:tab/>
      </w:r>
      <w:r>
        <w:br/>
      </w:r>
      <w:r>
        <w:rPr>
          <w:rFonts w:ascii="Courier New" w:hAnsi="Courier New"/>
          <w:b w:val="0"/>
          <w:sz w:val="16"/>
        </w:rPr>
        <w:tab/>
        <w:tab/>
        <w:tab/>
        <w:t>&lt;cfif local.qInstanceService.service_id NEQ local.qTemplateSvc.svc_id&gt;</w:t>
      </w:r>
      <w:r>
        <w:br/>
      </w:r>
      <w:r>
        <w:rPr>
          <w:rFonts w:ascii="Courier New" w:hAnsi="Courier New"/>
          <w:b w:val="0"/>
          <w:sz w:val="16"/>
        </w:rPr>
        <w:tab/>
        <w:tab/>
        <w:tab/>
        <w:tab/>
        <w:t>&lt;cfreturn representationOf(this.helper.formatMessage("Invalid CFS parameter", "Parameter specified does not belong to this service")).withStatus(400)/&gt;</w:t>
      </w:r>
      <w:r>
        <w:br/>
      </w:r>
      <w:r>
        <w:rPr>
          <w:rFonts w:ascii="Courier New" w:hAnsi="Courier New"/>
          <w:b w:val="0"/>
          <w:sz w:val="16"/>
        </w:rPr>
        <w:tab/>
        <w:tab/>
        <w:tab/>
        <w:t>&lt;/cfif&gt;</w:t>
        <w:tab/>
      </w:r>
      <w:r>
        <w:br/>
      </w:r>
      <w:r>
        <w:rPr>
          <w:rFonts w:ascii="Courier New" w:hAnsi="Courier New"/>
          <w:b w:val="0"/>
          <w:sz w:val="16"/>
        </w:rPr>
        <w:tab/>
        <w:tab/>
        <w:tab/>
        <w:t>&lt;cfif local.qInstanceService.operation NEQ local.qTemplateSvc.operation&gt;</w:t>
      </w:r>
      <w:r>
        <w:br/>
      </w:r>
      <w:r>
        <w:rPr>
          <w:rFonts w:ascii="Courier New" w:hAnsi="Courier New"/>
          <w:b w:val="0"/>
          <w:sz w:val="16"/>
        </w:rPr>
        <w:tab/>
        <w:tab/>
        <w:tab/>
        <w:tab/>
        <w:t>&lt;cfreturn representationOf(this.helper.formatMessage("Invalid CFS parameter", "Parameter specified does not belong to this operation")).withStatus(400)/&gt;</w:t>
      </w:r>
      <w:r>
        <w:br/>
      </w:r>
      <w:r>
        <w:rPr>
          <w:rFonts w:ascii="Courier New" w:hAnsi="Courier New"/>
          <w:b w:val="0"/>
          <w:sz w:val="16"/>
        </w:rPr>
        <w:tab/>
        <w:tab/>
        <w:tab/>
        <w:t>&lt;/cfif&gt;</w:t>
        <w:tab/>
        <w:tab/>
      </w:r>
      <w:r>
        <w:br/>
      </w:r>
      <w:r>
        <w:rPr>
          <w:rFonts w:ascii="Courier New" w:hAnsi="Courier New"/>
          <w:b w:val="0"/>
          <w:sz w:val="16"/>
        </w:rPr>
        <w:tab/>
      </w:r>
      <w:r>
        <w:br/>
      </w:r>
      <w:r>
        <w:rPr>
          <w:rFonts w:ascii="Courier New" w:hAnsi="Courier New"/>
          <w:b w:val="0"/>
          <w:sz w:val="16"/>
        </w:rPr>
        <w:tab/>
        <w:tab/>
        <w:tab/>
        <w:t>&lt;cfquery name="local.qSave"&gt;</w:t>
      </w:r>
      <w:r>
        <w:br/>
      </w:r>
      <w:r>
        <w:rPr>
          <w:rFonts w:ascii="Courier New" w:hAnsi="Courier New"/>
          <w:b w:val="0"/>
          <w:sz w:val="16"/>
        </w:rPr>
        <w:tab/>
        <w:tab/>
        <w:tab/>
        <w:tab/>
        <w:t>insert into instance_operation_cfs_param (</w:t>
        <w:tab/>
      </w:r>
      <w:r>
        <w:br/>
      </w:r>
      <w:r>
        <w:rPr>
          <w:rFonts w:ascii="Courier New" w:hAnsi="Courier New"/>
          <w:b w:val="0"/>
          <w:sz w:val="16"/>
        </w:rPr>
        <w:tab/>
        <w:tab/>
        <w:tab/>
        <w:tab/>
        <w:tab/>
        <w:t>instance_operation_cfs_param_uid,instance_operation_uid,svc_operation_cfs_param_id,param_value,note,dt_created,creator_id</w:t>
      </w:r>
      <w:r>
        <w:br/>
      </w:r>
      <w:r>
        <w:rPr>
          <w:rFonts w:ascii="Courier New" w:hAnsi="Courier New"/>
          <w:b w:val="0"/>
          <w:sz w:val="16"/>
        </w:rPr>
        <w:tab/>
        <w:tab/>
        <w:tab/>
        <w:tab/>
        <w:t>) values (</w:t>
      </w:r>
      <w:r>
        <w:br/>
      </w:r>
      <w:r>
        <w:rPr>
          <w:rFonts w:ascii="Courier New" w:hAnsi="Courier New"/>
          <w:b w:val="0"/>
          <w:sz w:val="16"/>
        </w:rPr>
        <w:tab/>
        <w:tab/>
        <w:tab/>
        <w:tab/>
        <w:tab/>
        <w:t>&lt;cfqueryparam cfsqltype="cf_sql_other" value="#local.instanceOperationCfsParamUid#"/&gt;</w:t>
      </w:r>
      <w:r>
        <w:br/>
      </w:r>
      <w:r>
        <w:rPr>
          <w:rFonts w:ascii="Courier New" w:hAnsi="Courier New"/>
          <w:b w:val="0"/>
          <w:sz w:val="16"/>
        </w:rPr>
        <w:tab/>
        <w:tab/>
        <w:tab/>
        <w:tab/>
        <w:tab/>
        <w:t>,&lt;cfqueryparam cfsqltype="cf_sql_other" value="#arguments.instanceOperationUid#"/&gt;</w:t>
      </w:r>
      <w:r>
        <w:br/>
      </w:r>
      <w:r>
        <w:rPr>
          <w:rFonts w:ascii="Courier New" w:hAnsi="Courier New"/>
          <w:b w:val="0"/>
          <w:sz w:val="16"/>
        </w:rPr>
        <w:tab/>
        <w:tab/>
        <w:tab/>
        <w:tab/>
        <w:tab/>
        <w:t>,&lt;cfqueryparam cfsqltype="cf_sql_integer" value="#arguments.svcOperationCfsParamId#"/&gt;</w:t>
      </w:r>
      <w:r>
        <w:br/>
      </w:r>
      <w:r>
        <w:rPr>
          <w:rFonts w:ascii="Courier New" w:hAnsi="Courier New"/>
          <w:b w:val="0"/>
          <w:sz w:val="16"/>
        </w:rPr>
        <w:tab/>
        <w:tab/>
        <w:tab/>
        <w:tab/>
        <w:tab/>
        <w:t>,&lt;cfqueryparam cfsqltype="cf_sql_varchar" value="#arguments.paramValue#"/&gt;&lt;!--- htmlEditFormat ---&gt;</w:t>
      </w:r>
      <w:r>
        <w:br/>
      </w:r>
      <w:r>
        <w:rPr>
          <w:rFonts w:ascii="Courier New" w:hAnsi="Courier New"/>
          <w:b w:val="0"/>
          <w:sz w:val="16"/>
        </w:rPr>
        <w:tab/>
        <w:tab/>
        <w:tab/>
        <w:tab/>
        <w:tab/>
        <w:t>,&lt;cfqueryparam cfsqltype="cf_sql_varchar" value="#htmlEditFormat(arguments.note)#"/&gt;</w:t>
      </w:r>
      <w:r>
        <w:br/>
      </w:r>
      <w:r>
        <w:rPr>
          <w:rFonts w:ascii="Courier New" w:hAnsi="Courier New"/>
          <w:b w:val="0"/>
          <w:sz w:val="16"/>
        </w:rPr>
        <w:tab/>
        <w:tab/>
        <w:tab/>
        <w:tab/>
        <w:tab/>
        <w:t>,&lt;cfqueryparam cfsqltype="cf_sql_timestamp" value="#Now()#" /&gt;</w:t>
      </w:r>
      <w:r>
        <w:br/>
      </w:r>
      <w:r>
        <w:rPr>
          <w:rFonts w:ascii="Courier New" w:hAnsi="Courier New"/>
          <w:b w:val="0"/>
          <w:sz w:val="16"/>
        </w:rPr>
        <w:tab/>
        <w:tab/>
        <w:tab/>
        <w:tab/>
        <w:tab/>
        <w:t>,&lt;cfqueryparam cfsqltype="cf_sql_integer" value="#arguments.usrId#" /&gt;</w:t>
      </w:r>
      <w:r>
        <w:br/>
      </w:r>
      <w:r>
        <w:rPr>
          <w:rFonts w:ascii="Courier New" w:hAnsi="Courier New"/>
          <w:b w:val="0"/>
          <w:sz w:val="16"/>
        </w:rPr>
        <w:tab/>
        <w:tab/>
        <w:tab/>
        <w:tab/>
        <w:t>);</w:t>
      </w:r>
      <w:r>
        <w:br/>
      </w:r>
      <w:r>
        <w:rPr>
          <w:rFonts w:ascii="Courier New" w:hAnsi="Courier New"/>
          <w:b w:val="0"/>
          <w:sz w:val="16"/>
        </w:rPr>
        <w:tab/>
        <w:tab/>
        <w:tab/>
        <w:t>&lt;/cfquery&gt;</w:t>
      </w:r>
      <w:r>
        <w:br/>
      </w:r>
      <w:r>
        <w:rPr>
          <w:rFonts w:ascii="Courier New" w:hAnsi="Courier New"/>
          <w:b w:val="0"/>
          <w:sz w:val="16"/>
        </w:rPr>
        <w:tab/>
        <w:tab/>
        <w:tab/>
        <w:t>&lt;cfcatch type="any"&gt;</w:t>
      </w:r>
      <w:r>
        <w:br/>
      </w:r>
      <w:r>
        <w:rPr>
          <w:rFonts w:ascii="Courier New" w:hAnsi="Courier New"/>
          <w:b w:val="0"/>
          <w:sz w:val="16"/>
        </w:rPr>
        <w:tab/>
        <w:tab/>
        <w:tab/>
        <w:tab/>
        <w:t>&lt;cfreturn representationOf(this.helper.formatException(cfcatch, "Internal Error")).withStatus(500)/&gt;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&lt;cfreturn noData()</w:t>
      </w:r>
      <w:r>
        <w:br/>
      </w:r>
      <w:r>
        <w:rPr>
          <w:rFonts w:ascii="Courier New" w:hAnsi="Courier New"/>
          <w:b w:val="0"/>
          <w:sz w:val="16"/>
        </w:rPr>
        <w:tab/>
        <w:tab/>
        <w:tab/>
        <w:t>.withHeaders({location: "./#local.instanceOperationCfsParamUid#"})</w:t>
      </w:r>
      <w:r>
        <w:br/>
      </w:r>
      <w:r>
        <w:rPr>
          <w:rFonts w:ascii="Courier New" w:hAnsi="Courier New"/>
          <w:b w:val="0"/>
          <w:sz w:val="16"/>
        </w:rPr>
        <w:tab/>
        <w:tab/>
        <w:tab/>
        <w:t xml:space="preserve">.withStatus(201, "Created") </w:t>
      </w:r>
      <w:r>
        <w:br/>
      </w:r>
      <w:r>
        <w:rPr>
          <w:rFonts w:ascii="Courier New" w:hAnsi="Courier New"/>
          <w:b w:val="0"/>
          <w:sz w:val="16"/>
        </w:rPr>
        <w:tab/>
        <w:tab/>
        <w:t>/&gt;</w:t>
        <w:tab/>
        <w:tab/>
        <w:tab/>
        <w:tab/>
      </w:r>
      <w:r>
        <w:br/>
      </w:r>
      <w:r>
        <w:rPr>
          <w:rFonts w:ascii="Courier New" w:hAnsi="Courier New"/>
          <w:b w:val="0"/>
          <w:sz w:val="16"/>
        </w:rPr>
        <w:tab/>
        <w:t>&lt;/cffunction&gt;&lt;!--- post ---&gt;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name="checkParam" returnType="void"&gt;</w:t>
      </w:r>
      <w:r>
        <w:br/>
      </w:r>
      <w:r>
        <w:rPr>
          <w:rFonts w:ascii="Courier New" w:hAnsi="Courier New"/>
          <w:b w:val="0"/>
          <w:sz w:val="16"/>
        </w:rPr>
        <w:tab/>
        <w:tab/>
        <w:t>&lt;!--- проверка параметров по метаданным, независимо от семантики самого параметра ---&gt;</w:t>
      </w:r>
      <w:r>
        <w:br/>
      </w:r>
      <w:r>
        <w:rPr>
          <w:rFonts w:ascii="Courier New" w:hAnsi="Courier New"/>
          <w:b w:val="0"/>
          <w:sz w:val="16"/>
        </w:rPr>
        <w:tab/>
        <w:tab/>
        <w:t>&lt;cfargument name="svcOperationCfsParamId" type="numeric" required = true/&gt;</w:t>
      </w:r>
      <w:r>
        <w:br/>
      </w:r>
      <w:r>
        <w:rPr>
          <w:rFonts w:ascii="Courier New" w:hAnsi="Courier New"/>
          <w:b w:val="0"/>
          <w:sz w:val="16"/>
        </w:rPr>
        <w:tab/>
        <w:tab/>
        <w:t>&lt;cfargument name="paramValue" required = true/&gt;</w:t>
      </w:r>
      <w:r>
        <w:br/>
      </w:r>
      <w:r>
        <w:rPr>
          <w:rFonts w:ascii="Courier New" w:hAnsi="Courier New"/>
          <w:b w:val="0"/>
          <w:sz w:val="16"/>
        </w:rPr>
        <w:tab/>
        <w:tab/>
        <w:t>&lt;cfargument name="usrId" type="numeric"/&gt;</w:t>
      </w:r>
      <w:r>
        <w:br/>
      </w:r>
      <w:r>
        <w:rPr>
          <w:rFonts w:ascii="Courier New" w:hAnsi="Courier New"/>
          <w:b w:val="0"/>
          <w:sz w:val="16"/>
        </w:rPr>
        <w:tab/>
        <w:tab/>
        <w:t>&lt;cfargument name="instanceOperationCfsParamUid" type="guid" default="00000000-0000-0000-0000-000000000000"/&gt;&lt;!--- используется при проверке уникальности, чтобы не сравнивать с собой ---&gt;</w:t>
      </w:r>
      <w:r>
        <w:br/>
      </w:r>
      <w:r>
        <w:rPr>
          <w:rFonts w:ascii="Courier New" w:hAnsi="Courier New"/>
          <w:b w:val="0"/>
          <w:sz w:val="16"/>
        </w:rPr>
        <w:tab/>
        <w:tab/>
        <w:t>&lt;!--- *** Вероятно, стоит возвращать конкретную ругань ---&gt;</w:t>
      </w:r>
      <w:r>
        <w:br/>
      </w:r>
      <w:r>
        <w:rPr>
          <w:rFonts w:ascii="Courier New" w:hAnsi="Courier New"/>
          <w:b w:val="0"/>
          <w:sz w:val="16"/>
        </w:rPr>
        <w:tab/>
        <w:tab/>
        <w:t>&lt;!--- принадлежит ли параметр данному сервису, проверяется выше  ---&gt;</w:t>
        <w:tab/>
        <w:tab/>
      </w:r>
      <w:r>
        <w:br/>
      </w:r>
      <w:r>
        <w:rPr>
          <w:rFonts w:ascii="Courier New" w:hAnsi="Courier New"/>
          <w:b w:val="0"/>
          <w:sz w:val="16"/>
        </w:rPr>
        <w:tab/>
        <w:tab/>
      </w:r>
      <w:r>
        <w:br/>
      </w:r>
      <w:r>
        <w:rPr>
          <w:rFonts w:ascii="Courier New" w:hAnsi="Courier New"/>
          <w:b w:val="0"/>
          <w:sz w:val="16"/>
        </w:rPr>
        <w:tab/>
        <w:tab/>
        <w:t>&lt;!--- получаем метаданные параметра ---&gt;</w:t>
      </w:r>
      <w:r>
        <w:br/>
      </w:r>
      <w:r>
        <w:rPr>
          <w:rFonts w:ascii="Courier New" w:hAnsi="Courier New"/>
          <w:b w:val="0"/>
          <w:sz w:val="16"/>
        </w:rPr>
        <w:tab/>
        <w:tab/>
        <w:t>&lt;cfset var local={}/&gt;</w:t>
      </w:r>
      <w:r>
        <w:br/>
      </w:r>
      <w:r>
        <w:rPr>
          <w:rFonts w:ascii="Courier New" w:hAnsi="Courier New"/>
          <w:b w:val="0"/>
          <w:sz w:val="16"/>
        </w:rPr>
        <w:tab/>
        <w:tab/>
        <w:t>&lt;cfquery name="local.qSvcOperationCfsParam"&gt;</w:t>
      </w:r>
      <w:r>
        <w:br/>
      </w:r>
      <w:r>
        <w:rPr>
          <w:rFonts w:ascii="Courier New" w:hAnsi="Courier New"/>
          <w:b w:val="0"/>
          <w:sz w:val="16"/>
        </w:rPr>
        <w:tab/>
        <w:tab/>
        <w:tab/>
        <w:t>select sop.svc_operation_cfs_param_id</w:t>
      </w:r>
      <w:r>
        <w:br/>
      </w:r>
      <w:r>
        <w:rPr>
          <w:rFonts w:ascii="Courier New" w:hAnsi="Courier New"/>
          <w:b w:val="0"/>
          <w:sz w:val="16"/>
        </w:rPr>
        <w:tab/>
        <w:tab/>
        <w:tab/>
        <w:t>,sop.svc_operation_cfs_param</w:t>
      </w:r>
      <w:r>
        <w:br/>
      </w:r>
      <w:r>
        <w:rPr>
          <w:rFonts w:ascii="Courier New" w:hAnsi="Courier New"/>
          <w:b w:val="0"/>
          <w:sz w:val="16"/>
        </w:rPr>
        <w:tab/>
        <w:tab/>
        <w:tab/>
        <w:t>,sop.value_list</w:t>
        <w:tab/>
        <w:tab/>
        <w:tab/>
      </w:r>
      <w:r>
        <w:br/>
      </w:r>
      <w:r>
        <w:rPr>
          <w:rFonts w:ascii="Courier New" w:hAnsi="Courier New"/>
          <w:b w:val="0"/>
          <w:sz w:val="16"/>
        </w:rPr>
        <w:tab/>
        <w:tab/>
        <w:tab/>
        <w:t>,sop.data_type</w:t>
        <w:tab/>
        <w:tab/>
        <w:tab/>
      </w:r>
      <w:r>
        <w:br/>
      </w:r>
      <w:r>
        <w:rPr>
          <w:rFonts w:ascii="Courier New" w:hAnsi="Courier New"/>
          <w:b w:val="0"/>
          <w:sz w:val="16"/>
        </w:rPr>
        <w:tab/>
        <w:tab/>
        <w:tab/>
        <w:t>,sop.is_required</w:t>
      </w:r>
      <w:r>
        <w:br/>
      </w:r>
      <w:r>
        <w:rPr>
          <w:rFonts w:ascii="Courier New" w:hAnsi="Courier New"/>
          <w:b w:val="0"/>
          <w:sz w:val="16"/>
        </w:rPr>
        <w:tab/>
        <w:tab/>
        <w:tab/>
        <w:t>,sop.maxlength</w:t>
      </w:r>
      <w:r>
        <w:br/>
      </w:r>
      <w:r>
        <w:rPr>
          <w:rFonts w:ascii="Courier New" w:hAnsi="Courier New"/>
          <w:b w:val="0"/>
          <w:sz w:val="16"/>
        </w:rPr>
        <w:tab/>
        <w:tab/>
        <w:tab/>
        <w:t>,sop.minlength</w:t>
      </w:r>
      <w:r>
        <w:br/>
      </w:r>
      <w:r>
        <w:rPr>
          <w:rFonts w:ascii="Courier New" w:hAnsi="Courier New"/>
          <w:b w:val="0"/>
          <w:sz w:val="16"/>
        </w:rPr>
        <w:tab/>
        <w:tab/>
        <w:tab/>
        <w:t>,sop.regex</w:t>
      </w:r>
      <w:r>
        <w:br/>
      </w:r>
      <w:r>
        <w:rPr>
          <w:rFonts w:ascii="Courier New" w:hAnsi="Courier New"/>
          <w:b w:val="0"/>
          <w:sz w:val="16"/>
        </w:rPr>
        <w:tab/>
        <w:tab/>
        <w:tab/>
        <w:t xml:space="preserve">,sop.unique_scope </w:t>
        <w:tab/>
      </w:r>
      <w:r>
        <w:br/>
      </w:r>
      <w:r>
        <w:rPr>
          <w:rFonts w:ascii="Courier New" w:hAnsi="Courier New"/>
          <w:b w:val="0"/>
          <w:sz w:val="16"/>
        </w:rPr>
        <w:tab/>
        <w:tab/>
        <w:tab/>
        <w:t>,sop.maxvalue</w:t>
      </w:r>
      <w:r>
        <w:br/>
      </w:r>
      <w:r>
        <w:rPr>
          <w:rFonts w:ascii="Courier New" w:hAnsi="Courier New"/>
          <w:b w:val="0"/>
          <w:sz w:val="16"/>
        </w:rPr>
        <w:tab/>
        <w:tab/>
        <w:tab/>
        <w:t>,sop.minvalue</w:t>
      </w:r>
      <w:r>
        <w:br/>
      </w:r>
      <w:r>
        <w:rPr>
          <w:rFonts w:ascii="Courier New" w:hAnsi="Courier New"/>
          <w:b w:val="0"/>
          <w:sz w:val="16"/>
        </w:rPr>
        <w:tab/>
        <w:tab/>
        <w:tab/>
        <w:t>from svc_operation_cfs_param sop</w:t>
        <w:tab/>
      </w:r>
      <w:r>
        <w:br/>
      </w:r>
      <w:r>
        <w:rPr>
          <w:rFonts w:ascii="Courier New" w:hAnsi="Courier New"/>
          <w:b w:val="0"/>
          <w:sz w:val="16"/>
        </w:rPr>
        <w:tab/>
        <w:tab/>
        <w:tab/>
        <w:t>where sop.svc_operation_cfs_param_id=&lt;cfqueryparam cfsqltype="cf_sql_integer" value="#arguments.svcOperationCfsParamId#"/&gt;</w:t>
        <w:tab/>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&lt;cfif local.qSvcOperationCfsParam.is_required GT 0 AND len(arguments.paramValue) EQ 0&gt;</w:t>
      </w:r>
      <w:r>
        <w:br/>
      </w:r>
      <w:r>
        <w:rPr>
          <w:rFonts w:ascii="Courier New" w:hAnsi="Courier New"/>
          <w:b w:val="0"/>
          <w:sz w:val="16"/>
        </w:rPr>
        <w:tab/>
        <w:tab/>
        <w:tab/>
        <w:t>&lt;cfthrow type="invalidParamValue" message="Missing required parameter (#local.qSvcOperationCfsParam.svc_operation_cfs_param#)"/&gt;</w:t>
        <w:tab/>
        <w:tab/>
      </w:r>
      <w:r>
        <w:br/>
      </w:r>
      <w:r>
        <w:rPr>
          <w:rFonts w:ascii="Courier New" w:hAnsi="Courier New"/>
          <w:b w:val="0"/>
          <w:sz w:val="16"/>
        </w:rPr>
        <w:tab/>
        <w:tab/>
        <w:t>&lt;cfelseif len(arguments.paramValue) AND NOT validateDataType(arguments.paramValue,local.qSvcOperationCfsParam.data_type)&gt;</w:t>
      </w:r>
      <w:r>
        <w:br/>
      </w:r>
      <w:r>
        <w:rPr>
          <w:rFonts w:ascii="Courier New" w:hAnsi="Courier New"/>
          <w:b w:val="0"/>
          <w:sz w:val="16"/>
        </w:rPr>
        <w:tab/>
        <w:tab/>
        <w:tab/>
        <w:t>&lt;cfthrow type="invalidParamValue" message="Invalid format #local.qSvcOperationCfsParam.data_type# #local.qSvcOperationCfsParam.svc_operation_cfs_param#"/&gt;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&lt;cfif len(arguments.paramValue) AND listLen(local.qSvcOperationCfsParam.value_list) GT 0 AND NOT listFind(local.qSvcOperationCfsParam.value_list, arguments.paramValue)&gt;</w:t>
      </w:r>
      <w:r>
        <w:br/>
      </w:r>
      <w:r>
        <w:rPr>
          <w:rFonts w:ascii="Courier New" w:hAnsi="Courier New"/>
          <w:b w:val="0"/>
          <w:sz w:val="16"/>
        </w:rPr>
        <w:tab/>
        <w:tab/>
        <w:tab/>
        <w:t>&lt;cfthrow type="invalidParamValue" message="Значение параметра #local.qSvcOperationCfsParam.svc_operation_cfs_param# отсутствует в списке '#local.qSvcOperationCfsParam.value_list#'" detail="listLen:#listLen(local.qSvcOperationCfsParam.value_list)#"/&gt;</w:t>
        <w:tab/>
        <w:tab/>
        <w:tab/>
      </w:r>
      <w:r>
        <w:br/>
      </w:r>
      <w:r>
        <w:rPr>
          <w:rFonts w:ascii="Courier New" w:hAnsi="Courier New"/>
          <w:b w:val="0"/>
          <w:sz w:val="16"/>
        </w:rPr>
        <w:tab/>
        <w:tab/>
        <w:t>&lt;/cfif&gt;</w:t>
      </w:r>
      <w:r>
        <w:br/>
      </w:r>
      <w:r>
        <w:rPr>
          <w:rFonts w:ascii="Courier New" w:hAnsi="Courier New"/>
          <w:b w:val="0"/>
          <w:sz w:val="16"/>
        </w:rPr>
        <w:tab/>
        <w:tab/>
        <w:t>&lt;cfif len(arguments.paramValue) AND local.qSvcOperationCfsParam.maxlength GT 0 AND len(arguments.paramValue) GT local.qSvcOperationCfsParam.maxlength&gt;</w:t>
      </w:r>
      <w:r>
        <w:br/>
      </w:r>
      <w:r>
        <w:rPr>
          <w:rFonts w:ascii="Courier New" w:hAnsi="Courier New"/>
          <w:b w:val="0"/>
          <w:sz w:val="16"/>
        </w:rPr>
        <w:tab/>
        <w:tab/>
        <w:tab/>
        <w:t>&lt;cfthrow type="invalidParamValue" message="Длина #local.qSvcOperationCfsParam.svc_operation_cfs_param# превышает #local.qSvcOperationCfsParam.maxlength#"/&gt;</w:t>
      </w:r>
      <w:r>
        <w:br/>
      </w:r>
      <w:r>
        <w:rPr>
          <w:rFonts w:ascii="Courier New" w:hAnsi="Courier New"/>
          <w:b w:val="0"/>
          <w:sz w:val="16"/>
        </w:rPr>
        <w:tab/>
        <w:tab/>
        <w:t>&lt;/cfif&gt;</w:t>
      </w:r>
      <w:r>
        <w:br/>
      </w:r>
      <w:r>
        <w:rPr>
          <w:rFonts w:ascii="Courier New" w:hAnsi="Courier New"/>
          <w:b w:val="0"/>
          <w:sz w:val="16"/>
        </w:rPr>
        <w:tab/>
        <w:tab/>
        <w:t>&lt;cfif len(arguments.paramValue) AND local.qSvcOperationCfsParam.minlength GT 0 AND len(arguments.paramValue) LT local.qSvcOperationCfsParam.minlength&gt;</w:t>
      </w:r>
      <w:r>
        <w:br/>
      </w:r>
      <w:r>
        <w:rPr>
          <w:rFonts w:ascii="Courier New" w:hAnsi="Courier New"/>
          <w:b w:val="0"/>
          <w:sz w:val="16"/>
        </w:rPr>
        <w:tab/>
        <w:tab/>
        <w:tab/>
        <w:t>&lt;cfthrow type="invalidParamValue" message="Длина #local.qSvcOperationCfsParam.svc_operation_cfs_param# меньше #local.qSvcOperationCfsParam.minlength#"/&gt;</w:t>
      </w:r>
      <w:r>
        <w:br/>
      </w:r>
      <w:r>
        <w:rPr>
          <w:rFonts w:ascii="Courier New" w:hAnsi="Courier New"/>
          <w:b w:val="0"/>
          <w:sz w:val="16"/>
        </w:rPr>
        <w:tab/>
        <w:tab/>
        <w:t>&lt;/cfif&gt;</w:t>
        <w:tab/>
        <w:tab/>
        <w:tab/>
      </w:r>
      <w:r>
        <w:br/>
      </w:r>
      <w:r>
        <w:rPr>
          <w:rFonts w:ascii="Courier New" w:hAnsi="Courier New"/>
          <w:b w:val="0"/>
          <w:sz w:val="16"/>
        </w:rPr>
        <w:tab/>
        <w:tab/>
        <w:t>&lt;cfif len(arguments.paramValue) AND len(local.qSvcOperationCfsParam.regex) AND reFind(local.qSvcOperationCfsParam.regex,arguments.paramValue) EQ 0&gt;</w:t>
      </w:r>
      <w:r>
        <w:br/>
      </w:r>
      <w:r>
        <w:rPr>
          <w:rFonts w:ascii="Courier New" w:hAnsi="Courier New"/>
          <w:b w:val="0"/>
          <w:sz w:val="16"/>
        </w:rPr>
        <w:tab/>
        <w:tab/>
        <w:tab/>
        <w:t>&lt;cfthrow type="invalidParamValue" message='Parameter "#local.qSvcOperationCfsParam.svc_operation_cfs_param#" value "#arguments.paramValue#" does not match pattern "#local.qSvcOperationCfsParam.regex#" '/&gt;</w:t>
      </w:r>
      <w:r>
        <w:br/>
      </w:r>
      <w:r>
        <w:rPr>
          <w:rFonts w:ascii="Courier New" w:hAnsi="Courier New"/>
          <w:b w:val="0"/>
          <w:sz w:val="16"/>
        </w:rPr>
        <w:tab/>
        <w:tab/>
        <w:t>&lt;/cfif&gt;</w:t>
      </w:r>
      <w:r>
        <w:br/>
      </w:r>
      <w:r>
        <w:rPr>
          <w:rFonts w:ascii="Courier New" w:hAnsi="Courier New"/>
          <w:b w:val="0"/>
          <w:sz w:val="16"/>
        </w:rPr>
        <w:tab/>
        <w:tab/>
        <w:t>&lt;cfif isNumeric(arguments.paramValue) AND isNumeric(local.qSvcOperationCfsParam.maxvalue) AND arguments.paramValue GT local.qSvcOperationCfsParam.maxvalue&gt;</w:t>
      </w:r>
      <w:r>
        <w:br/>
      </w:r>
      <w:r>
        <w:rPr>
          <w:rFonts w:ascii="Courier New" w:hAnsi="Courier New"/>
          <w:b w:val="0"/>
          <w:sz w:val="16"/>
        </w:rPr>
        <w:tab/>
        <w:tab/>
        <w:tab/>
        <w:t>&lt;cfthrow type="invalidParamValue" message='Parameter "#local.qSvcOperationCfsParam.svc_operation_cfs_param#" value "#arguments.paramValue#" is greater than "#local.qSvcOperationCfsParam.maxvalue#" '/&gt;</w:t>
      </w:r>
      <w:r>
        <w:br/>
      </w:r>
      <w:r>
        <w:rPr>
          <w:rFonts w:ascii="Courier New" w:hAnsi="Courier New"/>
          <w:b w:val="0"/>
          <w:sz w:val="16"/>
        </w:rPr>
        <w:tab/>
        <w:tab/>
        <w:t>&lt;/cfif&gt;</w:t>
        <w:tab/>
      </w:r>
      <w:r>
        <w:br/>
      </w:r>
      <w:r>
        <w:rPr>
          <w:rFonts w:ascii="Courier New" w:hAnsi="Courier New"/>
          <w:b w:val="0"/>
          <w:sz w:val="16"/>
        </w:rPr>
        <w:tab/>
        <w:tab/>
        <w:t>&lt;cfif isNumeric(arguments.paramValue) AND isNumeric(local.qSvcOperationCfsParam.minvalue) AND arguments.paramValue LT local.qSvcOperationCfsParam.minvalue&gt;</w:t>
      </w:r>
      <w:r>
        <w:br/>
      </w:r>
      <w:r>
        <w:rPr>
          <w:rFonts w:ascii="Courier New" w:hAnsi="Courier New"/>
          <w:b w:val="0"/>
          <w:sz w:val="16"/>
        </w:rPr>
        <w:tab/>
        <w:tab/>
        <w:tab/>
        <w:t>&lt;cfthrow type="invalidParamValue" message='Parameter "#local.qSvcOperationCfsParam.svc_operation_cfs_param#" value "#arguments.paramValue#" is less than "#local.qSvcOperationCfsParam.minvalue#" '/&gt;</w:t>
      </w:r>
      <w:r>
        <w:br/>
      </w:r>
      <w:r>
        <w:rPr>
          <w:rFonts w:ascii="Courier New" w:hAnsi="Courier New"/>
          <w:b w:val="0"/>
          <w:sz w:val="16"/>
        </w:rPr>
        <w:tab/>
        <w:tab/>
        <w:t>&lt;/cfif&gt;</w:t>
        <w:tab/>
      </w:r>
      <w:r>
        <w:br/>
      </w:r>
      <w:r>
        <w:rPr>
          <w:rFonts w:ascii="Courier New" w:hAnsi="Courier New"/>
          <w:b w:val="0"/>
          <w:sz w:val="16"/>
        </w:rPr>
        <w:tab/>
        <w:tab/>
      </w:r>
      <w:r>
        <w:br/>
      </w:r>
      <w:r>
        <w:rPr>
          <w:rFonts w:ascii="Courier New" w:hAnsi="Courier New"/>
          <w:b w:val="0"/>
          <w:sz w:val="16"/>
        </w:rPr>
        <w:tab/>
        <w:tab/>
        <w:t>&lt;cfset checkUniqueness(</w:t>
      </w:r>
      <w:r>
        <w:br/>
      </w:r>
      <w:r>
        <w:rPr>
          <w:rFonts w:ascii="Courier New" w:hAnsi="Courier New"/>
          <w:b w:val="0"/>
          <w:sz w:val="16"/>
        </w:rPr>
        <w:tab/>
        <w:tab/>
        <w:tab/>
        <w:t>arguments.svcOperationCfsParamId,</w:t>
      </w:r>
      <w:r>
        <w:br/>
      </w:r>
      <w:r>
        <w:rPr>
          <w:rFonts w:ascii="Courier New" w:hAnsi="Courier New"/>
          <w:b w:val="0"/>
          <w:sz w:val="16"/>
        </w:rPr>
        <w:tab/>
        <w:tab/>
        <w:tab/>
        <w:t>qSvcOperationCfsParam.svc_operation_cfs_param,</w:t>
      </w:r>
      <w:r>
        <w:br/>
      </w:r>
      <w:r>
        <w:rPr>
          <w:rFonts w:ascii="Courier New" w:hAnsi="Courier New"/>
          <w:b w:val="0"/>
          <w:sz w:val="16"/>
        </w:rPr>
        <w:tab/>
        <w:tab/>
        <w:tab/>
        <w:t>arguments.paramValue,</w:t>
      </w:r>
      <w:r>
        <w:br/>
      </w:r>
      <w:r>
        <w:rPr>
          <w:rFonts w:ascii="Courier New" w:hAnsi="Courier New"/>
          <w:b w:val="0"/>
          <w:sz w:val="16"/>
        </w:rPr>
        <w:tab/>
        <w:tab/>
        <w:tab/>
        <w:t>qSvcOperationCfsParam.unique_scope,</w:t>
      </w:r>
      <w:r>
        <w:br/>
      </w:r>
      <w:r>
        <w:rPr>
          <w:rFonts w:ascii="Courier New" w:hAnsi="Courier New"/>
          <w:b w:val="0"/>
          <w:sz w:val="16"/>
        </w:rPr>
        <w:tab/>
        <w:tab/>
        <w:tab/>
        <w:t>arguments.instanceOperationCfsParamUid,</w:t>
      </w:r>
      <w:r>
        <w:br/>
      </w:r>
      <w:r>
        <w:rPr>
          <w:rFonts w:ascii="Courier New" w:hAnsi="Courier New"/>
          <w:b w:val="0"/>
          <w:sz w:val="16"/>
        </w:rPr>
        <w:tab/>
        <w:tab/>
        <w:tab/>
        <w:t>arguments.usrId</w:t>
      </w:r>
      <w:r>
        <w:br/>
      </w:r>
      <w:r>
        <w:rPr>
          <w:rFonts w:ascii="Courier New" w:hAnsi="Courier New"/>
          <w:b w:val="0"/>
          <w:sz w:val="16"/>
        </w:rPr>
        <w:tab/>
        <w:tab/>
        <w:t>)/&gt;</w:t>
        <w:tab/>
        <w:tab/>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name="checkUniqueness" returnType="void"&gt;</w:t>
        <w:tab/>
        <w:tab/>
      </w:r>
      <w:r>
        <w:br/>
      </w:r>
      <w:r>
        <w:rPr>
          <w:rFonts w:ascii="Courier New" w:hAnsi="Courier New"/>
          <w:b w:val="0"/>
          <w:sz w:val="16"/>
        </w:rPr>
        <w:tab/>
        <w:tab/>
        <w:t>&lt;!--- использую void, потому что с исключением проще передавать информацию о конкретном характере ошибки. Чем возвращать объект ошибки - проше бросить исключение ---&gt;</w:t>
      </w:r>
      <w:r>
        <w:br/>
      </w:r>
      <w:r>
        <w:rPr>
          <w:rFonts w:ascii="Courier New" w:hAnsi="Courier New"/>
          <w:b w:val="0"/>
          <w:sz w:val="16"/>
        </w:rPr>
        <w:tab/>
        <w:tab/>
        <w:t>&lt;cfargument name="svcOperationCfsParamId" type="numeric"/&gt;</w:t>
      </w:r>
      <w:r>
        <w:br/>
      </w:r>
      <w:r>
        <w:rPr>
          <w:rFonts w:ascii="Courier New" w:hAnsi="Courier New"/>
          <w:b w:val="0"/>
          <w:sz w:val="16"/>
        </w:rPr>
        <w:tab/>
        <w:tab/>
        <w:t>&lt;cfargument name="svcOperationCfsParamName" type="string"/&gt;&lt;!--- нужен только для формирования текста сообщения об ошибке ---&gt;</w:t>
      </w:r>
      <w:r>
        <w:br/>
      </w:r>
      <w:r>
        <w:rPr>
          <w:rFonts w:ascii="Courier New" w:hAnsi="Courier New"/>
          <w:b w:val="0"/>
          <w:sz w:val="16"/>
        </w:rPr>
        <w:tab/>
        <w:tab/>
        <w:t>&lt;cfargument name="paramValue" type="string"/&gt;</w:t>
      </w:r>
      <w:r>
        <w:br/>
      </w:r>
      <w:r>
        <w:rPr>
          <w:rFonts w:ascii="Courier New" w:hAnsi="Courier New"/>
          <w:b w:val="0"/>
          <w:sz w:val="16"/>
        </w:rPr>
        <w:tab/>
        <w:tab/>
        <w:t>&lt;cfargument name="scope" type="string"/&gt;</w:t>
      </w:r>
      <w:r>
        <w:br/>
      </w:r>
      <w:r>
        <w:rPr>
          <w:rFonts w:ascii="Courier New" w:hAnsi="Courier New"/>
          <w:b w:val="0"/>
          <w:sz w:val="16"/>
        </w:rPr>
        <w:tab/>
        <w:tab/>
        <w:t>&lt;cfargument name="instanceOperationCfsParamUid" type="guid"/&gt;</w:t>
      </w:r>
      <w:r>
        <w:br/>
      </w:r>
      <w:r>
        <w:rPr>
          <w:rFonts w:ascii="Courier New" w:hAnsi="Courier New"/>
          <w:b w:val="0"/>
          <w:sz w:val="16"/>
        </w:rPr>
        <w:tab/>
        <w:tab/>
        <w:t>&lt;cfargument name="usrId" type="numeric"/&gt;</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t>&lt;cfswitch expression=#arguments.scope#&gt;</w:t>
      </w:r>
      <w:r>
        <w:br/>
      </w:r>
      <w:r>
        <w:rPr>
          <w:rFonts w:ascii="Courier New" w:hAnsi="Courier New"/>
          <w:b w:val="0"/>
          <w:sz w:val="16"/>
        </w:rPr>
        <w:tab/>
        <w:tab/>
        <w:tab/>
        <w:t>&lt;cfcase value="provider"&gt;</w:t>
      </w:r>
      <w:r>
        <w:br/>
      </w:r>
      <w:r>
        <w:rPr>
          <w:rFonts w:ascii="Courier New" w:hAnsi="Courier New"/>
          <w:b w:val="0"/>
          <w:sz w:val="16"/>
        </w:rPr>
        <w:tab/>
        <w:tab/>
        <w:tab/>
        <w:tab/>
        <w:t>&lt;cfquery name="local.qUnique"&gt;</w:t>
      </w:r>
      <w:r>
        <w:br/>
      </w:r>
      <w:r>
        <w:rPr>
          <w:rFonts w:ascii="Courier New" w:hAnsi="Courier New"/>
          <w:b w:val="0"/>
          <w:sz w:val="16"/>
        </w:rPr>
        <w:tab/>
        <w:tab/>
        <w:tab/>
        <w:tab/>
        <w:tab/>
        <w:t xml:space="preserve">select count(*) as cnt </w:t>
      </w:r>
      <w:r>
        <w:br/>
      </w:r>
      <w:r>
        <w:rPr>
          <w:rFonts w:ascii="Courier New" w:hAnsi="Courier New"/>
          <w:b w:val="0"/>
          <w:sz w:val="16"/>
        </w:rPr>
        <w:tab/>
        <w:tab/>
        <w:tab/>
        <w:tab/>
        <w:tab/>
        <w:t>from instance_operation_cfs_param p</w:t>
      </w:r>
      <w:r>
        <w:br/>
      </w:r>
      <w:r>
        <w:rPr>
          <w:rFonts w:ascii="Courier New" w:hAnsi="Courier New"/>
          <w:b w:val="0"/>
          <w:sz w:val="16"/>
        </w:rPr>
        <w:tab/>
        <w:tab/>
        <w:tab/>
        <w:tab/>
        <w:tab/>
        <w:t>join instance_operation o on (p.instance_operation_uid=o.instance_operation_uid)</w:t>
      </w:r>
      <w:r>
        <w:br/>
      </w:r>
      <w:r>
        <w:rPr>
          <w:rFonts w:ascii="Courier New" w:hAnsi="Courier New"/>
          <w:b w:val="0"/>
          <w:sz w:val="16"/>
        </w:rPr>
        <w:tab/>
        <w:tab/>
        <w:tab/>
        <w:tab/>
        <w:tab/>
        <w:t>join instance e on (o.instance_uid=e.instance_uid)</w:t>
      </w:r>
      <w:r>
        <w:br/>
      </w:r>
      <w:r>
        <w:rPr>
          <w:rFonts w:ascii="Courier New" w:hAnsi="Courier New"/>
          <w:b w:val="0"/>
          <w:sz w:val="16"/>
        </w:rPr>
        <w:tab/>
        <w:tab/>
        <w:tab/>
        <w:tab/>
        <w:tab/>
        <w:t>where p.param_value=&lt;cfqueryparam cfsqltype="cf_sql_varchar" value=#arguments.paramValue#/&gt;</w:t>
      </w:r>
      <w:r>
        <w:br/>
      </w:r>
      <w:r>
        <w:rPr>
          <w:rFonts w:ascii="Courier New" w:hAnsi="Courier New"/>
          <w:b w:val="0"/>
          <w:sz w:val="16"/>
        </w:rPr>
        <w:tab/>
        <w:tab/>
        <w:tab/>
        <w:tab/>
        <w:tab/>
        <w:t>AND p.svc_operation_cfs_param_id=&lt;cfqueryparam cfsqltype="cf_sql_integer" value=#arguments.svcOperationCfsParamId#/&gt;/*limit to the current svc param*/</w:t>
      </w:r>
      <w:r>
        <w:br/>
      </w:r>
      <w:r>
        <w:rPr>
          <w:rFonts w:ascii="Courier New" w:hAnsi="Courier New"/>
          <w:b w:val="0"/>
          <w:sz w:val="16"/>
        </w:rPr>
        <w:tab/>
        <w:tab/>
        <w:tab/>
        <w:tab/>
        <w:tab/>
        <w:t>&lt;cfif arguments.instanceOperationCfsParamUid NEQ "00000000-0000-0000-0000-000000000000"&gt;</w:t>
      </w:r>
      <w:r>
        <w:br/>
      </w:r>
      <w:r>
        <w:rPr>
          <w:rFonts w:ascii="Courier New" w:hAnsi="Courier New"/>
          <w:b w:val="0"/>
          <w:sz w:val="16"/>
        </w:rPr>
        <w:tab/>
        <w:tab/>
        <w:tab/>
        <w:tab/>
        <w:tab/>
        <w:tab/>
        <w:t>AND p.instance_operation_cfs_param_uid &lt;&gt; &lt;cfqueryparam cfsqltype="cf_sql_other" value=#arguments.instanceOperationCfsParamUid#/&gt;/*exclude itself*/</w:t>
      </w:r>
      <w:r>
        <w:br/>
      </w:r>
      <w:r>
        <w:rPr>
          <w:rFonts w:ascii="Courier New" w:hAnsi="Courier New"/>
          <w:b w:val="0"/>
          <w:sz w:val="16"/>
        </w:rPr>
        <w:tab/>
        <w:tab/>
        <w:tab/>
        <w:tab/>
        <w:tab/>
        <w:t>&lt;/cfif&gt;</w:t>
      </w:r>
      <w:r>
        <w:br/>
      </w:r>
      <w:r>
        <w:rPr>
          <w:rFonts w:ascii="Courier New" w:hAnsi="Courier New"/>
          <w:b w:val="0"/>
          <w:sz w:val="16"/>
        </w:rPr>
        <w:tab/>
        <w:tab/>
        <w:tab/>
        <w:tab/>
        <w:tab/>
        <w:t>AND (select cast(st.instance_data-&gt;&gt;'isDeleted' as boolean) from instance_state st where st.instance_uid=e.instance_uid order by version desc limit 1) IS NOT TRUE /*ignore deleted instances*/</w:t>
      </w:r>
      <w:r>
        <w:br/>
      </w:r>
      <w:r>
        <w:rPr>
          <w:rFonts w:ascii="Courier New" w:hAnsi="Courier New"/>
          <w:b w:val="0"/>
          <w:sz w:val="16"/>
        </w:rPr>
        <w:tab/>
        <w:tab/>
        <w:tab/>
        <w:tab/>
        <w:t>&lt;/cfquery&gt;</w:t>
      </w:r>
      <w:r>
        <w:br/>
      </w:r>
      <w:r>
        <w:rPr>
          <w:rFonts w:ascii="Courier New" w:hAnsi="Courier New"/>
          <w:b w:val="0"/>
          <w:sz w:val="16"/>
        </w:rPr>
        <w:tab/>
        <w:tab/>
        <w:tab/>
        <w:tab/>
        <w:t>&lt;cfif local.qUnique.cnt GT 0&gt;</w:t>
      </w:r>
      <w:r>
        <w:br/>
      </w:r>
      <w:r>
        <w:rPr>
          <w:rFonts w:ascii="Courier New" w:hAnsi="Courier New"/>
          <w:b w:val="0"/>
          <w:sz w:val="16"/>
        </w:rPr>
        <w:tab/>
        <w:tab/>
        <w:tab/>
        <w:tab/>
        <w:tab/>
        <w:t>&lt;cfthrow type="invalidParamValue" message='#arguments.svcOperationCfsParamName# = "#arguments.paramValue#" is not unique in the provider scope'/&gt;</w:t>
      </w:r>
      <w:r>
        <w:br/>
      </w:r>
      <w:r>
        <w:rPr>
          <w:rFonts w:ascii="Courier New" w:hAnsi="Courier New"/>
          <w:b w:val="0"/>
          <w:sz w:val="16"/>
        </w:rPr>
        <w:tab/>
        <w:tab/>
        <w:tab/>
        <w:tab/>
        <w:t>&lt;/cfif&gt;</w:t>
        <w:tab/>
        <w:tab/>
        <w:tab/>
        <w:tab/>
      </w:r>
      <w:r>
        <w:br/>
      </w:r>
      <w:r>
        <w:rPr>
          <w:rFonts w:ascii="Courier New" w:hAnsi="Courier New"/>
          <w:b w:val="0"/>
          <w:sz w:val="16"/>
        </w:rPr>
        <w:tab/>
        <w:tab/>
        <w:tab/>
        <w:t>&lt;/cfcase&gt;</w:t>
      </w:r>
      <w:r>
        <w:br/>
      </w:r>
      <w:r>
        <w:rPr>
          <w:rFonts w:ascii="Courier New" w:hAnsi="Courier New"/>
          <w:b w:val="0"/>
          <w:sz w:val="16"/>
        </w:rPr>
        <w:tab/>
        <w:tab/>
        <w:tab/>
      </w:r>
      <w:r>
        <w:br/>
      </w:r>
      <w:r>
        <w:rPr>
          <w:rFonts w:ascii="Courier New" w:hAnsi="Courier New"/>
          <w:b w:val="0"/>
          <w:sz w:val="16"/>
        </w:rPr>
        <w:tab/>
        <w:tab/>
        <w:tab/>
        <w:t>&lt;cfcase value="tenant"&gt;</w:t>
      </w:r>
      <w:r>
        <w:br/>
      </w:r>
      <w:r>
        <w:rPr>
          <w:rFonts w:ascii="Courier New" w:hAnsi="Courier New"/>
          <w:b w:val="0"/>
          <w:sz w:val="16"/>
        </w:rPr>
        <w:tab/>
        <w:tab/>
        <w:tab/>
        <w:tab/>
        <w:t>&lt;cfquery name="local.qUnique"&gt;</w:t>
      </w:r>
      <w:r>
        <w:br/>
      </w:r>
      <w:r>
        <w:rPr>
          <w:rFonts w:ascii="Courier New" w:hAnsi="Courier New"/>
          <w:b w:val="0"/>
          <w:sz w:val="16"/>
        </w:rPr>
        <w:tab/>
        <w:tab/>
        <w:tab/>
        <w:tab/>
        <w:tab/>
        <w:t xml:space="preserve">select count(*) as cnt </w:t>
      </w:r>
      <w:r>
        <w:br/>
      </w:r>
      <w:r>
        <w:rPr>
          <w:rFonts w:ascii="Courier New" w:hAnsi="Courier New"/>
          <w:b w:val="0"/>
          <w:sz w:val="16"/>
        </w:rPr>
        <w:tab/>
        <w:tab/>
        <w:tab/>
        <w:tab/>
        <w:tab/>
        <w:t>from instance_operation_cfs_param p</w:t>
      </w:r>
      <w:r>
        <w:br/>
      </w:r>
      <w:r>
        <w:rPr>
          <w:rFonts w:ascii="Courier New" w:hAnsi="Courier New"/>
          <w:b w:val="0"/>
          <w:sz w:val="16"/>
        </w:rPr>
        <w:tab/>
        <w:tab/>
        <w:tab/>
        <w:tab/>
        <w:tab/>
        <w:t>join instance_operation o on (p.instance_operation_uid=o.instance_operation_uid)</w:t>
      </w:r>
      <w:r>
        <w:br/>
      </w:r>
      <w:r>
        <w:rPr>
          <w:rFonts w:ascii="Courier New" w:hAnsi="Courier New"/>
          <w:b w:val="0"/>
          <w:sz w:val="16"/>
        </w:rPr>
        <w:tab/>
        <w:tab/>
        <w:tab/>
        <w:tab/>
        <w:tab/>
        <w:t>join instance e on (o.instance_uid=e.instance_uid)</w:t>
      </w:r>
      <w:r>
        <w:br/>
      </w:r>
      <w:r>
        <w:rPr>
          <w:rFonts w:ascii="Courier New" w:hAnsi="Courier New"/>
          <w:b w:val="0"/>
          <w:sz w:val="16"/>
        </w:rPr>
        <w:tab/>
        <w:tab/>
        <w:tab/>
        <w:tab/>
        <w:tab/>
        <w:t>join specification_item i on (e.specification_item_id=i.specification_item_id)</w:t>
      </w:r>
      <w:r>
        <w:br/>
      </w:r>
      <w:r>
        <w:rPr>
          <w:rFonts w:ascii="Courier New" w:hAnsi="Courier New"/>
          <w:b w:val="0"/>
          <w:sz w:val="16"/>
        </w:rPr>
        <w:tab/>
        <w:tab/>
        <w:tab/>
        <w:tab/>
        <w:tab/>
        <w:t>join specification s on (i.specification_id=s.specification_id)</w:t>
      </w:r>
      <w:r>
        <w:br/>
      </w:r>
      <w:r>
        <w:rPr>
          <w:rFonts w:ascii="Courier New" w:hAnsi="Courier New"/>
          <w:b w:val="0"/>
          <w:sz w:val="16"/>
        </w:rPr>
        <w:tab/>
        <w:tab/>
        <w:tab/>
        <w:tab/>
        <w:tab/>
        <w:t>join contract d on (s.contract_id=d.contract_id)</w:t>
      </w:r>
      <w:r>
        <w:br/>
      </w:r>
      <w:r>
        <w:rPr>
          <w:rFonts w:ascii="Courier New" w:hAnsi="Courier New"/>
          <w:b w:val="0"/>
          <w:sz w:val="16"/>
        </w:rPr>
        <w:tab/>
        <w:tab/>
        <w:tab/>
        <w:tab/>
        <w:tab/>
        <w:t>join contragent k on (d.contragent_id=k.contragent_id)</w:t>
      </w:r>
      <w:r>
        <w:br/>
      </w:r>
      <w:r>
        <w:rPr>
          <w:rFonts w:ascii="Courier New" w:hAnsi="Courier New"/>
          <w:b w:val="0"/>
          <w:sz w:val="16"/>
        </w:rPr>
        <w:tab/>
        <w:tab/>
        <w:tab/>
        <w:tab/>
        <w:tab/>
        <w:t>join usr u on (k.contragent_id=u.contragent_id)</w:t>
        <w:tab/>
      </w:r>
      <w:r>
        <w:br/>
      </w:r>
      <w:r>
        <w:rPr>
          <w:rFonts w:ascii="Courier New" w:hAnsi="Courier New"/>
          <w:b w:val="0"/>
          <w:sz w:val="16"/>
        </w:rPr>
        <w:tab/>
        <w:tab/>
        <w:tab/>
        <w:tab/>
        <w:tab/>
        <w:t>where p.param_value=&lt;cfqueryparam cfsqltype="cf_sql_varchar" value=#arguments.paramValue#/&gt;</w:t>
      </w:r>
      <w:r>
        <w:br/>
      </w:r>
      <w:r>
        <w:rPr>
          <w:rFonts w:ascii="Courier New" w:hAnsi="Courier New"/>
          <w:b w:val="0"/>
          <w:sz w:val="16"/>
        </w:rPr>
        <w:tab/>
        <w:tab/>
        <w:tab/>
        <w:tab/>
        <w:tab/>
        <w:t>AND svc_operation_cfs_param_id=&lt;cfqueryparam cfsqltype="cf_sql_integer" value=#arguments.svcOperationCfsParamId#/&gt;/*limit to the current svc param*/</w:t>
      </w:r>
      <w:r>
        <w:br/>
      </w:r>
      <w:r>
        <w:rPr>
          <w:rFonts w:ascii="Courier New" w:hAnsi="Courier New"/>
          <w:b w:val="0"/>
          <w:sz w:val="16"/>
        </w:rPr>
        <w:tab/>
        <w:tab/>
        <w:tab/>
        <w:tab/>
        <w:tab/>
        <w:t>AND u.usr_id=&lt;cfqueryparam cfsqltype="cf_sql_integer" value=#arguments.usrId#/&gt;/*limit to the contragent of current user*/</w:t>
      </w:r>
      <w:r>
        <w:br/>
      </w:r>
      <w:r>
        <w:rPr>
          <w:rFonts w:ascii="Courier New" w:hAnsi="Courier New"/>
          <w:b w:val="0"/>
          <w:sz w:val="16"/>
        </w:rPr>
        <w:tab/>
        <w:tab/>
        <w:tab/>
        <w:tab/>
        <w:tab/>
        <w:t>&lt;cfif arguments.instanceOperationCfsParamUid NEQ "00000000-0000-0000-0000-000000000000"&gt;</w:t>
      </w:r>
      <w:r>
        <w:br/>
      </w:r>
      <w:r>
        <w:rPr>
          <w:rFonts w:ascii="Courier New" w:hAnsi="Courier New"/>
          <w:b w:val="0"/>
          <w:sz w:val="16"/>
        </w:rPr>
        <w:tab/>
        <w:tab/>
        <w:tab/>
        <w:tab/>
        <w:tab/>
        <w:tab/>
        <w:t>AND p.instance_operation_cfs_param_uid &lt;&gt; &lt;cfqueryparam cfsqltype="cf_sql_other" value=#arguments.instanceOperationCfsParamUid#/&gt;/*exclude itself*/</w:t>
      </w:r>
      <w:r>
        <w:br/>
      </w:r>
      <w:r>
        <w:rPr>
          <w:rFonts w:ascii="Courier New" w:hAnsi="Courier New"/>
          <w:b w:val="0"/>
          <w:sz w:val="16"/>
        </w:rPr>
        <w:tab/>
        <w:tab/>
        <w:tab/>
        <w:tab/>
        <w:tab/>
        <w:t>&lt;/cfif&gt;</w:t>
      </w:r>
      <w:r>
        <w:br/>
      </w:r>
      <w:r>
        <w:rPr>
          <w:rFonts w:ascii="Courier New" w:hAnsi="Courier New"/>
          <w:b w:val="0"/>
          <w:sz w:val="16"/>
        </w:rPr>
        <w:tab/>
        <w:tab/>
        <w:tab/>
        <w:tab/>
        <w:tab/>
        <w:t>AND (select cast(st.instance_data-&gt;&gt;'isDeleted' as boolean) from instance_state st where st.instance_uid=e.instance_uid order by version desc limit 1) IS NOT TRUE /*ignore deleted instances*/</w:t>
      </w:r>
      <w:r>
        <w:br/>
      </w:r>
      <w:r>
        <w:rPr>
          <w:rFonts w:ascii="Courier New" w:hAnsi="Courier New"/>
          <w:b w:val="0"/>
          <w:sz w:val="16"/>
        </w:rPr>
        <w:tab/>
        <w:tab/>
        <w:tab/>
        <w:tab/>
        <w:t>&lt;/cfquery&gt;</w:t>
      </w:r>
      <w:r>
        <w:br/>
      </w:r>
      <w:r>
        <w:rPr>
          <w:rFonts w:ascii="Courier New" w:hAnsi="Courier New"/>
          <w:b w:val="0"/>
          <w:sz w:val="16"/>
        </w:rPr>
        <w:tab/>
        <w:tab/>
        <w:tab/>
        <w:tab/>
        <w:t>&lt;cfif local.qUnique.cnt GT 0&gt;</w:t>
      </w:r>
      <w:r>
        <w:br/>
      </w:r>
      <w:r>
        <w:rPr>
          <w:rFonts w:ascii="Courier New" w:hAnsi="Courier New"/>
          <w:b w:val="0"/>
          <w:sz w:val="16"/>
        </w:rPr>
        <w:tab/>
        <w:tab/>
        <w:tab/>
        <w:tab/>
        <w:tab/>
        <w:t>&lt;cfthrow type="invalidParamValue" message='#arguments.svcOperationCfsParamName# = "#arguments.paramValue#" is not unique in the tenant scope'/&gt;</w:t>
      </w:r>
      <w:r>
        <w:br/>
      </w:r>
      <w:r>
        <w:rPr>
          <w:rFonts w:ascii="Courier New" w:hAnsi="Courier New"/>
          <w:b w:val="0"/>
          <w:sz w:val="16"/>
        </w:rPr>
        <w:tab/>
        <w:tab/>
        <w:tab/>
        <w:tab/>
        <w:t>&lt;/cfif&gt;</w:t>
        <w:tab/>
        <w:tab/>
        <w:tab/>
        <w:tab/>
      </w:r>
      <w:r>
        <w:br/>
      </w:r>
      <w:r>
        <w:rPr>
          <w:rFonts w:ascii="Courier New" w:hAnsi="Courier New"/>
          <w:b w:val="0"/>
          <w:sz w:val="16"/>
        </w:rPr>
        <w:tab/>
        <w:tab/>
        <w:tab/>
        <w:t>&lt;/cfcase&gt;</w:t>
      </w:r>
      <w:r>
        <w:br/>
      </w:r>
      <w:r>
        <w:rPr>
          <w:rFonts w:ascii="Courier New" w:hAnsi="Courier New"/>
          <w:b w:val="0"/>
          <w:sz w:val="16"/>
        </w:rPr>
        <w:tab/>
        <w:tab/>
        <w:tab/>
      </w:r>
      <w:r>
        <w:br/>
      </w:r>
      <w:r>
        <w:rPr>
          <w:rFonts w:ascii="Courier New" w:hAnsi="Courier New"/>
          <w:b w:val="0"/>
          <w:sz w:val="16"/>
        </w:rPr>
        <w:tab/>
        <w:tab/>
        <w:tab/>
        <w:t>&lt;cfdefaultcase&gt;&lt;/cfdefaultcase&gt;</w:t>
        <w:tab/>
        <w:tab/>
        <w:tab/>
      </w:r>
      <w:r>
        <w:br/>
      </w:r>
      <w:r>
        <w:rPr>
          <w:rFonts w:ascii="Courier New" w:hAnsi="Courier New"/>
          <w:b w:val="0"/>
          <w:sz w:val="16"/>
        </w:rPr>
        <w:tab/>
        <w:tab/>
        <w:t>&lt;/cfswitch&gt;</w:t>
        <w:tab/>
        <w:tab/>
        <w:tab/>
      </w:r>
      <w:r>
        <w:br/>
      </w:r>
      <w:r>
        <w:rPr>
          <w:rFonts w:ascii="Courier New" w:hAnsi="Courier New"/>
          <w:b w:val="0"/>
          <w:sz w:val="16"/>
        </w:rPr>
        <w:tab/>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name="validateDataType" returnType="boolean"&gt;</w:t>
      </w:r>
      <w:r>
        <w:br/>
      </w:r>
      <w:r>
        <w:rPr>
          <w:rFonts w:ascii="Courier New" w:hAnsi="Courier New"/>
          <w:b w:val="0"/>
          <w:sz w:val="16"/>
        </w:rPr>
        <w:tab/>
        <w:tab/>
        <w:t>&lt;cfargument name="value" type="string"/&gt;</w:t>
      </w:r>
      <w:r>
        <w:br/>
      </w:r>
      <w:r>
        <w:rPr>
          <w:rFonts w:ascii="Courier New" w:hAnsi="Courier New"/>
          <w:b w:val="0"/>
          <w:sz w:val="16"/>
        </w:rPr>
        <w:tab/>
        <w:tab/>
        <w:t>&lt;cfargument name="dataType" type="string"/&gt;</w:t>
      </w:r>
      <w:r>
        <w:br/>
      </w:r>
      <w:r>
        <w:rPr>
          <w:rFonts w:ascii="Courier New" w:hAnsi="Courier New"/>
          <w:b w:val="0"/>
          <w:sz w:val="16"/>
        </w:rPr>
        <w:tab/>
        <w:tab/>
      </w:r>
      <w:r>
        <w:br/>
      </w:r>
      <w:r>
        <w:rPr>
          <w:rFonts w:ascii="Courier New" w:hAnsi="Courier New"/>
          <w:b w:val="0"/>
          <w:sz w:val="16"/>
        </w:rPr>
        <w:tab/>
        <w:tab/>
        <w:t>&lt;cfswitch expression=#arguments.dataType#&gt;</w:t>
      </w:r>
      <w:r>
        <w:br/>
      </w:r>
      <w:r>
        <w:rPr>
          <w:rFonts w:ascii="Courier New" w:hAnsi="Courier New"/>
          <w:b w:val="0"/>
          <w:sz w:val="16"/>
        </w:rPr>
        <w:tab/>
        <w:tab/>
        <w:tab/>
        <w:t>&lt;cfcase value=",string"&gt;</w:t>
      </w:r>
      <w:r>
        <w:br/>
      </w:r>
      <w:r>
        <w:rPr>
          <w:rFonts w:ascii="Courier New" w:hAnsi="Courier New"/>
          <w:b w:val="0"/>
          <w:sz w:val="16"/>
        </w:rPr>
        <w:tab/>
        <w:tab/>
        <w:tab/>
        <w:tab/>
        <w:t>&lt;cfreturn true/&gt;</w:t>
      </w:r>
      <w:r>
        <w:br/>
      </w:r>
      <w:r>
        <w:rPr>
          <w:rFonts w:ascii="Courier New" w:hAnsi="Courier New"/>
          <w:b w:val="0"/>
          <w:sz w:val="16"/>
        </w:rPr>
        <w:tab/>
        <w:tab/>
        <w:tab/>
        <w:t>&lt;/cfcase&gt;</w:t>
      </w:r>
      <w:r>
        <w:br/>
      </w:r>
      <w:r>
        <w:rPr>
          <w:rFonts w:ascii="Courier New" w:hAnsi="Courier New"/>
          <w:b w:val="0"/>
          <w:sz w:val="16"/>
        </w:rPr>
        <w:tab/>
        <w:tab/>
        <w:tab/>
        <w:t>&lt;cfcase value="boolean"&gt;</w:t>
      </w:r>
      <w:r>
        <w:br/>
      </w:r>
      <w:r>
        <w:rPr>
          <w:rFonts w:ascii="Courier New" w:hAnsi="Courier New"/>
          <w:b w:val="0"/>
          <w:sz w:val="16"/>
        </w:rPr>
        <w:tab/>
        <w:tab/>
        <w:tab/>
        <w:tab/>
        <w:t>&lt;cfreturn IsBoolean(arguments.value)/&gt;&lt;!--- можно было сделать и единообразно ---&gt;</w:t>
      </w:r>
      <w:r>
        <w:br/>
      </w:r>
      <w:r>
        <w:rPr>
          <w:rFonts w:ascii="Courier New" w:hAnsi="Courier New"/>
          <w:b w:val="0"/>
          <w:sz w:val="16"/>
        </w:rPr>
        <w:tab/>
        <w:tab/>
        <w:tab/>
        <w:t>&lt;/cfcase&gt;</w:t>
        <w:tab/>
        <w:tab/>
      </w:r>
      <w:r>
        <w:br/>
      </w:r>
      <w:r>
        <w:rPr>
          <w:rFonts w:ascii="Courier New" w:hAnsi="Courier New"/>
          <w:b w:val="0"/>
          <w:sz w:val="16"/>
        </w:rPr>
        <w:tab/>
        <w:tab/>
        <w:tab/>
        <w:t>&lt;cfcase value="integer"&gt;</w:t>
      </w:r>
      <w:r>
        <w:br/>
      </w:r>
      <w:r>
        <w:rPr>
          <w:rFonts w:ascii="Courier New" w:hAnsi="Courier New"/>
          <w:b w:val="0"/>
          <w:sz w:val="16"/>
        </w:rPr>
        <w:tab/>
        <w:tab/>
        <w:tab/>
        <w:tab/>
        <w:t>&lt;cfreturn isValid("integer",arguments.value)/&gt;</w:t>
      </w:r>
      <w:r>
        <w:br/>
      </w:r>
      <w:r>
        <w:rPr>
          <w:rFonts w:ascii="Courier New" w:hAnsi="Courier New"/>
          <w:b w:val="0"/>
          <w:sz w:val="16"/>
        </w:rPr>
        <w:tab/>
        <w:tab/>
        <w:tab/>
        <w:t>&lt;/cfcase&gt;</w:t>
        <w:tab/>
        <w:tab/>
        <w:tab/>
      </w:r>
      <w:r>
        <w:br/>
      </w:r>
      <w:r>
        <w:rPr>
          <w:rFonts w:ascii="Courier New" w:hAnsi="Courier New"/>
          <w:b w:val="0"/>
          <w:sz w:val="16"/>
        </w:rPr>
        <w:tab/>
        <w:tab/>
        <w:tab/>
        <w:t>&lt;cfcase value="integer &amp;gt; 0"&gt;</w:t>
      </w:r>
      <w:r>
        <w:br/>
      </w:r>
      <w:r>
        <w:rPr>
          <w:rFonts w:ascii="Courier New" w:hAnsi="Courier New"/>
          <w:b w:val="0"/>
          <w:sz w:val="16"/>
        </w:rPr>
        <w:tab/>
        <w:tab/>
        <w:tab/>
        <w:tab/>
        <w:t>&lt;cfreturn isValid("integer",arguments.value) AND arguments.value GT 0/&gt;</w:t>
      </w:r>
      <w:r>
        <w:br/>
      </w:r>
      <w:r>
        <w:rPr>
          <w:rFonts w:ascii="Courier New" w:hAnsi="Courier New"/>
          <w:b w:val="0"/>
          <w:sz w:val="16"/>
        </w:rPr>
        <w:tab/>
        <w:tab/>
        <w:tab/>
        <w:t>&lt;/cfcase&gt;</w:t>
        <w:tab/>
        <w:tab/>
        <w:tab/>
      </w:r>
      <w:r>
        <w:br/>
      </w:r>
      <w:r>
        <w:rPr>
          <w:rFonts w:ascii="Courier New" w:hAnsi="Courier New"/>
          <w:b w:val="0"/>
          <w:sz w:val="16"/>
        </w:rPr>
        <w:tab/>
        <w:tab/>
        <w:tab/>
        <w:t>&lt;cfcase value="integer &amp;gt;= 0"&gt;</w:t>
      </w:r>
      <w:r>
        <w:br/>
      </w:r>
      <w:r>
        <w:rPr>
          <w:rFonts w:ascii="Courier New" w:hAnsi="Courier New"/>
          <w:b w:val="0"/>
          <w:sz w:val="16"/>
        </w:rPr>
        <w:tab/>
        <w:tab/>
        <w:tab/>
        <w:tab/>
        <w:t>&lt;cfreturn isValid("integer",arguments.value) AND arguments.value GE 0/&gt;</w:t>
      </w:r>
      <w:r>
        <w:br/>
      </w:r>
      <w:r>
        <w:rPr>
          <w:rFonts w:ascii="Courier New" w:hAnsi="Courier New"/>
          <w:b w:val="0"/>
          <w:sz w:val="16"/>
        </w:rPr>
        <w:tab/>
        <w:tab/>
        <w:tab/>
        <w:t>&lt;/cfcase&gt;</w:t>
        <w:tab/>
        <w:tab/>
      </w:r>
      <w:r>
        <w:br/>
      </w:r>
      <w:r>
        <w:rPr>
          <w:rFonts w:ascii="Courier New" w:hAnsi="Courier New"/>
          <w:b w:val="0"/>
          <w:sz w:val="16"/>
        </w:rPr>
        <w:tab/>
        <w:tab/>
        <w:tab/>
        <w:t>&lt;cfcase value="numeric"&gt;</w:t>
      </w:r>
      <w:r>
        <w:br/>
      </w:r>
      <w:r>
        <w:rPr>
          <w:rFonts w:ascii="Courier New" w:hAnsi="Courier New"/>
          <w:b w:val="0"/>
          <w:sz w:val="16"/>
        </w:rPr>
        <w:tab/>
        <w:tab/>
        <w:tab/>
        <w:tab/>
        <w:t>&lt;cfreturn isNumeric(arguments.value)/&gt;</w:t>
      </w:r>
      <w:r>
        <w:br/>
      </w:r>
      <w:r>
        <w:rPr>
          <w:rFonts w:ascii="Courier New" w:hAnsi="Courier New"/>
          <w:b w:val="0"/>
          <w:sz w:val="16"/>
        </w:rPr>
        <w:tab/>
        <w:tab/>
        <w:tab/>
        <w:t>&lt;/cfcase&gt;</w:t>
        <w:tab/>
        <w:tab/>
        <w:tab/>
      </w:r>
      <w:r>
        <w:br/>
      </w:r>
      <w:r>
        <w:rPr>
          <w:rFonts w:ascii="Courier New" w:hAnsi="Courier New"/>
          <w:b w:val="0"/>
          <w:sz w:val="16"/>
        </w:rPr>
        <w:tab/>
        <w:tab/>
        <w:tab/>
        <w:t>&lt;cfcase value="uuid"&gt;</w:t>
      </w:r>
      <w:r>
        <w:br/>
      </w:r>
      <w:r>
        <w:rPr>
          <w:rFonts w:ascii="Courier New" w:hAnsi="Courier New"/>
          <w:b w:val="0"/>
          <w:sz w:val="16"/>
        </w:rPr>
        <w:tab/>
        <w:tab/>
        <w:tab/>
        <w:tab/>
        <w:t>&lt;cfreturn isValid("guid",arguments.value)/&gt;&lt;!--- *** или GUID? Или принимать оба формата GUID UUID  и приводить к одному? А как быть с БД---&gt;</w:t>
      </w:r>
      <w:r>
        <w:br/>
      </w:r>
      <w:r>
        <w:rPr>
          <w:rFonts w:ascii="Courier New" w:hAnsi="Courier New"/>
          <w:b w:val="0"/>
          <w:sz w:val="16"/>
        </w:rPr>
        <w:tab/>
        <w:tab/>
        <w:tab/>
        <w:t>&lt;/cfcase&gt;</w:t>
      </w:r>
      <w:r>
        <w:br/>
      </w:r>
      <w:r>
        <w:rPr>
          <w:rFonts w:ascii="Courier New" w:hAnsi="Courier New"/>
          <w:b w:val="0"/>
          <w:sz w:val="16"/>
        </w:rPr>
        <w:tab/>
        <w:tab/>
        <w:tab/>
        <w:t>&lt;cfcase value="map,map-fixed"&gt;</w:t>
      </w:r>
      <w:r>
        <w:br/>
      </w:r>
      <w:r>
        <w:rPr>
          <w:rFonts w:ascii="Courier New" w:hAnsi="Courier New"/>
          <w:b w:val="0"/>
          <w:sz w:val="16"/>
        </w:rPr>
        <w:tab/>
        <w:tab/>
        <w:tab/>
        <w:tab/>
        <w:t>&lt;cftry&gt;</w:t>
      </w:r>
      <w:r>
        <w:br/>
      </w:r>
      <w:r>
        <w:rPr>
          <w:rFonts w:ascii="Courier New" w:hAnsi="Courier New"/>
          <w:b w:val="0"/>
          <w:sz w:val="16"/>
        </w:rPr>
        <w:tab/>
        <w:tab/>
        <w:tab/>
        <w:tab/>
        <w:tab/>
        <w:t>&lt;cfset var v = deserializeJson(arguments.value)/&gt;</w:t>
      </w:r>
      <w:r>
        <w:br/>
      </w:r>
      <w:r>
        <w:rPr>
          <w:rFonts w:ascii="Courier New" w:hAnsi="Courier New"/>
          <w:b w:val="0"/>
          <w:sz w:val="16"/>
        </w:rPr>
        <w:tab/>
        <w:tab/>
        <w:tab/>
        <w:tab/>
        <w:tab/>
        <w:t>&lt;cfreturn isStruct(v)/&gt;&lt;!--- массив нас не устроит ---&gt;</w:t>
      </w:r>
      <w:r>
        <w:br/>
      </w:r>
      <w:r>
        <w:rPr>
          <w:rFonts w:ascii="Courier New" w:hAnsi="Courier New"/>
          <w:b w:val="0"/>
          <w:sz w:val="16"/>
        </w:rPr>
        <w:tab/>
        <w:tab/>
        <w:tab/>
        <w:tab/>
        <w:tab/>
        <w:t>&lt;cfcatch type="ANY"&gt;</w:t>
      </w:r>
      <w:r>
        <w:br/>
      </w:r>
      <w:r>
        <w:rPr>
          <w:rFonts w:ascii="Courier New" w:hAnsi="Courier New"/>
          <w:b w:val="0"/>
          <w:sz w:val="16"/>
        </w:rPr>
        <w:tab/>
        <w:tab/>
        <w:tab/>
        <w:tab/>
        <w:tab/>
        <w:tab/>
        <w:t>&lt;cfreturn false/&gt;</w:t>
      </w:r>
      <w:r>
        <w:br/>
      </w:r>
      <w:r>
        <w:rPr>
          <w:rFonts w:ascii="Courier New" w:hAnsi="Courier New"/>
          <w:b w:val="0"/>
          <w:sz w:val="16"/>
        </w:rPr>
        <w:tab/>
        <w:tab/>
        <w:tab/>
        <w:tab/>
        <w:tab/>
        <w:t>&lt;/cfcatch&gt;</w:t>
      </w:r>
      <w:r>
        <w:br/>
      </w:r>
      <w:r>
        <w:rPr>
          <w:rFonts w:ascii="Courier New" w:hAnsi="Courier New"/>
          <w:b w:val="0"/>
          <w:sz w:val="16"/>
        </w:rPr>
        <w:tab/>
        <w:tab/>
        <w:tab/>
        <w:tab/>
        <w:t>&lt;/cftry&gt;</w:t>
      </w:r>
      <w:r>
        <w:br/>
      </w:r>
      <w:r>
        <w:rPr>
          <w:rFonts w:ascii="Courier New" w:hAnsi="Courier New"/>
          <w:b w:val="0"/>
          <w:sz w:val="16"/>
        </w:rPr>
        <w:tab/>
        <w:tab/>
        <w:tab/>
        <w:t>&lt;/cfcase&gt;</w:t>
        <w:tab/>
      </w:r>
      <w:r>
        <w:br/>
      </w:r>
      <w:r>
        <w:rPr>
          <w:rFonts w:ascii="Courier New" w:hAnsi="Courier New"/>
          <w:b w:val="0"/>
          <w:sz w:val="16"/>
        </w:rPr>
        <w:tab/>
        <w:tab/>
        <w:tab/>
        <w:t>&lt;cfcase value="array-map-fixed"&gt;</w:t>
      </w:r>
      <w:r>
        <w:br/>
      </w:r>
      <w:r>
        <w:rPr>
          <w:rFonts w:ascii="Courier New" w:hAnsi="Courier New"/>
          <w:b w:val="0"/>
          <w:sz w:val="16"/>
        </w:rPr>
        <w:tab/>
        <w:tab/>
        <w:tab/>
        <w:tab/>
        <w:t>&lt;cftry&gt;</w:t>
      </w:r>
      <w:r>
        <w:br/>
      </w:r>
      <w:r>
        <w:rPr>
          <w:rFonts w:ascii="Courier New" w:hAnsi="Courier New"/>
          <w:b w:val="0"/>
          <w:sz w:val="16"/>
        </w:rPr>
        <w:tab/>
        <w:tab/>
        <w:tab/>
        <w:tab/>
        <w:tab/>
        <w:t>&lt;cfset var v = deserializeJson(arguments.value)/&gt;</w:t>
      </w:r>
      <w:r>
        <w:br/>
      </w:r>
      <w:r>
        <w:rPr>
          <w:rFonts w:ascii="Courier New" w:hAnsi="Courier New"/>
          <w:b w:val="0"/>
          <w:sz w:val="16"/>
        </w:rPr>
        <w:tab/>
        <w:tab/>
        <w:tab/>
        <w:tab/>
        <w:tab/>
        <w:t>&lt;cfreturn isArray(v)/&gt;</w:t>
      </w:r>
      <w:r>
        <w:br/>
      </w:r>
      <w:r>
        <w:rPr>
          <w:rFonts w:ascii="Courier New" w:hAnsi="Courier New"/>
          <w:b w:val="0"/>
          <w:sz w:val="16"/>
        </w:rPr>
        <w:tab/>
        <w:tab/>
        <w:tab/>
        <w:tab/>
        <w:tab/>
        <w:t>&lt;cfcatch type="ANY"&gt;</w:t>
      </w:r>
      <w:r>
        <w:br/>
      </w:r>
      <w:r>
        <w:rPr>
          <w:rFonts w:ascii="Courier New" w:hAnsi="Courier New"/>
          <w:b w:val="0"/>
          <w:sz w:val="16"/>
        </w:rPr>
        <w:tab/>
        <w:tab/>
        <w:tab/>
        <w:tab/>
        <w:tab/>
        <w:tab/>
        <w:t>&lt;cfreturn false/&gt;</w:t>
      </w:r>
      <w:r>
        <w:br/>
      </w:r>
      <w:r>
        <w:rPr>
          <w:rFonts w:ascii="Courier New" w:hAnsi="Courier New"/>
          <w:b w:val="0"/>
          <w:sz w:val="16"/>
        </w:rPr>
        <w:tab/>
        <w:tab/>
        <w:tab/>
        <w:tab/>
        <w:tab/>
        <w:t>&lt;/cfcatch&gt;</w:t>
      </w:r>
      <w:r>
        <w:br/>
      </w:r>
      <w:r>
        <w:rPr>
          <w:rFonts w:ascii="Courier New" w:hAnsi="Courier New"/>
          <w:b w:val="0"/>
          <w:sz w:val="16"/>
        </w:rPr>
        <w:tab/>
        <w:tab/>
        <w:tab/>
        <w:tab/>
        <w:t>&lt;/cftry&gt;</w:t>
      </w:r>
      <w:r>
        <w:br/>
      </w:r>
      <w:r>
        <w:rPr>
          <w:rFonts w:ascii="Courier New" w:hAnsi="Courier New"/>
          <w:b w:val="0"/>
          <w:sz w:val="16"/>
        </w:rPr>
        <w:tab/>
        <w:tab/>
        <w:tab/>
        <w:t>&lt;/cfcase&gt;</w:t>
        <w:tab/>
      </w:r>
      <w:r>
        <w:br/>
      </w:r>
      <w:r>
        <w:rPr>
          <w:rFonts w:ascii="Courier New" w:hAnsi="Courier New"/>
          <w:b w:val="0"/>
          <w:sz w:val="16"/>
        </w:rPr>
        <w:tab/>
        <w:tab/>
        <w:tab/>
        <w:t>&lt;cfdefaultcase&gt;&lt;cfreturn true/&gt;</w:t>
      </w:r>
      <w:r>
        <w:br/>
      </w:r>
      <w:r>
        <w:rPr>
          <w:rFonts w:ascii="Courier New" w:hAnsi="Courier New"/>
          <w:b w:val="0"/>
          <w:sz w:val="16"/>
        </w:rPr>
        <w:tab/>
        <w:tab/>
        <w:tab/>
        <w:tab/>
        <w:t>&lt;cfthrow type="custom" detail="unsupported CFS parameter value type (#arguments.dataType#)"/&gt;</w:t>
      </w:r>
      <w:r>
        <w:br/>
      </w:r>
      <w:r>
        <w:rPr>
          <w:rFonts w:ascii="Courier New" w:hAnsi="Courier New"/>
          <w:b w:val="0"/>
          <w:sz w:val="16"/>
        </w:rPr>
        <w:tab/>
        <w:tab/>
        <w:tab/>
        <w:t>&lt;/cfdefaultcase&gt;</w:t>
        <w:tab/>
        <w:tab/>
      </w:r>
      <w:r>
        <w:br/>
      </w:r>
      <w:r>
        <w:rPr>
          <w:rFonts w:ascii="Courier New" w:hAnsi="Courier New"/>
          <w:b w:val="0"/>
          <w:sz w:val="16"/>
        </w:rPr>
        <w:tab/>
        <w:tab/>
        <w:t>&lt;/cfswitch&gt;</w:t>
        <w:tab/>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name="checkResourceRealmAccess" returnType="void"&gt;</w:t>
      </w:r>
      <w:r>
        <w:br/>
      </w:r>
      <w:r>
        <w:rPr>
          <w:rFonts w:ascii="Courier New" w:hAnsi="Courier New"/>
          <w:b w:val="0"/>
          <w:sz w:val="16"/>
        </w:rPr>
        <w:tab/>
        <w:tab/>
        <w:t>&lt;!---*** В отличие от других методов, этому небезразлично имя параметра ---&gt;</w:t>
      </w:r>
      <w:r>
        <w:br/>
      </w:r>
      <w:r>
        <w:rPr>
          <w:rFonts w:ascii="Courier New" w:hAnsi="Courier New"/>
          <w:b w:val="0"/>
          <w:sz w:val="16"/>
        </w:rPr>
        <w:tab/>
        <w:tab/>
        <w:t>&lt;cfargument name="instanceOperationUid" type="guid"/&gt;</w:t>
      </w:r>
      <w:r>
        <w:br/>
      </w:r>
      <w:r>
        <w:rPr>
          <w:rFonts w:ascii="Courier New" w:hAnsi="Courier New"/>
          <w:b w:val="0"/>
          <w:sz w:val="16"/>
        </w:rPr>
        <w:tab/>
        <w:tab/>
        <w:t>&lt;cfargument name="svcOperationCfsParamId" type="numeric"/&gt;</w:t>
      </w:r>
      <w:r>
        <w:br/>
      </w:r>
      <w:r>
        <w:rPr>
          <w:rFonts w:ascii="Courier New" w:hAnsi="Courier New"/>
          <w:b w:val="0"/>
          <w:sz w:val="16"/>
        </w:rPr>
        <w:tab/>
        <w:tab/>
        <w:t>&lt;cfargument name="paramValue" type="string"/&gt;</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r>
      <w:r>
        <w:br/>
      </w:r>
      <w:r>
        <w:rPr>
          <w:rFonts w:ascii="Courier New" w:hAnsi="Courier New"/>
          <w:b w:val="0"/>
          <w:sz w:val="16"/>
        </w:rPr>
        <w:tab/>
        <w:tab/>
        <w:t>&lt;cfquery name="local.qSvcOperationCfsParam"&gt;</w:t>
      </w:r>
      <w:r>
        <w:br/>
      </w:r>
      <w:r>
        <w:rPr>
          <w:rFonts w:ascii="Courier New" w:hAnsi="Courier New"/>
          <w:b w:val="0"/>
          <w:sz w:val="16"/>
        </w:rPr>
        <w:tab/>
        <w:tab/>
        <w:tab/>
        <w:t>select sop.svc_operation_cfs_param_id</w:t>
      </w:r>
      <w:r>
        <w:br/>
      </w:r>
      <w:r>
        <w:rPr>
          <w:rFonts w:ascii="Courier New" w:hAnsi="Courier New"/>
          <w:b w:val="0"/>
          <w:sz w:val="16"/>
        </w:rPr>
        <w:tab/>
        <w:tab/>
        <w:tab/>
        <w:t>,sop.svc_operation_cfs_param</w:t>
        <w:tab/>
        <w:tab/>
        <w:tab/>
      </w:r>
      <w:r>
        <w:br/>
      </w:r>
      <w:r>
        <w:rPr>
          <w:rFonts w:ascii="Courier New" w:hAnsi="Courier New"/>
          <w:b w:val="0"/>
          <w:sz w:val="16"/>
        </w:rPr>
        <w:tab/>
        <w:tab/>
        <w:tab/>
        <w:t>from svc_operation_cfs_param sop</w:t>
        <w:tab/>
      </w:r>
      <w:r>
        <w:br/>
      </w:r>
      <w:r>
        <w:rPr>
          <w:rFonts w:ascii="Courier New" w:hAnsi="Courier New"/>
          <w:b w:val="0"/>
          <w:sz w:val="16"/>
        </w:rPr>
        <w:tab/>
        <w:tab/>
        <w:tab/>
        <w:t>where sop.svc_operation_cfs_param_id=&lt;cfqueryparam cfsqltype="cf_sql_integer" value="#arguments.svcOperationCfsParamId#"/&gt;</w:t>
        <w:tab/>
      </w:r>
      <w:r>
        <w:br/>
      </w:r>
      <w:r>
        <w:rPr>
          <w:rFonts w:ascii="Courier New" w:hAnsi="Courier New"/>
          <w:b w:val="0"/>
          <w:sz w:val="16"/>
        </w:rPr>
        <w:tab/>
        <w:tab/>
        <w:t>&lt;/cfquery&gt;</w:t>
      </w:r>
      <w:r>
        <w:br/>
      </w:r>
      <w:r>
        <w:rPr>
          <w:rFonts w:ascii="Courier New" w:hAnsi="Courier New"/>
          <w:b w:val="0"/>
          <w:sz w:val="16"/>
        </w:rPr>
        <w:tab/>
        <w:tab/>
        <w:t>&lt;cfif lcase(trim(local.qSvcOperationCfsParam.svc_operation_cfs_param)) NEQ lcase("resourceRealm")&gt;</w:t>
      </w:r>
      <w:r>
        <w:br/>
      </w:r>
      <w:r>
        <w:rPr>
          <w:rFonts w:ascii="Courier New" w:hAnsi="Courier New"/>
          <w:b w:val="0"/>
          <w:sz w:val="16"/>
        </w:rPr>
        <w:tab/>
        <w:tab/>
        <w:tab/>
        <w:t>&lt;cfreturn/&gt;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&lt;cfquery name="local.qContract"&gt;</w:t>
      </w:r>
      <w:r>
        <w:br/>
      </w:r>
      <w:r>
        <w:rPr>
          <w:rFonts w:ascii="Courier New" w:hAnsi="Courier New"/>
          <w:b w:val="0"/>
          <w:sz w:val="16"/>
        </w:rPr>
        <w:tab/>
        <w:tab/>
        <w:tab/>
        <w:t>select c.contract_id</w:t>
      </w:r>
      <w:r>
        <w:br/>
      </w:r>
      <w:r>
        <w:rPr>
          <w:rFonts w:ascii="Courier New" w:hAnsi="Courier New"/>
          <w:b w:val="0"/>
          <w:sz w:val="16"/>
        </w:rPr>
        <w:tab/>
        <w:tab/>
        <w:tab/>
        <w:t>from instance_operation io</w:t>
      </w:r>
      <w:r>
        <w:br/>
      </w:r>
      <w:r>
        <w:rPr>
          <w:rFonts w:ascii="Courier New" w:hAnsi="Courier New"/>
          <w:b w:val="0"/>
          <w:sz w:val="16"/>
        </w:rPr>
        <w:tab/>
        <w:tab/>
        <w:tab/>
        <w:t>join instance e on (io.instance_uid=e.instance_uid)</w:t>
      </w:r>
      <w:r>
        <w:br/>
      </w:r>
      <w:r>
        <w:rPr>
          <w:rFonts w:ascii="Courier New" w:hAnsi="Courier New"/>
          <w:b w:val="0"/>
          <w:sz w:val="16"/>
        </w:rPr>
        <w:tab/>
        <w:tab/>
        <w:tab/>
        <w:t>join specification_item si on (e.specification_item_id=si.specification_item_id)</w:t>
      </w:r>
      <w:r>
        <w:br/>
      </w:r>
      <w:r>
        <w:rPr>
          <w:rFonts w:ascii="Courier New" w:hAnsi="Courier New"/>
          <w:b w:val="0"/>
          <w:sz w:val="16"/>
        </w:rPr>
        <w:tab/>
        <w:tab/>
        <w:tab/>
        <w:t>join specification s on (si.specification_id=s.specification_id)</w:t>
      </w:r>
      <w:r>
        <w:br/>
      </w:r>
      <w:r>
        <w:rPr>
          <w:rFonts w:ascii="Courier New" w:hAnsi="Courier New"/>
          <w:b w:val="0"/>
          <w:sz w:val="16"/>
        </w:rPr>
        <w:tab/>
        <w:tab/>
        <w:tab/>
        <w:t>join contract c on (s.contract_id=c.contract_id)</w:t>
      </w:r>
      <w:r>
        <w:br/>
      </w:r>
      <w:r>
        <w:rPr>
          <w:rFonts w:ascii="Courier New" w:hAnsi="Courier New"/>
          <w:b w:val="0"/>
          <w:sz w:val="16"/>
        </w:rPr>
        <w:tab/>
        <w:tab/>
        <w:tab/>
        <w:t xml:space="preserve">where io.instance_operation_uid=&lt;cfqueryparam cfsqltype="cf_sql_other" value="#arguments.instanceOperationUid#" null=#!isValid("guid",arguments.instanceOperationUid)#/&gt; </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&lt;cfquery name="local.qCheckResourceRealmAccess"&gt;</w:t>
      </w:r>
      <w:r>
        <w:br/>
      </w:r>
      <w:r>
        <w:rPr>
          <w:rFonts w:ascii="Courier New" w:hAnsi="Courier New"/>
          <w:b w:val="0"/>
          <w:sz w:val="16"/>
        </w:rPr>
        <w:tab/>
        <w:tab/>
        <w:tab/>
        <w:t>select r.resource_realm_id, r.resource_realm, a.contract_id, a.is_enabled</w:t>
      </w:r>
      <w:r>
        <w:br/>
      </w:r>
      <w:r>
        <w:rPr>
          <w:rFonts w:ascii="Courier New" w:hAnsi="Courier New"/>
          <w:b w:val="0"/>
          <w:sz w:val="16"/>
        </w:rPr>
        <w:tab/>
        <w:tab/>
        <w:tab/>
        <w:t xml:space="preserve">from resource_realm r </w:t>
      </w:r>
      <w:r>
        <w:br/>
      </w:r>
      <w:r>
        <w:rPr>
          <w:rFonts w:ascii="Courier New" w:hAnsi="Courier New"/>
          <w:b w:val="0"/>
          <w:sz w:val="16"/>
        </w:rPr>
        <w:tab/>
        <w:tab/>
        <w:tab/>
        <w:t>join resource_realm_access a on (r.resource_realm_id=a.resource_realm_id)</w:t>
      </w:r>
      <w:r>
        <w:br/>
      </w:r>
      <w:r>
        <w:rPr>
          <w:rFonts w:ascii="Courier New" w:hAnsi="Courier New"/>
          <w:b w:val="0"/>
          <w:sz w:val="16"/>
        </w:rPr>
        <w:tab/>
        <w:tab/>
        <w:tab/>
        <w:t xml:space="preserve">where r.resource_realm = &lt;cfqueryparam cfsqltype="cf_sql_varchar" value="#arguments.paramValue#"/&gt;  </w:t>
      </w:r>
      <w:r>
        <w:br/>
      </w:r>
      <w:r>
        <w:rPr>
          <w:rFonts w:ascii="Courier New" w:hAnsi="Courier New"/>
          <w:b w:val="0"/>
          <w:sz w:val="16"/>
        </w:rPr>
        <w:tab/>
        <w:tab/>
        <w:tab/>
        <w:t>AND (a.contract_id=&lt;cfqueryparam cfsqltype="cf_sql_integer" value=#local.qContract.contract_id# null=#!isValid("integer",local.qContract.contract_id)#/&gt; OR a.contract_id=0)</w:t>
      </w:r>
      <w:r>
        <w:br/>
      </w:r>
      <w:r>
        <w:rPr>
          <w:rFonts w:ascii="Courier New" w:hAnsi="Courier New"/>
          <w:b w:val="0"/>
          <w:sz w:val="16"/>
        </w:rPr>
        <w:tab/>
        <w:tab/>
        <w:tab/>
        <w:t>AND a.is_enabled</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&lt;cfif local.qCheckResourceRealmAccess.recordCount EQ 0&gt;</w:t>
      </w:r>
      <w:r>
        <w:br/>
      </w:r>
      <w:r>
        <w:rPr>
          <w:rFonts w:ascii="Courier New" w:hAnsi="Courier New"/>
          <w:b w:val="0"/>
          <w:sz w:val="16"/>
        </w:rPr>
        <w:tab/>
        <w:tab/>
        <w:tab/>
        <w:t>&lt;cfthrow message="Resource realm specified in CFS param is not available for the current contract" detail="CFS resource realm #arguments.paramValue# unawailable. Instance operation UID #arguments.instanceOperationUid#. Contract ID #local.qContract.contract_id#"/&gt;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&lt;/cffunction&gt;</w:t>
      </w:r>
      <w:r>
        <w:br/>
      </w:r>
      <w:r>
        <w:rPr>
          <w:rFonts w:ascii="Courier New" w:hAnsi="Courier New"/>
          <w:b w:val="0"/>
          <w:sz w:val="16"/>
        </w:rPr>
        <w:tab/>
        <w:tab/>
      </w:r>
      <w:r>
        <w:br/>
      </w:r>
      <w:r>
        <w:rPr>
          <w:rFonts w:ascii="Courier New" w:hAnsi="Courier New"/>
          <w:b w:val="0"/>
          <w:sz w:val="16"/>
        </w:rPr>
        <w:tab/>
      </w:r>
      <w:r>
        <w:br/>
      </w:r>
      <w:r>
        <w:rPr>
          <w:rFonts w:ascii="Courier New" w:hAnsi="Courier New"/>
          <w:b w:val="0"/>
          <w:sz w:val="16"/>
        </w:rPr>
        <w:t>&lt;/cfcomponent&gt;</w:t>
      </w:r>
    </w:p>
    <w:p>
      <w:pPr>
        <w:pStyle w:val="Heading1"/>
      </w:pPr>
      <w:r>
        <w:t>v1/resources/instance_operation_cfs_subparam.cfc</w:t>
      </w:r>
    </w:p>
    <w:p>
      <w:pPr>
        <w:spacing w:before="40" w:after="160"/>
        <w:ind w:left="283"/>
        <w:shd w:val="clear" w:color="auto" w:fill="F2F2F2"/>
      </w:pPr>
      <w:r>
        <w:rPr>
          <w:rFonts w:ascii="Courier New" w:hAnsi="Courier New"/>
          <w:b w:val="0"/>
          <w:sz w:val="16"/>
        </w:rPr>
        <w:t>&lt;cfcomponent extends="taffy.core.resource" taffy:uri="/instanceOperationCfsParams/{instanceOperationCfsParamUid}/subparams/{subparam}"&gt;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this.helper=CreateObject("component","lib.rest_api_helper")/&gt;&lt;!---*** странно, почему мы его видим?---&gt;&lt;!---вынести в апп?---&gt;</w:t>
      </w:r>
      <w:r>
        <w:br/>
      </w:r>
      <w:r>
        <w:rPr>
          <w:rFonts w:ascii="Courier New" w:hAnsi="Courier New"/>
          <w:b w:val="0"/>
          <w:sz w:val="16"/>
        </w:rPr>
        <w:tab/>
        <w:t>&lt;/cfsilent&gt;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&lt;cffunction name="get" hint="Метаданные субпараметра CFS-параметра операции экземпляра (значение субпараметра находится в теле параметра)"&gt;&lt;!--- *** спросить, может, метод не нужен, а если нужен - наверно, нужно значение ---&gt;</w:t>
      </w:r>
      <w:r>
        <w:br/>
      </w:r>
      <w:r>
        <w:rPr>
          <w:rFonts w:ascii="Courier New" w:hAnsi="Courier New"/>
          <w:b w:val="0"/>
          <w:sz w:val="16"/>
        </w:rPr>
        <w:tab/>
        <w:tab/>
        <w:t>&lt;cfargument name="instanceOperationCfsParamUid" type="string" required=true hint="type:guid"/&gt;</w:t>
      </w:r>
      <w:r>
        <w:br/>
      </w:r>
      <w:r>
        <w:rPr>
          <w:rFonts w:ascii="Courier New" w:hAnsi="Courier New"/>
          <w:b w:val="0"/>
          <w:sz w:val="16"/>
        </w:rPr>
        <w:tab/>
        <w:tab/>
        <w:t>&lt;cfargument name="subparam" type="string" required=true hint="type:string"/&gt;</w:t>
      </w:r>
      <w:r>
        <w:br/>
      </w:r>
      <w:r>
        <w:rPr>
          <w:rFonts w:ascii="Courier New" w:hAnsi="Courier New"/>
          <w:b w:val="0"/>
          <w:sz w:val="16"/>
        </w:rPr>
        <w:tab/>
        <w:tab/>
        <w:t>&lt;cftry&gt;</w:t>
      </w:r>
      <w:r>
        <w:br/>
      </w:r>
      <w:r>
        <w:rPr>
          <w:rFonts w:ascii="Courier New" w:hAnsi="Courier New"/>
          <w:b w:val="0"/>
          <w:sz w:val="16"/>
        </w:rPr>
        <w:tab/>
        <w:tab/>
        <w:tab/>
        <w:t>&lt;cfset this.helper.validateField(arguments, "instanceOperationCfsParamUid", "guid")/&gt;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local={}/&gt;</w:t>
      </w:r>
      <w:r>
        <w:br/>
      </w:r>
      <w:r>
        <w:rPr>
          <w:rFonts w:ascii="Courier New" w:hAnsi="Courier New"/>
          <w:b w:val="0"/>
          <w:sz w:val="16"/>
        </w:rPr>
        <w:tab/>
        <w:tab/>
      </w:r>
      <w:r>
        <w:br/>
      </w:r>
      <w:r>
        <w:rPr>
          <w:rFonts w:ascii="Courier New" w:hAnsi="Courier New"/>
          <w:b w:val="0"/>
          <w:sz w:val="16"/>
        </w:rPr>
        <w:tab/>
        <w:tab/>
        <w:t>&lt;cfquery name="local.qRead"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lengthOut="fieldCount"&gt;</w:t>
      </w:r>
      <w:r>
        <w:br/>
      </w:r>
      <w:r>
        <w:rPr>
          <w:rFonts w:ascii="Courier New" w:hAnsi="Courier New"/>
          <w:b w:val="0"/>
          <w:sz w:val="16"/>
        </w:rPr>
        <w:tab/>
        <w:tab/>
        <w:tab/>
        <w:tab/>
        <w:t>&lt;m:field&gt;ios.instance_operation_cfs_param_uid::text as instance_operation_cfs_param_uid&lt;/m:field&gt;</w:t>
      </w:r>
      <w:r>
        <w:br/>
      </w:r>
      <w:r>
        <w:rPr>
          <w:rFonts w:ascii="Courier New" w:hAnsi="Courier New"/>
          <w:b w:val="0"/>
          <w:sz w:val="16"/>
        </w:rPr>
        <w:tab/>
        <w:tab/>
        <w:tab/>
        <w:tab/>
        <w:t>&lt;m:field&gt;ios.instance_operation_cfs_subparam&lt;/m:field&gt;</w:t>
      </w:r>
      <w:r>
        <w:br/>
      </w:r>
      <w:r>
        <w:rPr>
          <w:rFonts w:ascii="Courier New" w:hAnsi="Courier New"/>
          <w:b w:val="0"/>
          <w:sz w:val="16"/>
        </w:rPr>
        <w:tab/>
        <w:tab/>
        <w:tab/>
        <w:tab/>
        <w:t>&lt;m:field formatter=#request.castToBool#&gt;ios.is_sensitive&lt;/m:field&gt;</w:t>
      </w:r>
      <w:r>
        <w:br/>
      </w:r>
      <w:r>
        <w:rPr>
          <w:rFonts w:ascii="Courier New" w:hAnsi="Courier New"/>
          <w:b w:val="0"/>
          <w:sz w:val="16"/>
        </w:rPr>
        <w:tab/>
        <w:tab/>
        <w:tab/>
        <w:tab/>
        <w:t>&lt;m:field&gt;ios.note&lt;/m:field&gt;</w:t>
      </w:r>
      <w:r>
        <w:br/>
      </w:r>
      <w:r>
        <w:rPr>
          <w:rFonts w:ascii="Courier New" w:hAnsi="Courier New"/>
          <w:b w:val="0"/>
          <w:sz w:val="16"/>
        </w:rPr>
        <w:tab/>
        <w:tab/>
        <w:tab/>
        <w:tab/>
        <w:t>&lt;!--- &lt;m:field&gt;iop.data_type&lt;/m:field&gt; ---&gt;</w:t>
      </w:r>
      <w:r>
        <w:br/>
      </w:r>
      <w:r>
        <w:rPr>
          <w:rFonts w:ascii="Courier New" w:hAnsi="Courier New"/>
          <w:b w:val="0"/>
          <w:sz w:val="16"/>
        </w:rPr>
        <w:tab/>
        <w:tab/>
        <w:tab/>
        <w:tab/>
        <w:t>&lt;m:field&gt;to_char(ios.dt_created, 'YYYY-MM-DD"T"HH24:MI:SS.FF3TZHTZM') as dt_created&lt;/m:field&gt;</w:t>
        <w:tab/>
        <w:tab/>
        <w:tab/>
        <w:tab/>
      </w:r>
      <w:r>
        <w:br/>
      </w:r>
      <w:r>
        <w:rPr>
          <w:rFonts w:ascii="Courier New" w:hAnsi="Courier New"/>
          <w:b w:val="0"/>
          <w:sz w:val="16"/>
        </w:rPr>
        <w:tab/>
        <w:tab/>
        <w:tab/>
        <w:t>&lt;/m:field_set&gt;</w:t>
      </w:r>
      <w:r>
        <w:br/>
      </w:r>
      <w:r>
        <w:rPr>
          <w:rFonts w:ascii="Courier New" w:hAnsi="Courier New"/>
          <w:b w:val="0"/>
          <w:sz w:val="16"/>
        </w:rPr>
        <w:tab/>
        <w:tab/>
        <w:tab/>
        <w:t>from instance_operation_cfs_subparam ios</w:t>
      </w:r>
      <w:r>
        <w:br/>
      </w:r>
      <w:r>
        <w:rPr>
          <w:rFonts w:ascii="Courier New" w:hAnsi="Courier New"/>
          <w:b w:val="0"/>
          <w:sz w:val="16"/>
        </w:rPr>
        <w:tab/>
        <w:tab/>
        <w:tab/>
        <w:t>join instance_operation_cfs_param iop on (ios.instance_operation_cfs_param_uid=iop.instance_operation_cfs_param_uid)</w:t>
      </w:r>
      <w:r>
        <w:br/>
      </w:r>
      <w:r>
        <w:rPr>
          <w:rFonts w:ascii="Courier New" w:hAnsi="Courier New"/>
          <w:b w:val="0"/>
          <w:sz w:val="16"/>
        </w:rPr>
        <w:tab/>
        <w:tab/>
        <w:tab/>
        <w:t>join instance_operation io on (iop.instance_operation_uid=io.instance_operation_uid)</w:t>
      </w:r>
      <w:r>
        <w:br/>
      </w:r>
      <w:r>
        <w:rPr>
          <w:rFonts w:ascii="Courier New" w:hAnsi="Courier New"/>
          <w:b w:val="0"/>
          <w:sz w:val="16"/>
        </w:rPr>
        <w:tab/>
        <w:tab/>
        <w:tab/>
        <w:t>join instance e on (io.instance_uid=e.instance_uid)</w:t>
      </w:r>
      <w:r>
        <w:br/>
      </w:r>
      <w:r>
        <w:rPr>
          <w:rFonts w:ascii="Courier New" w:hAnsi="Courier New"/>
          <w:b w:val="0"/>
          <w:sz w:val="16"/>
        </w:rPr>
        <w:tab/>
        <w:tab/>
        <w:tab/>
        <w:t>join specification_item si on (e.specification_item_id=si.specification_item_id)</w:t>
      </w:r>
      <w:r>
        <w:br/>
      </w:r>
      <w:r>
        <w:rPr>
          <w:rFonts w:ascii="Courier New" w:hAnsi="Courier New"/>
          <w:b w:val="0"/>
          <w:sz w:val="16"/>
        </w:rPr>
        <w:tab/>
        <w:tab/>
        <w:tab/>
        <w:t>where ios.instance_operation_cfs_param_uid=&lt;cfqueryparam cfsqltype="cf_sql_other" value="#arguments.instanceOperationCfsParamUid#" null=#!isValid('guid',arguments.instanceOperationCfsParamUid)#/&gt;</w:t>
      </w:r>
      <w:r>
        <w:br/>
      </w:r>
      <w:r>
        <w:rPr>
          <w:rFonts w:ascii="Courier New" w:hAnsi="Courier New"/>
          <w:b w:val="0"/>
          <w:sz w:val="16"/>
        </w:rPr>
        <w:tab/>
        <w:tab/>
        <w:tab/>
        <w:t>AND ios.instance_operation_cfs_subparam=&lt;cfqueryparam cfsqltype="cf_sql_varchar" value="#arguments.subparam#"/&gt;</w:t>
      </w:r>
      <w:r>
        <w:br/>
      </w:r>
      <w:r>
        <w:rPr>
          <w:rFonts w:ascii="Courier New" w:hAnsi="Courier New"/>
          <w:b w:val="0"/>
          <w:sz w:val="16"/>
        </w:rPr>
        <w:tab/>
        <w:tab/>
        <w:tab/>
        <w:t>AND si.specification_id=&lt;cfqueryparam cfsqltype="cf_sql_integer" value=#arguments.specificationId#/&gt; /*tenant isolation, из конфиденциального тут заметки... может быть, имена переменных окружения*/</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 xml:space="preserve"> </w:t>
        <w:tab/>
        <w:tab/>
        <w:t>&lt;cfif local.qRead.recordCount EQ 0&gt;</w:t>
      </w:r>
      <w:r>
        <w:br/>
      </w:r>
      <w:r>
        <w:rPr>
          <w:rFonts w:ascii="Courier New" w:hAnsi="Courier New"/>
          <w:b w:val="0"/>
          <w:sz w:val="16"/>
        </w:rPr>
        <w:tab/>
        <w:tab/>
        <w:tab/>
        <w:t>&lt;cfreturn representationOf(this.helper.formatMessage("Not Found")).withStatus(404)/&gt;</w:t>
      </w:r>
      <w:r>
        <w:br/>
      </w:r>
      <w:r>
        <w:rPr>
          <w:rFonts w:ascii="Courier New" w:hAnsi="Courier New"/>
          <w:b w:val="0"/>
          <w:sz w:val="16"/>
        </w:rPr>
        <w:tab/>
        <w:tab/>
        <w:t xml:space="preserve">&lt;/cfif&gt; </w:t>
        <w:tab/>
        <w:tab/>
      </w:r>
      <w:r>
        <w:br/>
      </w:r>
      <w:r>
        <w:rPr>
          <w:rFonts w:ascii="Courier New" w:hAnsi="Courier New"/>
          <w:b w:val="0"/>
          <w:sz w:val="16"/>
        </w:rPr>
        <w:tab/>
        <w:tab/>
      </w:r>
      <w:r>
        <w:br/>
      </w:r>
      <w:r>
        <w:rPr>
          <w:rFonts w:ascii="Courier New" w:hAnsi="Courier New"/>
          <w:b w:val="0"/>
          <w:sz w:val="16"/>
        </w:rPr>
        <w:t xml:space="preserve">&lt;!--- </w:t>
        <w:tab/>
        <w:tab/>
        <w:t>&lt;cfif local.qRead.data_type NEQ 'map'&gt;</w:t>
      </w:r>
      <w:r>
        <w:br/>
      </w:r>
      <w:r>
        <w:rPr>
          <w:rFonts w:ascii="Courier New" w:hAnsi="Courier New"/>
          <w:b w:val="0"/>
          <w:sz w:val="16"/>
        </w:rPr>
        <w:tab/>
        <w:tab/>
        <w:tab/>
        <w:t>&lt;cfreturn representationOf(this.helper.formatMessage("Parent parameter type does not have subparameters")).withStatus(400)/&gt;</w:t>
      </w:r>
      <w:r>
        <w:br/>
      </w:r>
      <w:r>
        <w:rPr>
          <w:rFonts w:ascii="Courier New" w:hAnsi="Courier New"/>
          <w:b w:val="0"/>
          <w:sz w:val="16"/>
        </w:rPr>
        <w:tab/>
        <w:tab/>
        <w:t>&lt;/cfif&gt;</w:t>
        <w:tab/>
        <w:tab/>
        <w:t xml:space="preserve"> ---&gt;</w:t>
      </w:r>
      <w:r>
        <w:br/>
      </w:r>
      <w:r>
        <w:rPr>
          <w:rFonts w:ascii="Courier New" w:hAnsi="Courier New"/>
          <w:b w:val="0"/>
          <w:sz w:val="16"/>
        </w:rPr>
        <w:tab/>
        <w:tab/>
      </w:r>
      <w:r>
        <w:br/>
      </w:r>
      <w:r>
        <w:rPr>
          <w:rFonts w:ascii="Courier New" w:hAnsi="Courier New"/>
          <w:b w:val="0"/>
          <w:sz w:val="16"/>
        </w:rPr>
        <w:tab/>
        <w:tab/>
        <w:t>&lt;cfset var out=structNew("linked")/&gt;</w:t>
      </w:r>
      <w:r>
        <w:br/>
      </w:r>
      <w:r>
        <w:rPr>
          <w:rFonts w:ascii="Courier New" w:hAnsi="Courier New"/>
          <w:b w:val="0"/>
          <w:sz w:val="16"/>
        </w:rPr>
        <w:tab/>
        <w:tab/>
        <w:t>&lt;cfset "out.queryDurationMs"=getTickCount() - request.startTickCount/&gt;</w:t>
      </w:r>
      <w:r>
        <w:br/>
      </w:r>
      <w:r>
        <w:rPr>
          <w:rFonts w:ascii="Courier New" w:hAnsi="Courier New"/>
          <w:b w:val="0"/>
          <w:sz w:val="16"/>
        </w:rPr>
        <w:tab/>
        <w:tab/>
      </w:r>
      <w:r>
        <w:br/>
      </w:r>
      <w:r>
        <w:rPr>
          <w:rFonts w:ascii="Courier New" w:hAnsi="Courier New"/>
          <w:b w:val="0"/>
          <w:sz w:val="16"/>
        </w:rPr>
        <w:tab/>
        <w:tab/>
        <w:t>&lt;cfset "out.instanceOperationCfsSubparam" = this.helper.appendRecord(</w:t>
      </w:r>
      <w:r>
        <w:br/>
      </w:r>
      <w:r>
        <w:rPr>
          <w:rFonts w:ascii="Courier New" w:hAnsi="Courier New"/>
          <w:b w:val="0"/>
          <w:sz w:val="16"/>
        </w:rPr>
        <w:tab/>
        <w:tab/>
        <w:tab/>
        <w:t>structNew("linked"), "", local.titleMap, local.qRead, this.helper.snake2camel</w:t>
      </w:r>
      <w:r>
        <w:br/>
      </w:r>
      <w:r>
        <w:rPr>
          <w:rFonts w:ascii="Courier New" w:hAnsi="Courier New"/>
          <w:b w:val="0"/>
          <w:sz w:val="16"/>
        </w:rPr>
        <w:tab/>
        <w:tab/>
        <w:t>)/&gt;</w:t>
        <w:tab/>
      </w:r>
      <w:r>
        <w:br/>
      </w:r>
      <w:r>
        <w:rPr>
          <w:rFonts w:ascii="Courier New" w:hAnsi="Courier New"/>
          <w:b w:val="0"/>
          <w:sz w:val="16"/>
        </w:rPr>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&lt;/cffunction&gt;&lt;!---/get ---&gt;</w:t>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name="delete" hint="Удаление метаданных субпараметра CFS-параметра операции экземпляра по ключу."&gt;</w:t>
      </w:r>
      <w:r>
        <w:br/>
      </w:r>
      <w:r>
        <w:rPr>
          <w:rFonts w:ascii="Courier New" w:hAnsi="Courier New"/>
          <w:b w:val="0"/>
          <w:sz w:val="16"/>
        </w:rPr>
        <w:tab/>
        <w:tab/>
        <w:t>&lt;cfargument name="instanceOperationCfsParamUid" type="string" required=true hint="type:guid"/&gt;</w:t>
      </w:r>
      <w:r>
        <w:br/>
      </w:r>
      <w:r>
        <w:rPr>
          <w:rFonts w:ascii="Courier New" w:hAnsi="Courier New"/>
          <w:b w:val="0"/>
          <w:sz w:val="16"/>
        </w:rPr>
        <w:tab/>
        <w:tab/>
        <w:t>&lt;cfargument name="subparam" type="string" required=true hint="type:string"/&gt;</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this.helper.validateField(arguments, "instanceOperationCfsParamUid", "guid")/&gt;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local={}/&gt;</w:t>
        <w:tab/>
        <w:tab/>
      </w:r>
      <w:r>
        <w:br/>
      </w:r>
      <w:r>
        <w:rPr>
          <w:rFonts w:ascii="Courier New" w:hAnsi="Courier New"/>
          <w:b w:val="0"/>
          <w:sz w:val="16"/>
        </w:rPr>
        <w:tab/>
        <w:tab/>
        <w:t>&lt;cftry&gt;</w:t>
      </w:r>
      <w:r>
        <w:br/>
      </w:r>
      <w:r>
        <w:rPr>
          <w:rFonts w:ascii="Courier New" w:hAnsi="Courier New"/>
          <w:b w:val="0"/>
          <w:sz w:val="16"/>
        </w:rPr>
        <w:tab/>
        <w:tab/>
        <w:tab/>
        <w:t>&lt;!--- проверка существования одновременно может служить для изоляции тенантов ---&gt;</w:t>
      </w:r>
      <w:r>
        <w:br/>
      </w:r>
      <w:r>
        <w:rPr>
          <w:rFonts w:ascii="Courier New" w:hAnsi="Courier New"/>
          <w:b w:val="0"/>
          <w:sz w:val="16"/>
        </w:rPr>
        <w:tab/>
        <w:tab/>
        <w:tab/>
        <w:t>&lt;!--- без проверки стартовавшей операции ---&gt;</w:t>
      </w:r>
      <w:r>
        <w:br/>
      </w:r>
      <w:r>
        <w:rPr>
          <w:rFonts w:ascii="Courier New" w:hAnsi="Courier New"/>
          <w:b w:val="0"/>
          <w:sz w:val="16"/>
        </w:rPr>
        <w:tab/>
        <w:tab/>
        <w:tab/>
        <w:t>&lt;!--- нужна проверка на изоляцию тенантов ---&gt;</w:t>
      </w:r>
      <w:r>
        <w:br/>
      </w:r>
      <w:r>
        <w:rPr>
          <w:rFonts w:ascii="Courier New" w:hAnsi="Courier New"/>
          <w:b w:val="0"/>
          <w:sz w:val="16"/>
        </w:rPr>
        <w:tab/>
        <w:tab/>
      </w:r>
      <w:r>
        <w:br/>
      </w:r>
      <w:r>
        <w:rPr>
          <w:rFonts w:ascii="Courier New" w:hAnsi="Courier New"/>
          <w:b w:val="0"/>
          <w:sz w:val="16"/>
        </w:rPr>
        <w:tab/>
        <w:tab/>
        <w:tab/>
        <w:t>&lt;cfquery name="local.qCheckExistence" result="local.result"&gt;</w:t>
      </w:r>
      <w:r>
        <w:br/>
      </w:r>
      <w:r>
        <w:rPr>
          <w:rFonts w:ascii="Courier New" w:hAnsi="Courier New"/>
          <w:b w:val="0"/>
          <w:sz w:val="16"/>
        </w:rPr>
        <w:tab/>
        <w:tab/>
        <w:tab/>
        <w:tab/>
        <w:t>select count(*) as cnt</w:t>
      </w:r>
      <w:r>
        <w:br/>
      </w:r>
      <w:r>
        <w:rPr>
          <w:rFonts w:ascii="Courier New" w:hAnsi="Courier New"/>
          <w:b w:val="0"/>
          <w:sz w:val="16"/>
        </w:rPr>
        <w:tab/>
        <w:tab/>
        <w:tab/>
        <w:tab/>
        <w:t>from instance_operation_cfs_subparam ios</w:t>
      </w:r>
      <w:r>
        <w:br/>
      </w:r>
      <w:r>
        <w:rPr>
          <w:rFonts w:ascii="Courier New" w:hAnsi="Courier New"/>
          <w:b w:val="0"/>
          <w:sz w:val="16"/>
        </w:rPr>
        <w:tab/>
        <w:tab/>
        <w:tab/>
        <w:tab/>
        <w:t>where ios.instance_operation_cfs_param_uid=&lt;cfqueryparam cfsqltype="cf_sql_other" value="#arguments.instanceOperationCfsParamUid#" null=#!isValid('guid',arguments.instanceOperationCfsParamUid)#/&gt;</w:t>
      </w:r>
      <w:r>
        <w:br/>
      </w:r>
      <w:r>
        <w:rPr>
          <w:rFonts w:ascii="Courier New" w:hAnsi="Courier New"/>
          <w:b w:val="0"/>
          <w:sz w:val="16"/>
        </w:rPr>
        <w:tab/>
        <w:tab/>
        <w:tab/>
        <w:tab/>
        <w:t>AND ios.instance_operation_cfs_subparam=&lt;cfqueryparam cfsqltype="cf_sql_varchar" value="#arguments.subparam#"/&gt;</w:t>
      </w:r>
      <w:r>
        <w:br/>
      </w:r>
      <w:r>
        <w:rPr>
          <w:rFonts w:ascii="Courier New" w:hAnsi="Courier New"/>
          <w:b w:val="0"/>
          <w:sz w:val="16"/>
        </w:rPr>
        <w:tab/>
        <w:tab/>
        <w:tab/>
        <w:t>&lt;/cfquery&gt;</w:t>
        <w:tab/>
        <w:tab/>
        <w:tab/>
      </w:r>
      <w:r>
        <w:br/>
      </w:r>
      <w:r>
        <w:rPr>
          <w:rFonts w:ascii="Courier New" w:hAnsi="Courier New"/>
          <w:b w:val="0"/>
          <w:sz w:val="16"/>
        </w:rPr>
        <w:tab/>
        <w:tab/>
        <w:tab/>
        <w:t>&lt;cfif local.qCheckExistence.cnt EQ 0&gt;</w:t>
      </w:r>
      <w:r>
        <w:br/>
      </w:r>
      <w:r>
        <w:rPr>
          <w:rFonts w:ascii="Courier New" w:hAnsi="Courier New"/>
          <w:b w:val="0"/>
          <w:sz w:val="16"/>
        </w:rPr>
        <w:tab/>
        <w:tab/>
        <w:tab/>
        <w:tab/>
        <w:t>&lt;cfreturn representationOf(this.helper.formatMessage("Not Found", "Subparameter specified does not exist")).withStatus(404)/&gt;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&lt;cfquery name="local.qCheckAccess" result="local.result"&gt;</w:t>
      </w:r>
      <w:r>
        <w:br/>
      </w:r>
      <w:r>
        <w:rPr>
          <w:rFonts w:ascii="Courier New" w:hAnsi="Courier New"/>
          <w:b w:val="0"/>
          <w:sz w:val="16"/>
        </w:rPr>
        <w:tab/>
        <w:tab/>
        <w:tab/>
        <w:tab/>
        <w:t>select count(*) as cnt</w:t>
      </w:r>
      <w:r>
        <w:br/>
      </w:r>
      <w:r>
        <w:rPr>
          <w:rFonts w:ascii="Courier New" w:hAnsi="Courier New"/>
          <w:b w:val="0"/>
          <w:sz w:val="16"/>
        </w:rPr>
        <w:tab/>
        <w:tab/>
        <w:tab/>
        <w:tab/>
        <w:t xml:space="preserve">from instance_operation_cfs_param iop </w:t>
      </w:r>
      <w:r>
        <w:br/>
      </w:r>
      <w:r>
        <w:rPr>
          <w:rFonts w:ascii="Courier New" w:hAnsi="Courier New"/>
          <w:b w:val="0"/>
          <w:sz w:val="16"/>
        </w:rPr>
        <w:tab/>
        <w:tab/>
        <w:tab/>
        <w:tab/>
        <w:t>join instance_operation io on (iop.instance_operation_uid=io.instance_operation_uid)</w:t>
      </w:r>
      <w:r>
        <w:br/>
      </w:r>
      <w:r>
        <w:rPr>
          <w:rFonts w:ascii="Courier New" w:hAnsi="Courier New"/>
          <w:b w:val="0"/>
          <w:sz w:val="16"/>
        </w:rPr>
        <w:tab/>
        <w:tab/>
        <w:tab/>
        <w:tab/>
        <w:t>join instance e on (io.instance_uid=e.instance_uid)</w:t>
      </w:r>
      <w:r>
        <w:br/>
      </w:r>
      <w:r>
        <w:rPr>
          <w:rFonts w:ascii="Courier New" w:hAnsi="Courier New"/>
          <w:b w:val="0"/>
          <w:sz w:val="16"/>
        </w:rPr>
        <w:tab/>
        <w:tab/>
        <w:tab/>
        <w:tab/>
        <w:t>join specification_item si on (e.specification_item_id=si.specification_item_id)</w:t>
      </w:r>
      <w:r>
        <w:br/>
      </w:r>
      <w:r>
        <w:rPr>
          <w:rFonts w:ascii="Courier New" w:hAnsi="Courier New"/>
          <w:b w:val="0"/>
          <w:sz w:val="16"/>
        </w:rPr>
        <w:tab/>
        <w:tab/>
        <w:tab/>
        <w:tab/>
        <w:t>where iop.instance_operation_cfs_param_uid=&lt;cfqueryparam cfsqltype="cf_sql_other" value="#arguments.instanceOperationCfsParamUid#" null=#!isValid('guid',arguments.instanceOperationCfsParamUid)#/&gt;</w:t>
      </w:r>
      <w:r>
        <w:br/>
      </w:r>
      <w:r>
        <w:rPr>
          <w:rFonts w:ascii="Courier New" w:hAnsi="Courier New"/>
          <w:b w:val="0"/>
          <w:sz w:val="16"/>
        </w:rPr>
        <w:tab/>
        <w:tab/>
        <w:tab/>
        <w:tab/>
        <w:t xml:space="preserve">AND si.specification_id=&lt;cfqueryparam cfsqltype="cf_sql_integer" value=#arguments.specificationId#/&gt; </w:t>
      </w:r>
      <w:r>
        <w:br/>
      </w:r>
      <w:r>
        <w:rPr>
          <w:rFonts w:ascii="Courier New" w:hAnsi="Courier New"/>
          <w:b w:val="0"/>
          <w:sz w:val="16"/>
        </w:rPr>
        <w:tab/>
        <w:tab/>
        <w:tab/>
        <w:t>&lt;/cfquery&gt;</w:t>
        <w:tab/>
      </w:r>
      <w:r>
        <w:br/>
      </w:r>
      <w:r>
        <w:rPr>
          <w:rFonts w:ascii="Courier New" w:hAnsi="Courier New"/>
          <w:b w:val="0"/>
          <w:sz w:val="16"/>
        </w:rPr>
        <w:tab/>
        <w:tab/>
        <w:tab/>
        <w:t>&lt;cfif local.qCheckAccess.cnt EQ 0&gt;</w:t>
      </w:r>
      <w:r>
        <w:br/>
      </w:r>
      <w:r>
        <w:rPr>
          <w:rFonts w:ascii="Courier New" w:hAnsi="Courier New"/>
          <w:b w:val="0"/>
          <w:sz w:val="16"/>
        </w:rPr>
        <w:tab/>
        <w:tab/>
        <w:tab/>
        <w:tab/>
        <w:t>&lt;cfreturn representationOf(this.helper.formatMessage("Not Accessible", "CFS parameter specified is not accessible by the current user")).withStatus(403)/&gt;</w:t>
      </w:r>
      <w:r>
        <w:br/>
      </w:r>
      <w:r>
        <w:rPr>
          <w:rFonts w:ascii="Courier New" w:hAnsi="Courier New"/>
          <w:b w:val="0"/>
          <w:sz w:val="16"/>
        </w:rPr>
        <w:tab/>
        <w:tab/>
        <w:tab/>
        <w:t>&lt;/cfif&gt;</w:t>
      </w:r>
      <w:r>
        <w:br/>
      </w:r>
      <w:r>
        <w:rPr>
          <w:rFonts w:ascii="Courier New" w:hAnsi="Courier New"/>
          <w:b w:val="0"/>
          <w:sz w:val="16"/>
        </w:rPr>
        <w:tab/>
        <w:tab/>
      </w:r>
      <w:r>
        <w:br/>
      </w:r>
      <w:r>
        <w:rPr>
          <w:rFonts w:ascii="Courier New" w:hAnsi="Courier New"/>
          <w:b w:val="0"/>
          <w:sz w:val="16"/>
        </w:rPr>
        <w:tab/>
        <w:tab/>
        <w:tab/>
        <w:t>&lt;cfquery name="local.qSave"&gt;</w:t>
      </w:r>
      <w:r>
        <w:br/>
      </w:r>
      <w:r>
        <w:rPr>
          <w:rFonts w:ascii="Courier New" w:hAnsi="Courier New"/>
          <w:b w:val="0"/>
          <w:sz w:val="16"/>
        </w:rPr>
        <w:tab/>
        <w:tab/>
        <w:tab/>
        <w:tab/>
        <w:t xml:space="preserve">delete from instance_operation_cfs_subparam </w:t>
      </w:r>
      <w:r>
        <w:br/>
      </w:r>
      <w:r>
        <w:rPr>
          <w:rFonts w:ascii="Courier New" w:hAnsi="Courier New"/>
          <w:b w:val="0"/>
          <w:sz w:val="16"/>
        </w:rPr>
        <w:tab/>
        <w:tab/>
        <w:tab/>
        <w:tab/>
        <w:t>where instance_operation_cfs_param_uid=&lt;cfqueryparam cfsqltype="cf_sql_other" value="#arguments.instanceOperationCfsParamUid#" null=#!isValid('guid',arguments.instanceOperationCfsParamUid)#/&gt;</w:t>
      </w:r>
      <w:r>
        <w:br/>
      </w:r>
      <w:r>
        <w:rPr>
          <w:rFonts w:ascii="Courier New" w:hAnsi="Courier New"/>
          <w:b w:val="0"/>
          <w:sz w:val="16"/>
        </w:rPr>
        <w:tab/>
        <w:tab/>
        <w:tab/>
        <w:tab/>
        <w:t>AND instance_operation_cfs_subparam=&lt;cfqueryparam cfsqltype="cf_sql_varchar" value="#arguments.subparam#"/&gt;</w:t>
      </w:r>
      <w:r>
        <w:br/>
      </w:r>
      <w:r>
        <w:rPr>
          <w:rFonts w:ascii="Courier New" w:hAnsi="Courier New"/>
          <w:b w:val="0"/>
          <w:sz w:val="16"/>
        </w:rPr>
        <w:tab/>
        <w:tab/>
        <w:tab/>
        <w:t>&lt;/cfquery&gt;</w:t>
        <w:tab/>
        <w:tab/>
      </w:r>
      <w:r>
        <w:br/>
      </w:r>
      <w:r>
        <w:rPr>
          <w:rFonts w:ascii="Courier New" w:hAnsi="Courier New"/>
          <w:b w:val="0"/>
          <w:sz w:val="16"/>
        </w:rPr>
        <w:tab/>
        <w:tab/>
        <w:tab/>
      </w:r>
      <w:r>
        <w:br/>
      </w:r>
      <w:r>
        <w:rPr>
          <w:rFonts w:ascii="Courier New" w:hAnsi="Courier New"/>
          <w:b w:val="0"/>
          <w:sz w:val="16"/>
        </w:rPr>
        <w:tab/>
        <w:tab/>
        <w:tab/>
        <w:t>&lt;cfcatch type="any"&gt;</w:t>
      </w:r>
      <w:r>
        <w:br/>
      </w:r>
      <w:r>
        <w:rPr>
          <w:rFonts w:ascii="Courier New" w:hAnsi="Courier New"/>
          <w:b w:val="0"/>
          <w:sz w:val="16"/>
        </w:rPr>
        <w:tab/>
        <w:tab/>
        <w:tab/>
        <w:tab/>
        <w:t>&lt;cfreturn representationOf(this.helper.formatException(cfcatch, "Internal Error")).withStatus(500)/&gt;&lt;!--- *** это не нужно показывать в продуктиве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&lt;cfreturn noData().withStatus(204, "No Content") /&gt;</w:t>
        <w:tab/>
        <w:tab/>
        <w:tab/>
        <w:tab/>
      </w:r>
      <w:r>
        <w:br/>
      </w:r>
      <w:r>
        <w:rPr>
          <w:rFonts w:ascii="Courier New" w:hAnsi="Courier New"/>
          <w:b w:val="0"/>
          <w:sz w:val="16"/>
        </w:rPr>
        <w:tab/>
        <w:t>&lt;/cffunction&gt;&lt;!--- delete ---&gt;</w:t>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name="put" hint="запись метаданных субпараметра CFS-параметра операции инстанса"&gt;</w:t>
      </w:r>
      <w:r>
        <w:br/>
      </w:r>
      <w:r>
        <w:rPr>
          <w:rFonts w:ascii="Courier New" w:hAnsi="Courier New"/>
          <w:b w:val="0"/>
          <w:sz w:val="16"/>
        </w:rPr>
        <w:tab/>
        <w:tab/>
        <w:t>&lt;cfargument name="instanceOperationCfsParamUid" type="string" required=true hint="type:guid"/&gt;</w:t>
      </w:r>
      <w:r>
        <w:br/>
      </w:r>
      <w:r>
        <w:rPr>
          <w:rFonts w:ascii="Courier New" w:hAnsi="Courier New"/>
          <w:b w:val="0"/>
          <w:sz w:val="16"/>
        </w:rPr>
        <w:tab/>
        <w:tab/>
        <w:t>&lt;cfargument name="subparam" type="string" required=true hint="type:string"/&gt;</w:t>
        <w:tab/>
        <w:tab/>
      </w:r>
      <w:r>
        <w:br/>
      </w:r>
      <w:r>
        <w:rPr>
          <w:rFonts w:ascii="Courier New" w:hAnsi="Courier New"/>
          <w:b w:val="0"/>
          <w:sz w:val="16"/>
        </w:rPr>
        <w:tab/>
        <w:tab/>
        <w:t>&lt;cfargument name="isSensitive" type="boolean" required=false default=false hint="type:boolean"/&gt;</w:t>
      </w:r>
      <w:r>
        <w:br/>
      </w:r>
      <w:r>
        <w:rPr>
          <w:rFonts w:ascii="Courier New" w:hAnsi="Courier New"/>
          <w:b w:val="0"/>
          <w:sz w:val="16"/>
        </w:rPr>
        <w:tab/>
        <w:tab/>
        <w:t>&lt;cfargument name="note" type="string" required=false default=""/&gt; &lt;!--- *** XSS!!! ---&gt;</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this.helper.validateField(arguments, "instanceOperationCfsParamUid", "guid")/&gt;</w:t>
      </w:r>
      <w:r>
        <w:br/>
      </w:r>
      <w:r>
        <w:rPr>
          <w:rFonts w:ascii="Courier New" w:hAnsi="Courier New"/>
          <w:b w:val="0"/>
          <w:sz w:val="16"/>
        </w:rPr>
        <w:tab/>
        <w:tab/>
        <w:tab/>
        <w:t>&lt;cfset this.helper.validateField(arguments, "isSensitive", "boolean")/&gt;</w:t>
      </w:r>
      <w:r>
        <w:br/>
      </w:r>
      <w:r>
        <w:rPr>
          <w:rFonts w:ascii="Courier New" w:hAnsi="Courier New"/>
          <w:b w:val="0"/>
          <w:sz w:val="16"/>
        </w:rPr>
        <w:tab/>
        <w:tab/>
        <w:tab/>
        <w:t>&lt;!--- *** Нужна проверка, что операция не была выполнена, иначе она становится архивной ---&gt;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r>
      <w:r>
        <w:br/>
      </w:r>
      <w:r>
        <w:rPr>
          <w:rFonts w:ascii="Courier New" w:hAnsi="Courier New"/>
          <w:b w:val="0"/>
          <w:sz w:val="16"/>
        </w:rPr>
        <w:tab/>
        <w:tab/>
        <w:t>&lt;cfset var local={}/&gt;</w:t>
      </w:r>
      <w:r>
        <w:br/>
      </w:r>
      <w:r>
        <w:rPr>
          <w:rFonts w:ascii="Courier New" w:hAnsi="Courier New"/>
          <w:b w:val="0"/>
          <w:sz w:val="16"/>
        </w:rPr>
        <w:tab/>
        <w:tab/>
      </w:r>
      <w:r>
        <w:br/>
      </w:r>
      <w:r>
        <w:rPr>
          <w:rFonts w:ascii="Courier New" w:hAnsi="Courier New"/>
          <w:b w:val="0"/>
          <w:sz w:val="16"/>
        </w:rPr>
        <w:tab/>
        <w:tab/>
        <w:t>&lt;cfquery name="local.qCheckAccess" result="local.result"&gt;</w:t>
      </w:r>
      <w:r>
        <w:br/>
      </w:r>
      <w:r>
        <w:rPr>
          <w:rFonts w:ascii="Courier New" w:hAnsi="Courier New"/>
          <w:b w:val="0"/>
          <w:sz w:val="16"/>
        </w:rPr>
        <w:tab/>
        <w:tab/>
        <w:tab/>
        <w:t>select count(*) as cnt</w:t>
      </w:r>
      <w:r>
        <w:br/>
      </w:r>
      <w:r>
        <w:rPr>
          <w:rFonts w:ascii="Courier New" w:hAnsi="Courier New"/>
          <w:b w:val="0"/>
          <w:sz w:val="16"/>
        </w:rPr>
        <w:tab/>
        <w:tab/>
        <w:tab/>
        <w:t xml:space="preserve">from instance_operation_cfs_param iop </w:t>
      </w:r>
      <w:r>
        <w:br/>
      </w:r>
      <w:r>
        <w:rPr>
          <w:rFonts w:ascii="Courier New" w:hAnsi="Courier New"/>
          <w:b w:val="0"/>
          <w:sz w:val="16"/>
        </w:rPr>
        <w:tab/>
        <w:tab/>
        <w:tab/>
        <w:t>join instance_operation io on (iop.instance_operation_uid=io.instance_operation_uid)</w:t>
      </w:r>
      <w:r>
        <w:br/>
      </w:r>
      <w:r>
        <w:rPr>
          <w:rFonts w:ascii="Courier New" w:hAnsi="Courier New"/>
          <w:b w:val="0"/>
          <w:sz w:val="16"/>
        </w:rPr>
        <w:tab/>
        <w:tab/>
        <w:tab/>
        <w:t>join instance e on (io.instance_uid=e.instance_uid)</w:t>
      </w:r>
      <w:r>
        <w:br/>
      </w:r>
      <w:r>
        <w:rPr>
          <w:rFonts w:ascii="Courier New" w:hAnsi="Courier New"/>
          <w:b w:val="0"/>
          <w:sz w:val="16"/>
        </w:rPr>
        <w:tab/>
        <w:tab/>
        <w:tab/>
        <w:t>join specification_item si on (e.specification_item_id=si.specification_item_id)</w:t>
      </w:r>
      <w:r>
        <w:br/>
      </w:r>
      <w:r>
        <w:rPr>
          <w:rFonts w:ascii="Courier New" w:hAnsi="Courier New"/>
          <w:b w:val="0"/>
          <w:sz w:val="16"/>
        </w:rPr>
        <w:tab/>
        <w:tab/>
        <w:tab/>
        <w:t>where iop.instance_operation_cfs_param_uid=&lt;cfqueryparam cfsqltype="cf_sql_other" value="#arguments.instanceOperationCfsParamUid#" null=#!isValid('guid',arguments.instanceOperationCfsParamUid)#/&gt;</w:t>
      </w:r>
      <w:r>
        <w:br/>
      </w:r>
      <w:r>
        <w:rPr>
          <w:rFonts w:ascii="Courier New" w:hAnsi="Courier New"/>
          <w:b w:val="0"/>
          <w:sz w:val="16"/>
        </w:rPr>
        <w:tab/>
        <w:tab/>
        <w:tab/>
        <w:t xml:space="preserve">AND si.specification_id=&lt;cfqueryparam cfsqltype="cf_sql_integer" value=#arguments.specificationId#/&gt; </w:t>
      </w:r>
      <w:r>
        <w:br/>
      </w:r>
      <w:r>
        <w:rPr>
          <w:rFonts w:ascii="Courier New" w:hAnsi="Courier New"/>
          <w:b w:val="0"/>
          <w:sz w:val="16"/>
        </w:rPr>
        <w:tab/>
        <w:tab/>
        <w:t>&lt;/cfquery&gt;</w:t>
        <w:tab/>
      </w:r>
      <w:r>
        <w:br/>
      </w:r>
      <w:r>
        <w:rPr>
          <w:rFonts w:ascii="Courier New" w:hAnsi="Courier New"/>
          <w:b w:val="0"/>
          <w:sz w:val="16"/>
        </w:rPr>
        <w:tab/>
        <w:tab/>
        <w:t>&lt;cfif local.qCheckAccess.cnt EQ 0&gt;</w:t>
      </w:r>
      <w:r>
        <w:br/>
      </w:r>
      <w:r>
        <w:rPr>
          <w:rFonts w:ascii="Courier New" w:hAnsi="Courier New"/>
          <w:b w:val="0"/>
          <w:sz w:val="16"/>
        </w:rPr>
        <w:tab/>
        <w:tab/>
        <w:tab/>
        <w:t>&lt;cfreturn representationOf(this.helper.formatMessage("Not Accessible", "Instance CFS parameter not found or access denied")).withStatus(404)/&gt;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&lt;cfquery name="local.qCheckExistence" result="local.result"&gt;</w:t>
      </w:r>
      <w:r>
        <w:br/>
      </w:r>
      <w:r>
        <w:rPr>
          <w:rFonts w:ascii="Courier New" w:hAnsi="Courier New"/>
          <w:b w:val="0"/>
          <w:sz w:val="16"/>
        </w:rPr>
        <w:tab/>
        <w:tab/>
        <w:tab/>
        <w:t>select count(*) as cnt</w:t>
      </w:r>
      <w:r>
        <w:br/>
      </w:r>
      <w:r>
        <w:rPr>
          <w:rFonts w:ascii="Courier New" w:hAnsi="Courier New"/>
          <w:b w:val="0"/>
          <w:sz w:val="16"/>
        </w:rPr>
        <w:tab/>
        <w:tab/>
        <w:tab/>
        <w:t>from instance_operation_cfs_subparam iop</w:t>
      </w:r>
      <w:r>
        <w:br/>
      </w:r>
      <w:r>
        <w:rPr>
          <w:rFonts w:ascii="Courier New" w:hAnsi="Courier New"/>
          <w:b w:val="0"/>
          <w:sz w:val="16"/>
        </w:rPr>
        <w:tab/>
        <w:tab/>
        <w:tab/>
        <w:t>where iop.instance_operation_cfs_param_uid=&lt;cfqueryparam cfsqltype="cf_sql_other" value="#arguments.instanceOperationCfsParamUid#" null=#!isValid('guid',arguments.instanceOperationCfsParamUid)#/&gt;</w:t>
      </w:r>
      <w:r>
        <w:br/>
      </w:r>
      <w:r>
        <w:rPr>
          <w:rFonts w:ascii="Courier New" w:hAnsi="Courier New"/>
          <w:b w:val="0"/>
          <w:sz w:val="16"/>
        </w:rPr>
        <w:tab/>
        <w:tab/>
        <w:tab/>
        <w:t>AND iop.instance_operation_cfs_subparam=&lt;cfqueryparam cfsqltype="cf_sql_varchar" value="#arguments.subparam#"/&gt;</w:t>
      </w:r>
      <w:r>
        <w:br/>
      </w:r>
      <w:r>
        <w:rPr>
          <w:rFonts w:ascii="Courier New" w:hAnsi="Courier New"/>
          <w:b w:val="0"/>
          <w:sz w:val="16"/>
        </w:rPr>
        <w:tab/>
        <w:tab/>
        <w:t>&lt;/cfquery&gt;</w:t>
        <w:tab/>
        <w:tab/>
        <w:tab/>
      </w:r>
      <w:r>
        <w:br/>
      </w:r>
      <w:r>
        <w:rPr>
          <w:rFonts w:ascii="Courier New" w:hAnsi="Courier New"/>
          <w:b w:val="0"/>
          <w:sz w:val="16"/>
        </w:rPr>
        <w:tab/>
        <w:tab/>
        <w:t>&lt;cfif local.qCheckExistence.cnt EQ 0&gt;</w:t>
      </w:r>
      <w:r>
        <w:br/>
      </w:r>
      <w:r>
        <w:rPr>
          <w:rFonts w:ascii="Courier New" w:hAnsi="Courier New"/>
          <w:b w:val="0"/>
          <w:sz w:val="16"/>
        </w:rPr>
        <w:tab/>
        <w:tab/>
        <w:tab/>
        <w:t>&lt;cfreturn representationOf(this.helper.formatMessage("Not Found", "Subparameter specified does not exist")).withStatus(404)/&gt;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&lt;cfquery name="local.qSave" result="local.result"&gt;</w:t>
      </w:r>
      <w:r>
        <w:br/>
      </w:r>
      <w:r>
        <w:rPr>
          <w:rFonts w:ascii="Courier New" w:hAnsi="Courier New"/>
          <w:b w:val="0"/>
          <w:sz w:val="16"/>
        </w:rPr>
        <w:tab/>
        <w:tab/>
        <w:tab/>
        <w:t>update instance_operation_cfs_subparam set</w:t>
      </w:r>
      <w:r>
        <w:br/>
      </w:r>
      <w:r>
        <w:rPr>
          <w:rFonts w:ascii="Courier New" w:hAnsi="Courier New"/>
          <w:b w:val="0"/>
          <w:sz w:val="16"/>
        </w:rPr>
        <w:tab/>
        <w:tab/>
        <w:tab/>
        <w:t xml:space="preserve"> dt_updated=&lt;cfqueryparam cfsqltype="cf_sql_timestamp" value="#Now()#" /&gt;</w:t>
      </w:r>
      <w:r>
        <w:br/>
      </w:r>
      <w:r>
        <w:rPr>
          <w:rFonts w:ascii="Courier New" w:hAnsi="Courier New"/>
          <w:b w:val="0"/>
          <w:sz w:val="16"/>
        </w:rPr>
        <w:tab/>
        <w:tab/>
        <w:tab/>
        <w:t>,updater_id=&lt;cfqueryparam cfsqltype="cf_sql_integer" value="#arguments.usrId#" /&gt;</w:t>
      </w:r>
      <w:r>
        <w:br/>
      </w:r>
      <w:r>
        <w:rPr>
          <w:rFonts w:ascii="Courier New" w:hAnsi="Courier New"/>
          <w:b w:val="0"/>
          <w:sz w:val="16"/>
        </w:rPr>
        <w:tab/>
        <w:tab/>
        <w:tab/>
        <w:t>,is_sensitive=&lt;cfqueryparam cfsqltype="cf_sql_bit" value="#arguments.isSensitive#" /&gt;</w:t>
        <w:tab/>
      </w:r>
      <w:r>
        <w:br/>
      </w:r>
      <w:r>
        <w:rPr>
          <w:rFonts w:ascii="Courier New" w:hAnsi="Courier New"/>
          <w:b w:val="0"/>
          <w:sz w:val="16"/>
        </w:rPr>
        <w:tab/>
        <w:tab/>
        <w:tab/>
        <w:t>,note=&lt;cfqueryparam cfsqltype="cf_sql_varchar" value="#htmlEditFormat(arguments.note)#" /&gt;</w:t>
        <w:tab/>
        <w:t>&lt;!--- *** XSS!!! ---&gt;</w:t>
      </w:r>
      <w:r>
        <w:br/>
      </w:r>
      <w:r>
        <w:rPr>
          <w:rFonts w:ascii="Courier New" w:hAnsi="Courier New"/>
          <w:b w:val="0"/>
          <w:sz w:val="16"/>
        </w:rPr>
        <w:tab/>
        <w:tab/>
        <w:tab/>
        <w:t>where instance_operation_cfs_param_uid=&lt;cfqueryparam cfsqltype="cf_sql_other" value="#arguments.instanceOperationCfsParamUid#" null=#!isValid('guid',arguments.instanceOperationCfsParamUid)#/&gt;</w:t>
      </w:r>
      <w:r>
        <w:br/>
      </w:r>
      <w:r>
        <w:rPr>
          <w:rFonts w:ascii="Courier New" w:hAnsi="Courier New"/>
          <w:b w:val="0"/>
          <w:sz w:val="16"/>
        </w:rPr>
        <w:tab/>
        <w:tab/>
        <w:tab/>
        <w:t>AND instance_operation_cfs_subparam=&lt;cfqueryparam cfsqltype="cf_sql_varchar" value="#arguments.subparam#"/&gt;</w:t>
      </w:r>
      <w:r>
        <w:br/>
      </w:r>
      <w:r>
        <w:rPr>
          <w:rFonts w:ascii="Courier New" w:hAnsi="Courier New"/>
          <w:b w:val="0"/>
          <w:sz w:val="16"/>
        </w:rPr>
        <w:tab/>
        <w:tab/>
        <w:t>&lt;/cfquery&gt;</w:t>
      </w:r>
      <w:r>
        <w:br/>
      </w:r>
      <w:r>
        <w:rPr>
          <w:rFonts w:ascii="Courier New" w:hAnsi="Courier New"/>
          <w:b w:val="0"/>
          <w:sz w:val="16"/>
        </w:rPr>
        <w:tab/>
        <w:tab/>
        <w:t xml:space="preserve">&lt;!--- *** проверить существование - 404 ---&gt; </w:t>
      </w:r>
      <w:r>
        <w:br/>
      </w:r>
      <w:r>
        <w:rPr>
          <w:rFonts w:ascii="Courier New" w:hAnsi="Courier New"/>
          <w:b w:val="0"/>
          <w:sz w:val="16"/>
        </w:rPr>
        <w:tab/>
        <w:tab/>
        <w:t>&lt;cfreturn noData().withStatus(204, "No Content") /&gt;</w:t>
        <w:tab/>
        <w:tab/>
      </w:r>
      <w:r>
        <w:br/>
      </w:r>
      <w:r>
        <w:rPr>
          <w:rFonts w:ascii="Courier New" w:hAnsi="Courier New"/>
          <w:b w:val="0"/>
          <w:sz w:val="16"/>
        </w:rPr>
        <w:tab/>
        <w:t>&lt;/cffunction&gt;&lt;!--- put ---&gt;</w:t>
      </w:r>
      <w:r>
        <w:br/>
      </w:r>
      <w:r>
        <w:rPr>
          <w:rFonts w:ascii="Courier New" w:hAnsi="Courier New"/>
          <w:b w:val="0"/>
          <w:sz w:val="16"/>
        </w:rPr>
      </w:r>
      <w:r>
        <w:br/>
      </w:r>
      <w:r>
        <w:rPr>
          <w:rFonts w:ascii="Courier New" w:hAnsi="Courier New"/>
          <w:b w:val="0"/>
          <w:sz w:val="16"/>
        </w:rPr>
        <w:t>&lt;/cfcomponent&gt;</w:t>
      </w:r>
    </w:p>
    <w:p>
      <w:pPr>
        <w:pStyle w:val="Heading1"/>
      </w:pPr>
      <w:r>
        <w:t>v1/resources/instance_operation_cfs_subparam_ls.cfc</w:t>
      </w:r>
    </w:p>
    <w:p>
      <w:pPr>
        <w:spacing w:before="40" w:after="160"/>
        <w:ind w:left="283"/>
        <w:shd w:val="clear" w:color="auto" w:fill="F2F2F2"/>
      </w:pPr>
      <w:r>
        <w:rPr>
          <w:rFonts w:ascii="Courier New" w:hAnsi="Courier New"/>
          <w:b w:val="0"/>
          <w:sz w:val="16"/>
        </w:rPr>
        <w:t>&lt;cfcomponent extends="taffy.core.resource" taffy:uri="/instanceOperationCfsParams/{instanceOperationCfsParamUid}/subparams"&gt;</w:t>
      </w:r>
      <w:r>
        <w:br/>
      </w:r>
      <w:r>
        <w:rPr>
          <w:rFonts w:ascii="Courier New" w:hAnsi="Courier New"/>
          <w:b w:val="0"/>
          <w:sz w:val="16"/>
        </w:rPr>
        <w:t>&lt;!--- забавно, что мы организуем эндпойнт коллекции только ради операции создания. Список (коллекция) отдельно не используется, а выгружается в составе более высокоуровневых сущностей ---&gt;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&lt;cffunction name="post" hint="создание метаданных субпараметра CFS параметра операции инстанса"&gt;</w:t>
      </w:r>
      <w:r>
        <w:br/>
      </w:r>
      <w:r>
        <w:rPr>
          <w:rFonts w:ascii="Courier New" w:hAnsi="Courier New"/>
          <w:b w:val="0"/>
          <w:sz w:val="16"/>
        </w:rPr>
        <w:tab/>
        <w:tab/>
        <w:t>&lt;cfargument name="instanceOperationCfsParamUid" type="string" required=true hint="type:guid"/&gt;</w:t>
      </w:r>
      <w:r>
        <w:br/>
      </w:r>
      <w:r>
        <w:rPr>
          <w:rFonts w:ascii="Courier New" w:hAnsi="Courier New"/>
          <w:b w:val="0"/>
          <w:sz w:val="16"/>
        </w:rPr>
        <w:tab/>
        <w:tab/>
        <w:t>&lt;cfargument name="subparam" type="string" required=true hint="type:string"/&gt;</w:t>
      </w:r>
      <w:r>
        <w:br/>
      </w:r>
      <w:r>
        <w:rPr>
          <w:rFonts w:ascii="Courier New" w:hAnsi="Courier New"/>
          <w:b w:val="0"/>
          <w:sz w:val="16"/>
        </w:rPr>
        <w:tab/>
        <w:tab/>
        <w:t>&lt;cfargument name="isSensitive" type="boolean" required=false default=false hint="type:boolean"/&gt;</w:t>
      </w:r>
      <w:r>
        <w:br/>
      </w:r>
      <w:r>
        <w:rPr>
          <w:rFonts w:ascii="Courier New" w:hAnsi="Courier New"/>
          <w:b w:val="0"/>
          <w:sz w:val="16"/>
        </w:rPr>
        <w:tab/>
        <w:tab/>
        <w:t>&lt;cfargument name="note" type="string" required=false default="" hint="type:string"/&gt;</w:t>
      </w:r>
      <w:r>
        <w:br/>
      </w:r>
      <w:r>
        <w:rPr>
          <w:rFonts w:ascii="Courier New" w:hAnsi="Courier New"/>
          <w:b w:val="0"/>
          <w:sz w:val="16"/>
        </w:rPr>
        <w:tab/>
        <w:tab/>
        <w:t>&lt;!--- arguments.specificationId injected implicitly ---&gt;</w:t>
      </w:r>
      <w:r>
        <w:br/>
      </w:r>
      <w:r>
        <w:rPr>
          <w:rFonts w:ascii="Courier New" w:hAnsi="Courier New"/>
          <w:b w:val="0"/>
          <w:sz w:val="16"/>
        </w:rPr>
        <w:tab/>
        <w:tab/>
      </w:r>
      <w:r>
        <w:br/>
      </w:r>
      <w:r>
        <w:rPr>
          <w:rFonts w:ascii="Courier New" w:hAnsi="Courier New"/>
          <w:b w:val="0"/>
          <w:sz w:val="16"/>
        </w:rPr>
        <w:t xml:space="preserve">&lt;!--- </w:t>
        <w:tab/>
        <w:tab/>
        <w:t>&lt;cfargument name="instanceOperationCfsParamUid" type="string" required=true hint="type:guid"/&gt;</w:t>
      </w:r>
      <w:r>
        <w:br/>
      </w:r>
      <w:r>
        <w:rPr>
          <w:rFonts w:ascii="Courier New" w:hAnsi="Courier New"/>
          <w:b w:val="0"/>
          <w:sz w:val="16"/>
        </w:rPr>
        <w:tab/>
        <w:tab/>
        <w:t>&lt;cfargument name="subparam" type="string" required=true hint="type:string"/&gt;</w:t>
        <w:tab/>
        <w:tab/>
      </w:r>
      <w:r>
        <w:br/>
      </w:r>
      <w:r>
        <w:rPr>
          <w:rFonts w:ascii="Courier New" w:hAnsi="Courier New"/>
          <w:b w:val="0"/>
          <w:sz w:val="16"/>
        </w:rPr>
        <w:tab/>
        <w:tab/>
        <w:t>&lt;cfargument name="isSensitive" type="boolean" required=true/&gt;</w:t>
      </w:r>
      <w:r>
        <w:br/>
      </w:r>
      <w:r>
        <w:rPr>
          <w:rFonts w:ascii="Courier New" w:hAnsi="Courier New"/>
          <w:b w:val="0"/>
          <w:sz w:val="16"/>
        </w:rPr>
        <w:tab/>
        <w:tab/>
        <w:t>&lt;cfargument name="note" type="string" required=false default=""/&gt; ---&gt;</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this.helper.validateField(arguments, "instanceOperationCfsParamUid", "guid")/&gt;</w:t>
        <w:tab/>
        <w:tab/>
        <w:tab/>
      </w:r>
      <w:r>
        <w:br/>
      </w:r>
      <w:r>
        <w:rPr>
          <w:rFonts w:ascii="Courier New" w:hAnsi="Courier New"/>
          <w:b w:val="0"/>
          <w:sz w:val="16"/>
        </w:rPr>
        <w:tab/>
        <w:tab/>
        <w:tab/>
        <w:t>&lt;cfset this.helper.validateField(arguments, "isSensitive", "boolean")/&gt;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local={}/&gt;</w:t>
        <w:tab/>
        <w:tab/>
      </w:r>
      <w:r>
        <w:br/>
      </w:r>
      <w:r>
        <w:rPr>
          <w:rFonts w:ascii="Courier New" w:hAnsi="Courier New"/>
          <w:b w:val="0"/>
          <w:sz w:val="16"/>
        </w:rPr>
        <w:tab/>
        <w:tab/>
      </w:r>
      <w:r>
        <w:br/>
      </w:r>
      <w:r>
        <w:rPr>
          <w:rFonts w:ascii="Courier New" w:hAnsi="Courier New"/>
          <w:b w:val="0"/>
          <w:sz w:val="16"/>
        </w:rPr>
        <w:tab/>
        <w:tab/>
        <w:t>&lt;cfquery name="local.qCheckAccess" result="local.result"&gt;</w:t>
      </w:r>
      <w:r>
        <w:br/>
      </w:r>
      <w:r>
        <w:rPr>
          <w:rFonts w:ascii="Courier New" w:hAnsi="Courier New"/>
          <w:b w:val="0"/>
          <w:sz w:val="16"/>
        </w:rPr>
        <w:tab/>
        <w:tab/>
        <w:tab/>
        <w:t xml:space="preserve">select count(*) as cnt </w:t>
      </w:r>
      <w:r>
        <w:br/>
      </w:r>
      <w:r>
        <w:rPr>
          <w:rFonts w:ascii="Courier New" w:hAnsi="Courier New"/>
          <w:b w:val="0"/>
          <w:sz w:val="16"/>
        </w:rPr>
        <w:tab/>
        <w:tab/>
        <w:tab/>
        <w:t>from instance_operation_cfs_param iop</w:t>
      </w:r>
      <w:r>
        <w:br/>
      </w:r>
      <w:r>
        <w:rPr>
          <w:rFonts w:ascii="Courier New" w:hAnsi="Courier New"/>
          <w:b w:val="0"/>
          <w:sz w:val="16"/>
        </w:rPr>
        <w:tab/>
        <w:tab/>
        <w:tab/>
        <w:t>join instance_operation io on (iop.instance_operation_uid=io.instance_operation_uid)</w:t>
      </w:r>
      <w:r>
        <w:br/>
      </w:r>
      <w:r>
        <w:rPr>
          <w:rFonts w:ascii="Courier New" w:hAnsi="Courier New"/>
          <w:b w:val="0"/>
          <w:sz w:val="16"/>
        </w:rPr>
        <w:tab/>
        <w:tab/>
        <w:tab/>
        <w:t>join instance e on (io.instance_uid=e.instance_uid)</w:t>
      </w:r>
      <w:r>
        <w:br/>
      </w:r>
      <w:r>
        <w:rPr>
          <w:rFonts w:ascii="Courier New" w:hAnsi="Courier New"/>
          <w:b w:val="0"/>
          <w:sz w:val="16"/>
        </w:rPr>
        <w:tab/>
        <w:tab/>
        <w:tab/>
        <w:t>join specification_item si on (e.specification_item_id=si.specification_item_id)</w:t>
      </w:r>
      <w:r>
        <w:br/>
      </w:r>
      <w:r>
        <w:rPr>
          <w:rFonts w:ascii="Courier New" w:hAnsi="Courier New"/>
          <w:b w:val="0"/>
          <w:sz w:val="16"/>
        </w:rPr>
        <w:tab/>
        <w:tab/>
        <w:tab/>
        <w:t>where iop.instance_operation_cfs_param_uid=&lt;cfqueryparam cfsqltype="cf_sql_other" value="#arguments.instanceOperationCfsParamUid#" null=#!isValid('guid',arguments.instanceOperationCfsParamUid)#/&gt;</w:t>
      </w:r>
      <w:r>
        <w:br/>
      </w:r>
      <w:r>
        <w:rPr>
          <w:rFonts w:ascii="Courier New" w:hAnsi="Courier New"/>
          <w:b w:val="0"/>
          <w:sz w:val="16"/>
        </w:rPr>
        <w:tab/>
        <w:tab/>
        <w:tab/>
        <w:t>AND si.specification_id=&lt;cfqueryparam cfsqltype="cf_sql_integer" value=#arguments.specificationId#/&gt;</w:t>
      </w:r>
      <w:r>
        <w:br/>
      </w:r>
      <w:r>
        <w:rPr>
          <w:rFonts w:ascii="Courier New" w:hAnsi="Courier New"/>
          <w:b w:val="0"/>
          <w:sz w:val="16"/>
        </w:rPr>
        <w:tab/>
        <w:tab/>
        <w:t>&lt;/cfquery&gt;</w:t>
        <w:tab/>
        <w:tab/>
        <w:tab/>
      </w:r>
      <w:r>
        <w:br/>
      </w:r>
      <w:r>
        <w:rPr>
          <w:rFonts w:ascii="Courier New" w:hAnsi="Courier New"/>
          <w:b w:val="0"/>
          <w:sz w:val="16"/>
        </w:rPr>
        <w:t xml:space="preserve"> </w:t>
        <w:tab/>
        <w:tab/>
        <w:t>&lt;cfif local.qCheckAccess.cnt EQ 0&gt;</w:t>
      </w:r>
      <w:r>
        <w:br/>
      </w:r>
      <w:r>
        <w:rPr>
          <w:rFonts w:ascii="Courier New" w:hAnsi="Courier New"/>
          <w:b w:val="0"/>
          <w:sz w:val="16"/>
        </w:rPr>
        <w:tab/>
        <w:tab/>
        <w:tab/>
        <w:t>&lt;cfreturn representationOf(this.helper.formatMessage("Instance CFS parameter not found or access denied")).withStatus(404)/&gt;</w:t>
      </w:r>
      <w:r>
        <w:br/>
      </w:r>
      <w:r>
        <w:rPr>
          <w:rFonts w:ascii="Courier New" w:hAnsi="Courier New"/>
          <w:b w:val="0"/>
          <w:sz w:val="16"/>
        </w:rPr>
        <w:tab/>
        <w:tab/>
        <w:t>&lt;/cfif&gt;</w:t>
        <w:tab/>
        <w:tab/>
        <w:tab/>
      </w:r>
      <w:r>
        <w:br/>
      </w:r>
      <w:r>
        <w:rPr>
          <w:rFonts w:ascii="Courier New" w:hAnsi="Courier New"/>
          <w:b w:val="0"/>
          <w:sz w:val="16"/>
        </w:rPr>
        <w:tab/>
        <w:tab/>
      </w:r>
      <w:r>
        <w:br/>
      </w:r>
      <w:r>
        <w:rPr>
          <w:rFonts w:ascii="Courier New" w:hAnsi="Courier New"/>
          <w:b w:val="0"/>
          <w:sz w:val="16"/>
        </w:rPr>
        <w:tab/>
        <w:tab/>
        <w:t>&lt;cfquery name="local.qCheckDuplicates" result="local.result"&gt;</w:t>
      </w:r>
      <w:r>
        <w:br/>
      </w:r>
      <w:r>
        <w:rPr>
          <w:rFonts w:ascii="Courier New" w:hAnsi="Courier New"/>
          <w:b w:val="0"/>
          <w:sz w:val="16"/>
        </w:rPr>
        <w:tab/>
        <w:tab/>
        <w:tab/>
        <w:t xml:space="preserve">select count(*) as cnt </w:t>
      </w:r>
      <w:r>
        <w:br/>
      </w:r>
      <w:r>
        <w:rPr>
          <w:rFonts w:ascii="Courier New" w:hAnsi="Courier New"/>
          <w:b w:val="0"/>
          <w:sz w:val="16"/>
        </w:rPr>
        <w:tab/>
        <w:tab/>
        <w:tab/>
        <w:t>from instance_operation_cfs_subparam ios</w:t>
      </w:r>
      <w:r>
        <w:br/>
      </w:r>
      <w:r>
        <w:rPr>
          <w:rFonts w:ascii="Courier New" w:hAnsi="Courier New"/>
          <w:b w:val="0"/>
          <w:sz w:val="16"/>
        </w:rPr>
        <w:tab/>
        <w:tab/>
        <w:tab/>
        <w:t>where ios.instance_operation_cfs_param_uid=&lt;cfqueryparam cfsqltype="cf_sql_other" value="#arguments.instanceOperationCfsParamUid#" null=#!isValid('guid',arguments.instanceOperationCfsParamUid)#/&gt;</w:t>
      </w:r>
      <w:r>
        <w:br/>
      </w:r>
      <w:r>
        <w:rPr>
          <w:rFonts w:ascii="Courier New" w:hAnsi="Courier New"/>
          <w:b w:val="0"/>
          <w:sz w:val="16"/>
        </w:rPr>
        <w:tab/>
        <w:tab/>
        <w:tab/>
        <w:t>AND ios.instance_operation_cfs_subparam=&lt;cfqueryparam cfsqltype="cf_sql_varchar" value=#arguments.subparam#/&gt;</w:t>
      </w:r>
      <w:r>
        <w:br/>
      </w:r>
      <w:r>
        <w:rPr>
          <w:rFonts w:ascii="Courier New" w:hAnsi="Courier New"/>
          <w:b w:val="0"/>
          <w:sz w:val="16"/>
        </w:rPr>
        <w:tab/>
        <w:tab/>
        <w:t>&lt;/cfquery&gt;</w:t>
        <w:tab/>
        <w:tab/>
      </w:r>
      <w:r>
        <w:br/>
      </w:r>
      <w:r>
        <w:rPr>
          <w:rFonts w:ascii="Courier New" w:hAnsi="Courier New"/>
          <w:b w:val="0"/>
          <w:sz w:val="16"/>
        </w:rPr>
        <w:tab/>
        <w:tab/>
        <w:t xml:space="preserve"> &lt;cfif local.qCheckDuplicates.cnt GT 0&gt;</w:t>
      </w:r>
      <w:r>
        <w:br/>
      </w:r>
      <w:r>
        <w:rPr>
          <w:rFonts w:ascii="Courier New" w:hAnsi="Courier New"/>
          <w:b w:val="0"/>
          <w:sz w:val="16"/>
        </w:rPr>
        <w:tab/>
        <w:tab/>
        <w:tab/>
        <w:t>&lt;cfreturn representationOf(this.helper.formatMessage("Subparameter already exists")).withStatus(400)/&gt;</w:t>
      </w:r>
      <w:r>
        <w:br/>
      </w:r>
      <w:r>
        <w:rPr>
          <w:rFonts w:ascii="Courier New" w:hAnsi="Courier New"/>
          <w:b w:val="0"/>
          <w:sz w:val="16"/>
        </w:rPr>
        <w:tab/>
        <w:tab/>
        <w:t>&lt;/cfif&gt;</w:t>
        <w:tab/>
      </w:r>
      <w:r>
        <w:br/>
      </w:r>
      <w:r>
        <w:rPr>
          <w:rFonts w:ascii="Courier New" w:hAnsi="Courier New"/>
          <w:b w:val="0"/>
          <w:sz w:val="16"/>
        </w:rPr>
        <w:tab/>
        <w:tab/>
      </w:r>
      <w:r>
        <w:br/>
      </w:r>
      <w:r>
        <w:rPr>
          <w:rFonts w:ascii="Courier New" w:hAnsi="Courier New"/>
          <w:b w:val="0"/>
          <w:sz w:val="16"/>
        </w:rPr>
        <w:tab/>
        <w:tab/>
        <w:t>&lt;cfquery name="local.qSave" result="local.result"&gt;</w:t>
      </w:r>
      <w:r>
        <w:br/>
      </w:r>
      <w:r>
        <w:rPr>
          <w:rFonts w:ascii="Courier New" w:hAnsi="Courier New"/>
          <w:b w:val="0"/>
          <w:sz w:val="16"/>
        </w:rPr>
        <w:tab/>
        <w:tab/>
        <w:tab/>
        <w:t>insert into instance_operation_cfs_subparam</w:t>
      </w:r>
      <w:r>
        <w:br/>
      </w:r>
      <w:r>
        <w:rPr>
          <w:rFonts w:ascii="Courier New" w:hAnsi="Courier New"/>
          <w:b w:val="0"/>
          <w:sz w:val="16"/>
        </w:rPr>
        <w:tab/>
        <w:tab/>
        <w:tab/>
        <w:t xml:space="preserve">(instance_operation_cfs_param_uid, instance_operation_cfs_subparam, is_sensitive, note, dt_created, creator_id, dt_updated, updater_id) </w:t>
      </w:r>
      <w:r>
        <w:br/>
      </w:r>
      <w:r>
        <w:rPr>
          <w:rFonts w:ascii="Courier New" w:hAnsi="Courier New"/>
          <w:b w:val="0"/>
          <w:sz w:val="16"/>
        </w:rPr>
        <w:tab/>
        <w:tab/>
        <w:tab/>
        <w:t>values</w:t>
      </w:r>
      <w:r>
        <w:br/>
      </w:r>
      <w:r>
        <w:rPr>
          <w:rFonts w:ascii="Courier New" w:hAnsi="Courier New"/>
          <w:b w:val="0"/>
          <w:sz w:val="16"/>
        </w:rPr>
        <w:tab/>
        <w:tab/>
        <w:tab/>
        <w:t>(</w:t>
      </w:r>
      <w:r>
        <w:br/>
      </w:r>
      <w:r>
        <w:rPr>
          <w:rFonts w:ascii="Courier New" w:hAnsi="Courier New"/>
          <w:b w:val="0"/>
          <w:sz w:val="16"/>
        </w:rPr>
        <w:tab/>
        <w:tab/>
        <w:tab/>
        <w:t xml:space="preserve"> &lt;cfqueryparam cfsqltype="cf_sql_other" value="#arguments.instanceOperationCfsParamUid#" /&gt;</w:t>
      </w:r>
      <w:r>
        <w:br/>
      </w:r>
      <w:r>
        <w:rPr>
          <w:rFonts w:ascii="Courier New" w:hAnsi="Courier New"/>
          <w:b w:val="0"/>
          <w:sz w:val="16"/>
        </w:rPr>
        <w:tab/>
        <w:tab/>
        <w:tab/>
        <w:t>,&lt;cfqueryparam cfsqltype="cf_sql_varchar" value="#htmlEditFormat(arguments.subparam)#" /&gt;</w:t>
      </w:r>
      <w:r>
        <w:br/>
      </w:r>
      <w:r>
        <w:rPr>
          <w:rFonts w:ascii="Courier New" w:hAnsi="Courier New"/>
          <w:b w:val="0"/>
          <w:sz w:val="16"/>
        </w:rPr>
        <w:tab/>
        <w:tab/>
        <w:tab/>
        <w:t>,&lt;cfqueryparam cfsqltype="cf_sql_bit" value="#arguments.isSensitive#" /&gt;</w:t>
      </w:r>
      <w:r>
        <w:br/>
      </w:r>
      <w:r>
        <w:rPr>
          <w:rFonts w:ascii="Courier New" w:hAnsi="Courier New"/>
          <w:b w:val="0"/>
          <w:sz w:val="16"/>
        </w:rPr>
        <w:tab/>
        <w:tab/>
        <w:tab/>
        <w:t>,&lt;cfqueryparam cfsqltype="cf_sql_varchar" value="#htmlEditFormat(arguments.note)#" /&gt;</w:t>
      </w:r>
      <w:r>
        <w:br/>
      </w:r>
      <w:r>
        <w:rPr>
          <w:rFonts w:ascii="Courier New" w:hAnsi="Courier New"/>
          <w:b w:val="0"/>
          <w:sz w:val="16"/>
        </w:rPr>
        <w:tab/>
        <w:tab/>
        <w:tab/>
        <w:t>,&lt;cfqueryparam cfsqltype="cf_sql_timestamp" value="#Now()#" /&gt;</w:t>
      </w:r>
      <w:r>
        <w:br/>
      </w:r>
      <w:r>
        <w:rPr>
          <w:rFonts w:ascii="Courier New" w:hAnsi="Courier New"/>
          <w:b w:val="0"/>
          <w:sz w:val="16"/>
        </w:rPr>
        <w:tab/>
        <w:tab/>
        <w:tab/>
        <w:t>,&lt;cfqueryparam cfsqltype="cf_sql_integer" value="#arguments.usrId#" /&gt;</w:t>
      </w:r>
      <w:r>
        <w:br/>
      </w:r>
      <w:r>
        <w:rPr>
          <w:rFonts w:ascii="Courier New" w:hAnsi="Courier New"/>
          <w:b w:val="0"/>
          <w:sz w:val="16"/>
        </w:rPr>
        <w:tab/>
        <w:tab/>
        <w:tab/>
        <w:t>,&lt;cfqueryparam cfsqltype="cf_sql_timestamp" value="#Now()#" /&gt;</w:t>
      </w:r>
      <w:r>
        <w:br/>
      </w:r>
      <w:r>
        <w:rPr>
          <w:rFonts w:ascii="Courier New" w:hAnsi="Courier New"/>
          <w:b w:val="0"/>
          <w:sz w:val="16"/>
        </w:rPr>
        <w:tab/>
        <w:tab/>
        <w:tab/>
        <w:t>,&lt;cfqueryparam cfsqltype="cf_sql_integer" value="#arguments.usrId#" /&gt;</w:t>
      </w:r>
      <w:r>
        <w:br/>
      </w:r>
      <w:r>
        <w:rPr>
          <w:rFonts w:ascii="Courier New" w:hAnsi="Courier New"/>
          <w:b w:val="0"/>
          <w:sz w:val="16"/>
        </w:rPr>
        <w:tab/>
        <w:tab/>
        <w:tab/>
        <w:t>);</w:t>
      </w:r>
      <w:r>
        <w:br/>
      </w:r>
      <w:r>
        <w:rPr>
          <w:rFonts w:ascii="Courier New" w:hAnsi="Courier New"/>
          <w:b w:val="0"/>
          <w:sz w:val="16"/>
        </w:rPr>
        <w:tab/>
        <w:tab/>
        <w:t>&lt;/cfquery&gt;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ab/>
      </w:r>
      <w:r>
        <w:br/>
      </w:r>
      <w:r>
        <w:rPr>
          <w:rFonts w:ascii="Courier New" w:hAnsi="Courier New"/>
          <w:b w:val="0"/>
          <w:sz w:val="16"/>
        </w:rPr>
        <w:tab/>
        <w:tab/>
        <w:t>&lt;cfreturn noData()</w:t>
      </w:r>
      <w:r>
        <w:br/>
      </w:r>
      <w:r>
        <w:rPr>
          <w:rFonts w:ascii="Courier New" w:hAnsi="Courier New"/>
          <w:b w:val="0"/>
          <w:sz w:val="16"/>
        </w:rPr>
        <w:tab/>
        <w:tab/>
        <w:tab/>
        <w:t xml:space="preserve">.withStatus(201, "Created") </w:t>
      </w:r>
      <w:r>
        <w:br/>
      </w:r>
      <w:r>
        <w:rPr>
          <w:rFonts w:ascii="Courier New" w:hAnsi="Courier New"/>
          <w:b w:val="0"/>
          <w:sz w:val="16"/>
        </w:rPr>
        <w:tab/>
        <w:tab/>
        <w:t>/&gt;</w:t>
        <w:tab/>
      </w:r>
      <w:r>
        <w:br/>
      </w:r>
      <w:r>
        <w:rPr>
          <w:rFonts w:ascii="Courier New" w:hAnsi="Courier New"/>
          <w:b w:val="0"/>
          <w:sz w:val="16"/>
        </w:rPr>
        <w:tab/>
        <w:t>&lt;/cffunction&gt;&lt;!--- get ---&gt;</w:t>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r>
      <w:r>
        <w:br/>
      </w:r>
      <w:r>
        <w:rPr>
          <w:rFonts w:ascii="Courier New" w:hAnsi="Courier New"/>
          <w:b w:val="0"/>
          <w:sz w:val="16"/>
        </w:rPr>
        <w:t>&lt;/cfcomponent&gt;</w:t>
      </w:r>
    </w:p>
    <w:p>
      <w:pPr>
        <w:pStyle w:val="Heading1"/>
      </w:pPr>
      <w:r>
        <w:t>v1/resources/instance_operation_default.cfc</w:t>
      </w:r>
    </w:p>
    <w:p>
      <w:pPr>
        <w:spacing w:before="40" w:after="160"/>
        <w:ind w:left="283"/>
        <w:shd w:val="clear" w:color="auto" w:fill="F2F2F2"/>
      </w:pPr>
      <w:r>
        <w:rPr>
          <w:rFonts w:ascii="Courier New" w:hAnsi="Courier New"/>
          <w:b w:val="0"/>
          <w:sz w:val="16"/>
        </w:rPr>
        <w:t>&lt;cfcomponent extends="taffy.core.resource" taffy:uri="/instanceOperations/{instanceUid}/{svcOperationId}" hint="template for default instance operation. Legacy URL: /instanceOperations/default/{svcOperationId}"&gt;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ab/>
      </w:r>
      <w:r>
        <w:br/>
      </w:r>
      <w:r>
        <w:rPr>
          <w:rFonts w:ascii="Courier New" w:hAnsi="Courier New"/>
          <w:b w:val="0"/>
          <w:sz w:val="16"/>
        </w:rPr>
        <w:tab/>
        <w:t>&lt;cffunction name="get" hint="Шаблон операции экземпляра"&gt;</w:t>
      </w:r>
      <w:r>
        <w:br/>
      </w:r>
      <w:r>
        <w:rPr>
          <w:rFonts w:ascii="Courier New" w:hAnsi="Courier New"/>
          <w:b w:val="0"/>
          <w:sz w:val="16"/>
        </w:rPr>
        <w:tab/>
        <w:tab/>
        <w:t>&lt;cfargument name="instanceUid" type="string" required=true hint="type:guid|'default'"/&gt;</w:t>
      </w:r>
      <w:r>
        <w:br/>
      </w:r>
      <w:r>
        <w:rPr>
          <w:rFonts w:ascii="Courier New" w:hAnsi="Courier New"/>
          <w:b w:val="0"/>
          <w:sz w:val="16"/>
        </w:rPr>
        <w:tab/>
        <w:tab/>
        <w:t>&lt;cfargument name="svcOperationId" type="string" required=true hint="type:integer"/&gt;</w:t>
      </w:r>
      <w:r>
        <w:br/>
      </w:r>
      <w:r>
        <w:rPr>
          <w:rFonts w:ascii="Courier New" w:hAnsi="Courier New"/>
          <w:b w:val="0"/>
          <w:sz w:val="16"/>
        </w:rPr>
        <w:tab/>
        <w:tab/>
        <w:tab/>
        <w:tab/>
        <w:tab/>
      </w:r>
      <w:r>
        <w:br/>
      </w:r>
      <w:r>
        <w:rPr>
          <w:rFonts w:ascii="Courier New" w:hAnsi="Courier New"/>
          <w:b w:val="0"/>
          <w:sz w:val="16"/>
        </w:rPr>
        <w:tab/>
        <w:tab/>
        <w:t>&lt;cftry&gt;</w:t>
      </w:r>
      <w:r>
        <w:br/>
      </w:r>
      <w:r>
        <w:rPr>
          <w:rFonts w:ascii="Courier New" w:hAnsi="Courier New"/>
          <w:b w:val="0"/>
          <w:sz w:val="16"/>
        </w:rPr>
        <w:tab/>
        <w:tab/>
        <w:tab/>
        <w:t>&lt;cfif arguments.instanceUid NEQ 'default'&gt;</w:t>
      </w:r>
      <w:r>
        <w:br/>
      </w:r>
      <w:r>
        <w:rPr>
          <w:rFonts w:ascii="Courier New" w:hAnsi="Courier New"/>
          <w:b w:val="0"/>
          <w:sz w:val="16"/>
        </w:rPr>
        <w:tab/>
        <w:tab/>
        <w:tab/>
        <w:tab/>
        <w:t xml:space="preserve">&lt;cfset this.helper.validateField(arguments, "instanceUid", "guid")/&gt; </w:t>
      </w:r>
      <w:r>
        <w:br/>
      </w:r>
      <w:r>
        <w:rPr>
          <w:rFonts w:ascii="Courier New" w:hAnsi="Courier New"/>
          <w:b w:val="0"/>
          <w:sz w:val="16"/>
        </w:rPr>
        <w:tab/>
        <w:tab/>
        <w:tab/>
        <w:t>&lt;/cfif&gt;</w:t>
      </w:r>
      <w:r>
        <w:br/>
      </w:r>
      <w:r>
        <w:rPr>
          <w:rFonts w:ascii="Courier New" w:hAnsi="Courier New"/>
          <w:b w:val="0"/>
          <w:sz w:val="16"/>
        </w:rPr>
        <w:tab/>
        <w:tab/>
        <w:tab/>
        <w:t>&lt;cfset this.helper.validateField(arguments, "svcOperationId", "integer")/&gt;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r>
      <w:r>
        <w:br/>
      </w:r>
      <w:r>
        <w:rPr>
          <w:rFonts w:ascii="Courier New" w:hAnsi="Courier New"/>
          <w:b w:val="0"/>
          <w:sz w:val="16"/>
        </w:rPr>
        <w:tab/>
        <w:tab/>
        <w:t>&lt;cfquery name="local.qSvcOperation"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lengthOut="local.fieldCount"&gt;</w:t>
      </w:r>
      <w:r>
        <w:br/>
      </w:r>
      <w:r>
        <w:rPr>
          <w:rFonts w:ascii="Courier New" w:hAnsi="Courier New"/>
          <w:b w:val="0"/>
          <w:sz w:val="16"/>
        </w:rPr>
        <w:tab/>
        <w:tab/>
        <w:tab/>
        <w:tab/>
        <w:t>&lt;m:field title="ID" cfSqlType="CF_SQL_INTEGER"&gt;o.svc_operation_id&lt;/m:field&gt;</w:t>
      </w:r>
      <w:r>
        <w:br/>
      </w:r>
      <w:r>
        <w:rPr>
          <w:rFonts w:ascii="Courier New" w:hAnsi="Courier New"/>
          <w:b w:val="0"/>
          <w:sz w:val="16"/>
        </w:rPr>
        <w:tab/>
        <w:tab/>
        <w:tab/>
        <w:tab/>
        <w:t>&lt;m:field&gt;o.svc_id&lt;/m:field&gt;</w:t>
      </w:r>
      <w:r>
        <w:br/>
      </w:r>
      <w:r>
        <w:rPr>
          <w:rFonts w:ascii="Courier New" w:hAnsi="Courier New"/>
          <w:b w:val="0"/>
          <w:sz w:val="16"/>
        </w:rPr>
        <w:tab/>
        <w:tab/>
        <w:tab/>
        <w:tab/>
        <w:t>&lt;m:field title="operation"&gt;o.operation&lt;/m:field&gt;</w:t>
      </w:r>
      <w:r>
        <w:br/>
      </w:r>
      <w:r>
        <w:rPr>
          <w:rFonts w:ascii="Courier New" w:hAnsi="Courier New"/>
          <w:b w:val="0"/>
          <w:sz w:val="16"/>
        </w:rPr>
        <w:tab/>
        <w:tab/>
        <w:tab/>
        <w:tab/>
        <w:t>&lt;m:field title="URL"&gt;o.url&lt;/m:field&gt;</w:t>
      </w:r>
      <w:r>
        <w:br/>
      </w:r>
      <w:r>
        <w:rPr>
          <w:rFonts w:ascii="Courier New" w:hAnsi="Courier New"/>
          <w:b w:val="0"/>
          <w:sz w:val="16"/>
        </w:rPr>
        <w:tab/>
        <w:tab/>
        <w:tab/>
        <w:tab/>
        <w:t>&lt;m:field title="Описание"&gt;o.descr&lt;/m:field&gt;</w:t>
      </w:r>
      <w:r>
        <w:br/>
      </w:r>
      <w:r>
        <w:rPr>
          <w:rFonts w:ascii="Courier New" w:hAnsi="Courier New"/>
          <w:b w:val="0"/>
          <w:sz w:val="16"/>
        </w:rPr>
        <w:tab/>
        <w:tab/>
        <w:tab/>
        <w:tab/>
        <w:t>&lt;m:field title="Руководство"&gt;o.man&lt;/m:field&gt;</w:t>
      </w:r>
      <w:r>
        <w:br/>
      </w:r>
      <w:r>
        <w:rPr>
          <w:rFonts w:ascii="Courier New" w:hAnsi="Courier New"/>
          <w:b w:val="0"/>
          <w:sz w:val="16"/>
        </w:rPr>
        <w:tab/>
        <w:tab/>
        <w:tab/>
        <w:t>&lt;/m:field_set&gt;</w:t>
        <w:tab/>
      </w:r>
      <w:r>
        <w:br/>
      </w:r>
      <w:r>
        <w:rPr>
          <w:rFonts w:ascii="Courier New" w:hAnsi="Courier New"/>
          <w:b w:val="0"/>
          <w:sz w:val="16"/>
        </w:rPr>
        <w:tab/>
        <w:tab/>
        <w:tab/>
        <w:t>from svc_operation o</w:t>
      </w:r>
      <w:r>
        <w:br/>
      </w:r>
      <w:r>
        <w:rPr>
          <w:rFonts w:ascii="Courier New" w:hAnsi="Courier New"/>
          <w:b w:val="0"/>
          <w:sz w:val="16"/>
        </w:rPr>
        <w:tab/>
        <w:tab/>
        <w:tab/>
        <w:t>where o.svc_operation_id=&lt;cfqueryparam cfsqltype="cf_sql_integer" value="#arguments.svcOperationId#" null=#!isValid('integer',arguments.svcOperationId)#/&gt;</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ab/>
        <w:tab/>
        <w:t>&lt;cfif local.qSvcOperation.recordCount EQ 0&gt;</w:t>
      </w:r>
      <w:r>
        <w:br/>
      </w:r>
      <w:r>
        <w:rPr>
          <w:rFonts w:ascii="Courier New" w:hAnsi="Courier New"/>
          <w:b w:val="0"/>
          <w:sz w:val="16"/>
        </w:rPr>
        <w:tab/>
        <w:tab/>
        <w:tab/>
        <w:t>&lt;cfreturn representationOf(this.helper.formatMessage("Not Found")).withStatus(404)/&gt;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 получаем параметры из свежего стейта ---&gt;</w:t>
      </w:r>
      <w:r>
        <w:br/>
      </w:r>
      <w:r>
        <w:rPr>
          <w:rFonts w:ascii="Courier New" w:hAnsi="Courier New"/>
          <w:b w:val="0"/>
          <w:sz w:val="16"/>
        </w:rPr>
        <w:tab/>
        <w:tab/>
        <w:t>&lt;cfset local.instanceDataParams = {}/&gt;</w:t>
        <w:tab/>
        <w:tab/>
      </w:r>
      <w:r>
        <w:br/>
      </w:r>
      <w:r>
        <w:rPr>
          <w:rFonts w:ascii="Courier New" w:hAnsi="Courier New"/>
          <w:b w:val="0"/>
          <w:sz w:val="16"/>
        </w:rPr>
        <w:tab/>
        <w:tab/>
        <w:t>&lt;cfset var currentState = {}/&gt;</w:t>
        <w:tab/>
        <w:tab/>
      </w:r>
      <w:r>
        <w:br/>
      </w:r>
      <w:r>
        <w:rPr>
          <w:rFonts w:ascii="Courier New" w:hAnsi="Courier New"/>
          <w:b w:val="0"/>
          <w:sz w:val="16"/>
        </w:rPr>
        <w:tab/>
        <w:tab/>
        <w:t>&lt;cfquery name="local.qState" result="local.result"&gt;</w:t>
      </w:r>
      <w:r>
        <w:br/>
      </w:r>
      <w:r>
        <w:rPr>
          <w:rFonts w:ascii="Courier New" w:hAnsi="Courier New"/>
          <w:b w:val="0"/>
          <w:sz w:val="16"/>
        </w:rPr>
        <w:tab/>
        <w:tab/>
        <w:tab/>
        <w:t>select instance_data-&gt;'params' as params,</w:t>
      </w:r>
      <w:r>
        <w:br/>
      </w:r>
      <w:r>
        <w:rPr>
          <w:rFonts w:ascii="Courier New" w:hAnsi="Courier New"/>
          <w:b w:val="0"/>
          <w:sz w:val="16"/>
        </w:rPr>
        <w:tab/>
        <w:tab/>
        <w:tab/>
        <w:t>instance_data::text as instance_data</w:t>
      </w:r>
      <w:r>
        <w:br/>
      </w:r>
      <w:r>
        <w:rPr>
          <w:rFonts w:ascii="Courier New" w:hAnsi="Courier New"/>
          <w:b w:val="0"/>
          <w:sz w:val="16"/>
        </w:rPr>
        <w:tab/>
        <w:tab/>
        <w:tab/>
        <w:t>from instance_state</w:t>
      </w:r>
      <w:r>
        <w:br/>
      </w:r>
      <w:r>
        <w:rPr>
          <w:rFonts w:ascii="Courier New" w:hAnsi="Courier New"/>
          <w:b w:val="0"/>
          <w:sz w:val="16"/>
        </w:rPr>
        <w:tab/>
        <w:tab/>
        <w:tab/>
        <w:t>where instance_uid=&lt;cfqueryparam cfsqltype="cf_sql_other" value="#arguments.instanceUid#" null=#!isValid('guid',arguments.instanceUid)#/&gt;</w:t>
      </w:r>
      <w:r>
        <w:br/>
      </w:r>
      <w:r>
        <w:rPr>
          <w:rFonts w:ascii="Courier New" w:hAnsi="Courier New"/>
          <w:b w:val="0"/>
          <w:sz w:val="16"/>
        </w:rPr>
        <w:tab/>
        <w:tab/>
        <w:tab/>
        <w:t>order by version desc</w:t>
      </w:r>
      <w:r>
        <w:br/>
      </w:r>
      <w:r>
        <w:rPr>
          <w:rFonts w:ascii="Courier New" w:hAnsi="Courier New"/>
          <w:b w:val="0"/>
          <w:sz w:val="16"/>
        </w:rPr>
        <w:tab/>
        <w:tab/>
        <w:tab/>
        <w:t>limit 1</w:t>
      </w:r>
      <w:r>
        <w:br/>
      </w:r>
      <w:r>
        <w:rPr>
          <w:rFonts w:ascii="Courier New" w:hAnsi="Courier New"/>
          <w:b w:val="0"/>
          <w:sz w:val="16"/>
        </w:rPr>
        <w:tab/>
        <w:tab/>
        <w:t>&lt;/cfquery&gt;</w:t>
        <w:tab/>
      </w:r>
      <w:r>
        <w:br/>
      </w:r>
      <w:r>
        <w:rPr>
          <w:rFonts w:ascii="Courier New" w:hAnsi="Courier New"/>
          <w:b w:val="0"/>
          <w:sz w:val="16"/>
        </w:rPr>
        <w:tab/>
        <w:tab/>
        <w:t>&lt;cfif local.qState.recordCount GT 0&gt;</w:t>
      </w:r>
      <w:r>
        <w:br/>
      </w:r>
      <w:r>
        <w:rPr>
          <w:rFonts w:ascii="Courier New" w:hAnsi="Courier New"/>
          <w:b w:val="0"/>
          <w:sz w:val="16"/>
        </w:rPr>
        <w:tab/>
        <w:tab/>
        <w:tab/>
        <w:t>&lt;cftry&gt;</w:t>
      </w:r>
      <w:r>
        <w:br/>
      </w:r>
      <w:r>
        <w:rPr>
          <w:rFonts w:ascii="Courier New" w:hAnsi="Courier New"/>
          <w:b w:val="0"/>
          <w:sz w:val="16"/>
        </w:rPr>
        <w:tab/>
        <w:tab/>
        <w:tab/>
        <w:tab/>
        <w:t>&lt;cfset var currentState = deserializeJson(local.qState.instance_data)/&gt;</w:t>
      </w:r>
      <w:r>
        <w:br/>
      </w:r>
      <w:r>
        <w:rPr>
          <w:rFonts w:ascii="Courier New" w:hAnsi="Courier New"/>
          <w:b w:val="0"/>
          <w:sz w:val="16"/>
        </w:rPr>
        <w:tab/>
        <w:tab/>
        <w:tab/>
        <w:tab/>
        <w:t>&lt;cfset local.instanceDataParams = deserializeJson(local.qState.params)/&gt;</w:t>
      </w:r>
      <w:r>
        <w:br/>
      </w:r>
      <w:r>
        <w:rPr>
          <w:rFonts w:ascii="Courier New" w:hAnsi="Courier New"/>
          <w:b w:val="0"/>
          <w:sz w:val="16"/>
        </w:rPr>
        <w:tab/>
        <w:tab/>
        <w:tab/>
        <w:tab/>
        <w:t>&lt;cfcatch type="ANY"&gt;</w:t>
      </w:r>
      <w:r>
        <w:br/>
      </w:r>
      <w:r>
        <w:rPr>
          <w:rFonts w:ascii="Courier New" w:hAnsi="Courier New"/>
          <w:b w:val="0"/>
          <w:sz w:val="16"/>
        </w:rPr>
        <w:tab/>
        <w:tab/>
        <w:tab/>
        <w:tab/>
        <w:tab/>
        <w:t>&lt;cfset currentState = {}/&gt;</w:t>
      </w:r>
      <w:r>
        <w:br/>
      </w:r>
      <w:r>
        <w:rPr>
          <w:rFonts w:ascii="Courier New" w:hAnsi="Courier New"/>
          <w:b w:val="0"/>
          <w:sz w:val="16"/>
        </w:rPr>
        <w:tab/>
        <w:tab/>
        <w:tab/>
        <w:tab/>
        <w:tab/>
        <w:t>&lt;cfset local.instanceDataParams = {}/&gt;</w:t>
      </w:r>
      <w:r>
        <w:br/>
      </w:r>
      <w:r>
        <w:rPr>
          <w:rFonts w:ascii="Courier New" w:hAnsi="Courier New"/>
          <w:b w:val="0"/>
          <w:sz w:val="16"/>
        </w:rPr>
        <w:tab/>
        <w:tab/>
        <w:tab/>
        <w:tab/>
        <w:t>&lt;/cfcatch&gt;</w:t>
      </w:r>
      <w:r>
        <w:br/>
      </w:r>
      <w:r>
        <w:rPr>
          <w:rFonts w:ascii="Courier New" w:hAnsi="Courier New"/>
          <w:b w:val="0"/>
          <w:sz w:val="16"/>
        </w:rPr>
        <w:tab/>
        <w:tab/>
        <w:tab/>
        <w:t>&lt;/cftry&gt;</w:t>
      </w:r>
      <w:r>
        <w:br/>
      </w:r>
      <w:r>
        <w:rPr>
          <w:rFonts w:ascii="Courier New" w:hAnsi="Courier New"/>
          <w:b w:val="0"/>
          <w:sz w:val="16"/>
        </w:rPr>
        <w:tab/>
        <w:tab/>
        <w:t>&lt;/cfif&gt;</w:t>
      </w:r>
      <w:r>
        <w:br/>
      </w:r>
      <w:r>
        <w:rPr>
          <w:rFonts w:ascii="Courier New" w:hAnsi="Courier New"/>
          <w:b w:val="0"/>
          <w:sz w:val="16"/>
        </w:rPr>
      </w:r>
      <w:r>
        <w:br/>
      </w:r>
      <w:r>
        <w:rPr>
          <w:rFonts w:ascii="Courier New" w:hAnsi="Courier New"/>
          <w:b w:val="0"/>
          <w:sz w:val="16"/>
        </w:rPr>
        <w:tab/>
        <w:tab/>
      </w:r>
      <w:r>
        <w:br/>
      </w:r>
      <w:r>
        <w:rPr>
          <w:rFonts w:ascii="Courier New" w:hAnsi="Courier New"/>
          <w:b w:val="0"/>
          <w:sz w:val="16"/>
        </w:rPr>
        <w:tab/>
        <w:tab/>
        <w:t>&lt;cfquery name="local.qCfsParam"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titleMapOut="local.cfsParamMap" lengthOut="local.fieldCount"&gt;</w:t>
      </w:r>
      <w:r>
        <w:br/>
      </w:r>
      <w:r>
        <w:rPr>
          <w:rFonts w:ascii="Courier New" w:hAnsi="Courier New"/>
          <w:b w:val="0"/>
          <w:sz w:val="16"/>
        </w:rPr>
        <w:tab/>
        <w:tab/>
        <w:tab/>
        <w:tab/>
        <w:t>&lt;m:field title="ID" cfSqlType="CF_SQL_INTEGER"&gt;p.svc_operation_cfs_param_id&lt;/m:field&gt;</w:t>
      </w:r>
      <w:r>
        <w:br/>
      </w:r>
      <w:r>
        <w:rPr>
          <w:rFonts w:ascii="Courier New" w:hAnsi="Courier New"/>
          <w:b w:val="0"/>
          <w:sz w:val="16"/>
        </w:rPr>
        <w:tab/>
        <w:tab/>
        <w:tab/>
        <w:tab/>
        <w:t>&lt;!--- &lt;m:field cfSqlType="CF_SQL_INTEGER"&gt;p.svc_operation_id&lt;/m:field&gt; ---&gt;</w:t>
      </w:r>
      <w:r>
        <w:br/>
      </w:r>
      <w:r>
        <w:rPr>
          <w:rFonts w:ascii="Courier New" w:hAnsi="Courier New"/>
          <w:b w:val="0"/>
          <w:sz w:val="16"/>
        </w:rPr>
        <w:tab/>
        <w:tab/>
        <w:tab/>
        <w:tab/>
        <w:t>&lt;m:field&gt;p.svc_operation_cfs_param&lt;/m:field&gt;</w:t>
      </w:r>
      <w:r>
        <w:br/>
      </w:r>
      <w:r>
        <w:rPr>
          <w:rFonts w:ascii="Courier New" w:hAnsi="Courier New"/>
          <w:b w:val="0"/>
          <w:sz w:val="16"/>
        </w:rPr>
        <w:tab/>
        <w:tab/>
        <w:tab/>
        <w:tab/>
        <w:t>&lt;m:field&gt;p.label&lt;/m:field&gt;</w:t>
      </w:r>
      <w:r>
        <w:br/>
      </w:r>
      <w:r>
        <w:rPr>
          <w:rFonts w:ascii="Courier New" w:hAnsi="Courier New"/>
          <w:b w:val="0"/>
          <w:sz w:val="16"/>
        </w:rPr>
        <w:tab/>
        <w:tab/>
        <w:tab/>
        <w:tab/>
        <w:t>&lt;m:field&gt;p.data_type&lt;/m:field&gt;</w:t>
      </w:r>
      <w:r>
        <w:br/>
      </w:r>
      <w:r>
        <w:rPr>
          <w:rFonts w:ascii="Courier New" w:hAnsi="Courier New"/>
          <w:b w:val="0"/>
          <w:sz w:val="16"/>
        </w:rPr>
        <w:tab/>
        <w:tab/>
        <w:tab/>
        <w:tab/>
        <w:t xml:space="preserve">&lt;m:field&gt;null as data_descriptor&lt;/m:field&gt; </w:t>
      </w:r>
      <w:r>
        <w:br/>
      </w:r>
      <w:r>
        <w:rPr>
          <w:rFonts w:ascii="Courier New" w:hAnsi="Courier New"/>
          <w:b w:val="0"/>
          <w:sz w:val="16"/>
        </w:rPr>
        <w:tab/>
        <w:tab/>
        <w:tab/>
        <w:tab/>
        <w:t>&lt;!--- стоит помнить, что formatter выполняется при окончательном форматировании резалтсета в json ---&gt;</w:t>
      </w:r>
      <w:r>
        <w:br/>
      </w:r>
      <w:r>
        <w:rPr>
          <w:rFonts w:ascii="Courier New" w:hAnsi="Courier New"/>
          <w:b w:val="0"/>
          <w:sz w:val="16"/>
        </w:rPr>
        <w:tab/>
        <w:tab/>
        <w:tab/>
        <w:tab/>
        <w:t>&lt;m:field formatter=#(x)=&gt;((isArray(x) OR isEmpty(x))? x : listToArray(x))#&gt; p.value_list&lt;/m:field&gt;&lt;!--- ниже мы обрабатываем резалтсет и в случае, когда подразумевается список, заменяем пустое значение пустым массивом, который интерпретируется как пустой список (по крайней мере не пользуемся специальным текстовым значением) ---&gt;</w:t>
      </w:r>
      <w:r>
        <w:br/>
      </w:r>
      <w:r>
        <w:rPr>
          <w:rFonts w:ascii="Courier New" w:hAnsi="Courier New"/>
          <w:b w:val="0"/>
          <w:sz w:val="16"/>
        </w:rPr>
        <w:tab/>
        <w:tab/>
        <w:tab/>
        <w:tab/>
        <w:t>&lt;m:field &lt;!--- formatter=#function(x){return listToArray(generateValueList(x));}# ---&gt;&gt;p.func&lt;/m:field&gt;&lt;!--- *** отчаявшись сделать красиво ---&gt;</w:t>
      </w:r>
      <w:r>
        <w:br/>
      </w:r>
      <w:r>
        <w:rPr>
          <w:rFonts w:ascii="Courier New" w:hAnsi="Courier New"/>
          <w:b w:val="0"/>
          <w:sz w:val="16"/>
        </w:rPr>
        <w:tab/>
        <w:tab/>
        <w:tab/>
        <w:tab/>
        <w:t>&lt;m:field&gt;p.ref_svc_id&lt;/m:field&gt;</w:t>
      </w:r>
      <w:r>
        <w:br/>
      </w:r>
      <w:r>
        <w:rPr>
          <w:rFonts w:ascii="Courier New" w:hAnsi="Courier New"/>
          <w:b w:val="0"/>
          <w:sz w:val="16"/>
        </w:rPr>
        <w:tab/>
        <w:tab/>
        <w:tab/>
        <w:tab/>
        <w:t>&lt;m:field formatter=#request.castToBool#&gt;p.is_required&lt;/m:field&gt;</w:t>
      </w:r>
      <w:r>
        <w:br/>
      </w:r>
      <w:r>
        <w:rPr>
          <w:rFonts w:ascii="Courier New" w:hAnsi="Courier New"/>
          <w:b w:val="0"/>
          <w:sz w:val="16"/>
        </w:rPr>
        <w:tab/>
        <w:tab/>
        <w:tab/>
        <w:tab/>
        <w:t>&lt;m:field formatter=#request.castToBool#&gt;p.is_hidden&lt;/m:field&gt;</w:t>
      </w:r>
      <w:r>
        <w:br/>
      </w:r>
      <w:r>
        <w:rPr>
          <w:rFonts w:ascii="Courier New" w:hAnsi="Courier New"/>
          <w:b w:val="0"/>
          <w:sz w:val="16"/>
        </w:rPr>
        <w:tab/>
        <w:tab/>
        <w:tab/>
        <w:tab/>
        <w:t>&lt;m:field formatter=#request.castToBool#&gt;p.is_disabled&lt;/m:field&gt;</w:t>
      </w:r>
      <w:r>
        <w:br/>
      </w:r>
      <w:r>
        <w:rPr>
          <w:rFonts w:ascii="Courier New" w:hAnsi="Courier New"/>
          <w:b w:val="0"/>
          <w:sz w:val="16"/>
        </w:rPr>
        <w:tab/>
        <w:tab/>
        <w:tab/>
        <w:tab/>
        <w:t>&lt;m:field&gt;p.default_value&lt;/m:field&gt;&lt;!--- can be overridden by default_compute ---&gt;</w:t>
      </w:r>
      <w:r>
        <w:br/>
      </w:r>
      <w:r>
        <w:rPr>
          <w:rFonts w:ascii="Courier New" w:hAnsi="Courier New"/>
          <w:b w:val="0"/>
          <w:sz w:val="16"/>
        </w:rPr>
        <w:tab/>
        <w:tab/>
        <w:tab/>
        <w:tab/>
        <w:t>&lt;m:field&gt;p.default_compute&lt;/m:field&gt;</w:t>
      </w:r>
      <w:r>
        <w:br/>
      </w:r>
      <w:r>
        <w:rPr>
          <w:rFonts w:ascii="Courier New" w:hAnsi="Courier New"/>
          <w:b w:val="0"/>
          <w:sz w:val="16"/>
        </w:rPr>
        <w:tab/>
        <w:tab/>
        <w:tab/>
        <w:tab/>
        <w:t>&lt;m:field&gt;p.regex&lt;/m:field&gt;</w:t>
      </w:r>
      <w:r>
        <w:br/>
      </w:r>
      <w:r>
        <w:rPr>
          <w:rFonts w:ascii="Courier New" w:hAnsi="Courier New"/>
          <w:b w:val="0"/>
          <w:sz w:val="16"/>
        </w:rPr>
        <w:tab/>
        <w:tab/>
        <w:tab/>
        <w:tab/>
        <w:t>&lt;m:field&gt;p.unique_scope&lt;/m:field&gt;</w:t>
      </w:r>
      <w:r>
        <w:br/>
      </w:r>
      <w:r>
        <w:rPr>
          <w:rFonts w:ascii="Courier New" w:hAnsi="Courier New"/>
          <w:b w:val="0"/>
          <w:sz w:val="16"/>
        </w:rPr>
        <w:tab/>
        <w:tab/>
        <w:tab/>
        <w:tab/>
        <w:t>&lt;m:field&gt;p.maxlength&lt;/m:field&gt;</w:t>
      </w:r>
      <w:r>
        <w:br/>
      </w:r>
      <w:r>
        <w:rPr>
          <w:rFonts w:ascii="Courier New" w:hAnsi="Courier New"/>
          <w:b w:val="0"/>
          <w:sz w:val="16"/>
        </w:rPr>
        <w:tab/>
        <w:tab/>
        <w:tab/>
        <w:tab/>
        <w:t>&lt;m:field&gt;p.minlength&lt;/m:field&gt;</w:t>
        <w:tab/>
        <w:tab/>
        <w:tab/>
        <w:tab/>
      </w:r>
      <w:r>
        <w:br/>
      </w:r>
      <w:r>
        <w:rPr>
          <w:rFonts w:ascii="Courier New" w:hAnsi="Courier New"/>
          <w:b w:val="0"/>
          <w:sz w:val="16"/>
        </w:rPr>
        <w:tab/>
        <w:tab/>
        <w:tab/>
        <w:tab/>
        <w:t>&lt;m:field&gt;p.maxvalue&lt;/m:field&gt;</w:t>
      </w:r>
      <w:r>
        <w:br/>
      </w:r>
      <w:r>
        <w:rPr>
          <w:rFonts w:ascii="Courier New" w:hAnsi="Courier New"/>
          <w:b w:val="0"/>
          <w:sz w:val="16"/>
        </w:rPr>
        <w:tab/>
        <w:tab/>
        <w:tab/>
        <w:tab/>
        <w:t>&lt;m:field&gt;p.minvalue&lt;/m:field&gt;</w:t>
      </w:r>
      <w:r>
        <w:br/>
      </w:r>
      <w:r>
        <w:rPr>
          <w:rFonts w:ascii="Courier New" w:hAnsi="Courier New"/>
          <w:b w:val="0"/>
          <w:sz w:val="16"/>
        </w:rPr>
        <w:tab/>
        <w:tab/>
        <w:tab/>
        <w:tab/>
        <w:t>&lt;m:field&gt;p.descr&lt;/m:field&gt;</w:t>
      </w:r>
      <w:r>
        <w:br/>
      </w:r>
      <w:r>
        <w:rPr>
          <w:rFonts w:ascii="Courier New" w:hAnsi="Courier New"/>
          <w:b w:val="0"/>
          <w:sz w:val="16"/>
        </w:rPr>
        <w:tab/>
        <w:tab/>
        <w:tab/>
        <w:tab/>
        <w:t>&lt;m:field&gt;p.man&lt;/m:field&gt;</w:t>
      </w:r>
      <w:r>
        <w:br/>
      </w:r>
      <w:r>
        <w:rPr>
          <w:rFonts w:ascii="Courier New" w:hAnsi="Courier New"/>
          <w:b w:val="0"/>
          <w:sz w:val="16"/>
        </w:rPr>
        <w:tab/>
        <w:tab/>
        <w:tab/>
        <w:tab/>
        <w:t>&lt;m:field&gt;p.sort&lt;/m:field&gt;</w:t>
      </w:r>
      <w:r>
        <w:br/>
      </w:r>
      <w:r>
        <w:rPr>
          <w:rFonts w:ascii="Courier New" w:hAnsi="Courier New"/>
          <w:b w:val="0"/>
          <w:sz w:val="16"/>
        </w:rPr>
        <w:tab/>
        <w:tab/>
        <w:tab/>
        <w:tab/>
        <w:t>&lt;m:field&gt;p.nested_ref&lt;/m:field&gt;</w:t>
      </w:r>
      <w:r>
        <w:br/>
      </w:r>
      <w:r>
        <w:rPr>
          <w:rFonts w:ascii="Courier New" w:hAnsi="Courier New"/>
          <w:b w:val="0"/>
          <w:sz w:val="16"/>
        </w:rPr>
        <w:tab/>
        <w:tab/>
        <w:tab/>
        <w:tab/>
        <w:t>&lt;!--- &lt;m:field&gt;p.config::text as config&lt;/m:field&gt; ---&gt;</w:t>
      </w:r>
      <w:r>
        <w:br/>
      </w:r>
      <w:r>
        <w:rPr>
          <w:rFonts w:ascii="Courier New" w:hAnsi="Courier New"/>
          <w:b w:val="0"/>
          <w:sz w:val="16"/>
        </w:rPr>
        <w:tab/>
        <w:tab/>
        <w:tab/>
        <w:tab/>
        <w:t>&lt;m:field&gt;p.config::text&lt;/m:field&gt;&lt;!--- в таком виде конфиг доступен для кода, но не выводится в респонсе ---&gt;</w:t>
      </w:r>
      <w:r>
        <w:br/>
      </w:r>
      <w:r>
        <w:rPr>
          <w:rFonts w:ascii="Courier New" w:hAnsi="Courier New"/>
          <w:b w:val="0"/>
          <w:sz w:val="16"/>
        </w:rPr>
        <w:tab/>
        <w:tab/>
        <w:tab/>
        <w:tab/>
        <w:t>&lt;m:field&gt;null as nested_ref_data&lt;/m:field&gt;</w:t>
      </w:r>
      <w:r>
        <w:br/>
      </w:r>
      <w:r>
        <w:rPr>
          <w:rFonts w:ascii="Courier New" w:hAnsi="Courier New"/>
          <w:b w:val="0"/>
          <w:sz w:val="16"/>
        </w:rPr>
        <w:tab/>
        <w:tab/>
        <w:tab/>
        <w:tab/>
        <w:t>&lt;m:field&gt;p.state_path&lt;/m:field&gt;</w:t>
      </w:r>
      <w:r>
        <w:br/>
      </w:r>
      <w:r>
        <w:rPr>
          <w:rFonts w:ascii="Courier New" w:hAnsi="Courier New"/>
          <w:b w:val="0"/>
          <w:sz w:val="16"/>
        </w:rPr>
        <w:tab/>
        <w:tab/>
        <w:tab/>
        <w:tab/>
        <w:t>&lt;m:field&gt;p.depends_on_cfs_params&lt;/m:field&gt;</w:t>
      </w:r>
      <w:r>
        <w:br/>
      </w:r>
      <w:r>
        <w:rPr>
          <w:rFonts w:ascii="Courier New" w:hAnsi="Courier New"/>
          <w:b w:val="0"/>
          <w:sz w:val="16"/>
        </w:rPr>
        <w:tab/>
        <w:tab/>
        <w:tab/>
        <w:tab/>
        <w:t>&lt;m:field&gt;p.expression&lt;/m:field&gt;</w:t>
      </w:r>
      <w:r>
        <w:br/>
      </w:r>
      <w:r>
        <w:rPr>
          <w:rFonts w:ascii="Courier New" w:hAnsi="Courier New"/>
          <w:b w:val="0"/>
          <w:sz w:val="16"/>
        </w:rPr>
        <w:tab/>
        <w:tab/>
        <w:tab/>
        <w:tab/>
        <w:t>&lt;m:field formatter=#request.castToBool#&gt;(</w:t>
      </w:r>
      <w:r>
        <w:br/>
      </w:r>
      <w:r>
        <w:rPr>
          <w:rFonts w:ascii="Courier New" w:hAnsi="Courier New"/>
          <w:b w:val="0"/>
          <w:sz w:val="16"/>
        </w:rPr>
        <w:tab/>
        <w:tab/>
        <w:tab/>
        <w:tab/>
        <w:tab/>
        <w:t xml:space="preserve">select 1 from svc_operation_cfs_param m </w:t>
      </w:r>
      <w:r>
        <w:br/>
      </w:r>
      <w:r>
        <w:rPr>
          <w:rFonts w:ascii="Courier New" w:hAnsi="Courier New"/>
          <w:b w:val="0"/>
          <w:sz w:val="16"/>
        </w:rPr>
        <w:tab/>
        <w:tab/>
        <w:tab/>
        <w:tab/>
        <w:tab/>
        <w:t>join svc_operation om on (m.svc_operation_id=om.svc_operation_id)</w:t>
      </w:r>
      <w:r>
        <w:br/>
      </w:r>
      <w:r>
        <w:rPr>
          <w:rFonts w:ascii="Courier New" w:hAnsi="Courier New"/>
          <w:b w:val="0"/>
          <w:sz w:val="16"/>
        </w:rPr>
        <w:tab/>
        <w:tab/>
        <w:tab/>
        <w:tab/>
        <w:tab/>
        <w:t>join svc_operation oc on (om.svc_id=oc.svc_id AND om.operation='modify' AND oc.operation='create')</w:t>
      </w:r>
      <w:r>
        <w:br/>
      </w:r>
      <w:r>
        <w:rPr>
          <w:rFonts w:ascii="Courier New" w:hAnsi="Courier New"/>
          <w:b w:val="0"/>
          <w:sz w:val="16"/>
        </w:rPr>
        <w:tab/>
        <w:tab/>
        <w:tab/>
        <w:tab/>
        <w:tab/>
        <w:t>join svc_operation_cfs_param c on (oc.svc_operation_id=c.svc_operation_id AND m.svc_operation_cfs_param=c.svc_operation_cfs_param)</w:t>
      </w:r>
      <w:r>
        <w:br/>
      </w:r>
      <w:r>
        <w:rPr>
          <w:rFonts w:ascii="Courier New" w:hAnsi="Courier New"/>
          <w:b w:val="0"/>
          <w:sz w:val="16"/>
        </w:rPr>
        <w:tab/>
        <w:tab/>
        <w:tab/>
        <w:tab/>
        <w:tab/>
        <w:t>where c.svc_operation_cfs_param_id=p.svc_operation_cfs_param_id</w:t>
      </w:r>
      <w:r>
        <w:br/>
      </w:r>
      <w:r>
        <w:rPr>
          <w:rFonts w:ascii="Courier New" w:hAnsi="Courier New"/>
          <w:b w:val="0"/>
          <w:sz w:val="16"/>
        </w:rPr>
        <w:tab/>
        <w:tab/>
        <w:tab/>
        <w:tab/>
        <w:tab/>
        <w:t>order by c.svc_operation_cfs_param_id</w:t>
      </w:r>
      <w:r>
        <w:br/>
      </w:r>
      <w:r>
        <w:rPr>
          <w:rFonts w:ascii="Courier New" w:hAnsi="Courier New"/>
          <w:b w:val="0"/>
          <w:sz w:val="16"/>
        </w:rPr>
        <w:tab/>
        <w:tab/>
        <w:tab/>
        <w:tab/>
        <w:tab/>
        <w:t>limit 1</w:t>
      </w:r>
      <w:r>
        <w:br/>
      </w:r>
      <w:r>
        <w:rPr>
          <w:rFonts w:ascii="Courier New" w:hAnsi="Courier New"/>
          <w:b w:val="0"/>
          <w:sz w:val="16"/>
        </w:rPr>
        <w:tab/>
        <w:tab/>
        <w:tab/>
        <w:tab/>
        <w:t>) as is_modifiable&lt;/m:field&gt;</w:t>
      </w:r>
      <w:r>
        <w:br/>
      </w:r>
      <w:r>
        <w:rPr>
          <w:rFonts w:ascii="Courier New" w:hAnsi="Courier New"/>
          <w:b w:val="0"/>
          <w:sz w:val="16"/>
        </w:rPr>
        <w:tab/>
        <w:tab/>
        <w:tab/>
        <w:tab/>
        <w:t>&lt;m:field formatter=#request.castToBool#&gt;p.is_sensitive&lt;/m:field&gt;</w:t>
      </w:r>
      <w:r>
        <w:br/>
      </w:r>
      <w:r>
        <w:rPr>
          <w:rFonts w:ascii="Courier New" w:hAnsi="Courier New"/>
          <w:b w:val="0"/>
          <w:sz w:val="16"/>
        </w:rPr>
        <w:tab/>
        <w:tab/>
        <w:tab/>
        <w:t>&lt;/m:field_set&gt;</w:t>
        <w:tab/>
      </w:r>
      <w:r>
        <w:br/>
      </w:r>
      <w:r>
        <w:rPr>
          <w:rFonts w:ascii="Courier New" w:hAnsi="Courier New"/>
          <w:b w:val="0"/>
          <w:sz w:val="16"/>
        </w:rPr>
        <w:tab/>
        <w:tab/>
        <w:tab/>
        <w:t>from svc_operation_cfs_param p</w:t>
      </w:r>
      <w:r>
        <w:br/>
      </w:r>
      <w:r>
        <w:rPr>
          <w:rFonts w:ascii="Courier New" w:hAnsi="Courier New"/>
          <w:b w:val="0"/>
          <w:sz w:val="16"/>
        </w:rPr>
        <w:tab/>
        <w:tab/>
        <w:tab/>
        <w:t>where p.svc_operation_id=&lt;cfqueryparam cfsqltype="cf_sql_integer" value="#arguments.svcOperationId#" null=#!isValid('integer',arguments.svcOperationId)#/&gt;</w:t>
      </w:r>
      <w:r>
        <w:br/>
      </w:r>
      <w:r>
        <w:rPr>
          <w:rFonts w:ascii="Courier New" w:hAnsi="Courier New"/>
          <w:b w:val="0"/>
          <w:sz w:val="16"/>
        </w:rPr>
        <w:tab/>
        <w:tab/>
        <w:tab/>
        <w:t>AND p.is_actual</w:t>
      </w:r>
      <w:r>
        <w:br/>
      </w:r>
      <w:r>
        <w:rPr>
          <w:rFonts w:ascii="Courier New" w:hAnsi="Courier New"/>
          <w:b w:val="0"/>
          <w:sz w:val="16"/>
        </w:rPr>
        <w:tab/>
        <w:tab/>
        <w:tab/>
        <w:t>order by p.sort, p.svc_operation_cfs_param_id</w:t>
      </w:r>
      <w:r>
        <w:br/>
      </w:r>
      <w:r>
        <w:rPr>
          <w:rFonts w:ascii="Courier New" w:hAnsi="Courier New"/>
          <w:b w:val="0"/>
          <w:sz w:val="16"/>
        </w:rPr>
        <w:tab/>
        <w:tab/>
        <w:t>&lt;/cfquery&gt;</w:t>
        <w:tab/>
        <w:tab/>
      </w:r>
      <w:r>
        <w:br/>
      </w:r>
      <w:r>
        <w:rPr>
          <w:rFonts w:ascii="Courier New" w:hAnsi="Courier New"/>
          <w:b w:val="0"/>
          <w:sz w:val="16"/>
        </w:rPr>
      </w:r>
      <w:r>
        <w:br/>
      </w:r>
      <w:r>
        <w:rPr>
          <w:rFonts w:ascii="Courier New" w:hAnsi="Courier New"/>
          <w:b w:val="0"/>
          <w:sz w:val="16"/>
        </w:rPr>
        <w:tab/>
        <w:tab/>
      </w:r>
      <w:r>
        <w:br/>
      </w:r>
      <w:r>
        <w:rPr>
          <w:rFonts w:ascii="Courier New" w:hAnsi="Courier New"/>
          <w:b w:val="0"/>
          <w:sz w:val="16"/>
        </w:rPr>
        <w:t xml:space="preserve"> </w:t>
        <w:tab/>
        <w:tab/>
        <w:t>&lt;cfloop query="local.qCfsParam"&gt;</w:t>
      </w:r>
      <w:r>
        <w:br/>
      </w:r>
      <w:r>
        <w:rPr>
          <w:rFonts w:ascii="Courier New" w:hAnsi="Courier New"/>
          <w:b w:val="0"/>
          <w:sz w:val="16"/>
        </w:rPr>
        <w:tab/>
        <w:tab/>
        <w:tab/>
        <w:t>&lt;cfif len(local.qCfsParam.func)&gt;&lt;!--- приоритет отдается функции перед списком значений---&gt;</w:t>
      </w:r>
      <w:r>
        <w:br/>
      </w:r>
      <w:r>
        <w:rPr>
          <w:rFonts w:ascii="Courier New" w:hAnsi="Courier New"/>
          <w:b w:val="0"/>
          <w:sz w:val="16"/>
        </w:rPr>
        <w:tab/>
        <w:tab/>
        <w:tab/>
        <w:tab/>
        <w:t>&lt;cfset var args = {</w:t>
      </w:r>
      <w:r>
        <w:br/>
      </w:r>
      <w:r>
        <w:rPr>
          <w:rFonts w:ascii="Courier New" w:hAnsi="Courier New"/>
          <w:b w:val="0"/>
          <w:sz w:val="16"/>
        </w:rPr>
        <w:tab/>
        <w:tab/>
        <w:tab/>
        <w:tab/>
        <w:tab/>
        <w:t xml:space="preserve">"functionName":"#local.qCfsParam.func#", </w:t>
      </w:r>
      <w:r>
        <w:br/>
      </w:r>
      <w:r>
        <w:rPr>
          <w:rFonts w:ascii="Courier New" w:hAnsi="Courier New"/>
          <w:b w:val="0"/>
          <w:sz w:val="16"/>
        </w:rPr>
        <w:tab/>
        <w:tab/>
        <w:tab/>
        <w:tab/>
        <w:tab/>
        <w:t xml:space="preserve">"svcId":#local.qSvcOperation.svc_id#, </w:t>
      </w:r>
      <w:r>
        <w:br/>
      </w:r>
      <w:r>
        <w:rPr>
          <w:rFonts w:ascii="Courier New" w:hAnsi="Courier New"/>
          <w:b w:val="0"/>
          <w:sz w:val="16"/>
        </w:rPr>
        <w:tab/>
        <w:tab/>
        <w:tab/>
        <w:tab/>
        <w:tab/>
        <w:t>"contractId":#arguments.contractId#</w:t>
      </w:r>
      <w:r>
        <w:br/>
      </w:r>
      <w:r>
        <w:rPr>
          <w:rFonts w:ascii="Courier New" w:hAnsi="Courier New"/>
          <w:b w:val="0"/>
          <w:sz w:val="16"/>
        </w:rPr>
        <w:tab/>
        <w:tab/>
        <w:tab/>
        <w:tab/>
        <w:t>}/&gt; &lt;!--- если появятся новые аргументы у новых функций, будем добавлять их сюда ---&gt;</w:t>
      </w:r>
      <w:r>
        <w:br/>
      </w:r>
      <w:r>
        <w:rPr>
          <w:rFonts w:ascii="Courier New" w:hAnsi="Courier New"/>
          <w:b w:val="0"/>
          <w:sz w:val="16"/>
        </w:rPr>
        <w:tab/>
        <w:tab/>
        <w:tab/>
        <w:tab/>
        <w:t>&lt;cfinvoke component="instance_operation_cfs_param" method="generateValueList" argumentCollection=#args# returnVariable="local.qCfsParam.value_list"/&gt;</w:t>
      </w:r>
      <w:r>
        <w:br/>
      </w:r>
      <w:r>
        <w:rPr>
          <w:rFonts w:ascii="Courier New" w:hAnsi="Courier New"/>
          <w:b w:val="0"/>
          <w:sz w:val="16"/>
        </w:rPr>
        <w:tab/>
        <w:tab/>
        <w:tab/>
        <w:tab/>
      </w:r>
      <w:r>
        <w:br/>
      </w:r>
      <w:r>
        <w:rPr>
          <w:rFonts w:ascii="Courier New" w:hAnsi="Courier New"/>
          <w:b w:val="0"/>
          <w:sz w:val="16"/>
        </w:rPr>
        <w:tab/>
        <w:tab/>
        <w:tab/>
        <w:tab/>
        <w:t>&lt;cfif len(trim(local.qCfsParam.value_list)) AND listLen(local.qCfsParam.value_list) EQ 1&gt;</w:t>
      </w:r>
      <w:r>
        <w:br/>
      </w:r>
      <w:r>
        <w:rPr>
          <w:rFonts w:ascii="Courier New" w:hAnsi="Courier New"/>
          <w:b w:val="0"/>
          <w:sz w:val="16"/>
        </w:rPr>
        <w:tab/>
        <w:tab/>
        <w:tab/>
        <w:tab/>
        <w:tab/>
        <w:t>&lt;cfset local.qCfsParam.default_value=local.qCfsParam.value_list/&gt;&lt;!--- *** не очень красиво перетирать query, но делаем это довольно часто ---&gt;</w:t>
      </w:r>
      <w:r>
        <w:br/>
      </w:r>
      <w:r>
        <w:rPr>
          <w:rFonts w:ascii="Courier New" w:hAnsi="Courier New"/>
          <w:b w:val="0"/>
          <w:sz w:val="16"/>
        </w:rPr>
        <w:tab/>
        <w:tab/>
        <w:tab/>
        <w:tab/>
        <w:t>&lt;/cfif&gt;</w:t>
      </w:r>
      <w:r>
        <w:br/>
      </w:r>
      <w:r>
        <w:rPr>
          <w:rFonts w:ascii="Courier New" w:hAnsi="Courier New"/>
          <w:b w:val="0"/>
          <w:sz w:val="16"/>
        </w:rPr>
        <w:tab/>
        <w:tab/>
        <w:tab/>
        <w:t>&lt;cfelseif len(local.qCfsParam.nested_ref)&gt;&lt;!--- *** спрашивается, зачем нам изгаляться и возвращать замыкание, когда нам нужен json ---&gt;</w:t>
      </w:r>
      <w:r>
        <w:br/>
      </w:r>
      <w:r>
        <w:rPr>
          <w:rFonts w:ascii="Courier New" w:hAnsi="Courier New"/>
          <w:b w:val="0"/>
          <w:sz w:val="16"/>
        </w:rPr>
        <w:tab/>
        <w:tab/>
        <w:tab/>
        <w:tab/>
        <w:t>&lt;cfset var args = {</w:t>
      </w:r>
      <w:r>
        <w:br/>
      </w:r>
      <w:r>
        <w:rPr>
          <w:rFonts w:ascii="Courier New" w:hAnsi="Courier New"/>
          <w:b w:val="0"/>
          <w:sz w:val="16"/>
        </w:rPr>
        <w:tab/>
        <w:tab/>
        <w:tab/>
        <w:tab/>
        <w:tab/>
        <w:t xml:space="preserve">"functionName":"#local.qCfsParam.nested_ref#", </w:t>
      </w:r>
      <w:r>
        <w:br/>
      </w:r>
      <w:r>
        <w:rPr>
          <w:rFonts w:ascii="Courier New" w:hAnsi="Courier New"/>
          <w:b w:val="0"/>
          <w:sz w:val="16"/>
        </w:rPr>
        <w:tab/>
        <w:tab/>
        <w:tab/>
        <w:tab/>
        <w:tab/>
        <w:t>"config":"#local.qCfsParam.config#"</w:t>
      </w:r>
      <w:r>
        <w:br/>
      </w:r>
      <w:r>
        <w:rPr>
          <w:rFonts w:ascii="Courier New" w:hAnsi="Courier New"/>
          <w:b w:val="0"/>
          <w:sz w:val="16"/>
        </w:rPr>
        <w:tab/>
        <w:tab/>
        <w:tab/>
        <w:tab/>
        <w:t>}/&gt;</w:t>
      </w:r>
      <w:r>
        <w:br/>
      </w:r>
      <w:r>
        <w:rPr>
          <w:rFonts w:ascii="Courier New" w:hAnsi="Courier New"/>
          <w:b w:val="0"/>
          <w:sz w:val="16"/>
        </w:rPr>
        <w:tab/>
        <w:tab/>
        <w:tab/>
        <w:tab/>
        <w:t>&lt;cfinvoke component="instance_operation_cfs_param" method="generateClosure" argumentCollection=#args# returnVariable="local.fNestedRef"/&gt;</w:t>
      </w:r>
      <w:r>
        <w:br/>
      </w:r>
      <w:r>
        <w:rPr>
          <w:rFonts w:ascii="Courier New" w:hAnsi="Courier New"/>
          <w:b w:val="0"/>
          <w:sz w:val="16"/>
        </w:rPr>
        <w:tab/>
        <w:tab/>
        <w:tab/>
        <w:tab/>
        <w:t>&lt;cfset local.qCfsParam.nested_ref_data = local.fNestedRef() /&gt;</w:t>
      </w:r>
      <w:r>
        <w:br/>
      </w:r>
      <w:r>
        <w:rPr>
          <w:rFonts w:ascii="Courier New" w:hAnsi="Courier New"/>
          <w:b w:val="0"/>
          <w:sz w:val="16"/>
        </w:rPr>
        <w:tab/>
        <w:tab/>
        <w:tab/>
        <w:t xml:space="preserve">&lt;cfelseif len(local.qCfsParam.state_path) AND isStruct(currentState)&gt;&lt;!--- deserializeJson может вернуть пустую строку вместо структуры, </w:t>
      </w:r>
      <w:r>
        <w:br/>
      </w:r>
      <w:r>
        <w:rPr>
          <w:rFonts w:ascii="Courier New" w:hAnsi="Courier New"/>
          <w:b w:val="0"/>
          <w:sz w:val="16"/>
        </w:rPr>
        <w:tab/>
        <w:tab/>
        <w:tab/>
        <w:tab/>
        <w:t>по крайней мере, если получает поле пустого резалтсета ---&gt;</w:t>
      </w:r>
      <w:r>
        <w:br/>
      </w:r>
      <w:r>
        <w:rPr>
          <w:rFonts w:ascii="Courier New" w:hAnsi="Courier New"/>
          <w:b w:val="0"/>
          <w:sz w:val="16"/>
        </w:rPr>
        <w:tab/>
        <w:tab/>
        <w:tab/>
        <w:tab/>
        <w:t>&lt;cfset var args = {</w:t>
      </w:r>
      <w:r>
        <w:br/>
      </w:r>
      <w:r>
        <w:rPr>
          <w:rFonts w:ascii="Courier New" w:hAnsi="Courier New"/>
          <w:b w:val="0"/>
          <w:sz w:val="16"/>
        </w:rPr>
        <w:tab/>
        <w:tab/>
        <w:tab/>
        <w:tab/>
        <w:tab/>
        <w:t>"state":#currentState#,</w:t>
      </w:r>
      <w:r>
        <w:br/>
      </w:r>
      <w:r>
        <w:rPr>
          <w:rFonts w:ascii="Courier New" w:hAnsi="Courier New"/>
          <w:b w:val="0"/>
          <w:sz w:val="16"/>
        </w:rPr>
        <w:tab/>
        <w:tab/>
        <w:tab/>
        <w:tab/>
        <w:tab/>
        <w:t>"path":"#local.qCfsParam.state_path#"</w:t>
      </w:r>
      <w:r>
        <w:br/>
      </w:r>
      <w:r>
        <w:rPr>
          <w:rFonts w:ascii="Courier New" w:hAnsi="Courier New"/>
          <w:b w:val="0"/>
          <w:sz w:val="16"/>
        </w:rPr>
        <w:tab/>
        <w:tab/>
        <w:tab/>
        <w:tab/>
        <w:t>}/&gt;</w:t>
      </w:r>
      <w:r>
        <w:br/>
      </w:r>
      <w:r>
        <w:rPr>
          <w:rFonts w:ascii="Courier New" w:hAnsi="Courier New"/>
          <w:b w:val="0"/>
          <w:sz w:val="16"/>
        </w:rPr>
        <w:tab/>
        <w:tab/>
        <w:tab/>
        <w:tab/>
        <w:t xml:space="preserve">&lt;cfinvoke component="instance_operation_cfs_param" </w:t>
      </w:r>
      <w:r>
        <w:br/>
      </w:r>
      <w:r>
        <w:rPr>
          <w:rFonts w:ascii="Courier New" w:hAnsi="Courier New"/>
          <w:b w:val="0"/>
          <w:sz w:val="16"/>
        </w:rPr>
        <w:tab/>
        <w:tab/>
        <w:tab/>
        <w:tab/>
        <w:tab/>
        <w:t xml:space="preserve">method="getListFromState" </w:t>
      </w:r>
      <w:r>
        <w:br/>
      </w:r>
      <w:r>
        <w:rPr>
          <w:rFonts w:ascii="Courier New" w:hAnsi="Courier New"/>
          <w:b w:val="0"/>
          <w:sz w:val="16"/>
        </w:rPr>
        <w:tab/>
        <w:tab/>
        <w:tab/>
        <w:tab/>
        <w:tab/>
        <w:t>argumentCollection=#args#</w:t>
      </w:r>
      <w:r>
        <w:br/>
      </w:r>
      <w:r>
        <w:rPr>
          <w:rFonts w:ascii="Courier New" w:hAnsi="Courier New"/>
          <w:b w:val="0"/>
          <w:sz w:val="16"/>
        </w:rPr>
        <w:tab/>
        <w:tab/>
        <w:tab/>
        <w:tab/>
        <w:tab/>
        <w:t>returnVariable="local.qCfsParam.value_list"</w:t>
      </w:r>
      <w:r>
        <w:br/>
      </w:r>
      <w:r>
        <w:rPr>
          <w:rFonts w:ascii="Courier New" w:hAnsi="Courier New"/>
          <w:b w:val="0"/>
          <w:sz w:val="16"/>
        </w:rPr>
        <w:tab/>
        <w:tab/>
        <w:tab/>
        <w:tab/>
        <w:t xml:space="preserve">/&gt; </w:t>
      </w:r>
      <w:r>
        <w:br/>
      </w:r>
      <w:r>
        <w:rPr>
          <w:rFonts w:ascii="Courier New" w:hAnsi="Courier New"/>
          <w:b w:val="0"/>
          <w:sz w:val="16"/>
        </w:rPr>
        <w:tab/>
        <w:tab/>
        <w:tab/>
        <w:t>&lt;/cfif&gt;</w:t>
        <w:tab/>
      </w:r>
      <w:r>
        <w:br/>
      </w:r>
      <w:r>
        <w:rPr>
          <w:rFonts w:ascii="Courier New" w:hAnsi="Courier New"/>
          <w:b w:val="0"/>
          <w:sz w:val="16"/>
        </w:rPr>
        <w:tab/>
        <w:tab/>
        <w:tab/>
      </w:r>
      <w:r>
        <w:br/>
      </w:r>
      <w:r>
        <w:rPr>
          <w:rFonts w:ascii="Courier New" w:hAnsi="Courier New"/>
          <w:b w:val="0"/>
          <w:sz w:val="16"/>
        </w:rPr>
        <w:tab/>
        <w:tab/>
        <w:tab/>
        <w:t xml:space="preserve">&lt;cfif (len(local.qCfsParam.func) OR len(local.qCfsParam.expression) OR len(local.qCfsParam.state_path) OR len(local.qCfsParam.nested_ref)) </w:t>
      </w:r>
      <w:r>
        <w:br/>
      </w:r>
      <w:r>
        <w:rPr>
          <w:rFonts w:ascii="Courier New" w:hAnsi="Courier New"/>
          <w:b w:val="0"/>
          <w:sz w:val="16"/>
        </w:rPr>
        <w:tab/>
        <w:tab/>
        <w:tab/>
        <w:tab/>
        <w:t>AND len(local.qCfsParam.value_list) EQ 0&gt;</w:t>
        <w:tab/>
        <w:tab/>
        <w:tab/>
        <w:tab/>
      </w:r>
      <w:r>
        <w:br/>
      </w:r>
      <w:r>
        <w:rPr>
          <w:rFonts w:ascii="Courier New" w:hAnsi="Courier New"/>
          <w:b w:val="0"/>
          <w:sz w:val="16"/>
        </w:rPr>
        <w:tab/>
        <w:tab/>
        <w:tab/>
        <w:tab/>
        <w:t>&lt;cfset local.qCfsParam.value_list = []/&gt;</w:t>
      </w:r>
      <w:r>
        <w:br/>
      </w:r>
      <w:r>
        <w:rPr>
          <w:rFonts w:ascii="Courier New" w:hAnsi="Courier New"/>
          <w:b w:val="0"/>
          <w:sz w:val="16"/>
        </w:rPr>
        <w:tab/>
        <w:tab/>
        <w:tab/>
        <w:t>&lt;/cfif&gt;</w:t>
        <w:tab/>
        <w:tab/>
        <w:tab/>
      </w:r>
      <w:r>
        <w:br/>
      </w:r>
      <w:r>
        <w:rPr>
          <w:rFonts w:ascii="Courier New" w:hAnsi="Courier New"/>
          <w:b w:val="0"/>
          <w:sz w:val="16"/>
        </w:rPr>
        <w:tab/>
        <w:tab/>
      </w:r>
      <w:r>
        <w:br/>
      </w:r>
      <w:r>
        <w:rPr>
          <w:rFonts w:ascii="Courier New" w:hAnsi="Courier New"/>
          <w:b w:val="0"/>
          <w:sz w:val="16"/>
        </w:rPr>
        <w:tab/>
        <w:tab/>
        <w:tab/>
        <w:t>&lt;cfif data_type EQ "map" OR data_type EQ "map-fixed" OR data_type EQ "array-map-fixed"&gt;&lt;!--- *** частичное дублирование с instance_operation_cfs_param.processMap ---&gt;</w:t>
      </w:r>
      <w:r>
        <w:br/>
      </w:r>
      <w:r>
        <w:rPr>
          <w:rFonts w:ascii="Courier New" w:hAnsi="Courier New"/>
          <w:b w:val="0"/>
          <w:sz w:val="16"/>
        </w:rPr>
        <w:tab/>
        <w:tab/>
        <w:tab/>
        <w:tab/>
        <w:t>&lt;!--- без полей инстанса, только шаблон ---&gt;</w:t>
      </w:r>
      <w:r>
        <w:br/>
      </w:r>
      <w:r>
        <w:rPr>
          <w:rFonts w:ascii="Courier New" w:hAnsi="Courier New"/>
          <w:b w:val="0"/>
          <w:sz w:val="16"/>
        </w:rPr>
        <w:tab/>
        <w:tab/>
        <w:tab/>
        <w:tab/>
        <w:t>&lt;cfquery name="local.qSubparam"&gt;</w:t>
      </w:r>
      <w:r>
        <w:br/>
      </w:r>
      <w:r>
        <w:rPr>
          <w:rFonts w:ascii="Courier New" w:hAnsi="Courier New"/>
          <w:b w:val="0"/>
          <w:sz w:val="16"/>
        </w:rPr>
        <w:tab/>
        <w:tab/>
        <w:tab/>
        <w:tab/>
        <w:t xml:space="preserve">select </w:t>
      </w:r>
      <w:r>
        <w:br/>
      </w:r>
      <w:r>
        <w:rPr>
          <w:rFonts w:ascii="Courier New" w:hAnsi="Courier New"/>
          <w:b w:val="0"/>
          <w:sz w:val="16"/>
        </w:rPr>
        <w:tab/>
        <w:tab/>
        <w:tab/>
        <w:tab/>
        <w:tab/>
        <w:t xml:space="preserve"> sp.svc_operation_cfs_param_id</w:t>
      </w:r>
      <w:r>
        <w:br/>
      </w:r>
      <w:r>
        <w:rPr>
          <w:rFonts w:ascii="Courier New" w:hAnsi="Courier New"/>
          <w:b w:val="0"/>
          <w:sz w:val="16"/>
        </w:rPr>
        <w:tab/>
        <w:tab/>
        <w:tab/>
        <w:tab/>
        <w:tab/>
        <w:t>,sp.svc_operation_cfs_subparam_id</w:t>
      </w:r>
      <w:r>
        <w:br/>
      </w:r>
      <w:r>
        <w:rPr>
          <w:rFonts w:ascii="Courier New" w:hAnsi="Courier New"/>
          <w:b w:val="0"/>
          <w:sz w:val="16"/>
        </w:rPr>
        <w:tab/>
        <w:tab/>
        <w:tab/>
        <w:tab/>
        <w:tab/>
        <w:t>,sp.svc_operation_cfs_subparam</w:t>
      </w:r>
      <w:r>
        <w:br/>
      </w:r>
      <w:r>
        <w:rPr>
          <w:rFonts w:ascii="Courier New" w:hAnsi="Courier New"/>
          <w:b w:val="0"/>
          <w:sz w:val="16"/>
        </w:rPr>
        <w:tab/>
        <w:tab/>
        <w:tab/>
        <w:tab/>
        <w:tab/>
        <w:t>,sp.label</w:t>
      </w:r>
      <w:r>
        <w:br/>
      </w:r>
      <w:r>
        <w:rPr>
          <w:rFonts w:ascii="Courier New" w:hAnsi="Courier New"/>
          <w:b w:val="0"/>
          <w:sz w:val="16"/>
        </w:rPr>
        <w:tab/>
        <w:tab/>
        <w:tab/>
        <w:tab/>
        <w:tab/>
        <w:t>,sp.data_type</w:t>
      </w:r>
      <w:r>
        <w:br/>
      </w:r>
      <w:r>
        <w:rPr>
          <w:rFonts w:ascii="Courier New" w:hAnsi="Courier New"/>
          <w:b w:val="0"/>
          <w:sz w:val="16"/>
        </w:rPr>
        <w:tab/>
        <w:tab/>
        <w:tab/>
        <w:tab/>
        <w:tab/>
        <w:t>,sp.value_list</w:t>
      </w:r>
      <w:r>
        <w:br/>
      </w:r>
      <w:r>
        <w:rPr>
          <w:rFonts w:ascii="Courier New" w:hAnsi="Courier New"/>
          <w:b w:val="0"/>
          <w:sz w:val="16"/>
        </w:rPr>
        <w:tab/>
        <w:tab/>
        <w:tab/>
        <w:tab/>
        <w:tab/>
        <w:t>,sp.depends_on_cfs_params</w:t>
      </w:r>
      <w:r>
        <w:br/>
      </w:r>
      <w:r>
        <w:rPr>
          <w:rFonts w:ascii="Courier New" w:hAnsi="Courier New"/>
          <w:b w:val="0"/>
          <w:sz w:val="16"/>
        </w:rPr>
        <w:tab/>
        <w:tab/>
        <w:tab/>
        <w:tab/>
        <w:tab/>
        <w:t>,sp.expression</w:t>
      </w:r>
      <w:r>
        <w:br/>
      </w:r>
      <w:r>
        <w:rPr>
          <w:rFonts w:ascii="Courier New" w:hAnsi="Courier New"/>
          <w:b w:val="0"/>
          <w:sz w:val="16"/>
        </w:rPr>
        <w:tab/>
        <w:tab/>
        <w:tab/>
        <w:tab/>
        <w:tab/>
        <w:t>,sp.is_required</w:t>
      </w:r>
      <w:r>
        <w:br/>
      </w:r>
      <w:r>
        <w:rPr>
          <w:rFonts w:ascii="Courier New" w:hAnsi="Courier New"/>
          <w:b w:val="0"/>
          <w:sz w:val="16"/>
        </w:rPr>
        <w:tab/>
        <w:tab/>
        <w:tab/>
        <w:tab/>
        <w:tab/>
        <w:t>,sp.is_hidden</w:t>
      </w:r>
      <w:r>
        <w:br/>
      </w:r>
      <w:r>
        <w:rPr>
          <w:rFonts w:ascii="Courier New" w:hAnsi="Courier New"/>
          <w:b w:val="0"/>
          <w:sz w:val="16"/>
        </w:rPr>
        <w:tab/>
        <w:tab/>
        <w:tab/>
        <w:tab/>
        <w:tab/>
        <w:t>,sp.is_disabled</w:t>
      </w:r>
      <w:r>
        <w:br/>
      </w:r>
      <w:r>
        <w:rPr>
          <w:rFonts w:ascii="Courier New" w:hAnsi="Courier New"/>
          <w:b w:val="0"/>
          <w:sz w:val="16"/>
        </w:rPr>
        <w:tab/>
        <w:tab/>
        <w:tab/>
        <w:tab/>
        <w:tab/>
        <w:t>,sp.descr</w:t>
      </w:r>
      <w:r>
        <w:br/>
      </w:r>
      <w:r>
        <w:rPr>
          <w:rFonts w:ascii="Courier New" w:hAnsi="Courier New"/>
          <w:b w:val="0"/>
          <w:sz w:val="16"/>
        </w:rPr>
        <w:tab/>
        <w:tab/>
        <w:tab/>
        <w:tab/>
        <w:tab/>
        <w:t>,sp.man</w:t>
      </w:r>
      <w:r>
        <w:br/>
      </w:r>
      <w:r>
        <w:rPr>
          <w:rFonts w:ascii="Courier New" w:hAnsi="Courier New"/>
          <w:b w:val="0"/>
          <w:sz w:val="16"/>
        </w:rPr>
        <w:tab/>
        <w:tab/>
        <w:tab/>
        <w:tab/>
        <w:tab/>
        <w:t>,sp.default_value</w:t>
      </w:r>
      <w:r>
        <w:br/>
      </w:r>
      <w:r>
        <w:rPr>
          <w:rFonts w:ascii="Courier New" w:hAnsi="Courier New"/>
          <w:b w:val="0"/>
          <w:sz w:val="16"/>
        </w:rPr>
        <w:tab/>
        <w:tab/>
        <w:tab/>
        <w:tab/>
        <w:tab/>
        <w:t>,sp.minlength</w:t>
      </w:r>
      <w:r>
        <w:br/>
      </w:r>
      <w:r>
        <w:rPr>
          <w:rFonts w:ascii="Courier New" w:hAnsi="Courier New"/>
          <w:b w:val="0"/>
          <w:sz w:val="16"/>
        </w:rPr>
        <w:tab/>
        <w:tab/>
        <w:tab/>
        <w:tab/>
        <w:tab/>
        <w:t>,sp.maxlength</w:t>
        <w:tab/>
        <w:tab/>
        <w:tab/>
        <w:tab/>
      </w:r>
      <w:r>
        <w:br/>
      </w:r>
      <w:r>
        <w:rPr>
          <w:rFonts w:ascii="Courier New" w:hAnsi="Courier New"/>
          <w:b w:val="0"/>
          <w:sz w:val="16"/>
        </w:rPr>
        <w:tab/>
        <w:tab/>
        <w:tab/>
        <w:tab/>
        <w:tab/>
        <w:t>,sp.regex</w:t>
      </w:r>
      <w:r>
        <w:br/>
      </w:r>
      <w:r>
        <w:rPr>
          <w:rFonts w:ascii="Courier New" w:hAnsi="Courier New"/>
          <w:b w:val="0"/>
          <w:sz w:val="16"/>
        </w:rPr>
        <w:tab/>
        <w:tab/>
        <w:tab/>
        <w:tab/>
        <w:tab/>
        <w:t>,sp.sort</w:t>
      </w:r>
      <w:r>
        <w:br/>
      </w:r>
      <w:r>
        <w:rPr>
          <w:rFonts w:ascii="Courier New" w:hAnsi="Courier New"/>
          <w:b w:val="0"/>
          <w:sz w:val="16"/>
        </w:rPr>
        <w:tab/>
        <w:tab/>
        <w:tab/>
        <w:tab/>
        <w:tab/>
        <w:t>,sp.is_sensitive</w:t>
      </w:r>
      <w:r>
        <w:br/>
      </w:r>
      <w:r>
        <w:rPr>
          <w:rFonts w:ascii="Courier New" w:hAnsi="Courier New"/>
          <w:b w:val="0"/>
          <w:sz w:val="16"/>
        </w:rPr>
        <w:tab/>
        <w:tab/>
        <w:tab/>
        <w:tab/>
        <w:tab/>
        <w:t>,sp.ref_svc_id</w:t>
      </w:r>
      <w:r>
        <w:br/>
      </w:r>
      <w:r>
        <w:rPr>
          <w:rFonts w:ascii="Courier New" w:hAnsi="Courier New"/>
          <w:b w:val="0"/>
          <w:sz w:val="16"/>
        </w:rPr>
        <w:tab/>
        <w:tab/>
        <w:tab/>
        <w:tab/>
        <w:tab/>
        <w:t>,sp.unique_scope</w:t>
      </w:r>
      <w:r>
        <w:br/>
      </w:r>
      <w:r>
        <w:rPr>
          <w:rFonts w:ascii="Courier New" w:hAnsi="Courier New"/>
          <w:b w:val="0"/>
          <w:sz w:val="16"/>
        </w:rPr>
        <w:tab/>
        <w:tab/>
        <w:tab/>
        <w:tab/>
        <w:tab/>
        <w:t>,sp.default_compute</w:t>
      </w:r>
      <w:r>
        <w:br/>
      </w:r>
      <w:r>
        <w:rPr>
          <w:rFonts w:ascii="Courier New" w:hAnsi="Courier New"/>
          <w:b w:val="0"/>
          <w:sz w:val="16"/>
        </w:rPr>
        <w:tab/>
        <w:tab/>
        <w:tab/>
        <w:tab/>
        <w:tab/>
        <w:t>,sp.func</w:t>
      </w:r>
      <w:r>
        <w:br/>
      </w:r>
      <w:r>
        <w:rPr>
          <w:rFonts w:ascii="Courier New" w:hAnsi="Courier New"/>
          <w:b w:val="0"/>
          <w:sz w:val="16"/>
        </w:rPr>
        <w:tab/>
        <w:tab/>
        <w:tab/>
        <w:tab/>
        <w:t>from svc_operation_cfs_subparam sp</w:t>
      </w:r>
      <w:r>
        <w:br/>
      </w:r>
      <w:r>
        <w:rPr>
          <w:rFonts w:ascii="Courier New" w:hAnsi="Courier New"/>
          <w:b w:val="0"/>
          <w:sz w:val="16"/>
        </w:rPr>
        <w:tab/>
        <w:tab/>
        <w:tab/>
        <w:tab/>
        <w:t>where sp.svc_operation_cfs_param_id=&lt;cfqueryparam cfsqltype="cf_sql_integer" value="#svc_operation_cfs_param_id#"/&gt;</w:t>
      </w:r>
      <w:r>
        <w:br/>
      </w:r>
      <w:r>
        <w:rPr>
          <w:rFonts w:ascii="Courier New" w:hAnsi="Courier New"/>
          <w:b w:val="0"/>
          <w:sz w:val="16"/>
        </w:rPr>
        <w:tab/>
        <w:tab/>
        <w:tab/>
        <w:tab/>
        <w:t>order by sp.sort</w:t>
      </w:r>
      <w:r>
        <w:br/>
      </w:r>
      <w:r>
        <w:rPr>
          <w:rFonts w:ascii="Courier New" w:hAnsi="Courier New"/>
          <w:b w:val="0"/>
          <w:sz w:val="16"/>
        </w:rPr>
        <w:tab/>
        <w:tab/>
        <w:tab/>
        <w:tab/>
        <w:t>&lt;/cfquery&gt;</w:t>
        <w:tab/>
        <w:tab/>
      </w:r>
      <w:r>
        <w:br/>
      </w:r>
      <w:r>
        <w:rPr>
          <w:rFonts w:ascii="Courier New" w:hAnsi="Courier New"/>
          <w:b w:val="0"/>
          <w:sz w:val="16"/>
        </w:rPr>
      </w:r>
      <w:r>
        <w:br/>
      </w:r>
      <w:r>
        <w:rPr>
          <w:rFonts w:ascii="Courier New" w:hAnsi="Courier New"/>
          <w:b w:val="0"/>
          <w:sz w:val="16"/>
        </w:rPr>
        <w:tab/>
        <w:tab/>
        <w:tab/>
        <w:tab/>
        <w:tab/>
        <w:tab/>
        <w:tab/>
        <w:tab/>
      </w:r>
      <w:r>
        <w:br/>
      </w:r>
      <w:r>
        <w:rPr>
          <w:rFonts w:ascii="Courier New" w:hAnsi="Courier New"/>
          <w:b w:val="0"/>
          <w:sz w:val="16"/>
        </w:rPr>
        <w:tab/>
        <w:tab/>
        <w:tab/>
      </w:r>
      <w:r>
        <w:br/>
      </w:r>
      <w:r>
        <w:rPr>
          <w:rFonts w:ascii="Courier New" w:hAnsi="Courier New"/>
          <w:b w:val="0"/>
          <w:sz w:val="16"/>
        </w:rPr>
        <w:tab/>
        <w:tab/>
        <w:tab/>
        <w:tab/>
        <w:t>&lt;cfset var mapDescriptor=structNew("linked")/&gt;</w:t>
      </w:r>
      <w:r>
        <w:br/>
      </w:r>
      <w:r>
        <w:rPr>
          <w:rFonts w:ascii="Courier New" w:hAnsi="Courier New"/>
          <w:b w:val="0"/>
          <w:sz w:val="16"/>
        </w:rPr>
        <w:tab/>
        <w:tab/>
        <w:tab/>
        <w:tab/>
        <w:t>&lt;!--- *** выдавать на фронт expression нам ни к чему, это временное явление ---&gt;</w:t>
      </w:r>
      <w:r>
        <w:br/>
      </w:r>
      <w:r>
        <w:rPr>
          <w:rFonts w:ascii="Courier New" w:hAnsi="Courier New"/>
          <w:b w:val="0"/>
          <w:sz w:val="16"/>
        </w:rPr>
        <w:tab/>
        <w:tab/>
        <w:tab/>
        <w:tab/>
        <w:t>&lt;cfloop query="local.qSubparam"&gt;</w:t>
      </w:r>
      <w:r>
        <w:br/>
      </w:r>
      <w:r>
        <w:rPr>
          <w:rFonts w:ascii="Courier New" w:hAnsi="Courier New"/>
          <w:b w:val="0"/>
          <w:sz w:val="16"/>
        </w:rPr>
        <w:tab/>
        <w:tab/>
        <w:tab/>
        <w:tab/>
      </w:r>
      <w:r>
        <w:br/>
      </w:r>
      <w:r>
        <w:rPr>
          <w:rFonts w:ascii="Courier New" w:hAnsi="Courier New"/>
          <w:b w:val="0"/>
          <w:sz w:val="16"/>
        </w:rPr>
        <w:tab/>
        <w:tab/>
        <w:tab/>
        <w:tab/>
        <w:tab/>
        <w:t>&lt;cfif len(local.qSubparam.func)&gt;&lt;!--- приоритет отдается функции перед списком значений---&gt;</w:t>
      </w:r>
      <w:r>
        <w:br/>
      </w:r>
      <w:r>
        <w:rPr>
          <w:rFonts w:ascii="Courier New" w:hAnsi="Courier New"/>
          <w:b w:val="0"/>
          <w:sz w:val="16"/>
        </w:rPr>
        <w:tab/>
        <w:tab/>
        <w:tab/>
        <w:tab/>
        <w:tab/>
        <w:tab/>
        <w:t>&lt;cfset var args = {</w:t>
      </w:r>
      <w:r>
        <w:br/>
      </w:r>
      <w:r>
        <w:rPr>
          <w:rFonts w:ascii="Courier New" w:hAnsi="Courier New"/>
          <w:b w:val="0"/>
          <w:sz w:val="16"/>
        </w:rPr>
        <w:tab/>
        <w:tab/>
        <w:tab/>
        <w:tab/>
        <w:tab/>
        <w:tab/>
        <w:tab/>
        <w:t xml:space="preserve">"functionName":"#local.qSubparam.func#", </w:t>
      </w:r>
      <w:r>
        <w:br/>
      </w:r>
      <w:r>
        <w:rPr>
          <w:rFonts w:ascii="Courier New" w:hAnsi="Courier New"/>
          <w:b w:val="0"/>
          <w:sz w:val="16"/>
        </w:rPr>
        <w:tab/>
        <w:tab/>
        <w:tab/>
        <w:tab/>
        <w:tab/>
        <w:tab/>
        <w:tab/>
        <w:t xml:space="preserve">"svcId":#local.qSvcOperation.svc_id#, </w:t>
      </w:r>
      <w:r>
        <w:br/>
      </w:r>
      <w:r>
        <w:rPr>
          <w:rFonts w:ascii="Courier New" w:hAnsi="Courier New"/>
          <w:b w:val="0"/>
          <w:sz w:val="16"/>
        </w:rPr>
        <w:tab/>
        <w:tab/>
        <w:tab/>
        <w:tab/>
        <w:tab/>
        <w:tab/>
        <w:tab/>
        <w:t>"contractId":#arguments.contractId#</w:t>
      </w:r>
      <w:r>
        <w:br/>
      </w:r>
      <w:r>
        <w:rPr>
          <w:rFonts w:ascii="Courier New" w:hAnsi="Courier New"/>
          <w:b w:val="0"/>
          <w:sz w:val="16"/>
        </w:rPr>
        <w:tab/>
        <w:tab/>
        <w:tab/>
        <w:tab/>
        <w:tab/>
        <w:tab/>
        <w:t xml:space="preserve">}/&gt; </w:t>
      </w:r>
      <w:r>
        <w:br/>
      </w:r>
      <w:r>
        <w:rPr>
          <w:rFonts w:ascii="Courier New" w:hAnsi="Courier New"/>
          <w:b w:val="0"/>
          <w:sz w:val="16"/>
        </w:rPr>
        <w:tab/>
        <w:tab/>
        <w:tab/>
        <w:tab/>
        <w:tab/>
        <w:tab/>
      </w:r>
      <w:r>
        <w:br/>
      </w:r>
      <w:r>
        <w:rPr>
          <w:rFonts w:ascii="Courier New" w:hAnsi="Courier New"/>
          <w:b w:val="0"/>
          <w:sz w:val="16"/>
        </w:rPr>
        <w:tab/>
        <w:tab/>
        <w:tab/>
        <w:tab/>
        <w:tab/>
        <w:tab/>
        <w:t>&lt;cfinvoke component="instance_operation_cfs_param" method="generateValueList" argumentCollection=#args# returnVariable="local.qSubparam.value_list"/&gt;</w:t>
      </w:r>
      <w:r>
        <w:br/>
      </w:r>
      <w:r>
        <w:rPr>
          <w:rFonts w:ascii="Courier New" w:hAnsi="Courier New"/>
          <w:b w:val="0"/>
          <w:sz w:val="16"/>
        </w:rPr>
        <w:tab/>
        <w:tab/>
        <w:tab/>
        <w:tab/>
        <w:tab/>
        <w:tab/>
      </w:r>
      <w:r>
        <w:br/>
      </w:r>
      <w:r>
        <w:rPr>
          <w:rFonts w:ascii="Courier New" w:hAnsi="Courier New"/>
          <w:b w:val="0"/>
          <w:sz w:val="16"/>
        </w:rPr>
        <w:tab/>
        <w:tab/>
        <w:tab/>
        <w:tab/>
        <w:tab/>
        <w:tab/>
        <w:t>&lt;cfif len(trim(local.qSubparam.value_list)) AND listLen(local.qSubparam.value_list) EQ 1&gt;</w:t>
      </w:r>
      <w:r>
        <w:br/>
      </w:r>
      <w:r>
        <w:rPr>
          <w:rFonts w:ascii="Courier New" w:hAnsi="Courier New"/>
          <w:b w:val="0"/>
          <w:sz w:val="16"/>
        </w:rPr>
        <w:tab/>
        <w:tab/>
        <w:tab/>
        <w:tab/>
        <w:tab/>
        <w:tab/>
        <w:tab/>
        <w:t>&lt;cfset local.qSubparam.default_value=local.qSubparam.value_list/&gt;&lt;!--- *** не очень красиво перетирать query, но делаем это довольно часто ---&gt;</w:t>
      </w:r>
      <w:r>
        <w:br/>
      </w:r>
      <w:r>
        <w:rPr>
          <w:rFonts w:ascii="Courier New" w:hAnsi="Courier New"/>
          <w:b w:val="0"/>
          <w:sz w:val="16"/>
        </w:rPr>
        <w:tab/>
        <w:tab/>
        <w:tab/>
        <w:tab/>
        <w:tab/>
        <w:tab/>
        <w:t>&lt;/cfif&gt;</w:t>
      </w:r>
      <w:r>
        <w:br/>
      </w:r>
      <w:r>
        <w:rPr>
          <w:rFonts w:ascii="Courier New" w:hAnsi="Courier New"/>
          <w:b w:val="0"/>
          <w:sz w:val="16"/>
        </w:rPr>
        <w:tab/>
        <w:tab/>
        <w:tab/>
        <w:tab/>
        <w:tab/>
        <w:t>&lt;/cfif&gt;</w:t>
        <w:tab/>
      </w:r>
      <w:r>
        <w:br/>
      </w:r>
      <w:r>
        <w:rPr>
          <w:rFonts w:ascii="Courier New" w:hAnsi="Courier New"/>
          <w:b w:val="0"/>
          <w:sz w:val="16"/>
        </w:rPr>
        <w:tab/>
        <w:tab/>
        <w:tab/>
        <w:tab/>
        <w:tab/>
      </w:r>
      <w:r>
        <w:br/>
      </w:r>
      <w:r>
        <w:rPr>
          <w:rFonts w:ascii="Courier New" w:hAnsi="Courier New"/>
          <w:b w:val="0"/>
          <w:sz w:val="16"/>
        </w:rPr>
        <w:tab/>
        <w:tab/>
        <w:tab/>
        <w:tab/>
        <w:tab/>
        <w:t xml:space="preserve">&lt;cfif (len(local.qSubparam.func) OR len(local.qSubparam.expression) ) </w:t>
      </w:r>
      <w:r>
        <w:br/>
      </w:r>
      <w:r>
        <w:rPr>
          <w:rFonts w:ascii="Courier New" w:hAnsi="Courier New"/>
          <w:b w:val="0"/>
          <w:sz w:val="16"/>
        </w:rPr>
        <w:tab/>
        <w:tab/>
        <w:tab/>
        <w:tab/>
        <w:tab/>
        <w:tab/>
        <w:t>AND len(local.qSubparam.value_list) EQ 0&gt;</w:t>
        <w:tab/>
        <w:tab/>
        <w:tab/>
        <w:tab/>
      </w:r>
      <w:r>
        <w:br/>
      </w:r>
      <w:r>
        <w:rPr>
          <w:rFonts w:ascii="Courier New" w:hAnsi="Courier New"/>
          <w:b w:val="0"/>
          <w:sz w:val="16"/>
        </w:rPr>
        <w:tab/>
        <w:tab/>
        <w:tab/>
        <w:tab/>
        <w:tab/>
        <w:tab/>
        <w:t>&lt;cfset local.qSubparam.value_list = []/&gt;</w:t>
      </w:r>
      <w:r>
        <w:br/>
      </w:r>
      <w:r>
        <w:rPr>
          <w:rFonts w:ascii="Courier New" w:hAnsi="Courier New"/>
          <w:b w:val="0"/>
          <w:sz w:val="16"/>
        </w:rPr>
        <w:tab/>
        <w:tab/>
        <w:tab/>
        <w:tab/>
        <w:tab/>
        <w:t>&lt;/cfif&gt;</w:t>
        <w:tab/>
      </w:r>
      <w:r>
        <w:br/>
      </w:r>
      <w:r>
        <w:rPr>
          <w:rFonts w:ascii="Courier New" w:hAnsi="Courier New"/>
          <w:b w:val="0"/>
          <w:sz w:val="16"/>
        </w:rPr>
        <w:tab/>
        <w:tab/>
        <w:tab/>
        <w:tab/>
        <w:tab/>
      </w:r>
      <w:r>
        <w:br/>
      </w:r>
      <w:r>
        <w:rPr>
          <w:rFonts w:ascii="Courier New" w:hAnsi="Courier New"/>
          <w:b w:val="0"/>
          <w:sz w:val="16"/>
        </w:rPr>
        <w:tab/>
        <w:tab/>
        <w:tab/>
        <w:tab/>
        <w:tab/>
        <w:t>&lt;cfset var def = computeDefault(local.qSubparam.default_compute, local.qSubparam.default_value, qSvcOperation.svc_id, arguments.usrId)/&gt;</w:t>
      </w:r>
      <w:r>
        <w:br/>
      </w:r>
      <w:r>
        <w:rPr>
          <w:rFonts w:ascii="Courier New" w:hAnsi="Courier New"/>
          <w:b w:val="0"/>
          <w:sz w:val="16"/>
        </w:rPr>
        <w:tab/>
        <w:tab/>
        <w:tab/>
        <w:tab/>
        <w:tab/>
        <w:t>&lt;!--- *** пока не пытаемся восстановить значения из стейта</w:t>
      </w:r>
      <w:r>
        <w:br/>
      </w:r>
      <w:r>
        <w:rPr>
          <w:rFonts w:ascii="Courier New" w:hAnsi="Courier New"/>
          <w:b w:val="0"/>
          <w:sz w:val="16"/>
        </w:rPr>
        <w:tab/>
        <w:tab/>
        <w:tab/>
        <w:tab/>
        <w:tab/>
        <w:t>&lt;cfif len(local.qSubparam.default_value) EQ 0&gt;</w:t>
      </w:r>
      <w:r>
        <w:br/>
      </w:r>
      <w:r>
        <w:rPr>
          <w:rFonts w:ascii="Courier New" w:hAnsi="Courier New"/>
          <w:b w:val="0"/>
          <w:sz w:val="16"/>
        </w:rPr>
        <w:tab/>
        <w:tab/>
        <w:tab/>
        <w:tab/>
        <w:tab/>
        <w:tab/>
        <w:t>&lt;!--- и вот наконец мы извлекаем старое значение из стейта ---&gt;</w:t>
      </w:r>
      <w:r>
        <w:br/>
      </w:r>
      <w:r>
        <w:rPr>
          <w:rFonts w:ascii="Courier New" w:hAnsi="Courier New"/>
          <w:b w:val="0"/>
          <w:sz w:val="16"/>
        </w:rPr>
        <w:tab/>
        <w:tab/>
        <w:tab/>
        <w:tab/>
        <w:tab/>
        <w:tab/>
        <w:t>&lt;cfset var paramName = this.helper.snake2camel(local.qSubparam.svc_operation_cfs_subparam)/&gt;</w:t>
      </w:r>
      <w:r>
        <w:br/>
      </w:r>
      <w:r>
        <w:rPr>
          <w:rFonts w:ascii="Courier New" w:hAnsi="Courier New"/>
          <w:b w:val="0"/>
          <w:sz w:val="16"/>
        </w:rPr>
        <w:tab/>
        <w:tab/>
        <w:tab/>
        <w:tab/>
        <w:tab/>
        <w:tab/>
        <w:t>&lt;cfif structKeyExists(local.instanceDataParams, paramName)&gt;</w:t>
      </w:r>
      <w:r>
        <w:br/>
      </w:r>
      <w:r>
        <w:rPr>
          <w:rFonts w:ascii="Courier New" w:hAnsi="Courier New"/>
          <w:b w:val="0"/>
          <w:sz w:val="16"/>
        </w:rPr>
        <w:tab/>
        <w:tab/>
        <w:tab/>
        <w:tab/>
        <w:tab/>
        <w:tab/>
        <w:tab/>
        <w:t>&lt;cfset var oldValue = structFind(local.instanceDataParams, paramName)/&gt;</w:t>
      </w:r>
      <w:r>
        <w:br/>
      </w:r>
      <w:r>
        <w:rPr>
          <w:rFonts w:ascii="Courier New" w:hAnsi="Courier New"/>
          <w:b w:val="0"/>
          <w:sz w:val="16"/>
        </w:rPr>
        <w:tab/>
        <w:tab/>
        <w:tab/>
        <w:tab/>
        <w:tab/>
        <w:tab/>
        <w:tab/>
        <w:t>&lt;cfset def = isStruct(oldValue) ? serializeJson(oldValue) : oldValue/&gt; &lt;!--- потому что передаем строку, а не объект ---&gt;</w:t>
      </w:r>
      <w:r>
        <w:br/>
      </w:r>
      <w:r>
        <w:rPr>
          <w:rFonts w:ascii="Courier New" w:hAnsi="Courier New"/>
          <w:b w:val="0"/>
          <w:sz w:val="16"/>
        </w:rPr>
        <w:tab/>
        <w:tab/>
        <w:tab/>
        <w:tab/>
        <w:tab/>
        <w:tab/>
        <w:t>&lt;/cfif&gt;</w:t>
      </w:r>
      <w:r>
        <w:br/>
      </w:r>
      <w:r>
        <w:rPr>
          <w:rFonts w:ascii="Courier New" w:hAnsi="Courier New"/>
          <w:b w:val="0"/>
          <w:sz w:val="16"/>
        </w:rPr>
        <w:tab/>
        <w:tab/>
        <w:tab/>
        <w:tab/>
        <w:tab/>
        <w:t>&lt;/cfif&gt; ---&gt;</w:t>
      </w:r>
      <w:r>
        <w:br/>
      </w:r>
      <w:r>
        <w:rPr>
          <w:rFonts w:ascii="Courier New" w:hAnsi="Courier New"/>
          <w:b w:val="0"/>
          <w:sz w:val="16"/>
        </w:rPr>
        <w:tab/>
        <w:tab/>
        <w:tab/>
        <w:tab/>
        <w:tab/>
      </w:r>
      <w:r>
        <w:br/>
      </w:r>
      <w:r>
        <w:rPr>
          <w:rFonts w:ascii="Courier New" w:hAnsi="Courier New"/>
          <w:b w:val="0"/>
          <w:sz w:val="16"/>
        </w:rPr>
        <w:tab/>
        <w:tab/>
        <w:tab/>
        <w:tab/>
        <w:tab/>
        <w:t>&lt;cfset structInsert(mapDescriptor, local.qSubparam.svc_operation_cfs_subparam,</w:t>
      </w:r>
      <w:r>
        <w:br/>
      </w:r>
      <w:r>
        <w:rPr>
          <w:rFonts w:ascii="Courier New" w:hAnsi="Courier New"/>
          <w:b w:val="0"/>
          <w:sz w:val="16"/>
        </w:rPr>
        <w:tab/>
        <w:tab/>
        <w:tab/>
        <w:tab/>
        <w:tab/>
        <w:tab/>
        <w:tab/>
        <w:t>{</w:t>
      </w:r>
      <w:r>
        <w:br/>
      </w:r>
      <w:r>
        <w:rPr>
          <w:rFonts w:ascii="Courier New" w:hAnsi="Courier New"/>
          <w:b w:val="0"/>
          <w:sz w:val="16"/>
        </w:rPr>
        <w:tab/>
        <w:tab/>
        <w:tab/>
        <w:tab/>
        <w:tab/>
        <w:tab/>
        <w:tab/>
        <w:tab/>
        <w:t xml:space="preserve">"svcOperationCfsSubparamId":"#local.qSubparam.svc_operation_cfs_subparam_id#", </w:t>
      </w:r>
      <w:r>
        <w:br/>
      </w:r>
      <w:r>
        <w:rPr>
          <w:rFonts w:ascii="Courier New" w:hAnsi="Courier New"/>
          <w:b w:val="0"/>
          <w:sz w:val="16"/>
        </w:rPr>
        <w:tab/>
        <w:tab/>
        <w:tab/>
        <w:tab/>
        <w:tab/>
        <w:tab/>
        <w:tab/>
        <w:tab/>
        <w:t xml:space="preserve">"svcOperationCfsSubparam":"#local.qSubparam.svc_operation_cfs_subparam#", </w:t>
      </w:r>
      <w:r>
        <w:br/>
      </w:r>
      <w:r>
        <w:rPr>
          <w:rFonts w:ascii="Courier New" w:hAnsi="Courier New"/>
          <w:b w:val="0"/>
          <w:sz w:val="16"/>
        </w:rPr>
        <w:tab/>
        <w:tab/>
        <w:tab/>
        <w:tab/>
        <w:tab/>
        <w:tab/>
        <w:tab/>
        <w:tab/>
        <w:t xml:space="preserve">"label":"#local.qSubparam.label#", </w:t>
      </w:r>
      <w:r>
        <w:br/>
      </w:r>
      <w:r>
        <w:rPr>
          <w:rFonts w:ascii="Courier New" w:hAnsi="Courier New"/>
          <w:b w:val="0"/>
          <w:sz w:val="16"/>
        </w:rPr>
        <w:tab/>
        <w:tab/>
        <w:tab/>
        <w:tab/>
        <w:tab/>
        <w:tab/>
        <w:tab/>
        <w:tab/>
        <w:t xml:space="preserve">"dataType":"#local.qSubparam.data_type#", </w:t>
      </w:r>
      <w:r>
        <w:br/>
      </w:r>
      <w:r>
        <w:rPr>
          <w:rFonts w:ascii="Courier New" w:hAnsi="Courier New"/>
          <w:b w:val="0"/>
          <w:sz w:val="16"/>
        </w:rPr>
        <w:tab/>
        <w:tab/>
        <w:tab/>
        <w:tab/>
        <w:tab/>
        <w:tab/>
        <w:tab/>
        <w:tab/>
        <w:t xml:space="preserve">"valueList":"#local.qSubparam.value_list#", </w:t>
      </w:r>
      <w:r>
        <w:br/>
      </w:r>
      <w:r>
        <w:rPr>
          <w:rFonts w:ascii="Courier New" w:hAnsi="Courier New"/>
          <w:b w:val="0"/>
          <w:sz w:val="16"/>
        </w:rPr>
        <w:tab/>
        <w:tab/>
        <w:tab/>
        <w:tab/>
        <w:tab/>
        <w:tab/>
        <w:tab/>
        <w:tab/>
        <w:t xml:space="preserve">"dependsOnCfsParams":"#local.qSubparam.depends_on_cfs_params#", </w:t>
      </w:r>
      <w:r>
        <w:br/>
      </w:r>
      <w:r>
        <w:rPr>
          <w:rFonts w:ascii="Courier New" w:hAnsi="Courier New"/>
          <w:b w:val="0"/>
          <w:sz w:val="16"/>
        </w:rPr>
        <w:tab/>
        <w:tab/>
        <w:tab/>
        <w:tab/>
        <w:tab/>
        <w:tab/>
        <w:tab/>
        <w:tab/>
        <w:t xml:space="preserve">"expression":"#local.qSubparam.expression#", </w:t>
      </w:r>
      <w:r>
        <w:br/>
      </w:r>
      <w:r>
        <w:rPr>
          <w:rFonts w:ascii="Courier New" w:hAnsi="Courier New"/>
          <w:b w:val="0"/>
          <w:sz w:val="16"/>
        </w:rPr>
        <w:tab/>
        <w:tab/>
        <w:tab/>
        <w:tab/>
        <w:tab/>
        <w:tab/>
        <w:tab/>
        <w:tab/>
        <w:t xml:space="preserve">"minlength":"#local.qSubparam.minlength#", </w:t>
      </w:r>
      <w:r>
        <w:br/>
      </w:r>
      <w:r>
        <w:rPr>
          <w:rFonts w:ascii="Courier New" w:hAnsi="Courier New"/>
          <w:b w:val="0"/>
          <w:sz w:val="16"/>
        </w:rPr>
        <w:tab/>
        <w:tab/>
        <w:tab/>
        <w:tab/>
        <w:tab/>
        <w:tab/>
        <w:tab/>
        <w:tab/>
        <w:t xml:space="preserve">"maxlength":"#local.qSubparam.maxlength#", </w:t>
      </w:r>
      <w:r>
        <w:br/>
      </w:r>
      <w:r>
        <w:rPr>
          <w:rFonts w:ascii="Courier New" w:hAnsi="Courier New"/>
          <w:b w:val="0"/>
          <w:sz w:val="16"/>
        </w:rPr>
        <w:tab/>
        <w:tab/>
        <w:tab/>
        <w:tab/>
        <w:tab/>
        <w:tab/>
        <w:tab/>
        <w:tab/>
        <w:t xml:space="preserve">"regex":"#local.qSubparam.regex#", </w:t>
      </w:r>
      <w:r>
        <w:br/>
      </w:r>
      <w:r>
        <w:rPr>
          <w:rFonts w:ascii="Courier New" w:hAnsi="Courier New"/>
          <w:b w:val="0"/>
          <w:sz w:val="16"/>
        </w:rPr>
        <w:tab/>
        <w:tab/>
        <w:tab/>
        <w:tab/>
        <w:tab/>
        <w:tab/>
        <w:tab/>
        <w:tab/>
        <w:t xml:space="preserve">"man":"#local.qSubparam.man#", </w:t>
      </w:r>
      <w:r>
        <w:br/>
      </w:r>
      <w:r>
        <w:rPr>
          <w:rFonts w:ascii="Courier New" w:hAnsi="Courier New"/>
          <w:b w:val="0"/>
          <w:sz w:val="16"/>
        </w:rPr>
        <w:tab/>
        <w:tab/>
        <w:tab/>
        <w:tab/>
        <w:tab/>
        <w:tab/>
        <w:tab/>
        <w:tab/>
        <w:t xml:space="preserve">"descr":"#local.qSubparam.descr#", </w:t>
      </w:r>
      <w:r>
        <w:br/>
      </w:r>
      <w:r>
        <w:rPr>
          <w:rFonts w:ascii="Courier New" w:hAnsi="Courier New"/>
          <w:b w:val="0"/>
          <w:sz w:val="16"/>
        </w:rPr>
        <w:tab/>
        <w:tab/>
        <w:tab/>
        <w:tab/>
        <w:tab/>
        <w:tab/>
        <w:tab/>
        <w:tab/>
        <w:t xml:space="preserve">"defaultValue":"#def#", </w:t>
      </w:r>
      <w:r>
        <w:br/>
      </w:r>
      <w:r>
        <w:rPr>
          <w:rFonts w:ascii="Courier New" w:hAnsi="Courier New"/>
          <w:b w:val="0"/>
          <w:sz w:val="16"/>
        </w:rPr>
        <w:tab/>
        <w:tab/>
        <w:tab/>
        <w:tab/>
        <w:tab/>
        <w:tab/>
        <w:tab/>
        <w:tab/>
        <w:t>"isRequired":#request.castToBool(local.qSubparam.is_required)#,</w:t>
      </w:r>
      <w:r>
        <w:br/>
      </w:r>
      <w:r>
        <w:rPr>
          <w:rFonts w:ascii="Courier New" w:hAnsi="Courier New"/>
          <w:b w:val="0"/>
          <w:sz w:val="16"/>
        </w:rPr>
        <w:tab/>
        <w:tab/>
        <w:tab/>
        <w:tab/>
        <w:tab/>
        <w:tab/>
        <w:tab/>
        <w:tab/>
        <w:t>"isHidden":#request.castToBool(local.qSubparam.is_hidden)#,</w:t>
      </w:r>
      <w:r>
        <w:br/>
      </w:r>
      <w:r>
        <w:rPr>
          <w:rFonts w:ascii="Courier New" w:hAnsi="Courier New"/>
          <w:b w:val="0"/>
          <w:sz w:val="16"/>
        </w:rPr>
        <w:tab/>
        <w:tab/>
        <w:tab/>
        <w:tab/>
        <w:tab/>
        <w:tab/>
        <w:tab/>
        <w:tab/>
        <w:t>"isHidden":#request.castToBool(local.qSubparam.is_disabled)#,</w:t>
      </w:r>
      <w:r>
        <w:br/>
      </w:r>
      <w:r>
        <w:rPr>
          <w:rFonts w:ascii="Courier New" w:hAnsi="Courier New"/>
          <w:b w:val="0"/>
          <w:sz w:val="16"/>
        </w:rPr>
        <w:tab/>
        <w:tab/>
        <w:tab/>
        <w:tab/>
        <w:tab/>
        <w:tab/>
        <w:tab/>
        <w:tab/>
        <w:t>"isSensitive":#request.castToBool(local.qSubparam.is_sensitive)#,</w:t>
      </w:r>
      <w:r>
        <w:br/>
      </w:r>
      <w:r>
        <w:rPr>
          <w:rFonts w:ascii="Courier New" w:hAnsi="Courier New"/>
          <w:b w:val="0"/>
          <w:sz w:val="16"/>
        </w:rPr>
        <w:tab/>
        <w:tab/>
        <w:tab/>
        <w:tab/>
        <w:tab/>
        <w:tab/>
        <w:tab/>
        <w:tab/>
        <w:t>"refSvcId":#local.qSubparam.ref_svc_id#,</w:t>
      </w:r>
      <w:r>
        <w:br/>
      </w:r>
      <w:r>
        <w:rPr>
          <w:rFonts w:ascii="Courier New" w:hAnsi="Courier New"/>
          <w:b w:val="0"/>
          <w:sz w:val="16"/>
        </w:rPr>
        <w:tab/>
        <w:tab/>
        <w:tab/>
        <w:tab/>
        <w:tab/>
        <w:tab/>
        <w:tab/>
        <w:tab/>
        <w:t>"uniqueScope":"#local.qSubparam.unique_scope#",</w:t>
      </w:r>
      <w:r>
        <w:br/>
      </w:r>
      <w:r>
        <w:rPr>
          <w:rFonts w:ascii="Courier New" w:hAnsi="Courier New"/>
          <w:b w:val="0"/>
          <w:sz w:val="16"/>
        </w:rPr>
        <w:tab/>
        <w:tab/>
        <w:tab/>
        <w:tab/>
        <w:tab/>
        <w:tab/>
        <w:tab/>
        <w:tab/>
        <w:t>&lt;!--- "defaultCompute":"#local.qSubparam.func#",</w:t>
      </w:r>
      <w:r>
        <w:br/>
      </w:r>
      <w:r>
        <w:rPr>
          <w:rFonts w:ascii="Courier New" w:hAnsi="Courier New"/>
          <w:b w:val="0"/>
          <w:sz w:val="16"/>
        </w:rPr>
        <w:tab/>
        <w:tab/>
        <w:tab/>
        <w:tab/>
        <w:tab/>
        <w:tab/>
        <w:tab/>
        <w:tab/>
        <w:t>"func":"#local.qSubparam.default_compute#", ---&gt;</w:t>
      </w:r>
      <w:r>
        <w:br/>
      </w:r>
      <w:r>
        <w:rPr>
          <w:rFonts w:ascii="Courier New" w:hAnsi="Courier New"/>
          <w:b w:val="0"/>
          <w:sz w:val="16"/>
        </w:rPr>
        <w:tab/>
        <w:tab/>
        <w:tab/>
        <w:tab/>
        <w:tab/>
        <w:tab/>
        <w:tab/>
        <w:tab/>
        <w:t>"isModifiableDefinition":false</w:t>
      </w:r>
      <w:r>
        <w:br/>
      </w:r>
      <w:r>
        <w:rPr>
          <w:rFonts w:ascii="Courier New" w:hAnsi="Courier New"/>
          <w:b w:val="0"/>
          <w:sz w:val="16"/>
        </w:rPr>
        <w:tab/>
        <w:tab/>
        <w:tab/>
        <w:tab/>
        <w:tab/>
        <w:tab/>
        <w:tab/>
        <w:t>}, true</w:t>
      </w:r>
      <w:r>
        <w:br/>
      </w:r>
      <w:r>
        <w:rPr>
          <w:rFonts w:ascii="Courier New" w:hAnsi="Courier New"/>
          <w:b w:val="0"/>
          <w:sz w:val="16"/>
        </w:rPr>
        <w:tab/>
        <w:tab/>
        <w:tab/>
        <w:tab/>
        <w:tab/>
        <w:tab/>
        <w:t>)</w:t>
      </w:r>
      <w:r>
        <w:br/>
      </w:r>
      <w:r>
        <w:rPr>
          <w:rFonts w:ascii="Courier New" w:hAnsi="Courier New"/>
          <w:b w:val="0"/>
          <w:sz w:val="16"/>
        </w:rPr>
        <w:tab/>
        <w:tab/>
        <w:tab/>
        <w:tab/>
        <w:tab/>
        <w:t>/&gt;&lt;!--- *** вообще-то передавать в дескриптор func и default_compute не нужно, это для не забыть ---&gt;</w:t>
      </w:r>
      <w:r>
        <w:br/>
      </w:r>
      <w:r>
        <w:rPr>
          <w:rFonts w:ascii="Courier New" w:hAnsi="Courier New"/>
          <w:b w:val="0"/>
          <w:sz w:val="16"/>
        </w:rPr>
        <w:tab/>
        <w:tab/>
        <w:tab/>
        <w:tab/>
        <w:tab/>
      </w:r>
      <w:r>
        <w:br/>
      </w:r>
      <w:r>
        <w:rPr>
          <w:rFonts w:ascii="Courier New" w:hAnsi="Courier New"/>
          <w:b w:val="0"/>
          <w:sz w:val="16"/>
        </w:rPr>
        <w:tab/>
        <w:tab/>
        <w:tab/>
        <w:tab/>
        <w:t>&lt;/cfloop&gt;</w:t>
        <w:tab/>
      </w:r>
      <w:r>
        <w:br/>
      </w:r>
      <w:r>
        <w:rPr>
          <w:rFonts w:ascii="Courier New" w:hAnsi="Courier New"/>
          <w:b w:val="0"/>
          <w:sz w:val="16"/>
        </w:rPr>
        <w:tab/>
        <w:tab/>
        <w:tab/>
        <w:tab/>
      </w:r>
      <w:r>
        <w:br/>
      </w:r>
      <w:r>
        <w:rPr>
          <w:rFonts w:ascii="Courier New" w:hAnsi="Courier New"/>
          <w:b w:val="0"/>
          <w:sz w:val="16"/>
        </w:rPr>
        <w:tab/>
        <w:tab/>
        <w:tab/>
        <w:tab/>
        <w:t>&lt;cfset local.qCfsParam.data_descriptor = mapDescriptor/&gt;</w:t>
        <w:tab/>
        <w:tab/>
        <w:tab/>
        <w:tab/>
      </w:r>
      <w:r>
        <w:br/>
      </w:r>
      <w:r>
        <w:rPr>
          <w:rFonts w:ascii="Courier New" w:hAnsi="Courier New"/>
          <w:b w:val="0"/>
          <w:sz w:val="16"/>
        </w:rPr>
        <w:tab/>
        <w:tab/>
        <w:tab/>
        <w:t>&lt;/cfif&gt;&lt;!---/map ---&gt;</w:t>
      </w:r>
      <w:r>
        <w:br/>
      </w:r>
      <w:r>
        <w:rPr>
          <w:rFonts w:ascii="Courier New" w:hAnsi="Courier New"/>
          <w:b w:val="0"/>
          <w:sz w:val="16"/>
        </w:rPr>
        <w:tab/>
        <w:tab/>
        <w:tab/>
      </w:r>
      <w:r>
        <w:br/>
      </w:r>
      <w:r>
        <w:rPr>
          <w:rFonts w:ascii="Courier New" w:hAnsi="Courier New"/>
          <w:b w:val="0"/>
          <w:sz w:val="16"/>
        </w:rPr>
        <w:tab/>
        <w:tab/>
        <w:t>&lt;/cfloop&gt;</w:t>
      </w:r>
      <w:r>
        <w:br/>
      </w:r>
      <w:r>
        <w:rPr>
          <w:rFonts w:ascii="Courier New" w:hAnsi="Courier New"/>
          <w:b w:val="0"/>
          <w:sz w:val="16"/>
        </w:rPr>
        <w:tab/>
        <w:tab/>
      </w:r>
      <w:r>
        <w:br/>
      </w:r>
      <w:r>
        <w:rPr>
          <w:rFonts w:ascii="Courier New" w:hAnsi="Courier New"/>
          <w:b w:val="0"/>
          <w:sz w:val="16"/>
        </w:rPr>
        <w:tab/>
        <w:tab/>
        <w:t>&lt;!--- &lt;cfdump var=#local.qCfsParam# abort=true/&gt; ---&gt;</w:t>
      </w:r>
      <w:r>
        <w:br/>
      </w:r>
      <w:r>
        <w:rPr>
          <w:rFonts w:ascii="Courier New" w:hAnsi="Courier New"/>
          <w:b w:val="0"/>
          <w:sz w:val="16"/>
        </w:rPr>
        <w:tab/>
        <w:tab/>
        <w:t>&lt;!--- &lt;cfset queryDeleteColumn(local.qCfsParam, "func")/&gt; ---&gt;</w:t>
      </w:r>
      <w:r>
        <w:br/>
      </w:r>
      <w:r>
        <w:rPr>
          <w:rFonts w:ascii="Courier New" w:hAnsi="Courier New"/>
          <w:b w:val="0"/>
          <w:sz w:val="16"/>
        </w:rPr>
        <w:tab/>
        <w:tab/>
      </w:r>
      <w:r>
        <w:br/>
      </w:r>
      <w:r>
        <w:rPr>
          <w:rFonts w:ascii="Courier New" w:hAnsi="Courier New"/>
          <w:b w:val="0"/>
          <w:sz w:val="16"/>
        </w:rPr>
        <w:tab/>
        <w:tab/>
        <w:t>&lt;cfset var out=structNew("linked")/&gt;</w:t>
      </w:r>
      <w:r>
        <w:br/>
      </w:r>
      <w:r>
        <w:rPr>
          <w:rFonts w:ascii="Courier New" w:hAnsi="Courier New"/>
          <w:b w:val="0"/>
          <w:sz w:val="16"/>
        </w:rPr>
        <w:tab/>
        <w:tab/>
        <w:t>&lt;cfset "out.queryDurationMs"=getTickCount() - request.startTickCount/&gt;</w:t>
      </w:r>
      <w:r>
        <w:br/>
      </w:r>
      <w:r>
        <w:rPr>
          <w:rFonts w:ascii="Courier New" w:hAnsi="Courier New"/>
          <w:b w:val="0"/>
          <w:sz w:val="16"/>
        </w:rPr>
        <w:tab/>
        <w:tab/>
      </w:r>
      <w:r>
        <w:br/>
      </w:r>
      <w:r>
        <w:rPr>
          <w:rFonts w:ascii="Courier New" w:hAnsi="Courier New"/>
          <w:b w:val="0"/>
          <w:sz w:val="16"/>
        </w:rPr>
        <w:tab/>
        <w:tab/>
        <w:t>&lt;cfset "out.svcOperation" = this.helper.appendRecord(</w:t>
      </w:r>
      <w:r>
        <w:br/>
      </w:r>
      <w:r>
        <w:rPr>
          <w:rFonts w:ascii="Courier New" w:hAnsi="Courier New"/>
          <w:b w:val="0"/>
          <w:sz w:val="16"/>
        </w:rPr>
        <w:tab/>
        <w:tab/>
        <w:tab/>
        <w:t>structNew("linked"), "", local.titleMap, local.qSvcOperation, this.helper.snake2camel</w:t>
      </w:r>
      <w:r>
        <w:br/>
      </w:r>
      <w:r>
        <w:rPr>
          <w:rFonts w:ascii="Courier New" w:hAnsi="Courier New"/>
          <w:b w:val="0"/>
          <w:sz w:val="16"/>
        </w:rPr>
        <w:tab/>
        <w:tab/>
        <w:t>)/&gt;</w:t>
        <w:tab/>
      </w:r>
      <w:r>
        <w:br/>
      </w:r>
      <w:r>
        <w:rPr>
          <w:rFonts w:ascii="Courier New" w:hAnsi="Courier New"/>
          <w:b w:val="0"/>
          <w:sz w:val="16"/>
        </w:rPr>
        <w:tab/>
        <w:tab/>
      </w:r>
      <w:r>
        <w:br/>
      </w:r>
      <w:r>
        <w:rPr>
          <w:rFonts w:ascii="Courier New" w:hAnsi="Courier New"/>
          <w:b w:val="0"/>
          <w:sz w:val="16"/>
        </w:rPr>
        <w:tab/>
        <w:tab/>
        <w:t>&lt;cfset "out.svcOperation.cfsParams"=[]/&gt;</w:t>
      </w:r>
      <w:r>
        <w:br/>
      </w:r>
      <w:r>
        <w:rPr>
          <w:rFonts w:ascii="Courier New" w:hAnsi="Courier New"/>
          <w:b w:val="0"/>
          <w:sz w:val="16"/>
        </w:rPr>
        <w:tab/>
        <w:tab/>
        <w:t>&lt;!--- подставляем значение из стейта, если оно там есть (некорректно, потому что в стейте RFS параметры) ---&gt;</w:t>
        <w:tab/>
        <w:tab/>
        <w:tab/>
      </w:r>
      <w:r>
        <w:br/>
      </w:r>
      <w:r>
        <w:rPr>
          <w:rFonts w:ascii="Courier New" w:hAnsi="Courier New"/>
          <w:b w:val="0"/>
          <w:sz w:val="16"/>
        </w:rPr>
        <w:tab/>
        <w:tab/>
      </w:r>
      <w:r>
        <w:br/>
      </w:r>
      <w:r>
        <w:rPr>
          <w:rFonts w:ascii="Courier New" w:hAnsi="Courier New"/>
          <w:b w:val="0"/>
          <w:sz w:val="16"/>
        </w:rPr>
        <w:tab/>
        <w:tab/>
        <w:t>&lt;cfloop query=#local.qCfsParam#&gt;</w:t>
        <w:tab/>
        <w:tab/>
        <w:tab/>
      </w:r>
      <w:r>
        <w:br/>
      </w:r>
      <w:r>
        <w:rPr>
          <w:rFonts w:ascii="Courier New" w:hAnsi="Courier New"/>
          <w:b w:val="0"/>
          <w:sz w:val="16"/>
        </w:rPr>
        <w:tab/>
        <w:tab/>
        <w:tab/>
        <w:t>&lt;cfset local.qCfsParam.default_value = computeDefault(local.qCfsParam.default_compute, local.qCfsParam.default_value, qSvcOperation.svc_id, arguments.usrId)/&gt;&lt;!--- *** не очень хорошо модифицировать запрос ---&gt;</w:t>
      </w:r>
      <w:r>
        <w:br/>
      </w:r>
      <w:r>
        <w:rPr>
          <w:rFonts w:ascii="Courier New" w:hAnsi="Courier New"/>
          <w:b w:val="0"/>
          <w:sz w:val="16"/>
        </w:rPr>
        <w:tab/>
        <w:tab/>
        <w:tab/>
        <w:t>&lt;cfif len(local.qCfsParam.default_value) EQ 0&gt;</w:t>
      </w:r>
      <w:r>
        <w:br/>
      </w:r>
      <w:r>
        <w:rPr>
          <w:rFonts w:ascii="Courier New" w:hAnsi="Courier New"/>
          <w:b w:val="0"/>
          <w:sz w:val="16"/>
        </w:rPr>
        <w:tab/>
        <w:tab/>
        <w:tab/>
        <w:tab/>
        <w:t>&lt;!--- и вот наконец мы извлекаем старое значение из стейта ---&gt;</w:t>
      </w:r>
      <w:r>
        <w:br/>
      </w:r>
      <w:r>
        <w:rPr>
          <w:rFonts w:ascii="Courier New" w:hAnsi="Courier New"/>
          <w:b w:val="0"/>
          <w:sz w:val="16"/>
        </w:rPr>
        <w:tab/>
        <w:tab/>
        <w:tab/>
        <w:tab/>
        <w:t>&lt;cfset var paramName = this.helper.snake2camel(local.qCfsParam.svc_operation_cfs_param)/&gt;</w:t>
      </w:r>
      <w:r>
        <w:br/>
      </w:r>
      <w:r>
        <w:rPr>
          <w:rFonts w:ascii="Courier New" w:hAnsi="Courier New"/>
          <w:b w:val="0"/>
          <w:sz w:val="16"/>
        </w:rPr>
        <w:tab/>
        <w:tab/>
        <w:tab/>
        <w:tab/>
        <w:t>&lt;cfif structKeyExists(local.instanceDataParams, paramName)&gt;</w:t>
      </w:r>
      <w:r>
        <w:br/>
      </w:r>
      <w:r>
        <w:rPr>
          <w:rFonts w:ascii="Courier New" w:hAnsi="Courier New"/>
          <w:b w:val="0"/>
          <w:sz w:val="16"/>
        </w:rPr>
        <w:tab/>
        <w:tab/>
        <w:tab/>
        <w:tab/>
        <w:tab/>
        <w:t>&lt;cfset var oldValue = structFind(local.instanceDataParams, paramName)/&gt;</w:t>
      </w:r>
      <w:r>
        <w:br/>
      </w:r>
      <w:r>
        <w:rPr>
          <w:rFonts w:ascii="Courier New" w:hAnsi="Courier New"/>
          <w:b w:val="0"/>
          <w:sz w:val="16"/>
        </w:rPr>
        <w:tab/>
        <w:tab/>
        <w:tab/>
        <w:tab/>
        <w:tab/>
        <w:t>&lt;cfset local.qCfsParam.default_value = isStruct(oldValue) ? serializeJson(oldValue) : oldValue/&gt; &lt;!--- потому что передаем строку, а не объект ---&gt;</w:t>
      </w:r>
      <w:r>
        <w:br/>
      </w:r>
      <w:r>
        <w:rPr>
          <w:rFonts w:ascii="Courier New" w:hAnsi="Courier New"/>
          <w:b w:val="0"/>
          <w:sz w:val="16"/>
        </w:rPr>
        <w:tab/>
        <w:tab/>
        <w:tab/>
        <w:tab/>
        <w:t>&lt;/cfif&gt;</w:t>
      </w:r>
      <w:r>
        <w:br/>
      </w:r>
      <w:r>
        <w:rPr>
          <w:rFonts w:ascii="Courier New" w:hAnsi="Courier New"/>
          <w:b w:val="0"/>
          <w:sz w:val="16"/>
        </w:rPr>
        <w:tab/>
        <w:tab/>
        <w:tab/>
        <w:t>&lt;/cfif&gt;</w:t>
      </w:r>
      <w:r>
        <w:br/>
      </w:r>
      <w:r>
        <w:rPr>
          <w:rFonts w:ascii="Courier New" w:hAnsi="Courier New"/>
          <w:b w:val="0"/>
          <w:sz w:val="16"/>
        </w:rPr>
        <w:tab/>
        <w:tab/>
        <w:tab/>
        <w:t>&lt;cfset var rec = this.helper.appendRecord(structNew("linked"), "", local.cfsParamMap, local.qCfsParam, this.helper.snake2camel)/&gt;</w:t>
      </w:r>
      <w:r>
        <w:br/>
      </w:r>
      <w:r>
        <w:rPr>
          <w:rFonts w:ascii="Courier New" w:hAnsi="Courier New"/>
          <w:b w:val="0"/>
          <w:sz w:val="16"/>
        </w:rPr>
        <w:tab/>
        <w:tab/>
        <w:tab/>
        <w:t>&lt;!--- &lt;cfdump var=#rec# abort=true/&gt; ---&gt;</w:t>
      </w:r>
      <w:r>
        <w:br/>
      </w:r>
      <w:r>
        <w:rPr>
          <w:rFonts w:ascii="Courier New" w:hAnsi="Courier New"/>
          <w:b w:val="0"/>
          <w:sz w:val="16"/>
        </w:rPr>
        <w:tab/>
        <w:tab/>
        <w:tab/>
      </w:r>
      <w:r>
        <w:br/>
      </w:r>
      <w:r>
        <w:rPr>
          <w:rFonts w:ascii="Courier New" w:hAnsi="Courier New"/>
          <w:b w:val="0"/>
          <w:sz w:val="16"/>
        </w:rPr>
        <w:tab/>
        <w:tab/>
        <w:tab/>
        <w:t>&lt;cfset arrayAppend(out.svcOperation.cfsParams, rec)/&gt;</w:t>
      </w:r>
      <w:r>
        <w:br/>
      </w:r>
      <w:r>
        <w:rPr>
          <w:rFonts w:ascii="Courier New" w:hAnsi="Courier New"/>
          <w:b w:val="0"/>
          <w:sz w:val="16"/>
        </w:rPr>
        <w:tab/>
        <w:tab/>
        <w:t>&lt;/cfloop&gt;</w:t>
      </w:r>
      <w:r>
        <w:br/>
      </w:r>
      <w:r>
        <w:rPr>
          <w:rFonts w:ascii="Courier New" w:hAnsi="Courier New"/>
          <w:b w:val="0"/>
          <w:sz w:val="16"/>
        </w:rPr>
        <w:tab/>
        <w:tab/>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ab/>
      </w:r>
      <w:r>
        <w:br/>
      </w:r>
      <w:r>
        <w:rPr>
          <w:rFonts w:ascii="Courier New" w:hAnsi="Courier New"/>
          <w:b w:val="0"/>
          <w:sz w:val="16"/>
        </w:rPr>
        <w:tab/>
        <w:t>&lt;/cffunction&gt;</w:t>
        <w:tab/>
      </w:r>
      <w:r>
        <w:br/>
      </w:r>
      <w:r>
        <w:rPr>
          <w:rFonts w:ascii="Courier New" w:hAnsi="Courier New"/>
          <w:b w:val="0"/>
          <w:sz w:val="16"/>
        </w:rPr>
        <w:tab/>
      </w:r>
      <w:r>
        <w:br/>
      </w:r>
      <w:r>
        <w:rPr>
          <w:rFonts w:ascii="Courier New" w:hAnsi="Courier New"/>
          <w:b w:val="0"/>
          <w:sz w:val="16"/>
        </w:rPr>
        <w:tab/>
        <w:t>&lt;!--- *** выглядит ужасно, но красивый вариант не придумывается ряд месяцев ---&gt;</w:t>
      </w:r>
      <w:r>
        <w:br/>
      </w:r>
      <w:r>
        <w:rPr>
          <w:rFonts w:ascii="Courier New" w:hAnsi="Courier New"/>
          <w:b w:val="0"/>
          <w:sz w:val="16"/>
        </w:rPr>
        <w:t xml:space="preserve">&lt;!--- </w:t>
        <w:tab/>
        <w:t>*** Внимание! нужно учитывать скоуп уникальности ---&gt;</w:t>
      </w:r>
      <w:r>
        <w:br/>
      </w:r>
      <w:r>
        <w:rPr>
          <w:rFonts w:ascii="Courier New" w:hAnsi="Courier New"/>
          <w:b w:val="0"/>
          <w:sz w:val="16"/>
        </w:rPr>
        <w:tab/>
        <w:t>&lt;cffunction name="computeDefault"&gt;</w:t>
      </w:r>
      <w:r>
        <w:br/>
      </w:r>
      <w:r>
        <w:rPr>
          <w:rFonts w:ascii="Courier New" w:hAnsi="Courier New"/>
          <w:b w:val="0"/>
          <w:sz w:val="16"/>
        </w:rPr>
        <w:tab/>
        <w:tab/>
        <w:t>&lt;cfargument name="defaultCompute"/&gt;</w:t>
      </w:r>
      <w:r>
        <w:br/>
      </w:r>
      <w:r>
        <w:rPr>
          <w:rFonts w:ascii="Courier New" w:hAnsi="Courier New"/>
          <w:b w:val="0"/>
          <w:sz w:val="16"/>
        </w:rPr>
        <w:tab/>
        <w:tab/>
        <w:t>&lt;cfargument name="original"/&gt;</w:t>
      </w:r>
      <w:r>
        <w:br/>
      </w:r>
      <w:r>
        <w:rPr>
          <w:rFonts w:ascii="Courier New" w:hAnsi="Courier New"/>
          <w:b w:val="0"/>
          <w:sz w:val="16"/>
        </w:rPr>
        <w:tab/>
        <w:tab/>
        <w:t xml:space="preserve">&lt;cfargument name="service_id" type="numeric"/&gt; </w:t>
      </w:r>
      <w:r>
        <w:br/>
      </w:r>
      <w:r>
        <w:rPr>
          <w:rFonts w:ascii="Courier New" w:hAnsi="Courier New"/>
          <w:b w:val="0"/>
          <w:sz w:val="16"/>
        </w:rPr>
        <w:tab/>
        <w:tab/>
        <w:t>&lt;cfargument name="usr_id" type="numeric"/&gt;</w:t>
      </w:r>
      <w:r>
        <w:br/>
      </w:r>
      <w:r>
        <w:rPr>
          <w:rFonts w:ascii="Courier New" w:hAnsi="Courier New"/>
          <w:b w:val="0"/>
          <w:sz w:val="16"/>
        </w:rPr>
        <w:tab/>
        <w:tab/>
      </w:r>
      <w:r>
        <w:br/>
      </w:r>
      <w:r>
        <w:rPr>
          <w:rFonts w:ascii="Courier New" w:hAnsi="Courier New"/>
          <w:b w:val="0"/>
          <w:sz w:val="16"/>
        </w:rPr>
        <w:tab/>
        <w:tab/>
        <w:t>&lt;cfswitch expression=#arguments.defaultCompute#&gt;</w:t>
      </w:r>
      <w:r>
        <w:br/>
      </w:r>
      <w:r>
        <w:rPr>
          <w:rFonts w:ascii="Courier New" w:hAnsi="Courier New"/>
          <w:b w:val="0"/>
          <w:sz w:val="16"/>
        </w:rPr>
        <w:tab/>
        <w:tab/>
        <w:tab/>
        <w:t>&lt;cfcase value="display_name"&gt;</w:t>
      </w:r>
      <w:r>
        <w:br/>
      </w:r>
      <w:r>
        <w:rPr>
          <w:rFonts w:ascii="Courier New" w:hAnsi="Courier New"/>
          <w:b w:val="0"/>
          <w:sz w:val="16"/>
        </w:rPr>
        <w:tab/>
        <w:tab/>
        <w:tab/>
        <w:tab/>
        <w:t>&lt;cfset var dnGenerator = CreateObject("component", "instance_ls")/&gt;</w:t>
      </w:r>
      <w:r>
        <w:br/>
      </w:r>
      <w:r>
        <w:rPr>
          <w:rFonts w:ascii="Courier New" w:hAnsi="Courier New"/>
          <w:b w:val="0"/>
          <w:sz w:val="16"/>
        </w:rPr>
        <w:tab/>
        <w:tab/>
        <w:tab/>
        <w:tab/>
        <w:t>&lt;cfreturn dnGenerator.generateDefaultName(arguments.service_id,arguments.usr_id)/&gt;</w:t>
        <w:tab/>
        <w:tab/>
        <w:tab/>
      </w:r>
      <w:r>
        <w:br/>
      </w:r>
      <w:r>
        <w:rPr>
          <w:rFonts w:ascii="Courier New" w:hAnsi="Courier New"/>
          <w:b w:val="0"/>
          <w:sz w:val="16"/>
        </w:rPr>
        <w:tab/>
        <w:tab/>
        <w:tab/>
        <w:t>&lt;/cfcase&gt;</w:t>
        <w:tab/>
        <w:tab/>
        <w:tab/>
      </w:r>
      <w:r>
        <w:br/>
      </w:r>
      <w:r>
        <w:rPr>
          <w:rFonts w:ascii="Courier New" w:hAnsi="Courier New"/>
          <w:b w:val="0"/>
          <w:sz w:val="16"/>
        </w:rPr>
        <w:tab/>
        <w:tab/>
        <w:tab/>
        <w:t>&lt;cfcase value="append_pseudorandom"&gt;</w:t>
      </w:r>
      <w:r>
        <w:br/>
      </w:r>
      <w:r>
        <w:rPr>
          <w:rFonts w:ascii="Courier New" w:hAnsi="Courier New"/>
          <w:b w:val="0"/>
          <w:sz w:val="16"/>
        </w:rPr>
        <w:tab/>
        <w:tab/>
        <w:tab/>
        <w:tab/>
        <w:t>&lt;cfset var tGenerator = new lib.TokenGenerator()/&gt;</w:t>
      </w:r>
      <w:r>
        <w:br/>
      </w:r>
      <w:r>
        <w:rPr>
          <w:rFonts w:ascii="Courier New" w:hAnsi="Courier New"/>
          <w:b w:val="0"/>
          <w:sz w:val="16"/>
        </w:rPr>
        <w:tab/>
        <w:tab/>
        <w:tab/>
        <w:tab/>
        <w:t>&lt;cfreturn "#arguments.original##lcase(tGenerator.nextToken(6))#"/&gt;&lt;!--- почему-то длина отличается, чтобы получить 8 знаков, пишу 6</w:t>
        <w:tab/>
        <w:t xml:space="preserve"> ---&gt;</w:t>
      </w:r>
      <w:r>
        <w:br/>
      </w:r>
      <w:r>
        <w:rPr>
          <w:rFonts w:ascii="Courier New" w:hAnsi="Courier New"/>
          <w:b w:val="0"/>
          <w:sz w:val="16"/>
        </w:rPr>
        <w:tab/>
        <w:tab/>
        <w:tab/>
        <w:t>&lt;/cfcase&gt;</w:t>
      </w:r>
      <w:r>
        <w:br/>
      </w:r>
      <w:r>
        <w:rPr>
          <w:rFonts w:ascii="Courier New" w:hAnsi="Courier New"/>
          <w:b w:val="0"/>
          <w:sz w:val="16"/>
        </w:rPr>
        <w:tab/>
        <w:tab/>
        <w:tab/>
        <w:t>&lt;cfcase value="display_name_pseudorandom"&gt;</w:t>
      </w:r>
      <w:r>
        <w:br/>
      </w:r>
      <w:r>
        <w:rPr>
          <w:rFonts w:ascii="Courier New" w:hAnsi="Courier New"/>
          <w:b w:val="0"/>
          <w:sz w:val="16"/>
        </w:rPr>
        <w:tab/>
        <w:tab/>
        <w:tab/>
        <w:tab/>
        <w:t>&lt;cfset var tGenerator = new lib.TokenGenerator()/&gt;</w:t>
      </w:r>
      <w:r>
        <w:br/>
      </w:r>
      <w:r>
        <w:rPr>
          <w:rFonts w:ascii="Courier New" w:hAnsi="Courier New"/>
          <w:b w:val="0"/>
          <w:sz w:val="16"/>
        </w:rPr>
        <w:tab/>
        <w:tab/>
        <w:tab/>
        <w:tab/>
        <w:t>&lt;cfset var dnGenerator = CreateObject("component", "instance_ls")/&gt;</w:t>
      </w:r>
      <w:r>
        <w:br/>
      </w:r>
      <w:r>
        <w:rPr>
          <w:rFonts w:ascii="Courier New" w:hAnsi="Courier New"/>
          <w:b w:val="0"/>
          <w:sz w:val="16"/>
        </w:rPr>
        <w:tab/>
        <w:tab/>
        <w:tab/>
        <w:tab/>
        <w:t>&lt;cfreturn "#dnGenerator.generateDefaultName(arguments.service_id,arguments.usr_id)##lcase(tGenerator.nextToken(6))#"/&gt;</w:t>
        <w:tab/>
      </w:r>
      <w:r>
        <w:br/>
      </w:r>
      <w:r>
        <w:rPr>
          <w:rFonts w:ascii="Courier New" w:hAnsi="Courier New"/>
          <w:b w:val="0"/>
          <w:sz w:val="16"/>
        </w:rPr>
        <w:tab/>
        <w:tab/>
        <w:tab/>
        <w:t>&lt;/cfcase&gt;</w:t>
      </w:r>
      <w:r>
        <w:br/>
      </w:r>
      <w:r>
        <w:rPr>
          <w:rFonts w:ascii="Courier New" w:hAnsi="Courier New"/>
          <w:b w:val="0"/>
          <w:sz w:val="16"/>
        </w:rPr>
        <w:tab/>
        <w:tab/>
        <w:tab/>
        <w:t>&lt;cfdefaultcase&gt;</w:t>
      </w:r>
      <w:r>
        <w:br/>
      </w:r>
      <w:r>
        <w:rPr>
          <w:rFonts w:ascii="Courier New" w:hAnsi="Courier New"/>
          <w:b w:val="0"/>
          <w:sz w:val="16"/>
        </w:rPr>
        <w:tab/>
        <w:tab/>
        <w:tab/>
        <w:tab/>
        <w:t>&lt;cfreturn #arguments.original#/&gt;</w:t>
      </w:r>
      <w:r>
        <w:br/>
      </w:r>
      <w:r>
        <w:rPr>
          <w:rFonts w:ascii="Courier New" w:hAnsi="Courier New"/>
          <w:b w:val="0"/>
          <w:sz w:val="16"/>
        </w:rPr>
        <w:tab/>
        <w:tab/>
        <w:tab/>
        <w:t>&lt;/cfdefaultcase&gt;</w:t>
      </w:r>
      <w:r>
        <w:br/>
      </w:r>
      <w:r>
        <w:rPr>
          <w:rFonts w:ascii="Courier New" w:hAnsi="Courier New"/>
          <w:b w:val="0"/>
          <w:sz w:val="16"/>
        </w:rPr>
        <w:tab/>
        <w:tab/>
        <w:t>&lt;/cfswitch&gt;</w:t>
      </w:r>
      <w:r>
        <w:br/>
      </w:r>
      <w:r>
        <w:rPr>
          <w:rFonts w:ascii="Courier New" w:hAnsi="Courier New"/>
          <w:b w:val="0"/>
          <w:sz w:val="16"/>
        </w:rPr>
        <w:tab/>
        <w:tab/>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p>
    <w:p>
      <w:pPr>
        <w:pStyle w:val="Heading1"/>
      </w:pPr>
      <w:r>
        <w:t>v1/resources/instance_operation_ls.cfc</w:t>
      </w:r>
    </w:p>
    <w:p>
      <w:pPr>
        <w:spacing w:before="40" w:after="160"/>
        <w:ind w:left="283"/>
        <w:shd w:val="clear" w:color="auto" w:fill="F2F2F2"/>
      </w:pPr>
      <w:r>
        <w:rPr>
          <w:rFonts w:ascii="Courier New" w:hAnsi="Courier New"/>
          <w:b w:val="0"/>
          <w:sz w:val="16"/>
        </w:rPr>
        <w:t>&lt;cfcomponent extends="taffy.core.resource" taffy:uri="/instanceOperations"&gt;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tab/>
      </w:r>
      <w:r>
        <w:br/>
      </w:r>
      <w:r>
        <w:rPr>
          <w:rFonts w:ascii="Courier New" w:hAnsi="Courier New"/>
          <w:b w:val="0"/>
          <w:sz w:val="16"/>
        </w:rPr>
        <w:tab/>
        <w:t>&lt;!---спецификация полей, пригодных для фильтрации (и сортировки)---&gt;</w:t>
      </w:r>
      <w:r>
        <w:br/>
      </w:r>
      <w:r>
        <w:rPr>
          <w:rFonts w:ascii="Courier New" w:hAnsi="Courier New"/>
          <w:b w:val="0"/>
          <w:sz w:val="16"/>
        </w:rPr>
        <w:tab/>
        <w:t>&lt;cfset this.fieldsSpec = {</w:t>
      </w:r>
      <w:r>
        <w:br/>
      </w:r>
      <w:r>
        <w:rPr>
          <w:rFonts w:ascii="Courier New" w:hAnsi="Courier New"/>
          <w:b w:val="0"/>
          <w:sz w:val="16"/>
        </w:rPr>
        <w:tab/>
        <w:tab/>
        <w:t>"instance_operation_uid"={prefix="o", type="guid"},</w:t>
      </w:r>
      <w:r>
        <w:br/>
      </w:r>
      <w:r>
        <w:rPr>
          <w:rFonts w:ascii="Courier New" w:hAnsi="Courier New"/>
          <w:b w:val="0"/>
          <w:sz w:val="16"/>
        </w:rPr>
        <w:tab/>
        <w:tab/>
        <w:t>"instance_uid"={prefix="o", type="guid"},</w:t>
      </w:r>
      <w:r>
        <w:br/>
      </w:r>
      <w:r>
        <w:rPr>
          <w:rFonts w:ascii="Courier New" w:hAnsi="Courier New"/>
          <w:b w:val="0"/>
          <w:sz w:val="16"/>
        </w:rPr>
        <w:tab/>
        <w:tab/>
        <w:t>"dt_created"={prefix="o", type="date"},</w:t>
      </w:r>
      <w:r>
        <w:br/>
      </w:r>
      <w:r>
        <w:rPr>
          <w:rFonts w:ascii="Courier New" w:hAnsi="Courier New"/>
          <w:b w:val="0"/>
          <w:sz w:val="16"/>
        </w:rPr>
        <w:tab/>
        <w:tab/>
        <w:t>"dt_updated"={prefix="o", type="date"},</w:t>
        <w:tab/>
        <w:tab/>
      </w:r>
      <w:r>
        <w:br/>
      </w:r>
      <w:r>
        <w:rPr>
          <w:rFonts w:ascii="Courier New" w:hAnsi="Courier New"/>
          <w:b w:val="0"/>
          <w:sz w:val="16"/>
        </w:rPr>
        <w:tab/>
        <w:tab/>
        <w:t>"creator_id"={prefix="o", type="integer"},</w:t>
      </w:r>
      <w:r>
        <w:br/>
      </w:r>
      <w:r>
        <w:rPr>
          <w:rFonts w:ascii="Courier New" w:hAnsi="Courier New"/>
          <w:b w:val="0"/>
          <w:sz w:val="16"/>
        </w:rPr>
        <w:tab/>
        <w:tab/>
        <w:t>"creator_email"={prefix="c", expression="email", type="string"},</w:t>
      </w:r>
      <w:r>
        <w:br/>
      </w:r>
      <w:r>
        <w:rPr>
          <w:rFonts w:ascii="Courier New" w:hAnsi="Courier New"/>
          <w:b w:val="0"/>
          <w:sz w:val="16"/>
        </w:rPr>
        <w:tab/>
        <w:tab/>
        <w:t>"creator_shortname"={prefix="c", expression="shortname", type="string"},</w:t>
      </w:r>
      <w:r>
        <w:br/>
      </w:r>
      <w:r>
        <w:rPr>
          <w:rFonts w:ascii="Courier New" w:hAnsi="Courier New"/>
          <w:b w:val="0"/>
          <w:sz w:val="16"/>
        </w:rPr>
        <w:tab/>
        <w:tab/>
        <w:t>"updater_id"={prefix="o", type="integer"},</w:t>
      </w:r>
      <w:r>
        <w:br/>
      </w:r>
      <w:r>
        <w:rPr>
          <w:rFonts w:ascii="Courier New" w:hAnsi="Courier New"/>
          <w:b w:val="0"/>
          <w:sz w:val="16"/>
        </w:rPr>
        <w:tab/>
        <w:tab/>
        <w:t>"updater_email"={prefix="u", expression="email", type="string"},</w:t>
      </w:r>
      <w:r>
        <w:br/>
      </w:r>
      <w:r>
        <w:rPr>
          <w:rFonts w:ascii="Courier New" w:hAnsi="Courier New"/>
          <w:b w:val="0"/>
          <w:sz w:val="16"/>
        </w:rPr>
        <w:tab/>
        <w:tab/>
        <w:t>"updater_shortname"={prefix="u", expression="shortname", type="string"},</w:t>
      </w:r>
      <w:r>
        <w:br/>
      </w:r>
      <w:r>
        <w:rPr>
          <w:rFonts w:ascii="Courier New" w:hAnsi="Courier New"/>
          <w:b w:val="0"/>
          <w:sz w:val="16"/>
        </w:rPr>
        <w:tab/>
        <w:tab/>
        <w:t>"dt_submit"={prefix="o", type="date"},</w:t>
      </w:r>
      <w:r>
        <w:br/>
      </w:r>
      <w:r>
        <w:rPr>
          <w:rFonts w:ascii="Courier New" w:hAnsi="Courier New"/>
          <w:b w:val="0"/>
          <w:sz w:val="16"/>
        </w:rPr>
        <w:tab/>
        <w:tab/>
        <w:t>"submit_result"={prefix="o", type="string"},</w:t>
        <w:tab/>
        <w:tab/>
      </w:r>
      <w:r>
        <w:br/>
      </w:r>
      <w:r>
        <w:rPr>
          <w:rFonts w:ascii="Courier New" w:hAnsi="Courier New"/>
          <w:b w:val="0"/>
          <w:sz w:val="16"/>
        </w:rPr>
        <w:tab/>
        <w:tab/>
        <w:t>"dt_start"={prefix="o", type="date"},</w:t>
      </w:r>
      <w:r>
        <w:br/>
      </w:r>
      <w:r>
        <w:rPr>
          <w:rFonts w:ascii="Courier New" w:hAnsi="Courier New"/>
          <w:b w:val="0"/>
          <w:sz w:val="16"/>
        </w:rPr>
        <w:tab/>
        <w:tab/>
        <w:t>"dt_finish"={prefix="o", type="date"},</w:t>
      </w:r>
      <w:r>
        <w:br/>
      </w:r>
      <w:r>
        <w:rPr>
          <w:rFonts w:ascii="Courier New" w:hAnsi="Courier New"/>
          <w:b w:val="0"/>
          <w:sz w:val="16"/>
        </w:rPr>
        <w:tab/>
        <w:tab/>
        <w:t>"specification_id"={prefix="s", type="integer"},</w:t>
      </w:r>
      <w:r>
        <w:br/>
      </w:r>
      <w:r>
        <w:rPr>
          <w:rFonts w:ascii="Courier New" w:hAnsi="Courier New"/>
          <w:b w:val="0"/>
          <w:sz w:val="16"/>
        </w:rPr>
        <w:tab/>
        <w:tab/>
        <w:t>"specification_item_id"={prefix="i", type="integer"},</w:t>
      </w:r>
      <w:r>
        <w:br/>
      </w:r>
      <w:r>
        <w:rPr>
          <w:rFonts w:ascii="Courier New" w:hAnsi="Courier New"/>
          <w:b w:val="0"/>
          <w:sz w:val="16"/>
        </w:rPr>
        <w:tab/>
        <w:tab/>
        <w:t>"contract_id"={prefix="inr", type="integer"},</w:t>
      </w:r>
      <w:r>
        <w:br/>
      </w:r>
      <w:r>
        <w:rPr>
          <w:rFonts w:ascii="Courier New" w:hAnsi="Courier New"/>
          <w:b w:val="0"/>
          <w:sz w:val="16"/>
        </w:rPr>
        <w:tab/>
        <w:tab/>
        <w:t>"display_name"={prefix="e", type="string"},</w:t>
      </w:r>
      <w:r>
        <w:br/>
      </w:r>
      <w:r>
        <w:rPr>
          <w:rFonts w:ascii="Courier New" w:hAnsi="Courier New"/>
          <w:b w:val="0"/>
          <w:sz w:val="16"/>
        </w:rPr>
        <w:tab/>
        <w:tab/>
        <w:t>"service_id"={prefix="e", type="integer"},</w:t>
      </w:r>
      <w:r>
        <w:br/>
      </w:r>
      <w:r>
        <w:rPr>
          <w:rFonts w:ascii="Courier New" w:hAnsi="Courier New"/>
          <w:b w:val="0"/>
          <w:sz w:val="16"/>
        </w:rPr>
        <w:tab/>
        <w:tab/>
        <w:t>"svc"={prefix="v", type="string"},</w:t>
      </w:r>
      <w:r>
        <w:br/>
      </w:r>
      <w:r>
        <w:rPr>
          <w:rFonts w:ascii="Courier New" w:hAnsi="Courier New"/>
          <w:b w:val="0"/>
          <w:sz w:val="16"/>
        </w:rPr>
        <w:tab/>
        <w:tab/>
        <w:t>"error_log"={prefix="o", type="string"},</w:t>
      </w:r>
      <w:r>
        <w:br/>
      </w:r>
      <w:r>
        <w:rPr>
          <w:rFonts w:ascii="Courier New" w:hAnsi="Courier New"/>
          <w:b w:val="0"/>
          <w:sz w:val="16"/>
        </w:rPr>
        <w:tab/>
        <w:tab/>
        <w:t>"note"={prefix="o", type="string"},</w:t>
      </w:r>
      <w:r>
        <w:br/>
      </w:r>
      <w:r>
        <w:rPr>
          <w:rFonts w:ascii="Courier New" w:hAnsi="Courier New"/>
          <w:b w:val="0"/>
          <w:sz w:val="16"/>
        </w:rPr>
        <w:tab/>
        <w:tab/>
        <w:t>"duration"={expression="extract('epoch' from coalesce(o.dt_finish,CURRENT_TIMESTAMP)- o.dt_start)", type="numeric"}</w:t>
        <w:tab/>
      </w:r>
      <w:r>
        <w:br/>
      </w:r>
      <w:r>
        <w:rPr>
          <w:rFonts w:ascii="Courier New" w:hAnsi="Courier New"/>
          <w:b w:val="0"/>
          <w:sz w:val="16"/>
        </w:rPr>
        <w:tab/>
        <w:t>}/&gt;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 &lt;cffunction name="post" hint="Создание новой операции с параметрами. Принимаются CFS параметры, генерируются RFS параметры. Запускается операция отдельным вызовом. До запуска CFS параметры могут корректироваться (а надо?). Запущенная операция навсегда становится Read Only (при желании можем реализовать ее клонирование). Можем реализовать корректировку параметров, но непонятно, зачем. Когда мы конфигурируем инстанс, на самом деле мы задаем CFS параметры операции create. Можно править параметры, а можно пересоздать операцию с новыми параметрами. Предусмотреть удаление (метод DELETE) незапущенной операции?"&gt; ---&gt;</w:t>
      </w:r>
      <w:r>
        <w:br/>
      </w:r>
      <w:r>
        <w:rPr>
          <w:rFonts w:ascii="Courier New" w:hAnsi="Courier New"/>
          <w:b w:val="0"/>
          <w:sz w:val="16"/>
        </w:rPr>
        <w:tab/>
      </w:r>
      <w:r>
        <w:br/>
      </w:r>
      <w:r>
        <w:rPr>
          <w:rFonts w:ascii="Courier New" w:hAnsi="Courier New"/>
          <w:b w:val="0"/>
          <w:sz w:val="16"/>
        </w:rPr>
        <w:tab/>
        <w:t>&lt;cffunction name="get" hint="Список операций"&gt;</w:t>
      </w:r>
      <w:r>
        <w:br/>
      </w:r>
      <w:r>
        <w:rPr>
          <w:rFonts w:ascii="Courier New" w:hAnsi="Courier New"/>
          <w:b w:val="0"/>
          <w:sz w:val="16"/>
        </w:rPr>
        <w:tab/>
        <w:tab/>
        <w:t>&lt;cfargument name="pageSize" type="string" hint="type:integer" default="100"/&gt;</w:t>
        <w:tab/>
      </w:r>
      <w:r>
        <w:br/>
      </w:r>
      <w:r>
        <w:rPr>
          <w:rFonts w:ascii="Courier New" w:hAnsi="Courier New"/>
          <w:b w:val="0"/>
          <w:sz w:val="16"/>
        </w:rPr>
        <w:tab/>
        <w:tab/>
        <w:t>&lt;cfargument name="page" type="string" hint="type:integer" default="1"/&gt;</w:t>
        <w:tab/>
      </w:r>
      <w:r>
        <w:br/>
      </w:r>
      <w:r>
        <w:rPr>
          <w:rFonts w:ascii="Courier New" w:hAnsi="Courier New"/>
          <w:b w:val="0"/>
          <w:sz w:val="16"/>
        </w:rPr>
        <w:tab/>
        <w:tab/>
        <w:t>&lt;cfargument name="orderBy" type="string" hint="type:string, description:comma-separated list of fields to sort by, example:fld1.ASC,fld2.DESC,fld3.ASC" default=""/&gt;</w:t>
      </w:r>
      <w:r>
        <w:br/>
      </w:r>
      <w:r>
        <w:rPr>
          <w:rFonts w:ascii="Courier New" w:hAnsi="Courier New"/>
          <w:b w:val="0"/>
          <w:sz w:val="16"/>
        </w:rPr>
      </w:r>
      <w:r>
        <w:br/>
      </w:r>
      <w:r>
        <w:rPr>
          <w:rFonts w:ascii="Courier New" w:hAnsi="Courier New"/>
          <w:b w:val="0"/>
          <w:sz w:val="16"/>
        </w:rPr>
        <w:tab/>
        <w:tab/>
        <w:t>&lt;cfset var local={}/&gt;</w:t>
      </w:r>
      <w:r>
        <w:br/>
      </w:r>
      <w:r>
        <w:rPr>
          <w:rFonts w:ascii="Courier New" w:hAnsi="Courier New"/>
          <w:b w:val="0"/>
          <w:sz w:val="16"/>
        </w:rPr>
        <w:tab/>
        <w:tab/>
        <w:t>&lt;cftry&gt;</w:t>
      </w:r>
      <w:r>
        <w:br/>
      </w:r>
      <w:r>
        <w:rPr>
          <w:rFonts w:ascii="Courier New" w:hAnsi="Courier New"/>
          <w:b w:val="0"/>
          <w:sz w:val="16"/>
        </w:rPr>
        <w:tab/>
        <w:tab/>
        <w:tab/>
        <w:tab/>
        <w:tab/>
        <w:tab/>
      </w:r>
      <w:r>
        <w:br/>
      </w:r>
      <w:r>
        <w:rPr>
          <w:rFonts w:ascii="Courier New" w:hAnsi="Courier New"/>
          <w:b w:val="0"/>
          <w:sz w:val="16"/>
        </w:rPr>
        <w:tab/>
        <w:tab/>
      </w:r>
      <w:r>
        <w:br/>
      </w:r>
      <w:r>
        <w:rPr>
          <w:rFonts w:ascii="Courier New" w:hAnsi="Courier New"/>
          <w:b w:val="0"/>
          <w:sz w:val="16"/>
        </w:rPr>
        <w:tab/>
        <w:tab/>
        <w:tab/>
        <w:t>&lt;!---разбор и проверка параметров запроса---&gt;</w:t>
      </w:r>
      <w:r>
        <w:br/>
      </w:r>
      <w:r>
        <w:rPr>
          <w:rFonts w:ascii="Courier New" w:hAnsi="Courier New"/>
          <w:b w:val="0"/>
          <w:sz w:val="16"/>
        </w:rPr>
        <w:tab/>
        <w:tab/>
        <w:tab/>
        <w:t>&lt;cftry&gt;</w:t>
      </w:r>
      <w:r>
        <w:br/>
      </w:r>
      <w:r>
        <w:rPr>
          <w:rFonts w:ascii="Courier New" w:hAnsi="Courier New"/>
          <w:b w:val="0"/>
          <w:sz w:val="16"/>
        </w:rPr>
        <w:tab/>
        <w:tab/>
        <w:tab/>
        <w:tab/>
        <w:t>&lt;cfset this.helper.validateField(arguments, "pageSize", "integer")/&gt;</w:t>
      </w:r>
      <w:r>
        <w:br/>
      </w:r>
      <w:r>
        <w:rPr>
          <w:rFonts w:ascii="Courier New" w:hAnsi="Courier New"/>
          <w:b w:val="0"/>
          <w:sz w:val="16"/>
        </w:rPr>
        <w:tab/>
        <w:tab/>
        <w:tab/>
        <w:tab/>
        <w:t>&lt;cfset this.helper.validateField(arguments, "page", "integer")/&gt;</w:t>
      </w:r>
      <w:r>
        <w:br/>
      </w:r>
      <w:r>
        <w:rPr>
          <w:rFonts w:ascii="Courier New" w:hAnsi="Courier New"/>
          <w:b w:val="0"/>
          <w:sz w:val="16"/>
        </w:rPr>
        <w:tab/>
        <w:tab/>
        <w:tab/>
        <w:tab/>
      </w:r>
      <w:r>
        <w:br/>
      </w:r>
      <w:r>
        <w:rPr>
          <w:rFonts w:ascii="Courier New" w:hAnsi="Courier New"/>
          <w:b w:val="0"/>
          <w:sz w:val="16"/>
        </w:rPr>
        <w:tab/>
        <w:tab/>
        <w:tab/>
        <w:tab/>
        <w:t>&lt;!---мы мирно игнорируем поля, отсутствующие в спецификации, что позволяет не делать исключения для orderBy и т.п.---&gt;</w:t>
      </w:r>
      <w:r>
        <w:br/>
      </w:r>
      <w:r>
        <w:rPr>
          <w:rFonts w:ascii="Courier New" w:hAnsi="Courier New"/>
          <w:b w:val="0"/>
          <w:sz w:val="16"/>
        </w:rPr>
        <w:tab/>
        <w:tab/>
        <w:tab/>
        <w:tab/>
        <w:t>&lt;cfset var filter=this.helper.parseFilterParams(this.fieldsSpec)/&gt;</w:t>
      </w:r>
      <w:r>
        <w:br/>
      </w:r>
      <w:r>
        <w:rPr>
          <w:rFonts w:ascii="Courier New" w:hAnsi="Courier New"/>
          <w:b w:val="0"/>
          <w:sz w:val="16"/>
        </w:rPr>
        <w:tab/>
        <w:tab/>
        <w:tab/>
        <w:tab/>
      </w:r>
      <w:r>
        <w:br/>
      </w:r>
      <w:r>
        <w:rPr>
          <w:rFonts w:ascii="Courier New" w:hAnsi="Courier New"/>
          <w:b w:val="0"/>
          <w:sz w:val="16"/>
        </w:rPr>
        <w:tab/>
        <w:tab/>
        <w:tab/>
        <w:tab/>
        <w:t>&lt;cfcatch type="invalidParamValue"&gt;</w:t>
      </w:r>
      <w:r>
        <w:br/>
      </w:r>
      <w:r>
        <w:rPr>
          <w:rFonts w:ascii="Courier New" w:hAnsi="Courier New"/>
          <w:b w:val="0"/>
          <w:sz w:val="16"/>
        </w:rPr>
        <w:tab/>
        <w:tab/>
        <w:tab/>
        <w:tab/>
        <w:tab/>
        <w:t>&lt;cfreturn representationOf(this.helper.formatBadRequestError(cfcatch)).withStatus(400)/&gt;</w:t>
      </w:r>
      <w:r>
        <w:br/>
      </w:r>
      <w:r>
        <w:rPr>
          <w:rFonts w:ascii="Courier New" w:hAnsi="Courier New"/>
          <w:b w:val="0"/>
          <w:sz w:val="16"/>
        </w:rPr>
        <w:tab/>
        <w:tab/>
        <w:tab/>
        <w:tab/>
        <w:t>&lt;/cfcatch&gt;</w:t>
      </w:r>
      <w:r>
        <w:br/>
      </w:r>
      <w:r>
        <w:rPr>
          <w:rFonts w:ascii="Courier New" w:hAnsi="Courier New"/>
          <w:b w:val="0"/>
          <w:sz w:val="16"/>
        </w:rPr>
        <w:tab/>
        <w:tab/>
        <w:tab/>
        <w:tab/>
        <w:t>&lt;cfcatch type="any"&gt;</w:t>
      </w:r>
      <w:r>
        <w:br/>
      </w:r>
      <w:r>
        <w:rPr>
          <w:rFonts w:ascii="Courier New" w:hAnsi="Courier New"/>
          <w:b w:val="0"/>
          <w:sz w:val="16"/>
        </w:rPr>
        <w:tab/>
        <w:tab/>
        <w:tab/>
        <w:tab/>
        <w:tab/>
        <w:t>&lt;cfreturn representationOf(cfcatch)/&gt;</w:t>
        <w:tab/>
        <w:tab/>
        <w:tab/>
        <w:tab/>
      </w:r>
      <w:r>
        <w:br/>
      </w:r>
      <w:r>
        <w:rPr>
          <w:rFonts w:ascii="Courier New" w:hAnsi="Courier New"/>
          <w:b w:val="0"/>
          <w:sz w:val="16"/>
        </w:rPr>
        <w:tab/>
        <w:tab/>
        <w:tab/>
        <w:tab/>
        <w:t>&lt;/cfcatch&gt;</w:t>
      </w:r>
      <w:r>
        <w:br/>
      </w:r>
      <w:r>
        <w:rPr>
          <w:rFonts w:ascii="Courier New" w:hAnsi="Courier New"/>
          <w:b w:val="0"/>
          <w:sz w:val="16"/>
        </w:rPr>
        <w:tab/>
        <w:tab/>
        <w:tab/>
        <w:t>&lt;/cftry&gt;</w:t>
        <w:tab/>
        <w:tab/>
        <w:tab/>
        <w:tab/>
      </w:r>
      <w:r>
        <w:br/>
      </w:r>
      <w:r>
        <w:rPr>
          <w:rFonts w:ascii="Courier New" w:hAnsi="Courier New"/>
          <w:b w:val="0"/>
          <w:sz w:val="16"/>
        </w:rPr>
        <w:tab/>
        <w:tab/>
        <w:tab/>
        <w:tab/>
        <w:tab/>
      </w:r>
      <w:r>
        <w:br/>
      </w:r>
      <w:r>
        <w:rPr>
          <w:rFonts w:ascii="Courier New" w:hAnsi="Courier New"/>
          <w:b w:val="0"/>
          <w:sz w:val="16"/>
        </w:rPr>
        <w:tab/>
        <w:tab/>
        <w:tab/>
      </w:r>
      <w:r>
        <w:br/>
      </w:r>
      <w:r>
        <w:rPr>
          <w:rFonts w:ascii="Courier New" w:hAnsi="Courier New"/>
          <w:b w:val="0"/>
          <w:sz w:val="16"/>
        </w:rPr>
        <w:tab/>
        <w:tab/>
        <w:tab/>
        <w:t>&lt;cfquery name="local.qRead" result="local.result"&gt;</w:t>
      </w:r>
      <w:r>
        <w:br/>
      </w:r>
      <w:r>
        <w:rPr>
          <w:rFonts w:ascii="Courier New" w:hAnsi="Courier New"/>
          <w:b w:val="0"/>
          <w:sz w:val="16"/>
        </w:rPr>
        <w:tab/>
        <w:tab/>
        <w:tab/>
        <w:tab/>
        <w:t xml:space="preserve">select </w:t>
      </w:r>
      <w:r>
        <w:br/>
      </w:r>
      <w:r>
        <w:rPr>
          <w:rFonts w:ascii="Courier New" w:hAnsi="Courier New"/>
          <w:b w:val="0"/>
          <w:sz w:val="16"/>
        </w:rPr>
        <w:tab/>
        <w:tab/>
        <w:tab/>
        <w:tab/>
        <w:t>&lt;m:field_set titleMapOut="local.titleMap" lengthOut="local.fieldCount"&gt;</w:t>
      </w:r>
      <w:r>
        <w:br/>
      </w:r>
      <w:r>
        <w:rPr>
          <w:rFonts w:ascii="Courier New" w:hAnsi="Courier New"/>
          <w:b w:val="0"/>
          <w:sz w:val="16"/>
        </w:rPr>
        <w:tab/>
        <w:tab/>
        <w:tab/>
        <w:tab/>
        <w:tab/>
        <w:t>&lt;m:field title="operation"&gt;o.operation&lt;/m:field&gt;</w:t>
      </w:r>
      <w:r>
        <w:br/>
      </w:r>
      <w:r>
        <w:rPr>
          <w:rFonts w:ascii="Courier New" w:hAnsi="Courier New"/>
          <w:b w:val="0"/>
          <w:sz w:val="16"/>
        </w:rPr>
        <w:tab/>
        <w:tab/>
        <w:tab/>
        <w:tab/>
        <w:tab/>
        <w:t>&lt;m:field title="instance_operation_uid"&gt;o.instance_operation_uid::text as instance_operation_uid&lt;/m:field&gt;</w:t>
      </w:r>
      <w:r>
        <w:br/>
      </w:r>
      <w:r>
        <w:rPr>
          <w:rFonts w:ascii="Courier New" w:hAnsi="Courier New"/>
          <w:b w:val="0"/>
          <w:sz w:val="16"/>
        </w:rPr>
        <w:tab/>
        <w:tab/>
        <w:tab/>
        <w:tab/>
        <w:tab/>
        <w:t>&lt;m:field title="instance_uid"&gt;o.instance_uid::text as instance_uid&lt;/m:field&gt;</w:t>
      </w:r>
      <w:r>
        <w:br/>
      </w:r>
      <w:r>
        <w:rPr>
          <w:rFonts w:ascii="Courier New" w:hAnsi="Courier New"/>
          <w:b w:val="0"/>
          <w:sz w:val="16"/>
        </w:rPr>
        <w:tab/>
        <w:tab/>
        <w:tab/>
        <w:tab/>
        <w:tab/>
        <w:t>&lt;m:field title="dt_created"&gt;to_char(o.dt_created, 'YYYY-MM-DD"T"HH24:MI:SS.FF3TZHTZM') as dt_created&lt;/m:field&gt;</w:t>
      </w:r>
      <w:r>
        <w:br/>
      </w:r>
      <w:r>
        <w:rPr>
          <w:rFonts w:ascii="Courier New" w:hAnsi="Courier New"/>
          <w:b w:val="0"/>
          <w:sz w:val="16"/>
        </w:rPr>
        <w:tab/>
        <w:tab/>
        <w:tab/>
        <w:tab/>
        <w:tab/>
        <w:t>&lt;m:field title="dt_updated"&gt;to_char(o.dt_created, 'YYYY-MM-DD"T"HH24:MI:SS.FF3TZHTZM') as dt_updated&lt;/m:field&gt;</w:t>
      </w:r>
      <w:r>
        <w:br/>
      </w:r>
      <w:r>
        <w:rPr>
          <w:rFonts w:ascii="Courier New" w:hAnsi="Courier New"/>
          <w:b w:val="0"/>
          <w:sz w:val="16"/>
        </w:rPr>
        <w:tab/>
        <w:tab/>
        <w:tab/>
        <w:tab/>
        <w:tab/>
        <w:t>&lt;m:field title="Отправка"&gt;to_char(o.dt_submit, 'YYYY-MM-DD"T"HH24:MI:SS.FF3TZHTZM') as dt_submit&lt;/m:field&gt;</w:t>
      </w:r>
      <w:r>
        <w:br/>
      </w:r>
      <w:r>
        <w:rPr>
          <w:rFonts w:ascii="Courier New" w:hAnsi="Courier New"/>
          <w:b w:val="0"/>
          <w:sz w:val="16"/>
        </w:rPr>
        <w:tab/>
        <w:tab/>
        <w:tab/>
        <w:tab/>
        <w:tab/>
        <w:t>&lt;m:field&gt;o.submit_result&lt;/m:field&gt;</w:t>
        <w:tab/>
        <w:tab/>
        <w:tab/>
        <w:tab/>
        <w:tab/>
      </w:r>
      <w:r>
        <w:br/>
      </w:r>
      <w:r>
        <w:rPr>
          <w:rFonts w:ascii="Courier New" w:hAnsi="Courier New"/>
          <w:b w:val="0"/>
          <w:sz w:val="16"/>
        </w:rPr>
        <w:tab/>
        <w:tab/>
        <w:tab/>
        <w:tab/>
        <w:tab/>
        <w:t>&lt;m:field title="Начало"&gt;to_char(o.dt_start, 'YYYY-MM-DD"T"HH24:MI:SS.FF3TZHTZM') as dt_start&lt;/m:field&gt;</w:t>
      </w:r>
      <w:r>
        <w:br/>
      </w:r>
      <w:r>
        <w:rPr>
          <w:rFonts w:ascii="Courier New" w:hAnsi="Courier New"/>
          <w:b w:val="0"/>
          <w:sz w:val="16"/>
        </w:rPr>
        <w:tab/>
        <w:tab/>
        <w:tab/>
        <w:tab/>
        <w:tab/>
        <w:t>&lt;m:field title="Завершение"&gt;to_char(o.dt_finish, 'YYYY-MM-DD"T"HH24:MI:SS.FF3TZHTZM') as dt_finish&lt;/m:field&gt;</w:t>
      </w:r>
      <w:r>
        <w:br/>
      </w:r>
      <w:r>
        <w:rPr>
          <w:rFonts w:ascii="Courier New" w:hAnsi="Courier New"/>
          <w:b w:val="0"/>
          <w:sz w:val="16"/>
        </w:rPr>
        <w:tab/>
        <w:tab/>
        <w:tab/>
        <w:tab/>
        <w:tab/>
        <w:t>&lt;m:field title="Длит. сек"&gt;extract('epoch' from coalesce(o.dt_finish,CURRENT_TIMESTAMP)- o.dt_start) as duration&lt;/m:field&gt;</w:t>
      </w:r>
      <w:r>
        <w:br/>
      </w:r>
      <w:r>
        <w:rPr>
          <w:rFonts w:ascii="Courier New" w:hAnsi="Courier New"/>
          <w:b w:val="0"/>
          <w:sz w:val="16"/>
        </w:rPr>
        <w:tab/>
        <w:tab/>
        <w:tab/>
        <w:tab/>
        <w:tab/>
        <w:t>&lt;m:field title="Успешно"&gt;o.is_successful&lt;/m:field&gt;</w:t>
      </w:r>
      <w:r>
        <w:br/>
      </w:r>
      <w:r>
        <w:rPr>
          <w:rFonts w:ascii="Courier New" w:hAnsi="Courier New"/>
          <w:b w:val="0"/>
          <w:sz w:val="16"/>
        </w:rPr>
        <w:tab/>
        <w:tab/>
        <w:tab/>
        <w:tab/>
        <w:tab/>
        <w:t>&lt;m:field title="Экземпляр"&gt;e.display_name&lt;/m:field&gt;</w:t>
      </w:r>
      <w:r>
        <w:br/>
      </w:r>
      <w:r>
        <w:rPr>
          <w:rFonts w:ascii="Courier New" w:hAnsi="Courier New"/>
          <w:b w:val="0"/>
          <w:sz w:val="16"/>
        </w:rPr>
        <w:tab/>
        <w:tab/>
        <w:tab/>
        <w:tab/>
        <w:tab/>
        <w:t>&lt;m:field title="service_id"&gt;e.service_id&lt;/m:field&gt;</w:t>
      </w:r>
      <w:r>
        <w:br/>
      </w:r>
      <w:r>
        <w:rPr>
          <w:rFonts w:ascii="Courier New" w:hAnsi="Courier New"/>
          <w:b w:val="0"/>
          <w:sz w:val="16"/>
        </w:rPr>
        <w:tab/>
        <w:tab/>
        <w:tab/>
        <w:tab/>
        <w:tab/>
        <w:t>&lt;m:field title="Услуга"&gt;v.svc&lt;/m:field&gt;</w:t>
        <w:tab/>
        <w:tab/>
      </w:r>
      <w:r>
        <w:br/>
      </w:r>
      <w:r>
        <w:rPr>
          <w:rFonts w:ascii="Courier New" w:hAnsi="Courier New"/>
          <w:b w:val="0"/>
          <w:sz w:val="16"/>
        </w:rPr>
        <w:tab/>
        <w:tab/>
        <w:tab/>
        <w:tab/>
        <w:tab/>
        <w:t>&lt;m:field&gt;o.error_log&lt;/m:field&gt;</w:t>
      </w:r>
      <w:r>
        <w:br/>
      </w:r>
      <w:r>
        <w:rPr>
          <w:rFonts w:ascii="Courier New" w:hAnsi="Courier New"/>
          <w:b w:val="0"/>
          <w:sz w:val="16"/>
        </w:rPr>
        <w:tab/>
        <w:tab/>
        <w:tab/>
        <w:tab/>
        <w:tab/>
        <w:t>&lt;m:field&gt;o.note&lt;/m:field&gt;</w:t>
      </w:r>
      <w:r>
        <w:br/>
      </w:r>
      <w:r>
        <w:rPr>
          <w:rFonts w:ascii="Courier New" w:hAnsi="Courier New"/>
          <w:b w:val="0"/>
          <w:sz w:val="16"/>
        </w:rPr>
        <w:tab/>
        <w:tab/>
        <w:tab/>
        <w:tab/>
        <w:tab/>
        <w:t>&lt;m:field&gt;i.specification_item_id&lt;/m:field&gt;</w:t>
        <w:tab/>
      </w:r>
      <w:r>
        <w:br/>
      </w:r>
      <w:r>
        <w:rPr>
          <w:rFonts w:ascii="Courier New" w:hAnsi="Courier New"/>
          <w:b w:val="0"/>
          <w:sz w:val="16"/>
        </w:rPr>
        <w:tab/>
        <w:tab/>
        <w:tab/>
        <w:tab/>
        <w:tab/>
        <w:t>&lt;m:field&gt;s.specification_id&lt;/m:field&gt;</w:t>
      </w:r>
      <w:r>
        <w:br/>
      </w:r>
      <w:r>
        <w:rPr>
          <w:rFonts w:ascii="Courier New" w:hAnsi="Courier New"/>
          <w:b w:val="0"/>
          <w:sz w:val="16"/>
        </w:rPr>
        <w:tab/>
        <w:tab/>
        <w:tab/>
        <w:tab/>
        <w:tab/>
        <w:t>&lt;m:field&gt;d.contract_id&lt;/m:field&gt;</w:t>
        <w:tab/>
        <w:tab/>
      </w:r>
      <w:r>
        <w:br/>
      </w:r>
      <w:r>
        <w:rPr>
          <w:rFonts w:ascii="Courier New" w:hAnsi="Courier New"/>
          <w:b w:val="0"/>
          <w:sz w:val="16"/>
        </w:rPr>
        <w:tab/>
        <w:tab/>
        <w:tab/>
        <w:tab/>
        <w:tab/>
        <w:t>&lt;m:field&gt;o.creator_id&lt;/m:field&gt;</w:t>
        <w:tab/>
        <w:tab/>
        <w:tab/>
        <w:tab/>
      </w:r>
      <w:r>
        <w:br/>
      </w:r>
      <w:r>
        <w:rPr>
          <w:rFonts w:ascii="Courier New" w:hAnsi="Courier New"/>
          <w:b w:val="0"/>
          <w:sz w:val="16"/>
        </w:rPr>
        <w:tab/>
        <w:tab/>
        <w:tab/>
        <w:tab/>
        <w:tab/>
        <w:t>&lt;m:field&gt;o.updater_id&lt;/m:field&gt;</w:t>
        <w:tab/>
        <w:tab/>
        <w:tab/>
        <w:tab/>
      </w:r>
      <w:r>
        <w:br/>
      </w:r>
      <w:r>
        <w:rPr>
          <w:rFonts w:ascii="Courier New" w:hAnsi="Courier New"/>
          <w:b w:val="0"/>
          <w:sz w:val="16"/>
        </w:rPr>
        <w:tab/>
        <w:tab/>
        <w:tab/>
        <w:tab/>
        <w:tab/>
        <w:t>&lt;m:field&gt;c.login as creator_login&lt;/m:field&gt;</w:t>
        <w:tab/>
        <w:tab/>
      </w:r>
      <w:r>
        <w:br/>
      </w:r>
      <w:r>
        <w:rPr>
          <w:rFonts w:ascii="Courier New" w:hAnsi="Courier New"/>
          <w:b w:val="0"/>
          <w:sz w:val="16"/>
        </w:rPr>
        <w:tab/>
        <w:tab/>
        <w:tab/>
        <w:tab/>
        <w:tab/>
        <w:t>&lt;m:field&gt;c.email as creator_email&lt;/m:field&gt;</w:t>
        <w:tab/>
        <w:tab/>
        <w:tab/>
        <w:tab/>
        <w:tab/>
      </w:r>
      <w:r>
        <w:br/>
      </w:r>
      <w:r>
        <w:rPr>
          <w:rFonts w:ascii="Courier New" w:hAnsi="Courier New"/>
          <w:b w:val="0"/>
          <w:sz w:val="16"/>
        </w:rPr>
        <w:tab/>
        <w:tab/>
        <w:tab/>
        <w:tab/>
        <w:tab/>
        <w:t>&lt;m:field&gt;c.shortname as creator_shortname&lt;/m:field&gt;</w:t>
        <w:tab/>
        <w:tab/>
        <w:tab/>
        <w:tab/>
        <w:tab/>
      </w:r>
      <w:r>
        <w:br/>
      </w:r>
      <w:r>
        <w:rPr>
          <w:rFonts w:ascii="Courier New" w:hAnsi="Courier New"/>
          <w:b w:val="0"/>
          <w:sz w:val="16"/>
        </w:rPr>
        <w:tab/>
        <w:tab/>
        <w:tab/>
        <w:tab/>
        <w:tab/>
        <w:t>&lt;m:field&gt;u.login as updater_login&lt;/m:field&gt;</w:t>
        <w:tab/>
        <w:tab/>
      </w:r>
      <w:r>
        <w:br/>
      </w:r>
      <w:r>
        <w:rPr>
          <w:rFonts w:ascii="Courier New" w:hAnsi="Courier New"/>
          <w:b w:val="0"/>
          <w:sz w:val="16"/>
        </w:rPr>
        <w:tab/>
        <w:tab/>
        <w:tab/>
        <w:tab/>
        <w:tab/>
        <w:t>&lt;m:field&gt;u.email as updater_email&lt;/m:field&gt;</w:t>
        <w:tab/>
      </w:r>
      <w:r>
        <w:br/>
      </w:r>
      <w:r>
        <w:rPr>
          <w:rFonts w:ascii="Courier New" w:hAnsi="Courier New"/>
          <w:b w:val="0"/>
          <w:sz w:val="16"/>
        </w:rPr>
        <w:tab/>
        <w:tab/>
        <w:tab/>
        <w:tab/>
        <w:tab/>
        <w:t>&lt;m:field&gt;u.shortname as updater_shortname&lt;/m:field&gt;</w:t>
        <w:tab/>
      </w:r>
      <w:r>
        <w:br/>
      </w:r>
      <w:r>
        <w:rPr>
          <w:rFonts w:ascii="Courier New" w:hAnsi="Courier New"/>
          <w:b w:val="0"/>
          <w:sz w:val="16"/>
        </w:rPr>
        <w:tab/>
        <w:tab/>
        <w:tab/>
        <w:tab/>
        <w:t>&lt;/m:field_set&gt;</w:t>
        <w:tab/>
      </w:r>
      <w:r>
        <w:br/>
      </w:r>
      <w:r>
        <w:rPr>
          <w:rFonts w:ascii="Courier New" w:hAnsi="Courier New"/>
          <w:b w:val="0"/>
          <w:sz w:val="16"/>
        </w:rPr>
        <w:tab/>
        <w:tab/>
        <w:tab/>
        <w:tab/>
        <w:t>&lt;cfsavecontent variable="local.fromClause"&gt;</w:t>
      </w:r>
      <w:r>
        <w:br/>
      </w:r>
      <w:r>
        <w:rPr>
          <w:rFonts w:ascii="Courier New" w:hAnsi="Courier New"/>
          <w:b w:val="0"/>
          <w:sz w:val="16"/>
        </w:rPr>
        <w:tab/>
        <w:tab/>
        <w:tab/>
        <w:tab/>
        <w:tab/>
        <w:t xml:space="preserve">from instance_operation o </w:t>
      </w:r>
      <w:r>
        <w:br/>
      </w:r>
      <w:r>
        <w:rPr>
          <w:rFonts w:ascii="Courier New" w:hAnsi="Courier New"/>
          <w:b w:val="0"/>
          <w:sz w:val="16"/>
        </w:rPr>
        <w:tab/>
        <w:tab/>
        <w:tab/>
        <w:tab/>
        <w:tab/>
        <w:t>join instance e on (o.instance_uid=e.instance_uid)</w:t>
      </w:r>
      <w:r>
        <w:br/>
      </w:r>
      <w:r>
        <w:rPr>
          <w:rFonts w:ascii="Courier New" w:hAnsi="Courier New"/>
          <w:b w:val="0"/>
          <w:sz w:val="16"/>
        </w:rPr>
        <w:tab/>
        <w:tab/>
        <w:tab/>
        <w:tab/>
        <w:tab/>
        <w:t>left outer join specification_item i on (e.specification_item_id=i.specification_item_id)</w:t>
      </w:r>
      <w:r>
        <w:br/>
      </w:r>
      <w:r>
        <w:rPr>
          <w:rFonts w:ascii="Courier New" w:hAnsi="Courier New"/>
          <w:b w:val="0"/>
          <w:sz w:val="16"/>
        </w:rPr>
        <w:tab/>
        <w:tab/>
        <w:tab/>
        <w:tab/>
        <w:tab/>
        <w:t>left outer join specification s on (i.specification_id=s.specification_id)</w:t>
      </w:r>
      <w:r>
        <w:br/>
      </w:r>
      <w:r>
        <w:rPr>
          <w:rFonts w:ascii="Courier New" w:hAnsi="Courier New"/>
          <w:b w:val="0"/>
          <w:sz w:val="16"/>
        </w:rPr>
        <w:tab/>
        <w:tab/>
        <w:tab/>
        <w:tab/>
        <w:tab/>
        <w:t>left outer join contract d on (s.contract_id=d.contract_id)</w:t>
      </w:r>
      <w:r>
        <w:br/>
      </w:r>
      <w:r>
        <w:rPr>
          <w:rFonts w:ascii="Courier New" w:hAnsi="Courier New"/>
          <w:b w:val="0"/>
          <w:sz w:val="16"/>
        </w:rPr>
        <w:tab/>
        <w:tab/>
        <w:tab/>
        <w:tab/>
        <w:tab/>
        <w:t>left outer join svc v on (e.service_id=v.svc_id)</w:t>
      </w:r>
      <w:r>
        <w:br/>
      </w:r>
      <w:r>
        <w:rPr>
          <w:rFonts w:ascii="Courier New" w:hAnsi="Courier New"/>
          <w:b w:val="0"/>
          <w:sz w:val="16"/>
        </w:rPr>
        <w:tab/>
        <w:tab/>
        <w:tab/>
        <w:tab/>
        <w:tab/>
        <w:t>left outer join usr c on (e.creator_id=c.usr_id)</w:t>
      </w:r>
      <w:r>
        <w:br/>
      </w:r>
      <w:r>
        <w:rPr>
          <w:rFonts w:ascii="Courier New" w:hAnsi="Courier New"/>
          <w:b w:val="0"/>
          <w:sz w:val="16"/>
        </w:rPr>
        <w:tab/>
        <w:tab/>
        <w:tab/>
        <w:tab/>
        <w:tab/>
        <w:t>left outer join usr u on (e.updater_id=u.usr_id)</w:t>
      </w:r>
      <w:r>
        <w:br/>
      </w:r>
      <w:r>
        <w:rPr>
          <w:rFonts w:ascii="Courier New" w:hAnsi="Courier New"/>
          <w:b w:val="0"/>
          <w:sz w:val="16"/>
        </w:rPr>
        <w:tab/>
        <w:tab/>
        <w:tab/>
        <w:tab/>
        <w:t>&lt;/cfsavecontent&gt;#local.fromClause#</w:t>
      </w:r>
      <w:r>
        <w:br/>
      </w:r>
      <w:r>
        <w:rPr>
          <w:rFonts w:ascii="Courier New" w:hAnsi="Courier New"/>
          <w:b w:val="0"/>
          <w:sz w:val="16"/>
        </w:rPr>
        <w:tab/>
        <w:tab/>
        <w:tab/>
        <w:tab/>
        <w:t xml:space="preserve">where </w:t>
      </w:r>
      <w:r>
        <w:br/>
      </w:r>
      <w:r>
        <w:rPr>
          <w:rFonts w:ascii="Courier New" w:hAnsi="Courier New"/>
          <w:b w:val="0"/>
          <w:sz w:val="16"/>
        </w:rPr>
        <w:tab/>
        <w:tab/>
        <w:tab/>
        <w:tab/>
        <w:tab/>
        <w:t xml:space="preserve">s.specification_id=&lt;cfqueryparam cfsqltype="cf_sql_integer" value=#arguments.specificationId#/&gt; </w:t>
      </w:r>
      <w:r>
        <w:br/>
      </w:r>
      <w:r>
        <w:rPr>
          <w:rFonts w:ascii="Courier New" w:hAnsi="Courier New"/>
          <w:b w:val="0"/>
          <w:sz w:val="16"/>
        </w:rPr>
        <w:tab/>
        <w:tab/>
        <w:tab/>
        <w:tab/>
        <w:tab/>
        <w:t>&lt;m:filter_build filter=#filter#/&gt;</w:t>
      </w:r>
      <w:r>
        <w:br/>
      </w:r>
      <w:r>
        <w:rPr>
          <w:rFonts w:ascii="Courier New" w:hAnsi="Courier New"/>
          <w:b w:val="0"/>
          <w:sz w:val="16"/>
        </w:rPr>
        <w:tab/>
        <w:tab/>
        <w:tab/>
        <w:tab/>
        <w:t xml:space="preserve">order by </w:t>
      </w:r>
      <w:r>
        <w:br/>
      </w:r>
      <w:r>
        <w:rPr>
          <w:rFonts w:ascii="Courier New" w:hAnsi="Courier New"/>
          <w:b w:val="0"/>
          <w:sz w:val="16"/>
        </w:rPr>
        <w:tab/>
        <w:tab/>
        <w:tab/>
        <w:tab/>
        <w:tab/>
        <w:t>&lt;m:order_build sortCollection=#this.helper.parseNumericOrder(local.titleMap, arguments.orderBy)# fieldCount=0/&gt;&lt;!---no sort length limit---&gt;</w:t>
      </w:r>
      <w:r>
        <w:br/>
      </w:r>
      <w:r>
        <w:rPr>
          <w:rFonts w:ascii="Courier New" w:hAnsi="Courier New"/>
          <w:b w:val="0"/>
          <w:sz w:val="16"/>
        </w:rPr>
        <w:tab/>
        <w:tab/>
        <w:tab/>
        <w:tab/>
        <w:t>&lt;cfif arguments.pageSize GT 0&gt;</w:t>
      </w:r>
      <w:r>
        <w:br/>
      </w:r>
      <w:r>
        <w:rPr>
          <w:rFonts w:ascii="Courier New" w:hAnsi="Courier New"/>
          <w:b w:val="0"/>
          <w:sz w:val="16"/>
        </w:rPr>
        <w:tab/>
        <w:tab/>
        <w:tab/>
        <w:tab/>
        <w:tab/>
        <w:t>limit #arguments.pageSize#</w:t>
      </w:r>
      <w:r>
        <w:br/>
      </w:r>
      <w:r>
        <w:rPr>
          <w:rFonts w:ascii="Courier New" w:hAnsi="Courier New"/>
          <w:b w:val="0"/>
          <w:sz w:val="16"/>
        </w:rPr>
        <w:tab/>
        <w:tab/>
        <w:tab/>
        <w:tab/>
        <w:tab/>
        <w:t>offset #arguments.pageSize*(arguments.page-1)#</w:t>
      </w:r>
      <w:r>
        <w:br/>
      </w:r>
      <w:r>
        <w:rPr>
          <w:rFonts w:ascii="Courier New" w:hAnsi="Courier New"/>
          <w:b w:val="0"/>
          <w:sz w:val="16"/>
        </w:rPr>
        <w:tab/>
        <w:tab/>
        <w:tab/>
        <w:tab/>
        <w:t>&lt;/cfif&gt;</w:t>
      </w:r>
      <w:r>
        <w:br/>
      </w:r>
      <w:r>
        <w:rPr>
          <w:rFonts w:ascii="Courier New" w:hAnsi="Courier New"/>
          <w:b w:val="0"/>
          <w:sz w:val="16"/>
        </w:rPr>
        <w:tab/>
        <w:tab/>
        <w:tab/>
        <w:t>&lt;/cfquery&gt;</w:t>
      </w:r>
      <w:r>
        <w:br/>
      </w:r>
      <w:r>
        <w:rPr>
          <w:rFonts w:ascii="Courier New" w:hAnsi="Courier New"/>
          <w:b w:val="0"/>
          <w:sz w:val="16"/>
        </w:rPr>
        <w:tab/>
        <w:tab/>
        <w:tab/>
      </w:r>
      <w:r>
        <w:br/>
      </w:r>
      <w:r>
        <w:rPr>
          <w:rFonts w:ascii="Courier New" w:hAnsi="Courier New"/>
          <w:b w:val="0"/>
          <w:sz w:val="16"/>
        </w:rPr>
        <w:tab/>
        <w:tab/>
        <w:tab/>
        <w:t>&lt;cfquery name="local.qCnt"&gt;</w:t>
      </w:r>
      <w:r>
        <w:br/>
      </w:r>
      <w:r>
        <w:rPr>
          <w:rFonts w:ascii="Courier New" w:hAnsi="Courier New"/>
          <w:b w:val="0"/>
          <w:sz w:val="16"/>
        </w:rPr>
        <w:tab/>
        <w:tab/>
        <w:tab/>
        <w:tab/>
        <w:t>select count(*) as cnt</w:t>
      </w:r>
      <w:r>
        <w:br/>
      </w:r>
      <w:r>
        <w:rPr>
          <w:rFonts w:ascii="Courier New" w:hAnsi="Courier New"/>
          <w:b w:val="0"/>
          <w:sz w:val="16"/>
        </w:rPr>
        <w:tab/>
        <w:tab/>
        <w:tab/>
        <w:tab/>
        <w:t>#local.fromClause#</w:t>
      </w:r>
      <w:r>
        <w:br/>
      </w:r>
      <w:r>
        <w:rPr>
          <w:rFonts w:ascii="Courier New" w:hAnsi="Courier New"/>
          <w:b w:val="0"/>
          <w:sz w:val="16"/>
        </w:rPr>
        <w:tab/>
        <w:tab/>
        <w:tab/>
        <w:tab/>
        <w:t xml:space="preserve">where </w:t>
      </w:r>
      <w:r>
        <w:br/>
      </w:r>
      <w:r>
        <w:rPr>
          <w:rFonts w:ascii="Courier New" w:hAnsi="Courier New"/>
          <w:b w:val="0"/>
          <w:sz w:val="16"/>
        </w:rPr>
        <w:tab/>
        <w:tab/>
        <w:tab/>
        <w:tab/>
        <w:t xml:space="preserve">s.specification_id=&lt;cfqueryparam cfsqltype="cf_sql_integer" value=#arguments.specificationId#/&gt; </w:t>
      </w:r>
      <w:r>
        <w:br/>
      </w:r>
      <w:r>
        <w:rPr>
          <w:rFonts w:ascii="Courier New" w:hAnsi="Courier New"/>
          <w:b w:val="0"/>
          <w:sz w:val="16"/>
        </w:rPr>
        <w:tab/>
        <w:tab/>
        <w:tab/>
        <w:tab/>
        <w:t>&lt;m:filter_build filter=#filter#/&gt;</w:t>
      </w:r>
      <w:r>
        <w:br/>
      </w:r>
      <w:r>
        <w:rPr>
          <w:rFonts w:ascii="Courier New" w:hAnsi="Courier New"/>
          <w:b w:val="0"/>
          <w:sz w:val="16"/>
        </w:rPr>
        <w:tab/>
        <w:tab/>
        <w:tab/>
        <w:t xml:space="preserve">&lt;/cfquery&gt; </w:t>
      </w:r>
      <w:r>
        <w:br/>
      </w:r>
      <w:r>
        <w:rPr>
          <w:rFonts w:ascii="Courier New" w:hAnsi="Courier New"/>
          <w:b w:val="0"/>
          <w:sz w:val="16"/>
        </w:rPr>
      </w:r>
      <w:r>
        <w:br/>
      </w:r>
      <w:r>
        <w:rPr>
          <w:rFonts w:ascii="Courier New" w:hAnsi="Courier New"/>
          <w:b w:val="0"/>
          <w:sz w:val="16"/>
        </w:rPr>
        <w:tab/>
        <w:tab/>
        <w:tab/>
        <w:t>&lt;cfquery name="local.qTotal"&gt;</w:t>
      </w:r>
      <w:r>
        <w:br/>
      </w:r>
      <w:r>
        <w:rPr>
          <w:rFonts w:ascii="Courier New" w:hAnsi="Courier New"/>
          <w:b w:val="0"/>
          <w:sz w:val="16"/>
        </w:rPr>
        <w:tab/>
        <w:tab/>
        <w:tab/>
        <w:tab/>
        <w:t>select count(*) as cnt</w:t>
      </w:r>
      <w:r>
        <w:br/>
      </w:r>
      <w:r>
        <w:rPr>
          <w:rFonts w:ascii="Courier New" w:hAnsi="Courier New"/>
          <w:b w:val="0"/>
          <w:sz w:val="16"/>
        </w:rPr>
        <w:tab/>
        <w:tab/>
        <w:tab/>
        <w:tab/>
        <w:t>#local.fromClause#</w:t>
      </w:r>
      <w:r>
        <w:br/>
      </w:r>
      <w:r>
        <w:rPr>
          <w:rFonts w:ascii="Courier New" w:hAnsi="Courier New"/>
          <w:b w:val="0"/>
          <w:sz w:val="16"/>
        </w:rPr>
        <w:tab/>
        <w:tab/>
        <w:tab/>
        <w:tab/>
        <w:t xml:space="preserve">&lt;!--- from instance_operation o </w:t>
      </w:r>
      <w:r>
        <w:br/>
      </w:r>
      <w:r>
        <w:rPr>
          <w:rFonts w:ascii="Courier New" w:hAnsi="Courier New"/>
          <w:b w:val="0"/>
          <w:sz w:val="16"/>
        </w:rPr>
        <w:tab/>
        <w:tab/>
        <w:tab/>
        <w:tab/>
        <w:t>join instance e on (o.instance_uid=e.instance_uid)</w:t>
      </w:r>
      <w:r>
        <w:br/>
      </w:r>
      <w:r>
        <w:rPr>
          <w:rFonts w:ascii="Courier New" w:hAnsi="Courier New"/>
          <w:b w:val="0"/>
          <w:sz w:val="16"/>
        </w:rPr>
        <w:tab/>
        <w:tab/>
        <w:tab/>
        <w:tab/>
        <w:t>left outer join specification_item i on (e.specification_item_id=i.specification_item_id)</w:t>
      </w:r>
      <w:r>
        <w:br/>
      </w:r>
      <w:r>
        <w:rPr>
          <w:rFonts w:ascii="Courier New" w:hAnsi="Courier New"/>
          <w:b w:val="0"/>
          <w:sz w:val="16"/>
        </w:rPr>
        <w:tab/>
        <w:tab/>
        <w:tab/>
        <w:tab/>
        <w:t>left outer join specification s on (i.specification_id=s.specification_id) ---&gt;</w:t>
      </w:r>
      <w:r>
        <w:br/>
      </w:r>
      <w:r>
        <w:rPr>
          <w:rFonts w:ascii="Courier New" w:hAnsi="Courier New"/>
          <w:b w:val="0"/>
          <w:sz w:val="16"/>
        </w:rPr>
        <w:tab/>
        <w:tab/>
        <w:tab/>
        <w:tab/>
        <w:t xml:space="preserve">where </w:t>
      </w:r>
      <w:r>
        <w:br/>
      </w:r>
      <w:r>
        <w:rPr>
          <w:rFonts w:ascii="Courier New" w:hAnsi="Courier New"/>
          <w:b w:val="0"/>
          <w:sz w:val="16"/>
        </w:rPr>
        <w:tab/>
        <w:tab/>
        <w:tab/>
        <w:tab/>
        <w:t xml:space="preserve">s.specification_id=&lt;cfqueryparam cfsqltype="cf_sql_integer" value=#arguments.specificationId#/&gt; </w:t>
      </w:r>
      <w:r>
        <w:br/>
      </w:r>
      <w:r>
        <w:rPr>
          <w:rFonts w:ascii="Courier New" w:hAnsi="Courier New"/>
          <w:b w:val="0"/>
          <w:sz w:val="16"/>
        </w:rPr>
        <w:tab/>
        <w:tab/>
        <w:tab/>
        <w:t xml:space="preserve">&lt;/cfquery&gt; </w:t>
      </w:r>
      <w:r>
        <w:br/>
      </w:r>
      <w:r>
        <w:rPr>
          <w:rFonts w:ascii="Courier New" w:hAnsi="Courier New"/>
          <w:b w:val="0"/>
          <w:sz w:val="16"/>
        </w:rPr>
      </w:r>
      <w:r>
        <w:br/>
      </w:r>
      <w:r>
        <w:rPr>
          <w:rFonts w:ascii="Courier New" w:hAnsi="Courier New"/>
          <w:b w:val="0"/>
          <w:sz w:val="16"/>
        </w:rPr>
        <w:tab/>
        <w:tab/>
        <w:tab/>
        <w:t>&lt;cfset var out=structNew("linked")/&gt;</w:t>
      </w:r>
      <w:r>
        <w:br/>
      </w:r>
      <w:r>
        <w:rPr>
          <w:rFonts w:ascii="Courier New" w:hAnsi="Courier New"/>
          <w:b w:val="0"/>
          <w:sz w:val="16"/>
        </w:rPr>
      </w:r>
      <w:r>
        <w:br/>
      </w:r>
      <w:r>
        <w:rPr>
          <w:rFonts w:ascii="Courier New" w:hAnsi="Courier New"/>
          <w:b w:val="0"/>
          <w:sz w:val="16"/>
        </w:rPr>
        <w:tab/>
        <w:tab/>
        <w:tab/>
        <w:t>&lt;cfset "out.queryDurationMs"=getTickCount() - request.startTickCount/&gt;</w:t>
      </w:r>
      <w:r>
        <w:br/>
      </w:r>
      <w:r>
        <w:rPr>
          <w:rFonts w:ascii="Courier New" w:hAnsi="Courier New"/>
          <w:b w:val="0"/>
          <w:sz w:val="16"/>
        </w:rPr>
        <w:tab/>
        <w:tab/>
        <w:tab/>
        <w:t>&lt;cfset "out.total"=#local.qTotal.cnt#/&gt;</w:t>
      </w:r>
      <w:r>
        <w:br/>
      </w:r>
      <w:r>
        <w:rPr>
          <w:rFonts w:ascii="Courier New" w:hAnsi="Courier New"/>
          <w:b w:val="0"/>
          <w:sz w:val="16"/>
        </w:rPr>
        <w:tab/>
        <w:tab/>
        <w:tab/>
        <w:t>&lt;cfset "out.resultSetSize"=#local.qCnt.cnt#/&gt;</w:t>
      </w:r>
      <w:r>
        <w:br/>
      </w:r>
      <w:r>
        <w:rPr>
          <w:rFonts w:ascii="Courier New" w:hAnsi="Courier New"/>
          <w:b w:val="0"/>
          <w:sz w:val="16"/>
        </w:rPr>
        <w:tab/>
        <w:tab/>
        <w:tab/>
        <w:t>&lt;cfset "out.pageSize"=#arguments.pageSize*1#/&gt;</w:t>
      </w:r>
      <w:r>
        <w:br/>
      </w:r>
      <w:r>
        <w:rPr>
          <w:rFonts w:ascii="Courier New" w:hAnsi="Courier New"/>
          <w:b w:val="0"/>
          <w:sz w:val="16"/>
        </w:rPr>
        <w:tab/>
        <w:tab/>
        <w:tab/>
        <w:t>&lt;cfset "out.page"=#arguments.page*1#/&gt;</w:t>
      </w:r>
      <w:r>
        <w:br/>
      </w:r>
      <w:r>
        <w:rPr>
          <w:rFonts w:ascii="Courier New" w:hAnsi="Courier New"/>
          <w:b w:val="0"/>
          <w:sz w:val="16"/>
        </w:rPr>
        <w:tab/>
        <w:tab/>
        <w:tab/>
        <w:t>&lt;cfset "out.orderBy"=#arguments.orderBy#/&gt;</w:t>
        <w:tab/>
      </w:r>
      <w:r>
        <w:br/>
      </w:r>
      <w:r>
        <w:rPr>
          <w:rFonts w:ascii="Courier New" w:hAnsi="Courier New"/>
          <w:b w:val="0"/>
          <w:sz w:val="16"/>
        </w:rPr>
        <w:tab/>
        <w:tab/>
        <w:tab/>
      </w:r>
      <w:r>
        <w:br/>
      </w:r>
      <w:r>
        <w:rPr>
          <w:rFonts w:ascii="Courier New" w:hAnsi="Courier New"/>
          <w:b w:val="0"/>
          <w:sz w:val="16"/>
        </w:rPr>
        <w:tab/>
        <w:tab/>
        <w:tab/>
        <w:t>&lt;cfset var resultCollection=[]/&gt;</w:t>
      </w:r>
      <w:r>
        <w:br/>
      </w:r>
      <w:r>
        <w:rPr>
          <w:rFonts w:ascii="Courier New" w:hAnsi="Courier New"/>
          <w:b w:val="0"/>
          <w:sz w:val="16"/>
        </w:rPr>
        <w:tab/>
        <w:tab/>
        <w:tab/>
        <w:t>&lt;cfloop query=#local.qRead#&gt;</w:t>
      </w:r>
      <w:r>
        <w:br/>
      </w:r>
      <w:r>
        <w:rPr>
          <w:rFonts w:ascii="Courier New" w:hAnsi="Courier New"/>
          <w:b w:val="0"/>
          <w:sz w:val="16"/>
        </w:rPr>
        <w:tab/>
        <w:tab/>
        <w:tab/>
        <w:tab/>
        <w:t>&lt;cfset var rec=structNew("linked")/&gt;</w:t>
        <w:tab/>
        <w:tab/>
        <w:tab/>
        <w:tab/>
      </w:r>
      <w:r>
        <w:br/>
      </w:r>
      <w:r>
        <w:rPr>
          <w:rFonts w:ascii="Courier New" w:hAnsi="Courier New"/>
          <w:b w:val="0"/>
          <w:sz w:val="16"/>
        </w:rPr>
        <w:tab/>
        <w:tab/>
        <w:tab/>
        <w:tab/>
        <w:t>&lt;cfset this.helper.appendRecord(rec, "", local.titleMap, local.qRead, this.helper.snake2camel)/&gt;</w:t>
      </w:r>
      <w:r>
        <w:br/>
      </w:r>
      <w:r>
        <w:rPr>
          <w:rFonts w:ascii="Courier New" w:hAnsi="Courier New"/>
          <w:b w:val="0"/>
          <w:sz w:val="16"/>
        </w:rPr>
        <w:tab/>
        <w:tab/>
        <w:tab/>
        <w:tab/>
        <w:t>&lt;cfset arrayAppend(resultCollection, rec)/&gt;</w:t>
      </w:r>
      <w:r>
        <w:br/>
      </w:r>
      <w:r>
        <w:rPr>
          <w:rFonts w:ascii="Courier New" w:hAnsi="Courier New"/>
          <w:b w:val="0"/>
          <w:sz w:val="16"/>
        </w:rPr>
        <w:tab/>
        <w:tab/>
        <w:tab/>
        <w:t>&lt;/cfloop&gt;</w:t>
      </w:r>
      <w:r>
        <w:br/>
      </w:r>
      <w:r>
        <w:rPr>
          <w:rFonts w:ascii="Courier New" w:hAnsi="Courier New"/>
          <w:b w:val="0"/>
          <w:sz w:val="16"/>
        </w:rPr>
        <w:tab/>
        <w:tab/>
        <w:tab/>
      </w:r>
      <w:r>
        <w:br/>
      </w:r>
      <w:r>
        <w:rPr>
          <w:rFonts w:ascii="Courier New" w:hAnsi="Courier New"/>
          <w:b w:val="0"/>
          <w:sz w:val="16"/>
        </w:rPr>
        <w:tab/>
        <w:tab/>
        <w:tab/>
        <w:t>&lt;cfset "out.size"=#arrayLen(resultCollection)#/&gt;</w:t>
        <w:tab/>
        <w:tab/>
      </w:r>
      <w:r>
        <w:br/>
      </w:r>
      <w:r>
        <w:rPr>
          <w:rFonts w:ascii="Courier New" w:hAnsi="Courier New"/>
          <w:b w:val="0"/>
          <w:sz w:val="16"/>
        </w:rPr>
        <w:tab/>
        <w:tab/>
        <w:tab/>
        <w:t>&lt;cfset "out.results"=#resultCollection#/&gt;</w:t>
        <w:tab/>
        <w:tab/>
      </w:r>
      <w:r>
        <w:br/>
      </w:r>
      <w:r>
        <w:rPr>
          <w:rFonts w:ascii="Courier New" w:hAnsi="Courier New"/>
          <w:b w:val="0"/>
          <w:sz w:val="16"/>
        </w:rPr>
        <w:tab/>
        <w:tab/>
        <w:tab/>
        <w:t>&lt;cfset "out.runDurationMs"=getTickCount()-request.startTickCount/&gt;</w:t>
        <w:tab/>
      </w:r>
      <w:r>
        <w:br/>
      </w:r>
      <w:r>
        <w:rPr>
          <w:rFonts w:ascii="Courier New" w:hAnsi="Courier New"/>
          <w:b w:val="0"/>
          <w:sz w:val="16"/>
        </w:rPr>
        <w:tab/>
        <w:tab/>
        <w:tab/>
        <w:t>&lt;cfreturn representationOf(out)/&gt;</w:t>
        <w:tab/>
      </w:r>
      <w:r>
        <w:br/>
      </w:r>
      <w:r>
        <w:rPr>
          <w:rFonts w:ascii="Courier New" w:hAnsi="Courier New"/>
          <w:b w:val="0"/>
          <w:sz w:val="16"/>
        </w:rPr>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name="post" hint="Создание новой операции. Отдельно загружаются CFS параметры, генерируются RFS параметры. Запускается операция отдельным вызовом. До запуска CFS параметры могут корректироваться (а надо?). Запущенная операция вместе с параметрами навсегда становится Read Only (при желании можем реализовать ее клонирование). Можем реализовать корректировку параметров, но непонятно, зачем. Когда мы конфигурируем инстанс, на самом деле мы задаем CFS параметры операции create. Можно править параметры, а можно пересоздать операцию с новыми параметрами. Предусмотреть удаление (метод DELETE) незапущенной операции?"&gt;</w:t>
      </w:r>
      <w:r>
        <w:br/>
      </w:r>
      <w:r>
        <w:rPr>
          <w:rFonts w:ascii="Courier New" w:hAnsi="Courier New"/>
          <w:b w:val="0"/>
          <w:sz w:val="16"/>
        </w:rPr>
        <w:tab/>
        <w:tab/>
        <w:t>&lt;cfargument name="instanceUid" type="string" required=true hint="type:guid"/&gt;</w:t>
      </w:r>
      <w:r>
        <w:br/>
      </w:r>
      <w:r>
        <w:rPr>
          <w:rFonts w:ascii="Courier New" w:hAnsi="Courier New"/>
          <w:b w:val="0"/>
          <w:sz w:val="16"/>
        </w:rPr>
        <w:tab/>
        <w:tab/>
        <w:t>&lt;cfargument name="operation" type="string" required=true hint="type:string decsiption: operation name, e.g. create"/&gt;</w:t>
      </w:r>
      <w:r>
        <w:br/>
      </w:r>
      <w:r>
        <w:rPr>
          <w:rFonts w:ascii="Courier New" w:hAnsi="Courier New"/>
          <w:b w:val="0"/>
          <w:sz w:val="16"/>
        </w:rPr>
        <w:tab/>
        <w:tab/>
        <w:t>&lt;cfargument name="note" type="string" required=false default="" hint="type:string decsiption: user notes"/&gt;</w:t>
      </w:r>
      <w:r>
        <w:br/>
      </w:r>
      <w:r>
        <w:rPr>
          <w:rFonts w:ascii="Courier New" w:hAnsi="Courier New"/>
          <w:b w:val="0"/>
          <w:sz w:val="16"/>
        </w:rPr>
        <w:tab/>
        <w:tab/>
        <w:t>&lt;!--- &lt;cfargument name="resourceRealmId" type="string" default=-1 hint="type:integer decsiption: идентификатор ресурсной платформы"/&gt; ---&gt;&lt;!--- *** ---&gt;</w:t>
      </w:r>
      <w:r>
        <w:br/>
      </w:r>
      <w:r>
        <w:rPr>
          <w:rFonts w:ascii="Courier New" w:hAnsi="Courier New"/>
          <w:b w:val="0"/>
          <w:sz w:val="16"/>
        </w:rPr>
        <w:tab/>
        <w:tab/>
        <w:t>&lt;!--- *** полноценная валидация операции предполагает проверку, что операция поддерживается для данного сервиса и текущего состояния инстанса. Можно представить себе зависимость этого от параметров, но хотелось бы избежать такого усложнения ---&gt;</w:t>
      </w:r>
      <w:r>
        <w:br/>
      </w:r>
      <w:r>
        <w:rPr>
          <w:rFonts w:ascii="Courier New" w:hAnsi="Courier New"/>
          <w:b w:val="0"/>
          <w:sz w:val="16"/>
        </w:rPr>
        <w:tab/>
        <w:tab/>
        <w:t>&lt;!--- Можно отметить, что, например, допустимость операции delete зависит от контекста - сколько времени сервис остановлен ---&gt;</w:t>
      </w:r>
      <w:r>
        <w:br/>
      </w:r>
      <w:r>
        <w:rPr>
          <w:rFonts w:ascii="Courier New" w:hAnsi="Courier New"/>
          <w:b w:val="0"/>
          <w:sz w:val="16"/>
        </w:rPr>
        <w:tab/>
        <w:tab/>
        <w:t>&lt;cftry&gt;</w:t>
      </w:r>
      <w:r>
        <w:br/>
      </w:r>
      <w:r>
        <w:rPr>
          <w:rFonts w:ascii="Courier New" w:hAnsi="Courier New"/>
          <w:b w:val="0"/>
          <w:sz w:val="16"/>
        </w:rPr>
        <w:tab/>
        <w:tab/>
        <w:tab/>
        <w:t>&lt;cfset this.helper.validateField(arguments, "instanceUid", "guid")/&gt;</w:t>
      </w:r>
      <w:r>
        <w:br/>
      </w:r>
      <w:r>
        <w:rPr>
          <w:rFonts w:ascii="Courier New" w:hAnsi="Courier New"/>
          <w:b w:val="0"/>
          <w:sz w:val="16"/>
        </w:rPr>
        <w:tab/>
        <w:tab/>
        <w:tab/>
      </w:r>
      <w:r>
        <w:br/>
      </w:r>
      <w:r>
        <w:rPr>
          <w:rFonts w:ascii="Courier New" w:hAnsi="Courier New"/>
          <w:b w:val="0"/>
          <w:sz w:val="16"/>
        </w:rPr>
        <w:tab/>
        <w:tab/>
        <w:tab/>
        <w:t>&lt;cfquery name="local.qCheckOperation" result="local.result"&gt;</w:t>
      </w:r>
      <w:r>
        <w:br/>
      </w:r>
      <w:r>
        <w:rPr>
          <w:rFonts w:ascii="Courier New" w:hAnsi="Courier New"/>
          <w:b w:val="0"/>
          <w:sz w:val="16"/>
        </w:rPr>
        <w:tab/>
        <w:tab/>
        <w:tab/>
        <w:tab/>
        <w:t xml:space="preserve">select count(*) as cnt </w:t>
      </w:r>
      <w:r>
        <w:br/>
      </w:r>
      <w:r>
        <w:rPr>
          <w:rFonts w:ascii="Courier New" w:hAnsi="Courier New"/>
          <w:b w:val="0"/>
          <w:sz w:val="16"/>
        </w:rPr>
        <w:tab/>
        <w:tab/>
        <w:tab/>
        <w:tab/>
        <w:t>from svc_operation so</w:t>
      </w:r>
      <w:r>
        <w:br/>
      </w:r>
      <w:r>
        <w:rPr>
          <w:rFonts w:ascii="Courier New" w:hAnsi="Courier New"/>
          <w:b w:val="0"/>
          <w:sz w:val="16"/>
        </w:rPr>
        <w:tab/>
        <w:tab/>
        <w:tab/>
        <w:tab/>
        <w:t>join svc s on so.svc_id=s.svc_id</w:t>
        <w:tab/>
      </w:r>
      <w:r>
        <w:br/>
      </w:r>
      <w:r>
        <w:rPr>
          <w:rFonts w:ascii="Courier New" w:hAnsi="Courier New"/>
          <w:b w:val="0"/>
          <w:sz w:val="16"/>
        </w:rPr>
        <w:tab/>
        <w:tab/>
        <w:tab/>
        <w:tab/>
        <w:t>join instance e on (s.svc_id=e.service_id)</w:t>
      </w:r>
      <w:r>
        <w:br/>
      </w:r>
      <w:r>
        <w:rPr>
          <w:rFonts w:ascii="Courier New" w:hAnsi="Courier New"/>
          <w:b w:val="0"/>
          <w:sz w:val="16"/>
        </w:rPr>
        <w:tab/>
        <w:tab/>
        <w:tab/>
        <w:tab/>
        <w:t>where e.instance_uid=&lt;cfqueryparam cfsqltype="cf_sql_other" value="#arguments.instanceUid#" null=#!isValid('guid',arguments.instanceUid)#/&gt;</w:t>
      </w:r>
      <w:r>
        <w:br/>
      </w:r>
      <w:r>
        <w:rPr>
          <w:rFonts w:ascii="Courier New" w:hAnsi="Courier New"/>
          <w:b w:val="0"/>
          <w:sz w:val="16"/>
        </w:rPr>
        <w:tab/>
        <w:tab/>
        <w:tab/>
        <w:tab/>
        <w:t>AND so.operation=&lt;cfqueryparam cfsqltype="cf_sql_varchar" value="#arguments.operation#"/&gt;</w:t>
      </w:r>
      <w:r>
        <w:br/>
      </w:r>
      <w:r>
        <w:rPr>
          <w:rFonts w:ascii="Courier New" w:hAnsi="Courier New"/>
          <w:b w:val="0"/>
          <w:sz w:val="16"/>
        </w:rPr>
        <w:tab/>
        <w:tab/>
        <w:tab/>
        <w:t>&lt;/cfquery&gt;</w:t>
      </w:r>
      <w:r>
        <w:br/>
      </w:r>
      <w:r>
        <w:rPr>
          <w:rFonts w:ascii="Courier New" w:hAnsi="Courier New"/>
          <w:b w:val="0"/>
          <w:sz w:val="16"/>
        </w:rPr>
        <w:tab/>
        <w:tab/>
        <w:tab/>
        <w:t>&lt;cfif local.qCheckOperation.cnt EQ 0&gt;</w:t>
      </w:r>
      <w:r>
        <w:br/>
      </w:r>
      <w:r>
        <w:rPr>
          <w:rFonts w:ascii="Courier New" w:hAnsi="Courier New"/>
          <w:b w:val="0"/>
          <w:sz w:val="16"/>
        </w:rPr>
        <w:tab/>
        <w:tab/>
        <w:tab/>
        <w:tab/>
        <w:t>&lt;cfthrow type="invalidParamValue" message="Operation unsupported for this service/instance" detail="#arguments.operation#"/&gt;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&lt;cfquery name="local.qCheckAccess" result="local.result"&gt;</w:t>
      </w:r>
      <w:r>
        <w:br/>
      </w:r>
      <w:r>
        <w:rPr>
          <w:rFonts w:ascii="Courier New" w:hAnsi="Courier New"/>
          <w:b w:val="0"/>
          <w:sz w:val="16"/>
        </w:rPr>
        <w:tab/>
        <w:tab/>
        <w:tab/>
        <w:tab/>
        <w:t>select count(*) as cnt</w:t>
      </w:r>
      <w:r>
        <w:br/>
      </w:r>
      <w:r>
        <w:rPr>
          <w:rFonts w:ascii="Courier New" w:hAnsi="Courier New"/>
          <w:b w:val="0"/>
          <w:sz w:val="16"/>
        </w:rPr>
        <w:tab/>
        <w:tab/>
        <w:tab/>
        <w:tab/>
        <w:t xml:space="preserve">from instance e </w:t>
      </w:r>
      <w:r>
        <w:br/>
      </w:r>
      <w:r>
        <w:rPr>
          <w:rFonts w:ascii="Courier New" w:hAnsi="Courier New"/>
          <w:b w:val="0"/>
          <w:sz w:val="16"/>
        </w:rPr>
        <w:tab/>
        <w:tab/>
        <w:tab/>
        <w:tab/>
        <w:t>join specification_item si on (e.specification_item_id=si.specification_item_id)</w:t>
      </w:r>
      <w:r>
        <w:br/>
      </w:r>
      <w:r>
        <w:rPr>
          <w:rFonts w:ascii="Courier New" w:hAnsi="Courier New"/>
          <w:b w:val="0"/>
          <w:sz w:val="16"/>
        </w:rPr>
        <w:tab/>
        <w:tab/>
        <w:tab/>
        <w:tab/>
        <w:t>where e.instance_uid=&lt;cfqueryparam cfsqltype="cf_sql_other" value="#arguments.instanceUid#" null=#!isValid('guid',arguments.instanceUid)#/&gt;</w:t>
      </w:r>
      <w:r>
        <w:br/>
      </w:r>
      <w:r>
        <w:rPr>
          <w:rFonts w:ascii="Courier New" w:hAnsi="Courier New"/>
          <w:b w:val="0"/>
          <w:sz w:val="16"/>
        </w:rPr>
        <w:tab/>
        <w:tab/>
        <w:tab/>
        <w:tab/>
        <w:t xml:space="preserve">AND si.specification_id=&lt;cfqueryparam cfsqltype="cf_sql_integer" value=#arguments.specificationId#/&gt; </w:t>
      </w:r>
      <w:r>
        <w:br/>
      </w:r>
      <w:r>
        <w:rPr>
          <w:rFonts w:ascii="Courier New" w:hAnsi="Courier New"/>
          <w:b w:val="0"/>
          <w:sz w:val="16"/>
        </w:rPr>
        <w:tab/>
        <w:tab/>
        <w:tab/>
        <w:t>&lt;/cfquery&gt;</w:t>
        <w:tab/>
      </w:r>
      <w:r>
        <w:br/>
      </w:r>
      <w:r>
        <w:rPr>
          <w:rFonts w:ascii="Courier New" w:hAnsi="Courier New"/>
          <w:b w:val="0"/>
          <w:sz w:val="16"/>
        </w:rPr>
        <w:tab/>
        <w:tab/>
        <w:tab/>
        <w:t>&lt;cfif local.qCheckAccess.cnt EQ 0&gt;</w:t>
      </w:r>
      <w:r>
        <w:br/>
      </w:r>
      <w:r>
        <w:rPr>
          <w:rFonts w:ascii="Courier New" w:hAnsi="Courier New"/>
          <w:b w:val="0"/>
          <w:sz w:val="16"/>
        </w:rPr>
        <w:tab/>
        <w:tab/>
        <w:tab/>
        <w:tab/>
        <w:t>&lt;!--- *** вместо выбрасывания исключения мы сразу прерываем выполнение метода ---&gt;</w:t>
      </w:r>
      <w:r>
        <w:br/>
      </w:r>
      <w:r>
        <w:rPr>
          <w:rFonts w:ascii="Courier New" w:hAnsi="Courier New"/>
          <w:b w:val="0"/>
          <w:sz w:val="16"/>
        </w:rPr>
        <w:tab/>
        <w:tab/>
        <w:tab/>
        <w:tab/>
        <w:t>&lt;cfreturn representationOf(this.helper.formatMessage("Instance not accessible", "Instance is not accessible to the current user (at least does not belong to the default specification)")).withStatus(403)/&gt;</w:t>
      </w:r>
      <w:r>
        <w:br/>
      </w:r>
      <w:r>
        <w:rPr>
          <w:rFonts w:ascii="Courier New" w:hAnsi="Courier New"/>
          <w:b w:val="0"/>
          <w:sz w:val="16"/>
        </w:rPr>
        <w:tab/>
        <w:tab/>
        <w:tab/>
        <w:t>&lt;/cfif&gt;</w:t>
      </w:r>
      <w:r>
        <w:br/>
      </w:r>
      <w:r>
        <w:rPr>
          <w:rFonts w:ascii="Courier New" w:hAnsi="Courier New"/>
          <w:b w:val="0"/>
          <w:sz w:val="16"/>
        </w:rPr>
        <w:tab/>
        <w:tab/>
        <w:tab/>
        <w:t>&lt;!--- *** Добавить проверку разрешенных переходов, например, create нельзя сделать на развернутом экземпляре</w:t>
      </w:r>
      <w:r>
        <w:br/>
      </w:r>
      <w:r>
        <w:rPr>
          <w:rFonts w:ascii="Courier New" w:hAnsi="Courier New"/>
          <w:b w:val="0"/>
          <w:sz w:val="16"/>
        </w:rPr>
        <w:tab/>
        <w:tab/>
        <w:tab/>
        <w:t>*** Вероятно, допустимые переходы нужно либо специфицировать в документации, либо явно опубликовать (инстанс может публиковать список допустимых операций) ---&gt;</w:t>
      </w:r>
      <w:r>
        <w:br/>
      </w:r>
      <w:r>
        <w:rPr>
          <w:rFonts w:ascii="Courier New" w:hAnsi="Courier New"/>
          <w:b w:val="0"/>
          <w:sz w:val="16"/>
        </w:rPr>
        <w:tab/>
        <w:tab/>
        <w:tab/>
      </w:r>
      <w:r>
        <w:br/>
      </w:r>
      <w:r>
        <w:rPr>
          <w:rFonts w:ascii="Courier New" w:hAnsi="Courier New"/>
          <w:b w:val="0"/>
          <w:sz w:val="16"/>
        </w:rPr>
        <w:tab/>
        <w:tab/>
        <w:tab/>
        <w:t>&lt;!--- &lt;cfif listFind("create,redeploy",arguments.operation)&gt;</w:t>
      </w:r>
      <w:r>
        <w:br/>
      </w:r>
      <w:r>
        <w:rPr>
          <w:rFonts w:ascii="Courier New" w:hAnsi="Courier New"/>
          <w:b w:val="0"/>
          <w:sz w:val="16"/>
        </w:rPr>
        <w:tab/>
        <w:tab/>
        <w:tab/>
        <w:tab/>
        <w:t>&lt;cfset checkResourceRealmId(arguments.resourceRealmId, arguments.instanceUid)/&gt;</w:t>
      </w:r>
      <w:r>
        <w:br/>
      </w:r>
      <w:r>
        <w:rPr>
          <w:rFonts w:ascii="Courier New" w:hAnsi="Courier New"/>
          <w:b w:val="0"/>
          <w:sz w:val="16"/>
        </w:rPr>
        <w:tab/>
        <w:tab/>
        <w:tab/>
        <w:t>&lt;/cfif&gt; ---&gt;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local={}/&gt;</w:t>
      </w:r>
      <w:r>
        <w:br/>
      </w:r>
      <w:r>
        <w:rPr>
          <w:rFonts w:ascii="Courier New" w:hAnsi="Courier New"/>
          <w:b w:val="0"/>
          <w:sz w:val="16"/>
        </w:rPr>
        <w:tab/>
        <w:tab/>
        <w:t>&lt;cfset local.instanceOperationUid=#createGUID()#/&gt;</w:t>
      </w:r>
      <w:r>
        <w:br/>
      </w:r>
      <w:r>
        <w:rPr>
          <w:rFonts w:ascii="Courier New" w:hAnsi="Courier New"/>
          <w:b w:val="0"/>
          <w:sz w:val="16"/>
        </w:rPr>
        <w:tab/>
        <w:tab/>
      </w:r>
      <w:r>
        <w:br/>
      </w:r>
      <w:r>
        <w:rPr>
          <w:rFonts w:ascii="Courier New" w:hAnsi="Courier New"/>
          <w:b w:val="0"/>
          <w:sz w:val="16"/>
        </w:rPr>
        <w:tab/>
        <w:tab/>
        <w:t>&lt;cftry&gt;</w:t>
        <w:tab/>
        <w:tab/>
      </w:r>
      <w:r>
        <w:br/>
      </w:r>
      <w:r>
        <w:rPr>
          <w:rFonts w:ascii="Courier New" w:hAnsi="Courier New"/>
          <w:b w:val="0"/>
          <w:sz w:val="16"/>
        </w:rPr>
        <w:tab/>
        <w:tab/>
        <w:tab/>
        <w:t>&lt;cfquery name="local.qSave"&gt;</w:t>
      </w:r>
      <w:r>
        <w:br/>
      </w:r>
      <w:r>
        <w:rPr>
          <w:rFonts w:ascii="Courier New" w:hAnsi="Courier New"/>
          <w:b w:val="0"/>
          <w:sz w:val="16"/>
        </w:rPr>
        <w:tab/>
        <w:tab/>
        <w:tab/>
        <w:tab/>
        <w:t>insert into instance_operation</w:t>
      </w:r>
      <w:r>
        <w:br/>
      </w:r>
      <w:r>
        <w:rPr>
          <w:rFonts w:ascii="Courier New" w:hAnsi="Courier New"/>
          <w:b w:val="0"/>
          <w:sz w:val="16"/>
        </w:rPr>
        <w:tab/>
        <w:tab/>
        <w:tab/>
        <w:tab/>
        <w:t xml:space="preserve">(instance_uid, instance_operation_uid, operation, note, dt_created, creator_id, dt_updated, updater_id) </w:t>
      </w:r>
      <w:r>
        <w:br/>
      </w:r>
      <w:r>
        <w:rPr>
          <w:rFonts w:ascii="Courier New" w:hAnsi="Courier New"/>
          <w:b w:val="0"/>
          <w:sz w:val="16"/>
        </w:rPr>
        <w:tab/>
        <w:tab/>
        <w:tab/>
        <w:tab/>
        <w:t xml:space="preserve">values </w:t>
      </w:r>
      <w:r>
        <w:br/>
      </w:r>
      <w:r>
        <w:rPr>
          <w:rFonts w:ascii="Courier New" w:hAnsi="Courier New"/>
          <w:b w:val="0"/>
          <w:sz w:val="16"/>
        </w:rPr>
        <w:tab/>
        <w:tab/>
        <w:tab/>
        <w:tab/>
        <w:t>(</w:t>
      </w:r>
      <w:r>
        <w:br/>
      </w:r>
      <w:r>
        <w:rPr>
          <w:rFonts w:ascii="Courier New" w:hAnsi="Courier New"/>
          <w:b w:val="0"/>
          <w:sz w:val="16"/>
        </w:rPr>
        <w:tab/>
        <w:tab/>
        <w:tab/>
        <w:tab/>
        <w:t xml:space="preserve"> &lt;cfqueryparam cfsqltype="cf_sql_other" value="#arguments.instanceUid#" /&gt;</w:t>
      </w:r>
      <w:r>
        <w:br/>
      </w:r>
      <w:r>
        <w:rPr>
          <w:rFonts w:ascii="Courier New" w:hAnsi="Courier New"/>
          <w:b w:val="0"/>
          <w:sz w:val="16"/>
        </w:rPr>
        <w:tab/>
        <w:tab/>
        <w:tab/>
        <w:tab/>
        <w:t>,&lt;cfqueryparam cfsqltype="cf_sql_other" value="#local.instanceOperationUid#" /&gt;</w:t>
      </w:r>
      <w:r>
        <w:br/>
      </w:r>
      <w:r>
        <w:rPr>
          <w:rFonts w:ascii="Courier New" w:hAnsi="Courier New"/>
          <w:b w:val="0"/>
          <w:sz w:val="16"/>
        </w:rPr>
        <w:tab/>
        <w:tab/>
        <w:tab/>
        <w:tab/>
        <w:t>,&lt;cfqueryparam cfsqltype="cf_sql_varchar" value="#arguments.operation#"/&gt;</w:t>
        <w:tab/>
      </w:r>
      <w:r>
        <w:br/>
      </w:r>
      <w:r>
        <w:rPr>
          <w:rFonts w:ascii="Courier New" w:hAnsi="Courier New"/>
          <w:b w:val="0"/>
          <w:sz w:val="16"/>
        </w:rPr>
        <w:tab/>
        <w:tab/>
        <w:tab/>
        <w:tab/>
        <w:t>,&lt;cfqueryparam cfsqltype="cf_sql_varchar" value="#htmlEditFormat(arguments.note)#"/&gt;</w:t>
        <w:tab/>
      </w:r>
      <w:r>
        <w:br/>
      </w:r>
      <w:r>
        <w:rPr>
          <w:rFonts w:ascii="Courier New" w:hAnsi="Courier New"/>
          <w:b w:val="0"/>
          <w:sz w:val="16"/>
        </w:rPr>
        <w:tab/>
        <w:tab/>
        <w:tab/>
        <w:tab/>
        <w:t>,&lt;cfqueryparam cfsqltype="cf_sql_timestamp" value="#Now()#" /&gt;</w:t>
      </w:r>
      <w:r>
        <w:br/>
      </w:r>
      <w:r>
        <w:rPr>
          <w:rFonts w:ascii="Courier New" w:hAnsi="Courier New"/>
          <w:b w:val="0"/>
          <w:sz w:val="16"/>
        </w:rPr>
        <w:tab/>
        <w:tab/>
        <w:tab/>
        <w:tab/>
        <w:t>,&lt;cfqueryparam cfsqltype="cf_sql_integer" value="#arguments.usrId#" /&gt;</w:t>
      </w:r>
      <w:r>
        <w:br/>
      </w:r>
      <w:r>
        <w:rPr>
          <w:rFonts w:ascii="Courier New" w:hAnsi="Courier New"/>
          <w:b w:val="0"/>
          <w:sz w:val="16"/>
        </w:rPr>
        <w:tab/>
        <w:tab/>
        <w:tab/>
        <w:tab/>
        <w:t>,&lt;cfqueryparam cfsqltype="cf_sql_timestamp" value="#Now()#" /&gt;</w:t>
      </w:r>
      <w:r>
        <w:br/>
      </w:r>
      <w:r>
        <w:rPr>
          <w:rFonts w:ascii="Courier New" w:hAnsi="Courier New"/>
          <w:b w:val="0"/>
          <w:sz w:val="16"/>
        </w:rPr>
        <w:tab/>
        <w:tab/>
        <w:tab/>
        <w:tab/>
        <w:t>,&lt;cfqueryparam cfsqltype="cf_sql_integer" value="#arguments.usrId#" /&gt;</w:t>
      </w:r>
      <w:r>
        <w:br/>
      </w:r>
      <w:r>
        <w:rPr>
          <w:rFonts w:ascii="Courier New" w:hAnsi="Courier New"/>
          <w:b w:val="0"/>
          <w:sz w:val="16"/>
        </w:rPr>
        <w:tab/>
        <w:tab/>
        <w:tab/>
        <w:tab/>
        <w:t>);</w:t>
      </w:r>
      <w:r>
        <w:br/>
      </w:r>
      <w:r>
        <w:rPr>
          <w:rFonts w:ascii="Courier New" w:hAnsi="Courier New"/>
          <w:b w:val="0"/>
          <w:sz w:val="16"/>
        </w:rPr>
        <w:tab/>
        <w:tab/>
        <w:tab/>
        <w:t>&lt;/cfquery&gt;</w:t>
        <w:tab/>
        <w:tab/>
      </w:r>
      <w:r>
        <w:br/>
      </w:r>
      <w:r>
        <w:rPr>
          <w:rFonts w:ascii="Courier New" w:hAnsi="Courier New"/>
          <w:b w:val="0"/>
          <w:sz w:val="16"/>
        </w:rPr>
        <w:tab/>
        <w:tab/>
        <w:tab/>
      </w:r>
      <w:r>
        <w:br/>
      </w:r>
      <w:r>
        <w:rPr>
          <w:rFonts w:ascii="Courier New" w:hAnsi="Courier New"/>
          <w:b w:val="0"/>
          <w:sz w:val="16"/>
        </w:rPr>
        <w:tab/>
        <w:tab/>
        <w:tab/>
        <w:t>&lt;cfcatch type="any"&gt;</w:t>
      </w:r>
      <w:r>
        <w:br/>
      </w:r>
      <w:r>
        <w:rPr>
          <w:rFonts w:ascii="Courier New" w:hAnsi="Courier New"/>
          <w:b w:val="0"/>
          <w:sz w:val="16"/>
        </w:rPr>
        <w:tab/>
        <w:tab/>
        <w:tab/>
        <w:tab/>
        <w:t>&lt;cfreturn representationOf(this.helper.formatException(cfcatch, "Internal Error")).withStatus(500)/&gt;&lt;!--- это не нужно показывать в продуктиве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&lt;cfreturn noData()</w:t>
      </w:r>
      <w:r>
        <w:br/>
      </w:r>
      <w:r>
        <w:rPr>
          <w:rFonts w:ascii="Courier New" w:hAnsi="Courier New"/>
          <w:b w:val="0"/>
          <w:sz w:val="16"/>
        </w:rPr>
        <w:tab/>
        <w:tab/>
        <w:tab/>
        <w:t>.withHeaders({location: "./#local.instanceOperationUid#"})</w:t>
      </w:r>
      <w:r>
        <w:br/>
      </w:r>
      <w:r>
        <w:rPr>
          <w:rFonts w:ascii="Courier New" w:hAnsi="Courier New"/>
          <w:b w:val="0"/>
          <w:sz w:val="16"/>
        </w:rPr>
        <w:tab/>
        <w:tab/>
        <w:tab/>
        <w:t xml:space="preserve">.withStatus(201, "Created") </w:t>
      </w:r>
      <w:r>
        <w:br/>
      </w:r>
      <w:r>
        <w:rPr>
          <w:rFonts w:ascii="Courier New" w:hAnsi="Courier New"/>
          <w:b w:val="0"/>
          <w:sz w:val="16"/>
        </w:rPr>
        <w:tab/>
        <w:tab/>
        <w:t>/&gt;</w:t>
        <w:tab/>
        <w:tab/>
        <w:tab/>
        <w:tab/>
      </w:r>
      <w:r>
        <w:br/>
      </w:r>
      <w:r>
        <w:rPr>
          <w:rFonts w:ascii="Courier New" w:hAnsi="Courier New"/>
          <w:b w:val="0"/>
          <w:sz w:val="16"/>
        </w:rPr>
        <w:tab/>
        <w:t>&lt;/cffunction&gt;</w:t>
        <w:tab/>
      </w:r>
      <w:r>
        <w:br/>
      </w:r>
      <w:r>
        <w:rPr>
          <w:rFonts w:ascii="Courier New" w:hAnsi="Courier New"/>
          <w:b w:val="0"/>
          <w:sz w:val="16"/>
        </w:rPr>
        <w:tab/>
      </w:r>
      <w:r>
        <w:br/>
      </w:r>
      <w:r>
        <w:rPr>
          <w:rFonts w:ascii="Courier New" w:hAnsi="Courier New"/>
          <w:b w:val="0"/>
          <w:sz w:val="16"/>
        </w:rPr>
        <w:tab/>
        <w:t>&lt;!--- *** NOT USED ---&gt;</w:t>
      </w:r>
      <w:r>
        <w:br/>
      </w:r>
      <w:r>
        <w:rPr>
          <w:rFonts w:ascii="Courier New" w:hAnsi="Courier New"/>
          <w:b w:val="0"/>
          <w:sz w:val="16"/>
        </w:rPr>
        <w:tab/>
        <w:t>&lt;cffunction name="checkResourceRealmId" returntype="void" hint="deprecated"&gt;</w:t>
      </w:r>
      <w:r>
        <w:br/>
      </w:r>
      <w:r>
        <w:rPr>
          <w:rFonts w:ascii="Courier New" w:hAnsi="Courier New"/>
          <w:b w:val="0"/>
          <w:sz w:val="16"/>
        </w:rPr>
        <w:tab/>
        <w:t>&lt;!--- В данном случае мы проверяем соответствие платформы сервису, а не операции, поэтому вопрос, нужен ли для данной операции параметр resourceRealm, надо решать вне этой функции  ---&gt;</w:t>
      </w:r>
      <w:r>
        <w:br/>
      </w:r>
      <w:r>
        <w:rPr>
          <w:rFonts w:ascii="Courier New" w:hAnsi="Courier New"/>
          <w:b w:val="0"/>
          <w:sz w:val="16"/>
        </w:rPr>
        <w:tab/>
        <w:tab/>
        <w:t>&lt;cfargument name="resourceRealmId" type="numeric" required=true/&gt;</w:t>
      </w:r>
      <w:r>
        <w:br/>
      </w:r>
      <w:r>
        <w:rPr>
          <w:rFonts w:ascii="Courier New" w:hAnsi="Courier New"/>
          <w:b w:val="0"/>
          <w:sz w:val="16"/>
        </w:rPr>
        <w:tab/>
        <w:tab/>
        <w:t>&lt;cfargument name="instanceUid" type="guid" required=true/&gt;</w:t>
        <w:tab/>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r>
      <w:r>
        <w:br/>
      </w:r>
      <w:r>
        <w:rPr>
          <w:rFonts w:ascii="Courier New" w:hAnsi="Courier New"/>
          <w:b w:val="0"/>
          <w:sz w:val="16"/>
        </w:rPr>
        <w:tab/>
        <w:tab/>
        <w:t>&lt;cfif NOT resourceRealmId GT 0&gt;</w:t>
      </w:r>
      <w:r>
        <w:br/>
      </w:r>
      <w:r>
        <w:rPr>
          <w:rFonts w:ascii="Courier New" w:hAnsi="Courier New"/>
          <w:b w:val="0"/>
          <w:sz w:val="16"/>
        </w:rPr>
        <w:tab/>
        <w:tab/>
        <w:tab/>
        <w:t>&lt;cfthrow type="InvalidParamValue" message="Resource realm undefined" detail="Не выбрана ресурсная платформа"/&gt;&lt;!--- *** для многих операций она и не нужна ---&gt;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&lt;cfquery name="local.qContract"&gt;</w:t>
      </w:r>
      <w:r>
        <w:br/>
      </w:r>
      <w:r>
        <w:rPr>
          <w:rFonts w:ascii="Courier New" w:hAnsi="Courier New"/>
          <w:b w:val="0"/>
          <w:sz w:val="16"/>
        </w:rPr>
        <w:tab/>
        <w:tab/>
        <w:tab/>
        <w:t>select c.contract_id</w:t>
      </w:r>
      <w:r>
        <w:br/>
      </w:r>
      <w:r>
        <w:rPr>
          <w:rFonts w:ascii="Courier New" w:hAnsi="Courier New"/>
          <w:b w:val="0"/>
          <w:sz w:val="16"/>
        </w:rPr>
        <w:tab/>
        <w:tab/>
        <w:tab/>
        <w:t xml:space="preserve">from instance e </w:t>
      </w:r>
      <w:r>
        <w:br/>
      </w:r>
      <w:r>
        <w:rPr>
          <w:rFonts w:ascii="Courier New" w:hAnsi="Courier New"/>
          <w:b w:val="0"/>
          <w:sz w:val="16"/>
        </w:rPr>
        <w:tab/>
        <w:tab/>
        <w:tab/>
        <w:t>join specification_item si on (e.specification_item_id=si.specification_item_id)</w:t>
      </w:r>
      <w:r>
        <w:br/>
      </w:r>
      <w:r>
        <w:rPr>
          <w:rFonts w:ascii="Courier New" w:hAnsi="Courier New"/>
          <w:b w:val="0"/>
          <w:sz w:val="16"/>
        </w:rPr>
        <w:tab/>
        <w:tab/>
        <w:tab/>
        <w:t>join specification s on (si.specification_id=s.specification_id)</w:t>
      </w:r>
      <w:r>
        <w:br/>
      </w:r>
      <w:r>
        <w:rPr>
          <w:rFonts w:ascii="Courier New" w:hAnsi="Courier New"/>
          <w:b w:val="0"/>
          <w:sz w:val="16"/>
        </w:rPr>
        <w:tab/>
        <w:tab/>
        <w:tab/>
        <w:t>join contract c on (s.contract_id=c.contract_id)</w:t>
      </w:r>
      <w:r>
        <w:br/>
      </w:r>
      <w:r>
        <w:rPr>
          <w:rFonts w:ascii="Courier New" w:hAnsi="Courier New"/>
          <w:b w:val="0"/>
          <w:sz w:val="16"/>
        </w:rPr>
        <w:tab/>
        <w:tab/>
        <w:tab/>
        <w:t xml:space="preserve">where e.instance_uid=&lt;cfqueryparam cfsqltype="cf_sql_other" value="#arguments.instanceUid#" null=#!isValid("guid",arguments.instanceUid)#/&gt; </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ab/>
        <w:tab/>
        <w:t>&lt;cfquery name="local.qCheckResourceRealmType"&gt;</w:t>
      </w:r>
      <w:r>
        <w:br/>
      </w:r>
      <w:r>
        <w:rPr>
          <w:rFonts w:ascii="Courier New" w:hAnsi="Courier New"/>
          <w:b w:val="0"/>
          <w:sz w:val="16"/>
        </w:rPr>
        <w:tab/>
        <w:tab/>
        <w:tab/>
        <w:t>select r.resource_realm_type_id</w:t>
      </w:r>
      <w:r>
        <w:br/>
      </w:r>
      <w:r>
        <w:rPr>
          <w:rFonts w:ascii="Courier New" w:hAnsi="Courier New"/>
          <w:b w:val="0"/>
          <w:sz w:val="16"/>
        </w:rPr>
        <w:tab/>
        <w:tab/>
        <w:tab/>
        <w:t xml:space="preserve">from resource_realm r </w:t>
      </w:r>
      <w:r>
        <w:br/>
      </w:r>
      <w:r>
        <w:rPr>
          <w:rFonts w:ascii="Courier New" w:hAnsi="Courier New"/>
          <w:b w:val="0"/>
          <w:sz w:val="16"/>
        </w:rPr>
        <w:tab/>
        <w:tab/>
        <w:tab/>
        <w:t>join resource_realm_type t on (r.resource_realm_type_id=t.resource_realm_type_id)</w:t>
      </w:r>
      <w:r>
        <w:br/>
      </w:r>
      <w:r>
        <w:rPr>
          <w:rFonts w:ascii="Courier New" w:hAnsi="Courier New"/>
          <w:b w:val="0"/>
          <w:sz w:val="16"/>
        </w:rPr>
        <w:tab/>
        <w:tab/>
        <w:tab/>
        <w:t>join svc s on (t.resource_realm_type_id=s.resource_realm_type_id)</w:t>
      </w:r>
      <w:r>
        <w:br/>
      </w:r>
      <w:r>
        <w:rPr>
          <w:rFonts w:ascii="Courier New" w:hAnsi="Courier New"/>
          <w:b w:val="0"/>
          <w:sz w:val="16"/>
        </w:rPr>
        <w:tab/>
        <w:tab/>
        <w:tab/>
        <w:t>join instance e on (s.svc_id=e.service_id)</w:t>
      </w:r>
      <w:r>
        <w:br/>
      </w:r>
      <w:r>
        <w:rPr>
          <w:rFonts w:ascii="Courier New" w:hAnsi="Courier New"/>
          <w:b w:val="0"/>
          <w:sz w:val="16"/>
        </w:rPr>
        <w:tab/>
        <w:tab/>
        <w:tab/>
        <w:t xml:space="preserve">where r.resource_realm_id=&lt;cfqueryparam cfsqltype="cf_sql_integer" value=#arguments.resourceRealmId# null=#!isValid("integer",arguments.resourceRealmId)#/&gt; </w:t>
      </w:r>
      <w:r>
        <w:br/>
      </w:r>
      <w:r>
        <w:rPr>
          <w:rFonts w:ascii="Courier New" w:hAnsi="Courier New"/>
          <w:b w:val="0"/>
          <w:sz w:val="16"/>
        </w:rPr>
        <w:tab/>
        <w:tab/>
        <w:tab/>
        <w:t xml:space="preserve">AND e.instance_uid=&lt;cfqueryparam cfsqltype="cf_sql_other" value=#arguments.instanceUid# null=#!isValid("guid", arguments.instanceUid)#/&gt; </w:t>
      </w:r>
      <w:r>
        <w:br/>
      </w:r>
      <w:r>
        <w:rPr>
          <w:rFonts w:ascii="Courier New" w:hAnsi="Courier New"/>
          <w:b w:val="0"/>
          <w:sz w:val="16"/>
        </w:rPr>
        <w:tab/>
        <w:tab/>
        <w:t>&lt;/cfquery&gt;</w:t>
      </w:r>
      <w:r>
        <w:br/>
      </w:r>
      <w:r>
        <w:rPr>
          <w:rFonts w:ascii="Courier New" w:hAnsi="Courier New"/>
          <w:b w:val="0"/>
          <w:sz w:val="16"/>
        </w:rPr>
        <w:tab/>
        <w:tab/>
        <w:t>&lt;cfif local.qCheckResourceRealmType.recordCount EQ 0&gt;</w:t>
      </w:r>
      <w:r>
        <w:br/>
      </w:r>
      <w:r>
        <w:rPr>
          <w:rFonts w:ascii="Courier New" w:hAnsi="Courier New"/>
          <w:b w:val="0"/>
          <w:sz w:val="16"/>
        </w:rPr>
        <w:tab/>
        <w:tab/>
        <w:tab/>
        <w:t>&lt;cfthrow type="InvalidParamValue" message="Resource realm does not match service" detail="Ресурсная платформа не соответствует сервису"/&gt;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&lt;cfquery name="local.qCheckResourceRealmAccess"&gt;</w:t>
      </w:r>
      <w:r>
        <w:br/>
      </w:r>
      <w:r>
        <w:rPr>
          <w:rFonts w:ascii="Courier New" w:hAnsi="Courier New"/>
          <w:b w:val="0"/>
          <w:sz w:val="16"/>
        </w:rPr>
        <w:tab/>
        <w:tab/>
        <w:tab/>
        <w:t>select r.resource_realm_id</w:t>
      </w:r>
      <w:r>
        <w:br/>
      </w:r>
      <w:r>
        <w:rPr>
          <w:rFonts w:ascii="Courier New" w:hAnsi="Courier New"/>
          <w:b w:val="0"/>
          <w:sz w:val="16"/>
        </w:rPr>
        <w:tab/>
        <w:tab/>
        <w:tab/>
        <w:t xml:space="preserve">from resource_realm r </w:t>
      </w:r>
      <w:r>
        <w:br/>
      </w:r>
      <w:r>
        <w:rPr>
          <w:rFonts w:ascii="Courier New" w:hAnsi="Courier New"/>
          <w:b w:val="0"/>
          <w:sz w:val="16"/>
        </w:rPr>
        <w:tab/>
        <w:tab/>
        <w:tab/>
        <w:t>join resource_realm_access a on (r.resource_realm_id=a.resource_realm_id)</w:t>
      </w:r>
      <w:r>
        <w:br/>
      </w:r>
      <w:r>
        <w:rPr>
          <w:rFonts w:ascii="Courier New" w:hAnsi="Courier New"/>
          <w:b w:val="0"/>
          <w:sz w:val="16"/>
        </w:rPr>
        <w:tab/>
        <w:tab/>
        <w:tab/>
        <w:t xml:space="preserve">where  r.resource_realm_id=&lt;cfqueryparam cfsqltype="cf_sql_integer" value=#arguments.resourceRealmId# null=#!isValid("integer",arguments.resourceRealmId)#/&gt; </w:t>
      </w:r>
      <w:r>
        <w:br/>
      </w:r>
      <w:r>
        <w:rPr>
          <w:rFonts w:ascii="Courier New" w:hAnsi="Courier New"/>
          <w:b w:val="0"/>
          <w:sz w:val="16"/>
        </w:rPr>
        <w:tab/>
        <w:tab/>
        <w:tab/>
        <w:t xml:space="preserve">AND (a.contract_id=&lt;cfqueryparam cfsqltype="CF_SQL_INTEGER" value=#local.qContract.contract_id#/&gt; </w:t>
      </w:r>
      <w:r>
        <w:br/>
      </w:r>
      <w:r>
        <w:rPr>
          <w:rFonts w:ascii="Courier New" w:hAnsi="Courier New"/>
          <w:b w:val="0"/>
          <w:sz w:val="16"/>
        </w:rPr>
        <w:tab/>
        <w:tab/>
        <w:tab/>
        <w:tab/>
        <w:t>OR a.contract_id=0)</w:t>
      </w:r>
      <w:r>
        <w:br/>
      </w:r>
      <w:r>
        <w:rPr>
          <w:rFonts w:ascii="Courier New" w:hAnsi="Courier New"/>
          <w:b w:val="0"/>
          <w:sz w:val="16"/>
        </w:rPr>
        <w:tab/>
        <w:tab/>
        <w:tab/>
        <w:t>AND a.is_enabled</w:t>
      </w:r>
      <w:r>
        <w:br/>
      </w:r>
      <w:r>
        <w:rPr>
          <w:rFonts w:ascii="Courier New" w:hAnsi="Courier New"/>
          <w:b w:val="0"/>
          <w:sz w:val="16"/>
        </w:rPr>
        <w:tab/>
        <w:tab/>
        <w:t>&lt;/cfquery&gt;</w:t>
      </w:r>
      <w:r>
        <w:br/>
      </w:r>
      <w:r>
        <w:rPr>
          <w:rFonts w:ascii="Courier New" w:hAnsi="Courier New"/>
          <w:b w:val="0"/>
          <w:sz w:val="16"/>
        </w:rPr>
      </w:r>
      <w:r>
        <w:br/>
      </w:r>
      <w:r>
        <w:rPr>
          <w:rFonts w:ascii="Courier New" w:hAnsi="Courier New"/>
          <w:b w:val="0"/>
          <w:sz w:val="16"/>
        </w:rPr>
        <w:tab/>
        <w:tab/>
        <w:t>&lt;cfif local.qCheckResourceRealmAccess.recordCount EQ 0&gt;</w:t>
      </w:r>
      <w:r>
        <w:br/>
      </w:r>
      <w:r>
        <w:rPr>
          <w:rFonts w:ascii="Courier New" w:hAnsi="Courier New"/>
          <w:b w:val="0"/>
          <w:sz w:val="16"/>
        </w:rPr>
        <w:tab/>
        <w:tab/>
        <w:tab/>
        <w:t>&lt;cfthrow type="InvalidParamValue" message="Access to the resource realm denied for current contract" detail="У текущего договора id=#local.qContract.contract_id# нет доступа к выбранной ресурсной платформе"/&gt;</w:t>
      </w:r>
      <w:r>
        <w:br/>
      </w:r>
      <w:r>
        <w:rPr>
          <w:rFonts w:ascii="Courier New" w:hAnsi="Courier New"/>
          <w:b w:val="0"/>
          <w:sz w:val="16"/>
        </w:rPr>
        <w:tab/>
        <w:tab/>
        <w:t>&lt;/cfif&gt;</w:t>
      </w:r>
      <w:r>
        <w:br/>
      </w:r>
      <w:r>
        <w:rPr>
          <w:rFonts w:ascii="Courier New" w:hAnsi="Courier New"/>
          <w:b w:val="0"/>
          <w:sz w:val="16"/>
        </w:rPr>
        <w:tab/>
        <w:tab/>
        <w:t xml:space="preserve">&lt;!--- </w:t>
      </w:r>
      <w:r>
        <w:br/>
      </w:r>
      <w:r>
        <w:rPr>
          <w:rFonts w:ascii="Courier New" w:hAnsi="Courier New"/>
          <w:b w:val="0"/>
          <w:sz w:val="16"/>
        </w:rPr>
        <w:tab/>
        <w:tab/>
        <w:t xml:space="preserve">Проверить доступ (это предварительная проверка! настоящая проверка перед запуском операции) </w:t>
      </w:r>
      <w:r>
        <w:br/>
      </w:r>
      <w:r>
        <w:rPr>
          <w:rFonts w:ascii="Courier New" w:hAnsi="Courier New"/>
          <w:b w:val="0"/>
          <w:sz w:val="16"/>
        </w:rPr>
        <w:tab/>
        <w:tab/>
        <w:t>Итого: фильтрация выпадающего списка</w:t>
      </w:r>
      <w:r>
        <w:br/>
      </w:r>
      <w:r>
        <w:rPr>
          <w:rFonts w:ascii="Courier New" w:hAnsi="Courier New"/>
          <w:b w:val="0"/>
          <w:sz w:val="16"/>
        </w:rPr>
        <w:tab/>
        <w:tab/>
        <w:t>Проверка атрибута операции (из которого получается RFS параметр)</w:t>
      </w:r>
      <w:r>
        <w:br/>
      </w:r>
      <w:r>
        <w:rPr>
          <w:rFonts w:ascii="Courier New" w:hAnsi="Courier New"/>
          <w:b w:val="0"/>
          <w:sz w:val="16"/>
        </w:rPr>
        <w:tab/>
        <w:tab/>
        <w:t>Проверка RFS параметров перед запуском операции</w:t>
      </w:r>
      <w:r>
        <w:br/>
      </w:r>
      <w:r>
        <w:rPr>
          <w:rFonts w:ascii="Courier New" w:hAnsi="Courier New"/>
          <w:b w:val="0"/>
          <w:sz w:val="16"/>
        </w:rPr>
        <w:tab/>
        <w:tab/>
        <w:t>(Можно еще вставить параноидальную проверку при сабмите, когда мы формируем параметры запроса)</w:t>
      </w:r>
      <w:r>
        <w:br/>
      </w:r>
      <w:r>
        <w:rPr>
          <w:rFonts w:ascii="Courier New" w:hAnsi="Courier New"/>
          <w:b w:val="0"/>
          <w:sz w:val="16"/>
        </w:rPr>
        <w:tab/>
        <w:tab/>
        <w:t>(Можно еще вставить параноидальную проверку в cmdb-api, чтобы застраховаться от дефектов админки)</w:t>
      </w:r>
      <w:r>
        <w:br/>
      </w:r>
      <w:r>
        <w:rPr>
          <w:rFonts w:ascii="Courier New" w:hAnsi="Courier New"/>
          <w:b w:val="0"/>
          <w:sz w:val="16"/>
        </w:rPr>
        <w:tab/>
        <w:tab/>
        <w:t>---&gt;</w:t>
        <w:tab/>
        <w:tab/>
      </w:r>
      <w:r>
        <w:br/>
      </w:r>
      <w:r>
        <w:rPr>
          <w:rFonts w:ascii="Courier New" w:hAnsi="Courier New"/>
          <w:b w:val="0"/>
          <w:sz w:val="16"/>
        </w:rPr>
        <w:tab/>
        <w:tab/>
        <w:t>&lt;cfreturn/&gt;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p>
    <w:p>
      <w:pPr>
        <w:pStyle w:val="Heading1"/>
      </w:pPr>
      <w:r>
        <w:t>v1/resources/instance_operation_run.cfc</w:t>
      </w:r>
    </w:p>
    <w:p>
      <w:pPr>
        <w:spacing w:before="40" w:after="160"/>
        <w:ind w:left="283"/>
        <w:shd w:val="clear" w:color="auto" w:fill="F2F2F2"/>
      </w:pPr>
      <w:r>
        <w:rPr>
          <w:rFonts w:ascii="Courier New" w:hAnsi="Courier New"/>
          <w:b w:val="0"/>
          <w:sz w:val="16"/>
        </w:rPr>
        <w:t>&lt;cfcomponent extends="taffy.core.resource" taffy:uri="/instanceOperations/{instanceOperationUid}/run"&gt;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&lt;cffunction name="post" hint="Запуск выполнения операции"&gt;</w:t>
      </w:r>
      <w:r>
        <w:br/>
      </w:r>
      <w:r>
        <w:rPr>
          <w:rFonts w:ascii="Courier New" w:hAnsi="Courier New"/>
          <w:b w:val="0"/>
          <w:sz w:val="16"/>
        </w:rPr>
        <w:tab/>
        <w:tab/>
        <w:t>&lt;cfargument name="instanceOperationUid" type="string" required=true hint="type:guid"/&gt;</w:t>
      </w:r>
      <w:r>
        <w:br/>
      </w:r>
      <w:r>
        <w:rPr>
          <w:rFonts w:ascii="Courier New" w:hAnsi="Courier New"/>
          <w:b w:val="0"/>
          <w:sz w:val="16"/>
        </w:rPr>
      </w:r>
      <w:r>
        <w:br/>
      </w:r>
      <w:r>
        <w:rPr>
          <w:rFonts w:ascii="Courier New" w:hAnsi="Courier New"/>
          <w:b w:val="0"/>
          <w:sz w:val="16"/>
        </w:rPr>
        <w:tab/>
        <w:tab/>
        <w:t>&lt;cfset var local={}/&gt;</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this.helper.keyExistsAndValid(arguments, "instanceOperationUid", "guid")/&gt;</w:t>
      </w:r>
      <w:r>
        <w:br/>
      </w:r>
      <w:r>
        <w:rPr>
          <w:rFonts w:ascii="Courier New" w:hAnsi="Courier New"/>
          <w:b w:val="0"/>
          <w:sz w:val="16"/>
        </w:rPr>
        <w:tab/>
        <w:tab/>
        <w:tab/>
      </w:r>
      <w:r>
        <w:br/>
      </w:r>
      <w:r>
        <w:rPr>
          <w:rFonts w:ascii="Courier New" w:hAnsi="Courier New"/>
          <w:b w:val="0"/>
          <w:sz w:val="16"/>
        </w:rPr>
        <w:tab/>
        <w:tab/>
        <w:tab/>
        <w:t>&lt;cfquery name="local.qCheckAccess" result="local.result"&gt;</w:t>
      </w:r>
      <w:r>
        <w:br/>
      </w:r>
      <w:r>
        <w:rPr>
          <w:rFonts w:ascii="Courier New" w:hAnsi="Courier New"/>
          <w:b w:val="0"/>
          <w:sz w:val="16"/>
        </w:rPr>
        <w:tab/>
        <w:tab/>
        <w:tab/>
        <w:tab/>
        <w:t>select count(*) as cnt</w:t>
      </w:r>
      <w:r>
        <w:br/>
      </w:r>
      <w:r>
        <w:rPr>
          <w:rFonts w:ascii="Courier New" w:hAnsi="Courier New"/>
          <w:b w:val="0"/>
          <w:sz w:val="16"/>
        </w:rPr>
        <w:tab/>
        <w:tab/>
        <w:tab/>
        <w:tab/>
        <w:t xml:space="preserve">from instance_operation io </w:t>
      </w:r>
      <w:r>
        <w:br/>
      </w:r>
      <w:r>
        <w:rPr>
          <w:rFonts w:ascii="Courier New" w:hAnsi="Courier New"/>
          <w:b w:val="0"/>
          <w:sz w:val="16"/>
        </w:rPr>
        <w:tab/>
        <w:tab/>
        <w:tab/>
        <w:tab/>
        <w:t>join instance e on (io.instance_uid=e.instance_uid)</w:t>
      </w:r>
      <w:r>
        <w:br/>
      </w:r>
      <w:r>
        <w:rPr>
          <w:rFonts w:ascii="Courier New" w:hAnsi="Courier New"/>
          <w:b w:val="0"/>
          <w:sz w:val="16"/>
        </w:rPr>
        <w:tab/>
        <w:tab/>
        <w:tab/>
        <w:tab/>
        <w:t>join specification_item si on (e.specification_item_id=si.specification_item_id)</w:t>
      </w:r>
      <w:r>
        <w:br/>
      </w:r>
      <w:r>
        <w:rPr>
          <w:rFonts w:ascii="Courier New" w:hAnsi="Courier New"/>
          <w:b w:val="0"/>
          <w:sz w:val="16"/>
        </w:rPr>
        <w:tab/>
        <w:tab/>
        <w:tab/>
        <w:tab/>
        <w:t>where io.instance_operation_uid=&lt;cfqueryparam cfsqltype="cf_sql_other" value="#arguments.instanceOperationUid#" null=#!isValid('guid',arguments.instanceOperationUid)#/&gt;</w:t>
      </w:r>
      <w:r>
        <w:br/>
      </w:r>
      <w:r>
        <w:rPr>
          <w:rFonts w:ascii="Courier New" w:hAnsi="Courier New"/>
          <w:b w:val="0"/>
          <w:sz w:val="16"/>
        </w:rPr>
        <w:tab/>
        <w:tab/>
        <w:tab/>
        <w:tab/>
        <w:t xml:space="preserve">AND si.specification_id=&lt;cfqueryparam cfsqltype="cf_sql_integer" value=#arguments.specificationId#/&gt; </w:t>
      </w:r>
      <w:r>
        <w:br/>
      </w:r>
      <w:r>
        <w:rPr>
          <w:rFonts w:ascii="Courier New" w:hAnsi="Courier New"/>
          <w:b w:val="0"/>
          <w:sz w:val="16"/>
        </w:rPr>
        <w:tab/>
        <w:tab/>
        <w:tab/>
        <w:t>&lt;/cfquery&gt;</w:t>
        <w:tab/>
      </w:r>
      <w:r>
        <w:br/>
      </w:r>
      <w:r>
        <w:rPr>
          <w:rFonts w:ascii="Courier New" w:hAnsi="Courier New"/>
          <w:b w:val="0"/>
          <w:sz w:val="16"/>
        </w:rPr>
        <w:tab/>
        <w:tab/>
        <w:tab/>
        <w:t>&lt;cfif local.qCheckAccess.cnt EQ 0&gt;</w:t>
      </w:r>
      <w:r>
        <w:br/>
      </w:r>
      <w:r>
        <w:rPr>
          <w:rFonts w:ascii="Courier New" w:hAnsi="Courier New"/>
          <w:b w:val="0"/>
          <w:sz w:val="16"/>
        </w:rPr>
        <w:tab/>
        <w:tab/>
        <w:tab/>
        <w:tab/>
        <w:t>&lt;cfreturn representationOf(this.helper.formatMessage("Instance not accessible", "Instance is not accessible to the current user (at least does not belong to the default specification)")).withStatus(403)/&gt;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&lt;cfquery name="local.qSvcOperation" result="local.result"&gt;</w:t>
      </w:r>
      <w:r>
        <w:br/>
      </w:r>
      <w:r>
        <w:rPr>
          <w:rFonts w:ascii="Courier New" w:hAnsi="Courier New"/>
          <w:b w:val="0"/>
          <w:sz w:val="16"/>
        </w:rPr>
        <w:tab/>
        <w:tab/>
        <w:tab/>
        <w:tab/>
        <w:t xml:space="preserve">select io.operation, s.svc_id, so.svc_operation_id  </w:t>
      </w:r>
      <w:r>
        <w:br/>
      </w:r>
      <w:r>
        <w:rPr>
          <w:rFonts w:ascii="Courier New" w:hAnsi="Courier New"/>
          <w:b w:val="0"/>
          <w:sz w:val="16"/>
        </w:rPr>
        <w:tab/>
        <w:tab/>
        <w:tab/>
        <w:tab/>
        <w:t xml:space="preserve">from instance_operation io </w:t>
      </w:r>
      <w:r>
        <w:br/>
      </w:r>
      <w:r>
        <w:rPr>
          <w:rFonts w:ascii="Courier New" w:hAnsi="Courier New"/>
          <w:b w:val="0"/>
          <w:sz w:val="16"/>
        </w:rPr>
        <w:tab/>
        <w:tab/>
        <w:tab/>
        <w:tab/>
        <w:t>join instance e on (io.instance_uid=e.instance_uid)</w:t>
      </w:r>
      <w:r>
        <w:br/>
      </w:r>
      <w:r>
        <w:rPr>
          <w:rFonts w:ascii="Courier New" w:hAnsi="Courier New"/>
          <w:b w:val="0"/>
          <w:sz w:val="16"/>
        </w:rPr>
        <w:tab/>
        <w:tab/>
        <w:tab/>
        <w:tab/>
        <w:t>join svc s on (e.service_id=s.svc_id)</w:t>
      </w:r>
      <w:r>
        <w:br/>
      </w:r>
      <w:r>
        <w:rPr>
          <w:rFonts w:ascii="Courier New" w:hAnsi="Courier New"/>
          <w:b w:val="0"/>
          <w:sz w:val="16"/>
        </w:rPr>
        <w:tab/>
        <w:tab/>
        <w:tab/>
        <w:tab/>
        <w:t>join svc_operation so on (s.svc_id=so.svc_id AND io.operation=so.operation)</w:t>
      </w:r>
      <w:r>
        <w:br/>
      </w:r>
      <w:r>
        <w:rPr>
          <w:rFonts w:ascii="Courier New" w:hAnsi="Courier New"/>
          <w:b w:val="0"/>
          <w:sz w:val="16"/>
        </w:rPr>
        <w:tab/>
        <w:tab/>
        <w:tab/>
        <w:tab/>
        <w:t>where io.instance_operation_uid=&lt;cfqueryparam cfsqltype="cf_sql_other" value="#arguments.instanceOperationUid#" null=#!isValid('guid',arguments.instanceOperationUid)#/&gt;</w:t>
      </w:r>
      <w:r>
        <w:br/>
      </w:r>
      <w:r>
        <w:rPr>
          <w:rFonts w:ascii="Courier New" w:hAnsi="Courier New"/>
          <w:b w:val="0"/>
          <w:sz w:val="16"/>
        </w:rPr>
        <w:tab/>
        <w:tab/>
        <w:tab/>
        <w:t>&lt;/cfquery&gt;</w:t>
      </w:r>
      <w:r>
        <w:br/>
      </w:r>
      <w:r>
        <w:rPr>
          <w:rFonts w:ascii="Courier New" w:hAnsi="Courier New"/>
          <w:b w:val="0"/>
          <w:sz w:val="16"/>
        </w:rPr>
        <w:tab/>
        <w:tab/>
        <w:tab/>
      </w:r>
      <w:r>
        <w:br/>
      </w:r>
      <w:r>
        <w:rPr>
          <w:rFonts w:ascii="Courier New" w:hAnsi="Courier New"/>
          <w:b w:val="0"/>
          <w:sz w:val="16"/>
        </w:rPr>
        <w:tab/>
        <w:tab/>
        <w:tab/>
        <w:t>&lt;cfquery name="local.qInstance" result="local.result"&gt;</w:t>
      </w:r>
      <w:r>
        <w:br/>
      </w:r>
      <w:r>
        <w:rPr>
          <w:rFonts w:ascii="Courier New" w:hAnsi="Courier New"/>
          <w:b w:val="0"/>
          <w:sz w:val="16"/>
        </w:rPr>
        <w:tab/>
        <w:tab/>
        <w:tab/>
        <w:tab/>
        <w:t xml:space="preserve">select io.instance_uid </w:t>
      </w:r>
      <w:r>
        <w:br/>
      </w:r>
      <w:r>
        <w:rPr>
          <w:rFonts w:ascii="Courier New" w:hAnsi="Courier New"/>
          <w:b w:val="0"/>
          <w:sz w:val="16"/>
        </w:rPr>
        <w:tab/>
        <w:tab/>
        <w:tab/>
        <w:tab/>
        <w:t xml:space="preserve">from instance_operation io </w:t>
      </w:r>
      <w:r>
        <w:br/>
      </w:r>
      <w:r>
        <w:rPr>
          <w:rFonts w:ascii="Courier New" w:hAnsi="Courier New"/>
          <w:b w:val="0"/>
          <w:sz w:val="16"/>
        </w:rPr>
        <w:tab/>
        <w:tab/>
        <w:tab/>
        <w:tab/>
        <w:t>where io.instance_operation_uid=&lt;cfqueryparam cfsqltype="cf_sql_other" value="#arguments.instanceOperationUid#" null=#!isValid('guid',arguments.instanceOperationUid)#/&gt;</w:t>
      </w:r>
      <w:r>
        <w:br/>
      </w:r>
      <w:r>
        <w:rPr>
          <w:rFonts w:ascii="Courier New" w:hAnsi="Courier New"/>
          <w:b w:val="0"/>
          <w:sz w:val="16"/>
        </w:rPr>
        <w:tab/>
        <w:tab/>
        <w:tab/>
        <w:t>&lt;/cfquery&gt;</w:t>
      </w:r>
      <w:r>
        <w:br/>
      </w:r>
      <w:r>
        <w:rPr>
          <w:rFonts w:ascii="Courier New" w:hAnsi="Courier New"/>
          <w:b w:val="0"/>
          <w:sz w:val="16"/>
        </w:rPr>
        <w:tab/>
        <w:tab/>
        <w:tab/>
      </w:r>
      <w:r>
        <w:br/>
      </w:r>
      <w:r>
        <w:rPr>
          <w:rFonts w:ascii="Courier New" w:hAnsi="Courier New"/>
          <w:b w:val="0"/>
          <w:sz w:val="16"/>
        </w:rPr>
        <w:tab/>
        <w:tab/>
        <w:tab/>
        <w:t>&lt;cfquery name="local.qCheckStartedCurrentOp" result="local.result"&gt;</w:t>
      </w:r>
      <w:r>
        <w:br/>
      </w:r>
      <w:r>
        <w:rPr>
          <w:rFonts w:ascii="Courier New" w:hAnsi="Courier New"/>
          <w:b w:val="0"/>
          <w:sz w:val="16"/>
        </w:rPr>
        <w:tab/>
        <w:tab/>
        <w:tab/>
        <w:tab/>
        <w:t xml:space="preserve">select io.dt_submit, io.dt_finish, io.dt_start, io.submit_result, io.status_url  </w:t>
      </w:r>
      <w:r>
        <w:br/>
      </w:r>
      <w:r>
        <w:rPr>
          <w:rFonts w:ascii="Courier New" w:hAnsi="Courier New"/>
          <w:b w:val="0"/>
          <w:sz w:val="16"/>
        </w:rPr>
        <w:tab/>
        <w:tab/>
        <w:tab/>
        <w:tab/>
        <w:t xml:space="preserve">from instance_operation io </w:t>
        <w:tab/>
        <w:tab/>
      </w:r>
      <w:r>
        <w:br/>
      </w:r>
      <w:r>
        <w:rPr>
          <w:rFonts w:ascii="Courier New" w:hAnsi="Courier New"/>
          <w:b w:val="0"/>
          <w:sz w:val="16"/>
        </w:rPr>
        <w:tab/>
        <w:tab/>
        <w:tab/>
        <w:tab/>
        <w:t>where io.instance_operation_uid=&lt;cfqueryparam cfsqltype="cf_sql_other" value="#arguments.instanceOperationUid#" null=#!isValid('guid',arguments.instanceOperationUid)#/&gt;</w:t>
      </w:r>
      <w:r>
        <w:br/>
      </w:r>
      <w:r>
        <w:rPr>
          <w:rFonts w:ascii="Courier New" w:hAnsi="Courier New"/>
          <w:b w:val="0"/>
          <w:sz w:val="16"/>
        </w:rPr>
        <w:tab/>
        <w:tab/>
        <w:tab/>
        <w:t>&lt;/cfquery&gt;</w:t>
        <w:tab/>
      </w:r>
      <w:r>
        <w:br/>
      </w:r>
      <w:r>
        <w:rPr>
          <w:rFonts w:ascii="Courier New" w:hAnsi="Courier New"/>
          <w:b w:val="0"/>
          <w:sz w:val="16"/>
        </w:rPr>
        <w:tab/>
        <w:tab/>
        <w:tab/>
        <w:t>&lt;cfif local.qCheckStartedCurrentOp.recordCount EQ 0&gt;</w:t>
        <w:tab/>
        <w:tab/>
        <w:tab/>
        <w:tab/>
      </w:r>
      <w:r>
        <w:br/>
      </w:r>
      <w:r>
        <w:rPr>
          <w:rFonts w:ascii="Courier New" w:hAnsi="Courier New"/>
          <w:b w:val="0"/>
          <w:sz w:val="16"/>
        </w:rPr>
        <w:tab/>
        <w:tab/>
        <w:tab/>
        <w:tab/>
        <w:t>&lt;cfreturn representationOf(this.helper.formatMessage(</w:t>
      </w:r>
      <w:r>
        <w:br/>
      </w:r>
      <w:r>
        <w:rPr>
          <w:rFonts w:ascii="Courier New" w:hAnsi="Courier New"/>
          <w:b w:val="0"/>
          <w:sz w:val="16"/>
        </w:rPr>
        <w:tab/>
        <w:tab/>
        <w:tab/>
        <w:tab/>
        <w:tab/>
        <w:t>"There is no configured instance operation with uid #arguments.instanceOperationUid#",</w:t>
      </w:r>
      <w:r>
        <w:br/>
      </w:r>
      <w:r>
        <w:rPr>
          <w:rFonts w:ascii="Courier New" w:hAnsi="Courier New"/>
          <w:b w:val="0"/>
          <w:sz w:val="16"/>
        </w:rPr>
        <w:tab/>
        <w:tab/>
        <w:tab/>
        <w:tab/>
        <w:tab/>
        <w:t>"Instance operation not found")</w:t>
      </w:r>
      <w:r>
        <w:br/>
      </w:r>
      <w:r>
        <w:rPr>
          <w:rFonts w:ascii="Courier New" w:hAnsi="Courier New"/>
          <w:b w:val="0"/>
          <w:sz w:val="16"/>
        </w:rPr>
        <w:tab/>
        <w:tab/>
        <w:tab/>
        <w:tab/>
        <w:tab/>
        <w:t>).withStatus(404)/&gt;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&lt;cfquery name="local.qCheckStarted" result="local.result"&gt;</w:t>
      </w:r>
      <w:r>
        <w:br/>
      </w:r>
      <w:r>
        <w:rPr>
          <w:rFonts w:ascii="Courier New" w:hAnsi="Courier New"/>
          <w:b w:val="0"/>
          <w:sz w:val="16"/>
        </w:rPr>
        <w:tab/>
        <w:tab/>
        <w:tab/>
        <w:tab/>
        <w:t xml:space="preserve">select io.dt_submit, io.dt_finish, io.dt_start, io.submit_result, io.status_url  </w:t>
      </w:r>
      <w:r>
        <w:br/>
      </w:r>
      <w:r>
        <w:rPr>
          <w:rFonts w:ascii="Courier New" w:hAnsi="Courier New"/>
          <w:b w:val="0"/>
          <w:sz w:val="16"/>
        </w:rPr>
        <w:tab/>
        <w:tab/>
        <w:tab/>
        <w:tab/>
        <w:t xml:space="preserve">from instance_operation io </w:t>
        <w:tab/>
        <w:tab/>
      </w:r>
      <w:r>
        <w:br/>
      </w:r>
      <w:r>
        <w:rPr>
          <w:rFonts w:ascii="Courier New" w:hAnsi="Courier New"/>
          <w:b w:val="0"/>
          <w:sz w:val="16"/>
        </w:rPr>
        <w:tab/>
        <w:tab/>
        <w:tab/>
        <w:tab/>
        <w:t>where io.instance_uid=&lt;cfqueryparam cfsqltype="cf_sql_other" value="#local.qInstance.instance_uid#" null=#!isValid('guid',local.qInstance.instance_uid)#/&gt;</w:t>
      </w:r>
      <w:r>
        <w:br/>
      </w:r>
      <w:r>
        <w:rPr>
          <w:rFonts w:ascii="Courier New" w:hAnsi="Courier New"/>
          <w:b w:val="0"/>
          <w:sz w:val="16"/>
        </w:rPr>
        <w:tab/>
        <w:tab/>
        <w:tab/>
        <w:tab/>
        <w:t>AND left(io.submit_result,1)='2' AND io.dt_finish IS NULL</w:t>
      </w:r>
      <w:r>
        <w:br/>
      </w:r>
      <w:r>
        <w:rPr>
          <w:rFonts w:ascii="Courier New" w:hAnsi="Courier New"/>
          <w:b w:val="0"/>
          <w:sz w:val="16"/>
        </w:rPr>
        <w:tab/>
        <w:tab/>
        <w:tab/>
        <w:t>&lt;/cfquery&gt;</w:t>
      </w:r>
      <w:r>
        <w:br/>
      </w:r>
      <w:r>
        <w:rPr>
          <w:rFonts w:ascii="Courier New" w:hAnsi="Courier New"/>
          <w:b w:val="0"/>
          <w:sz w:val="16"/>
        </w:rPr>
        <w:tab/>
        <w:tab/>
        <w:tab/>
      </w:r>
      <w:r>
        <w:br/>
      </w:r>
      <w:r>
        <w:rPr>
          <w:rFonts w:ascii="Courier New" w:hAnsi="Courier New"/>
          <w:b w:val="0"/>
          <w:sz w:val="16"/>
        </w:rPr>
        <w:tab/>
        <w:tab/>
        <w:tab/>
        <w:t>&lt;cfloop query="local.qCheckStarted"&gt;</w:t>
      </w:r>
      <w:r>
        <w:br/>
      </w:r>
      <w:r>
        <w:rPr>
          <w:rFonts w:ascii="Courier New" w:hAnsi="Courier New"/>
          <w:b w:val="0"/>
          <w:sz w:val="16"/>
        </w:rPr>
        <w:tab/>
        <w:tab/>
        <w:tab/>
        <w:tab/>
        <w:t>&lt;cfset var jobStatus = getJobStatus(local.qCheckStarted.status_url)/&gt;</w:t>
      </w:r>
      <w:r>
        <w:br/>
      </w:r>
      <w:r>
        <w:rPr>
          <w:rFonts w:ascii="Courier New" w:hAnsi="Courier New"/>
          <w:b w:val="0"/>
          <w:sz w:val="16"/>
        </w:rPr>
        <w:tab/>
        <w:tab/>
        <w:tab/>
        <w:tab/>
        <w:t>&lt;cfif (jobStatus EQ 'FAILED') OR (jobStatus EQ 'ABORTED')&gt;</w:t>
      </w:r>
      <w:r>
        <w:br/>
      </w:r>
      <w:r>
        <w:rPr>
          <w:rFonts w:ascii="Courier New" w:hAnsi="Courier New"/>
          <w:b w:val="0"/>
          <w:sz w:val="16"/>
        </w:rPr>
        <w:tab/>
        <w:tab/>
        <w:tab/>
        <w:tab/>
        <w:tab/>
        <w:t>&lt;cfquery name="local.qMarkFailed"&gt;</w:t>
      </w:r>
      <w:r>
        <w:br/>
      </w:r>
      <w:r>
        <w:rPr>
          <w:rFonts w:ascii="Courier New" w:hAnsi="Courier New"/>
          <w:b w:val="0"/>
          <w:sz w:val="16"/>
        </w:rPr>
        <w:tab/>
        <w:tab/>
        <w:tab/>
        <w:tab/>
        <w:tab/>
        <w:tab/>
        <w:t xml:space="preserve">update instance_operation </w:t>
      </w:r>
      <w:r>
        <w:br/>
      </w:r>
      <w:r>
        <w:rPr>
          <w:rFonts w:ascii="Courier New" w:hAnsi="Courier New"/>
          <w:b w:val="0"/>
          <w:sz w:val="16"/>
        </w:rPr>
        <w:tab/>
        <w:tab/>
        <w:tab/>
        <w:tab/>
        <w:tab/>
        <w:tab/>
        <w:t>set is_successful=false, dt_finish=CURRENT_TIMESTAMP</w:t>
      </w:r>
      <w:r>
        <w:br/>
      </w:r>
      <w:r>
        <w:rPr>
          <w:rFonts w:ascii="Courier New" w:hAnsi="Courier New"/>
          <w:b w:val="0"/>
          <w:sz w:val="16"/>
        </w:rPr>
        <w:tab/>
        <w:tab/>
        <w:tab/>
        <w:tab/>
        <w:tab/>
        <w:tab/>
        <w:t>where instance_operation_uid=&lt;cfqueryparam cfsqltype="cf_sql_other" value=#arguments.instanceOperationUid#/&gt;</w:t>
      </w:r>
      <w:r>
        <w:br/>
      </w:r>
      <w:r>
        <w:rPr>
          <w:rFonts w:ascii="Courier New" w:hAnsi="Courier New"/>
          <w:b w:val="0"/>
          <w:sz w:val="16"/>
        </w:rPr>
        <w:tab/>
        <w:tab/>
        <w:tab/>
        <w:tab/>
        <w:tab/>
        <w:t>&lt;/cfquery&gt;</w:t>
      </w:r>
      <w:r>
        <w:br/>
      </w:r>
      <w:r>
        <w:rPr>
          <w:rFonts w:ascii="Courier New" w:hAnsi="Courier New"/>
          <w:b w:val="0"/>
          <w:sz w:val="16"/>
        </w:rPr>
        <w:tab/>
        <w:tab/>
        <w:tab/>
        <w:tab/>
        <w:t>&lt;cfelse&gt;</w:t>
      </w:r>
      <w:r>
        <w:br/>
      </w:r>
      <w:r>
        <w:rPr>
          <w:rFonts w:ascii="Courier New" w:hAnsi="Courier New"/>
          <w:b w:val="0"/>
          <w:sz w:val="16"/>
        </w:rPr>
        <w:tab/>
        <w:tab/>
        <w:tab/>
        <w:tab/>
        <w:tab/>
        <w:t>&lt;cfreturn representationOf(this.helper.formatMessage(</w:t>
      </w:r>
      <w:r>
        <w:br/>
      </w:r>
      <w:r>
        <w:rPr>
          <w:rFonts w:ascii="Courier New" w:hAnsi="Courier New"/>
          <w:b w:val="0"/>
          <w:sz w:val="16"/>
        </w:rPr>
        <w:tab/>
        <w:tab/>
        <w:tab/>
        <w:tab/>
        <w:tab/>
        <w:t xml:space="preserve">"There is a started operation on this instance", </w:t>
      </w:r>
      <w:r>
        <w:br/>
      </w:r>
      <w:r>
        <w:rPr>
          <w:rFonts w:ascii="Courier New" w:hAnsi="Courier New"/>
          <w:b w:val="0"/>
          <w:sz w:val="16"/>
        </w:rPr>
        <w:tab/>
        <w:tab/>
        <w:tab/>
        <w:tab/>
        <w:tab/>
        <w:t>"Concurrent operations are not supported (job status: #jobStatus#)")</w:t>
      </w:r>
      <w:r>
        <w:br/>
      </w:r>
      <w:r>
        <w:rPr>
          <w:rFonts w:ascii="Courier New" w:hAnsi="Courier New"/>
          <w:b w:val="0"/>
          <w:sz w:val="16"/>
        </w:rPr>
        <w:tab/>
        <w:tab/>
        <w:tab/>
        <w:tab/>
        <w:tab/>
        <w:t>).withStatus(422)/&gt;</w:t>
      </w:r>
      <w:r>
        <w:br/>
      </w:r>
      <w:r>
        <w:rPr>
          <w:rFonts w:ascii="Courier New" w:hAnsi="Courier New"/>
          <w:b w:val="0"/>
          <w:sz w:val="16"/>
        </w:rPr>
        <w:tab/>
        <w:tab/>
        <w:tab/>
        <w:tab/>
        <w:t>&lt;/cfif&gt;</w:t>
      </w:r>
      <w:r>
        <w:br/>
      </w:r>
      <w:r>
        <w:rPr>
          <w:rFonts w:ascii="Courier New" w:hAnsi="Courier New"/>
          <w:b w:val="0"/>
          <w:sz w:val="16"/>
        </w:rPr>
        <w:tab/>
        <w:tab/>
        <w:tab/>
        <w:t>&lt;/cfloop&gt;</w:t>
      </w:r>
      <w:r>
        <w:br/>
      </w:r>
      <w:r>
        <w:rPr>
          <w:rFonts w:ascii="Courier New" w:hAnsi="Courier New"/>
          <w:b w:val="0"/>
          <w:sz w:val="16"/>
        </w:rPr>
        <w:tab/>
        <w:tab/>
        <w:tab/>
        <w:t>&lt;cfquery name="local.qCheckCfsParams" result="local.result"&gt;</w:t>
      </w:r>
      <w:r>
        <w:br/>
      </w:r>
      <w:r>
        <w:rPr>
          <w:rFonts w:ascii="Courier New" w:hAnsi="Courier New"/>
          <w:b w:val="0"/>
          <w:sz w:val="16"/>
        </w:rPr>
        <w:tab/>
        <w:tab/>
        <w:tab/>
        <w:tab/>
        <w:t xml:space="preserve">select sop.svc_operation_cfs_param_id, sop.svc_operation_cfs_param, sop.is_required, </w:t>
      </w:r>
      <w:r>
        <w:br/>
      </w:r>
      <w:r>
        <w:rPr>
          <w:rFonts w:ascii="Courier New" w:hAnsi="Courier New"/>
          <w:b w:val="0"/>
          <w:sz w:val="16"/>
        </w:rPr>
        <w:tab/>
        <w:tab/>
        <w:tab/>
        <w:tab/>
        <w:tab/>
        <w:t>iop.instance_operation_cfs_param_uid::text as instance_operation_cfs_param_uid, iop.param_value</w:t>
      </w:r>
      <w:r>
        <w:br/>
      </w:r>
      <w:r>
        <w:rPr>
          <w:rFonts w:ascii="Courier New" w:hAnsi="Courier New"/>
          <w:b w:val="0"/>
          <w:sz w:val="16"/>
        </w:rPr>
        <w:tab/>
        <w:tab/>
        <w:tab/>
        <w:tab/>
        <w:t>from svc_operation_cfs_param sop</w:t>
      </w:r>
      <w:r>
        <w:br/>
      </w:r>
      <w:r>
        <w:rPr>
          <w:rFonts w:ascii="Courier New" w:hAnsi="Courier New"/>
          <w:b w:val="0"/>
          <w:sz w:val="16"/>
        </w:rPr>
        <w:tab/>
        <w:tab/>
        <w:tab/>
        <w:tab/>
        <w:t>left outer join instance_operation_cfs_param iop on (sop.svc_operation_cfs_param_id=iop.svc_operation_cfs_param_id AND iop.instance_operation_uid=&lt;cfqueryparam cfsqltype="cf_sql_other" value="#arguments.instanceOperationUid#" null=#!isValid('guid',arguments.instanceOperationUid)#/&gt;)</w:t>
      </w:r>
      <w:r>
        <w:br/>
      </w:r>
      <w:r>
        <w:rPr>
          <w:rFonts w:ascii="Courier New" w:hAnsi="Courier New"/>
          <w:b w:val="0"/>
          <w:sz w:val="16"/>
        </w:rPr>
        <w:tab/>
        <w:tab/>
        <w:tab/>
        <w:tab/>
        <w:t>where sop.svc_operation_id=&lt;cfqueryparam cfsqltype="cf_sql_integer" value="#local.qSvcOperation.svc_operation_id#"/&gt;</w:t>
        <w:tab/>
        <w:tab/>
        <w:tab/>
        <w:tab/>
      </w:r>
      <w:r>
        <w:br/>
      </w:r>
      <w:r>
        <w:rPr>
          <w:rFonts w:ascii="Courier New" w:hAnsi="Courier New"/>
          <w:b w:val="0"/>
          <w:sz w:val="16"/>
        </w:rPr>
        <w:tab/>
        <w:tab/>
        <w:tab/>
        <w:t>&lt;/cfquery&gt;</w:t>
      </w:r>
      <w:r>
        <w:br/>
      </w:r>
      <w:r>
        <w:rPr>
          <w:rFonts w:ascii="Courier New" w:hAnsi="Courier New"/>
          <w:b w:val="0"/>
          <w:sz w:val="16"/>
        </w:rPr>
        <w:tab/>
        <w:tab/>
        <w:tab/>
      </w:r>
      <w:r>
        <w:br/>
      </w:r>
      <w:r>
        <w:rPr>
          <w:rFonts w:ascii="Courier New" w:hAnsi="Courier New"/>
          <w:b w:val="0"/>
          <w:sz w:val="16"/>
        </w:rPr>
        <w:tab/>
        <w:tab/>
        <w:tab/>
        <w:t>&lt;cfset local.cfsParamChecker = CreateObject("component", "instance_operation_cfs_param_ls")/&gt;</w:t>
      </w:r>
      <w:r>
        <w:br/>
      </w:r>
      <w:r>
        <w:rPr>
          <w:rFonts w:ascii="Courier New" w:hAnsi="Courier New"/>
          <w:b w:val="0"/>
          <w:sz w:val="16"/>
        </w:rPr>
        <w:tab/>
        <w:tab/>
        <w:tab/>
      </w:r>
      <w:r>
        <w:br/>
      </w:r>
      <w:r>
        <w:rPr>
          <w:rFonts w:ascii="Courier New" w:hAnsi="Courier New"/>
          <w:b w:val="0"/>
          <w:sz w:val="16"/>
        </w:rPr>
        <w:tab/>
        <w:tab/>
        <w:tab/>
        <w:t>&lt;cfloop query=#local.qCheckCfsParams#&gt;</w:t>
      </w:r>
      <w:r>
        <w:br/>
      </w:r>
      <w:r>
        <w:rPr>
          <w:rFonts w:ascii="Courier New" w:hAnsi="Courier New"/>
          <w:b w:val="0"/>
          <w:sz w:val="16"/>
        </w:rPr>
        <w:tab/>
        <w:tab/>
        <w:tab/>
        <w:tab/>
        <w:t>&lt;cfif (local.qCheckCfsParams.is_required GT 0 AND NOT len(local.qCheckCfsParams.instance_operation_cfs_param_uid) GT 0)&gt;</w:t>
      </w:r>
      <w:r>
        <w:br/>
      </w:r>
      <w:r>
        <w:rPr>
          <w:rFonts w:ascii="Courier New" w:hAnsi="Courier New"/>
          <w:b w:val="0"/>
          <w:sz w:val="16"/>
        </w:rPr>
        <w:tab/>
        <w:tab/>
        <w:tab/>
        <w:tab/>
        <w:tab/>
        <w:t>&lt;cfreturn representationOf(this.helper.formatMessage("required CFS parameter #local.qCheckCfsParams.svc_operation_cfs_param# (#local.qCheckCfsParams.svc_operation_cfs_param_id#) is missing", "Missing required CFS parameter")).withStatus(422)/&gt;</w:t>
      </w:r>
      <w:r>
        <w:br/>
      </w:r>
      <w:r>
        <w:rPr>
          <w:rFonts w:ascii="Courier New" w:hAnsi="Courier New"/>
          <w:b w:val="0"/>
          <w:sz w:val="16"/>
        </w:rPr>
        <w:tab/>
        <w:tab/>
        <w:tab/>
        <w:tab/>
        <w:t>&lt;cfelse&gt;</w:t>
      </w:r>
      <w:r>
        <w:br/>
      </w:r>
      <w:r>
        <w:rPr>
          <w:rFonts w:ascii="Courier New" w:hAnsi="Courier New"/>
          <w:b w:val="0"/>
          <w:sz w:val="16"/>
        </w:rPr>
        <w:tab/>
        <w:tab/>
        <w:tab/>
        <w:tab/>
        <w:tab/>
        <w:t>&lt;cfif isValid("guid",qCheckCfsParams.instance_operation_cfs_param_uid)&gt;</w:t>
      </w:r>
      <w:r>
        <w:br/>
      </w:r>
      <w:r>
        <w:rPr>
          <w:rFonts w:ascii="Courier New" w:hAnsi="Courier New"/>
          <w:b w:val="0"/>
          <w:sz w:val="16"/>
        </w:rPr>
        <w:tab/>
        <w:tab/>
        <w:tab/>
        <w:tab/>
        <w:tab/>
        <w:tab/>
        <w:t>&lt;cfset local.cfsParamChecker.checkParam(local.qCheckCfsParams.svc_operation_cfs_param_id, qCheckCfsParams.param_value, arguments.usrId, qCheckCfsParams.instance_operation_cfs_param_uid)/&gt;</w:t>
      </w:r>
      <w:r>
        <w:br/>
      </w:r>
      <w:r>
        <w:rPr>
          <w:rFonts w:ascii="Courier New" w:hAnsi="Courier New"/>
          <w:b w:val="0"/>
          <w:sz w:val="16"/>
        </w:rPr>
        <w:tab/>
        <w:tab/>
        <w:tab/>
        <w:tab/>
        <w:tab/>
        <w:t>&lt;cfelse&gt;</w:t>
      </w:r>
      <w:r>
        <w:br/>
      </w:r>
      <w:r>
        <w:rPr>
          <w:rFonts w:ascii="Courier New" w:hAnsi="Courier New"/>
          <w:b w:val="0"/>
          <w:sz w:val="16"/>
        </w:rPr>
        <w:tab/>
        <w:tab/>
        <w:tab/>
        <w:tab/>
        <w:tab/>
        <w:tab/>
        <w:t>&lt;cfset local.cfsParamChecker.checkParam(local.qCheckCfsParams.svc_operation_cfs_param_id, qCheckCfsParams.param_value, arguments.usrId)/&gt;</w:t>
      </w:r>
      <w:r>
        <w:br/>
      </w:r>
      <w:r>
        <w:rPr>
          <w:rFonts w:ascii="Courier New" w:hAnsi="Courier New"/>
          <w:b w:val="0"/>
          <w:sz w:val="16"/>
        </w:rPr>
        <w:tab/>
        <w:tab/>
        <w:tab/>
        <w:tab/>
        <w:tab/>
        <w:t>&lt;/cfif&gt;</w:t>
      </w:r>
      <w:r>
        <w:br/>
      </w:r>
      <w:r>
        <w:rPr>
          <w:rFonts w:ascii="Courier New" w:hAnsi="Courier New"/>
          <w:b w:val="0"/>
          <w:sz w:val="16"/>
        </w:rPr>
        <w:tab/>
        <w:tab/>
        <w:tab/>
        <w:tab/>
        <w:t>&lt;/cfif&gt;</w:t>
      </w:r>
      <w:r>
        <w:br/>
      </w:r>
      <w:r>
        <w:rPr>
          <w:rFonts w:ascii="Courier New" w:hAnsi="Courier New"/>
          <w:b w:val="0"/>
          <w:sz w:val="16"/>
        </w:rPr>
        <w:tab/>
        <w:tab/>
        <w:tab/>
        <w:t>&lt;/cfloop&gt;</w:t>
      </w:r>
      <w:r>
        <w:br/>
      </w:r>
      <w:r>
        <w:rPr>
          <w:rFonts w:ascii="Courier New" w:hAnsi="Courier New"/>
          <w:b w:val="0"/>
          <w:sz w:val="16"/>
        </w:rPr>
      </w:r>
      <w:r>
        <w:br/>
      </w:r>
      <w:r>
        <w:rPr>
          <w:rFonts w:ascii="Courier New" w:hAnsi="Courier New"/>
          <w:b w:val="0"/>
          <w:sz w:val="16"/>
        </w:rPr>
        <w:tab/>
        <w:tab/>
        <w:tab/>
        <w:t>&lt;cfset checkCfsResourceRealmAccess(arguments.instanceOperationUid)/&gt;</w:t>
      </w:r>
      <w:r>
        <w:br/>
      </w:r>
      <w:r>
        <w:rPr>
          <w:rFonts w:ascii="Courier New" w:hAnsi="Courier New"/>
          <w:b w:val="0"/>
          <w:sz w:val="16"/>
        </w:rPr>
        <w:tab/>
        <w:tab/>
        <w:tab/>
      </w:r>
      <w:r>
        <w:br/>
      </w:r>
      <w:r>
        <w:rPr>
          <w:rFonts w:ascii="Courier New" w:hAnsi="Courier New"/>
          <w:b w:val="0"/>
          <w:sz w:val="16"/>
        </w:rPr>
        <w:tab/>
        <w:tab/>
        <w:tab/>
        <w:t>&lt;cfset var validationMessage = createObject("component","instance_operation").validateCfsParams(arguments.instanceOperationUid)/&gt;</w:t>
      </w:r>
      <w:r>
        <w:br/>
      </w:r>
      <w:r>
        <w:rPr>
          <w:rFonts w:ascii="Courier New" w:hAnsi="Courier New"/>
          <w:b w:val="0"/>
          <w:sz w:val="16"/>
        </w:rPr>
        <w:tab/>
        <w:tab/>
        <w:tab/>
        <w:t>&lt;cfif len(validationMessage)&gt;</w:t>
      </w:r>
      <w:r>
        <w:br/>
      </w:r>
      <w:r>
        <w:rPr>
          <w:rFonts w:ascii="Courier New" w:hAnsi="Courier New"/>
          <w:b w:val="0"/>
          <w:sz w:val="16"/>
        </w:rPr>
        <w:tab/>
        <w:tab/>
        <w:tab/>
        <w:tab/>
        <w:t>&lt;cfthrow type="inconsistentCfsParams" message="Some CFS parameters are incompatible" detail="#validationMessage#"/&gt;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&lt;cfset generateRfsParams(arguments.instanceOperationUid, arguments.usrId, arguments.contragentId, arguments.contractId)/&gt;</w:t>
      </w:r>
      <w:r>
        <w:br/>
      </w:r>
      <w:r>
        <w:rPr>
          <w:rFonts w:ascii="Courier New" w:hAnsi="Courier New"/>
          <w:b w:val="0"/>
          <w:sz w:val="16"/>
        </w:rPr>
        <w:tab/>
        <w:tab/>
        <w:tab/>
      </w:r>
      <w:r>
        <w:br/>
      </w:r>
      <w:r>
        <w:rPr>
          <w:rFonts w:ascii="Courier New" w:hAnsi="Courier New"/>
          <w:b w:val="0"/>
          <w:sz w:val="16"/>
        </w:rPr>
        <w:tab/>
        <w:tab/>
        <w:tab/>
        <w:t>&lt;cfset checkRfsResourceRealmAccess(arguments.instanceOperationUid)/&gt;</w:t>
      </w:r>
      <w:r>
        <w:br/>
      </w:r>
      <w:r>
        <w:rPr>
          <w:rFonts w:ascii="Courier New" w:hAnsi="Courier New"/>
          <w:b w:val="0"/>
          <w:sz w:val="16"/>
        </w:rPr>
        <w:tab/>
        <w:tab/>
        <w:tab/>
      </w:r>
      <w:r>
        <w:br/>
      </w:r>
      <w:r>
        <w:rPr>
          <w:rFonts w:ascii="Courier New" w:hAnsi="Courier New"/>
          <w:b w:val="0"/>
          <w:sz w:val="16"/>
        </w:rPr>
        <w:tab/>
        <w:tab/>
        <w:tab/>
        <w:t>&lt;cfset submitJob(arguments.instanceOperationUid)/&gt;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tab/>
        <w:tab/>
        <w:tab/>
      </w:r>
      <w:r>
        <w:br/>
      </w:r>
      <w:r>
        <w:rPr>
          <w:rFonts w:ascii="Courier New" w:hAnsi="Courier New"/>
          <w:b w:val="0"/>
          <w:sz w:val="16"/>
        </w:rPr>
        <w:tab/>
        <w:tab/>
        <w:tab/>
        <w:t>&lt;cfcatch type="inconsistentCfsParams"&gt;</w:t>
      </w:r>
      <w:r>
        <w:br/>
      </w:r>
      <w:r>
        <w:rPr>
          <w:rFonts w:ascii="Courier New" w:hAnsi="Courier New"/>
          <w:b w:val="0"/>
          <w:sz w:val="16"/>
        </w:rPr>
        <w:tab/>
        <w:tab/>
        <w:tab/>
        <w:tab/>
        <w:t>&lt;cfreturn representationOf(this.helper.formatException(cfcatch,'Inconsistent CFS parameters')).withStatus(422)/&gt;</w:t>
      </w:r>
      <w:r>
        <w:br/>
      </w:r>
      <w:r>
        <w:rPr>
          <w:rFonts w:ascii="Courier New" w:hAnsi="Courier New"/>
          <w:b w:val="0"/>
          <w:sz w:val="16"/>
        </w:rPr>
        <w:tab/>
        <w:tab/>
        <w:tab/>
        <w:t>&lt;/cfcatch&gt;</w:t>
        <w:tab/>
        <w:tab/>
        <w:tab/>
      </w:r>
      <w:r>
        <w:br/>
      </w:r>
      <w:r>
        <w:rPr>
          <w:rFonts w:ascii="Courier New" w:hAnsi="Courier New"/>
          <w:b w:val="0"/>
          <w:sz w:val="16"/>
        </w:rPr>
        <w:tab/>
        <w:tab/>
        <w:tab/>
        <w:t>&lt;cfcatch type="missingDependency"&gt;</w:t>
      </w:r>
      <w:r>
        <w:br/>
      </w:r>
      <w:r>
        <w:rPr>
          <w:rFonts w:ascii="Courier New" w:hAnsi="Courier New"/>
          <w:b w:val="0"/>
          <w:sz w:val="16"/>
        </w:rPr>
        <w:tab/>
        <w:tab/>
        <w:tab/>
        <w:tab/>
        <w:t>&lt;cfreturn representationOf(this.helper.formatException(cfcatch,"Missing Dependency")).withStatus(424)/&gt;</w:t>
      </w:r>
      <w:r>
        <w:br/>
      </w:r>
      <w:r>
        <w:rPr>
          <w:rFonts w:ascii="Courier New" w:hAnsi="Courier New"/>
          <w:b w:val="0"/>
          <w:sz w:val="16"/>
        </w:rPr>
        <w:tab/>
        <w:tab/>
        <w:tab/>
        <w:t>&lt;/cfcatch&gt;</w:t>
      </w:r>
      <w:r>
        <w:br/>
      </w:r>
      <w:r>
        <w:rPr>
          <w:rFonts w:ascii="Courier New" w:hAnsi="Courier New"/>
          <w:b w:val="0"/>
          <w:sz w:val="16"/>
        </w:rPr>
        <w:tab/>
        <w:tab/>
        <w:t xml:space="preserve">&lt;/cftry&gt; </w:t>
      </w:r>
      <w:r>
        <w:br/>
      </w:r>
      <w:r>
        <w:rPr>
          <w:rFonts w:ascii="Courier New" w:hAnsi="Courier New"/>
          <w:b w:val="0"/>
          <w:sz w:val="16"/>
        </w:rPr>
        <w:tab/>
        <w:tab/>
      </w:r>
      <w:r>
        <w:br/>
      </w:r>
      <w:r>
        <w:rPr>
          <w:rFonts w:ascii="Courier New" w:hAnsi="Courier New"/>
          <w:b w:val="0"/>
          <w:sz w:val="16"/>
        </w:rPr>
        <w:tab/>
        <w:tab/>
        <w:t>&lt;cfset generateRfsParams(arguments.instanceOperationUid, arguments.usrId, arguments.contragentId, arguments.contractId)/&gt;</w:t>
      </w:r>
      <w:r>
        <w:br/>
      </w:r>
      <w:r>
        <w:rPr>
          <w:rFonts w:ascii="Courier New" w:hAnsi="Courier New"/>
          <w:b w:val="0"/>
          <w:sz w:val="16"/>
        </w:rPr>
        <w:tab/>
        <w:tab/>
      </w:r>
      <w:r>
        <w:br/>
      </w:r>
      <w:r>
        <w:rPr>
          <w:rFonts w:ascii="Courier New" w:hAnsi="Courier New"/>
          <w:b w:val="0"/>
          <w:sz w:val="16"/>
        </w:rPr>
        <w:tab/>
        <w:tab/>
        <w:t>&lt;cfreturn noData().withStatus(201, "Created") /&gt;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ab/>
      </w:r>
      <w:r>
        <w:br/>
      </w:r>
      <w:r>
        <w:rPr>
          <w:rFonts w:ascii="Courier New" w:hAnsi="Courier New"/>
          <w:b w:val="0"/>
          <w:sz w:val="16"/>
        </w:rPr>
        <w:tab/>
        <w:t>&lt;cffunction name="generateRfsParams"&gt;</w:t>
      </w:r>
      <w:r>
        <w:br/>
      </w:r>
      <w:r>
        <w:rPr>
          <w:rFonts w:ascii="Courier New" w:hAnsi="Courier New"/>
          <w:b w:val="0"/>
          <w:sz w:val="16"/>
        </w:rPr>
        <w:tab/>
        <w:tab/>
        <w:t>&lt;cfargument name="instanceOperationUid" type="guid"/&gt;</w:t>
      </w:r>
      <w:r>
        <w:br/>
      </w:r>
      <w:r>
        <w:rPr>
          <w:rFonts w:ascii="Courier New" w:hAnsi="Courier New"/>
          <w:b w:val="0"/>
          <w:sz w:val="16"/>
        </w:rPr>
        <w:tab/>
        <w:tab/>
        <w:t>&lt;cfargument name="usrId" type="numeric"/&gt;</w:t>
      </w:r>
      <w:r>
        <w:br/>
      </w:r>
      <w:r>
        <w:rPr>
          <w:rFonts w:ascii="Courier New" w:hAnsi="Courier New"/>
          <w:b w:val="0"/>
          <w:sz w:val="16"/>
        </w:rPr>
        <w:tab/>
        <w:tab/>
        <w:t>&lt;cfargument name="contragentId" type="numeric"/&gt;</w:t>
      </w:r>
      <w:r>
        <w:br/>
      </w:r>
      <w:r>
        <w:rPr>
          <w:rFonts w:ascii="Courier New" w:hAnsi="Courier New"/>
          <w:b w:val="0"/>
          <w:sz w:val="16"/>
        </w:rPr>
        <w:tab/>
        <w:tab/>
        <w:t>&lt;cfargument name="contractId" type="numeric"/&gt;</w:t>
        <w:tab/>
        <w:tab/>
      </w:r>
      <w:r>
        <w:br/>
      </w:r>
      <w:r>
        <w:rPr>
          <w:rFonts w:ascii="Courier New" w:hAnsi="Courier New"/>
          <w:b w:val="0"/>
          <w:sz w:val="16"/>
        </w:rPr>
      </w:r>
      <w:r>
        <w:br/>
      </w:r>
      <w:r>
        <w:rPr>
          <w:rFonts w:ascii="Courier New" w:hAnsi="Courier New"/>
          <w:b w:val="0"/>
          <w:sz w:val="16"/>
        </w:rPr>
        <w:tab/>
        <w:tab/>
        <w:t>&lt;cfquery name="qSvcOperation"&gt;</w:t>
      </w:r>
      <w:r>
        <w:br/>
      </w:r>
      <w:r>
        <w:rPr>
          <w:rFonts w:ascii="Courier New" w:hAnsi="Courier New"/>
          <w:b w:val="0"/>
          <w:sz w:val="16"/>
        </w:rPr>
        <w:tab/>
        <w:tab/>
        <w:tab/>
        <w:t xml:space="preserve">select so.svc_operation_id, io.instance_uid, so.operation, r.resource_realm, io.resource_realm_id </w:t>
      </w:r>
      <w:r>
        <w:br/>
      </w:r>
      <w:r>
        <w:rPr>
          <w:rFonts w:ascii="Courier New" w:hAnsi="Courier New"/>
          <w:b w:val="0"/>
          <w:sz w:val="16"/>
        </w:rPr>
        <w:tab/>
        <w:tab/>
        <w:tab/>
        <w:t>from instance_operation io</w:t>
      </w:r>
      <w:r>
        <w:br/>
      </w:r>
      <w:r>
        <w:rPr>
          <w:rFonts w:ascii="Courier New" w:hAnsi="Courier New"/>
          <w:b w:val="0"/>
          <w:sz w:val="16"/>
        </w:rPr>
        <w:tab/>
        <w:tab/>
        <w:tab/>
        <w:t>join instance e on (io.instance_uid=e.instance_uid)</w:t>
      </w:r>
      <w:r>
        <w:br/>
      </w:r>
      <w:r>
        <w:rPr>
          <w:rFonts w:ascii="Courier New" w:hAnsi="Courier New"/>
          <w:b w:val="0"/>
          <w:sz w:val="16"/>
        </w:rPr>
        <w:tab/>
        <w:tab/>
        <w:tab/>
        <w:t>join svc_operation so on (e.service_id=so.svc_id AND io.operation=so.operation)</w:t>
      </w:r>
      <w:r>
        <w:br/>
      </w:r>
      <w:r>
        <w:rPr>
          <w:rFonts w:ascii="Courier New" w:hAnsi="Courier New"/>
          <w:b w:val="0"/>
          <w:sz w:val="16"/>
        </w:rPr>
        <w:tab/>
        <w:tab/>
        <w:tab/>
        <w:t>left outer join resource_realm r on io.resource_realm_id=r.resource_realm_id</w:t>
      </w:r>
      <w:r>
        <w:br/>
      </w:r>
      <w:r>
        <w:rPr>
          <w:rFonts w:ascii="Courier New" w:hAnsi="Courier New"/>
          <w:b w:val="0"/>
          <w:sz w:val="16"/>
        </w:rPr>
        <w:tab/>
        <w:tab/>
        <w:tab/>
        <w:t>where io.instance_operation_uid=&lt;cfqueryparam cfsqltype="cf_sql_other" value=#arguments.instanceOperationUid# null=#!isValid("guid",arguments.instanceOperationUid)#/&gt;</w:t>
      </w:r>
      <w:r>
        <w:br/>
      </w:r>
      <w:r>
        <w:rPr>
          <w:rFonts w:ascii="Courier New" w:hAnsi="Courier New"/>
          <w:b w:val="0"/>
          <w:sz w:val="16"/>
        </w:rPr>
        <w:tab/>
        <w:tab/>
        <w:t>&lt;/cfquery&gt;</w:t>
        <w:tab/>
      </w:r>
      <w:r>
        <w:br/>
      </w:r>
      <w:r>
        <w:rPr>
          <w:rFonts w:ascii="Courier New" w:hAnsi="Courier New"/>
          <w:b w:val="0"/>
          <w:sz w:val="16"/>
        </w:rPr>
        <w:tab/>
        <w:tab/>
        <w:t>&lt;cfset setInstanceOperationRfsParam(arguments.instanceOperationUid, "instanceUid", qSvcOperation.instance_uid)/&gt;</w:t>
      </w:r>
      <w:r>
        <w:br/>
      </w:r>
      <w:r>
        <w:rPr>
          <w:rFonts w:ascii="Courier New" w:hAnsi="Courier New"/>
          <w:b w:val="0"/>
          <w:sz w:val="16"/>
        </w:rPr>
        <w:tab/>
        <w:tab/>
        <w:t>&lt;cfset setInstanceOperationRfsParam(arguments.instanceOperationUid, "operationUid", arguments.instanceOperationUid)/&gt;</w:t>
      </w:r>
      <w:r>
        <w:br/>
      </w:r>
      <w:r>
        <w:rPr>
          <w:rFonts w:ascii="Courier New" w:hAnsi="Courier New"/>
          <w:b w:val="0"/>
          <w:sz w:val="16"/>
        </w:rPr>
        <w:tab/>
        <w:tab/>
        <w:t>&lt;cfset setInstanceOperationRfsParam(arguments.instanceOperationUid, "modifierId", arguments.usrId)/&gt;</w:t>
      </w:r>
      <w:r>
        <w:br/>
      </w:r>
      <w:r>
        <w:rPr>
          <w:rFonts w:ascii="Courier New" w:hAnsi="Courier New"/>
          <w:b w:val="0"/>
          <w:sz w:val="16"/>
        </w:rPr>
      </w:r>
      <w:r>
        <w:br/>
      </w:r>
      <w:r>
        <w:rPr>
          <w:rFonts w:ascii="Courier New" w:hAnsi="Courier New"/>
          <w:b w:val="0"/>
          <w:sz w:val="16"/>
        </w:rPr>
        <w:tab/>
        <w:tab/>
      </w:r>
      <w:r>
        <w:br/>
      </w:r>
      <w:r>
        <w:rPr>
          <w:rFonts w:ascii="Courier New" w:hAnsi="Courier New"/>
          <w:b w:val="0"/>
          <w:sz w:val="16"/>
        </w:rPr>
        <w:tab/>
        <w:tab/>
        <w:t>&lt;cfif qSvcOperation.operation EQ "create"&gt;</w:t>
      </w:r>
      <w:r>
        <w:br/>
      </w:r>
      <w:r>
        <w:rPr>
          <w:rFonts w:ascii="Courier New" w:hAnsi="Courier New"/>
          <w:b w:val="0"/>
          <w:sz w:val="16"/>
        </w:rPr>
        <w:tab/>
        <w:tab/>
        <w:tab/>
        <w:t>&lt;cfset setInstanceOperationRfsParam(arguments.instanceOperationUid, "billingObject", "underconstruction")/&gt;</w:t>
      </w:r>
      <w:r>
        <w:br/>
      </w:r>
      <w:r>
        <w:rPr>
          <w:rFonts w:ascii="Courier New" w:hAnsi="Courier New"/>
          <w:b w:val="0"/>
          <w:sz w:val="16"/>
        </w:rPr>
        <w:tab/>
        <w:tab/>
        <w:tab/>
        <w:t>&lt;cfset setInstanceOperationRfsParam(arguments.instanceOperationUid, "contragentCode", getContragentCode(arguments.contragentId))/&gt;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r>
      <w:r>
        <w:br/>
      </w:r>
      <w:r>
        <w:rPr>
          <w:rFonts w:ascii="Courier New" w:hAnsi="Courier New"/>
          <w:b w:val="0"/>
          <w:sz w:val="16"/>
        </w:rPr>
        <w:tab/>
        <w:tab/>
        <w:t>&lt;cfquery name="qWriteRfsFromCfsParams"&gt;</w:t>
      </w:r>
      <w:r>
        <w:br/>
      </w:r>
      <w:r>
        <w:rPr>
          <w:rFonts w:ascii="Courier New" w:hAnsi="Courier New"/>
          <w:b w:val="0"/>
          <w:sz w:val="16"/>
        </w:rPr>
        <w:tab/>
        <w:tab/>
        <w:tab/>
        <w:t>insert into instance_operation_param (instance_operation_uid,param,param_value)</w:t>
      </w:r>
      <w:r>
        <w:br/>
      </w:r>
      <w:r>
        <w:rPr>
          <w:rFonts w:ascii="Courier New" w:hAnsi="Courier New"/>
          <w:b w:val="0"/>
          <w:sz w:val="16"/>
        </w:rPr>
        <w:tab/>
        <w:tab/>
        <w:tab/>
        <w:t xml:space="preserve">select  </w:t>
      </w:r>
      <w:r>
        <w:br/>
      </w:r>
      <w:r>
        <w:rPr>
          <w:rFonts w:ascii="Courier New" w:hAnsi="Courier New"/>
          <w:b w:val="0"/>
          <w:sz w:val="16"/>
        </w:rPr>
        <w:tab/>
        <w:tab/>
        <w:tab/>
        <w:tab/>
        <w:t xml:space="preserve"> iocp.instance_operation_uid</w:t>
      </w:r>
      <w:r>
        <w:br/>
      </w:r>
      <w:r>
        <w:rPr>
          <w:rFonts w:ascii="Courier New" w:hAnsi="Courier New"/>
          <w:b w:val="0"/>
          <w:sz w:val="16"/>
        </w:rPr>
        <w:tab/>
        <w:tab/>
        <w:tab/>
        <w:tab/>
        <w:t>,sop.svc_operation_param</w:t>
      </w:r>
      <w:r>
        <w:br/>
      </w:r>
      <w:r>
        <w:rPr>
          <w:rFonts w:ascii="Courier New" w:hAnsi="Courier New"/>
          <w:b w:val="0"/>
          <w:sz w:val="16"/>
        </w:rPr>
        <w:tab/>
        <w:tab/>
        <w:tab/>
        <w:tab/>
        <w:t>,iocp.param_value</w:t>
      </w:r>
      <w:r>
        <w:br/>
      </w:r>
      <w:r>
        <w:rPr>
          <w:rFonts w:ascii="Courier New" w:hAnsi="Courier New"/>
          <w:b w:val="0"/>
          <w:sz w:val="16"/>
        </w:rPr>
        <w:tab/>
        <w:tab/>
        <w:tab/>
        <w:tab/>
        <w:t>from instance_operation_cfs_param iocp</w:t>
      </w:r>
      <w:r>
        <w:br/>
      </w:r>
      <w:r>
        <w:rPr>
          <w:rFonts w:ascii="Courier New" w:hAnsi="Courier New"/>
          <w:b w:val="0"/>
          <w:sz w:val="16"/>
        </w:rPr>
        <w:tab/>
        <w:tab/>
        <w:tab/>
        <w:tab/>
        <w:t>join svc_operation_cfs_param socp on (iocp.svc_operation_cfs_param_id=socp.svc_operation_cfs_param_id)</w:t>
      </w:r>
      <w:r>
        <w:br/>
      </w:r>
      <w:r>
        <w:rPr>
          <w:rFonts w:ascii="Courier New" w:hAnsi="Courier New"/>
          <w:b w:val="0"/>
          <w:sz w:val="16"/>
        </w:rPr>
        <w:tab/>
        <w:tab/>
        <w:tab/>
        <w:tab/>
        <w:t>join svc_operation_param sop on (socp.svc_operation_id=sop.svc_operation_id AND socp.svc_operation_cfs_param=sop.svc_operation_param)</w:t>
      </w:r>
      <w:r>
        <w:br/>
      </w:r>
      <w:r>
        <w:rPr>
          <w:rFonts w:ascii="Courier New" w:hAnsi="Courier New"/>
          <w:b w:val="0"/>
          <w:sz w:val="16"/>
        </w:rPr>
        <w:tab/>
        <w:tab/>
        <w:tab/>
        <w:tab/>
        <w:t>where iocp.instance_operation_uid=&lt;cfqueryparam cfsqltype="cf_sql_other" value="#arguments.instanceOperationUid#"/&gt;</w:t>
      </w:r>
      <w:r>
        <w:br/>
      </w:r>
      <w:r>
        <w:rPr>
          <w:rFonts w:ascii="Courier New" w:hAnsi="Courier New"/>
          <w:b w:val="0"/>
          <w:sz w:val="16"/>
        </w:rPr>
        <w:tab/>
        <w:tab/>
        <w:tab/>
        <w:t xml:space="preserve">ON CONFLICT (instance_operation_uid,param) </w:t>
      </w:r>
      <w:r>
        <w:br/>
      </w:r>
      <w:r>
        <w:rPr>
          <w:rFonts w:ascii="Courier New" w:hAnsi="Courier New"/>
          <w:b w:val="0"/>
          <w:sz w:val="16"/>
        </w:rPr>
        <w:tab/>
        <w:tab/>
        <w:tab/>
        <w:t>DO UPDATE SET param_value = EXCLUDED.param_value;</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&lt;cfquery name="qWriteRfsParamsFromDefaults"&gt;</w:t>
      </w:r>
      <w:r>
        <w:br/>
      </w:r>
      <w:r>
        <w:rPr>
          <w:rFonts w:ascii="Courier New" w:hAnsi="Courier New"/>
          <w:b w:val="0"/>
          <w:sz w:val="16"/>
        </w:rPr>
        <w:tab/>
        <w:tab/>
        <w:tab/>
        <w:t>insert into instance_operation_param (instance_operation_uid,param,param_value)</w:t>
      </w:r>
      <w:r>
        <w:br/>
      </w:r>
      <w:r>
        <w:rPr>
          <w:rFonts w:ascii="Courier New" w:hAnsi="Courier New"/>
          <w:b w:val="0"/>
          <w:sz w:val="16"/>
        </w:rPr>
        <w:tab/>
        <w:tab/>
        <w:tab/>
        <w:t xml:space="preserve">select  </w:t>
      </w:r>
      <w:r>
        <w:br/>
      </w:r>
      <w:r>
        <w:rPr>
          <w:rFonts w:ascii="Courier New" w:hAnsi="Courier New"/>
          <w:b w:val="0"/>
          <w:sz w:val="16"/>
        </w:rPr>
        <w:tab/>
        <w:tab/>
        <w:tab/>
        <w:tab/>
        <w:t xml:space="preserve"> &lt;cfqueryparam cfsqltype="cf_sql_other" value="#arguments.instanceOperationUid#"/&gt;</w:t>
      </w:r>
      <w:r>
        <w:br/>
      </w:r>
      <w:r>
        <w:rPr>
          <w:rFonts w:ascii="Courier New" w:hAnsi="Courier New"/>
          <w:b w:val="0"/>
          <w:sz w:val="16"/>
        </w:rPr>
        <w:tab/>
        <w:tab/>
        <w:tab/>
        <w:tab/>
        <w:t>,sop.svc_operation_param</w:t>
      </w:r>
      <w:r>
        <w:br/>
      </w:r>
      <w:r>
        <w:rPr>
          <w:rFonts w:ascii="Courier New" w:hAnsi="Courier New"/>
          <w:b w:val="0"/>
          <w:sz w:val="16"/>
        </w:rPr>
        <w:tab/>
        <w:tab/>
        <w:tab/>
        <w:tab/>
        <w:t>,sop.default_value</w:t>
      </w:r>
      <w:r>
        <w:br/>
      </w:r>
      <w:r>
        <w:rPr>
          <w:rFonts w:ascii="Courier New" w:hAnsi="Courier New"/>
          <w:b w:val="0"/>
          <w:sz w:val="16"/>
        </w:rPr>
        <w:tab/>
        <w:tab/>
        <w:tab/>
        <w:tab/>
        <w:t xml:space="preserve">from svc_operation_param sop </w:t>
      </w:r>
      <w:r>
        <w:br/>
      </w:r>
      <w:r>
        <w:rPr>
          <w:rFonts w:ascii="Courier New" w:hAnsi="Courier New"/>
          <w:b w:val="0"/>
          <w:sz w:val="16"/>
        </w:rPr>
        <w:tab/>
        <w:tab/>
        <w:tab/>
        <w:tab/>
        <w:t>where sop.svc_operation_id=&lt;cfqueryparam cfsqltype="cf_sql_integer" value="#qSvcOperation.svc_operation_id#"/&gt; AND length(sop.default_value)&gt;0</w:t>
      </w:r>
      <w:r>
        <w:br/>
      </w:r>
      <w:r>
        <w:rPr>
          <w:rFonts w:ascii="Courier New" w:hAnsi="Courier New"/>
          <w:b w:val="0"/>
          <w:sz w:val="16"/>
        </w:rPr>
        <w:tab/>
        <w:tab/>
        <w:tab/>
        <w:t xml:space="preserve">ON CONFLICT (instance_operation_uid,param) </w:t>
      </w:r>
      <w:r>
        <w:br/>
      </w:r>
      <w:r>
        <w:rPr>
          <w:rFonts w:ascii="Courier New" w:hAnsi="Courier New"/>
          <w:b w:val="0"/>
          <w:sz w:val="16"/>
        </w:rPr>
        <w:tab/>
        <w:tab/>
        <w:tab/>
        <w:t>DO NOTHING;</w:t>
      </w:r>
      <w:r>
        <w:br/>
      </w:r>
      <w:r>
        <w:rPr>
          <w:rFonts w:ascii="Courier New" w:hAnsi="Courier New"/>
          <w:b w:val="0"/>
          <w:sz w:val="16"/>
        </w:rPr>
        <w:tab/>
        <w:tab/>
        <w:t>&lt;/cfquery&gt;</w:t>
        <w:tab/>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r>
      <w:r>
        <w:br/>
      </w:r>
      <w:r>
        <w:rPr>
          <w:rFonts w:ascii="Courier New" w:hAnsi="Courier New"/>
          <w:b w:val="0"/>
          <w:sz w:val="16"/>
        </w:rPr>
        <w:tab/>
        <w:t>&lt;cffunction name="submitJob"&gt;</w:t>
      </w:r>
      <w:r>
        <w:br/>
      </w:r>
      <w:r>
        <w:rPr>
          <w:rFonts w:ascii="Courier New" w:hAnsi="Courier New"/>
          <w:b w:val="0"/>
          <w:sz w:val="16"/>
        </w:rPr>
        <w:tab/>
        <w:tab/>
        <w:t>&lt;cfargument name="instanceOperationUid" type="string" required=true hint="type:guid"/&gt;</w:t>
      </w:r>
      <w:r>
        <w:br/>
      </w:r>
      <w:r>
        <w:rPr>
          <w:rFonts w:ascii="Courier New" w:hAnsi="Courier New"/>
          <w:b w:val="0"/>
          <w:sz w:val="16"/>
        </w:rPr>
        <w:tab/>
        <w:tab/>
      </w:r>
      <w:r>
        <w:br/>
      </w:r>
      <w:r>
        <w:rPr>
          <w:rFonts w:ascii="Courier New" w:hAnsi="Courier New"/>
          <w:b w:val="0"/>
          <w:sz w:val="16"/>
        </w:rPr>
        <w:tab/>
        <w:tab/>
        <w:t>&lt;cfquery name="qInstanceOperation"&gt;</w:t>
      </w:r>
      <w:r>
        <w:br/>
      </w:r>
      <w:r>
        <w:rPr>
          <w:rFonts w:ascii="Courier New" w:hAnsi="Courier New"/>
          <w:b w:val="0"/>
          <w:sz w:val="16"/>
        </w:rPr>
        <w:tab/>
        <w:tab/>
        <w:tab/>
        <w:t>select so.url_prefix, so.url_suffix, o.operation, svc.version</w:t>
      </w:r>
      <w:r>
        <w:br/>
      </w:r>
      <w:r>
        <w:rPr>
          <w:rFonts w:ascii="Courier New" w:hAnsi="Courier New"/>
          <w:b w:val="0"/>
          <w:sz w:val="16"/>
        </w:rPr>
        <w:tab/>
        <w:tab/>
        <w:tab/>
        <w:t xml:space="preserve">from instance_operation o </w:t>
      </w:r>
      <w:r>
        <w:br/>
      </w:r>
      <w:r>
        <w:rPr>
          <w:rFonts w:ascii="Courier New" w:hAnsi="Courier New"/>
          <w:b w:val="0"/>
          <w:sz w:val="16"/>
        </w:rPr>
        <w:tab/>
        <w:tab/>
        <w:tab/>
        <w:t>join instance i on (o.instance_uid=i.instance_uid)</w:t>
      </w:r>
      <w:r>
        <w:br/>
      </w:r>
      <w:r>
        <w:rPr>
          <w:rFonts w:ascii="Courier New" w:hAnsi="Courier New"/>
          <w:b w:val="0"/>
          <w:sz w:val="16"/>
        </w:rPr>
        <w:tab/>
        <w:tab/>
        <w:tab/>
        <w:t>join svc on (i.service_id=svc.svc_id)</w:t>
      </w:r>
      <w:r>
        <w:br/>
      </w:r>
      <w:r>
        <w:rPr>
          <w:rFonts w:ascii="Courier New" w:hAnsi="Courier New"/>
          <w:b w:val="0"/>
          <w:sz w:val="16"/>
        </w:rPr>
        <w:tab/>
        <w:tab/>
        <w:tab/>
        <w:t>left outer join svc_operation so on (i.service_id=so.svc_id AND o.operation=so.operation)</w:t>
      </w:r>
      <w:r>
        <w:br/>
      </w:r>
      <w:r>
        <w:rPr>
          <w:rFonts w:ascii="Courier New" w:hAnsi="Courier New"/>
          <w:b w:val="0"/>
          <w:sz w:val="16"/>
        </w:rPr>
        <w:tab/>
        <w:tab/>
        <w:tab/>
        <w:t>where o.instance_operation_uid=&lt;cfqueryparam cfsqltype="cf_sql_other" value=#arguments.instanceOperationUid#/&gt;</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&lt;cfquery name="qState"&gt;</w:t>
      </w:r>
      <w:r>
        <w:br/>
      </w:r>
      <w:r>
        <w:rPr>
          <w:rFonts w:ascii="Courier New" w:hAnsi="Courier New"/>
          <w:b w:val="0"/>
          <w:sz w:val="16"/>
        </w:rPr>
        <w:tab/>
        <w:tab/>
        <w:tab/>
        <w:t>select s.instance_data-&gt;'job'-&gt;&gt;'jobAppVersion' as jobAppVersion</w:t>
      </w:r>
      <w:r>
        <w:br/>
      </w:r>
      <w:r>
        <w:rPr>
          <w:rFonts w:ascii="Courier New" w:hAnsi="Courier New"/>
          <w:b w:val="0"/>
          <w:sz w:val="16"/>
        </w:rPr>
        <w:tab/>
        <w:tab/>
        <w:tab/>
        <w:t xml:space="preserve">from instance_operation o </w:t>
      </w:r>
      <w:r>
        <w:br/>
      </w:r>
      <w:r>
        <w:rPr>
          <w:rFonts w:ascii="Courier New" w:hAnsi="Courier New"/>
          <w:b w:val="0"/>
          <w:sz w:val="16"/>
        </w:rPr>
        <w:tab/>
        <w:tab/>
        <w:tab/>
        <w:t>join instance_state s on (o.instance_uid=s.instance_uid)</w:t>
      </w:r>
      <w:r>
        <w:br/>
      </w:r>
      <w:r>
        <w:rPr>
          <w:rFonts w:ascii="Courier New" w:hAnsi="Courier New"/>
          <w:b w:val="0"/>
          <w:sz w:val="16"/>
        </w:rPr>
        <w:tab/>
        <w:tab/>
        <w:tab/>
        <w:t>where o.instance_operation_uid=&lt;cfqueryparam cfsqltype="cf_sql_other" value=#arguments.instanceOperationUid#/&gt;</w:t>
      </w:r>
      <w:r>
        <w:br/>
      </w:r>
      <w:r>
        <w:rPr>
          <w:rFonts w:ascii="Courier New" w:hAnsi="Courier New"/>
          <w:b w:val="0"/>
          <w:sz w:val="16"/>
        </w:rPr>
        <w:tab/>
        <w:tab/>
        <w:tab/>
        <w:t>order by s.version desc</w:t>
      </w:r>
      <w:r>
        <w:br/>
      </w:r>
      <w:r>
        <w:rPr>
          <w:rFonts w:ascii="Courier New" w:hAnsi="Courier New"/>
          <w:b w:val="0"/>
          <w:sz w:val="16"/>
        </w:rPr>
        <w:tab/>
        <w:tab/>
        <w:tab/>
        <w:t>limit 1</w:t>
      </w:r>
      <w:r>
        <w:br/>
      </w:r>
      <w:r>
        <w:rPr>
          <w:rFonts w:ascii="Courier New" w:hAnsi="Courier New"/>
          <w:b w:val="0"/>
          <w:sz w:val="16"/>
        </w:rPr>
        <w:tab/>
        <w:tab/>
        <w:t>&lt;/cfquery&gt;</w:t>
      </w:r>
      <w:r>
        <w:br/>
      </w:r>
      <w:r>
        <w:rPr>
          <w:rFonts w:ascii="Courier New" w:hAnsi="Courier New"/>
          <w:b w:val="0"/>
          <w:sz w:val="16"/>
        </w:rPr>
      </w:r>
      <w:r>
        <w:br/>
      </w:r>
      <w:r>
        <w:rPr>
          <w:rFonts w:ascii="Courier New" w:hAnsi="Courier New"/>
          <w:b w:val="0"/>
          <w:sz w:val="16"/>
        </w:rPr>
        <w:tab/>
        <w:tab/>
        <w:t>&lt;cfquery name="qInstanceOperationParam"&gt;</w:t>
      </w:r>
      <w:r>
        <w:br/>
      </w:r>
      <w:r>
        <w:rPr>
          <w:rFonts w:ascii="Courier New" w:hAnsi="Courier New"/>
          <w:b w:val="0"/>
          <w:sz w:val="16"/>
        </w:rPr>
        <w:tab/>
        <w:tab/>
        <w:tab/>
        <w:t>select iop.param, iop.param_value</w:t>
      </w:r>
      <w:r>
        <w:br/>
      </w:r>
      <w:r>
        <w:rPr>
          <w:rFonts w:ascii="Courier New" w:hAnsi="Courier New"/>
          <w:b w:val="0"/>
          <w:sz w:val="16"/>
        </w:rPr>
        <w:tab/>
        <w:tab/>
        <w:tab/>
        <w:t xml:space="preserve">from instance_operation_param iop </w:t>
      </w:r>
      <w:r>
        <w:br/>
      </w:r>
      <w:r>
        <w:rPr>
          <w:rFonts w:ascii="Courier New" w:hAnsi="Courier New"/>
          <w:b w:val="0"/>
          <w:sz w:val="16"/>
        </w:rPr>
        <w:tab/>
        <w:tab/>
        <w:tab/>
        <w:t>where iop.instance_operation_uid=&lt;cfqueryparam cfsqltype="cf_sql_other" value=#arguments.instanceOperationUid#/&gt;</w:t>
      </w:r>
      <w:r>
        <w:br/>
      </w:r>
      <w:r>
        <w:rPr>
          <w:rFonts w:ascii="Courier New" w:hAnsi="Courier New"/>
          <w:b w:val="0"/>
          <w:sz w:val="16"/>
        </w:rPr>
        <w:tab/>
        <w:tab/>
        <w:tab/>
        <w:t>AND length(iop.param)&gt;0</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&lt;cfif len(qState.jobAppVersion)&gt;</w:t>
      </w:r>
      <w:r>
        <w:br/>
      </w:r>
      <w:r>
        <w:rPr>
          <w:rFonts w:ascii="Courier New" w:hAnsi="Courier New"/>
          <w:b w:val="0"/>
          <w:sz w:val="16"/>
        </w:rPr>
        <w:tab/>
        <w:tab/>
        <w:tab/>
        <w:t>&lt;cfset var submit_url="#qInstanceOperation.url_prefix##qState.jobAppVersion##qInstanceOperation.url_suffix#"/&gt;</w:t>
      </w:r>
      <w:r>
        <w:br/>
      </w:r>
      <w:r>
        <w:rPr>
          <w:rFonts w:ascii="Courier New" w:hAnsi="Courier New"/>
          <w:b w:val="0"/>
          <w:sz w:val="16"/>
        </w:rPr>
        <w:tab/>
        <w:tab/>
        <w:t>&lt;cfelse&gt;</w:t>
      </w:r>
      <w:r>
        <w:br/>
      </w:r>
      <w:r>
        <w:rPr>
          <w:rFonts w:ascii="Courier New" w:hAnsi="Courier New"/>
          <w:b w:val="0"/>
          <w:sz w:val="16"/>
        </w:rPr>
        <w:tab/>
        <w:tab/>
        <w:tab/>
        <w:t>&lt;cfset var submit_url="#qInstanceOperation.url_prefix##qInstanceOperation.version##qInstanceOperation.url_suffix#"/&gt;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&lt;cfquery name="qMarkOperationStart"&gt;</w:t>
      </w:r>
      <w:r>
        <w:br/>
      </w:r>
      <w:r>
        <w:rPr>
          <w:rFonts w:ascii="Courier New" w:hAnsi="Courier New"/>
          <w:b w:val="0"/>
          <w:sz w:val="16"/>
        </w:rPr>
        <w:tab/>
        <w:tab/>
        <w:tab/>
        <w:t xml:space="preserve">update instance_operation </w:t>
      </w:r>
      <w:r>
        <w:br/>
      </w:r>
      <w:r>
        <w:rPr>
          <w:rFonts w:ascii="Courier New" w:hAnsi="Courier New"/>
          <w:b w:val="0"/>
          <w:sz w:val="16"/>
        </w:rPr>
        <w:tab/>
        <w:tab/>
        <w:tab/>
        <w:t>set dt_submit=&lt;cfqueryparam cfsqltype="cf_sql_timestamp" value=#now()#/&gt;</w:t>
      </w:r>
      <w:r>
        <w:br/>
      </w:r>
      <w:r>
        <w:rPr>
          <w:rFonts w:ascii="Courier New" w:hAnsi="Courier New"/>
          <w:b w:val="0"/>
          <w:sz w:val="16"/>
        </w:rPr>
        <w:tab/>
        <w:tab/>
        <w:tab/>
        <w:t>,dt_start=null, dt_finish=null, submit_result='0'</w:t>
      </w:r>
      <w:r>
        <w:br/>
      </w:r>
      <w:r>
        <w:rPr>
          <w:rFonts w:ascii="Courier New" w:hAnsi="Courier New"/>
          <w:b w:val="0"/>
          <w:sz w:val="16"/>
        </w:rPr>
        <w:tab/>
        <w:tab/>
        <w:tab/>
        <w:t>,url=&lt;cfqueryparam cfsqltype="cf_sql_varchar" value="#submit_url#"/&gt;</w:t>
      </w:r>
      <w:r>
        <w:br/>
      </w:r>
      <w:r>
        <w:rPr>
          <w:rFonts w:ascii="Courier New" w:hAnsi="Courier New"/>
          <w:b w:val="0"/>
          <w:sz w:val="16"/>
        </w:rPr>
        <w:tab/>
        <w:tab/>
        <w:tab/>
        <w:t>where instance_operation_uid=&lt;cfqueryparam cfsqltype="cf_sql_other" value=#arguments.instanceOperationUid#/&gt;</w:t>
      </w:r>
      <w:r>
        <w:br/>
      </w:r>
      <w:r>
        <w:rPr>
          <w:rFonts w:ascii="Courier New" w:hAnsi="Courier New"/>
          <w:b w:val="0"/>
          <w:sz w:val="16"/>
        </w:rPr>
        <w:tab/>
        <w:tab/>
        <w:t>&lt;/cfquery&gt;</w:t>
        <w:tab/>
        <w:tab/>
        <w:tab/>
        <w:tab/>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 xml:space="preserve">&lt;cfhttp method="post" </w:t>
      </w:r>
      <w:r>
        <w:br/>
      </w:r>
      <w:r>
        <w:rPr>
          <w:rFonts w:ascii="Courier New" w:hAnsi="Courier New"/>
          <w:b w:val="0"/>
          <w:sz w:val="16"/>
        </w:rPr>
        <w:tab/>
        <w:tab/>
        <w:tab/>
        <w:tab/>
        <w:t xml:space="preserve">url="#submit_url#" </w:t>
      </w:r>
      <w:r>
        <w:br/>
      </w:r>
      <w:r>
        <w:rPr>
          <w:rFonts w:ascii="Courier New" w:hAnsi="Courier New"/>
          <w:b w:val="0"/>
          <w:sz w:val="16"/>
        </w:rPr>
        <w:tab/>
        <w:tab/>
        <w:tab/>
        <w:tab/>
        <w:t xml:space="preserve">multipart=true </w:t>
      </w:r>
      <w:r>
        <w:br/>
      </w:r>
      <w:r>
        <w:rPr>
          <w:rFonts w:ascii="Courier New" w:hAnsi="Courier New"/>
          <w:b w:val="0"/>
          <w:sz w:val="16"/>
        </w:rPr>
        <w:tab/>
        <w:tab/>
        <w:tab/>
        <w:tab/>
        <w:t>multipartType="form-data"</w:t>
      </w:r>
      <w:r>
        <w:br/>
      </w:r>
      <w:r>
        <w:rPr>
          <w:rFonts w:ascii="Courier New" w:hAnsi="Courier New"/>
          <w:b w:val="0"/>
          <w:sz w:val="16"/>
        </w:rPr>
        <w:tab/>
        <w:tab/>
        <w:tab/>
        <w:tab/>
        <w:t>timeout="3"</w:t>
      </w:r>
      <w:r>
        <w:br/>
      </w:r>
      <w:r>
        <w:rPr>
          <w:rFonts w:ascii="Courier New" w:hAnsi="Courier New"/>
          <w:b w:val="0"/>
          <w:sz w:val="16"/>
        </w:rPr>
        <w:tab/>
        <w:tab/>
        <w:tab/>
        <w:tab/>
        <w:t>charset="utf-8"</w:t>
        <w:tab/>
      </w:r>
      <w:r>
        <w:br/>
      </w:r>
      <w:r>
        <w:rPr>
          <w:rFonts w:ascii="Courier New" w:hAnsi="Courier New"/>
          <w:b w:val="0"/>
          <w:sz w:val="16"/>
        </w:rPr>
        <w:tab/>
        <w:tab/>
        <w:tab/>
        <w:tab/>
        <w:t>result="orchestrator"</w:t>
      </w:r>
      <w:r>
        <w:br/>
      </w:r>
      <w:r>
        <w:rPr>
          <w:rFonts w:ascii="Courier New" w:hAnsi="Courier New"/>
          <w:b w:val="0"/>
          <w:sz w:val="16"/>
        </w:rPr>
        <w:tab/>
        <w:tab/>
        <w:tab/>
        <w:t>&gt;</w:t>
        <w:tab/>
      </w:r>
      <w:r>
        <w:br/>
      </w:r>
      <w:r>
        <w:rPr>
          <w:rFonts w:ascii="Courier New" w:hAnsi="Courier New"/>
          <w:b w:val="0"/>
          <w:sz w:val="16"/>
        </w:rPr>
        <w:tab/>
        <w:tab/>
        <w:tab/>
        <w:tab/>
        <w:t>&lt;cfhttpparam type="HEADER" name="Authorization" value="#request.ORCHESTRATOR_AUTH#"/&gt;</w:t>
      </w:r>
      <w:r>
        <w:br/>
      </w:r>
      <w:r>
        <w:rPr>
          <w:rFonts w:ascii="Courier New" w:hAnsi="Courier New"/>
          <w:b w:val="0"/>
          <w:sz w:val="16"/>
        </w:rPr>
        <w:tab/>
        <w:tab/>
        <w:tab/>
        <w:tab/>
        <w:t>&lt;cfhttpparam type="HEADER" name="Accept" value="application/json"/&gt;</w:t>
      </w:r>
      <w:r>
        <w:br/>
      </w:r>
      <w:r>
        <w:rPr>
          <w:rFonts w:ascii="Courier New" w:hAnsi="Courier New"/>
          <w:b w:val="0"/>
          <w:sz w:val="16"/>
        </w:rPr>
        <w:tab/>
        <w:tab/>
        <w:tab/>
        <w:tab/>
        <w:t>&lt;cfhttpparam type="HEADER" name="User-Agent" value="#request.USER_AGENT#"/&gt;</w:t>
      </w:r>
      <w:r>
        <w:br/>
      </w:r>
      <w:r>
        <w:rPr>
          <w:rFonts w:ascii="Courier New" w:hAnsi="Courier New"/>
          <w:b w:val="0"/>
          <w:sz w:val="16"/>
        </w:rPr>
        <w:tab/>
        <w:tab/>
        <w:tab/>
        <w:tab/>
        <w:t>&lt;cfhttpparam type="formfield" name="delay"  value="0sec"/&gt;</w:t>
      </w:r>
      <w:r>
        <w:br/>
      </w:r>
      <w:r>
        <w:rPr>
          <w:rFonts w:ascii="Courier New" w:hAnsi="Courier New"/>
          <w:b w:val="0"/>
          <w:sz w:val="16"/>
        </w:rPr>
        <w:tab/>
        <w:tab/>
        <w:tab/>
        <w:tab/>
        <w:t>&lt;cfhttpparam type="formfield" name="authHeader"  value=#request.auth_header#/&gt;</w:t>
      </w:r>
      <w:r>
        <w:br/>
      </w:r>
      <w:r>
        <w:rPr>
          <w:rFonts w:ascii="Courier New" w:hAnsi="Courier New"/>
          <w:b w:val="0"/>
          <w:sz w:val="16"/>
        </w:rPr>
        <w:tab/>
        <w:tab/>
        <w:tab/>
        <w:tab/>
        <w:t>&lt;cfloop query="qInstanceOperationParam"&gt;</w:t>
      </w:r>
      <w:r>
        <w:br/>
      </w:r>
      <w:r>
        <w:rPr>
          <w:rFonts w:ascii="Courier New" w:hAnsi="Courier New"/>
          <w:b w:val="0"/>
          <w:sz w:val="16"/>
        </w:rPr>
        <w:tab/>
        <w:tab/>
        <w:tab/>
        <w:tab/>
        <w:tab/>
        <w:t>&lt;cfhttpparam type="formfield" name="#param#"  value="#param_value#"/&gt;</w:t>
      </w:r>
      <w:r>
        <w:br/>
      </w:r>
      <w:r>
        <w:rPr>
          <w:rFonts w:ascii="Courier New" w:hAnsi="Courier New"/>
          <w:b w:val="0"/>
          <w:sz w:val="16"/>
        </w:rPr>
        <w:tab/>
        <w:tab/>
        <w:tab/>
        <w:tab/>
        <w:t>&lt;/cfloop&gt;</w:t>
        <w:tab/>
        <w:tab/>
      </w:r>
      <w:r>
        <w:br/>
      </w:r>
      <w:r>
        <w:rPr>
          <w:rFonts w:ascii="Courier New" w:hAnsi="Courier New"/>
          <w:b w:val="0"/>
          <w:sz w:val="16"/>
        </w:rPr>
        <w:tab/>
        <w:tab/>
        <w:tab/>
        <w:t>&lt;/cfhttp&gt;</w:t>
      </w:r>
      <w:r>
        <w:br/>
      </w:r>
      <w:r>
        <w:rPr>
          <w:rFonts w:ascii="Courier New" w:hAnsi="Courier New"/>
          <w:b w:val="0"/>
          <w:sz w:val="16"/>
        </w:rPr>
        <w:tab/>
        <w:tab/>
        <w:tab/>
      </w:r>
      <w:r>
        <w:br/>
      </w:r>
      <w:r>
        <w:rPr>
          <w:rFonts w:ascii="Courier New" w:hAnsi="Courier New"/>
          <w:b w:val="0"/>
          <w:sz w:val="16"/>
        </w:rPr>
        <w:tab/>
        <w:tab/>
        <w:tab/>
        <w:t>&lt;cfcatch type="any"&gt;</w:t>
      </w:r>
      <w:r>
        <w:br/>
      </w:r>
      <w:r>
        <w:rPr>
          <w:rFonts w:ascii="Courier New" w:hAnsi="Courier New"/>
          <w:b w:val="0"/>
          <w:sz w:val="16"/>
        </w:rPr>
        <w:tab/>
        <w:tab/>
        <w:tab/>
        <w:tab/>
        <w:t>&lt;cfthrow message="Cannot initiate connection to the orchestrator #cfcatch.message#" detail="#cfcatch.detail#"/&gt;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&lt;cfif len(orchestrator.errorDetail)&gt;</w:t>
      </w:r>
      <w:r>
        <w:br/>
      </w:r>
      <w:r>
        <w:rPr>
          <w:rFonts w:ascii="Courier New" w:hAnsi="Courier New"/>
          <w:b w:val="0"/>
          <w:sz w:val="16"/>
        </w:rPr>
        <w:tab/>
        <w:tab/>
        <w:tab/>
        <w:t>&lt;cfthrow type="missingDependency" message="Orchestrator communication error" detail="#orchestrator.errorDetail#"/&gt;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&lt;cfquery name="qMarkOperationSubmit"&gt;</w:t>
      </w:r>
      <w:r>
        <w:br/>
      </w:r>
      <w:r>
        <w:rPr>
          <w:rFonts w:ascii="Courier New" w:hAnsi="Courier New"/>
          <w:b w:val="0"/>
          <w:sz w:val="16"/>
        </w:rPr>
        <w:tab/>
        <w:tab/>
        <w:tab/>
        <w:t xml:space="preserve">update instance_operation </w:t>
      </w:r>
      <w:r>
        <w:br/>
      </w:r>
      <w:r>
        <w:rPr>
          <w:rFonts w:ascii="Courier New" w:hAnsi="Courier New"/>
          <w:b w:val="0"/>
          <w:sz w:val="16"/>
        </w:rPr>
        <w:tab/>
        <w:tab/>
        <w:tab/>
        <w:t>set submit_result=&lt;cfqueryparam cfsqltype="cf_sql_varchar" value=#orchestrator.responseHeader.status_code#/&gt;</w:t>
      </w:r>
      <w:r>
        <w:br/>
      </w:r>
      <w:r>
        <w:rPr>
          <w:rFonts w:ascii="Courier New" w:hAnsi="Courier New"/>
          <w:b w:val="0"/>
          <w:sz w:val="16"/>
        </w:rPr>
        <w:tab/>
        <w:tab/>
        <w:tab/>
        <w:t>where instance_operation_uid=&lt;cfqueryparam cfsqltype="cf_sql_other" value=#arguments.instanceOperationUid#/&gt;</w:t>
      </w:r>
      <w:r>
        <w:br/>
      </w:r>
      <w:r>
        <w:rPr>
          <w:rFonts w:ascii="Courier New" w:hAnsi="Courier New"/>
          <w:b w:val="0"/>
          <w:sz w:val="16"/>
        </w:rPr>
        <w:tab/>
        <w:tab/>
        <w:t>&lt;/cfquery&gt;</w:t>
      </w:r>
      <w:r>
        <w:br/>
      </w:r>
      <w:r>
        <w:rPr>
          <w:rFonts w:ascii="Courier New" w:hAnsi="Courier New"/>
          <w:b w:val="0"/>
          <w:sz w:val="16"/>
        </w:rPr>
      </w:r>
      <w:r>
        <w:br/>
      </w:r>
      <w:r>
        <w:rPr>
          <w:rFonts w:ascii="Courier New" w:hAnsi="Courier New"/>
          <w:b w:val="0"/>
          <w:sz w:val="16"/>
        </w:rPr>
        <w:tab/>
        <w:tab/>
        <w:t>&lt;cfset sleep(0)/&gt;</w:t>
      </w:r>
      <w:r>
        <w:br/>
      </w:r>
      <w:r>
        <w:rPr>
          <w:rFonts w:ascii="Courier New" w:hAnsi="Courier New"/>
          <w:b w:val="0"/>
          <w:sz w:val="16"/>
        </w:rPr>
        <w:tab/>
        <w:tab/>
        <w:t>&lt;cfif listFind("200,201",#orchestrator.responseHeader.status_code#)&gt;</w:t>
      </w:r>
      <w:r>
        <w:br/>
      </w:r>
      <w:r>
        <w:rPr>
          <w:rFonts w:ascii="Courier New" w:hAnsi="Courier New"/>
          <w:b w:val="0"/>
          <w:sz w:val="16"/>
        </w:rPr>
        <w:tab/>
        <w:tab/>
        <w:tab/>
        <w:t>&lt;cftry&gt;</w:t>
      </w:r>
      <w:r>
        <w:br/>
      </w:r>
      <w:r>
        <w:rPr>
          <w:rFonts w:ascii="Courier New" w:hAnsi="Courier New"/>
          <w:b w:val="0"/>
          <w:sz w:val="16"/>
        </w:rPr>
        <w:tab/>
        <w:tab/>
        <w:tab/>
        <w:tab/>
        <w:t>&lt;cfset var buildURL="#orchestrator.responseHeader.Location#/api/json"/&gt;</w:t>
      </w:r>
      <w:r>
        <w:br/>
      </w:r>
      <w:r>
        <w:rPr>
          <w:rFonts w:ascii="Courier New" w:hAnsi="Courier New"/>
          <w:b w:val="0"/>
          <w:sz w:val="16"/>
        </w:rPr>
        <w:tab/>
        <w:tab/>
        <w:tab/>
        <w:tab/>
        <w:t xml:space="preserve">&lt;cfhttp method="get" </w:t>
      </w:r>
      <w:r>
        <w:br/>
      </w:r>
      <w:r>
        <w:rPr>
          <w:rFonts w:ascii="Courier New" w:hAnsi="Courier New"/>
          <w:b w:val="0"/>
          <w:sz w:val="16"/>
        </w:rPr>
        <w:tab/>
        <w:tab/>
        <w:tab/>
        <w:tab/>
        <w:tab/>
        <w:t xml:space="preserve">url="#buildUrl#" </w:t>
      </w:r>
      <w:r>
        <w:br/>
      </w:r>
      <w:r>
        <w:rPr>
          <w:rFonts w:ascii="Courier New" w:hAnsi="Courier New"/>
          <w:b w:val="0"/>
          <w:sz w:val="16"/>
        </w:rPr>
        <w:tab/>
        <w:tab/>
        <w:tab/>
        <w:tab/>
        <w:tab/>
        <w:t>timeout="3"</w:t>
      </w:r>
      <w:r>
        <w:br/>
      </w:r>
      <w:r>
        <w:rPr>
          <w:rFonts w:ascii="Courier New" w:hAnsi="Courier New"/>
          <w:b w:val="0"/>
          <w:sz w:val="16"/>
        </w:rPr>
        <w:tab/>
        <w:tab/>
        <w:tab/>
        <w:tab/>
        <w:tab/>
        <w:t>charset="utf-8"</w:t>
        <w:tab/>
      </w:r>
      <w:r>
        <w:br/>
      </w:r>
      <w:r>
        <w:rPr>
          <w:rFonts w:ascii="Courier New" w:hAnsi="Courier New"/>
          <w:b w:val="0"/>
          <w:sz w:val="16"/>
        </w:rPr>
        <w:tab/>
        <w:tab/>
        <w:tab/>
        <w:tab/>
        <w:tab/>
        <w:t>result="job"</w:t>
      </w:r>
      <w:r>
        <w:br/>
      </w:r>
      <w:r>
        <w:rPr>
          <w:rFonts w:ascii="Courier New" w:hAnsi="Courier New"/>
          <w:b w:val="0"/>
          <w:sz w:val="16"/>
        </w:rPr>
        <w:tab/>
        <w:tab/>
        <w:tab/>
        <w:tab/>
        <w:t>&gt;</w:t>
      </w:r>
      <w:r>
        <w:br/>
      </w:r>
      <w:r>
        <w:rPr>
          <w:rFonts w:ascii="Courier New" w:hAnsi="Courier New"/>
          <w:b w:val="0"/>
          <w:sz w:val="16"/>
        </w:rPr>
        <w:tab/>
        <w:tab/>
        <w:tab/>
        <w:tab/>
        <w:tab/>
        <w:t>&lt;cfhttpparam type="HEADER" name="Authorization" value="#request.ORCHESTRATOR_AUTH#"&gt;</w:t>
      </w:r>
      <w:r>
        <w:br/>
      </w:r>
      <w:r>
        <w:rPr>
          <w:rFonts w:ascii="Courier New" w:hAnsi="Courier New"/>
          <w:b w:val="0"/>
          <w:sz w:val="16"/>
        </w:rPr>
        <w:tab/>
        <w:tab/>
        <w:tab/>
        <w:tab/>
        <w:tab/>
        <w:t>&lt;cfhttpparam type="HEADER" name="Accept" value="application/json"&gt;</w:t>
      </w:r>
      <w:r>
        <w:br/>
      </w:r>
      <w:r>
        <w:rPr>
          <w:rFonts w:ascii="Courier New" w:hAnsi="Courier New"/>
          <w:b w:val="0"/>
          <w:sz w:val="16"/>
        </w:rPr>
        <w:tab/>
        <w:tab/>
        <w:tab/>
        <w:tab/>
        <w:t>&lt;/cfhttp&gt;</w:t>
        <w:tab/>
      </w:r>
      <w:r>
        <w:br/>
      </w:r>
      <w:r>
        <w:rPr>
          <w:rFonts w:ascii="Courier New" w:hAnsi="Courier New"/>
          <w:b w:val="0"/>
          <w:sz w:val="16"/>
        </w:rPr>
      </w:r>
      <w:r>
        <w:br/>
      </w:r>
      <w:r>
        <w:rPr>
          <w:rFonts w:ascii="Courier New" w:hAnsi="Courier New"/>
          <w:b w:val="0"/>
          <w:sz w:val="16"/>
        </w:rPr>
        <w:tab/>
        <w:tab/>
        <w:tab/>
        <w:tab/>
        <w:t>&lt;cfset var operation_url = ""/&gt;</w:t>
      </w:r>
      <w:r>
        <w:br/>
      </w:r>
      <w:r>
        <w:rPr>
          <w:rFonts w:ascii="Courier New" w:hAnsi="Courier New"/>
          <w:b w:val="0"/>
          <w:sz w:val="16"/>
        </w:rPr>
        <w:tab/>
        <w:tab/>
        <w:tab/>
        <w:tab/>
        <w:t>&lt;cfif structKeyExists(job,"filecontent")&gt;</w:t>
      </w:r>
      <w:r>
        <w:br/>
      </w:r>
      <w:r>
        <w:rPr>
          <w:rFonts w:ascii="Courier New" w:hAnsi="Courier New"/>
          <w:b w:val="0"/>
          <w:sz w:val="16"/>
        </w:rPr>
        <w:tab/>
        <w:tab/>
        <w:tab/>
        <w:tab/>
        <w:tab/>
        <w:t>&lt;cfset var jobData=#deserializeJson(job.filecontent)#/&gt;</w:t>
      </w:r>
      <w:r>
        <w:br/>
      </w:r>
      <w:r>
        <w:rPr>
          <w:rFonts w:ascii="Courier New" w:hAnsi="Courier New"/>
          <w:b w:val="0"/>
          <w:sz w:val="16"/>
        </w:rPr>
        <w:tab/>
        <w:tab/>
        <w:tab/>
        <w:tab/>
        <w:tab/>
        <w:t>&lt;cfset operation_url=jobData.executable.url /&gt;</w:t>
        <w:tab/>
      </w:r>
      <w:r>
        <w:br/>
      </w:r>
      <w:r>
        <w:rPr>
          <w:rFonts w:ascii="Courier New" w:hAnsi="Courier New"/>
          <w:b w:val="0"/>
          <w:sz w:val="16"/>
        </w:rPr>
        <w:tab/>
        <w:tab/>
        <w:tab/>
        <w:tab/>
        <w:tab/>
        <w:t>&lt;cfquery name="qSetStatusUrl"&gt;</w:t>
      </w:r>
      <w:r>
        <w:br/>
      </w:r>
      <w:r>
        <w:rPr>
          <w:rFonts w:ascii="Courier New" w:hAnsi="Courier New"/>
          <w:b w:val="0"/>
          <w:sz w:val="16"/>
        </w:rPr>
        <w:tab/>
        <w:tab/>
        <w:tab/>
        <w:tab/>
        <w:tab/>
        <w:tab/>
        <w:t xml:space="preserve">update instance_operation </w:t>
      </w:r>
      <w:r>
        <w:br/>
      </w:r>
      <w:r>
        <w:rPr>
          <w:rFonts w:ascii="Courier New" w:hAnsi="Courier New"/>
          <w:b w:val="0"/>
          <w:sz w:val="16"/>
        </w:rPr>
        <w:tab/>
        <w:tab/>
        <w:tab/>
        <w:tab/>
        <w:tab/>
        <w:tab/>
        <w:tab/>
        <w:t>set status_url=&lt;cfqueryparam cfsqltype="cf_sql_varchar" value="#operation_url#api/json" null=#(operation_url EQ "")#/&gt;</w:t>
      </w:r>
      <w:r>
        <w:br/>
      </w:r>
      <w:r>
        <w:rPr>
          <w:rFonts w:ascii="Courier New" w:hAnsi="Courier New"/>
          <w:b w:val="0"/>
          <w:sz w:val="16"/>
        </w:rPr>
        <w:tab/>
        <w:tab/>
        <w:tab/>
        <w:tab/>
        <w:tab/>
        <w:tab/>
        <w:t>where instance_operation_uid=&lt;cfqueryparam cfsqltype="cf_sql_other" value=#arguments.instanceOperationUid#/&gt;</w:t>
      </w:r>
      <w:r>
        <w:br/>
      </w:r>
      <w:r>
        <w:rPr>
          <w:rFonts w:ascii="Courier New" w:hAnsi="Courier New"/>
          <w:b w:val="0"/>
          <w:sz w:val="16"/>
        </w:rPr>
        <w:tab/>
        <w:tab/>
        <w:tab/>
        <w:tab/>
        <w:tab/>
        <w:t>&lt;/cfquery&gt;</w:t>
      </w:r>
      <w:r>
        <w:br/>
      </w:r>
      <w:r>
        <w:rPr>
          <w:rFonts w:ascii="Courier New" w:hAnsi="Courier New"/>
          <w:b w:val="0"/>
          <w:sz w:val="16"/>
        </w:rPr>
        <w:tab/>
        <w:tab/>
        <w:tab/>
        <w:tab/>
        <w:t>&lt;/cfif&gt;</w:t>
        <w:tab/>
        <w:tab/>
        <w:tab/>
        <w:tab/>
      </w:r>
      <w:r>
        <w:br/>
      </w:r>
      <w:r>
        <w:rPr>
          <w:rFonts w:ascii="Courier New" w:hAnsi="Courier New"/>
          <w:b w:val="0"/>
          <w:sz w:val="16"/>
        </w:rPr>
        <w:tab/>
        <w:tab/>
        <w:tab/>
        <w:tab/>
      </w:r>
      <w:r>
        <w:br/>
      </w:r>
      <w:r>
        <w:rPr>
          <w:rFonts w:ascii="Courier New" w:hAnsi="Courier New"/>
          <w:b w:val="0"/>
          <w:sz w:val="16"/>
        </w:rPr>
        <w:tab/>
        <w:tab/>
        <w:tab/>
        <w:tab/>
        <w:t>&lt;cfcatch type="any"&gt;</w:t>
      </w:r>
      <w:r>
        <w:br/>
      </w:r>
      <w:r>
        <w:rPr>
          <w:rFonts w:ascii="Courier New" w:hAnsi="Courier New"/>
          <w:b w:val="0"/>
          <w:sz w:val="16"/>
        </w:rPr>
        <w:tab/>
        <w:tab/>
        <w:tab/>
        <w:tab/>
        <w:tab/>
        <w:tab/>
        <w:t>&lt;cfrethrow/&gt;</w:t>
      </w:r>
      <w:r>
        <w:br/>
      </w:r>
      <w:r>
        <w:rPr>
          <w:rFonts w:ascii="Courier New" w:hAnsi="Courier New"/>
          <w:b w:val="0"/>
          <w:sz w:val="16"/>
        </w:rPr>
        <w:tab/>
        <w:tab/>
        <w:tab/>
        <w:tab/>
        <w:t>&lt;/cfcatch&gt;</w:t>
      </w:r>
      <w:r>
        <w:br/>
      </w:r>
      <w:r>
        <w:rPr>
          <w:rFonts w:ascii="Courier New" w:hAnsi="Courier New"/>
          <w:b w:val="0"/>
          <w:sz w:val="16"/>
        </w:rPr>
        <w:tab/>
        <w:tab/>
        <w:tab/>
        <w:t>&lt;/cftry&gt;</w:t>
        <w:tab/>
        <w:tab/>
      </w:r>
      <w:r>
        <w:br/>
      </w:r>
      <w:r>
        <w:rPr>
          <w:rFonts w:ascii="Courier New" w:hAnsi="Courier New"/>
          <w:b w:val="0"/>
          <w:sz w:val="16"/>
        </w:rPr>
        <w:tab/>
        <w:tab/>
        <w:t>&lt;/cfif&gt;</w:t>
        <w:tab/>
        <w:tab/>
        <w:tab/>
        <w:tab/>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name="setInstanceOperationRfsParam"&gt;</w:t>
      </w:r>
      <w:r>
        <w:br/>
      </w:r>
      <w:r>
        <w:rPr>
          <w:rFonts w:ascii="Courier New" w:hAnsi="Courier New"/>
          <w:b w:val="0"/>
          <w:sz w:val="16"/>
        </w:rPr>
        <w:tab/>
        <w:tab/>
        <w:t>&lt;cfargument name="instanceOperationUid" type="guid"/&gt;</w:t>
      </w:r>
      <w:r>
        <w:br/>
      </w:r>
      <w:r>
        <w:rPr>
          <w:rFonts w:ascii="Courier New" w:hAnsi="Courier New"/>
          <w:b w:val="0"/>
          <w:sz w:val="16"/>
        </w:rPr>
        <w:tab/>
        <w:tab/>
        <w:t>&lt;cfargument name="param"/&gt;</w:t>
        <w:tab/>
      </w:r>
      <w:r>
        <w:br/>
      </w:r>
      <w:r>
        <w:rPr>
          <w:rFonts w:ascii="Courier New" w:hAnsi="Courier New"/>
          <w:b w:val="0"/>
          <w:sz w:val="16"/>
        </w:rPr>
        <w:tab/>
        <w:tab/>
        <w:t>&lt;cfargument name="val"/&gt;</w:t>
        <w:tab/>
      </w:r>
      <w:r>
        <w:br/>
      </w:r>
      <w:r>
        <w:rPr>
          <w:rFonts w:ascii="Courier New" w:hAnsi="Courier New"/>
          <w:b w:val="0"/>
          <w:sz w:val="16"/>
        </w:rPr>
        <w:tab/>
        <w:tab/>
      </w:r>
      <w:r>
        <w:br/>
      </w:r>
      <w:r>
        <w:rPr>
          <w:rFonts w:ascii="Courier New" w:hAnsi="Courier New"/>
          <w:b w:val="0"/>
          <w:sz w:val="16"/>
        </w:rPr>
        <w:tab/>
        <w:tab/>
        <w:t>&lt;cfquery name="qSaveRfsParam"&gt;</w:t>
      </w:r>
      <w:r>
        <w:br/>
      </w:r>
      <w:r>
        <w:rPr>
          <w:rFonts w:ascii="Courier New" w:hAnsi="Courier New"/>
          <w:b w:val="0"/>
          <w:sz w:val="16"/>
        </w:rPr>
        <w:tab/>
        <w:tab/>
        <w:tab/>
        <w:t>insert into instance_operation_param (instance_operation_uid,param,param_value)</w:t>
      </w:r>
      <w:r>
        <w:br/>
      </w:r>
      <w:r>
        <w:rPr>
          <w:rFonts w:ascii="Courier New" w:hAnsi="Courier New"/>
          <w:b w:val="0"/>
          <w:sz w:val="16"/>
        </w:rPr>
        <w:tab/>
        <w:tab/>
        <w:tab/>
        <w:t xml:space="preserve">values ( </w:t>
      </w:r>
      <w:r>
        <w:br/>
      </w:r>
      <w:r>
        <w:rPr>
          <w:rFonts w:ascii="Courier New" w:hAnsi="Courier New"/>
          <w:b w:val="0"/>
          <w:sz w:val="16"/>
        </w:rPr>
        <w:tab/>
        <w:tab/>
        <w:tab/>
        <w:tab/>
        <w:t xml:space="preserve"> &lt;cfqueryparam cfsqltype="cf_sql_other" value="#arguments.instanceOperationUid#"/&gt;</w:t>
      </w:r>
      <w:r>
        <w:br/>
      </w:r>
      <w:r>
        <w:rPr>
          <w:rFonts w:ascii="Courier New" w:hAnsi="Courier New"/>
          <w:b w:val="0"/>
          <w:sz w:val="16"/>
        </w:rPr>
        <w:tab/>
        <w:tab/>
        <w:tab/>
        <w:tab/>
        <w:t>,&lt;cfqueryparam cfsqltype="cf_sql_varchar" value="#arguments.param#"/&gt;</w:t>
      </w:r>
      <w:r>
        <w:br/>
      </w:r>
      <w:r>
        <w:rPr>
          <w:rFonts w:ascii="Courier New" w:hAnsi="Courier New"/>
          <w:b w:val="0"/>
          <w:sz w:val="16"/>
        </w:rPr>
        <w:tab/>
        <w:tab/>
        <w:tab/>
        <w:tab/>
        <w:t>,&lt;cfqueryparam cfsqltype="cf_sql_varchar" value="#arguments.val#"/&gt;</w:t>
      </w:r>
      <w:r>
        <w:br/>
      </w:r>
      <w:r>
        <w:rPr>
          <w:rFonts w:ascii="Courier New" w:hAnsi="Courier New"/>
          <w:b w:val="0"/>
          <w:sz w:val="16"/>
        </w:rPr>
        <w:tab/>
        <w:tab/>
        <w:tab/>
        <w:t>)</w:t>
      </w:r>
      <w:r>
        <w:br/>
      </w:r>
      <w:r>
        <w:rPr>
          <w:rFonts w:ascii="Courier New" w:hAnsi="Courier New"/>
          <w:b w:val="0"/>
          <w:sz w:val="16"/>
        </w:rPr>
        <w:tab/>
        <w:tab/>
        <w:tab/>
        <w:t xml:space="preserve">ON CONFLICT (instance_operation_uid,param) </w:t>
      </w:r>
      <w:r>
        <w:br/>
      </w:r>
      <w:r>
        <w:rPr>
          <w:rFonts w:ascii="Courier New" w:hAnsi="Courier New"/>
          <w:b w:val="0"/>
          <w:sz w:val="16"/>
        </w:rPr>
        <w:tab/>
        <w:tab/>
        <w:tab/>
        <w:t>DO UPDATE SET param_value = EXCLUDED.param_value;</w:t>
      </w:r>
      <w:r>
        <w:br/>
      </w:r>
      <w:r>
        <w:rPr>
          <w:rFonts w:ascii="Courier New" w:hAnsi="Courier New"/>
          <w:b w:val="0"/>
          <w:sz w:val="16"/>
        </w:rPr>
        <w:tab/>
        <w:tab/>
        <w:t>&lt;/cfquery&gt;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name="getJobStatus"&gt;</w:t>
      </w:r>
      <w:r>
        <w:br/>
      </w:r>
      <w:r>
        <w:rPr>
          <w:rFonts w:ascii="Courier New" w:hAnsi="Courier New"/>
          <w:b w:val="0"/>
          <w:sz w:val="16"/>
        </w:rPr>
        <w:tab/>
        <w:tab/>
        <w:t>&lt;cfargument name="status_url"&gt;</w:t>
        <w:tab/>
        <w:tab/>
      </w:r>
      <w:r>
        <w:br/>
      </w:r>
      <w:r>
        <w:rPr>
          <w:rFonts w:ascii="Courier New" w:hAnsi="Courier New"/>
          <w:b w:val="0"/>
          <w:sz w:val="16"/>
        </w:rPr>
        <w:tab/>
      </w:r>
      <w:r>
        <w:br/>
      </w:r>
      <w:r>
        <w:rPr>
          <w:rFonts w:ascii="Courier New" w:hAnsi="Courier New"/>
          <w:b w:val="0"/>
          <w:sz w:val="16"/>
        </w:rPr>
        <w:tab/>
        <w:tab/>
        <w:t>&lt;cftry&gt;</w:t>
      </w:r>
      <w:r>
        <w:br/>
      </w:r>
      <w:r>
        <w:rPr>
          <w:rFonts w:ascii="Courier New" w:hAnsi="Courier New"/>
          <w:b w:val="0"/>
          <w:sz w:val="16"/>
        </w:rPr>
        <w:tab/>
        <w:tab/>
        <w:tab/>
        <w:t xml:space="preserve">&lt;cfhttp method="get" </w:t>
      </w:r>
      <w:r>
        <w:br/>
      </w:r>
      <w:r>
        <w:rPr>
          <w:rFonts w:ascii="Courier New" w:hAnsi="Courier New"/>
          <w:b w:val="0"/>
          <w:sz w:val="16"/>
        </w:rPr>
        <w:tab/>
        <w:tab/>
        <w:tab/>
        <w:tab/>
        <w:t xml:space="preserve">url="#arguments.status_url#" </w:t>
      </w:r>
      <w:r>
        <w:br/>
      </w:r>
      <w:r>
        <w:rPr>
          <w:rFonts w:ascii="Courier New" w:hAnsi="Courier New"/>
          <w:b w:val="0"/>
          <w:sz w:val="16"/>
        </w:rPr>
        <w:tab/>
        <w:tab/>
        <w:tab/>
        <w:tab/>
        <w:t>timeout="3"</w:t>
      </w:r>
      <w:r>
        <w:br/>
      </w:r>
      <w:r>
        <w:rPr>
          <w:rFonts w:ascii="Courier New" w:hAnsi="Courier New"/>
          <w:b w:val="0"/>
          <w:sz w:val="16"/>
        </w:rPr>
        <w:tab/>
        <w:tab/>
        <w:tab/>
        <w:tab/>
        <w:t>charset="utf-8"</w:t>
        <w:tab/>
      </w:r>
      <w:r>
        <w:br/>
      </w:r>
      <w:r>
        <w:rPr>
          <w:rFonts w:ascii="Courier New" w:hAnsi="Courier New"/>
          <w:b w:val="0"/>
          <w:sz w:val="16"/>
        </w:rPr>
        <w:tab/>
        <w:tab/>
        <w:tab/>
        <w:tab/>
        <w:t>result="local.jobStatus"</w:t>
      </w:r>
      <w:r>
        <w:br/>
      </w:r>
      <w:r>
        <w:rPr>
          <w:rFonts w:ascii="Courier New" w:hAnsi="Courier New"/>
          <w:b w:val="0"/>
          <w:sz w:val="16"/>
        </w:rPr>
        <w:tab/>
        <w:tab/>
        <w:tab/>
        <w:t>&gt;</w:t>
      </w:r>
      <w:r>
        <w:br/>
      </w:r>
      <w:r>
        <w:rPr>
          <w:rFonts w:ascii="Courier New" w:hAnsi="Courier New"/>
          <w:b w:val="0"/>
          <w:sz w:val="16"/>
        </w:rPr>
        <w:tab/>
        <w:tab/>
        <w:tab/>
        <w:tab/>
        <w:t>&lt;cfhttpparam type="HEADER" name="Authorization" value="#request.ORCHESTRATOR_AUTH#"&gt;</w:t>
      </w:r>
      <w:r>
        <w:br/>
      </w:r>
      <w:r>
        <w:rPr>
          <w:rFonts w:ascii="Courier New" w:hAnsi="Courier New"/>
          <w:b w:val="0"/>
          <w:sz w:val="16"/>
        </w:rPr>
        <w:tab/>
        <w:tab/>
        <w:tab/>
        <w:tab/>
        <w:t>&lt;cfhttpparam type="HEADER" name="Accept" value="application/json"&gt;</w:t>
      </w:r>
      <w:r>
        <w:br/>
      </w:r>
      <w:r>
        <w:rPr>
          <w:rFonts w:ascii="Courier New" w:hAnsi="Courier New"/>
          <w:b w:val="0"/>
          <w:sz w:val="16"/>
        </w:rPr>
        <w:tab/>
        <w:tab/>
        <w:tab/>
        <w:t>&lt;/cfhttp&gt;</w:t>
      </w:r>
      <w:r>
        <w:br/>
      </w:r>
      <w:r>
        <w:rPr>
          <w:rFonts w:ascii="Courier New" w:hAnsi="Courier New"/>
          <w:b w:val="0"/>
          <w:sz w:val="16"/>
        </w:rPr>
      </w:r>
      <w:r>
        <w:br/>
      </w:r>
      <w:r>
        <w:rPr>
          <w:rFonts w:ascii="Courier New" w:hAnsi="Courier New"/>
          <w:b w:val="0"/>
          <w:sz w:val="16"/>
        </w:rPr>
        <w:tab/>
        <w:tab/>
        <w:tab/>
        <w:t>&lt;cftry&gt;</w:t>
      </w:r>
      <w:r>
        <w:br/>
      </w:r>
      <w:r>
        <w:rPr>
          <w:rFonts w:ascii="Courier New" w:hAnsi="Courier New"/>
          <w:b w:val="0"/>
          <w:sz w:val="16"/>
        </w:rPr>
        <w:tab/>
        <w:tab/>
        <w:tab/>
        <w:tab/>
        <w:t>&lt;cfset var jobStatusData=#deserializeJson(local.jobStatus.filecontent)#/&gt;</w:t>
        <w:tab/>
        <w:tab/>
        <w:tab/>
        <w:tab/>
      </w:r>
      <w:r>
        <w:br/>
      </w:r>
      <w:r>
        <w:rPr>
          <w:rFonts w:ascii="Courier New" w:hAnsi="Courier New"/>
          <w:b w:val="0"/>
          <w:sz w:val="16"/>
        </w:rPr>
        <w:tab/>
        <w:tab/>
        <w:tab/>
        <w:tab/>
        <w:tab/>
        <w:t>&lt;cfreturn jobStatusData.result/&gt;</w:t>
      </w:r>
      <w:r>
        <w:br/>
      </w:r>
      <w:r>
        <w:rPr>
          <w:rFonts w:ascii="Courier New" w:hAnsi="Courier New"/>
          <w:b w:val="0"/>
          <w:sz w:val="16"/>
        </w:rPr>
        <w:tab/>
        <w:tab/>
        <w:tab/>
        <w:tab/>
        <w:t>&lt;cfcatch type="any"&gt;</w:t>
      </w:r>
      <w:r>
        <w:br/>
      </w:r>
      <w:r>
        <w:rPr>
          <w:rFonts w:ascii="Courier New" w:hAnsi="Courier New"/>
          <w:b w:val="0"/>
          <w:sz w:val="16"/>
        </w:rPr>
        <w:tab/>
        <w:tab/>
        <w:tab/>
        <w:tab/>
        <w:tab/>
        <w:t>&lt;cfreturn "cannot obtain job result"/&gt;</w:t>
      </w:r>
      <w:r>
        <w:br/>
      </w:r>
      <w:r>
        <w:rPr>
          <w:rFonts w:ascii="Courier New" w:hAnsi="Courier New"/>
          <w:b w:val="0"/>
          <w:sz w:val="16"/>
        </w:rPr>
        <w:tab/>
        <w:tab/>
        <w:tab/>
        <w:tab/>
        <w:t>&lt;/cfcatch&gt;</w:t>
      </w:r>
      <w:r>
        <w:br/>
      </w:r>
      <w:r>
        <w:rPr>
          <w:rFonts w:ascii="Courier New" w:hAnsi="Courier New"/>
          <w:b w:val="0"/>
          <w:sz w:val="16"/>
        </w:rPr>
        <w:tab/>
        <w:tab/>
        <w:tab/>
        <w:t>&lt;/cftry&gt;</w:t>
      </w:r>
      <w:r>
        <w:br/>
      </w:r>
      <w:r>
        <w:rPr>
          <w:rFonts w:ascii="Courier New" w:hAnsi="Courier New"/>
          <w:b w:val="0"/>
          <w:sz w:val="16"/>
        </w:rPr>
        <w:tab/>
        <w:tab/>
        <w:tab/>
        <w:t>&lt;cfcatch type="any"&gt;</w:t>
      </w:r>
      <w:r>
        <w:br/>
      </w:r>
      <w:r>
        <w:rPr>
          <w:rFonts w:ascii="Courier New" w:hAnsi="Courier New"/>
          <w:b w:val="0"/>
          <w:sz w:val="16"/>
        </w:rPr>
        <w:tab/>
        <w:tab/>
        <w:tab/>
        <w:tab/>
        <w:t>&lt;cfthrow message="Cannot connect to the orchestrator. #cfcatch.message#" detail="#cfcatch.detail#"/&gt;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t>&lt;cffunction name="getContragentCode"&gt;</w:t>
      </w:r>
      <w:r>
        <w:br/>
      </w:r>
      <w:r>
        <w:rPr>
          <w:rFonts w:ascii="Courier New" w:hAnsi="Courier New"/>
          <w:b w:val="0"/>
          <w:sz w:val="16"/>
        </w:rPr>
        <w:tab/>
        <w:tab/>
        <w:t>&lt;cfargument name="contragentId"&gt;</w:t>
        <w:tab/>
      </w:r>
      <w:r>
        <w:br/>
      </w:r>
      <w:r>
        <w:rPr>
          <w:rFonts w:ascii="Courier New" w:hAnsi="Courier New"/>
          <w:b w:val="0"/>
          <w:sz w:val="16"/>
        </w:rPr>
        <w:tab/>
        <w:tab/>
      </w:r>
      <w:r>
        <w:br/>
      </w:r>
      <w:r>
        <w:rPr>
          <w:rFonts w:ascii="Courier New" w:hAnsi="Courier New"/>
          <w:b w:val="0"/>
          <w:sz w:val="16"/>
        </w:rPr>
        <w:tab/>
        <w:tab/>
        <w:t>&lt;cfquery name="qContragentCode"&gt;</w:t>
      </w:r>
      <w:r>
        <w:br/>
      </w:r>
      <w:r>
        <w:rPr>
          <w:rFonts w:ascii="Courier New" w:hAnsi="Courier New"/>
          <w:b w:val="0"/>
          <w:sz w:val="16"/>
        </w:rPr>
        <w:tab/>
        <w:tab/>
        <w:tab/>
        <w:t xml:space="preserve">select external_code </w:t>
      </w:r>
      <w:r>
        <w:br/>
      </w:r>
      <w:r>
        <w:rPr>
          <w:rFonts w:ascii="Courier New" w:hAnsi="Courier New"/>
          <w:b w:val="0"/>
          <w:sz w:val="16"/>
        </w:rPr>
        <w:tab/>
        <w:tab/>
        <w:tab/>
        <w:t>from contragent</w:t>
      </w:r>
      <w:r>
        <w:br/>
      </w:r>
      <w:r>
        <w:rPr>
          <w:rFonts w:ascii="Courier New" w:hAnsi="Courier New"/>
          <w:b w:val="0"/>
          <w:sz w:val="16"/>
        </w:rPr>
        <w:tab/>
        <w:tab/>
        <w:tab/>
        <w:t>where contragent_id=&lt;cfqueryparam cfsqltype="cf_sql_integer" value=#arguments.contragentId# null=#!isNumeric(arguments.contragentId)#/&gt;</w:t>
      </w:r>
      <w:r>
        <w:br/>
      </w:r>
      <w:r>
        <w:rPr>
          <w:rFonts w:ascii="Courier New" w:hAnsi="Courier New"/>
          <w:b w:val="0"/>
          <w:sz w:val="16"/>
        </w:rPr>
        <w:tab/>
        <w:tab/>
        <w:t>&lt;/cfquery&gt;</w:t>
      </w:r>
      <w:r>
        <w:br/>
      </w:r>
      <w:r>
        <w:rPr>
          <w:rFonts w:ascii="Courier New" w:hAnsi="Courier New"/>
          <w:b w:val="0"/>
          <w:sz w:val="16"/>
        </w:rPr>
        <w:tab/>
      </w:r>
      <w:r>
        <w:br/>
      </w:r>
      <w:r>
        <w:rPr>
          <w:rFonts w:ascii="Courier New" w:hAnsi="Courier New"/>
          <w:b w:val="0"/>
          <w:sz w:val="16"/>
        </w:rPr>
        <w:tab/>
        <w:tab/>
        <w:t>&lt;cfreturn #qContragentCode.external_code#/&gt;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name="checkCfsResourceRealmAccess"&gt;</w:t>
      </w:r>
      <w:r>
        <w:br/>
      </w:r>
      <w:r>
        <w:rPr>
          <w:rFonts w:ascii="Courier New" w:hAnsi="Courier New"/>
          <w:b w:val="0"/>
          <w:sz w:val="16"/>
        </w:rPr>
        <w:tab/>
        <w:tab/>
        <w:t>&lt;cfargument name="instanceOperationUid" type="guid"&gt;</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r>
      <w:r>
        <w:br/>
      </w:r>
      <w:r>
        <w:rPr>
          <w:rFonts w:ascii="Courier New" w:hAnsi="Courier New"/>
          <w:b w:val="0"/>
          <w:sz w:val="16"/>
        </w:rPr>
        <w:t xml:space="preserve"> </w:t>
        <w:tab/>
        <w:tab/>
        <w:t>&lt;cfquery name="local.qParam"&gt;</w:t>
      </w:r>
      <w:r>
        <w:br/>
      </w:r>
      <w:r>
        <w:rPr>
          <w:rFonts w:ascii="Courier New" w:hAnsi="Courier New"/>
          <w:b w:val="0"/>
          <w:sz w:val="16"/>
        </w:rPr>
        <w:tab/>
        <w:tab/>
        <w:tab/>
        <w:t>select sop.svc_operation_cfs_param</w:t>
      </w:r>
      <w:r>
        <w:br/>
      </w:r>
      <w:r>
        <w:rPr>
          <w:rFonts w:ascii="Courier New" w:hAnsi="Courier New"/>
          <w:b w:val="0"/>
          <w:sz w:val="16"/>
        </w:rPr>
        <w:tab/>
        <w:tab/>
        <w:tab/>
        <w:t>from instance_operation io</w:t>
      </w:r>
      <w:r>
        <w:br/>
      </w:r>
      <w:r>
        <w:rPr>
          <w:rFonts w:ascii="Courier New" w:hAnsi="Courier New"/>
          <w:b w:val="0"/>
          <w:sz w:val="16"/>
        </w:rPr>
        <w:tab/>
        <w:tab/>
        <w:tab/>
        <w:t>join instance e on (io.instance_uid=e.instance_uid)</w:t>
      </w:r>
      <w:r>
        <w:br/>
      </w:r>
      <w:r>
        <w:rPr>
          <w:rFonts w:ascii="Courier New" w:hAnsi="Courier New"/>
          <w:b w:val="0"/>
          <w:sz w:val="16"/>
        </w:rPr>
        <w:tab/>
        <w:tab/>
        <w:tab/>
        <w:t>join svc_operation so on (e.service_id=so.svc_id AND io.operation=so.operation)</w:t>
      </w:r>
      <w:r>
        <w:br/>
      </w:r>
      <w:r>
        <w:rPr>
          <w:rFonts w:ascii="Courier New" w:hAnsi="Courier New"/>
          <w:b w:val="0"/>
          <w:sz w:val="16"/>
        </w:rPr>
        <w:tab/>
        <w:tab/>
        <w:tab/>
        <w:t>join svc_operation_cfs_param sop on (so.svc_operation_id=sop.svc_operation_id)</w:t>
      </w:r>
      <w:r>
        <w:br/>
      </w:r>
      <w:r>
        <w:rPr>
          <w:rFonts w:ascii="Courier New" w:hAnsi="Courier New"/>
          <w:b w:val="0"/>
          <w:sz w:val="16"/>
        </w:rPr>
        <w:tab/>
        <w:tab/>
        <w:tab/>
        <w:t xml:space="preserve">where io.instance_operation_uid=&lt;cfqueryparam cfsqltype="cf_sql_other" value="#arguments.instanceOperationUid#" null=#!isValid("guid",arguments.instanceOperationUid)#/&gt; </w:t>
      </w:r>
      <w:r>
        <w:br/>
      </w:r>
      <w:r>
        <w:rPr>
          <w:rFonts w:ascii="Courier New" w:hAnsi="Courier New"/>
          <w:b w:val="0"/>
          <w:sz w:val="16"/>
        </w:rPr>
        <w:tab/>
        <w:tab/>
        <w:tab/>
        <w:t>AND LOWER(sop.svc_operation_cfs_param)=LOWER('resourceRealm')</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&lt;cfif local.qParam.recordCount EQ 0&gt;</w:t>
      </w:r>
      <w:r>
        <w:br/>
      </w:r>
      <w:r>
        <w:rPr>
          <w:rFonts w:ascii="Courier New" w:hAnsi="Courier New"/>
          <w:b w:val="0"/>
          <w:sz w:val="16"/>
        </w:rPr>
        <w:tab/>
        <w:tab/>
        <w:tab/>
        <w:t>&lt;cfreturn/&gt;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&lt;cfquery name="local.qOperation"&gt;</w:t>
      </w:r>
      <w:r>
        <w:br/>
      </w:r>
      <w:r>
        <w:rPr>
          <w:rFonts w:ascii="Courier New" w:hAnsi="Courier New"/>
          <w:b w:val="0"/>
          <w:sz w:val="16"/>
        </w:rPr>
        <w:tab/>
        <w:tab/>
        <w:tab/>
        <w:t>select io.operation</w:t>
      </w:r>
      <w:r>
        <w:br/>
      </w:r>
      <w:r>
        <w:rPr>
          <w:rFonts w:ascii="Courier New" w:hAnsi="Courier New"/>
          <w:b w:val="0"/>
          <w:sz w:val="16"/>
        </w:rPr>
        <w:tab/>
        <w:tab/>
        <w:tab/>
        <w:t>from instance_operation io</w:t>
      </w:r>
      <w:r>
        <w:br/>
      </w:r>
      <w:r>
        <w:rPr>
          <w:rFonts w:ascii="Courier New" w:hAnsi="Courier New"/>
          <w:b w:val="0"/>
          <w:sz w:val="16"/>
        </w:rPr>
        <w:tab/>
        <w:tab/>
        <w:tab/>
        <w:t xml:space="preserve">where io.instance_operation_uid=&lt;cfqueryparam cfsqltype="cf_sql_other" value="#arguments.instanceOperationUid#" null=#!isValid("guid",arguments.instanceOperationUid)#/&gt; </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ab/>
        <w:tab/>
        <w:t>&lt;cfquery name="local.qContract"&gt;</w:t>
      </w:r>
      <w:r>
        <w:br/>
      </w:r>
      <w:r>
        <w:rPr>
          <w:rFonts w:ascii="Courier New" w:hAnsi="Courier New"/>
          <w:b w:val="0"/>
          <w:sz w:val="16"/>
        </w:rPr>
        <w:tab/>
        <w:tab/>
        <w:tab/>
        <w:t>select c.contract_id</w:t>
      </w:r>
      <w:r>
        <w:br/>
      </w:r>
      <w:r>
        <w:rPr>
          <w:rFonts w:ascii="Courier New" w:hAnsi="Courier New"/>
          <w:b w:val="0"/>
          <w:sz w:val="16"/>
        </w:rPr>
        <w:tab/>
        <w:tab/>
        <w:tab/>
        <w:t>from instance_operation io</w:t>
      </w:r>
      <w:r>
        <w:br/>
      </w:r>
      <w:r>
        <w:rPr>
          <w:rFonts w:ascii="Courier New" w:hAnsi="Courier New"/>
          <w:b w:val="0"/>
          <w:sz w:val="16"/>
        </w:rPr>
        <w:tab/>
        <w:tab/>
        <w:tab/>
        <w:t>join instance e on (io.instance_uid=e.instance_uid)</w:t>
      </w:r>
      <w:r>
        <w:br/>
      </w:r>
      <w:r>
        <w:rPr>
          <w:rFonts w:ascii="Courier New" w:hAnsi="Courier New"/>
          <w:b w:val="0"/>
          <w:sz w:val="16"/>
        </w:rPr>
        <w:tab/>
        <w:tab/>
        <w:tab/>
        <w:t>join specification_item si on (e.specification_item_id=si.specification_item_id)</w:t>
      </w:r>
      <w:r>
        <w:br/>
      </w:r>
      <w:r>
        <w:rPr>
          <w:rFonts w:ascii="Courier New" w:hAnsi="Courier New"/>
          <w:b w:val="0"/>
          <w:sz w:val="16"/>
        </w:rPr>
        <w:tab/>
        <w:tab/>
        <w:tab/>
        <w:t>join specification s on (si.specification_id=s.specification_id)</w:t>
      </w:r>
      <w:r>
        <w:br/>
      </w:r>
      <w:r>
        <w:rPr>
          <w:rFonts w:ascii="Courier New" w:hAnsi="Courier New"/>
          <w:b w:val="0"/>
          <w:sz w:val="16"/>
        </w:rPr>
        <w:tab/>
        <w:tab/>
        <w:tab/>
        <w:t>join contract c on (s.contract_id=c.contract_id)</w:t>
      </w:r>
      <w:r>
        <w:br/>
      </w:r>
      <w:r>
        <w:rPr>
          <w:rFonts w:ascii="Courier New" w:hAnsi="Courier New"/>
          <w:b w:val="0"/>
          <w:sz w:val="16"/>
        </w:rPr>
        <w:tab/>
        <w:tab/>
        <w:tab/>
        <w:t xml:space="preserve">where io.instance_operation_uid=&lt;cfqueryparam cfsqltype="cf_sql_other" value="#arguments.instanceOperationUid#" null=#!isValid("guid",arguments.instanceOperationUid)#/&gt; </w:t>
      </w:r>
      <w:r>
        <w:br/>
      </w:r>
      <w:r>
        <w:rPr>
          <w:rFonts w:ascii="Courier New" w:hAnsi="Courier New"/>
          <w:b w:val="0"/>
          <w:sz w:val="16"/>
        </w:rPr>
        <w:tab/>
        <w:tab/>
        <w:t>&lt;/cfquery&gt;</w:t>
      </w:r>
      <w:r>
        <w:br/>
      </w:r>
      <w:r>
        <w:rPr>
          <w:rFonts w:ascii="Courier New" w:hAnsi="Courier New"/>
          <w:b w:val="0"/>
          <w:sz w:val="16"/>
        </w:rPr>
        <w:tab/>
        <w:tab/>
        <w:tab/>
      </w:r>
      <w:r>
        <w:br/>
      </w:r>
      <w:r>
        <w:rPr>
          <w:rFonts w:ascii="Courier New" w:hAnsi="Courier New"/>
          <w:b w:val="0"/>
          <w:sz w:val="16"/>
        </w:rPr>
        <w:tab/>
        <w:tab/>
        <w:t>&lt;cfquery name="local.qCheckResourceRealmAccess"&gt;</w:t>
      </w:r>
      <w:r>
        <w:br/>
      </w:r>
      <w:r>
        <w:rPr>
          <w:rFonts w:ascii="Courier New" w:hAnsi="Courier New"/>
          <w:b w:val="0"/>
          <w:sz w:val="16"/>
        </w:rPr>
        <w:tab/>
        <w:tab/>
        <w:tab/>
        <w:t>select r.resource_realm_id, r.resource_realm, sop.svc_operation_cfs_param, iop.param_value, a.contract_id, a.is_enabled</w:t>
      </w:r>
      <w:r>
        <w:br/>
      </w:r>
      <w:r>
        <w:rPr>
          <w:rFonts w:ascii="Courier New" w:hAnsi="Courier New"/>
          <w:b w:val="0"/>
          <w:sz w:val="16"/>
        </w:rPr>
        <w:tab/>
        <w:tab/>
        <w:tab/>
        <w:t>from instance_operation_cfs_param iop</w:t>
      </w:r>
      <w:r>
        <w:br/>
      </w:r>
      <w:r>
        <w:rPr>
          <w:rFonts w:ascii="Courier New" w:hAnsi="Courier New"/>
          <w:b w:val="0"/>
          <w:sz w:val="16"/>
        </w:rPr>
        <w:tab/>
        <w:tab/>
        <w:tab/>
        <w:t>join svc_operation_cfs_param sop on (iop.svc_operation_cfs_param_id=sop.svc_operation_cfs_param_id)</w:t>
      </w:r>
      <w:r>
        <w:br/>
      </w:r>
      <w:r>
        <w:rPr>
          <w:rFonts w:ascii="Courier New" w:hAnsi="Courier New"/>
          <w:b w:val="0"/>
          <w:sz w:val="16"/>
        </w:rPr>
        <w:tab/>
        <w:tab/>
        <w:tab/>
        <w:t>join resource_realm r on (sop.svc_operation_cfs_param='resourceRealm' AND iop.param_value=r.resource_realm)</w:t>
      </w:r>
      <w:r>
        <w:br/>
      </w:r>
      <w:r>
        <w:rPr>
          <w:rFonts w:ascii="Courier New" w:hAnsi="Courier New"/>
          <w:b w:val="0"/>
          <w:sz w:val="16"/>
        </w:rPr>
        <w:tab/>
        <w:tab/>
        <w:tab/>
        <w:t>join resource_realm_access a on (r.resource_realm_id=a.resource_realm_id)</w:t>
      </w:r>
      <w:r>
        <w:br/>
      </w:r>
      <w:r>
        <w:rPr>
          <w:rFonts w:ascii="Courier New" w:hAnsi="Courier New"/>
          <w:b w:val="0"/>
          <w:sz w:val="16"/>
        </w:rPr>
        <w:tab/>
        <w:tab/>
        <w:tab/>
        <w:t xml:space="preserve">where iop.instance_operation_uid=&lt;cfqueryparam cfsqltype="cf_sql_other" value="#arguments.instanceOperationUid#" null=#!isValid("guid",arguments.instanceOperationUid)#/&gt; </w:t>
      </w:r>
      <w:r>
        <w:br/>
      </w:r>
      <w:r>
        <w:rPr>
          <w:rFonts w:ascii="Courier New" w:hAnsi="Courier New"/>
          <w:b w:val="0"/>
          <w:sz w:val="16"/>
        </w:rPr>
        <w:tab/>
        <w:tab/>
        <w:tab/>
        <w:t>AND (a.contract_id=&lt;cfqueryparam cfsqltype="CF_SQL_INTEGER" value=#local.qContract.contract_id# null=#!isValid("integer",local.qContract.contract_id)#/&gt; OR a.contract_id=0)</w:t>
      </w:r>
      <w:r>
        <w:br/>
      </w:r>
      <w:r>
        <w:rPr>
          <w:rFonts w:ascii="Courier New" w:hAnsi="Courier New"/>
          <w:b w:val="0"/>
          <w:sz w:val="16"/>
        </w:rPr>
        <w:tab/>
        <w:tab/>
        <w:tab/>
        <w:t>AND a.is_enabled</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&lt;cfif local.qCheckResourceRealmAccess.recordCount EQ 0&gt;</w:t>
      </w:r>
      <w:r>
        <w:br/>
      </w:r>
      <w:r>
        <w:rPr>
          <w:rFonts w:ascii="Courier New" w:hAnsi="Courier New"/>
          <w:b w:val="0"/>
          <w:sz w:val="16"/>
        </w:rPr>
        <w:tab/>
        <w:tab/>
        <w:tab/>
        <w:t>&lt;cfthrow message="resource realm specified in CFS params is not available for current contract" detail="CFS resource realm unawailable. Instance operation UID #arguments.instanceOperationUid#. Contract ID #local.qContract.contract_id#"/&gt;</w:t>
      </w:r>
      <w:r>
        <w:br/>
      </w:r>
      <w:r>
        <w:rPr>
          <w:rFonts w:ascii="Courier New" w:hAnsi="Courier New"/>
          <w:b w:val="0"/>
          <w:sz w:val="16"/>
        </w:rPr>
        <w:tab/>
        <w:tab/>
        <w:t>&lt;/cfif&gt;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tab/>
        <w:t>&lt;cffunction name="checkRfsResourceRealmAccess"&gt;</w:t>
      </w:r>
      <w:r>
        <w:br/>
      </w:r>
      <w:r>
        <w:rPr>
          <w:rFonts w:ascii="Courier New" w:hAnsi="Courier New"/>
          <w:b w:val="0"/>
          <w:sz w:val="16"/>
        </w:rPr>
        <w:tab/>
        <w:tab/>
        <w:t>&lt;cfargument name="instanceOperationUid" type="guid"&gt;</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t>&lt;cfquery name="local.qParamRRExists"&gt;</w:t>
      </w:r>
      <w:r>
        <w:br/>
      </w:r>
      <w:r>
        <w:rPr>
          <w:rFonts w:ascii="Courier New" w:hAnsi="Courier New"/>
          <w:b w:val="0"/>
          <w:sz w:val="16"/>
        </w:rPr>
        <w:tab/>
        <w:tab/>
        <w:tab/>
        <w:t>select count(*) as cnt</w:t>
      </w:r>
      <w:r>
        <w:br/>
      </w:r>
      <w:r>
        <w:rPr>
          <w:rFonts w:ascii="Courier New" w:hAnsi="Courier New"/>
          <w:b w:val="0"/>
          <w:sz w:val="16"/>
        </w:rPr>
        <w:tab/>
        <w:tab/>
        <w:tab/>
        <w:t xml:space="preserve">from instance_operation_param iop </w:t>
      </w:r>
      <w:r>
        <w:br/>
      </w:r>
      <w:r>
        <w:rPr>
          <w:rFonts w:ascii="Courier New" w:hAnsi="Courier New"/>
          <w:b w:val="0"/>
          <w:sz w:val="16"/>
        </w:rPr>
        <w:tab/>
        <w:tab/>
        <w:tab/>
        <w:t xml:space="preserve">where iop.param='resourceRealm' AND </w:t>
      </w:r>
      <w:r>
        <w:br/>
      </w:r>
      <w:r>
        <w:rPr>
          <w:rFonts w:ascii="Courier New" w:hAnsi="Courier New"/>
          <w:b w:val="0"/>
          <w:sz w:val="16"/>
        </w:rPr>
        <w:tab/>
        <w:tab/>
        <w:tab/>
        <w:t xml:space="preserve">iop.instance_operation_uid=&lt;cfqueryparam cfsqltype="cf_sql_other" value="#arguments.instanceOperationUid#" null=#!isValid("guid",arguments.instanceOperationUid)#/&gt; </w:t>
      </w:r>
      <w:r>
        <w:br/>
      </w:r>
      <w:r>
        <w:rPr>
          <w:rFonts w:ascii="Courier New" w:hAnsi="Courier New"/>
          <w:b w:val="0"/>
          <w:sz w:val="16"/>
        </w:rPr>
        <w:tab/>
        <w:tab/>
        <w:t>&lt;/cfquery&gt;</w:t>
      </w:r>
      <w:r>
        <w:br/>
      </w:r>
      <w:r>
        <w:rPr>
          <w:rFonts w:ascii="Courier New" w:hAnsi="Courier New"/>
          <w:b w:val="0"/>
          <w:sz w:val="16"/>
        </w:rPr>
        <w:tab/>
        <w:tab/>
        <w:t>&lt;cfif local.qParamRRExists.cnt EQ 0&gt;</w:t>
      </w:r>
      <w:r>
        <w:br/>
      </w:r>
      <w:r>
        <w:rPr>
          <w:rFonts w:ascii="Courier New" w:hAnsi="Courier New"/>
          <w:b w:val="0"/>
          <w:sz w:val="16"/>
        </w:rPr>
        <w:tab/>
        <w:tab/>
        <w:tab/>
        <w:t>&lt;cfreturn/&gt;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&lt;cfquery name="local.qContract"&gt;</w:t>
      </w:r>
      <w:r>
        <w:br/>
      </w:r>
      <w:r>
        <w:rPr>
          <w:rFonts w:ascii="Courier New" w:hAnsi="Courier New"/>
          <w:b w:val="0"/>
          <w:sz w:val="16"/>
        </w:rPr>
        <w:tab/>
        <w:tab/>
        <w:tab/>
        <w:t>select c.contract_id</w:t>
      </w:r>
      <w:r>
        <w:br/>
      </w:r>
      <w:r>
        <w:rPr>
          <w:rFonts w:ascii="Courier New" w:hAnsi="Courier New"/>
          <w:b w:val="0"/>
          <w:sz w:val="16"/>
        </w:rPr>
        <w:tab/>
        <w:tab/>
        <w:tab/>
        <w:t>from instance_operation io</w:t>
      </w:r>
      <w:r>
        <w:br/>
      </w:r>
      <w:r>
        <w:rPr>
          <w:rFonts w:ascii="Courier New" w:hAnsi="Courier New"/>
          <w:b w:val="0"/>
          <w:sz w:val="16"/>
        </w:rPr>
        <w:tab/>
        <w:tab/>
        <w:tab/>
        <w:t>join instance e on (io.instance_uid=e.instance_uid)</w:t>
      </w:r>
      <w:r>
        <w:br/>
      </w:r>
      <w:r>
        <w:rPr>
          <w:rFonts w:ascii="Courier New" w:hAnsi="Courier New"/>
          <w:b w:val="0"/>
          <w:sz w:val="16"/>
        </w:rPr>
        <w:tab/>
        <w:tab/>
        <w:tab/>
        <w:t>join specification_item si on (e.specification_item_id=si.specification_item_id)</w:t>
      </w:r>
      <w:r>
        <w:br/>
      </w:r>
      <w:r>
        <w:rPr>
          <w:rFonts w:ascii="Courier New" w:hAnsi="Courier New"/>
          <w:b w:val="0"/>
          <w:sz w:val="16"/>
        </w:rPr>
        <w:tab/>
        <w:tab/>
        <w:tab/>
        <w:t>join specification s on (si.specification_id=s.specification_id)</w:t>
      </w:r>
      <w:r>
        <w:br/>
      </w:r>
      <w:r>
        <w:rPr>
          <w:rFonts w:ascii="Courier New" w:hAnsi="Courier New"/>
          <w:b w:val="0"/>
          <w:sz w:val="16"/>
        </w:rPr>
        <w:tab/>
        <w:tab/>
        <w:tab/>
        <w:t>join contract c on (s.contract_id=c.contract_id)</w:t>
      </w:r>
      <w:r>
        <w:br/>
      </w:r>
      <w:r>
        <w:rPr>
          <w:rFonts w:ascii="Courier New" w:hAnsi="Courier New"/>
          <w:b w:val="0"/>
          <w:sz w:val="16"/>
        </w:rPr>
        <w:tab/>
        <w:tab/>
        <w:tab/>
        <w:t xml:space="preserve">where io.instance_operation_uid=&lt;cfqueryparam cfsqltype="cf_sql_other" value="#arguments.instanceOperationUid#" null=#!isValid("guid",arguments.instanceOperationUid)#/&gt; </w:t>
      </w:r>
      <w:r>
        <w:br/>
      </w:r>
      <w:r>
        <w:rPr>
          <w:rFonts w:ascii="Courier New" w:hAnsi="Courier New"/>
          <w:b w:val="0"/>
          <w:sz w:val="16"/>
        </w:rPr>
        <w:tab/>
        <w:tab/>
        <w:t>&lt;/cfquery&gt;</w:t>
      </w:r>
      <w:r>
        <w:br/>
      </w:r>
      <w:r>
        <w:rPr>
          <w:rFonts w:ascii="Courier New" w:hAnsi="Courier New"/>
          <w:b w:val="0"/>
          <w:sz w:val="16"/>
        </w:rPr>
        <w:tab/>
        <w:tab/>
        <w:tab/>
      </w:r>
      <w:r>
        <w:br/>
      </w:r>
      <w:r>
        <w:rPr>
          <w:rFonts w:ascii="Courier New" w:hAnsi="Courier New"/>
          <w:b w:val="0"/>
          <w:sz w:val="16"/>
        </w:rPr>
        <w:tab/>
        <w:tab/>
        <w:t>&lt;cfquery name="local.qCheckResourceRealmAccess"&gt;</w:t>
      </w:r>
      <w:r>
        <w:br/>
      </w:r>
      <w:r>
        <w:rPr>
          <w:rFonts w:ascii="Courier New" w:hAnsi="Courier New"/>
          <w:b w:val="0"/>
          <w:sz w:val="16"/>
        </w:rPr>
        <w:tab/>
        <w:tab/>
        <w:tab/>
        <w:t>select r.resource_realm_id, r.resource_realm, iop.param, iop.param_value, a.contract_id, a.is_enabled</w:t>
      </w:r>
      <w:r>
        <w:br/>
      </w:r>
      <w:r>
        <w:rPr>
          <w:rFonts w:ascii="Courier New" w:hAnsi="Courier New"/>
          <w:b w:val="0"/>
          <w:sz w:val="16"/>
        </w:rPr>
        <w:tab/>
        <w:tab/>
        <w:tab/>
        <w:t xml:space="preserve">from resource_realm r </w:t>
      </w:r>
      <w:r>
        <w:br/>
      </w:r>
      <w:r>
        <w:rPr>
          <w:rFonts w:ascii="Courier New" w:hAnsi="Courier New"/>
          <w:b w:val="0"/>
          <w:sz w:val="16"/>
        </w:rPr>
        <w:tab/>
        <w:tab/>
        <w:tab/>
        <w:t>join resource_realm_access a on (r.resource_realm_id=a.resource_realm_id)</w:t>
      </w:r>
      <w:r>
        <w:br/>
      </w:r>
      <w:r>
        <w:rPr>
          <w:rFonts w:ascii="Courier New" w:hAnsi="Courier New"/>
          <w:b w:val="0"/>
          <w:sz w:val="16"/>
        </w:rPr>
        <w:tab/>
        <w:tab/>
        <w:tab/>
        <w:t>join instance_operation_param iop on (r.resource_realm=iop.param_value AND iop.param='resourceRealm')</w:t>
      </w:r>
      <w:r>
        <w:br/>
      </w:r>
      <w:r>
        <w:rPr>
          <w:rFonts w:ascii="Courier New" w:hAnsi="Courier New"/>
          <w:b w:val="0"/>
          <w:sz w:val="16"/>
        </w:rPr>
        <w:tab/>
        <w:tab/>
        <w:tab/>
        <w:t xml:space="preserve">where iop.instance_operation_uid=&lt;cfqueryparam cfsqltype="cf_sql_other" value="#arguments.instanceOperationUid#" null=#!isValid("guid",arguments.instanceOperationUid)#/&gt; </w:t>
      </w:r>
      <w:r>
        <w:br/>
      </w:r>
      <w:r>
        <w:rPr>
          <w:rFonts w:ascii="Courier New" w:hAnsi="Courier New"/>
          <w:b w:val="0"/>
          <w:sz w:val="16"/>
        </w:rPr>
        <w:tab/>
        <w:tab/>
        <w:tab/>
        <w:t>AND (a.contract_id=&lt;cfqueryparam cfsqltype="CF_SQL_INTEGER" value=#local.qContract.contract_id# null=#!isValid("integer",local.qContract.contract_id)#/&gt; OR a.contract_id=0)</w:t>
      </w:r>
      <w:r>
        <w:br/>
      </w:r>
      <w:r>
        <w:rPr>
          <w:rFonts w:ascii="Courier New" w:hAnsi="Courier New"/>
          <w:b w:val="0"/>
          <w:sz w:val="16"/>
        </w:rPr>
        <w:tab/>
        <w:tab/>
        <w:tab/>
        <w:t>AND a.is_enabled</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&lt;cfif local.qCheckResourceRealmAccess.recordCount EQ 0&gt;</w:t>
      </w:r>
      <w:r>
        <w:br/>
      </w:r>
      <w:r>
        <w:rPr>
          <w:rFonts w:ascii="Courier New" w:hAnsi="Courier New"/>
          <w:b w:val="0"/>
          <w:sz w:val="16"/>
        </w:rPr>
        <w:tab/>
        <w:tab/>
        <w:tab/>
        <w:t>&lt;cfthrow message="resource realm specified in RFS params is not available for current contract" detail="RFS resource realm unawailable. Instance operation UID #arguments.instanceOperationUid#. Contract ID #local.qContract.contract_id#"/&gt;</w:t>
      </w:r>
      <w:r>
        <w:br/>
      </w:r>
      <w:r>
        <w:rPr>
          <w:rFonts w:ascii="Courier New" w:hAnsi="Courier New"/>
          <w:b w:val="0"/>
          <w:sz w:val="16"/>
        </w:rPr>
        <w:tab/>
        <w:tab/>
        <w:t>&lt;/cfif&gt;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p>
    <w:p>
      <w:pPr>
        <w:pStyle w:val="Heading1"/>
      </w:pPr>
      <w:r>
        <w:t>v1/resources/instance_operation_validate.cfc</w:t>
      </w:r>
    </w:p>
    <w:p>
      <w:pPr>
        <w:spacing w:before="40" w:after="160"/>
        <w:ind w:left="283"/>
        <w:shd w:val="clear" w:color="auto" w:fill="F2F2F2"/>
      </w:pPr>
      <w:r>
        <w:rPr>
          <w:rFonts w:ascii="Courier New" w:hAnsi="Courier New"/>
          <w:b w:val="0"/>
          <w:sz w:val="16"/>
        </w:rPr>
        <w:t>&lt;cfcomponent extends="taffy.core.resource" taffy:uri="/instanceOperations/{instanceOperationUid}/validate-cfs"&gt;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this.helper=CreateObject("component","lib.rest_api_helper")/&gt;&lt;!---*** странно, почему мы его видим?---&gt;&lt;!---вынести в апп?---&gt;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&lt;cffunction name="get" hint="Проверка корректности CFS"&gt;</w:t>
      </w:r>
      <w:r>
        <w:br/>
      </w:r>
      <w:r>
        <w:rPr>
          <w:rFonts w:ascii="Courier New" w:hAnsi="Courier New"/>
          <w:b w:val="0"/>
          <w:sz w:val="16"/>
        </w:rPr>
        <w:tab/>
        <w:tab/>
        <w:t>&lt;cfargument name="instanceOperationUid" type="string" required=true hint="type:guid"/&gt;</w:t>
      </w:r>
      <w:r>
        <w:br/>
      </w:r>
      <w:r>
        <w:rPr>
          <w:rFonts w:ascii="Courier New" w:hAnsi="Courier New"/>
          <w:b w:val="0"/>
          <w:sz w:val="16"/>
        </w:rPr>
      </w:r>
      <w:r>
        <w:br/>
      </w:r>
      <w:r>
        <w:rPr>
          <w:rFonts w:ascii="Courier New" w:hAnsi="Courier New"/>
          <w:b w:val="0"/>
          <w:sz w:val="16"/>
        </w:rPr>
        <w:tab/>
        <w:tab/>
        <w:t>&lt;!--- &lt;cfset var local={}/&gt; ---&gt;</w:t>
      </w:r>
      <w:r>
        <w:br/>
      </w:r>
      <w:r>
        <w:rPr>
          <w:rFonts w:ascii="Courier New" w:hAnsi="Courier New"/>
          <w:b w:val="0"/>
          <w:sz w:val="16"/>
        </w:rPr>
        <w:tab/>
        <w:tab/>
      </w:r>
      <w:r>
        <w:br/>
      </w:r>
      <w:r>
        <w:rPr>
          <w:rFonts w:ascii="Courier New" w:hAnsi="Courier New"/>
          <w:b w:val="0"/>
          <w:sz w:val="16"/>
        </w:rPr>
        <w:tab/>
        <w:tab/>
        <w:t>&lt;!--- *** мы не проверяем доступ к инстансу и существование инстанса 2DO ---&gt;</w:t>
      </w:r>
      <w:r>
        <w:br/>
      </w:r>
      <w:r>
        <w:rPr>
          <w:rFonts w:ascii="Courier New" w:hAnsi="Courier New"/>
          <w:b w:val="0"/>
          <w:sz w:val="16"/>
        </w:rPr>
      </w:r>
      <w:r>
        <w:br/>
      </w:r>
      <w:r>
        <w:rPr>
          <w:rFonts w:ascii="Courier New" w:hAnsi="Courier New"/>
          <w:b w:val="0"/>
          <w:sz w:val="16"/>
        </w:rPr>
        <w:tab/>
        <w:tab/>
        <w:t>&lt;cfset var validationMessage = createObject("component","instance_operation").validateCfsParams(arguments.instanceOperationUid)/&gt;</w:t>
      </w:r>
      <w:r>
        <w:br/>
      </w:r>
      <w:r>
        <w:rPr>
          <w:rFonts w:ascii="Courier New" w:hAnsi="Courier New"/>
          <w:b w:val="0"/>
          <w:sz w:val="16"/>
        </w:rPr>
        <w:tab/>
        <w:tab/>
        <w:t>&lt;cfif len(validationMessage)&gt;</w:t>
      </w:r>
      <w:r>
        <w:br/>
      </w:r>
      <w:r>
        <w:rPr>
          <w:rFonts w:ascii="Courier New" w:hAnsi="Courier New"/>
          <w:b w:val="0"/>
          <w:sz w:val="16"/>
        </w:rPr>
        <w:tab/>
        <w:tab/>
        <w:tab/>
        <w:t>&lt;cfreturn representationOf(this.helper.formatMessage("Inconsistent CFS parameters", #validationMessage#)).withStatus(422)/&gt;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&lt;cfreturn noData().withStatus(204, "OK") /&gt;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p>
    <w:p>
      <w:pPr>
        <w:pStyle w:val="Heading1"/>
      </w:pPr>
      <w:r>
        <w:t>v1/resources/notification_ls.cfc</w:t>
      </w:r>
    </w:p>
    <w:p>
      <w:pPr>
        <w:spacing w:before="40" w:after="160"/>
        <w:ind w:left="283"/>
        <w:shd w:val="clear" w:color="auto" w:fill="F2F2F2"/>
      </w:pPr>
      <w:r>
        <w:rPr>
          <w:rFonts w:ascii="Courier New" w:hAnsi="Courier New"/>
          <w:b w:val="0"/>
          <w:sz w:val="16"/>
        </w:rPr>
        <w:t>&lt;cfcomponent extends="taffy.core.resource" taffy:uri="/notifications"&gt;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&lt;cfset this.fieldsSpec={</w:t>
      </w:r>
      <w:r>
        <w:br/>
      </w:r>
      <w:r>
        <w:rPr>
          <w:rFonts w:ascii="Courier New" w:hAnsi="Courier New"/>
          <w:b w:val="0"/>
          <w:sz w:val="16"/>
        </w:rPr>
        <w:tab/>
        <w:tab/>
        <w:t>dt_created={prefix="n", type="date"},</w:t>
      </w:r>
      <w:r>
        <w:br/>
      </w:r>
      <w:r>
        <w:rPr>
          <w:rFonts w:ascii="Courier New" w:hAnsi="Courier New"/>
          <w:b w:val="0"/>
          <w:sz w:val="16"/>
        </w:rPr>
        <w:tab/>
        <w:tab/>
        <w:t>dt_updated={prefix="n", type="date"},</w:t>
      </w:r>
      <w:r>
        <w:br/>
      </w:r>
      <w:r>
        <w:rPr>
          <w:rFonts w:ascii="Courier New" w:hAnsi="Courier New"/>
          <w:b w:val="0"/>
          <w:sz w:val="16"/>
        </w:rPr>
        <w:tab/>
        <w:tab/>
        <w:t>dt_show_from={prefix="n", type="date"},</w:t>
      </w:r>
      <w:r>
        <w:br/>
      </w:r>
      <w:r>
        <w:rPr>
          <w:rFonts w:ascii="Courier New" w:hAnsi="Courier New"/>
          <w:b w:val="0"/>
          <w:sz w:val="16"/>
        </w:rPr>
        <w:tab/>
        <w:tab/>
        <w:t>dt_show_to={prefix="n", type="date"},</w:t>
      </w:r>
      <w:r>
        <w:br/>
      </w:r>
      <w:r>
        <w:rPr>
          <w:rFonts w:ascii="Courier New" w:hAnsi="Courier New"/>
          <w:b w:val="0"/>
          <w:sz w:val="16"/>
        </w:rPr>
        <w:tab/>
        <w:tab/>
        <w:t>contragent_id={prefix="n", type="integer"},</w:t>
      </w:r>
      <w:r>
        <w:br/>
      </w:r>
      <w:r>
        <w:rPr>
          <w:rFonts w:ascii="Courier New" w:hAnsi="Courier New"/>
          <w:b w:val="0"/>
          <w:sz w:val="16"/>
        </w:rPr>
        <w:tab/>
        <w:tab/>
        <w:t>timeout_sec={prefix="n", type="integer"},</w:t>
      </w:r>
      <w:r>
        <w:br/>
      </w:r>
      <w:r>
        <w:rPr>
          <w:rFonts w:ascii="Courier New" w:hAnsi="Courier New"/>
          <w:b w:val="0"/>
          <w:sz w:val="16"/>
        </w:rPr>
        <w:tab/>
        <w:tab/>
        <w:t>external_uid={prefix="n", type="guid"},</w:t>
      </w:r>
      <w:r>
        <w:br/>
      </w:r>
      <w:r>
        <w:rPr>
          <w:rFonts w:ascii="Courier New" w:hAnsi="Courier New"/>
          <w:b w:val="0"/>
          <w:sz w:val="16"/>
        </w:rPr>
        <w:tab/>
        <w:tab/>
        <w:t>external_code={prefix="n", type="string"}</w:t>
      </w:r>
      <w:r>
        <w:br/>
      </w:r>
      <w:r>
        <w:rPr>
          <w:rFonts w:ascii="Courier New" w:hAnsi="Courier New"/>
          <w:b w:val="0"/>
          <w:sz w:val="16"/>
        </w:rPr>
        <w:tab/>
        <w:t>}</w:t>
      </w:r>
      <w:r>
        <w:br/>
      </w:r>
      <w:r>
        <w:rPr>
          <w:rFonts w:ascii="Courier New" w:hAnsi="Courier New"/>
          <w:b w:val="0"/>
          <w:sz w:val="16"/>
        </w:rPr>
        <w:tab/>
        <w:t>/&gt;</w:t>
      </w:r>
      <w:r>
        <w:br/>
      </w:r>
      <w:r>
        <w:rPr>
          <w:rFonts w:ascii="Courier New" w:hAnsi="Courier New"/>
          <w:b w:val="0"/>
          <w:sz w:val="16"/>
        </w:rPr>
        <w:tab/>
        <w:t xml:space="preserve"> &lt;cffunction name="get" hint="Список уведомлений"&gt;</w:t>
      </w:r>
      <w:r>
        <w:br/>
      </w:r>
      <w:r>
        <w:rPr>
          <w:rFonts w:ascii="Courier New" w:hAnsi="Courier New"/>
          <w:b w:val="0"/>
          <w:sz w:val="16"/>
        </w:rPr>
        <w:tab/>
        <w:tab/>
        <w:t>&lt;cfargument name="pageSize" type="string" hint="type:integer" default="100"/&gt;</w:t>
        <w:tab/>
      </w:r>
      <w:r>
        <w:br/>
      </w:r>
      <w:r>
        <w:rPr>
          <w:rFonts w:ascii="Courier New" w:hAnsi="Courier New"/>
          <w:b w:val="0"/>
          <w:sz w:val="16"/>
        </w:rPr>
        <w:tab/>
        <w:tab/>
        <w:t>&lt;cfargument name="page" type="string" hint="type:integer" default="1"/&gt;</w:t>
        <w:tab/>
      </w:r>
      <w:r>
        <w:br/>
      </w:r>
      <w:r>
        <w:rPr>
          <w:rFonts w:ascii="Courier New" w:hAnsi="Courier New"/>
          <w:b w:val="0"/>
          <w:sz w:val="16"/>
        </w:rPr>
        <w:tab/>
        <w:tab/>
        <w:t>&lt;cfargument name="orderBy" type="string" hint="type:string, description:comma-separated list of fields to sort by, example:fld1.ASC,fld2.DESC,fld3.ASC" default=""/&gt;</w:t>
      </w:r>
      <w:r>
        <w:br/>
      </w:r>
      <w:r>
        <w:rPr>
          <w:rFonts w:ascii="Courier New" w:hAnsi="Courier New"/>
          <w:b w:val="0"/>
          <w:sz w:val="16"/>
        </w:rPr>
      </w:r>
      <w:r>
        <w:br/>
      </w:r>
      <w:r>
        <w:rPr>
          <w:rFonts w:ascii="Courier New" w:hAnsi="Courier New"/>
          <w:b w:val="0"/>
          <w:sz w:val="16"/>
        </w:rPr>
        <w:tab/>
        <w:tab/>
        <w:t>&lt;cftry&gt;</w:t>
      </w:r>
      <w:r>
        <w:br/>
      </w:r>
      <w:r>
        <w:rPr>
          <w:rFonts w:ascii="Courier New" w:hAnsi="Courier New"/>
          <w:b w:val="0"/>
          <w:sz w:val="16"/>
        </w:rPr>
        <w:tab/>
        <w:tab/>
        <w:tab/>
        <w:t>&lt;cfset local={}/&gt;</w:t>
        <w:tab/>
        <w:tab/>
        <w:tab/>
      </w:r>
      <w:r>
        <w:br/>
      </w:r>
      <w:r>
        <w:rPr>
          <w:rFonts w:ascii="Courier New" w:hAnsi="Courier New"/>
          <w:b w:val="0"/>
          <w:sz w:val="16"/>
        </w:rPr>
        <w:tab/>
        <w:tab/>
      </w:r>
      <w:r>
        <w:br/>
      </w:r>
      <w:r>
        <w:rPr>
          <w:rFonts w:ascii="Courier New" w:hAnsi="Courier New"/>
          <w:b w:val="0"/>
          <w:sz w:val="16"/>
        </w:rPr>
        <w:tab/>
        <w:tab/>
        <w:tab/>
        <w:t>&lt;cftry&gt;</w:t>
      </w:r>
      <w:r>
        <w:br/>
      </w:r>
      <w:r>
        <w:rPr>
          <w:rFonts w:ascii="Courier New" w:hAnsi="Courier New"/>
          <w:b w:val="0"/>
          <w:sz w:val="16"/>
        </w:rPr>
        <w:tab/>
        <w:tab/>
        <w:tab/>
        <w:tab/>
        <w:t>&lt;cfset this.helper.validateField(arguments, "pageSize", "integer")/&gt;</w:t>
      </w:r>
      <w:r>
        <w:br/>
      </w:r>
      <w:r>
        <w:rPr>
          <w:rFonts w:ascii="Courier New" w:hAnsi="Courier New"/>
          <w:b w:val="0"/>
          <w:sz w:val="16"/>
        </w:rPr>
        <w:tab/>
        <w:tab/>
        <w:tab/>
        <w:tab/>
        <w:t>&lt;cfset this.helper.validateField(arguments, "page", "integer")/&gt;</w:t>
      </w:r>
      <w:r>
        <w:br/>
      </w:r>
      <w:r>
        <w:rPr>
          <w:rFonts w:ascii="Courier New" w:hAnsi="Courier New"/>
          <w:b w:val="0"/>
          <w:sz w:val="16"/>
        </w:rPr>
        <w:tab/>
        <w:tab/>
        <w:tab/>
        <w:tab/>
      </w:r>
      <w:r>
        <w:br/>
      </w:r>
      <w:r>
        <w:rPr>
          <w:rFonts w:ascii="Courier New" w:hAnsi="Courier New"/>
          <w:b w:val="0"/>
          <w:sz w:val="16"/>
        </w:rPr>
        <w:tab/>
        <w:tab/>
        <w:tab/>
        <w:tab/>
        <w:t>&lt;cfset var filter=this.helper.parseFilterParams(this.fieldsSpec)/&gt;</w:t>
      </w:r>
      <w:r>
        <w:br/>
      </w:r>
      <w:r>
        <w:rPr>
          <w:rFonts w:ascii="Courier New" w:hAnsi="Courier New"/>
          <w:b w:val="0"/>
          <w:sz w:val="16"/>
        </w:rPr>
        <w:tab/>
        <w:tab/>
        <w:tab/>
        <w:tab/>
      </w:r>
      <w:r>
        <w:br/>
      </w:r>
      <w:r>
        <w:rPr>
          <w:rFonts w:ascii="Courier New" w:hAnsi="Courier New"/>
          <w:b w:val="0"/>
          <w:sz w:val="16"/>
        </w:rPr>
        <w:tab/>
        <w:tab/>
        <w:tab/>
        <w:tab/>
        <w:t>&lt;cfcatch type="invalidParamValue"&gt;</w:t>
      </w:r>
      <w:r>
        <w:br/>
      </w:r>
      <w:r>
        <w:rPr>
          <w:rFonts w:ascii="Courier New" w:hAnsi="Courier New"/>
          <w:b w:val="0"/>
          <w:sz w:val="16"/>
        </w:rPr>
        <w:tab/>
        <w:tab/>
        <w:tab/>
        <w:tab/>
        <w:tab/>
        <w:t>&lt;cfreturn representationOf(this.helper.formatBadRequestError(cfcatch)).withStatus(400)/&gt;</w:t>
      </w:r>
      <w:r>
        <w:br/>
      </w:r>
      <w:r>
        <w:rPr>
          <w:rFonts w:ascii="Courier New" w:hAnsi="Courier New"/>
          <w:b w:val="0"/>
          <w:sz w:val="16"/>
        </w:rPr>
        <w:tab/>
        <w:tab/>
        <w:tab/>
        <w:tab/>
        <w:t>&lt;/cfcatch&gt;</w:t>
      </w:r>
      <w:r>
        <w:br/>
      </w:r>
      <w:r>
        <w:rPr>
          <w:rFonts w:ascii="Courier New" w:hAnsi="Courier New"/>
          <w:b w:val="0"/>
          <w:sz w:val="16"/>
        </w:rPr>
        <w:tab/>
        <w:tab/>
        <w:tab/>
        <w:tab/>
        <w:t>&lt;cfcatch type="any"&gt;</w:t>
      </w:r>
      <w:r>
        <w:br/>
      </w:r>
      <w:r>
        <w:rPr>
          <w:rFonts w:ascii="Courier New" w:hAnsi="Courier New"/>
          <w:b w:val="0"/>
          <w:sz w:val="16"/>
        </w:rPr>
        <w:tab/>
        <w:tab/>
        <w:tab/>
        <w:tab/>
        <w:tab/>
        <w:t>&lt;cfreturn representationOf(cfcatch)/&gt;</w:t>
        <w:tab/>
        <w:tab/>
        <w:tab/>
        <w:tab/>
      </w:r>
      <w:r>
        <w:br/>
      </w:r>
      <w:r>
        <w:rPr>
          <w:rFonts w:ascii="Courier New" w:hAnsi="Courier New"/>
          <w:b w:val="0"/>
          <w:sz w:val="16"/>
        </w:rPr>
        <w:tab/>
        <w:tab/>
        <w:tab/>
        <w:tab/>
        <w:t>&lt;/cfcatch&gt;</w:t>
      </w:r>
      <w:r>
        <w:br/>
      </w:r>
      <w:r>
        <w:rPr>
          <w:rFonts w:ascii="Courier New" w:hAnsi="Courier New"/>
          <w:b w:val="0"/>
          <w:sz w:val="16"/>
        </w:rPr>
        <w:tab/>
        <w:tab/>
        <w:tab/>
        <w:t>&lt;/cftry&gt;</w:t>
        <w:tab/>
        <w:tab/>
        <w:tab/>
        <w:tab/>
      </w:r>
      <w:r>
        <w:br/>
      </w:r>
      <w:r>
        <w:rPr>
          <w:rFonts w:ascii="Courier New" w:hAnsi="Courier New"/>
          <w:b w:val="0"/>
          <w:sz w:val="16"/>
        </w:rPr>
        <w:tab/>
        <w:tab/>
        <w:tab/>
      </w:r>
      <w:r>
        <w:br/>
      </w:r>
      <w:r>
        <w:rPr>
          <w:rFonts w:ascii="Courier New" w:hAnsi="Courier New"/>
          <w:b w:val="0"/>
          <w:sz w:val="16"/>
        </w:rPr>
        <w:tab/>
        <w:tab/>
        <w:tab/>
        <w:t>&lt;cfset var out={}/&gt;</w:t>
      </w:r>
      <w:r>
        <w:br/>
      </w:r>
      <w:r>
        <w:rPr>
          <w:rFonts w:ascii="Courier New" w:hAnsi="Courier New"/>
          <w:b w:val="0"/>
          <w:sz w:val="16"/>
        </w:rPr>
        <w:tab/>
        <w:tab/>
        <w:tab/>
        <w:t>&lt;cfset var maxrows=arguments.pageSize*arguments.page/&gt;</w:t>
      </w:r>
      <w:r>
        <w:br/>
      </w:r>
      <w:r>
        <w:rPr>
          <w:rFonts w:ascii="Courier New" w:hAnsi="Courier New"/>
          <w:b w:val="0"/>
          <w:sz w:val="16"/>
        </w:rPr>
        <w:tab/>
        <w:tab/>
        <w:tab/>
        <w:t>&lt;cfset var startrow=arguments.pageSize*(arguments.page-1)+1/&gt;</w:t>
      </w:r>
      <w:r>
        <w:br/>
      </w:r>
      <w:r>
        <w:rPr>
          <w:rFonts w:ascii="Courier New" w:hAnsi="Courier New"/>
          <w:b w:val="0"/>
          <w:sz w:val="16"/>
        </w:rPr>
        <w:tab/>
        <w:tab/>
        <w:tab/>
      </w:r>
      <w:r>
        <w:br/>
      </w:r>
      <w:r>
        <w:rPr>
          <w:rFonts w:ascii="Courier New" w:hAnsi="Courier New"/>
          <w:b w:val="0"/>
          <w:sz w:val="16"/>
        </w:rPr>
        <w:tab/>
        <w:tab/>
        <w:tab/>
        <w:t>&lt;cfquery name="local.qRead" result="local.result"&gt;</w:t>
      </w:r>
      <w:r>
        <w:br/>
      </w:r>
      <w:r>
        <w:rPr>
          <w:rFonts w:ascii="Courier New" w:hAnsi="Courier New"/>
          <w:b w:val="0"/>
          <w:sz w:val="16"/>
        </w:rPr>
        <w:tab/>
        <w:tab/>
        <w:tab/>
        <w:tab/>
        <w:t xml:space="preserve">select </w:t>
      </w:r>
      <w:r>
        <w:br/>
      </w:r>
      <w:r>
        <w:rPr>
          <w:rFonts w:ascii="Courier New" w:hAnsi="Courier New"/>
          <w:b w:val="0"/>
          <w:sz w:val="16"/>
        </w:rPr>
        <w:tab/>
        <w:tab/>
        <w:tab/>
        <w:tab/>
        <w:t>&lt;m:field_set titleMapOut="local.titleMap" lengthOut="local.fieldCount"&gt;</w:t>
      </w:r>
      <w:r>
        <w:br/>
      </w:r>
      <w:r>
        <w:rPr>
          <w:rFonts w:ascii="Courier New" w:hAnsi="Courier New"/>
          <w:b w:val="0"/>
          <w:sz w:val="16"/>
        </w:rPr>
        <w:tab/>
        <w:tab/>
        <w:tab/>
        <w:tab/>
        <w:tab/>
        <w:t>&lt;m:field&gt;n.notification_uid::text as notification_uid&lt;/m:field&gt;</w:t>
      </w:r>
      <w:r>
        <w:br/>
      </w:r>
      <w:r>
        <w:rPr>
          <w:rFonts w:ascii="Courier New" w:hAnsi="Courier New"/>
          <w:b w:val="0"/>
          <w:sz w:val="16"/>
        </w:rPr>
        <w:tab/>
        <w:tab/>
        <w:tab/>
        <w:tab/>
        <w:tab/>
        <w:t>&lt;m:field&gt;n.notification&lt;/m:field&gt;</w:t>
      </w:r>
      <w:r>
        <w:br/>
      </w:r>
      <w:r>
        <w:rPr>
          <w:rFonts w:ascii="Courier New" w:hAnsi="Courier New"/>
          <w:b w:val="0"/>
          <w:sz w:val="16"/>
        </w:rPr>
        <w:tab/>
        <w:tab/>
        <w:tab/>
        <w:tab/>
        <w:tab/>
        <w:t>&lt;m:field&gt;n.descr&lt;/m:field&gt;</w:t>
      </w:r>
      <w:r>
        <w:br/>
      </w:r>
      <w:r>
        <w:rPr>
          <w:rFonts w:ascii="Courier New" w:hAnsi="Courier New"/>
          <w:b w:val="0"/>
          <w:sz w:val="16"/>
        </w:rPr>
        <w:tab/>
        <w:tab/>
        <w:tab/>
        <w:tab/>
        <w:tab/>
        <w:t>&lt;m:field&gt;n.url&lt;/m:field&gt;</w:t>
      </w:r>
      <w:r>
        <w:br/>
      </w:r>
      <w:r>
        <w:rPr>
          <w:rFonts w:ascii="Courier New" w:hAnsi="Courier New"/>
          <w:b w:val="0"/>
          <w:sz w:val="16"/>
        </w:rPr>
        <w:tab/>
        <w:tab/>
        <w:tab/>
        <w:tab/>
        <w:tab/>
        <w:t>&lt;m:field&gt;n.timeout_sec&lt;/m:field&gt;</w:t>
      </w:r>
      <w:r>
        <w:br/>
      </w:r>
      <w:r>
        <w:rPr>
          <w:rFonts w:ascii="Courier New" w:hAnsi="Courier New"/>
          <w:b w:val="0"/>
          <w:sz w:val="16"/>
        </w:rPr>
        <w:tab/>
        <w:tab/>
        <w:tab/>
        <w:tab/>
        <w:tab/>
        <w:t>&lt;m:field&gt;n.contragent_id&lt;/m:field&gt;</w:t>
      </w:r>
      <w:r>
        <w:br/>
      </w:r>
      <w:r>
        <w:rPr>
          <w:rFonts w:ascii="Courier New" w:hAnsi="Courier New"/>
          <w:b w:val="0"/>
          <w:sz w:val="16"/>
        </w:rPr>
        <w:tab/>
        <w:tab/>
        <w:tab/>
        <w:tab/>
        <w:tab/>
        <w:t>&lt;m:field&gt;k.external_uid&lt;/m:field&gt;</w:t>
      </w:r>
      <w:r>
        <w:br/>
      </w:r>
      <w:r>
        <w:rPr>
          <w:rFonts w:ascii="Courier New" w:hAnsi="Courier New"/>
          <w:b w:val="0"/>
          <w:sz w:val="16"/>
        </w:rPr>
        <w:tab/>
        <w:tab/>
        <w:tab/>
        <w:tab/>
        <w:tab/>
        <w:t>&lt;m:field&gt;to_char(n.dt_show_from, 'YYYY-MM-DD"T"HH24:MI:SS.FF3TZHTZM') as dt_show_from&lt;/m:field&gt;</w:t>
      </w:r>
      <w:r>
        <w:br/>
      </w:r>
      <w:r>
        <w:rPr>
          <w:rFonts w:ascii="Courier New" w:hAnsi="Courier New"/>
          <w:b w:val="0"/>
          <w:sz w:val="16"/>
        </w:rPr>
        <w:tab/>
        <w:tab/>
        <w:tab/>
        <w:tab/>
        <w:tab/>
        <w:t>&lt;m:field&gt;to_char(n.dt_show_to, 'YYYY-MM-DD"T"HH24:MI:SS.FF3TZHTZM') as dt_show_to&lt;/m:field&gt;</w:t>
      </w:r>
      <w:r>
        <w:br/>
      </w:r>
      <w:r>
        <w:rPr>
          <w:rFonts w:ascii="Courier New" w:hAnsi="Courier New"/>
          <w:b w:val="0"/>
          <w:sz w:val="16"/>
        </w:rPr>
        <w:tab/>
        <w:tab/>
        <w:tab/>
        <w:tab/>
        <w:t>&lt;/m:field_set&gt;</w:t>
        <w:tab/>
      </w:r>
      <w:r>
        <w:br/>
      </w:r>
      <w:r>
        <w:rPr>
          <w:rFonts w:ascii="Courier New" w:hAnsi="Courier New"/>
          <w:b w:val="0"/>
          <w:sz w:val="16"/>
        </w:rPr>
        <w:tab/>
        <w:tab/>
        <w:tab/>
        <w:tab/>
        <w:t xml:space="preserve">from notification n </w:t>
      </w:r>
      <w:r>
        <w:br/>
      </w:r>
      <w:r>
        <w:rPr>
          <w:rFonts w:ascii="Courier New" w:hAnsi="Courier New"/>
          <w:b w:val="0"/>
          <w:sz w:val="16"/>
        </w:rPr>
        <w:tab/>
        <w:tab/>
        <w:tab/>
        <w:tab/>
        <w:t>left outer join contragent k on (n.contragent_id=k.contragent_id)</w:t>
      </w:r>
      <w:r>
        <w:br/>
      </w:r>
      <w:r>
        <w:rPr>
          <w:rFonts w:ascii="Courier New" w:hAnsi="Courier New"/>
          <w:b w:val="0"/>
          <w:sz w:val="16"/>
        </w:rPr>
        <w:tab/>
        <w:tab/>
        <w:tab/>
        <w:tab/>
        <w:t>where 1=1 &lt;m:filter_build filter=#filter#/&gt;</w:t>
      </w:r>
      <w:r>
        <w:br/>
      </w:r>
      <w:r>
        <w:rPr>
          <w:rFonts w:ascii="Courier New" w:hAnsi="Courier New"/>
          <w:b w:val="0"/>
          <w:sz w:val="16"/>
        </w:rPr>
        <w:tab/>
        <w:tab/>
        <w:tab/>
        <w:tab/>
        <w:t>AND (n.dt_show_from &lt;= CURRENT_TIMESTAMP OR n.dt_show_from IS NULL)</w:t>
      </w:r>
      <w:r>
        <w:br/>
      </w:r>
      <w:r>
        <w:rPr>
          <w:rFonts w:ascii="Courier New" w:hAnsi="Courier New"/>
          <w:b w:val="0"/>
          <w:sz w:val="16"/>
        </w:rPr>
        <w:tab/>
        <w:tab/>
        <w:tab/>
        <w:tab/>
        <w:t>AND (n.dt_show_to &gt;= CURRENT_TIMESTAMP OR n.dt_show_to IS NULL)</w:t>
      </w:r>
      <w:r>
        <w:br/>
      </w:r>
      <w:r>
        <w:rPr>
          <w:rFonts w:ascii="Courier New" w:hAnsi="Courier New"/>
          <w:b w:val="0"/>
          <w:sz w:val="16"/>
        </w:rPr>
        <w:tab/>
        <w:tab/>
        <w:tab/>
        <w:tab/>
        <w:t>AND (k.external_uid = &lt;cfqueryparam cfsqltype="cf_sql_other" value=#arguments.companyUid#/&gt; OR n.contragent_id IS NULL)</w:t>
      </w:r>
      <w:r>
        <w:br/>
      </w:r>
      <w:r>
        <w:rPr>
          <w:rFonts w:ascii="Courier New" w:hAnsi="Courier New"/>
          <w:b w:val="0"/>
          <w:sz w:val="16"/>
        </w:rPr>
        <w:tab/>
        <w:tab/>
        <w:tab/>
        <w:tab/>
        <w:t>order by dt_show_from desc</w:t>
      </w:r>
      <w:r>
        <w:br/>
      </w:r>
      <w:r>
        <w:rPr>
          <w:rFonts w:ascii="Courier New" w:hAnsi="Courier New"/>
          <w:b w:val="0"/>
          <w:sz w:val="16"/>
        </w:rPr>
        <w:tab/>
        <w:tab/>
        <w:tab/>
        <w:tab/>
        <w:t>limit #maxrows#</w:t>
      </w:r>
      <w:r>
        <w:br/>
      </w:r>
      <w:r>
        <w:rPr>
          <w:rFonts w:ascii="Courier New" w:hAnsi="Courier New"/>
          <w:b w:val="0"/>
          <w:sz w:val="16"/>
        </w:rPr>
        <w:tab/>
        <w:tab/>
        <w:tab/>
        <w:t>&lt;/cfquery&gt;</w:t>
      </w:r>
      <w:r>
        <w:br/>
      </w:r>
      <w:r>
        <w:rPr>
          <w:rFonts w:ascii="Courier New" w:hAnsi="Courier New"/>
          <w:b w:val="0"/>
          <w:sz w:val="16"/>
        </w:rPr>
      </w:r>
      <w:r>
        <w:br/>
      </w:r>
      <w:r>
        <w:rPr>
          <w:rFonts w:ascii="Courier New" w:hAnsi="Courier New"/>
          <w:b w:val="0"/>
          <w:sz w:val="16"/>
        </w:rPr>
        <w:tab/>
        <w:tab/>
        <w:tab/>
        <w:t>&lt;cfquery name="local.qTotal"&gt;</w:t>
      </w:r>
      <w:r>
        <w:br/>
      </w:r>
      <w:r>
        <w:rPr>
          <w:rFonts w:ascii="Courier New" w:hAnsi="Courier New"/>
          <w:b w:val="0"/>
          <w:sz w:val="16"/>
        </w:rPr>
        <w:tab/>
        <w:tab/>
        <w:tab/>
        <w:tab/>
        <w:t>select count(*) as cnt</w:t>
      </w:r>
      <w:r>
        <w:br/>
      </w:r>
      <w:r>
        <w:rPr>
          <w:rFonts w:ascii="Courier New" w:hAnsi="Courier New"/>
          <w:b w:val="0"/>
          <w:sz w:val="16"/>
        </w:rPr>
        <w:tab/>
        <w:tab/>
        <w:tab/>
        <w:tab/>
        <w:t xml:space="preserve">from notification n </w:t>
      </w:r>
      <w:r>
        <w:br/>
      </w:r>
      <w:r>
        <w:rPr>
          <w:rFonts w:ascii="Courier New" w:hAnsi="Courier New"/>
          <w:b w:val="0"/>
          <w:sz w:val="16"/>
        </w:rPr>
        <w:tab/>
        <w:tab/>
        <w:tab/>
        <w:tab/>
        <w:t>left outer join contragent k on (n.contragent_id=k.contragent_id)</w:t>
      </w:r>
      <w:r>
        <w:br/>
      </w:r>
      <w:r>
        <w:rPr>
          <w:rFonts w:ascii="Courier New" w:hAnsi="Courier New"/>
          <w:b w:val="0"/>
          <w:sz w:val="16"/>
        </w:rPr>
        <w:tab/>
        <w:tab/>
        <w:tab/>
        <w:tab/>
        <w:t>where 1=1</w:t>
      </w:r>
      <w:r>
        <w:br/>
      </w:r>
      <w:r>
        <w:rPr>
          <w:rFonts w:ascii="Courier New" w:hAnsi="Courier New"/>
          <w:b w:val="0"/>
          <w:sz w:val="16"/>
        </w:rPr>
        <w:tab/>
        <w:tab/>
        <w:tab/>
        <w:tab/>
        <w:t>AND (n.dt_show_from &lt;= CURRENT_TIMESTAMP OR n.dt_show_from IS NULL)</w:t>
      </w:r>
      <w:r>
        <w:br/>
      </w:r>
      <w:r>
        <w:rPr>
          <w:rFonts w:ascii="Courier New" w:hAnsi="Courier New"/>
          <w:b w:val="0"/>
          <w:sz w:val="16"/>
        </w:rPr>
        <w:tab/>
        <w:tab/>
        <w:tab/>
        <w:tab/>
        <w:t>AND (n.dt_show_to &gt;= CURRENT_TIMESTAMP OR n.dt_show_to IS NULL)</w:t>
      </w:r>
      <w:r>
        <w:br/>
      </w:r>
      <w:r>
        <w:rPr>
          <w:rFonts w:ascii="Courier New" w:hAnsi="Courier New"/>
          <w:b w:val="0"/>
          <w:sz w:val="16"/>
        </w:rPr>
        <w:tab/>
        <w:tab/>
        <w:tab/>
        <w:tab/>
        <w:t>AND (k.external_uid = &lt;cfqueryparam cfsqltype="cf_sql_other" value=#arguments.companyUid#/&gt; OR n.contragent_id IS NULL)</w:t>
      </w:r>
      <w:r>
        <w:br/>
      </w:r>
      <w:r>
        <w:rPr>
          <w:rFonts w:ascii="Courier New" w:hAnsi="Courier New"/>
          <w:b w:val="0"/>
          <w:sz w:val="16"/>
        </w:rPr>
        <w:tab/>
        <w:tab/>
        <w:tab/>
        <w:t xml:space="preserve">&lt;/cfquery&gt; </w:t>
      </w:r>
      <w:r>
        <w:br/>
      </w:r>
      <w:r>
        <w:rPr>
          <w:rFonts w:ascii="Courier New" w:hAnsi="Courier New"/>
          <w:b w:val="0"/>
          <w:sz w:val="16"/>
        </w:rPr>
      </w:r>
      <w:r>
        <w:br/>
      </w:r>
      <w:r>
        <w:rPr>
          <w:rFonts w:ascii="Courier New" w:hAnsi="Courier New"/>
          <w:b w:val="0"/>
          <w:sz w:val="16"/>
        </w:rPr>
        <w:tab/>
        <w:tab/>
        <w:tab/>
        <w:t>&lt;cfset "out.queryDurationMs"=getTickCount() - request.startTickCount/&gt;</w:t>
      </w:r>
      <w:r>
        <w:br/>
      </w:r>
      <w:r>
        <w:rPr>
          <w:rFonts w:ascii="Courier New" w:hAnsi="Courier New"/>
          <w:b w:val="0"/>
          <w:sz w:val="16"/>
        </w:rPr>
        <w:tab/>
        <w:tab/>
        <w:tab/>
        <w:t>&lt;cfset "out.total"=#local.qTotal.cnt#/&gt;</w:t>
      </w:r>
      <w:r>
        <w:br/>
      </w:r>
      <w:r>
        <w:rPr>
          <w:rFonts w:ascii="Courier New" w:hAnsi="Courier New"/>
          <w:b w:val="0"/>
          <w:sz w:val="16"/>
        </w:rPr>
        <w:tab/>
        <w:tab/>
        <w:tab/>
        <w:t>&lt;cfset "out.resultSetSize"=#local.qRead.recordCount#/&gt;</w:t>
      </w:r>
      <w:r>
        <w:br/>
      </w:r>
      <w:r>
        <w:rPr>
          <w:rFonts w:ascii="Courier New" w:hAnsi="Courier New"/>
          <w:b w:val="0"/>
          <w:sz w:val="16"/>
        </w:rPr>
        <w:tab/>
        <w:tab/>
        <w:tab/>
        <w:t>&lt;cfset "out.pageSize"=#arguments.pageSize*1#/&gt;</w:t>
      </w:r>
      <w:r>
        <w:br/>
      </w:r>
      <w:r>
        <w:rPr>
          <w:rFonts w:ascii="Courier New" w:hAnsi="Courier New"/>
          <w:b w:val="0"/>
          <w:sz w:val="16"/>
        </w:rPr>
        <w:tab/>
        <w:tab/>
        <w:tab/>
        <w:t>&lt;cfset "out.page"=#arguments.page*1#/&gt;</w:t>
      </w:r>
      <w:r>
        <w:br/>
      </w:r>
      <w:r>
        <w:rPr>
          <w:rFonts w:ascii="Courier New" w:hAnsi="Courier New"/>
          <w:b w:val="0"/>
          <w:sz w:val="16"/>
        </w:rPr>
        <w:tab/>
        <w:tab/>
        <w:tab/>
        <w:t>&lt;cfset "out.orderBy"=#arguments.orderBy#/&gt;</w:t>
      </w:r>
      <w:r>
        <w:br/>
      </w:r>
      <w:r>
        <w:rPr>
          <w:rFonts w:ascii="Courier New" w:hAnsi="Courier New"/>
          <w:b w:val="0"/>
          <w:sz w:val="16"/>
        </w:rPr>
        <w:tab/>
        <w:tab/>
        <w:tab/>
      </w:r>
      <w:r>
        <w:br/>
      </w:r>
      <w:r>
        <w:rPr>
          <w:rFonts w:ascii="Courier New" w:hAnsi="Courier New"/>
          <w:b w:val="0"/>
          <w:sz w:val="16"/>
        </w:rPr>
        <w:tab/>
        <w:tab/>
        <w:tab/>
        <w:t>&lt;cfset var resultCollection=[]/&gt;</w:t>
      </w:r>
      <w:r>
        <w:br/>
      </w:r>
      <w:r>
        <w:rPr>
          <w:rFonts w:ascii="Courier New" w:hAnsi="Courier New"/>
          <w:b w:val="0"/>
          <w:sz w:val="16"/>
        </w:rPr>
        <w:tab/>
        <w:tab/>
        <w:tab/>
        <w:t>&lt;cfloop query=#local.qRead# startRow=#startrow# endRow=#(startrow+maxrows-1)#&gt;</w:t>
      </w:r>
      <w:r>
        <w:br/>
      </w:r>
      <w:r>
        <w:rPr>
          <w:rFonts w:ascii="Courier New" w:hAnsi="Courier New"/>
          <w:b w:val="0"/>
          <w:sz w:val="16"/>
        </w:rPr>
        <w:tab/>
        <w:tab/>
        <w:tab/>
        <w:tab/>
        <w:t>&lt;cfset var rec={}/&gt;</w:t>
        <w:tab/>
        <w:tab/>
        <w:tab/>
        <w:tab/>
      </w:r>
      <w:r>
        <w:br/>
      </w:r>
      <w:r>
        <w:rPr>
          <w:rFonts w:ascii="Courier New" w:hAnsi="Courier New"/>
          <w:b w:val="0"/>
          <w:sz w:val="16"/>
        </w:rPr>
        <w:tab/>
        <w:tab/>
        <w:tab/>
        <w:tab/>
        <w:t>&lt;cfset this.helper.appendRecord(rec, "", local.titleMap, local.qRead, this.helper.snake2camel)/&gt;</w:t>
      </w:r>
      <w:r>
        <w:br/>
      </w:r>
      <w:r>
        <w:rPr>
          <w:rFonts w:ascii="Courier New" w:hAnsi="Courier New"/>
          <w:b w:val="0"/>
          <w:sz w:val="16"/>
        </w:rPr>
        <w:tab/>
        <w:tab/>
        <w:tab/>
        <w:tab/>
        <w:t>&lt;cfset arrayAppend(resultCollection, rec)/&gt;</w:t>
      </w:r>
      <w:r>
        <w:br/>
      </w:r>
      <w:r>
        <w:rPr>
          <w:rFonts w:ascii="Courier New" w:hAnsi="Courier New"/>
          <w:b w:val="0"/>
          <w:sz w:val="16"/>
        </w:rPr>
        <w:tab/>
        <w:tab/>
        <w:tab/>
        <w:t>&lt;/cfloop&gt;</w:t>
      </w:r>
      <w:r>
        <w:br/>
      </w:r>
      <w:r>
        <w:rPr>
          <w:rFonts w:ascii="Courier New" w:hAnsi="Courier New"/>
          <w:b w:val="0"/>
          <w:sz w:val="16"/>
        </w:rPr>
        <w:tab/>
        <w:tab/>
        <w:tab/>
      </w:r>
      <w:r>
        <w:br/>
      </w:r>
      <w:r>
        <w:rPr>
          <w:rFonts w:ascii="Courier New" w:hAnsi="Courier New"/>
          <w:b w:val="0"/>
          <w:sz w:val="16"/>
        </w:rPr>
        <w:tab/>
        <w:tab/>
        <w:tab/>
        <w:t>&lt;cfset "out.size"=#arrayLen(resultCollection)#/&gt;</w:t>
      </w:r>
      <w:r>
        <w:br/>
      </w:r>
      <w:r>
        <w:rPr>
          <w:rFonts w:ascii="Courier New" w:hAnsi="Courier New"/>
          <w:b w:val="0"/>
          <w:sz w:val="16"/>
        </w:rPr>
        <w:tab/>
        <w:tab/>
        <w:tab/>
        <w:t>&lt;cfset "out.results"=#resultCollection#/&gt;</w:t>
      </w:r>
      <w:r>
        <w:br/>
      </w:r>
      <w:r>
        <w:rPr>
          <w:rFonts w:ascii="Courier New" w:hAnsi="Courier New"/>
          <w:b w:val="0"/>
          <w:sz w:val="16"/>
        </w:rPr>
        <w:tab/>
        <w:tab/>
        <w:tab/>
        <w:t>&lt;cfset "out.runDurationMs"=getTickCount()-request.startTickCount/&gt;</w:t>
        <w:tab/>
      </w:r>
      <w:r>
        <w:br/>
      </w:r>
      <w:r>
        <w:rPr>
          <w:rFonts w:ascii="Courier New" w:hAnsi="Courier New"/>
          <w:b w:val="0"/>
          <w:sz w:val="16"/>
        </w:rPr>
        <w:tab/>
        <w:tab/>
        <w:tab/>
        <w:t>&lt;cfreturn representationOf(out)/&gt;</w:t>
        <w:tab/>
      </w:r>
      <w:r>
        <w:br/>
      </w:r>
      <w:r>
        <w:rPr>
          <w:rFonts w:ascii="Courier New" w:hAnsi="Courier New"/>
          <w:b w:val="0"/>
          <w:sz w:val="16"/>
        </w:rPr>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t>&lt;/cfcomponent&gt;</w:t>
      </w:r>
    </w:p>
    <w:p>
      <w:pPr>
        <w:pStyle w:val="Heading1"/>
      </w:pPr>
      <w:r>
        <w:t>v1/resources/param_value_list.cfc</w:t>
      </w:r>
    </w:p>
    <w:p>
      <w:pPr>
        <w:spacing w:before="40" w:after="160"/>
        <w:ind w:left="283"/>
        <w:shd w:val="clear" w:color="auto" w:fill="F2F2F2"/>
      </w:pPr>
      <w:r>
        <w:rPr>
          <w:rFonts w:ascii="Courier New" w:hAnsi="Courier New"/>
          <w:b w:val="0"/>
          <w:sz w:val="16"/>
        </w:rPr>
        <w:t>&lt;cfcomponent extends="taffy.core.resource" taffy:uri="/param-value-list/{svcOperationCfsParamId}" hint="deprecated"&gt;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&lt;cffunction name="get" hint="Список значений CFS параметра операции"&gt;</w:t>
      </w:r>
      <w:r>
        <w:br/>
      </w:r>
      <w:r>
        <w:rPr>
          <w:rFonts w:ascii="Courier New" w:hAnsi="Courier New"/>
          <w:b w:val="0"/>
          <w:sz w:val="16"/>
        </w:rPr>
        <w:tab/>
        <w:tab/>
        <w:t>&lt;cfargument name="svcOperationCfsParamId" type="string" required=true hint="type:integer"/&gt;</w:t>
      </w:r>
      <w:r>
        <w:br/>
      </w:r>
      <w:r>
        <w:rPr>
          <w:rFonts w:ascii="Courier New" w:hAnsi="Courier New"/>
          <w:b w:val="0"/>
          <w:sz w:val="16"/>
        </w:rPr>
        <w:tab/>
        <w:tab/>
        <w:t>&lt;!--- сначала нам известен только параметр сервиса. вся остальная инфа поступает через аргументы ---&gt;</w:t>
      </w:r>
      <w:r>
        <w:br/>
      </w:r>
      <w:r>
        <w:rPr>
          <w:rFonts w:ascii="Courier New" w:hAnsi="Courier New"/>
          <w:b w:val="0"/>
          <w:sz w:val="16"/>
        </w:rPr>
      </w:r>
      <w:r>
        <w:br/>
      </w:r>
      <w:r>
        <w:rPr>
          <w:rFonts w:ascii="Courier New" w:hAnsi="Courier New"/>
          <w:b w:val="0"/>
          <w:sz w:val="16"/>
        </w:rPr>
        <w:tab/>
        <w:tab/>
        <w:t>&lt;cfset var local={}/&gt;</w:t>
      </w:r>
      <w:r>
        <w:br/>
      </w:r>
      <w:r>
        <w:rPr>
          <w:rFonts w:ascii="Courier New" w:hAnsi="Courier New"/>
          <w:b w:val="0"/>
          <w:sz w:val="16"/>
        </w:rPr>
      </w:r>
      <w:r>
        <w:br/>
      </w:r>
      <w:r>
        <w:rPr>
          <w:rFonts w:ascii="Courier New" w:hAnsi="Courier New"/>
          <w:b w:val="0"/>
          <w:sz w:val="16"/>
        </w:rPr>
        <w:tab/>
        <w:tab/>
        <w:t>&lt;cfquery name="local.qParam"&gt;</w:t>
      </w:r>
      <w:r>
        <w:br/>
      </w:r>
      <w:r>
        <w:rPr>
          <w:rFonts w:ascii="Courier New" w:hAnsi="Courier New"/>
          <w:b w:val="0"/>
          <w:sz w:val="16"/>
        </w:rPr>
        <w:tab/>
        <w:tab/>
        <w:tab/>
        <w:t>select p.depends_on_params</w:t>
      </w:r>
      <w:r>
        <w:br/>
      </w:r>
      <w:r>
        <w:rPr>
          <w:rFonts w:ascii="Courier New" w:hAnsi="Courier New"/>
          <w:b w:val="0"/>
          <w:sz w:val="16"/>
        </w:rPr>
        <w:tab/>
        <w:tab/>
        <w:tab/>
        <w:t>from svc_operation_cfs_param p</w:t>
      </w:r>
      <w:r>
        <w:br/>
      </w:r>
      <w:r>
        <w:rPr>
          <w:rFonts w:ascii="Courier New" w:hAnsi="Courier New"/>
          <w:b w:val="0"/>
          <w:sz w:val="16"/>
        </w:rPr>
        <w:tab/>
        <w:tab/>
        <w:tab/>
        <w:t>where p.svc_operation_cfs_param_id = &lt;cfqueryparam cfsqltype="cf_sql_integer" value=#arguments.svcOperationCfsParamId#/&gt;</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&lt;cfreturn noData().withStatus(204, "OK") /&gt;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p>
    <w:p>
      <w:pPr>
        <w:pStyle w:val="Heading1"/>
      </w:pPr>
      <w:r>
        <w:t>v1/resources/resource_realm.cfc</w:t>
      </w:r>
    </w:p>
    <w:p>
      <w:pPr>
        <w:spacing w:before="40" w:after="160"/>
        <w:ind w:left="283"/>
        <w:shd w:val="clear" w:color="auto" w:fill="F2F2F2"/>
      </w:pPr>
      <w:r>
        <w:rPr>
          <w:rFonts w:ascii="Courier New" w:hAnsi="Courier New"/>
          <w:b w:val="0"/>
          <w:sz w:val="16"/>
        </w:rPr>
        <w:t>&lt;cfcomponent extends="taffy.core.resource" taffy:uri="/resourceRealms/{resourceRealmId}"&gt;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&lt;cffunction name="get" hint="Сервис"&gt;</w:t>
      </w:r>
      <w:r>
        <w:br/>
      </w:r>
      <w:r>
        <w:rPr>
          <w:rFonts w:ascii="Courier New" w:hAnsi="Courier New"/>
          <w:b w:val="0"/>
          <w:sz w:val="16"/>
        </w:rPr>
        <w:tab/>
        <w:tab/>
        <w:t>&lt;cfargument name="resourceRealmId" type="string" required=true hint="type:integer"/&gt;</w:t>
      </w:r>
      <w:r>
        <w:br/>
      </w:r>
      <w:r>
        <w:rPr>
          <w:rFonts w:ascii="Courier New" w:hAnsi="Courier New"/>
          <w:b w:val="0"/>
          <w:sz w:val="16"/>
        </w:rPr>
        <w:tab/>
        <w:tab/>
        <w:t>&lt;cftry&gt;</w:t>
      </w:r>
      <w:r>
        <w:br/>
      </w:r>
      <w:r>
        <w:rPr>
          <w:rFonts w:ascii="Courier New" w:hAnsi="Courier New"/>
          <w:b w:val="0"/>
          <w:sz w:val="16"/>
        </w:rPr>
        <w:tab/>
        <w:tab/>
        <w:tab/>
        <w:t>&lt;cfset this.helper.validateField(arguments, "resourceRealmId", "integer")/&gt;</w:t>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r>
      <w:r>
        <w:br/>
      </w:r>
      <w:r>
        <w:rPr>
          <w:rFonts w:ascii="Courier New" w:hAnsi="Courier New"/>
          <w:b w:val="0"/>
          <w:sz w:val="16"/>
        </w:rPr>
        <w:tab/>
        <w:tab/>
        <w:t>&lt;cfquery name="local.qResourceRealm"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lengthOut="local.fieldCount"&gt;</w:t>
      </w:r>
      <w:r>
        <w:br/>
      </w:r>
      <w:r>
        <w:rPr>
          <w:rFonts w:ascii="Courier New" w:hAnsi="Courier New"/>
          <w:b w:val="0"/>
          <w:sz w:val="16"/>
        </w:rPr>
        <w:tab/>
        <w:tab/>
        <w:tab/>
        <w:tab/>
        <w:t>&lt;m:field&gt;r.resource_realm_id&lt;/m:field&gt;</w:t>
      </w:r>
      <w:r>
        <w:br/>
      </w:r>
      <w:r>
        <w:rPr>
          <w:rFonts w:ascii="Courier New" w:hAnsi="Courier New"/>
          <w:b w:val="0"/>
          <w:sz w:val="16"/>
        </w:rPr>
        <w:tab/>
        <w:tab/>
        <w:tab/>
        <w:tab/>
        <w:t>&lt;m:field&gt;r.resource_realm_type_id&lt;/m:field&gt;</w:t>
      </w:r>
      <w:r>
        <w:br/>
      </w:r>
      <w:r>
        <w:rPr>
          <w:rFonts w:ascii="Courier New" w:hAnsi="Courier New"/>
          <w:b w:val="0"/>
          <w:sz w:val="16"/>
        </w:rPr>
        <w:tab/>
        <w:tab/>
        <w:tab/>
        <w:tab/>
        <w:t>&lt;m:field&gt;r.parent_id&lt;/m:field&gt;</w:t>
      </w:r>
      <w:r>
        <w:br/>
      </w:r>
      <w:r>
        <w:rPr>
          <w:rFonts w:ascii="Courier New" w:hAnsi="Courier New"/>
          <w:b w:val="0"/>
          <w:sz w:val="16"/>
        </w:rPr>
        <w:tab/>
        <w:tab/>
        <w:tab/>
        <w:tab/>
        <w:t>&lt;m:field&gt;r.resource_realm&lt;/m:field&gt;</w:t>
      </w:r>
      <w:r>
        <w:br/>
      </w:r>
      <w:r>
        <w:rPr>
          <w:rFonts w:ascii="Courier New" w:hAnsi="Courier New"/>
          <w:b w:val="0"/>
          <w:sz w:val="16"/>
        </w:rPr>
        <w:tab/>
        <w:tab/>
        <w:tab/>
        <w:tab/>
        <w:t>&lt;m:field&gt;r.mgmt_api_url&lt;/m:field&gt;</w:t>
      </w:r>
      <w:r>
        <w:br/>
      </w:r>
      <w:r>
        <w:rPr>
          <w:rFonts w:ascii="Courier New" w:hAnsi="Courier New"/>
          <w:b w:val="0"/>
          <w:sz w:val="16"/>
        </w:rPr>
        <w:tab/>
        <w:tab/>
        <w:tab/>
        <w:tab/>
        <w:t>&lt;m:field&gt;p.resource_realm as parent&lt;/m:field&gt;</w:t>
      </w:r>
      <w:r>
        <w:br/>
      </w:r>
      <w:r>
        <w:rPr>
          <w:rFonts w:ascii="Courier New" w:hAnsi="Courier New"/>
          <w:b w:val="0"/>
          <w:sz w:val="16"/>
        </w:rPr>
        <w:tab/>
        <w:tab/>
        <w:tab/>
        <w:tab/>
        <w:t>&lt;m:field&gt;t.resource_realm_type&lt;/m:field&gt;</w:t>
      </w:r>
      <w:r>
        <w:br/>
      </w:r>
      <w:r>
        <w:rPr>
          <w:rFonts w:ascii="Courier New" w:hAnsi="Courier New"/>
          <w:b w:val="0"/>
          <w:sz w:val="16"/>
        </w:rPr>
        <w:tab/>
        <w:tab/>
        <w:tab/>
        <w:tab/>
        <w:t>&lt;m:field&gt;r.descr&lt;/m:field&gt;</w:t>
      </w:r>
      <w:r>
        <w:br/>
      </w:r>
      <w:r>
        <w:rPr>
          <w:rFonts w:ascii="Courier New" w:hAnsi="Courier New"/>
          <w:b w:val="0"/>
          <w:sz w:val="16"/>
        </w:rPr>
        <w:tab/>
        <w:tab/>
        <w:tab/>
        <w:tab/>
        <w:t>&lt;m:field&gt;r.man&lt;/m:field&gt;</w:t>
      </w:r>
      <w:r>
        <w:br/>
      </w:r>
      <w:r>
        <w:rPr>
          <w:rFonts w:ascii="Courier New" w:hAnsi="Courier New"/>
          <w:b w:val="0"/>
          <w:sz w:val="16"/>
        </w:rPr>
        <w:tab/>
        <w:tab/>
        <w:tab/>
        <w:tab/>
        <w:t>&lt;m:field&gt;to_char(r.dt_created, 'YYYY-MM-DD"T"HH24:MI:SS.FF3TZHTZM') as dt_created&lt;/m:field&gt;</w:t>
      </w:r>
      <w:r>
        <w:br/>
      </w:r>
      <w:r>
        <w:rPr>
          <w:rFonts w:ascii="Courier New" w:hAnsi="Courier New"/>
          <w:b w:val="0"/>
          <w:sz w:val="16"/>
        </w:rPr>
        <w:tab/>
        <w:tab/>
        <w:tab/>
        <w:tab/>
        <w:t>&lt;m:field&gt;to_char(r.dt_updated, 'YYYY-MM-DD"T"HH24:MI:SS.FF3TZHTZM') as dt_updated&lt;/m:field&gt;</w:t>
      </w:r>
      <w:r>
        <w:br/>
      </w:r>
      <w:r>
        <w:rPr>
          <w:rFonts w:ascii="Courier New" w:hAnsi="Courier New"/>
          <w:b w:val="0"/>
          <w:sz w:val="16"/>
        </w:rPr>
        <w:tab/>
        <w:tab/>
        <w:tab/>
        <w:t>&lt;/m:field_set&gt;</w:t>
        <w:tab/>
      </w:r>
      <w:r>
        <w:br/>
      </w:r>
      <w:r>
        <w:rPr>
          <w:rFonts w:ascii="Courier New" w:hAnsi="Courier New"/>
          <w:b w:val="0"/>
          <w:sz w:val="16"/>
        </w:rPr>
        <w:tab/>
        <w:tab/>
        <w:tab/>
        <w:t>from resource_realm r</w:t>
      </w:r>
      <w:r>
        <w:br/>
      </w:r>
      <w:r>
        <w:rPr>
          <w:rFonts w:ascii="Courier New" w:hAnsi="Courier New"/>
          <w:b w:val="0"/>
          <w:sz w:val="16"/>
        </w:rPr>
        <w:tab/>
        <w:tab/>
        <w:tab/>
        <w:t>join resource_realm_type t on (r.resource_realm_type_id=t.resource_realm_type_id)</w:t>
      </w:r>
      <w:r>
        <w:br/>
      </w:r>
      <w:r>
        <w:rPr>
          <w:rFonts w:ascii="Courier New" w:hAnsi="Courier New"/>
          <w:b w:val="0"/>
          <w:sz w:val="16"/>
        </w:rPr>
        <w:tab/>
        <w:tab/>
        <w:tab/>
        <w:t>left outer join resource_realm p on (r.parent_id=p.resource_realm_id)</w:t>
      </w:r>
      <w:r>
        <w:br/>
      </w:r>
      <w:r>
        <w:rPr>
          <w:rFonts w:ascii="Courier New" w:hAnsi="Courier New"/>
          <w:b w:val="0"/>
          <w:sz w:val="16"/>
        </w:rPr>
        <w:tab/>
        <w:tab/>
        <w:tab/>
        <w:t>where r.resource_realm_id=&lt;cfqueryparam cfsqltype="cf_sql_other" value="#arguments.resourceRealmId#" null=#!isValid('integer',arguments.resourceRealmId)#/&gt;</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ab/>
        <w:tab/>
        <w:t>&lt;cfquery name="local.qMetric"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titleMapOut="local.metricMap" lengthOut="local.fieldCount"&gt;</w:t>
      </w:r>
      <w:r>
        <w:br/>
      </w:r>
      <w:r>
        <w:rPr>
          <w:rFonts w:ascii="Courier New" w:hAnsi="Courier New"/>
          <w:b w:val="0"/>
          <w:sz w:val="16"/>
        </w:rPr>
        <w:tab/>
        <w:tab/>
        <w:tab/>
        <w:tab/>
        <w:t>&lt;m:field&gt;m.resource_realm_metric_id&lt;/m:field&gt;</w:t>
      </w:r>
      <w:r>
        <w:br/>
      </w:r>
      <w:r>
        <w:rPr>
          <w:rFonts w:ascii="Courier New" w:hAnsi="Courier New"/>
          <w:b w:val="0"/>
          <w:sz w:val="16"/>
        </w:rPr>
        <w:tab/>
        <w:tab/>
        <w:tab/>
        <w:tab/>
        <w:t>&lt;m:field&gt;m.resource_realm_type_metric_id&lt;/m:field&gt;</w:t>
      </w:r>
      <w:r>
        <w:br/>
      </w:r>
      <w:r>
        <w:rPr>
          <w:rFonts w:ascii="Courier New" w:hAnsi="Courier New"/>
          <w:b w:val="0"/>
          <w:sz w:val="16"/>
        </w:rPr>
        <w:tab/>
        <w:tab/>
        <w:tab/>
        <w:tab/>
        <w:t>&lt;m:field&gt;m.dashboard_url&lt;/m:field&gt;</w:t>
      </w:r>
      <w:r>
        <w:br/>
      </w:r>
      <w:r>
        <w:rPr>
          <w:rFonts w:ascii="Courier New" w:hAnsi="Courier New"/>
          <w:b w:val="0"/>
          <w:sz w:val="16"/>
        </w:rPr>
        <w:tab/>
        <w:tab/>
        <w:tab/>
        <w:tab/>
        <w:t>&lt;m:field&gt;t.metric&lt;/m:field&gt;</w:t>
      </w:r>
      <w:r>
        <w:br/>
      </w:r>
      <w:r>
        <w:rPr>
          <w:rFonts w:ascii="Courier New" w:hAnsi="Courier New"/>
          <w:b w:val="0"/>
          <w:sz w:val="16"/>
        </w:rPr>
        <w:tab/>
        <w:tab/>
        <w:tab/>
        <w:tab/>
        <w:t>&lt;m:field&gt;u.measure&lt;/m:field&gt;</w:t>
      </w:r>
      <w:r>
        <w:br/>
      </w:r>
      <w:r>
        <w:rPr>
          <w:rFonts w:ascii="Courier New" w:hAnsi="Courier New"/>
          <w:b w:val="0"/>
          <w:sz w:val="16"/>
        </w:rPr>
        <w:tab/>
        <w:tab/>
        <w:tab/>
        <w:tab/>
        <w:t>&lt;m:field&gt;u.measure_short&lt;/m:field&gt;</w:t>
      </w:r>
      <w:r>
        <w:br/>
      </w:r>
      <w:r>
        <w:rPr>
          <w:rFonts w:ascii="Courier New" w:hAnsi="Courier New"/>
          <w:b w:val="0"/>
          <w:sz w:val="16"/>
        </w:rPr>
        <w:tab/>
        <w:tab/>
        <w:tab/>
        <w:t>&lt;/m:field_set&gt;</w:t>
        <w:tab/>
      </w:r>
      <w:r>
        <w:br/>
      </w:r>
      <w:r>
        <w:rPr>
          <w:rFonts w:ascii="Courier New" w:hAnsi="Courier New"/>
          <w:b w:val="0"/>
          <w:sz w:val="16"/>
        </w:rPr>
        <w:tab/>
        <w:tab/>
        <w:tab/>
        <w:t>from resource_realm_metric m</w:t>
      </w:r>
      <w:r>
        <w:br/>
      </w:r>
      <w:r>
        <w:rPr>
          <w:rFonts w:ascii="Courier New" w:hAnsi="Courier New"/>
          <w:b w:val="0"/>
          <w:sz w:val="16"/>
        </w:rPr>
        <w:tab/>
        <w:tab/>
        <w:tab/>
        <w:t>join resource_realm_type_metric t on (m.resource_realm_type_metric_id=t.resource_realm_type_metric_id)</w:t>
      </w:r>
      <w:r>
        <w:br/>
      </w:r>
      <w:r>
        <w:rPr>
          <w:rFonts w:ascii="Courier New" w:hAnsi="Courier New"/>
          <w:b w:val="0"/>
          <w:sz w:val="16"/>
        </w:rPr>
        <w:tab/>
        <w:tab/>
        <w:tab/>
        <w:t>join measure u on (t.measure_id=u.measure_id)</w:t>
        <w:tab/>
        <w:tab/>
        <w:tab/>
      </w:r>
      <w:r>
        <w:br/>
      </w:r>
      <w:r>
        <w:rPr>
          <w:rFonts w:ascii="Courier New" w:hAnsi="Courier New"/>
          <w:b w:val="0"/>
          <w:sz w:val="16"/>
        </w:rPr>
        <w:tab/>
        <w:tab/>
        <w:tab/>
        <w:t>where m.resource_realm_id=&lt;cfqueryparam cfsqltype="cf_sql_other" value="#arguments.resourceRealmId#" null=#!isValid('integer',arguments.resourceRealmId)#/&gt;</w:t>
      </w:r>
      <w:r>
        <w:br/>
      </w:r>
      <w:r>
        <w:rPr>
          <w:rFonts w:ascii="Courier New" w:hAnsi="Courier New"/>
          <w:b w:val="0"/>
          <w:sz w:val="16"/>
        </w:rPr>
        <w:tab/>
        <w:tab/>
        <w:t>&lt;/cfquery&gt;</w:t>
        <w:tab/>
        <w:tab/>
        <w:tab/>
      </w:r>
      <w:r>
        <w:br/>
      </w:r>
      <w:r>
        <w:rPr>
          <w:rFonts w:ascii="Courier New" w:hAnsi="Courier New"/>
          <w:b w:val="0"/>
          <w:sz w:val="16"/>
        </w:rPr>
        <w:tab/>
        <w:tab/>
      </w:r>
      <w:r>
        <w:br/>
      </w:r>
      <w:r>
        <w:rPr>
          <w:rFonts w:ascii="Courier New" w:hAnsi="Courier New"/>
          <w:b w:val="0"/>
          <w:sz w:val="16"/>
        </w:rPr>
        <w:t xml:space="preserve"> </w:t>
        <w:tab/>
        <w:tab/>
        <w:t>&lt;cfif local.qResourceRealm.recordCount EQ 0&gt;</w:t>
      </w:r>
      <w:r>
        <w:br/>
      </w:r>
      <w:r>
        <w:rPr>
          <w:rFonts w:ascii="Courier New" w:hAnsi="Courier New"/>
          <w:b w:val="0"/>
          <w:sz w:val="16"/>
        </w:rPr>
        <w:tab/>
        <w:tab/>
        <w:tab/>
        <w:t>&lt;cfreturn representationOf(this.helper.formatMessage("Not Found")).withStatus(404)/&gt;</w:t>
      </w:r>
      <w:r>
        <w:br/>
      </w:r>
      <w:r>
        <w:rPr>
          <w:rFonts w:ascii="Courier New" w:hAnsi="Courier New"/>
          <w:b w:val="0"/>
          <w:sz w:val="16"/>
        </w:rPr>
        <w:tab/>
        <w:tab/>
        <w:t xml:space="preserve">&lt;/cfif&gt; </w:t>
      </w:r>
      <w:r>
        <w:br/>
      </w:r>
      <w:r>
        <w:rPr>
          <w:rFonts w:ascii="Courier New" w:hAnsi="Courier New"/>
          <w:b w:val="0"/>
          <w:sz w:val="16"/>
        </w:rPr>
      </w:r>
      <w:r>
        <w:br/>
      </w:r>
      <w:r>
        <w:rPr>
          <w:rFonts w:ascii="Courier New" w:hAnsi="Courier New"/>
          <w:b w:val="0"/>
          <w:sz w:val="16"/>
        </w:rPr>
        <w:tab/>
        <w:tab/>
        <w:t>&lt;cfset var out=structNew("linked")/&gt;</w:t>
      </w:r>
      <w:r>
        <w:br/>
      </w:r>
      <w:r>
        <w:rPr>
          <w:rFonts w:ascii="Courier New" w:hAnsi="Courier New"/>
          <w:b w:val="0"/>
          <w:sz w:val="16"/>
        </w:rPr>
        <w:tab/>
        <w:tab/>
        <w:t>&lt;cfset "out.queryDurationMs"=getTickCount() - request.startTickCount/&gt;</w:t>
      </w:r>
      <w:r>
        <w:br/>
      </w:r>
      <w:r>
        <w:rPr>
          <w:rFonts w:ascii="Courier New" w:hAnsi="Courier New"/>
          <w:b w:val="0"/>
          <w:sz w:val="16"/>
        </w:rPr>
        <w:tab/>
      </w:r>
      <w:r>
        <w:br/>
      </w:r>
      <w:r>
        <w:rPr>
          <w:rFonts w:ascii="Courier New" w:hAnsi="Courier New"/>
          <w:b w:val="0"/>
          <w:sz w:val="16"/>
        </w:rPr>
        <w:tab/>
        <w:tab/>
        <w:t>&lt;cfset "out.resourceRealm" = this.helper.appendRecord(</w:t>
      </w:r>
      <w:r>
        <w:br/>
      </w:r>
      <w:r>
        <w:rPr>
          <w:rFonts w:ascii="Courier New" w:hAnsi="Courier New"/>
          <w:b w:val="0"/>
          <w:sz w:val="16"/>
        </w:rPr>
        <w:tab/>
        <w:tab/>
        <w:tab/>
        <w:t>structNew("linked"), "", local.titleMap, local.qResourceRealm, this.helper.snake2camel</w:t>
      </w:r>
      <w:r>
        <w:br/>
      </w:r>
      <w:r>
        <w:rPr>
          <w:rFonts w:ascii="Courier New" w:hAnsi="Courier New"/>
          <w:b w:val="0"/>
          <w:sz w:val="16"/>
        </w:rPr>
        <w:tab/>
        <w:tab/>
        <w:t>)/&gt;</w:t>
        <w:tab/>
      </w:r>
      <w:r>
        <w:br/>
      </w:r>
      <w:r>
        <w:rPr>
          <w:rFonts w:ascii="Courier New" w:hAnsi="Courier New"/>
          <w:b w:val="0"/>
          <w:sz w:val="16"/>
        </w:rPr>
        <w:tab/>
        <w:tab/>
      </w:r>
      <w:r>
        <w:br/>
      </w:r>
      <w:r>
        <w:rPr>
          <w:rFonts w:ascii="Courier New" w:hAnsi="Courier New"/>
          <w:b w:val="0"/>
          <w:sz w:val="16"/>
        </w:rPr>
        <w:tab/>
        <w:tab/>
        <w:t>&lt;cfset "out.resourceRealm.metrics"=[]/&gt;</w:t>
      </w:r>
      <w:r>
        <w:br/>
      </w:r>
      <w:r>
        <w:rPr>
          <w:rFonts w:ascii="Courier New" w:hAnsi="Courier New"/>
          <w:b w:val="0"/>
          <w:sz w:val="16"/>
        </w:rPr>
        <w:tab/>
        <w:tab/>
        <w:t>&lt;cfloop query=#local.qMetric#&gt;</w:t>
      </w:r>
      <w:r>
        <w:br/>
      </w:r>
      <w:r>
        <w:rPr>
          <w:rFonts w:ascii="Courier New" w:hAnsi="Courier New"/>
          <w:b w:val="0"/>
          <w:sz w:val="16"/>
        </w:rPr>
        <w:tab/>
        <w:tab/>
        <w:tab/>
        <w:t>&lt;cfset arrayAppend(out.resourceRealm.metrics, this.helper.appendRecord(structNew("linked"), "", local.metricMap, local.qMetric, this.helper.snake2camel))/&gt;</w:t>
      </w:r>
      <w:r>
        <w:br/>
      </w:r>
      <w:r>
        <w:rPr>
          <w:rFonts w:ascii="Courier New" w:hAnsi="Courier New"/>
          <w:b w:val="0"/>
          <w:sz w:val="16"/>
        </w:rPr>
        <w:tab/>
        <w:tab/>
        <w:t>&lt;/cfloop&gt;</w:t>
      </w:r>
      <w:r>
        <w:br/>
      </w:r>
      <w:r>
        <w:rPr>
          <w:rFonts w:ascii="Courier New" w:hAnsi="Courier New"/>
          <w:b w:val="0"/>
          <w:sz w:val="16"/>
        </w:rPr>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&lt;/cffunction&gt;</w:t>
        <w:tab/>
      </w:r>
      <w:r>
        <w:br/>
      </w:r>
      <w:r>
        <w:rPr>
          <w:rFonts w:ascii="Courier New" w:hAnsi="Courier New"/>
          <w:b w:val="0"/>
          <w:sz w:val="16"/>
        </w:rPr>
      </w:r>
      <w:r>
        <w:br/>
      </w:r>
      <w:r>
        <w:rPr>
          <w:rFonts w:ascii="Courier New" w:hAnsi="Courier New"/>
          <w:b w:val="0"/>
          <w:sz w:val="16"/>
        </w:rPr>
        <w:t>&lt;/cfcomponent&gt;</w:t>
      </w:r>
    </w:p>
    <w:p>
      <w:pPr>
        <w:pStyle w:val="Heading1"/>
      </w:pPr>
      <w:r>
        <w:t>v1/resources/resource_realm_ls.cfc</w:t>
      </w:r>
    </w:p>
    <w:p>
      <w:pPr>
        <w:spacing w:before="40" w:after="160"/>
        <w:ind w:left="283"/>
        <w:shd w:val="clear" w:color="auto" w:fill="F2F2F2"/>
      </w:pPr>
      <w:r>
        <w:rPr>
          <w:rFonts w:ascii="Courier New" w:hAnsi="Courier New"/>
          <w:b w:val="0"/>
          <w:sz w:val="16"/>
        </w:rPr>
        <w:t>&lt;cfcomponent extends="taffy.core.resource" taffy:uri="/resourceRealms"&gt;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&lt;cfset this.fieldsSpec={</w:t>
      </w:r>
      <w:r>
        <w:br/>
      </w:r>
      <w:r>
        <w:rPr>
          <w:rFonts w:ascii="Courier New" w:hAnsi="Courier New"/>
          <w:b w:val="0"/>
          <w:sz w:val="16"/>
        </w:rPr>
        <w:tab/>
        <w:tab/>
        <w:t>resource_realm_id={prefix="r", type="integer"},</w:t>
      </w:r>
      <w:r>
        <w:br/>
      </w:r>
      <w:r>
        <w:rPr>
          <w:rFonts w:ascii="Courier New" w:hAnsi="Courier New"/>
          <w:b w:val="0"/>
          <w:sz w:val="16"/>
        </w:rPr>
        <w:tab/>
        <w:tab/>
        <w:t>resource_realm_type_id={prefix="r", type="integer"},</w:t>
      </w:r>
      <w:r>
        <w:br/>
      </w:r>
      <w:r>
        <w:rPr>
          <w:rFonts w:ascii="Courier New" w:hAnsi="Courier New"/>
          <w:b w:val="0"/>
          <w:sz w:val="16"/>
        </w:rPr>
        <w:tab/>
        <w:tab/>
        <w:t>parent_id={prefix="r", type="integer"},</w:t>
      </w:r>
      <w:r>
        <w:br/>
      </w:r>
      <w:r>
        <w:rPr>
          <w:rFonts w:ascii="Courier New" w:hAnsi="Courier New"/>
          <w:b w:val="0"/>
          <w:sz w:val="16"/>
        </w:rPr>
        <w:tab/>
        <w:tab/>
        <w:t>resource_realm_type={prefix="r", type="string"},</w:t>
      </w:r>
      <w:r>
        <w:br/>
      </w:r>
      <w:r>
        <w:rPr>
          <w:rFonts w:ascii="Courier New" w:hAnsi="Courier New"/>
          <w:b w:val="0"/>
          <w:sz w:val="16"/>
        </w:rPr>
        <w:tab/>
        <w:tab/>
        <w:t>resource_realm={prefix="r", type="string"},</w:t>
      </w:r>
      <w:r>
        <w:br/>
      </w:r>
      <w:r>
        <w:rPr>
          <w:rFonts w:ascii="Courier New" w:hAnsi="Courier New"/>
          <w:b w:val="0"/>
          <w:sz w:val="16"/>
        </w:rPr>
        <w:tab/>
        <w:tab/>
        <w:t>mgmt_api_url={prefix="r", type="string"}</w:t>
      </w:r>
      <w:r>
        <w:br/>
      </w:r>
      <w:r>
        <w:rPr>
          <w:rFonts w:ascii="Courier New" w:hAnsi="Courier New"/>
          <w:b w:val="0"/>
          <w:sz w:val="16"/>
        </w:rPr>
        <w:tab/>
        <w:t>}</w:t>
      </w:r>
      <w:r>
        <w:br/>
      </w:r>
      <w:r>
        <w:rPr>
          <w:rFonts w:ascii="Courier New" w:hAnsi="Courier New"/>
          <w:b w:val="0"/>
          <w:sz w:val="16"/>
        </w:rPr>
        <w:tab/>
        <w:t>/&gt;</w:t>
      </w:r>
      <w:r>
        <w:br/>
      </w:r>
      <w:r>
        <w:rPr>
          <w:rFonts w:ascii="Courier New" w:hAnsi="Courier New"/>
          <w:b w:val="0"/>
          <w:sz w:val="16"/>
        </w:rPr>
      </w:r>
      <w:r>
        <w:br/>
      </w:r>
      <w:r>
        <w:rPr>
          <w:rFonts w:ascii="Courier New" w:hAnsi="Courier New"/>
          <w:b w:val="0"/>
          <w:sz w:val="16"/>
        </w:rPr>
        <w:tab/>
        <w:t xml:space="preserve"> &lt;cffunction name="get" hint="Список ресурсных платформ"&gt;</w:t>
      </w:r>
      <w:r>
        <w:br/>
      </w:r>
      <w:r>
        <w:rPr>
          <w:rFonts w:ascii="Courier New" w:hAnsi="Courier New"/>
          <w:b w:val="0"/>
          <w:sz w:val="16"/>
        </w:rPr>
        <w:tab/>
        <w:tab/>
        <w:t>&lt;cfargument name="pageSize" type="string" hint="type:integer" default=100/&gt;</w:t>
        <w:tab/>
      </w:r>
      <w:r>
        <w:br/>
      </w:r>
      <w:r>
        <w:rPr>
          <w:rFonts w:ascii="Courier New" w:hAnsi="Courier New"/>
          <w:b w:val="0"/>
          <w:sz w:val="16"/>
        </w:rPr>
        <w:tab/>
        <w:tab/>
        <w:t>&lt;cfargument name="page" type="string" hint="type:integer" default="1"/&gt;</w:t>
        <w:tab/>
      </w:r>
      <w:r>
        <w:br/>
      </w:r>
      <w:r>
        <w:rPr>
          <w:rFonts w:ascii="Courier New" w:hAnsi="Courier New"/>
          <w:b w:val="0"/>
          <w:sz w:val="16"/>
        </w:rPr>
        <w:tab/>
        <w:tab/>
        <w:t>&lt;cfargument name="orderBy" type="string" hint="type:string, description:comma-separated list of fields to sort by, example:fld1.ASC,fld2.DESC,fld3.ASC" default=""/&gt;</w:t>
      </w:r>
      <w:r>
        <w:br/>
      </w:r>
      <w:r>
        <w:rPr>
          <w:rFonts w:ascii="Courier New" w:hAnsi="Courier New"/>
          <w:b w:val="0"/>
          <w:sz w:val="16"/>
        </w:rPr>
      </w:r>
      <w:r>
        <w:br/>
      </w:r>
      <w:r>
        <w:rPr>
          <w:rFonts w:ascii="Courier New" w:hAnsi="Courier New"/>
          <w:b w:val="0"/>
          <w:sz w:val="16"/>
        </w:rPr>
        <w:tab/>
        <w:tab/>
        <w:t>&lt;cfset local={}/&gt;</w:t>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this.helper.validateField(arguments, "pageSize", "integer")/&gt;</w:t>
      </w:r>
      <w:r>
        <w:br/>
      </w:r>
      <w:r>
        <w:rPr>
          <w:rFonts w:ascii="Courier New" w:hAnsi="Courier New"/>
          <w:b w:val="0"/>
          <w:sz w:val="16"/>
        </w:rPr>
        <w:tab/>
        <w:tab/>
        <w:tab/>
        <w:t>&lt;cfset this.helper.validateField(arguments, "page", "integer")/&gt;</w:t>
      </w:r>
      <w:r>
        <w:br/>
      </w:r>
      <w:r>
        <w:rPr>
          <w:rFonts w:ascii="Courier New" w:hAnsi="Courier New"/>
          <w:b w:val="0"/>
          <w:sz w:val="16"/>
        </w:rPr>
        <w:tab/>
        <w:tab/>
        <w:tab/>
      </w:r>
      <w:r>
        <w:br/>
      </w:r>
      <w:r>
        <w:rPr>
          <w:rFonts w:ascii="Courier New" w:hAnsi="Courier New"/>
          <w:b w:val="0"/>
          <w:sz w:val="16"/>
        </w:rPr>
        <w:tab/>
        <w:tab/>
        <w:tab/>
        <w:t>&lt;cfset var filter=this.helper.parseFilterParams(this.fieldsSpec)/&gt;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tab/>
        <w:tab/>
        <w:tab/>
        <w:tab/>
      </w:r>
      <w:r>
        <w:br/>
      </w:r>
      <w:r>
        <w:rPr>
          <w:rFonts w:ascii="Courier New" w:hAnsi="Courier New"/>
          <w:b w:val="0"/>
          <w:sz w:val="16"/>
        </w:rPr>
        <w:tab/>
        <w:tab/>
        <w:tab/>
        <w:t>&lt;/cfcatch&gt;</w:t>
      </w:r>
      <w:r>
        <w:br/>
      </w:r>
      <w:r>
        <w:rPr>
          <w:rFonts w:ascii="Courier New" w:hAnsi="Courier New"/>
          <w:b w:val="0"/>
          <w:sz w:val="16"/>
        </w:rPr>
        <w:tab/>
        <w:tab/>
        <w:t>&lt;/cftry&gt;</w:t>
        <w:tab/>
        <w:tab/>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&lt;cfset var out=structNew("linked")/&gt;</w:t>
      </w:r>
      <w:r>
        <w:br/>
      </w:r>
      <w:r>
        <w:rPr>
          <w:rFonts w:ascii="Courier New" w:hAnsi="Courier New"/>
          <w:b w:val="0"/>
          <w:sz w:val="16"/>
        </w:rPr>
        <w:tab/>
        <w:tab/>
        <w:t>&lt;cfset var maxrows=arguments.pageSize*arguments.page/&gt;</w:t>
      </w:r>
      <w:r>
        <w:br/>
      </w:r>
      <w:r>
        <w:rPr>
          <w:rFonts w:ascii="Courier New" w:hAnsi="Courier New"/>
          <w:b w:val="0"/>
          <w:sz w:val="16"/>
        </w:rPr>
        <w:tab/>
        <w:tab/>
        <w:t>&lt;cfset var startrow=arguments.pageSize*(arguments.page-1)+1/&gt;</w:t>
      </w:r>
      <w:r>
        <w:br/>
      </w:r>
      <w:r>
        <w:rPr>
          <w:rFonts w:ascii="Courier New" w:hAnsi="Courier New"/>
          <w:b w:val="0"/>
          <w:sz w:val="16"/>
        </w:rPr>
        <w:tab/>
        <w:tab/>
      </w:r>
      <w:r>
        <w:br/>
      </w:r>
      <w:r>
        <w:rPr>
          <w:rFonts w:ascii="Courier New" w:hAnsi="Courier New"/>
          <w:b w:val="0"/>
          <w:sz w:val="16"/>
        </w:rPr>
        <w:t xml:space="preserve"> </w:t>
        <w:tab/>
        <w:tab/>
        <w:t>&lt;cfquery name="local.qRead"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lengthOut="local.fieldCount"&gt;</w:t>
      </w:r>
      <w:r>
        <w:br/>
      </w:r>
      <w:r>
        <w:rPr>
          <w:rFonts w:ascii="Courier New" w:hAnsi="Courier New"/>
          <w:b w:val="0"/>
          <w:sz w:val="16"/>
        </w:rPr>
        <w:tab/>
        <w:tab/>
        <w:tab/>
        <w:tab/>
        <w:t>&lt;m:field title="ID" cfSqlType="CF_SQL_INTEGER"&gt;r.resource_realm_id&lt;/m:field&gt;</w:t>
      </w:r>
      <w:r>
        <w:br/>
      </w:r>
      <w:r>
        <w:rPr>
          <w:rFonts w:ascii="Courier New" w:hAnsi="Courier New"/>
          <w:b w:val="0"/>
          <w:sz w:val="16"/>
        </w:rPr>
        <w:tab/>
        <w:tab/>
        <w:tab/>
        <w:tab/>
        <w:t>&lt;m:field&gt;r.resource_realm_type_id&lt;/m:field&gt;</w:t>
      </w:r>
      <w:r>
        <w:br/>
      </w:r>
      <w:r>
        <w:rPr>
          <w:rFonts w:ascii="Courier New" w:hAnsi="Courier New"/>
          <w:b w:val="0"/>
          <w:sz w:val="16"/>
        </w:rPr>
        <w:tab/>
        <w:tab/>
        <w:tab/>
        <w:tab/>
        <w:t>&lt;m:field&gt;r.parent_id&lt;/m:field&gt;</w:t>
      </w:r>
      <w:r>
        <w:br/>
      </w:r>
      <w:r>
        <w:rPr>
          <w:rFonts w:ascii="Courier New" w:hAnsi="Courier New"/>
          <w:b w:val="0"/>
          <w:sz w:val="16"/>
        </w:rPr>
        <w:tab/>
        <w:tab/>
        <w:tab/>
        <w:tab/>
        <w:t>&lt;m:field&gt;r.resource_realm&lt;/m:field&gt;</w:t>
      </w:r>
      <w:r>
        <w:br/>
      </w:r>
      <w:r>
        <w:rPr>
          <w:rFonts w:ascii="Courier New" w:hAnsi="Courier New"/>
          <w:b w:val="0"/>
          <w:sz w:val="16"/>
        </w:rPr>
        <w:tab/>
        <w:tab/>
        <w:tab/>
        <w:tab/>
        <w:t>&lt;m:field&gt;r.mgmt_api_url&lt;/m:field&gt;</w:t>
      </w:r>
      <w:r>
        <w:br/>
      </w:r>
      <w:r>
        <w:rPr>
          <w:rFonts w:ascii="Courier New" w:hAnsi="Courier New"/>
          <w:b w:val="0"/>
          <w:sz w:val="16"/>
        </w:rPr>
        <w:tab/>
        <w:tab/>
        <w:tab/>
        <w:tab/>
        <w:t>&lt;m:field&gt;p.resource_realm as parent&lt;/m:field&gt;</w:t>
      </w:r>
      <w:r>
        <w:br/>
      </w:r>
      <w:r>
        <w:rPr>
          <w:rFonts w:ascii="Courier New" w:hAnsi="Courier New"/>
          <w:b w:val="0"/>
          <w:sz w:val="16"/>
        </w:rPr>
        <w:tab/>
        <w:tab/>
        <w:tab/>
        <w:tab/>
        <w:t>&lt;m:field&gt;t.resource_realm_type&lt;/m:field&gt;</w:t>
      </w:r>
      <w:r>
        <w:br/>
      </w:r>
      <w:r>
        <w:rPr>
          <w:rFonts w:ascii="Courier New" w:hAnsi="Courier New"/>
          <w:b w:val="0"/>
          <w:sz w:val="16"/>
        </w:rPr>
        <w:tab/>
        <w:tab/>
        <w:tab/>
        <w:tab/>
        <w:t>&lt;m:field&gt;r.descr&lt;/m:field&gt;</w:t>
      </w:r>
      <w:r>
        <w:br/>
      </w:r>
      <w:r>
        <w:rPr>
          <w:rFonts w:ascii="Courier New" w:hAnsi="Courier New"/>
          <w:b w:val="0"/>
          <w:sz w:val="16"/>
        </w:rPr>
        <w:tab/>
        <w:tab/>
        <w:tab/>
        <w:tab/>
        <w:t>&lt;m:field&gt;r.man&lt;/m:field&gt;</w:t>
      </w:r>
      <w:r>
        <w:br/>
      </w:r>
      <w:r>
        <w:rPr>
          <w:rFonts w:ascii="Courier New" w:hAnsi="Courier New"/>
          <w:b w:val="0"/>
          <w:sz w:val="16"/>
        </w:rPr>
        <w:tab/>
        <w:tab/>
        <w:tab/>
        <w:tab/>
        <w:t>&lt;m:field&gt;to_char(r.dt_created, 'YYYY-MM-DD"T"HH24:MI:SS.FF3TZHTZM') as dt_created&lt;/m:field&gt;</w:t>
      </w:r>
      <w:r>
        <w:br/>
      </w:r>
      <w:r>
        <w:rPr>
          <w:rFonts w:ascii="Courier New" w:hAnsi="Courier New"/>
          <w:b w:val="0"/>
          <w:sz w:val="16"/>
        </w:rPr>
        <w:tab/>
        <w:tab/>
        <w:tab/>
        <w:tab/>
        <w:t>&lt;m:field&gt;to_char(r.dt_updated, 'YYYY-MM-DD"T"HH24:MI:SS.FF3TZHTZM') as dt_updated&lt;/m:field&gt;</w:t>
      </w:r>
      <w:r>
        <w:br/>
      </w:r>
      <w:r>
        <w:rPr>
          <w:rFonts w:ascii="Courier New" w:hAnsi="Courier New"/>
          <w:b w:val="0"/>
          <w:sz w:val="16"/>
        </w:rPr>
        <w:tab/>
        <w:tab/>
        <w:tab/>
        <w:t>&lt;/m:field_set&gt;</w:t>
        <w:tab/>
      </w:r>
      <w:r>
        <w:br/>
      </w:r>
      <w:r>
        <w:rPr>
          <w:rFonts w:ascii="Courier New" w:hAnsi="Courier New"/>
          <w:b w:val="0"/>
          <w:sz w:val="16"/>
        </w:rPr>
        <w:tab/>
        <w:tab/>
        <w:tab/>
        <w:t>from resource_realm r</w:t>
      </w:r>
      <w:r>
        <w:br/>
      </w:r>
      <w:r>
        <w:rPr>
          <w:rFonts w:ascii="Courier New" w:hAnsi="Courier New"/>
          <w:b w:val="0"/>
          <w:sz w:val="16"/>
        </w:rPr>
        <w:tab/>
        <w:tab/>
        <w:tab/>
        <w:t>join resource_realm_type t on (r.resource_realm_type_id=t.resource_realm_type_id)</w:t>
      </w:r>
      <w:r>
        <w:br/>
      </w:r>
      <w:r>
        <w:rPr>
          <w:rFonts w:ascii="Courier New" w:hAnsi="Courier New"/>
          <w:b w:val="0"/>
          <w:sz w:val="16"/>
        </w:rPr>
        <w:tab/>
        <w:tab/>
        <w:tab/>
        <w:t>left outer join resource_realm p on (r.parent_id=p.resource_realm_id)</w:t>
      </w:r>
      <w:r>
        <w:br/>
      </w:r>
      <w:r>
        <w:rPr>
          <w:rFonts w:ascii="Courier New" w:hAnsi="Courier New"/>
          <w:b w:val="0"/>
          <w:sz w:val="16"/>
        </w:rPr>
        <w:tab/>
        <w:tab/>
        <w:tab/>
        <w:t xml:space="preserve">join resource_realm_access a on </w:t>
      </w:r>
      <w:r>
        <w:br/>
      </w:r>
      <w:r>
        <w:rPr>
          <w:rFonts w:ascii="Courier New" w:hAnsi="Courier New"/>
          <w:b w:val="0"/>
          <w:sz w:val="16"/>
        </w:rPr>
        <w:tab/>
        <w:tab/>
        <w:tab/>
        <w:tab/>
        <w:t xml:space="preserve">(r.resource_realm_id=a.resource_realm_id </w:t>
      </w:r>
      <w:r>
        <w:br/>
      </w:r>
      <w:r>
        <w:rPr>
          <w:rFonts w:ascii="Courier New" w:hAnsi="Courier New"/>
          <w:b w:val="0"/>
          <w:sz w:val="16"/>
        </w:rPr>
        <w:tab/>
        <w:tab/>
        <w:tab/>
        <w:tab/>
        <w:t xml:space="preserve">AND (a.contract_id=&lt;cfqueryparam cfsqltype="CF_SQL_INTEGER" value=#arguments.contractId#/&gt; </w:t>
      </w:r>
      <w:r>
        <w:br/>
      </w:r>
      <w:r>
        <w:rPr>
          <w:rFonts w:ascii="Courier New" w:hAnsi="Courier New"/>
          <w:b w:val="0"/>
          <w:sz w:val="16"/>
        </w:rPr>
        <w:tab/>
        <w:tab/>
        <w:tab/>
        <w:tab/>
        <w:tab/>
        <w:t>OR a.contract_id=0)</w:t>
      </w:r>
      <w:r>
        <w:br/>
      </w:r>
      <w:r>
        <w:rPr>
          <w:rFonts w:ascii="Courier New" w:hAnsi="Courier New"/>
          <w:b w:val="0"/>
          <w:sz w:val="16"/>
        </w:rPr>
        <w:tab/>
        <w:tab/>
        <w:tab/>
        <w:tab/>
        <w:t>AND a.is_enabled)</w:t>
      </w:r>
      <w:r>
        <w:br/>
      </w:r>
      <w:r>
        <w:rPr>
          <w:rFonts w:ascii="Courier New" w:hAnsi="Courier New"/>
          <w:b w:val="0"/>
          <w:sz w:val="16"/>
        </w:rPr>
        <w:tab/>
        <w:tab/>
        <w:tab/>
        <w:t>where 1=1 &lt;m:filter_build filter=#filter#/&gt;</w:t>
      </w:r>
      <w:r>
        <w:br/>
      </w:r>
      <w:r>
        <w:rPr>
          <w:rFonts w:ascii="Courier New" w:hAnsi="Courier New"/>
          <w:b w:val="0"/>
          <w:sz w:val="16"/>
        </w:rPr>
        <w:tab/>
        <w:tab/>
        <w:tab/>
        <w:t>order by &lt;m:order_build sortCollection=#this.helper.parseNumericOrder(local.titleMap, arguments.orderBy)# fieldCount=0/&gt;</w:t>
      </w:r>
      <w:r>
        <w:br/>
      </w:r>
      <w:r>
        <w:rPr>
          <w:rFonts w:ascii="Courier New" w:hAnsi="Courier New"/>
          <w:b w:val="0"/>
          <w:sz w:val="16"/>
        </w:rPr>
        <w:tab/>
        <w:tab/>
        <w:tab/>
        <w:t>limit #maxrows#</w:t>
      </w:r>
      <w:r>
        <w:br/>
      </w:r>
      <w:r>
        <w:rPr>
          <w:rFonts w:ascii="Courier New" w:hAnsi="Courier New"/>
          <w:b w:val="0"/>
          <w:sz w:val="16"/>
        </w:rPr>
        <w:tab/>
        <w:tab/>
        <w:t xml:space="preserve">&lt;/cfquery&gt;  </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&lt;cfquery name="local.qTotal"&gt;</w:t>
      </w:r>
      <w:r>
        <w:br/>
      </w:r>
      <w:r>
        <w:rPr>
          <w:rFonts w:ascii="Courier New" w:hAnsi="Courier New"/>
          <w:b w:val="0"/>
          <w:sz w:val="16"/>
        </w:rPr>
        <w:tab/>
        <w:tab/>
        <w:tab/>
        <w:tab/>
        <w:t>select count(*) as cnt</w:t>
      </w:r>
      <w:r>
        <w:br/>
      </w:r>
      <w:r>
        <w:rPr>
          <w:rFonts w:ascii="Courier New" w:hAnsi="Courier New"/>
          <w:b w:val="0"/>
          <w:sz w:val="16"/>
        </w:rPr>
        <w:tab/>
        <w:tab/>
        <w:tab/>
        <w:tab/>
        <w:t xml:space="preserve">from resource_realm </w:t>
      </w:r>
      <w:r>
        <w:br/>
      </w:r>
      <w:r>
        <w:rPr>
          <w:rFonts w:ascii="Courier New" w:hAnsi="Courier New"/>
          <w:b w:val="0"/>
          <w:sz w:val="16"/>
        </w:rPr>
        <w:tab/>
        <w:tab/>
        <w:tab/>
        <w:tab/>
        <w:t xml:space="preserve">where 1=1 </w:t>
      </w:r>
      <w:r>
        <w:br/>
      </w:r>
      <w:r>
        <w:rPr>
          <w:rFonts w:ascii="Courier New" w:hAnsi="Courier New"/>
          <w:b w:val="0"/>
          <w:sz w:val="16"/>
        </w:rPr>
        <w:tab/>
        <w:tab/>
        <w:tab/>
        <w:t xml:space="preserve">&lt;/cfquery&gt; </w:t>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tab/>
        <w:tab/>
        <w:tab/>
        <w:tab/>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r>
      <w:r>
        <w:br/>
      </w:r>
      <w:r>
        <w:rPr>
          <w:rFonts w:ascii="Courier New" w:hAnsi="Courier New"/>
          <w:b w:val="0"/>
          <w:sz w:val="16"/>
        </w:rPr>
        <w:tab/>
        <w:tab/>
        <w:t>&lt;cfset "out.queryDurationMs"=getTickCount() - request.startTickCount/&gt;</w:t>
      </w:r>
      <w:r>
        <w:br/>
      </w:r>
      <w:r>
        <w:rPr>
          <w:rFonts w:ascii="Courier New" w:hAnsi="Courier New"/>
          <w:b w:val="0"/>
          <w:sz w:val="16"/>
        </w:rPr>
        <w:tab/>
        <w:tab/>
        <w:t>&lt;cfset "out.total"=#local.qTotal.cnt#/&gt;</w:t>
      </w:r>
      <w:r>
        <w:br/>
      </w:r>
      <w:r>
        <w:rPr>
          <w:rFonts w:ascii="Courier New" w:hAnsi="Courier New"/>
          <w:b w:val="0"/>
          <w:sz w:val="16"/>
        </w:rPr>
        <w:tab/>
        <w:tab/>
        <w:t>&lt;cfset "out.resultSetSize"=#local.qRead.recordCount#/&gt;</w:t>
      </w:r>
      <w:r>
        <w:br/>
      </w:r>
      <w:r>
        <w:rPr>
          <w:rFonts w:ascii="Courier New" w:hAnsi="Courier New"/>
          <w:b w:val="0"/>
          <w:sz w:val="16"/>
        </w:rPr>
        <w:tab/>
        <w:tab/>
        <w:t>&lt;cfset "out.pageSize"=#arguments.pageSize*1#/&gt;</w:t>
      </w:r>
      <w:r>
        <w:br/>
      </w:r>
      <w:r>
        <w:rPr>
          <w:rFonts w:ascii="Courier New" w:hAnsi="Courier New"/>
          <w:b w:val="0"/>
          <w:sz w:val="16"/>
        </w:rPr>
        <w:tab/>
        <w:tab/>
        <w:t>&lt;cfset "out.page"=#arguments.page*1#/&gt;</w:t>
      </w:r>
      <w:r>
        <w:br/>
      </w:r>
      <w:r>
        <w:rPr>
          <w:rFonts w:ascii="Courier New" w:hAnsi="Courier New"/>
          <w:b w:val="0"/>
          <w:sz w:val="16"/>
        </w:rPr>
        <w:tab/>
        <w:tab/>
        <w:t>&lt;cfset "out.orderBy"=#arguments.orderBy#/&gt;</w:t>
        <w:tab/>
      </w:r>
      <w:r>
        <w:br/>
      </w:r>
      <w:r>
        <w:rPr>
          <w:rFonts w:ascii="Courier New" w:hAnsi="Courier New"/>
          <w:b w:val="0"/>
          <w:sz w:val="16"/>
        </w:rPr>
        <w:tab/>
        <w:tab/>
      </w:r>
      <w:r>
        <w:br/>
      </w:r>
      <w:r>
        <w:rPr>
          <w:rFonts w:ascii="Courier New" w:hAnsi="Courier New"/>
          <w:b w:val="0"/>
          <w:sz w:val="16"/>
        </w:rPr>
        <w:tab/>
        <w:tab/>
        <w:t>&lt;cfset var resultCollection=[]/&gt;</w:t>
      </w:r>
      <w:r>
        <w:br/>
      </w:r>
      <w:r>
        <w:rPr>
          <w:rFonts w:ascii="Courier New" w:hAnsi="Courier New"/>
          <w:b w:val="0"/>
          <w:sz w:val="16"/>
        </w:rPr>
        <w:tab/>
        <w:tab/>
        <w:t>&lt;cfloop query=#local.qRead# startRow=#startrow# endRow=#(startrow+maxrows-1)#&gt;</w:t>
      </w:r>
      <w:r>
        <w:br/>
      </w:r>
      <w:r>
        <w:rPr>
          <w:rFonts w:ascii="Courier New" w:hAnsi="Courier New"/>
          <w:b w:val="0"/>
          <w:sz w:val="16"/>
        </w:rPr>
        <w:tab/>
        <w:tab/>
        <w:tab/>
        <w:t>&lt;cfset var rec=structNew("linked")/&gt;</w:t>
        <w:tab/>
        <w:tab/>
        <w:tab/>
        <w:tab/>
      </w:r>
      <w:r>
        <w:br/>
      </w:r>
      <w:r>
        <w:rPr>
          <w:rFonts w:ascii="Courier New" w:hAnsi="Courier New"/>
          <w:b w:val="0"/>
          <w:sz w:val="16"/>
        </w:rPr>
        <w:tab/>
        <w:tab/>
        <w:tab/>
        <w:t>&lt;cfset this.helper.appendRecord(rec, "", local.titleMap, local.qRead, this.helper.snake2camel)/&gt;</w:t>
      </w:r>
      <w:r>
        <w:br/>
      </w:r>
      <w:r>
        <w:rPr>
          <w:rFonts w:ascii="Courier New" w:hAnsi="Courier New"/>
          <w:b w:val="0"/>
          <w:sz w:val="16"/>
        </w:rPr>
        <w:tab/>
        <w:tab/>
        <w:tab/>
        <w:t>&lt;cfset arrayAppend(resultCollection, rec)/&gt;</w:t>
      </w:r>
      <w:r>
        <w:br/>
      </w:r>
      <w:r>
        <w:rPr>
          <w:rFonts w:ascii="Courier New" w:hAnsi="Courier New"/>
          <w:b w:val="0"/>
          <w:sz w:val="16"/>
        </w:rPr>
        <w:tab/>
        <w:tab/>
        <w:t>&lt;/cfloop&gt;</w:t>
        <w:tab/>
        <w:tab/>
      </w:r>
      <w:r>
        <w:br/>
      </w:r>
      <w:r>
        <w:rPr>
          <w:rFonts w:ascii="Courier New" w:hAnsi="Courier New"/>
          <w:b w:val="0"/>
          <w:sz w:val="16"/>
        </w:rPr>
      </w:r>
      <w:r>
        <w:br/>
      </w:r>
      <w:r>
        <w:rPr>
          <w:rFonts w:ascii="Courier New" w:hAnsi="Courier New"/>
          <w:b w:val="0"/>
          <w:sz w:val="16"/>
        </w:rPr>
        <w:tab/>
        <w:tab/>
        <w:t>&lt;cfset "out.size"=#arrayLen(resultCollection)#/&gt;</w:t>
        <w:tab/>
        <w:tab/>
      </w:r>
      <w:r>
        <w:br/>
      </w:r>
      <w:r>
        <w:rPr>
          <w:rFonts w:ascii="Courier New" w:hAnsi="Courier New"/>
          <w:b w:val="0"/>
          <w:sz w:val="16"/>
        </w:rPr>
        <w:tab/>
        <w:tab/>
        <w:t>&lt;cfset "out.results"=#resultCollection#/&gt;</w:t>
      </w:r>
      <w:r>
        <w:br/>
      </w:r>
      <w:r>
        <w:rPr>
          <w:rFonts w:ascii="Courier New" w:hAnsi="Courier New"/>
          <w:b w:val="0"/>
          <w:sz w:val="16"/>
        </w:rPr>
        <w:tab/>
        <w:tab/>
        <w:t>&lt;cfset "out.runDurationMs"=getTickCount()-request.startTickCount/&gt;</w:t>
        <w:tab/>
      </w:r>
      <w:r>
        <w:br/>
      </w:r>
      <w:r>
        <w:rPr>
          <w:rFonts w:ascii="Courier New" w:hAnsi="Courier New"/>
          <w:b w:val="0"/>
          <w:sz w:val="16"/>
        </w:rPr>
        <w:tab/>
        <w:tab/>
        <w:t>&lt;cfreturn representationOf(out)/&gt;</w:t>
        <w:tab/>
        <w:tab/>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r>
      <w:r>
        <w:br/>
      </w:r>
      <w:r>
        <w:rPr>
          <w:rFonts w:ascii="Courier New" w:hAnsi="Courier New"/>
          <w:b w:val="0"/>
          <w:sz w:val="16"/>
        </w:rPr>
        <w:t>&lt;/cfcomponent&gt;</w:t>
      </w:r>
    </w:p>
    <w:p>
      <w:pPr>
        <w:pStyle w:val="Heading1"/>
      </w:pPr>
      <w:r>
        <w:t>v1/resources/resource_realm_type_ls.cfc</w:t>
      </w:r>
    </w:p>
    <w:p>
      <w:pPr>
        <w:spacing w:before="40" w:after="160"/>
        <w:ind w:left="283"/>
        <w:shd w:val="clear" w:color="auto" w:fill="F2F2F2"/>
      </w:pPr>
      <w:r>
        <w:rPr>
          <w:rFonts w:ascii="Courier New" w:hAnsi="Courier New"/>
          <w:b w:val="0"/>
          <w:sz w:val="16"/>
        </w:rPr>
        <w:t>&lt;cfcomponent extends="taffy.core.resource" taffy:uri="/resourceRealmTypes"&gt;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&lt;cfset this.fieldsSpec={</w:t>
      </w:r>
      <w:r>
        <w:br/>
      </w:r>
      <w:r>
        <w:rPr>
          <w:rFonts w:ascii="Courier New" w:hAnsi="Courier New"/>
          <w:b w:val="0"/>
          <w:sz w:val="16"/>
        </w:rPr>
        <w:tab/>
        <w:tab/>
        <w:t>resource_realm_type_id={prefix="r", type="integer"},</w:t>
      </w:r>
      <w:r>
        <w:br/>
      </w:r>
      <w:r>
        <w:rPr>
          <w:rFonts w:ascii="Courier New" w:hAnsi="Courier New"/>
          <w:b w:val="0"/>
          <w:sz w:val="16"/>
        </w:rPr>
        <w:tab/>
        <w:tab/>
        <w:t>resource_realm_type={prefix="r", type="string"}</w:t>
      </w:r>
      <w:r>
        <w:br/>
      </w:r>
      <w:r>
        <w:rPr>
          <w:rFonts w:ascii="Courier New" w:hAnsi="Courier New"/>
          <w:b w:val="0"/>
          <w:sz w:val="16"/>
        </w:rPr>
        <w:tab/>
        <w:t>}</w:t>
      </w:r>
      <w:r>
        <w:br/>
      </w:r>
      <w:r>
        <w:rPr>
          <w:rFonts w:ascii="Courier New" w:hAnsi="Courier New"/>
          <w:b w:val="0"/>
          <w:sz w:val="16"/>
        </w:rPr>
        <w:tab/>
        <w:t>/&gt;</w:t>
      </w:r>
      <w:r>
        <w:br/>
      </w:r>
      <w:r>
        <w:rPr>
          <w:rFonts w:ascii="Courier New" w:hAnsi="Courier New"/>
          <w:b w:val="0"/>
          <w:sz w:val="16"/>
        </w:rPr>
      </w:r>
      <w:r>
        <w:br/>
      </w:r>
      <w:r>
        <w:rPr>
          <w:rFonts w:ascii="Courier New" w:hAnsi="Courier New"/>
          <w:b w:val="0"/>
          <w:sz w:val="16"/>
        </w:rPr>
        <w:tab/>
        <w:t xml:space="preserve"> &lt;cffunction name="get" hint="Список типов ресурсных платформ"&gt;</w:t>
      </w:r>
      <w:r>
        <w:br/>
      </w:r>
      <w:r>
        <w:rPr>
          <w:rFonts w:ascii="Courier New" w:hAnsi="Courier New"/>
          <w:b w:val="0"/>
          <w:sz w:val="16"/>
        </w:rPr>
        <w:tab/>
        <w:tab/>
        <w:t>&lt;cfargument name="pageSize" type="string" hint="type:integer" default=100/&gt;</w:t>
        <w:tab/>
      </w:r>
      <w:r>
        <w:br/>
      </w:r>
      <w:r>
        <w:rPr>
          <w:rFonts w:ascii="Courier New" w:hAnsi="Courier New"/>
          <w:b w:val="0"/>
          <w:sz w:val="16"/>
        </w:rPr>
        <w:tab/>
        <w:tab/>
        <w:t>&lt;cfargument name="page" type="string" hint="type:integer" default="1"/&gt;</w:t>
        <w:tab/>
      </w:r>
      <w:r>
        <w:br/>
      </w:r>
      <w:r>
        <w:rPr>
          <w:rFonts w:ascii="Courier New" w:hAnsi="Courier New"/>
          <w:b w:val="0"/>
          <w:sz w:val="16"/>
        </w:rPr>
        <w:tab/>
        <w:tab/>
        <w:t>&lt;cfargument name="orderBy" type="string" hint="type:string, description:comma-separated list of fields to sort by, example:fld1.ASC,fld2.DESC,fld3.ASC" default=""/&gt;</w:t>
      </w:r>
      <w:r>
        <w:br/>
      </w:r>
      <w:r>
        <w:rPr>
          <w:rFonts w:ascii="Courier New" w:hAnsi="Courier New"/>
          <w:b w:val="0"/>
          <w:sz w:val="16"/>
        </w:rPr>
      </w:r>
      <w:r>
        <w:br/>
      </w:r>
      <w:r>
        <w:rPr>
          <w:rFonts w:ascii="Courier New" w:hAnsi="Courier New"/>
          <w:b w:val="0"/>
          <w:sz w:val="16"/>
        </w:rPr>
        <w:tab/>
        <w:tab/>
        <w:t>&lt;cfset local={}/&gt;</w:t>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this.helper.validateField(arguments, "pageSize", "integer")/&gt;</w:t>
      </w:r>
      <w:r>
        <w:br/>
      </w:r>
      <w:r>
        <w:rPr>
          <w:rFonts w:ascii="Courier New" w:hAnsi="Courier New"/>
          <w:b w:val="0"/>
          <w:sz w:val="16"/>
        </w:rPr>
        <w:tab/>
        <w:tab/>
        <w:tab/>
        <w:t>&lt;cfset this.helper.validateField(arguments, "page", "integer")/&gt;</w:t>
      </w:r>
      <w:r>
        <w:br/>
      </w:r>
      <w:r>
        <w:rPr>
          <w:rFonts w:ascii="Courier New" w:hAnsi="Courier New"/>
          <w:b w:val="0"/>
          <w:sz w:val="16"/>
        </w:rPr>
        <w:tab/>
        <w:tab/>
        <w:tab/>
      </w:r>
      <w:r>
        <w:br/>
      </w:r>
      <w:r>
        <w:rPr>
          <w:rFonts w:ascii="Courier New" w:hAnsi="Courier New"/>
          <w:b w:val="0"/>
          <w:sz w:val="16"/>
        </w:rPr>
        <w:tab/>
        <w:tab/>
        <w:tab/>
        <w:t>&lt;cfset var filter=this.helper.parseFilterParams(this.fieldsSpec)/&gt;</w:t>
      </w:r>
      <w:r>
        <w:br/>
      </w:r>
      <w:r>
        <w:rPr>
          <w:rFonts w:ascii="Courier New" w:hAnsi="Courier New"/>
          <w:b w:val="0"/>
          <w:sz w:val="16"/>
        </w:rPr>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tab/>
        <w:tab/>
        <w:tab/>
        <w:tab/>
      </w:r>
      <w:r>
        <w:br/>
      </w:r>
      <w:r>
        <w:rPr>
          <w:rFonts w:ascii="Courier New" w:hAnsi="Courier New"/>
          <w:b w:val="0"/>
          <w:sz w:val="16"/>
        </w:rPr>
        <w:tab/>
        <w:tab/>
        <w:tab/>
        <w:t>&lt;/cfcatch&gt;</w:t>
      </w:r>
      <w:r>
        <w:br/>
      </w:r>
      <w:r>
        <w:rPr>
          <w:rFonts w:ascii="Courier New" w:hAnsi="Courier New"/>
          <w:b w:val="0"/>
          <w:sz w:val="16"/>
        </w:rPr>
        <w:tab/>
        <w:tab/>
        <w:t>&lt;/cftry&gt;</w:t>
        <w:tab/>
        <w:tab/>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&lt;cfset var out=structNew("linked")/&gt;</w:t>
      </w:r>
      <w:r>
        <w:br/>
      </w:r>
      <w:r>
        <w:rPr>
          <w:rFonts w:ascii="Courier New" w:hAnsi="Courier New"/>
          <w:b w:val="0"/>
          <w:sz w:val="16"/>
        </w:rPr>
        <w:tab/>
        <w:tab/>
        <w:t>&lt;cfset var maxrows=arguments.pageSize*arguments.page/&gt;</w:t>
      </w:r>
      <w:r>
        <w:br/>
      </w:r>
      <w:r>
        <w:rPr>
          <w:rFonts w:ascii="Courier New" w:hAnsi="Courier New"/>
          <w:b w:val="0"/>
          <w:sz w:val="16"/>
        </w:rPr>
        <w:tab/>
        <w:tab/>
        <w:t>&lt;cfset var startrow=arguments.pageSize*(arguments.page-1)+1/&gt;</w:t>
      </w:r>
      <w:r>
        <w:br/>
      </w:r>
      <w:r>
        <w:rPr>
          <w:rFonts w:ascii="Courier New" w:hAnsi="Courier New"/>
          <w:b w:val="0"/>
          <w:sz w:val="16"/>
        </w:rPr>
        <w:tab/>
        <w:tab/>
      </w:r>
      <w:r>
        <w:br/>
      </w:r>
      <w:r>
        <w:rPr>
          <w:rFonts w:ascii="Courier New" w:hAnsi="Courier New"/>
          <w:b w:val="0"/>
          <w:sz w:val="16"/>
        </w:rPr>
        <w:t xml:space="preserve"> </w:t>
        <w:tab/>
        <w:tab/>
        <w:t>&lt;cfquery name="local.qRead"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lengthOut="local.fieldCount"&gt;</w:t>
      </w:r>
      <w:r>
        <w:br/>
      </w:r>
      <w:r>
        <w:rPr>
          <w:rFonts w:ascii="Courier New" w:hAnsi="Courier New"/>
          <w:b w:val="0"/>
          <w:sz w:val="16"/>
        </w:rPr>
        <w:tab/>
        <w:tab/>
        <w:tab/>
        <w:tab/>
        <w:t>&lt;m:field title="ID" cfSqlType="CF_SQL_INTEGER"&gt;t.resource_realm_type_id&lt;/m:field&gt;</w:t>
      </w:r>
      <w:r>
        <w:br/>
      </w:r>
      <w:r>
        <w:rPr>
          <w:rFonts w:ascii="Courier New" w:hAnsi="Courier New"/>
          <w:b w:val="0"/>
          <w:sz w:val="16"/>
        </w:rPr>
        <w:tab/>
        <w:tab/>
        <w:tab/>
        <w:tab/>
        <w:t>&lt;m:field&gt;t.resource_realm_type&lt;/m:field&gt;</w:t>
      </w:r>
      <w:r>
        <w:br/>
      </w:r>
      <w:r>
        <w:rPr>
          <w:rFonts w:ascii="Courier New" w:hAnsi="Courier New"/>
          <w:b w:val="0"/>
          <w:sz w:val="16"/>
        </w:rPr>
        <w:tab/>
        <w:tab/>
        <w:tab/>
        <w:tab/>
        <w:t>&lt;m:field&gt;t.man&lt;/m:field&gt;</w:t>
      </w:r>
      <w:r>
        <w:br/>
      </w:r>
      <w:r>
        <w:rPr>
          <w:rFonts w:ascii="Courier New" w:hAnsi="Courier New"/>
          <w:b w:val="0"/>
          <w:sz w:val="16"/>
        </w:rPr>
        <w:tab/>
        <w:tab/>
        <w:tab/>
        <w:t>&lt;/m:field_set&gt;</w:t>
        <w:tab/>
      </w:r>
      <w:r>
        <w:br/>
      </w:r>
      <w:r>
        <w:rPr>
          <w:rFonts w:ascii="Courier New" w:hAnsi="Courier New"/>
          <w:b w:val="0"/>
          <w:sz w:val="16"/>
        </w:rPr>
        <w:tab/>
        <w:tab/>
        <w:tab/>
        <w:t>from resource_realm_type t</w:t>
      </w:r>
      <w:r>
        <w:br/>
      </w:r>
      <w:r>
        <w:rPr>
          <w:rFonts w:ascii="Courier New" w:hAnsi="Courier New"/>
          <w:b w:val="0"/>
          <w:sz w:val="16"/>
        </w:rPr>
        <w:tab/>
        <w:tab/>
        <w:tab/>
        <w:t>where 1=1 &lt;m:filter_build filter=#filter#/&gt;</w:t>
      </w:r>
      <w:r>
        <w:br/>
      </w:r>
      <w:r>
        <w:rPr>
          <w:rFonts w:ascii="Courier New" w:hAnsi="Courier New"/>
          <w:b w:val="0"/>
          <w:sz w:val="16"/>
        </w:rPr>
        <w:tab/>
        <w:tab/>
        <w:tab/>
        <w:t>order by &lt;m:order_build sortCollection=#this.helper.parseNumericOrder(local.titleMap, arguments.orderBy)# fieldCount=0/&gt;</w:t>
      </w:r>
      <w:r>
        <w:br/>
      </w:r>
      <w:r>
        <w:rPr>
          <w:rFonts w:ascii="Courier New" w:hAnsi="Courier New"/>
          <w:b w:val="0"/>
          <w:sz w:val="16"/>
        </w:rPr>
        <w:tab/>
        <w:tab/>
        <w:tab/>
        <w:t>limit #maxrows#</w:t>
      </w:r>
      <w:r>
        <w:br/>
      </w:r>
      <w:r>
        <w:rPr>
          <w:rFonts w:ascii="Courier New" w:hAnsi="Courier New"/>
          <w:b w:val="0"/>
          <w:sz w:val="16"/>
        </w:rPr>
        <w:tab/>
        <w:tab/>
        <w:t xml:space="preserve">&lt;/cfquery&gt;  </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&lt;cfquery name="local.qTotal"&gt;</w:t>
      </w:r>
      <w:r>
        <w:br/>
      </w:r>
      <w:r>
        <w:rPr>
          <w:rFonts w:ascii="Courier New" w:hAnsi="Courier New"/>
          <w:b w:val="0"/>
          <w:sz w:val="16"/>
        </w:rPr>
        <w:tab/>
        <w:tab/>
        <w:tab/>
        <w:tab/>
        <w:t>select count(*) as cnt</w:t>
      </w:r>
      <w:r>
        <w:br/>
      </w:r>
      <w:r>
        <w:rPr>
          <w:rFonts w:ascii="Courier New" w:hAnsi="Courier New"/>
          <w:b w:val="0"/>
          <w:sz w:val="16"/>
        </w:rPr>
        <w:tab/>
        <w:tab/>
        <w:tab/>
        <w:tab/>
        <w:t>from resource_realm_type</w:t>
      </w:r>
      <w:r>
        <w:br/>
      </w:r>
      <w:r>
        <w:rPr>
          <w:rFonts w:ascii="Courier New" w:hAnsi="Courier New"/>
          <w:b w:val="0"/>
          <w:sz w:val="16"/>
        </w:rPr>
        <w:tab/>
        <w:tab/>
        <w:tab/>
        <w:tab/>
        <w:t xml:space="preserve">where 1=1 </w:t>
      </w:r>
      <w:r>
        <w:br/>
      </w:r>
      <w:r>
        <w:rPr>
          <w:rFonts w:ascii="Courier New" w:hAnsi="Courier New"/>
          <w:b w:val="0"/>
          <w:sz w:val="16"/>
        </w:rPr>
        <w:tab/>
        <w:tab/>
        <w:tab/>
        <w:t xml:space="preserve">&lt;/cfquery&gt; </w:t>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tab/>
        <w:tab/>
        <w:tab/>
        <w:tab/>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r>
      <w:r>
        <w:br/>
      </w:r>
      <w:r>
        <w:rPr>
          <w:rFonts w:ascii="Courier New" w:hAnsi="Courier New"/>
          <w:b w:val="0"/>
          <w:sz w:val="16"/>
        </w:rPr>
        <w:tab/>
        <w:tab/>
        <w:t>&lt;cfset "out.queryDurationMs"=getTickCount() - request.startTickCount/&gt;</w:t>
      </w:r>
      <w:r>
        <w:br/>
      </w:r>
      <w:r>
        <w:rPr>
          <w:rFonts w:ascii="Courier New" w:hAnsi="Courier New"/>
          <w:b w:val="0"/>
          <w:sz w:val="16"/>
        </w:rPr>
        <w:tab/>
        <w:tab/>
        <w:t>&lt;cfset "out.total"=#local.qTotal.cnt#/&gt;</w:t>
      </w:r>
      <w:r>
        <w:br/>
      </w:r>
      <w:r>
        <w:rPr>
          <w:rFonts w:ascii="Courier New" w:hAnsi="Courier New"/>
          <w:b w:val="0"/>
          <w:sz w:val="16"/>
        </w:rPr>
        <w:tab/>
        <w:tab/>
        <w:t>&lt;cfset "out.resultSetSize"=#local.qRead.recordCount#/&gt;</w:t>
      </w:r>
      <w:r>
        <w:br/>
      </w:r>
      <w:r>
        <w:rPr>
          <w:rFonts w:ascii="Courier New" w:hAnsi="Courier New"/>
          <w:b w:val="0"/>
          <w:sz w:val="16"/>
        </w:rPr>
        <w:tab/>
        <w:tab/>
        <w:t>&lt;cfset "out.pageSize"=#arguments.pageSize*1#/&gt;</w:t>
      </w:r>
      <w:r>
        <w:br/>
      </w:r>
      <w:r>
        <w:rPr>
          <w:rFonts w:ascii="Courier New" w:hAnsi="Courier New"/>
          <w:b w:val="0"/>
          <w:sz w:val="16"/>
        </w:rPr>
        <w:tab/>
        <w:tab/>
        <w:t>&lt;cfset "out.page"=#arguments.page*1#/&gt;</w:t>
      </w:r>
      <w:r>
        <w:br/>
      </w:r>
      <w:r>
        <w:rPr>
          <w:rFonts w:ascii="Courier New" w:hAnsi="Courier New"/>
          <w:b w:val="0"/>
          <w:sz w:val="16"/>
        </w:rPr>
        <w:tab/>
        <w:tab/>
        <w:t>&lt;cfset "out.orderBy"=#arguments.orderBy#/&gt;</w:t>
        <w:tab/>
      </w:r>
      <w:r>
        <w:br/>
      </w:r>
      <w:r>
        <w:rPr>
          <w:rFonts w:ascii="Courier New" w:hAnsi="Courier New"/>
          <w:b w:val="0"/>
          <w:sz w:val="16"/>
        </w:rPr>
        <w:tab/>
        <w:tab/>
      </w:r>
      <w:r>
        <w:br/>
      </w:r>
      <w:r>
        <w:rPr>
          <w:rFonts w:ascii="Courier New" w:hAnsi="Courier New"/>
          <w:b w:val="0"/>
          <w:sz w:val="16"/>
        </w:rPr>
        <w:tab/>
        <w:tab/>
        <w:t>&lt;cfset var resultCollection=[]/&gt;</w:t>
      </w:r>
      <w:r>
        <w:br/>
      </w:r>
      <w:r>
        <w:rPr>
          <w:rFonts w:ascii="Courier New" w:hAnsi="Courier New"/>
          <w:b w:val="0"/>
          <w:sz w:val="16"/>
        </w:rPr>
        <w:tab/>
        <w:tab/>
        <w:t>&lt;cfloop query=#local.qRead# startRow=#startrow# endRow=#(startrow+maxrows-1)#&gt;</w:t>
      </w:r>
      <w:r>
        <w:br/>
      </w:r>
      <w:r>
        <w:rPr>
          <w:rFonts w:ascii="Courier New" w:hAnsi="Courier New"/>
          <w:b w:val="0"/>
          <w:sz w:val="16"/>
        </w:rPr>
        <w:tab/>
        <w:tab/>
        <w:tab/>
        <w:t>&lt;cfset var rec=structNew("linked")/&gt;</w:t>
        <w:tab/>
        <w:tab/>
        <w:tab/>
        <w:tab/>
      </w:r>
      <w:r>
        <w:br/>
      </w:r>
      <w:r>
        <w:rPr>
          <w:rFonts w:ascii="Courier New" w:hAnsi="Courier New"/>
          <w:b w:val="0"/>
          <w:sz w:val="16"/>
        </w:rPr>
        <w:tab/>
        <w:tab/>
        <w:tab/>
        <w:t>&lt;cfset this.helper.appendRecord(rec, "", local.titleMap, local.qRead, this.helper.snake2camel)/&gt;</w:t>
      </w:r>
      <w:r>
        <w:br/>
      </w:r>
      <w:r>
        <w:rPr>
          <w:rFonts w:ascii="Courier New" w:hAnsi="Courier New"/>
          <w:b w:val="0"/>
          <w:sz w:val="16"/>
        </w:rPr>
        <w:tab/>
        <w:tab/>
        <w:tab/>
        <w:t>&lt;cfset arrayAppend(resultCollection, rec)/&gt;</w:t>
      </w:r>
      <w:r>
        <w:br/>
      </w:r>
      <w:r>
        <w:rPr>
          <w:rFonts w:ascii="Courier New" w:hAnsi="Courier New"/>
          <w:b w:val="0"/>
          <w:sz w:val="16"/>
        </w:rPr>
        <w:tab/>
        <w:tab/>
        <w:t>&lt;/cfloop&gt;</w:t>
        <w:tab/>
        <w:tab/>
      </w:r>
      <w:r>
        <w:br/>
      </w:r>
      <w:r>
        <w:rPr>
          <w:rFonts w:ascii="Courier New" w:hAnsi="Courier New"/>
          <w:b w:val="0"/>
          <w:sz w:val="16"/>
        </w:rPr>
      </w:r>
      <w:r>
        <w:br/>
      </w:r>
      <w:r>
        <w:rPr>
          <w:rFonts w:ascii="Courier New" w:hAnsi="Courier New"/>
          <w:b w:val="0"/>
          <w:sz w:val="16"/>
        </w:rPr>
        <w:tab/>
        <w:tab/>
        <w:t>&lt;cfset "out.size"=#arrayLen(resultCollection)#/&gt;</w:t>
        <w:tab/>
        <w:tab/>
      </w:r>
      <w:r>
        <w:br/>
      </w:r>
      <w:r>
        <w:rPr>
          <w:rFonts w:ascii="Courier New" w:hAnsi="Courier New"/>
          <w:b w:val="0"/>
          <w:sz w:val="16"/>
        </w:rPr>
        <w:tab/>
        <w:tab/>
        <w:t>&lt;cfset "out.results"=#resultCollection#/&gt;</w:t>
      </w:r>
      <w:r>
        <w:br/>
      </w:r>
      <w:r>
        <w:rPr>
          <w:rFonts w:ascii="Courier New" w:hAnsi="Courier New"/>
          <w:b w:val="0"/>
          <w:sz w:val="16"/>
        </w:rPr>
        <w:tab/>
        <w:tab/>
        <w:t>&lt;cfset "out.runDurationMs"=getTickCount()-request.startTickCount/&gt;</w:t>
        <w:tab/>
      </w:r>
      <w:r>
        <w:br/>
      </w:r>
      <w:r>
        <w:rPr>
          <w:rFonts w:ascii="Courier New" w:hAnsi="Courier New"/>
          <w:b w:val="0"/>
          <w:sz w:val="16"/>
        </w:rPr>
        <w:tab/>
        <w:tab/>
        <w:t>&lt;cfreturn representationOf(out)/&gt;</w:t>
        <w:tab/>
        <w:tab/>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r>
      <w:r>
        <w:br/>
      </w:r>
      <w:r>
        <w:rPr>
          <w:rFonts w:ascii="Courier New" w:hAnsi="Courier New"/>
          <w:b w:val="0"/>
          <w:sz w:val="16"/>
        </w:rPr>
        <w:t>&lt;/cfcomponent&gt;</w:t>
      </w:r>
    </w:p>
    <w:p>
      <w:pPr>
        <w:pStyle w:val="Heading1"/>
      </w:pPr>
      <w:r>
        <w:t>v1/resources/svc.cfc</w:t>
      </w:r>
    </w:p>
    <w:p>
      <w:pPr>
        <w:spacing w:before="40" w:after="160"/>
        <w:ind w:left="283"/>
        <w:shd w:val="clear" w:color="auto" w:fill="F2F2F2"/>
      </w:pPr>
      <w:r>
        <w:rPr>
          <w:rFonts w:ascii="Courier New" w:hAnsi="Courier New"/>
          <w:b w:val="0"/>
          <w:sz w:val="16"/>
        </w:rPr>
        <w:t>&lt;cfcomponent extends="taffy.core.resource" taffy:uri="/services/{svcId}"&gt;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&lt;cffunction name="get" hint="Сервис"&gt;&lt;!--- *** TODO проверка принадлежности тенанту ---&gt;</w:t>
      </w:r>
      <w:r>
        <w:br/>
      </w:r>
      <w:r>
        <w:rPr>
          <w:rFonts w:ascii="Courier New" w:hAnsi="Courier New"/>
          <w:b w:val="0"/>
          <w:sz w:val="16"/>
        </w:rPr>
        <w:tab/>
        <w:tab/>
        <w:t>&lt;cfargument name="svcId" type="string" required=true hint="type:integer"/&gt;</w:t>
      </w:r>
      <w:r>
        <w:br/>
      </w:r>
      <w:r>
        <w:rPr>
          <w:rFonts w:ascii="Courier New" w:hAnsi="Courier New"/>
          <w:b w:val="0"/>
          <w:sz w:val="16"/>
        </w:rPr>
        <w:tab/>
        <w:tab/>
        <w:t>&lt;cftry&gt;</w:t>
      </w:r>
      <w:r>
        <w:br/>
      </w:r>
      <w:r>
        <w:rPr>
          <w:rFonts w:ascii="Courier New" w:hAnsi="Courier New"/>
          <w:b w:val="0"/>
          <w:sz w:val="16"/>
        </w:rPr>
        <w:tab/>
        <w:tab/>
        <w:tab/>
        <w:t>&lt;cfset this.helper.validateField(arguments, "svcId", "integer")/&gt;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 &lt;cfdump var=#arguments#/&gt; &lt;cfabort/&gt; ---&gt;</w:t>
        <w:tab/>
        <w:tab/>
      </w:r>
      <w:r>
        <w:br/>
      </w:r>
      <w:r>
        <w:rPr>
          <w:rFonts w:ascii="Courier New" w:hAnsi="Courier New"/>
          <w:b w:val="0"/>
          <w:sz w:val="16"/>
        </w:rPr>
        <w:tab/>
        <w:tab/>
      </w:r>
      <w:r>
        <w:br/>
      </w:r>
      <w:r>
        <w:rPr>
          <w:rFonts w:ascii="Courier New" w:hAnsi="Courier New"/>
          <w:b w:val="0"/>
          <w:sz w:val="16"/>
        </w:rPr>
      </w:r>
      <w:r>
        <w:br/>
      </w:r>
      <w:r>
        <w:rPr>
          <w:rFonts w:ascii="Courier New" w:hAnsi="Courier New"/>
          <w:b w:val="0"/>
          <w:sz w:val="16"/>
        </w:rPr>
        <w:tab/>
        <w:tab/>
        <w:t>&lt;cfquery name="local.qSvc"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lengthOut="local.fieldCount"&gt;</w:t>
      </w:r>
      <w:r>
        <w:br/>
      </w:r>
      <w:r>
        <w:rPr>
          <w:rFonts w:ascii="Courier New" w:hAnsi="Courier New"/>
          <w:b w:val="0"/>
          <w:sz w:val="16"/>
        </w:rPr>
        <w:tab/>
        <w:tab/>
        <w:tab/>
        <w:tab/>
        <w:t>&lt;m:field title="ID" cfSqlType="CF_SQL_INTEGER"&gt;s.svc_id&lt;/m:field&gt;</w:t>
      </w:r>
      <w:r>
        <w:br/>
      </w:r>
      <w:r>
        <w:rPr>
          <w:rFonts w:ascii="Courier New" w:hAnsi="Courier New"/>
          <w:b w:val="0"/>
          <w:sz w:val="16"/>
        </w:rPr>
        <w:tab/>
        <w:tab/>
        <w:tab/>
        <w:tab/>
        <w:t>&lt;m:field&gt;s.svc&lt;/m:field&gt;</w:t>
      </w:r>
      <w:r>
        <w:br/>
      </w:r>
      <w:r>
        <w:rPr>
          <w:rFonts w:ascii="Courier New" w:hAnsi="Courier New"/>
          <w:b w:val="0"/>
          <w:sz w:val="16"/>
        </w:rPr>
        <w:tab/>
        <w:tab/>
        <w:tab/>
        <w:tab/>
        <w:t>&lt;m:field&gt;s.svc_short&lt;/m:field&gt;</w:t>
      </w:r>
      <w:r>
        <w:br/>
      </w:r>
      <w:r>
        <w:rPr>
          <w:rFonts w:ascii="Courier New" w:hAnsi="Courier New"/>
          <w:b w:val="0"/>
          <w:sz w:val="16"/>
        </w:rPr>
        <w:tab/>
        <w:tab/>
        <w:tab/>
        <w:tab/>
        <w:t>&lt;m:field&gt;s.code&lt;/m:field&gt;</w:t>
      </w:r>
      <w:r>
        <w:br/>
      </w:r>
      <w:r>
        <w:rPr>
          <w:rFonts w:ascii="Courier New" w:hAnsi="Courier New"/>
          <w:b w:val="0"/>
          <w:sz w:val="16"/>
        </w:rPr>
        <w:tab/>
        <w:tab/>
        <w:tab/>
        <w:tab/>
        <w:t>&lt;m:field&gt;s.version&lt;/m:field&gt;</w:t>
      </w:r>
      <w:r>
        <w:br/>
      </w:r>
      <w:r>
        <w:rPr>
          <w:rFonts w:ascii="Courier New" w:hAnsi="Courier New"/>
          <w:b w:val="0"/>
          <w:sz w:val="16"/>
        </w:rPr>
        <w:tab/>
        <w:tab/>
        <w:tab/>
        <w:tab/>
        <w:t>&lt;m:field&gt;s.orchestrator_name&lt;/m:field&gt;</w:t>
      </w:r>
      <w:r>
        <w:br/>
      </w:r>
      <w:r>
        <w:rPr>
          <w:rFonts w:ascii="Courier New" w:hAnsi="Courier New"/>
          <w:b w:val="0"/>
          <w:sz w:val="16"/>
        </w:rPr>
        <w:tab/>
        <w:tab/>
        <w:tab/>
        <w:tab/>
        <w:t>&lt;m:field&gt;(select url from svc_operation so where so.operation='create' AND so.svc_id=s.svc_id limit 1) as create_url&lt;/m:field&gt;</w:t>
      </w:r>
      <w:r>
        <w:br/>
      </w:r>
      <w:r>
        <w:rPr>
          <w:rFonts w:ascii="Courier New" w:hAnsi="Courier New"/>
          <w:b w:val="0"/>
          <w:sz w:val="16"/>
        </w:rPr>
        <w:tab/>
        <w:tab/>
        <w:tab/>
        <w:tab/>
        <w:t>&lt;m:field formatter=#request.castToBool#&gt;s.is_production_ready&lt;/m:field&gt;</w:t>
      </w:r>
      <w:r>
        <w:br/>
      </w:r>
      <w:r>
        <w:rPr>
          <w:rFonts w:ascii="Courier New" w:hAnsi="Courier New"/>
          <w:b w:val="0"/>
          <w:sz w:val="16"/>
        </w:rPr>
        <w:tab/>
        <w:tab/>
        <w:tab/>
        <w:tab/>
        <w:t>&lt;m:field&gt;s.resource_realm_type_id&lt;/m:field&gt;</w:t>
      </w:r>
      <w:r>
        <w:br/>
      </w:r>
      <w:r>
        <w:rPr>
          <w:rFonts w:ascii="Courier New" w:hAnsi="Courier New"/>
          <w:b w:val="0"/>
          <w:sz w:val="16"/>
        </w:rPr>
        <w:tab/>
        <w:tab/>
        <w:tab/>
        <w:tab/>
        <w:t>&lt;m:field&gt;s.icon_src&lt;/m:field&gt;</w:t>
      </w:r>
      <w:r>
        <w:br/>
      </w:r>
      <w:r>
        <w:rPr>
          <w:rFonts w:ascii="Courier New" w:hAnsi="Courier New"/>
          <w:b w:val="0"/>
          <w:sz w:val="16"/>
        </w:rPr>
        <w:tab/>
        <w:tab/>
        <w:tab/>
        <w:tab/>
        <w:t>&lt;m:field&gt;s.descr&lt;/m:field&gt;</w:t>
      </w:r>
      <w:r>
        <w:br/>
      </w:r>
      <w:r>
        <w:rPr>
          <w:rFonts w:ascii="Courier New" w:hAnsi="Courier New"/>
          <w:b w:val="0"/>
          <w:sz w:val="16"/>
        </w:rPr>
        <w:tab/>
        <w:tab/>
        <w:tab/>
        <w:tab/>
        <w:t>&lt;m:field&gt;s.man&lt;/m:field&gt;</w:t>
      </w:r>
      <w:r>
        <w:br/>
      </w:r>
      <w:r>
        <w:rPr>
          <w:rFonts w:ascii="Courier New" w:hAnsi="Courier New"/>
          <w:b w:val="0"/>
          <w:sz w:val="16"/>
        </w:rPr>
        <w:tab/>
        <w:tab/>
        <w:tab/>
        <w:t>&lt;/m:field_set&gt;</w:t>
        <w:tab/>
      </w:r>
      <w:r>
        <w:br/>
      </w:r>
      <w:r>
        <w:rPr>
          <w:rFonts w:ascii="Courier New" w:hAnsi="Courier New"/>
          <w:b w:val="0"/>
          <w:sz w:val="16"/>
        </w:rPr>
        <w:tab/>
        <w:tab/>
        <w:tab/>
        <w:t>from svc s</w:t>
      </w:r>
      <w:r>
        <w:br/>
      </w:r>
      <w:r>
        <w:rPr>
          <w:rFonts w:ascii="Courier New" w:hAnsi="Courier New"/>
          <w:b w:val="0"/>
          <w:sz w:val="16"/>
        </w:rPr>
        <w:tab/>
        <w:tab/>
        <w:tab/>
        <w:t>where svc_id=&lt;cfqueryparam cfsqltype="cf_sql_other" value="#arguments.svcId#" null=#!isValid('integer',arguments.svcId)#/&gt;</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ab/>
        <w:tab/>
        <w:t>&lt;cfquery name="local.qSvcOperation"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titleMapOut="local.operationsMap" lengthOut="local.fieldCount"&gt;</w:t>
      </w:r>
      <w:r>
        <w:br/>
      </w:r>
      <w:r>
        <w:rPr>
          <w:rFonts w:ascii="Courier New" w:hAnsi="Courier New"/>
          <w:b w:val="0"/>
          <w:sz w:val="16"/>
        </w:rPr>
        <w:tab/>
        <w:tab/>
        <w:tab/>
        <w:tab/>
        <w:t>&lt;m:field&gt;j.svc_operation_id&lt;/m:field&gt;</w:t>
      </w:r>
      <w:r>
        <w:br/>
      </w:r>
      <w:r>
        <w:rPr>
          <w:rFonts w:ascii="Courier New" w:hAnsi="Courier New"/>
          <w:b w:val="0"/>
          <w:sz w:val="16"/>
        </w:rPr>
        <w:tab/>
        <w:tab/>
        <w:tab/>
        <w:tab/>
        <w:t>&lt;m:field&gt;j.operation&lt;/m:field&gt;</w:t>
      </w:r>
      <w:r>
        <w:br/>
      </w:r>
      <w:r>
        <w:rPr>
          <w:rFonts w:ascii="Courier New" w:hAnsi="Courier New"/>
          <w:b w:val="0"/>
          <w:sz w:val="16"/>
        </w:rPr>
        <w:tab/>
        <w:tab/>
        <w:tab/>
        <w:tab/>
        <w:t>&lt;m:field&gt;j.url&lt;/m:field&gt;</w:t>
      </w:r>
      <w:r>
        <w:br/>
      </w:r>
      <w:r>
        <w:rPr>
          <w:rFonts w:ascii="Courier New" w:hAnsi="Courier New"/>
          <w:b w:val="0"/>
          <w:sz w:val="16"/>
        </w:rPr>
        <w:tab/>
        <w:tab/>
        <w:tab/>
        <w:tab/>
        <w:t>&lt;m:field&gt;j.descr&lt;/m:field&gt;</w:t>
      </w:r>
      <w:r>
        <w:br/>
      </w:r>
      <w:r>
        <w:rPr>
          <w:rFonts w:ascii="Courier New" w:hAnsi="Courier New"/>
          <w:b w:val="0"/>
          <w:sz w:val="16"/>
        </w:rPr>
        <w:tab/>
        <w:tab/>
        <w:tab/>
        <w:tab/>
        <w:t>&lt;m:field&gt;j.man&lt;/m:field&gt;</w:t>
      </w:r>
      <w:r>
        <w:br/>
      </w:r>
      <w:r>
        <w:rPr>
          <w:rFonts w:ascii="Courier New" w:hAnsi="Courier New"/>
          <w:b w:val="0"/>
          <w:sz w:val="16"/>
        </w:rPr>
        <w:tab/>
        <w:tab/>
        <w:tab/>
        <w:t>&lt;/m:field_set&gt;</w:t>
        <w:tab/>
      </w:r>
      <w:r>
        <w:br/>
      </w:r>
      <w:r>
        <w:rPr>
          <w:rFonts w:ascii="Courier New" w:hAnsi="Courier New"/>
          <w:b w:val="0"/>
          <w:sz w:val="16"/>
        </w:rPr>
        <w:tab/>
        <w:tab/>
        <w:tab/>
        <w:t>from svc_operation j</w:t>
      </w:r>
      <w:r>
        <w:br/>
      </w:r>
      <w:r>
        <w:rPr>
          <w:rFonts w:ascii="Courier New" w:hAnsi="Courier New"/>
          <w:b w:val="0"/>
          <w:sz w:val="16"/>
        </w:rPr>
        <w:tab/>
        <w:tab/>
        <w:tab/>
        <w:t>where j.svc_id=&lt;cfqueryparam cfsqltype="cf_sql_other" value="#arguments.svcId#" null=#!isValid('integer',arguments.svcId)#/&gt;</w:t>
      </w:r>
      <w:r>
        <w:br/>
      </w:r>
      <w:r>
        <w:rPr>
          <w:rFonts w:ascii="Courier New" w:hAnsi="Courier New"/>
          <w:b w:val="0"/>
          <w:sz w:val="16"/>
        </w:rPr>
        <w:tab/>
        <w:tab/>
        <w:t>&lt;/cfquery&gt;</w:t>
        <w:tab/>
        <w:tab/>
        <w:tab/>
      </w:r>
      <w:r>
        <w:br/>
      </w:r>
      <w:r>
        <w:rPr>
          <w:rFonts w:ascii="Courier New" w:hAnsi="Courier New"/>
          <w:b w:val="0"/>
          <w:sz w:val="16"/>
        </w:rPr>
        <w:tab/>
        <w:tab/>
      </w:r>
      <w:r>
        <w:br/>
      </w:r>
      <w:r>
        <w:rPr>
          <w:rFonts w:ascii="Courier New" w:hAnsi="Courier New"/>
          <w:b w:val="0"/>
          <w:sz w:val="16"/>
        </w:rPr>
        <w:t xml:space="preserve"> </w:t>
        <w:tab/>
        <w:tab/>
        <w:t>&lt;cfif local.qSvc.recordCount EQ 0&gt;</w:t>
      </w:r>
      <w:r>
        <w:br/>
      </w:r>
      <w:r>
        <w:rPr>
          <w:rFonts w:ascii="Courier New" w:hAnsi="Courier New"/>
          <w:b w:val="0"/>
          <w:sz w:val="16"/>
        </w:rPr>
        <w:tab/>
        <w:tab/>
        <w:tab/>
        <w:t>&lt;cfreturn representationOf(this.helper.formatMessage("Not Found")).withStatus(404)/&gt;</w:t>
      </w:r>
      <w:r>
        <w:br/>
      </w:r>
      <w:r>
        <w:rPr>
          <w:rFonts w:ascii="Courier New" w:hAnsi="Courier New"/>
          <w:b w:val="0"/>
          <w:sz w:val="16"/>
        </w:rPr>
        <w:tab/>
        <w:tab/>
        <w:t xml:space="preserve">&lt;/cfif&gt; </w:t>
      </w:r>
      <w:r>
        <w:br/>
      </w:r>
      <w:r>
        <w:rPr>
          <w:rFonts w:ascii="Courier New" w:hAnsi="Courier New"/>
          <w:b w:val="0"/>
          <w:sz w:val="16"/>
        </w:rPr>
      </w:r>
      <w:r>
        <w:br/>
      </w:r>
      <w:r>
        <w:rPr>
          <w:rFonts w:ascii="Courier New" w:hAnsi="Courier New"/>
          <w:b w:val="0"/>
          <w:sz w:val="16"/>
        </w:rPr>
        <w:tab/>
        <w:tab/>
        <w:t>&lt;cfset var out=structNew("linked")/&gt;</w:t>
      </w:r>
      <w:r>
        <w:br/>
      </w:r>
      <w:r>
        <w:rPr>
          <w:rFonts w:ascii="Courier New" w:hAnsi="Courier New"/>
          <w:b w:val="0"/>
          <w:sz w:val="16"/>
        </w:rPr>
        <w:tab/>
        <w:tab/>
        <w:t>&lt;cfset "out.queryDurationMs"=getTickCount() - request.startTickCount/&gt;</w:t>
      </w:r>
      <w:r>
        <w:br/>
      </w:r>
      <w:r>
        <w:rPr>
          <w:rFonts w:ascii="Courier New" w:hAnsi="Courier New"/>
          <w:b w:val="0"/>
          <w:sz w:val="16"/>
        </w:rPr>
        <w:tab/>
        <w:tab/>
      </w:r>
      <w:r>
        <w:br/>
      </w:r>
      <w:r>
        <w:rPr>
          <w:rFonts w:ascii="Courier New" w:hAnsi="Courier New"/>
          <w:b w:val="0"/>
          <w:sz w:val="16"/>
        </w:rPr>
        <w:t xml:space="preserve">&lt;!--- </w:t>
        <w:tab/>
        <w:tab/>
        <w:t>&lt;cfset var rec={}/&gt;</w:t>
        <w:tab/>
      </w:r>
      <w:r>
        <w:br/>
      </w:r>
      <w:r>
        <w:rPr>
          <w:rFonts w:ascii="Courier New" w:hAnsi="Courier New"/>
          <w:b w:val="0"/>
          <w:sz w:val="16"/>
        </w:rPr>
        <w:tab/>
        <w:tab/>
        <w:t>&lt;cfset this.helper.appendRecord(rec, "", local.titleMap, local.qSvc, this.helper.snake2camel)/&gt;</w:t>
      </w:r>
      <w:r>
        <w:br/>
      </w:r>
      <w:r>
        <w:rPr>
          <w:rFonts w:ascii="Courier New" w:hAnsi="Courier New"/>
          <w:b w:val="0"/>
          <w:sz w:val="16"/>
        </w:rPr>
        <w:tab/>
        <w:tab/>
        <w:t>&lt;cfset "out.svc"=rec/&gt; ---&gt;</w:t>
      </w:r>
      <w:r>
        <w:br/>
      </w:r>
      <w:r>
        <w:rPr>
          <w:rFonts w:ascii="Courier New" w:hAnsi="Courier New"/>
          <w:b w:val="0"/>
          <w:sz w:val="16"/>
        </w:rPr>
        <w:tab/>
        <w:tab/>
      </w:r>
      <w:r>
        <w:br/>
      </w:r>
      <w:r>
        <w:rPr>
          <w:rFonts w:ascii="Courier New" w:hAnsi="Courier New"/>
          <w:b w:val="0"/>
          <w:sz w:val="16"/>
        </w:rPr>
        <w:tab/>
        <w:tab/>
        <w:t>&lt;cfset "out.svc" = this.helper.appendRecord(</w:t>
      </w:r>
      <w:r>
        <w:br/>
      </w:r>
      <w:r>
        <w:rPr>
          <w:rFonts w:ascii="Courier New" w:hAnsi="Courier New"/>
          <w:b w:val="0"/>
          <w:sz w:val="16"/>
        </w:rPr>
        <w:tab/>
        <w:tab/>
        <w:tab/>
        <w:t>structNew("linked"), "", local.titleMap, local.qSvc, this.helper.snake2camel</w:t>
      </w:r>
      <w:r>
        <w:br/>
      </w:r>
      <w:r>
        <w:rPr>
          <w:rFonts w:ascii="Courier New" w:hAnsi="Courier New"/>
          <w:b w:val="0"/>
          <w:sz w:val="16"/>
        </w:rPr>
        <w:tab/>
        <w:tab/>
        <w:t>)/&gt;</w:t>
        <w:tab/>
      </w:r>
      <w:r>
        <w:br/>
      </w:r>
      <w:r>
        <w:rPr>
          <w:rFonts w:ascii="Courier New" w:hAnsi="Courier New"/>
          <w:b w:val="0"/>
          <w:sz w:val="16"/>
        </w:rPr>
        <w:tab/>
        <w:tab/>
      </w:r>
      <w:r>
        <w:br/>
      </w:r>
      <w:r>
        <w:rPr>
          <w:rFonts w:ascii="Courier New" w:hAnsi="Courier New"/>
          <w:b w:val="0"/>
          <w:sz w:val="16"/>
        </w:rPr>
        <w:tab/>
        <w:tab/>
        <w:t>&lt;cfset "out.svc.operations"=[]/&gt;</w:t>
      </w:r>
      <w:r>
        <w:br/>
      </w:r>
      <w:r>
        <w:rPr>
          <w:rFonts w:ascii="Courier New" w:hAnsi="Courier New"/>
          <w:b w:val="0"/>
          <w:sz w:val="16"/>
        </w:rPr>
        <w:tab/>
        <w:tab/>
        <w:t>&lt;cfloop query=#local.qSvcOperation#&gt;</w:t>
      </w:r>
      <w:r>
        <w:br/>
      </w:r>
      <w:r>
        <w:rPr>
          <w:rFonts w:ascii="Courier New" w:hAnsi="Courier New"/>
          <w:b w:val="0"/>
          <w:sz w:val="16"/>
        </w:rPr>
        <w:tab/>
        <w:tab/>
        <w:tab/>
        <w:t>&lt;cfset arrayAppend(out.svc.operations, this.helper.appendRecord(structNew("linked"), "", local.operationsMap, local.qSvcOperation, this.helper.snake2camel))/&gt;</w:t>
      </w:r>
      <w:r>
        <w:br/>
      </w:r>
      <w:r>
        <w:rPr>
          <w:rFonts w:ascii="Courier New" w:hAnsi="Courier New"/>
          <w:b w:val="0"/>
          <w:sz w:val="16"/>
        </w:rPr>
        <w:tab/>
        <w:tab/>
        <w:t>&lt;/cfloop&gt;</w:t>
      </w:r>
      <w:r>
        <w:br/>
      </w:r>
      <w:r>
        <w:rPr>
          <w:rFonts w:ascii="Courier New" w:hAnsi="Courier New"/>
          <w:b w:val="0"/>
          <w:sz w:val="16"/>
        </w:rPr>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&lt;/cffunction&gt;</w:t>
        <w:tab/>
      </w:r>
      <w:r>
        <w:br/>
      </w:r>
      <w:r>
        <w:rPr>
          <w:rFonts w:ascii="Courier New" w:hAnsi="Courier New"/>
          <w:b w:val="0"/>
          <w:sz w:val="16"/>
        </w:rPr>
      </w:r>
      <w:r>
        <w:br/>
      </w:r>
      <w:r>
        <w:rPr>
          <w:rFonts w:ascii="Courier New" w:hAnsi="Courier New"/>
          <w:b w:val="0"/>
          <w:sz w:val="16"/>
        </w:rPr>
        <w:t>&lt;/cfcomponent&gt;</w:t>
      </w:r>
    </w:p>
    <w:p>
      <w:pPr>
        <w:pStyle w:val="Heading1"/>
      </w:pPr>
      <w:r>
        <w:t>v1/resources/svc_default.cfc</w:t>
      </w:r>
    </w:p>
    <w:p>
      <w:pPr>
        <w:spacing w:before="40" w:after="160"/>
        <w:ind w:left="283"/>
        <w:shd w:val="clear" w:color="auto" w:fill="F2F2F2"/>
      </w:pPr>
      <w:r>
        <w:rPr>
          <w:rFonts w:ascii="Courier New" w:hAnsi="Courier New"/>
          <w:b w:val="0"/>
          <w:sz w:val="16"/>
        </w:rPr>
        <w:t>&lt;cfcomponent extends="taffy.core.resource" taffy:uri="/services/{svcId}/default" hint="template for default instance"&gt;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&lt;cffunction name="get" hint="DEPRECATED. Шаблон экземпляра"&gt;</w:t>
      </w:r>
      <w:r>
        <w:br/>
      </w:r>
      <w:r>
        <w:rPr>
          <w:rFonts w:ascii="Courier New" w:hAnsi="Courier New"/>
          <w:b w:val="0"/>
          <w:sz w:val="16"/>
        </w:rPr>
        <w:tab/>
        <w:tab/>
        <w:t>&lt;cfargument name="svcId" type="string" required=true hint="type:integer"/&gt;</w:t>
      </w:r>
      <w:r>
        <w:br/>
      </w:r>
      <w:r>
        <w:rPr>
          <w:rFonts w:ascii="Courier New" w:hAnsi="Courier New"/>
          <w:b w:val="0"/>
          <w:sz w:val="16"/>
        </w:rPr>
        <w:tab/>
      </w:r>
      <w:r>
        <w:br/>
      </w:r>
      <w:r>
        <w:rPr>
          <w:rFonts w:ascii="Courier New" w:hAnsi="Courier New"/>
          <w:b w:val="0"/>
          <w:sz w:val="16"/>
        </w:rPr>
        <w:tab/>
        <w:tab/>
        <w:t>&lt;cftry&gt;</w:t>
      </w:r>
      <w:r>
        <w:br/>
      </w:r>
      <w:r>
        <w:rPr>
          <w:rFonts w:ascii="Courier New" w:hAnsi="Courier New"/>
          <w:b w:val="0"/>
          <w:sz w:val="16"/>
        </w:rPr>
        <w:tab/>
        <w:tab/>
        <w:tab/>
        <w:t>&lt;cfset this.helper.validateField(arguments, "svcId", "integer")/&gt;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var svc = {</w:t>
      </w:r>
      <w:r>
        <w:br/>
      </w:r>
      <w:r>
        <w:rPr>
          <w:rFonts w:ascii="Courier New" w:hAnsi="Courier New"/>
          <w:b w:val="0"/>
          <w:sz w:val="16"/>
        </w:rPr>
        <w:tab/>
        <w:tab/>
        <w:tab/>
        <w:t>"svcId":"#arguments.svcId*1#",</w:t>
      </w:r>
      <w:r>
        <w:br/>
      </w:r>
      <w:r>
        <w:rPr>
          <w:rFonts w:ascii="Courier New" w:hAnsi="Courier New"/>
          <w:b w:val="0"/>
          <w:sz w:val="16"/>
        </w:rPr>
        <w:tab/>
        <w:tab/>
        <w:tab/>
        <w:t>"displayName":"#generateDefaultName(arguments.svcId,arguments.usrId)#",</w:t>
      </w:r>
      <w:r>
        <w:br/>
      </w:r>
      <w:r>
        <w:rPr>
          <w:rFonts w:ascii="Courier New" w:hAnsi="Courier New"/>
          <w:b w:val="0"/>
          <w:sz w:val="16"/>
        </w:rPr>
        <w:tab/>
        <w:tab/>
        <w:tab/>
        <w:t>"descr":""</w:t>
        <w:tab/>
      </w:r>
      <w:r>
        <w:br/>
      </w:r>
      <w:r>
        <w:rPr>
          <w:rFonts w:ascii="Courier New" w:hAnsi="Courier New"/>
          <w:b w:val="0"/>
          <w:sz w:val="16"/>
        </w:rPr>
        <w:tab/>
        <w:tab/>
        <w:t>}/&gt;</w:t>
      </w:r>
      <w:r>
        <w:br/>
      </w:r>
      <w:r>
        <w:rPr>
          <w:rFonts w:ascii="Courier New" w:hAnsi="Courier New"/>
          <w:b w:val="0"/>
          <w:sz w:val="16"/>
        </w:rPr>
        <w:tab/>
        <w:tab/>
      </w:r>
      <w:r>
        <w:br/>
      </w:r>
      <w:r>
        <w:rPr>
          <w:rFonts w:ascii="Courier New" w:hAnsi="Courier New"/>
          <w:b w:val="0"/>
          <w:sz w:val="16"/>
        </w:rPr>
        <w:tab/>
        <w:tab/>
        <w:t>&lt;cfset var out = structNew("linked")/&gt;</w:t>
      </w:r>
      <w:r>
        <w:br/>
      </w:r>
      <w:r>
        <w:rPr>
          <w:rFonts w:ascii="Courier New" w:hAnsi="Courier New"/>
          <w:b w:val="0"/>
          <w:sz w:val="16"/>
        </w:rPr>
        <w:tab/>
        <w:tab/>
      </w:r>
      <w:r>
        <w:br/>
      </w:r>
      <w:r>
        <w:rPr>
          <w:rFonts w:ascii="Courier New" w:hAnsi="Courier New"/>
          <w:b w:val="0"/>
          <w:sz w:val="16"/>
        </w:rPr>
        <w:tab/>
        <w:tab/>
        <w:t>&lt;cfset "out.service" = svc/&gt;</w:t>
      </w:r>
      <w:r>
        <w:br/>
      </w:r>
      <w:r>
        <w:rPr>
          <w:rFonts w:ascii="Courier New" w:hAnsi="Courier New"/>
          <w:b w:val="0"/>
          <w:sz w:val="16"/>
        </w:rPr>
        <w:tab/>
        <w:tab/>
      </w:r>
      <w:r>
        <w:br/>
      </w:r>
      <w:r>
        <w:rPr>
          <w:rFonts w:ascii="Courier New" w:hAnsi="Courier New"/>
          <w:b w:val="0"/>
          <w:sz w:val="16"/>
        </w:rPr>
        <w:tab/>
        <w:tab/>
        <w:t>&lt;cfset "out.queryDurationMs"=getTickCount() - request.startTickCount/&gt;</w:t>
        <w:tab/>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&lt;/cffunction&gt;</w:t>
        <w:tab/>
      </w:r>
      <w:r>
        <w:br/>
      </w:r>
      <w:r>
        <w:rPr>
          <w:rFonts w:ascii="Courier New" w:hAnsi="Courier New"/>
          <w:b w:val="0"/>
          <w:sz w:val="16"/>
        </w:rPr>
        <w:tab/>
      </w:r>
      <w:r>
        <w:br/>
      </w:r>
      <w:r>
        <w:rPr>
          <w:rFonts w:ascii="Courier New" w:hAnsi="Courier New"/>
          <w:b w:val="0"/>
          <w:sz w:val="16"/>
        </w:rPr>
        <w:tab/>
        <w:t>&lt;cffunction name="generateDefaultName"&gt;</w:t>
        <w:tab/>
      </w:r>
      <w:r>
        <w:br/>
      </w:r>
      <w:r>
        <w:rPr>
          <w:rFonts w:ascii="Courier New" w:hAnsi="Courier New"/>
          <w:b w:val="0"/>
          <w:sz w:val="16"/>
        </w:rPr>
        <w:tab/>
        <w:tab/>
        <w:t xml:space="preserve">&lt;cfargument name="service_id" type="numeric"/&gt; </w:t>
      </w:r>
      <w:r>
        <w:br/>
      </w:r>
      <w:r>
        <w:rPr>
          <w:rFonts w:ascii="Courier New" w:hAnsi="Courier New"/>
          <w:b w:val="0"/>
          <w:sz w:val="16"/>
        </w:rPr>
        <w:tab/>
        <w:tab/>
        <w:t xml:space="preserve">&lt;cfargument name="usr_id" type="numeric"/&gt; </w:t>
      </w:r>
      <w:r>
        <w:br/>
      </w:r>
      <w:r>
        <w:rPr>
          <w:rFonts w:ascii="Courier New" w:hAnsi="Courier New"/>
          <w:b w:val="0"/>
          <w:sz w:val="16"/>
        </w:rPr>
        <w:tab/>
        <w:tab/>
      </w:r>
      <w:r>
        <w:br/>
      </w:r>
      <w:r>
        <w:rPr>
          <w:rFonts w:ascii="Courier New" w:hAnsi="Courier New"/>
          <w:b w:val="0"/>
          <w:sz w:val="16"/>
        </w:rPr>
        <w:tab/>
        <w:tab/>
        <w:t>&lt;cfreturn CreateObject("component", "instance_ls").generateDefaultName(arguments.service_id,arguments.usr_id)/&gt;</w:t>
      </w:r>
      <w:r>
        <w:br/>
      </w:r>
      <w:r>
        <w:rPr>
          <w:rFonts w:ascii="Courier New" w:hAnsi="Courier New"/>
          <w:b w:val="0"/>
          <w:sz w:val="16"/>
        </w:rPr>
        <w:tab/>
        <w:t xml:space="preserve">&lt;/cffunction&gt; </w:t>
      </w:r>
      <w:r>
        <w:br/>
      </w:r>
      <w:r>
        <w:rPr>
          <w:rFonts w:ascii="Courier New" w:hAnsi="Courier New"/>
          <w:b w:val="0"/>
          <w:sz w:val="16"/>
        </w:rPr>
      </w:r>
      <w:r>
        <w:br/>
      </w:r>
      <w:r>
        <w:rPr>
          <w:rFonts w:ascii="Courier New" w:hAnsi="Courier New"/>
          <w:b w:val="0"/>
          <w:sz w:val="16"/>
        </w:rPr>
        <w:t>&lt;/cfcomponent&gt;</w:t>
      </w:r>
    </w:p>
    <w:p>
      <w:pPr>
        <w:pStyle w:val="Heading1"/>
      </w:pPr>
      <w:r>
        <w:t>v1/resources/svc_grouped_ls.cfc</w:t>
      </w:r>
    </w:p>
    <w:p>
      <w:pPr>
        <w:spacing w:before="40" w:after="160"/>
        <w:ind w:left="283"/>
        <w:shd w:val="clear" w:color="auto" w:fill="F2F2F2"/>
      </w:pPr>
      <w:r>
        <w:rPr>
          <w:rFonts w:ascii="Courier New" w:hAnsi="Courier New"/>
          <w:b w:val="0"/>
          <w:sz w:val="16"/>
        </w:rPr>
        <w:t>&lt;cfcomponent extends="taffy.core.resource" taffy:uri="/servicesGrouped"&gt;</w:t>
      </w:r>
      <w:r>
        <w:br/>
      </w:r>
      <w:r>
        <w:rPr>
          <w:rFonts w:ascii="Courier New" w:hAnsi="Courier New"/>
          <w:b w:val="0"/>
          <w:sz w:val="16"/>
        </w:rPr>
      </w:r>
      <w:r>
        <w:br/>
      </w:r>
      <w:r>
        <w:rPr>
          <w:rFonts w:ascii="Courier New" w:hAnsi="Courier New"/>
          <w:b w:val="0"/>
          <w:sz w:val="16"/>
        </w:rPr>
        <w:t>&lt;!--- Внимание! Дублирование семантики с svc_ls (как правило, вносить изменения параллельно ---&gt;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this.helper=CreateObject("component","lib.rest_api_helper")/&gt;&lt;!---*** странно, почему мы его видим?---&gt;&lt;!---вынести в апп?---&gt;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&lt;!---спецификация полей, пригодных для фильтрации (?и сортировки)---&gt;</w:t>
      </w:r>
      <w:r>
        <w:br/>
      </w:r>
      <w:r>
        <w:rPr>
          <w:rFonts w:ascii="Courier New" w:hAnsi="Courier New"/>
          <w:b w:val="0"/>
          <w:sz w:val="16"/>
        </w:rPr>
        <w:tab/>
        <w:t>&lt;cfset this.fieldsSpec={</w:t>
      </w:r>
      <w:r>
        <w:br/>
      </w:r>
      <w:r>
        <w:rPr>
          <w:rFonts w:ascii="Courier New" w:hAnsi="Courier New"/>
          <w:b w:val="0"/>
          <w:sz w:val="16"/>
        </w:rPr>
        <w:tab/>
        <w:tab/>
        <w:t>dt_created={prefix="s", type="date"},</w:t>
      </w:r>
      <w:r>
        <w:br/>
      </w:r>
      <w:r>
        <w:rPr>
          <w:rFonts w:ascii="Courier New" w:hAnsi="Courier New"/>
          <w:b w:val="0"/>
          <w:sz w:val="16"/>
        </w:rPr>
        <w:tab/>
        <w:tab/>
        <w:t>dt_updated={prefix="s", type="date"},</w:t>
      </w:r>
      <w:r>
        <w:br/>
      </w:r>
      <w:r>
        <w:rPr>
          <w:rFonts w:ascii="Courier New" w:hAnsi="Courier New"/>
          <w:b w:val="0"/>
          <w:sz w:val="16"/>
        </w:rPr>
        <w:tab/>
        <w:tab/>
        <w:t>svc_id={prefix="s", type="integer"},</w:t>
        <w:tab/>
        <w:tab/>
      </w:r>
      <w:r>
        <w:br/>
      </w:r>
      <w:r>
        <w:rPr>
          <w:rFonts w:ascii="Courier New" w:hAnsi="Courier New"/>
          <w:b w:val="0"/>
          <w:sz w:val="16"/>
        </w:rPr>
        <w:tab/>
        <w:tab/>
        <w:t>resource_realm_type_id={prefix="s", type="integer"},</w:t>
      </w:r>
      <w:r>
        <w:br/>
      </w:r>
      <w:r>
        <w:rPr>
          <w:rFonts w:ascii="Courier New" w:hAnsi="Courier New"/>
          <w:b w:val="0"/>
          <w:sz w:val="16"/>
        </w:rPr>
        <w:tab/>
        <w:tab/>
        <w:t>sort={prefix="s", type="integer"},</w:t>
      </w:r>
      <w:r>
        <w:br/>
      </w:r>
      <w:r>
        <w:rPr>
          <w:rFonts w:ascii="Courier New" w:hAnsi="Courier New"/>
          <w:b w:val="0"/>
          <w:sz w:val="16"/>
        </w:rPr>
        <w:tab/>
        <w:tab/>
        <w:t>is_production_ready={prefix="s", type="boolean"},</w:t>
      </w:r>
      <w:r>
        <w:br/>
      </w:r>
      <w:r>
        <w:rPr>
          <w:rFonts w:ascii="Courier New" w:hAnsi="Courier New"/>
          <w:b w:val="0"/>
          <w:sz w:val="16"/>
        </w:rPr>
        <w:tab/>
        <w:tab/>
        <w:t>svc={prefix="s", type="string"},</w:t>
      </w:r>
      <w:r>
        <w:br/>
      </w:r>
      <w:r>
        <w:rPr>
          <w:rFonts w:ascii="Courier New" w:hAnsi="Courier New"/>
          <w:b w:val="0"/>
          <w:sz w:val="16"/>
        </w:rPr>
        <w:tab/>
        <w:tab/>
        <w:t>svc_short={prefix="s", type="string"},</w:t>
      </w:r>
      <w:r>
        <w:br/>
      </w:r>
      <w:r>
        <w:rPr>
          <w:rFonts w:ascii="Courier New" w:hAnsi="Courier New"/>
          <w:b w:val="0"/>
          <w:sz w:val="16"/>
        </w:rPr>
        <w:tab/>
        <w:tab/>
        <w:t>svc_extended_name={type="string"},</w:t>
      </w:r>
      <w:r>
        <w:br/>
      </w:r>
      <w:r>
        <w:rPr>
          <w:rFonts w:ascii="Courier New" w:hAnsi="Courier New"/>
          <w:b w:val="0"/>
          <w:sz w:val="16"/>
        </w:rPr>
        <w:tab/>
        <w:tab/>
        <w:t>&lt;!--- orchestrator_name={prefix="s", type="string"}, ---&gt;</w:t>
      </w:r>
      <w:r>
        <w:br/>
      </w:r>
      <w:r>
        <w:rPr>
          <w:rFonts w:ascii="Courier New" w:hAnsi="Courier New"/>
          <w:b w:val="0"/>
          <w:sz w:val="16"/>
        </w:rPr>
        <w:tab/>
        <w:tab/>
        <w:t>code={prefix="s", type="string"},</w:t>
      </w:r>
      <w:r>
        <w:br/>
      </w:r>
      <w:r>
        <w:rPr>
          <w:rFonts w:ascii="Courier New" w:hAnsi="Courier New"/>
          <w:b w:val="0"/>
          <w:sz w:val="16"/>
        </w:rPr>
        <w:tab/>
        <w:tab/>
        <w:t>version={prefix="s", type="string"},</w:t>
      </w:r>
      <w:r>
        <w:br/>
      </w:r>
      <w:r>
        <w:rPr>
          <w:rFonts w:ascii="Courier New" w:hAnsi="Courier New"/>
          <w:b w:val="0"/>
          <w:sz w:val="16"/>
        </w:rPr>
        <w:tab/>
        <w:tab/>
        <w:t>descr={prefix="s", type="string"},</w:t>
      </w:r>
      <w:r>
        <w:br/>
      </w:r>
      <w:r>
        <w:rPr>
          <w:rFonts w:ascii="Courier New" w:hAnsi="Courier New"/>
          <w:b w:val="0"/>
          <w:sz w:val="16"/>
        </w:rPr>
        <w:tab/>
        <w:tab/>
        <w:t>man={prefix="s", type="string"},</w:t>
      </w:r>
      <w:r>
        <w:br/>
      </w:r>
      <w:r>
        <w:rPr>
          <w:rFonts w:ascii="Courier New" w:hAnsi="Courier New"/>
          <w:b w:val="0"/>
          <w:sz w:val="16"/>
        </w:rPr>
        <w:tab/>
        <w:tab/>
        <w:t>svc_group_id={prefix="sg", type="integer"},</w:t>
      </w:r>
      <w:r>
        <w:br/>
      </w:r>
      <w:r>
        <w:rPr>
          <w:rFonts w:ascii="Courier New" w:hAnsi="Courier New"/>
          <w:b w:val="0"/>
          <w:sz w:val="16"/>
        </w:rPr>
        <w:tab/>
        <w:tab/>
        <w:t>svc_group={prefix="g", type="string"},</w:t>
      </w:r>
      <w:r>
        <w:br/>
      </w:r>
      <w:r>
        <w:rPr>
          <w:rFonts w:ascii="Courier New" w:hAnsi="Courier New"/>
          <w:b w:val="0"/>
          <w:sz w:val="16"/>
        </w:rPr>
        <w:tab/>
        <w:tab/>
        <w:t>resource_realm_cnt={type="integer"}</w:t>
      </w:r>
      <w:r>
        <w:br/>
      </w:r>
      <w:r>
        <w:rPr>
          <w:rFonts w:ascii="Courier New" w:hAnsi="Courier New"/>
          <w:b w:val="0"/>
          <w:sz w:val="16"/>
        </w:rPr>
        <w:tab/>
        <w:t>}</w:t>
      </w:r>
      <w:r>
        <w:br/>
      </w:r>
      <w:r>
        <w:rPr>
          <w:rFonts w:ascii="Courier New" w:hAnsi="Courier New"/>
          <w:b w:val="0"/>
          <w:sz w:val="16"/>
        </w:rPr>
        <w:tab/>
        <w:t>/&gt;</w:t>
      </w:r>
      <w:r>
        <w:br/>
      </w:r>
      <w:r>
        <w:rPr>
          <w:rFonts w:ascii="Courier New" w:hAnsi="Courier New"/>
          <w:b w:val="0"/>
          <w:sz w:val="16"/>
        </w:rPr>
      </w:r>
      <w:r>
        <w:br/>
      </w:r>
      <w:r>
        <w:rPr>
          <w:rFonts w:ascii="Courier New" w:hAnsi="Courier New"/>
          <w:b w:val="0"/>
          <w:sz w:val="16"/>
        </w:rPr>
        <w:tab/>
        <w:t xml:space="preserve"> &lt;cffunction name="get" hint="Список сервисов с группами для каталога. Без управления страницами и сортировкой (сортировка по порядку группы, сервисы вне групп в конце списка). Если сервис входит в несколько групп, он будет повторяться"&gt;</w:t>
      </w:r>
      <w:r>
        <w:br/>
      </w:r>
      <w:r>
        <w:rPr>
          <w:rFonts w:ascii="Courier New" w:hAnsi="Courier New"/>
          <w:b w:val="0"/>
          <w:sz w:val="16"/>
        </w:rPr>
        <w:t xml:space="preserve">&lt;!--- </w:t>
        <w:tab/>
        <w:tab/>
        <w:t>&lt;cfargument name="pageSize" type="string" hint="type:integer" default=500/&gt;</w:t>
        <w:tab/>
      </w:r>
      <w:r>
        <w:br/>
      </w:r>
      <w:r>
        <w:rPr>
          <w:rFonts w:ascii="Courier New" w:hAnsi="Courier New"/>
          <w:b w:val="0"/>
          <w:sz w:val="16"/>
        </w:rPr>
        <w:tab/>
        <w:tab/>
        <w:t>&lt;cfargument name="page" type="string" hint="type:integer" default="1"/&gt;</w:t>
        <w:tab/>
      </w:r>
      <w:r>
        <w:br/>
      </w:r>
      <w:r>
        <w:rPr>
          <w:rFonts w:ascii="Courier New" w:hAnsi="Courier New"/>
          <w:b w:val="0"/>
          <w:sz w:val="16"/>
        </w:rPr>
        <w:tab/>
        <w:tab/>
        <w:t>&lt;cfargument name="orderBy" type="string" hint="type:string, description:comma-separated list of fields to sort by, example:fld1.ASC,fld2.DESC,fld3.ASC" default=""/&gt; ---&gt;</w:t>
      </w:r>
      <w:r>
        <w:br/>
      </w:r>
      <w:r>
        <w:rPr>
          <w:rFonts w:ascii="Courier New" w:hAnsi="Courier New"/>
          <w:b w:val="0"/>
          <w:sz w:val="16"/>
        </w:rPr>
      </w:r>
      <w:r>
        <w:br/>
      </w:r>
      <w:r>
        <w:rPr>
          <w:rFonts w:ascii="Courier New" w:hAnsi="Courier New"/>
          <w:b w:val="0"/>
          <w:sz w:val="16"/>
        </w:rPr>
        <w:tab/>
        <w:tab/>
        <w:t>&lt;cfset var local={}/&gt;</w:t>
        <w:tab/>
        <w:tab/>
      </w:r>
      <w:r>
        <w:br/>
      </w:r>
      <w:r>
        <w:rPr>
          <w:rFonts w:ascii="Courier New" w:hAnsi="Courier New"/>
          <w:b w:val="0"/>
          <w:sz w:val="16"/>
        </w:rPr>
        <w:tab/>
        <w:tab/>
      </w:r>
      <w:r>
        <w:br/>
      </w:r>
      <w:r>
        <w:rPr>
          <w:rFonts w:ascii="Courier New" w:hAnsi="Courier New"/>
          <w:b w:val="0"/>
          <w:sz w:val="16"/>
        </w:rPr>
        <w:tab/>
        <w:tab/>
        <w:t>&lt;!---parse and validate request parameters---&gt;</w:t>
      </w:r>
      <w:r>
        <w:br/>
      </w:r>
      <w:r>
        <w:rPr>
          <w:rFonts w:ascii="Courier New" w:hAnsi="Courier New"/>
          <w:b w:val="0"/>
          <w:sz w:val="16"/>
        </w:rPr>
        <w:tab/>
        <w:tab/>
        <w:t>&lt;cftry&gt;</w:t>
      </w:r>
      <w:r>
        <w:br/>
      </w:r>
      <w:r>
        <w:rPr>
          <w:rFonts w:ascii="Courier New" w:hAnsi="Courier New"/>
          <w:b w:val="0"/>
          <w:sz w:val="16"/>
        </w:rPr>
        <w:t xml:space="preserve">&lt;!--- </w:t>
        <w:tab/>
        <w:tab/>
        <w:tab/>
        <w:t>&lt;cfset this.helper.validateField(arguments, "pageSize", "integer")/&gt;</w:t>
      </w:r>
      <w:r>
        <w:br/>
      </w:r>
      <w:r>
        <w:rPr>
          <w:rFonts w:ascii="Courier New" w:hAnsi="Courier New"/>
          <w:b w:val="0"/>
          <w:sz w:val="16"/>
        </w:rPr>
        <w:tab/>
        <w:tab/>
        <w:tab/>
        <w:t>&lt;cfset this.helper.validateField(arguments, "page", "integer")/&gt; ---&gt;</w:t>
        <w:tab/>
        <w:tab/>
        <w:tab/>
      </w:r>
      <w:r>
        <w:br/>
      </w:r>
      <w:r>
        <w:rPr>
          <w:rFonts w:ascii="Courier New" w:hAnsi="Courier New"/>
          <w:b w:val="0"/>
          <w:sz w:val="16"/>
        </w:rPr>
        <w:tab/>
        <w:tab/>
        <w:tab/>
        <w:t>&lt;!---мы мирно игнорируем поля, отсутствующие в спецификации, что позволяет не делать исключения для orderBy и т.п.---&gt;</w:t>
      </w:r>
      <w:r>
        <w:br/>
      </w:r>
      <w:r>
        <w:rPr>
          <w:rFonts w:ascii="Courier New" w:hAnsi="Courier New"/>
          <w:b w:val="0"/>
          <w:sz w:val="16"/>
        </w:rPr>
        <w:tab/>
        <w:tab/>
        <w:tab/>
        <w:t>&lt;cfset var filter=this.helper.parseFilterParams(this.fieldsSpec)/&gt;</w:t>
      </w:r>
      <w:r>
        <w:br/>
      </w:r>
      <w:r>
        <w:rPr>
          <w:rFonts w:ascii="Courier New" w:hAnsi="Courier New"/>
          <w:b w:val="0"/>
          <w:sz w:val="16"/>
        </w:rPr>
        <w:tab/>
        <w:tab/>
        <w:tab/>
        <w:t>&lt;!--- &lt;cfset var order=this.helper.parseOrderBy(this.fieldsSpec, arguments.orderBy)/&gt; ---&gt;</w:t>
      </w:r>
      <w:r>
        <w:br/>
      </w:r>
      <w:r>
        <w:rPr>
          <w:rFonts w:ascii="Courier New" w:hAnsi="Courier New"/>
          <w:b w:val="0"/>
          <w:sz w:val="16"/>
        </w:rPr>
        <w:tab/>
        <w:tab/>
        <w:tab/>
      </w:r>
      <w:r>
        <w:br/>
      </w:r>
      <w:r>
        <w:rPr>
          <w:rFonts w:ascii="Courier New" w:hAnsi="Courier New"/>
          <w:b w:val="0"/>
          <w:sz w:val="16"/>
        </w:rPr>
        <w:tab/>
        <w:tab/>
        <w:tab/>
        <w:t>&lt;cfcatch type="invalidParamValue"&gt;&lt;!--- &lt;cfreturn representationOf("Проверка связи 3")&gt; ---&gt;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tab/>
        <w:tab/>
        <w:tab/>
        <w:tab/>
      </w:r>
      <w:r>
        <w:br/>
      </w:r>
      <w:r>
        <w:rPr>
          <w:rFonts w:ascii="Courier New" w:hAnsi="Courier New"/>
          <w:b w:val="0"/>
          <w:sz w:val="16"/>
        </w:rPr>
        <w:tab/>
        <w:tab/>
        <w:tab/>
        <w:t>&lt;/cfcatch&gt;</w:t>
      </w:r>
      <w:r>
        <w:br/>
      </w:r>
      <w:r>
        <w:rPr>
          <w:rFonts w:ascii="Courier New" w:hAnsi="Courier New"/>
          <w:b w:val="0"/>
          <w:sz w:val="16"/>
        </w:rPr>
        <w:tab/>
        <w:tab/>
        <w:t>&lt;/cftry&gt;</w:t>
        <w:tab/>
        <w:tab/>
        <w:tab/>
        <w:tab/>
      </w:r>
      <w:r>
        <w:br/>
      </w:r>
      <w:r>
        <w:rPr>
          <w:rFonts w:ascii="Courier New" w:hAnsi="Courier New"/>
          <w:b w:val="0"/>
          <w:sz w:val="16"/>
        </w:rPr>
        <w:tab/>
        <w:tab/>
      </w:r>
      <w:r>
        <w:br/>
      </w:r>
      <w:r>
        <w:rPr>
          <w:rFonts w:ascii="Courier New" w:hAnsi="Courier New"/>
          <w:b w:val="0"/>
          <w:sz w:val="16"/>
        </w:rPr>
        <w:tab/>
        <w:tab/>
        <w:t>&lt;cfset var out=structNew("linked")/&gt;</w:t>
      </w:r>
      <w:r>
        <w:br/>
      </w:r>
      <w:r>
        <w:rPr>
          <w:rFonts w:ascii="Courier New" w:hAnsi="Courier New"/>
          <w:b w:val="0"/>
          <w:sz w:val="16"/>
        </w:rPr>
        <w:tab/>
        <w:t xml:space="preserve">&lt;!--- </w:t>
        <w:tab/>
        <w:t>&lt;cfset var maxrows=arguments.pageSize*arguments.page/&gt;</w:t>
      </w:r>
      <w:r>
        <w:br/>
      </w:r>
      <w:r>
        <w:rPr>
          <w:rFonts w:ascii="Courier New" w:hAnsi="Courier New"/>
          <w:b w:val="0"/>
          <w:sz w:val="16"/>
        </w:rPr>
        <w:tab/>
        <w:tab/>
        <w:t>&lt;cfset var startrow=arguments.pageSize*(arguments.page-1)+1/&gt; ---&gt;</w:t>
      </w:r>
      <w:r>
        <w:br/>
      </w:r>
      <w:r>
        <w:rPr>
          <w:rFonts w:ascii="Courier New" w:hAnsi="Courier New"/>
          <w:b w:val="0"/>
          <w:sz w:val="16"/>
        </w:rPr>
        <w:tab/>
        <w:tab/>
      </w:r>
      <w:r>
        <w:br/>
      </w:r>
      <w:r>
        <w:rPr>
          <w:rFonts w:ascii="Courier New" w:hAnsi="Courier New"/>
          <w:b w:val="0"/>
          <w:sz w:val="16"/>
        </w:rPr>
        <w:t xml:space="preserve"> </w:t>
        <w:tab/>
        <w:tab/>
        <w:t>&lt;cfquery name="local.qRead"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lengthOut="local.fieldCount"&gt;</w:t>
      </w:r>
      <w:r>
        <w:br/>
      </w:r>
      <w:r>
        <w:rPr>
          <w:rFonts w:ascii="Courier New" w:hAnsi="Courier New"/>
          <w:b w:val="0"/>
          <w:sz w:val="16"/>
        </w:rPr>
        <w:tab/>
        <w:tab/>
        <w:tab/>
        <w:tab/>
        <w:t>&lt;m:field title="ID" cfSqlType="CF_SQL_INTEGER"&gt;s.svc_id&lt;/m:field&gt;</w:t>
      </w:r>
      <w:r>
        <w:br/>
      </w:r>
      <w:r>
        <w:rPr>
          <w:rFonts w:ascii="Courier New" w:hAnsi="Courier New"/>
          <w:b w:val="0"/>
          <w:sz w:val="16"/>
        </w:rPr>
        <w:tab/>
        <w:tab/>
        <w:tab/>
        <w:tab/>
        <w:t>&lt;m:field title="Сервис"&gt;s.svc&lt;/m:field&gt;</w:t>
      </w:r>
      <w:r>
        <w:br/>
      </w:r>
      <w:r>
        <w:rPr>
          <w:rFonts w:ascii="Courier New" w:hAnsi="Courier New"/>
          <w:b w:val="0"/>
          <w:sz w:val="16"/>
        </w:rPr>
        <w:tab/>
        <w:tab/>
        <w:tab/>
        <w:tab/>
        <w:t>&lt;m:field title="Сокращение"&gt;s.svc_short&lt;/m:field&gt;</w:t>
      </w:r>
      <w:r>
        <w:br/>
      </w:r>
      <w:r>
        <w:rPr>
          <w:rFonts w:ascii="Courier New" w:hAnsi="Courier New"/>
          <w:b w:val="0"/>
          <w:sz w:val="16"/>
        </w:rPr>
        <w:tab/>
        <w:tab/>
        <w:tab/>
        <w:tab/>
        <w:t>&lt;!--- &lt;m:field&gt;s.orchestrator_name&lt;/m:field&gt; ---&gt;</w:t>
      </w:r>
      <w:r>
        <w:br/>
      </w:r>
      <w:r>
        <w:rPr>
          <w:rFonts w:ascii="Courier New" w:hAnsi="Courier New"/>
          <w:b w:val="0"/>
          <w:sz w:val="16"/>
        </w:rPr>
        <w:tab/>
        <w:tab/>
        <w:tab/>
        <w:tab/>
        <w:t>&lt;m:field title="Код"&gt;s.code&lt;/m:field&gt;</w:t>
      </w:r>
      <w:r>
        <w:br/>
      </w:r>
      <w:r>
        <w:rPr>
          <w:rFonts w:ascii="Courier New" w:hAnsi="Courier New"/>
          <w:b w:val="0"/>
          <w:sz w:val="16"/>
        </w:rPr>
        <w:tab/>
        <w:tab/>
        <w:tab/>
        <w:tab/>
        <w:t>&lt;m:field title="URL создания"&gt;(select url from svc_operation so where so.operation='create' AND so.svc_id=s.svc_id limit 1) as create_url&lt;/m:field&gt;</w:t>
      </w:r>
      <w:r>
        <w:br/>
      </w:r>
      <w:r>
        <w:rPr>
          <w:rFonts w:ascii="Courier New" w:hAnsi="Courier New"/>
          <w:b w:val="0"/>
          <w:sz w:val="16"/>
        </w:rPr>
        <w:tab/>
        <w:tab/>
        <w:tab/>
        <w:tab/>
        <w:t>&lt;m:field formatter=#function(x){return x NEQ 0}#&gt;s.is_production_ready&lt;/m:field&gt;</w:t>
      </w:r>
      <w:r>
        <w:br/>
      </w:r>
      <w:r>
        <w:rPr>
          <w:rFonts w:ascii="Courier New" w:hAnsi="Courier New"/>
          <w:b w:val="0"/>
          <w:sz w:val="16"/>
        </w:rPr>
        <w:tab/>
        <w:tab/>
        <w:tab/>
        <w:tab/>
        <w:t>&lt;m:field&gt;s.resource_realm_type_id&lt;/m:field&gt;</w:t>
      </w:r>
      <w:r>
        <w:br/>
      </w:r>
      <w:r>
        <w:rPr>
          <w:rFonts w:ascii="Courier New" w:hAnsi="Courier New"/>
          <w:b w:val="0"/>
          <w:sz w:val="16"/>
        </w:rPr>
        <w:tab/>
        <w:tab/>
        <w:tab/>
        <w:tab/>
        <w:t>&lt;m:field&gt;s.sort&lt;/m:field&gt;</w:t>
      </w:r>
      <w:r>
        <w:br/>
      </w:r>
      <w:r>
        <w:rPr>
          <w:rFonts w:ascii="Courier New" w:hAnsi="Courier New"/>
          <w:b w:val="0"/>
          <w:sz w:val="16"/>
        </w:rPr>
        <w:tab/>
        <w:tab/>
        <w:tab/>
        <w:tab/>
        <w:t>&lt;m:field&gt;s.version&lt;/m:field&gt;</w:t>
      </w:r>
      <w:r>
        <w:br/>
      </w:r>
      <w:r>
        <w:rPr>
          <w:rFonts w:ascii="Courier New" w:hAnsi="Courier New"/>
          <w:b w:val="0"/>
          <w:sz w:val="16"/>
        </w:rPr>
        <w:tab/>
        <w:tab/>
        <w:tab/>
        <w:tab/>
        <w:t>&lt;m:field&gt;s.icon_src&lt;/m:field&gt;</w:t>
      </w:r>
      <w:r>
        <w:br/>
      </w:r>
      <w:r>
        <w:rPr>
          <w:rFonts w:ascii="Courier New" w:hAnsi="Courier New"/>
          <w:b w:val="0"/>
          <w:sz w:val="16"/>
        </w:rPr>
        <w:tab/>
        <w:tab/>
        <w:tab/>
        <w:tab/>
        <w:t>&lt;m:field&gt;s.descr&lt;/m:field&gt;</w:t>
      </w:r>
      <w:r>
        <w:br/>
      </w:r>
      <w:r>
        <w:rPr>
          <w:rFonts w:ascii="Courier New" w:hAnsi="Courier New"/>
          <w:b w:val="0"/>
          <w:sz w:val="16"/>
        </w:rPr>
        <w:tab/>
        <w:tab/>
        <w:tab/>
        <w:tab/>
        <w:t>&lt;m:field&gt;s.man&lt;/m:field&gt;</w:t>
      </w:r>
      <w:r>
        <w:br/>
      </w:r>
      <w:r>
        <w:rPr>
          <w:rFonts w:ascii="Courier New" w:hAnsi="Courier New"/>
          <w:b w:val="0"/>
          <w:sz w:val="16"/>
        </w:rPr>
        <w:tab/>
        <w:tab/>
        <w:tab/>
        <w:tab/>
        <w:t>&lt;m:field&gt;to_char(s.dt_created, 'YYYY-MM-DD"T"HH24:MI:SS.FF3TZHTZM') as dt_created&lt;/m:field&gt;</w:t>
      </w:r>
      <w:r>
        <w:br/>
      </w:r>
      <w:r>
        <w:rPr>
          <w:rFonts w:ascii="Courier New" w:hAnsi="Courier New"/>
          <w:b w:val="0"/>
          <w:sz w:val="16"/>
        </w:rPr>
        <w:tab/>
        <w:tab/>
        <w:tab/>
        <w:tab/>
        <w:t>&lt;m:field&gt;to_char(s.dt_updated, 'YYYY-MM-DD"T"HH24:MI:SS.FF3TZHTZM') as dt_updated&lt;/m:field&gt;</w:t>
      </w:r>
      <w:r>
        <w:br/>
      </w:r>
      <w:r>
        <w:rPr>
          <w:rFonts w:ascii="Courier New" w:hAnsi="Courier New"/>
          <w:b w:val="0"/>
          <w:sz w:val="16"/>
        </w:rPr>
        <w:tab/>
        <w:tab/>
        <w:tab/>
        <w:tab/>
        <w:t>&lt;m:field&gt;sg.svc_group_id&lt;/m:field&gt;</w:t>
      </w:r>
      <w:r>
        <w:br/>
      </w:r>
      <w:r>
        <w:rPr>
          <w:rFonts w:ascii="Courier New" w:hAnsi="Courier New"/>
          <w:b w:val="0"/>
          <w:sz w:val="16"/>
        </w:rPr>
        <w:tab/>
        <w:tab/>
        <w:tab/>
        <w:tab/>
        <w:t>&lt;m:field&gt;g.svc_group&lt;/m:field&gt;</w:t>
      </w:r>
      <w:r>
        <w:br/>
      </w:r>
      <w:r>
        <w:rPr>
          <w:rFonts w:ascii="Courier New" w:hAnsi="Courier New"/>
          <w:b w:val="0"/>
          <w:sz w:val="16"/>
        </w:rPr>
        <w:tab/>
        <w:tab/>
        <w:tab/>
        <w:tab/>
        <w:t>&lt;m:field&gt;(coalesce(s.svc,'') ||' '|| coalesce(s.svc_short,'') ||' '|| coalesce(s.synonyms,'')) as svc_extended_name&lt;/m:field&gt;</w:t>
      </w:r>
      <w:r>
        <w:br/>
      </w:r>
      <w:r>
        <w:rPr>
          <w:rFonts w:ascii="Courier New" w:hAnsi="Courier New"/>
          <w:b w:val="0"/>
          <w:sz w:val="16"/>
        </w:rPr>
        <w:tab/>
        <w:tab/>
        <w:tab/>
        <w:tab/>
        <w:t>&lt;m:field&gt;(select count(distinct r.resource_realm)</w:t>
      </w:r>
      <w:r>
        <w:br/>
      </w:r>
      <w:r>
        <w:rPr>
          <w:rFonts w:ascii="Courier New" w:hAnsi="Courier New"/>
          <w:b w:val="0"/>
          <w:sz w:val="16"/>
        </w:rPr>
        <w:tab/>
        <w:tab/>
        <w:tab/>
        <w:tab/>
        <w:t>from resource_realm r</w:t>
      </w:r>
      <w:r>
        <w:br/>
      </w:r>
      <w:r>
        <w:rPr>
          <w:rFonts w:ascii="Courier New" w:hAnsi="Courier New"/>
          <w:b w:val="0"/>
          <w:sz w:val="16"/>
        </w:rPr>
        <w:tab/>
        <w:tab/>
        <w:tab/>
        <w:tab/>
        <w:t>join resource_realm_access a on (</w:t>
      </w:r>
      <w:r>
        <w:br/>
      </w:r>
      <w:r>
        <w:rPr>
          <w:rFonts w:ascii="Courier New" w:hAnsi="Courier New"/>
          <w:b w:val="0"/>
          <w:sz w:val="16"/>
        </w:rPr>
        <w:tab/>
        <w:tab/>
        <w:tab/>
        <w:tab/>
        <w:t xml:space="preserve">r.resource_realm_id=a.resource_realm_id </w:t>
      </w:r>
      <w:r>
        <w:br/>
      </w:r>
      <w:r>
        <w:rPr>
          <w:rFonts w:ascii="Courier New" w:hAnsi="Courier New"/>
          <w:b w:val="0"/>
          <w:sz w:val="16"/>
        </w:rPr>
        <w:tab/>
        <w:tab/>
        <w:tab/>
        <w:tab/>
        <w:t>AND (a.contract_id IN (</w:t>
      </w:r>
      <w:r>
        <w:br/>
      </w:r>
      <w:r>
        <w:rPr>
          <w:rFonts w:ascii="Courier New" w:hAnsi="Courier New"/>
          <w:b w:val="0"/>
          <w:sz w:val="16"/>
        </w:rPr>
        <w:tab/>
        <w:tab/>
        <w:tab/>
        <w:tab/>
        <w:tab/>
        <w:t xml:space="preserve">select contract_id </w:t>
      </w:r>
      <w:r>
        <w:br/>
      </w:r>
      <w:r>
        <w:rPr>
          <w:rFonts w:ascii="Courier New" w:hAnsi="Courier New"/>
          <w:b w:val="0"/>
          <w:sz w:val="16"/>
        </w:rPr>
        <w:tab/>
        <w:tab/>
        <w:tab/>
        <w:tab/>
        <w:tab/>
        <w:t>from contract d</w:t>
      </w:r>
      <w:r>
        <w:br/>
      </w:r>
      <w:r>
        <w:rPr>
          <w:rFonts w:ascii="Courier New" w:hAnsi="Courier New"/>
          <w:b w:val="0"/>
          <w:sz w:val="16"/>
        </w:rPr>
        <w:tab/>
        <w:tab/>
        <w:tab/>
        <w:tab/>
        <w:tab/>
        <w:t>where d.contragent_id=k.contragent_id AND NOT d.is_closed</w:t>
        <w:tab/>
      </w:r>
      <w:r>
        <w:br/>
      </w:r>
      <w:r>
        <w:rPr>
          <w:rFonts w:ascii="Courier New" w:hAnsi="Courier New"/>
          <w:b w:val="0"/>
          <w:sz w:val="16"/>
        </w:rPr>
        <w:tab/>
        <w:tab/>
        <w:tab/>
        <w:tab/>
        <w:t>) OR a.contract_id=0) /*0 means access to any contract*/</w:t>
      </w:r>
      <w:r>
        <w:br/>
      </w:r>
      <w:r>
        <w:rPr>
          <w:rFonts w:ascii="Courier New" w:hAnsi="Courier New"/>
          <w:b w:val="0"/>
          <w:sz w:val="16"/>
        </w:rPr>
        <w:tab/>
        <w:tab/>
        <w:tab/>
        <w:tab/>
        <w:t>AND a.is_enabled)</w:t>
      </w:r>
      <w:r>
        <w:br/>
      </w:r>
      <w:r>
        <w:rPr>
          <w:rFonts w:ascii="Courier New" w:hAnsi="Courier New"/>
          <w:b w:val="0"/>
          <w:sz w:val="16"/>
        </w:rPr>
        <w:tab/>
        <w:tab/>
        <w:tab/>
        <w:tab/>
        <w:t xml:space="preserve">where r.resource_realm_type_id=s.resource_realm_type_id) as resource_realm_cnt </w:t>
      </w:r>
      <w:r>
        <w:br/>
      </w:r>
      <w:r>
        <w:rPr>
          <w:rFonts w:ascii="Courier New" w:hAnsi="Courier New"/>
          <w:b w:val="0"/>
          <w:sz w:val="16"/>
        </w:rPr>
        <w:tab/>
        <w:tab/>
        <w:tab/>
        <w:tab/>
        <w:t>&lt;/m:field&gt; &lt;!--- количество доступных ресурсных платформ ---&gt;</w:t>
      </w:r>
      <w:r>
        <w:br/>
      </w:r>
      <w:r>
        <w:rPr>
          <w:rFonts w:ascii="Courier New" w:hAnsi="Courier New"/>
          <w:b w:val="0"/>
          <w:sz w:val="16"/>
        </w:rPr>
        <w:tab/>
        <w:tab/>
        <w:tab/>
        <w:t>&lt;/m:field_set&gt;</w:t>
        <w:tab/>
      </w:r>
      <w:r>
        <w:br/>
      </w:r>
      <w:r>
        <w:rPr>
          <w:rFonts w:ascii="Courier New" w:hAnsi="Courier New"/>
          <w:b w:val="0"/>
          <w:sz w:val="16"/>
        </w:rPr>
        <w:tab/>
        <w:tab/>
        <w:tab/>
        <w:t xml:space="preserve">from svc s </w:t>
      </w:r>
      <w:r>
        <w:br/>
      </w:r>
      <w:r>
        <w:rPr>
          <w:rFonts w:ascii="Courier New" w:hAnsi="Courier New"/>
          <w:b w:val="0"/>
          <w:sz w:val="16"/>
        </w:rPr>
        <w:tab/>
        <w:tab/>
        <w:tab/>
        <w:t>left outer join svc_group_svc sg on (s.svc_id=sg.svc_id AND sg.is_enabled)</w:t>
      </w:r>
      <w:r>
        <w:br/>
      </w:r>
      <w:r>
        <w:rPr>
          <w:rFonts w:ascii="Courier New" w:hAnsi="Courier New"/>
          <w:b w:val="0"/>
          <w:sz w:val="16"/>
        </w:rPr>
        <w:tab/>
        <w:tab/>
        <w:tab/>
        <w:t>left outer join svc_group g on (sg.svc_group_id=g.svc_group_id)</w:t>
      </w:r>
      <w:r>
        <w:br/>
      </w:r>
      <w:r>
        <w:rPr>
          <w:rFonts w:ascii="Courier New" w:hAnsi="Courier New"/>
          <w:b w:val="0"/>
          <w:sz w:val="16"/>
        </w:rPr>
        <w:tab/>
        <w:tab/>
        <w:tab/>
        <w:t>left outer join contragent k on (</w:t>
      </w:r>
      <w:r>
        <w:br/>
      </w:r>
      <w:r>
        <w:rPr>
          <w:rFonts w:ascii="Courier New" w:hAnsi="Courier New"/>
          <w:b w:val="0"/>
          <w:sz w:val="16"/>
        </w:rPr>
        <w:tab/>
        <w:tab/>
        <w:tab/>
        <w:tab/>
        <w:tab/>
        <w:t xml:space="preserve">k.external_uid=&lt;cfqueryparam cfsqltype="CF_SQL_OTHER" value=#arguments.companyUid# null=#!isValid("guid", arguments.companyUid)#/&gt; </w:t>
      </w:r>
      <w:r>
        <w:br/>
      </w:r>
      <w:r>
        <w:rPr>
          <w:rFonts w:ascii="Courier New" w:hAnsi="Courier New"/>
          <w:b w:val="0"/>
          <w:sz w:val="16"/>
        </w:rPr>
        <w:tab/>
        <w:tab/>
        <w:tab/>
        <w:tab/>
        <w:t>)</w:t>
      </w:r>
      <w:r>
        <w:br/>
      </w:r>
      <w:r>
        <w:rPr>
          <w:rFonts w:ascii="Courier New" w:hAnsi="Courier New"/>
          <w:b w:val="0"/>
          <w:sz w:val="16"/>
        </w:rPr>
        <w:tab/>
        <w:tab/>
        <w:tab/>
        <w:t>where 1=1 &lt;m:filter_build filter=#filter#/&gt;</w:t>
      </w:r>
      <w:r>
        <w:br/>
      </w:r>
      <w:r>
        <w:rPr>
          <w:rFonts w:ascii="Courier New" w:hAnsi="Courier New"/>
          <w:b w:val="0"/>
          <w:sz w:val="16"/>
        </w:rPr>
        <w:tab/>
        <w:tab/>
        <w:tab/>
        <w:t>order by g.sort, g.svc_group_id</w:t>
      </w:r>
      <w:r>
        <w:br/>
      </w:r>
      <w:r>
        <w:rPr>
          <w:rFonts w:ascii="Courier New" w:hAnsi="Courier New"/>
          <w:b w:val="0"/>
          <w:sz w:val="16"/>
        </w:rPr>
        <w:tab/>
        <w:tab/>
        <w:tab/>
        <w:t>&lt;!--- &lt;m:order_build sortCollection=#this.helper.parseNumericOrder(local.titleMap, arguments.orderBy)# fieldCount=0/&gt;&lt;!---no sort  ---&gt;length limit---&gt;</w:t>
      </w:r>
      <w:r>
        <w:br/>
      </w:r>
      <w:r>
        <w:rPr>
          <w:rFonts w:ascii="Courier New" w:hAnsi="Courier New"/>
          <w:b w:val="0"/>
          <w:sz w:val="16"/>
        </w:rPr>
        <w:tab/>
        <w:tab/>
        <w:tab/>
        <w:t>&lt;!--- limit #maxrows# ---&gt;</w:t>
      </w:r>
      <w:r>
        <w:br/>
      </w:r>
      <w:r>
        <w:rPr>
          <w:rFonts w:ascii="Courier New" w:hAnsi="Courier New"/>
          <w:b w:val="0"/>
          <w:sz w:val="16"/>
        </w:rPr>
        <w:tab/>
        <w:tab/>
        <w:t xml:space="preserve">&lt;/cfquery&gt;  </w:t>
      </w:r>
      <w:r>
        <w:br/>
      </w:r>
      <w:r>
        <w:rPr>
          <w:rFonts w:ascii="Courier New" w:hAnsi="Courier New"/>
          <w:b w:val="0"/>
          <w:sz w:val="16"/>
        </w:rPr>
        <w:tab/>
        <w:tab/>
      </w:r>
      <w:r>
        <w:br/>
      </w:r>
      <w:r>
        <w:rPr>
          <w:rFonts w:ascii="Courier New" w:hAnsi="Courier New"/>
          <w:b w:val="0"/>
          <w:sz w:val="16"/>
        </w:rPr>
        <w:t xml:space="preserve">&lt;!--- </w:t>
        <w:tab/>
        <w:tab/>
        <w:t>&lt;cftry&gt;</w:t>
      </w:r>
      <w:r>
        <w:br/>
      </w:r>
      <w:r>
        <w:rPr>
          <w:rFonts w:ascii="Courier New" w:hAnsi="Courier New"/>
          <w:b w:val="0"/>
          <w:sz w:val="16"/>
        </w:rPr>
        <w:tab/>
        <w:tab/>
        <w:tab/>
        <w:t>&lt;cfquery name="local.qTotal"&gt;</w:t>
      </w:r>
      <w:r>
        <w:br/>
      </w:r>
      <w:r>
        <w:rPr>
          <w:rFonts w:ascii="Courier New" w:hAnsi="Courier New"/>
          <w:b w:val="0"/>
          <w:sz w:val="16"/>
        </w:rPr>
        <w:tab/>
        <w:tab/>
        <w:tab/>
        <w:tab/>
        <w:t>select count(*) as cnt</w:t>
      </w:r>
      <w:r>
        <w:br/>
      </w:r>
      <w:r>
        <w:rPr>
          <w:rFonts w:ascii="Courier New" w:hAnsi="Courier New"/>
          <w:b w:val="0"/>
          <w:sz w:val="16"/>
        </w:rPr>
        <w:tab/>
        <w:tab/>
        <w:tab/>
        <w:tab/>
        <w:t xml:space="preserve">from svc </w:t>
      </w:r>
      <w:r>
        <w:br/>
      </w:r>
      <w:r>
        <w:rPr>
          <w:rFonts w:ascii="Courier New" w:hAnsi="Courier New"/>
          <w:b w:val="0"/>
          <w:sz w:val="16"/>
        </w:rPr>
        <w:tab/>
        <w:tab/>
        <w:tab/>
        <w:tab/>
        <w:t xml:space="preserve">where 1=1 </w:t>
      </w:r>
      <w:r>
        <w:br/>
      </w:r>
      <w:r>
        <w:rPr>
          <w:rFonts w:ascii="Courier New" w:hAnsi="Courier New"/>
          <w:b w:val="0"/>
          <w:sz w:val="16"/>
        </w:rPr>
        <w:tab/>
        <w:tab/>
        <w:tab/>
        <w:t xml:space="preserve">&lt;/cfquery&gt; </w:t>
      </w:r>
      <w:r>
        <w:br/>
      </w:r>
      <w:r>
        <w:rPr>
          <w:rFonts w:ascii="Courier New" w:hAnsi="Courier New"/>
          <w:b w:val="0"/>
          <w:sz w:val="16"/>
        </w:rPr>
        <w:tab/>
        <w:tab/>
        <w:tab/>
        <w:t>&lt;cfcatch type="any"&gt;</w:t>
        <w:tab/>
        <w:tab/>
      </w:r>
      <w:r>
        <w:br/>
      </w:r>
      <w:r>
        <w:rPr>
          <w:rFonts w:ascii="Courier New" w:hAnsi="Courier New"/>
          <w:b w:val="0"/>
          <w:sz w:val="16"/>
        </w:rPr>
        <w:tab/>
        <w:tab/>
        <w:tab/>
        <w:tab/>
        <w:t>&lt;cfreturn representationOf(cfcatch)/&gt;</w:t>
        <w:tab/>
        <w:tab/>
        <w:tab/>
        <w:tab/>
      </w:r>
      <w:r>
        <w:br/>
      </w:r>
      <w:r>
        <w:rPr>
          <w:rFonts w:ascii="Courier New" w:hAnsi="Courier New"/>
          <w:b w:val="0"/>
          <w:sz w:val="16"/>
        </w:rPr>
        <w:tab/>
        <w:tab/>
        <w:tab/>
        <w:t>&lt;/cfcatch&gt;</w:t>
      </w:r>
      <w:r>
        <w:br/>
      </w:r>
      <w:r>
        <w:rPr>
          <w:rFonts w:ascii="Courier New" w:hAnsi="Courier New"/>
          <w:b w:val="0"/>
          <w:sz w:val="16"/>
        </w:rPr>
        <w:tab/>
        <w:tab/>
        <w:t>&lt;/cftry&gt; ---&gt;</w:t>
      </w:r>
      <w:r>
        <w:br/>
      </w:r>
      <w:r>
        <w:rPr>
          <w:rFonts w:ascii="Courier New" w:hAnsi="Courier New"/>
          <w:b w:val="0"/>
          <w:sz w:val="16"/>
        </w:rPr>
        <w:tab/>
        <w:tab/>
        <w:t>&lt;!--- &lt;cfdump var=#qRead#/&gt;&lt;cfabort/&gt; ---&gt;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ab/>
        <w:t>&lt;cfset "out.queryDurationMs"=getTickCount() - request.startTickCount/&gt;</w:t>
      </w:r>
      <w:r>
        <w:br/>
      </w:r>
      <w:r>
        <w:rPr>
          <w:rFonts w:ascii="Courier New" w:hAnsi="Courier New"/>
          <w:b w:val="0"/>
          <w:sz w:val="16"/>
        </w:rPr>
        <w:tab/>
        <w:tab/>
        <w:t>&lt;!--- &lt;cfset "out.total"=#local.qTotal.cnt#/&gt; ---&gt;</w:t>
      </w:r>
      <w:r>
        <w:br/>
      </w:r>
      <w:r>
        <w:rPr>
          <w:rFonts w:ascii="Courier New" w:hAnsi="Courier New"/>
          <w:b w:val="0"/>
          <w:sz w:val="16"/>
        </w:rPr>
        <w:tab/>
        <w:tab/>
        <w:t>&lt;cfset "out.resultSetSize"=#local.qRead.recordCount#/&gt;</w:t>
      </w:r>
      <w:r>
        <w:br/>
      </w:r>
      <w:r>
        <w:rPr>
          <w:rFonts w:ascii="Courier New" w:hAnsi="Courier New"/>
          <w:b w:val="0"/>
          <w:sz w:val="16"/>
        </w:rPr>
        <w:t xml:space="preserve">&lt;!--- </w:t>
        <w:tab/>
        <w:tab/>
        <w:t>&lt;cfset "out.pageSize"=#arguments.pageSize*1#/&gt;</w:t>
      </w:r>
      <w:r>
        <w:br/>
      </w:r>
      <w:r>
        <w:rPr>
          <w:rFonts w:ascii="Courier New" w:hAnsi="Courier New"/>
          <w:b w:val="0"/>
          <w:sz w:val="16"/>
        </w:rPr>
        <w:tab/>
        <w:tab/>
        <w:t>&lt;cfset "out.page"=#arguments.page*1#/&gt;</w:t>
      </w:r>
      <w:r>
        <w:br/>
      </w:r>
      <w:r>
        <w:rPr>
          <w:rFonts w:ascii="Courier New" w:hAnsi="Courier New"/>
          <w:b w:val="0"/>
          <w:sz w:val="16"/>
        </w:rPr>
        <w:tab/>
        <w:tab/>
        <w:t>&lt;cfset "out.orderBy"=#arguments.orderBy#/&gt; ---&gt;</w:t>
      </w:r>
      <w:r>
        <w:br/>
      </w:r>
      <w:r>
        <w:rPr>
          <w:rFonts w:ascii="Courier New" w:hAnsi="Courier New"/>
          <w:b w:val="0"/>
          <w:sz w:val="16"/>
        </w:rPr>
        <w:tab/>
        <w:tab/>
      </w:r>
      <w:r>
        <w:br/>
      </w:r>
      <w:r>
        <w:rPr>
          <w:rFonts w:ascii="Courier New" w:hAnsi="Courier New"/>
          <w:b w:val="0"/>
          <w:sz w:val="16"/>
        </w:rPr>
        <w:tab/>
        <w:tab/>
        <w:t>&lt;cfset var resultCollection=[]/&gt;</w:t>
      </w:r>
      <w:r>
        <w:br/>
      </w:r>
      <w:r>
        <w:rPr>
          <w:rFonts w:ascii="Courier New" w:hAnsi="Courier New"/>
          <w:b w:val="0"/>
          <w:sz w:val="16"/>
        </w:rPr>
        <w:tab/>
        <w:tab/>
        <w:t>&lt;cfset var svcMap = structCopy(local.titleMap)/&gt;&lt;!--- ради аккуратности, дальше local.titleMap все равно не используем ---&gt;</w:t>
      </w:r>
      <w:r>
        <w:br/>
      </w:r>
      <w:r>
        <w:rPr>
          <w:rFonts w:ascii="Courier New" w:hAnsi="Courier New"/>
          <w:b w:val="0"/>
          <w:sz w:val="16"/>
        </w:rPr>
        <w:tab/>
        <w:tab/>
        <w:t>&lt;cfset var groupMap = withdrawStructKeys(svcMap, "svc_group_id,svc_group")/&gt;</w:t>
        <w:tab/>
        <w:tab/>
      </w:r>
      <w:r>
        <w:br/>
      </w:r>
      <w:r>
        <w:rPr>
          <w:rFonts w:ascii="Courier New" w:hAnsi="Courier New"/>
          <w:b w:val="0"/>
          <w:sz w:val="16"/>
        </w:rPr>
        <w:tab/>
        <w:tab/>
      </w:r>
      <w:r>
        <w:br/>
      </w:r>
      <w:r>
        <w:rPr>
          <w:rFonts w:ascii="Courier New" w:hAnsi="Courier New"/>
          <w:b w:val="0"/>
          <w:sz w:val="16"/>
        </w:rPr>
        <w:tab/>
        <w:tab/>
        <w:t>&lt;cfloop query=#local.qRead# group="svc_group_id"&lt;!--- startRow=#startrow# endRow=#(startrow+maxrows-1)# ---&gt;&gt;</w:t>
      </w:r>
      <w:r>
        <w:br/>
      </w:r>
      <w:r>
        <w:rPr>
          <w:rFonts w:ascii="Courier New" w:hAnsi="Courier New"/>
          <w:b w:val="0"/>
          <w:sz w:val="16"/>
        </w:rPr>
        <w:tab/>
        <w:tab/>
        <w:tab/>
        <w:t>&lt;cfset var grp = structNew("linked")/&gt;</w:t>
        <w:tab/>
        <w:tab/>
        <w:tab/>
        <w:tab/>
      </w:r>
      <w:r>
        <w:br/>
      </w:r>
      <w:r>
        <w:rPr>
          <w:rFonts w:ascii="Courier New" w:hAnsi="Courier New"/>
          <w:b w:val="0"/>
          <w:sz w:val="16"/>
        </w:rPr>
        <w:tab/>
        <w:tab/>
        <w:tab/>
        <w:t>&lt;cfset this.helper.appendRecord(grp, "", groupMap, local.qRead, this.helper.snake2camel)/&gt;</w:t>
      </w:r>
      <w:r>
        <w:br/>
      </w:r>
      <w:r>
        <w:rPr>
          <w:rFonts w:ascii="Courier New" w:hAnsi="Courier New"/>
          <w:b w:val="0"/>
          <w:sz w:val="16"/>
        </w:rPr>
        <w:tab/>
        <w:tab/>
        <w:tab/>
      </w:r>
      <w:r>
        <w:br/>
      </w:r>
      <w:r>
        <w:rPr>
          <w:rFonts w:ascii="Courier New" w:hAnsi="Courier New"/>
          <w:b w:val="0"/>
          <w:sz w:val="16"/>
        </w:rPr>
        <w:tab/>
        <w:tab/>
        <w:tab/>
        <w:t>&lt;cfset "grp.services"=[]/&gt;</w:t>
      </w:r>
      <w:r>
        <w:br/>
      </w:r>
      <w:r>
        <w:rPr>
          <w:rFonts w:ascii="Courier New" w:hAnsi="Courier New"/>
          <w:b w:val="0"/>
          <w:sz w:val="16"/>
        </w:rPr>
        <w:tab/>
        <w:tab/>
        <w:tab/>
        <w:t>&lt;cfset var svcRec = structNew("linked")/&gt;</w:t>
      </w:r>
      <w:r>
        <w:br/>
      </w:r>
      <w:r>
        <w:rPr>
          <w:rFonts w:ascii="Courier New" w:hAnsi="Courier New"/>
          <w:b w:val="0"/>
          <w:sz w:val="16"/>
        </w:rPr>
        <w:tab/>
        <w:tab/>
        <w:tab/>
        <w:t>&lt;cfloop&gt;</w:t>
      </w:r>
      <w:r>
        <w:br/>
      </w:r>
      <w:r>
        <w:rPr>
          <w:rFonts w:ascii="Courier New" w:hAnsi="Courier New"/>
          <w:b w:val="0"/>
          <w:sz w:val="16"/>
        </w:rPr>
        <w:tab/>
        <w:tab/>
        <w:tab/>
        <w:tab/>
        <w:t>&lt;cfset this.helper.appendRecord(svcRec, "", svcMap, local.qRead, this.helper.snake2camel)/&gt;</w:t>
      </w:r>
      <w:r>
        <w:br/>
      </w:r>
      <w:r>
        <w:rPr>
          <w:rFonts w:ascii="Courier New" w:hAnsi="Courier New"/>
          <w:b w:val="0"/>
          <w:sz w:val="16"/>
        </w:rPr>
        <w:tab/>
        <w:tab/>
        <w:tab/>
        <w:tab/>
        <w:t>&lt;cfset arrayAppend(grp.services, structCopy(svcRec))/&gt;</w:t>
      </w:r>
      <w:r>
        <w:br/>
      </w:r>
      <w:r>
        <w:rPr>
          <w:rFonts w:ascii="Courier New" w:hAnsi="Courier New"/>
          <w:b w:val="0"/>
          <w:sz w:val="16"/>
        </w:rPr>
        <w:t xml:space="preserve">&lt;!--- </w:t>
        <w:tab/>
        <w:tab/>
        <w:tab/>
        <w:tab/>
        <w:t>&lt;cfdump var=#svcRec#/&gt; ---&gt;</w:t>
      </w:r>
      <w:r>
        <w:br/>
      </w:r>
      <w:r>
        <w:rPr>
          <w:rFonts w:ascii="Courier New" w:hAnsi="Courier New"/>
          <w:b w:val="0"/>
          <w:sz w:val="16"/>
        </w:rPr>
        <w:tab/>
        <w:tab/>
        <w:tab/>
        <w:t>&lt;/cfloop&gt;</w:t>
      </w:r>
      <w:r>
        <w:br/>
      </w:r>
      <w:r>
        <w:rPr>
          <w:rFonts w:ascii="Courier New" w:hAnsi="Courier New"/>
          <w:b w:val="0"/>
          <w:sz w:val="16"/>
        </w:rPr>
        <w:tab/>
        <w:tab/>
        <w:tab/>
      </w:r>
      <w:r>
        <w:br/>
      </w:r>
      <w:r>
        <w:rPr>
          <w:rFonts w:ascii="Courier New" w:hAnsi="Courier New"/>
          <w:b w:val="0"/>
          <w:sz w:val="16"/>
        </w:rPr>
        <w:tab/>
        <w:tab/>
        <w:tab/>
        <w:t>&lt;cfset arrayAppend(resultCollection, structCopy(grp))/&gt;почему-то здесь работает без structCopy</w:t>
      </w:r>
      <w:r>
        <w:br/>
      </w:r>
      <w:r>
        <w:rPr>
          <w:rFonts w:ascii="Courier New" w:hAnsi="Courier New"/>
          <w:b w:val="0"/>
          <w:sz w:val="16"/>
        </w:rPr>
        <w:tab/>
        <w:tab/>
        <w:t>&lt;/cfloop&gt;</w:t>
        <w:tab/>
        <w:tab/>
      </w:r>
      <w:r>
        <w:br/>
      </w:r>
      <w:r>
        <w:rPr>
          <w:rFonts w:ascii="Courier New" w:hAnsi="Courier New"/>
          <w:b w:val="0"/>
          <w:sz w:val="16"/>
        </w:rPr>
      </w:r>
      <w:r>
        <w:br/>
      </w:r>
      <w:r>
        <w:rPr>
          <w:rFonts w:ascii="Courier New" w:hAnsi="Courier New"/>
          <w:b w:val="0"/>
          <w:sz w:val="16"/>
        </w:rPr>
        <w:tab/>
        <w:tab/>
        <w:t>&lt;cfset "out.size"=#arrayLen(resultCollection)#/&gt;</w:t>
      </w:r>
      <w:r>
        <w:br/>
      </w:r>
      <w:r>
        <w:rPr>
          <w:rFonts w:ascii="Courier New" w:hAnsi="Courier New"/>
          <w:b w:val="0"/>
          <w:sz w:val="16"/>
        </w:rPr>
        <w:tab/>
        <w:tab/>
        <w:t>&lt;cfset "out.results"=#resultCollection#/&gt;</w:t>
      </w:r>
      <w:r>
        <w:br/>
      </w:r>
      <w:r>
        <w:rPr>
          <w:rFonts w:ascii="Courier New" w:hAnsi="Courier New"/>
          <w:b w:val="0"/>
          <w:sz w:val="16"/>
        </w:rPr>
        <w:tab/>
        <w:tab/>
        <w:t>&lt;cfset "out.runDurationMs"=getTickCount()-request.startTickCount/&gt;</w:t>
        <w:tab/>
        <w:t>&lt;!--- &lt;cfabort/&gt; ---&gt;</w:t>
      </w:r>
      <w:r>
        <w:br/>
      </w:r>
      <w:r>
        <w:rPr>
          <w:rFonts w:ascii="Courier New" w:hAnsi="Courier New"/>
          <w:b w:val="0"/>
          <w:sz w:val="16"/>
        </w:rPr>
        <w:tab/>
        <w:tab/>
        <w:t>&lt;!---&lt;cfset "out.sql"=#local.result.sql#/&gt;---&gt;</w:t>
        <w:tab/>
      </w:r>
      <w:r>
        <w:br/>
      </w:r>
      <w:r>
        <w:rPr>
          <w:rFonts w:ascii="Courier New" w:hAnsi="Courier New"/>
          <w:b w:val="0"/>
          <w:sz w:val="16"/>
        </w:rPr>
        <w:tab/>
        <w:tab/>
        <w:t>&lt;cfreturn representationOf(out)/&gt;</w:t>
        <w:tab/>
        <w:tab/>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tab/>
      </w:r>
      <w:r>
        <w:br/>
      </w:r>
      <w:r>
        <w:rPr>
          <w:rFonts w:ascii="Courier New" w:hAnsi="Courier New"/>
          <w:b w:val="0"/>
          <w:sz w:val="16"/>
        </w:rPr>
        <w:tab/>
        <w:t>&lt;cffunction name="withdrawStructKeys" access="private" returntype="struct"&gt;</w:t>
      </w:r>
      <w:r>
        <w:br/>
      </w:r>
      <w:r>
        <w:rPr>
          <w:rFonts w:ascii="Courier New" w:hAnsi="Courier New"/>
          <w:b w:val="0"/>
          <w:sz w:val="16"/>
        </w:rPr>
        <w:tab/>
        <w:tab/>
        <w:t>&lt;!--- переносим ключи из входной структуры в возвращаемую (во входной удаляем) ---&gt;</w:t>
      </w:r>
      <w:r>
        <w:br/>
      </w:r>
      <w:r>
        <w:rPr>
          <w:rFonts w:ascii="Courier New" w:hAnsi="Courier New"/>
          <w:b w:val="0"/>
          <w:sz w:val="16"/>
        </w:rPr>
        <w:tab/>
        <w:tab/>
        <w:t>&lt;cfargument name="structFrom" type="struct"/&gt;</w:t>
        <w:tab/>
      </w:r>
      <w:r>
        <w:br/>
      </w:r>
      <w:r>
        <w:rPr>
          <w:rFonts w:ascii="Courier New" w:hAnsi="Courier New"/>
          <w:b w:val="0"/>
          <w:sz w:val="16"/>
        </w:rPr>
        <w:tab/>
        <w:tab/>
        <w:t>&lt;cfargument name="keyList" type="string"/&gt;</w:t>
        <w:tab/>
      </w:r>
      <w:r>
        <w:br/>
      </w:r>
      <w:r>
        <w:rPr>
          <w:rFonts w:ascii="Courier New" w:hAnsi="Courier New"/>
          <w:b w:val="0"/>
          <w:sz w:val="16"/>
        </w:rPr>
        <w:tab/>
        <w:tab/>
      </w:r>
      <w:r>
        <w:br/>
      </w:r>
      <w:r>
        <w:rPr>
          <w:rFonts w:ascii="Courier New" w:hAnsi="Courier New"/>
          <w:b w:val="0"/>
          <w:sz w:val="16"/>
        </w:rPr>
        <w:tab/>
        <w:tab/>
        <w:t>&lt;cfset var structOut = {}/&gt;</w:t>
      </w:r>
      <w:r>
        <w:br/>
      </w:r>
      <w:r>
        <w:rPr>
          <w:rFonts w:ascii="Courier New" w:hAnsi="Courier New"/>
          <w:b w:val="0"/>
          <w:sz w:val="16"/>
        </w:rPr>
        <w:tab/>
        <w:tab/>
      </w:r>
      <w:r>
        <w:br/>
      </w:r>
      <w:r>
        <w:rPr>
          <w:rFonts w:ascii="Courier New" w:hAnsi="Courier New"/>
          <w:b w:val="0"/>
          <w:sz w:val="16"/>
        </w:rPr>
        <w:tab/>
        <w:tab/>
        <w:t>&lt;cfloop list=#arguments.keyList# item="key"&gt;</w:t>
      </w:r>
      <w:r>
        <w:br/>
      </w:r>
      <w:r>
        <w:rPr>
          <w:rFonts w:ascii="Courier New" w:hAnsi="Courier New"/>
          <w:b w:val="0"/>
          <w:sz w:val="16"/>
        </w:rPr>
        <w:tab/>
        <w:tab/>
        <w:tab/>
        <w:t>&lt;cfif structKeyExists(arguments.structFrom, key)&gt;</w:t>
      </w:r>
      <w:r>
        <w:br/>
      </w:r>
      <w:r>
        <w:rPr>
          <w:rFonts w:ascii="Courier New" w:hAnsi="Courier New"/>
          <w:b w:val="0"/>
          <w:sz w:val="16"/>
        </w:rPr>
        <w:tab/>
        <w:tab/>
        <w:tab/>
        <w:tab/>
        <w:t>&lt;cfset structInsert(structOut, key, structFind(structFrom, key))/&gt;</w:t>
      </w:r>
      <w:r>
        <w:br/>
      </w:r>
      <w:r>
        <w:rPr>
          <w:rFonts w:ascii="Courier New" w:hAnsi="Courier New"/>
          <w:b w:val="0"/>
          <w:sz w:val="16"/>
        </w:rPr>
        <w:tab/>
        <w:tab/>
        <w:tab/>
        <w:tab/>
        <w:t>&lt;cfset structDelete(arguments.structFrom, key)/&gt;</w:t>
      </w:r>
      <w:r>
        <w:br/>
      </w:r>
      <w:r>
        <w:rPr>
          <w:rFonts w:ascii="Courier New" w:hAnsi="Courier New"/>
          <w:b w:val="0"/>
          <w:sz w:val="16"/>
        </w:rPr>
        <w:tab/>
        <w:tab/>
        <w:tab/>
        <w:t>&lt;/cfif&gt;</w:t>
        <w:tab/>
        <w:tab/>
        <w:tab/>
      </w:r>
      <w:r>
        <w:br/>
      </w:r>
      <w:r>
        <w:rPr>
          <w:rFonts w:ascii="Courier New" w:hAnsi="Courier New"/>
          <w:b w:val="0"/>
          <w:sz w:val="16"/>
        </w:rPr>
        <w:tab/>
        <w:tab/>
        <w:t>&lt;/cfloop&gt;</w:t>
      </w:r>
      <w:r>
        <w:br/>
      </w:r>
      <w:r>
        <w:rPr>
          <w:rFonts w:ascii="Courier New" w:hAnsi="Courier New"/>
          <w:b w:val="0"/>
          <w:sz w:val="16"/>
        </w:rPr>
        <w:tab/>
        <w:tab/>
      </w:r>
      <w:r>
        <w:br/>
      </w:r>
      <w:r>
        <w:rPr>
          <w:rFonts w:ascii="Courier New" w:hAnsi="Courier New"/>
          <w:b w:val="0"/>
          <w:sz w:val="16"/>
        </w:rPr>
        <w:tab/>
        <w:tab/>
        <w:t>&lt;cfreturn structOut/&gt;</w:t>
        <w:tab/>
        <w:tab/>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p>
    <w:p>
      <w:pPr>
        <w:pStyle w:val="Heading1"/>
      </w:pPr>
      <w:r>
        <w:t>v1/resources/svc_ls.cfc</w:t>
      </w:r>
    </w:p>
    <w:p>
      <w:pPr>
        <w:spacing w:before="40" w:after="160"/>
        <w:ind w:left="283"/>
        <w:shd w:val="clear" w:color="auto" w:fill="F2F2F2"/>
      </w:pPr>
      <w:r>
        <w:rPr>
          <w:rFonts w:ascii="Courier New" w:hAnsi="Courier New"/>
          <w:b w:val="0"/>
          <w:sz w:val="16"/>
        </w:rPr>
        <w:t>&lt;cfcomponent extends="taffy.core.resource" taffy:uri="/services"&gt;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this.helper=CreateObject("component","lib.rest_api_helper")/&gt;&lt;!---*** странно, почему мы его видим?---&gt;&lt;!---вынести в апп?---&gt;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ab/>
        <w:t>&lt;!---спецификация полей, пригодных для фильтрации (?и сортировки)---&gt;</w:t>
      </w:r>
      <w:r>
        <w:br/>
      </w:r>
      <w:r>
        <w:rPr>
          <w:rFonts w:ascii="Courier New" w:hAnsi="Courier New"/>
          <w:b w:val="0"/>
          <w:sz w:val="16"/>
        </w:rPr>
        <w:tab/>
        <w:t>&lt;!---здесь для простоты без префикса, потому что мы используем вложенный селект, чтобы сделать композитное поле---&gt;</w:t>
      </w:r>
      <w:r>
        <w:br/>
      </w:r>
      <w:r>
        <w:rPr>
          <w:rFonts w:ascii="Courier New" w:hAnsi="Courier New"/>
          <w:b w:val="0"/>
          <w:sz w:val="16"/>
        </w:rPr>
        <w:tab/>
        <w:t>&lt;cfset this.fieldsSpec={</w:t>
      </w:r>
      <w:r>
        <w:br/>
      </w:r>
      <w:r>
        <w:rPr>
          <w:rFonts w:ascii="Courier New" w:hAnsi="Courier New"/>
          <w:b w:val="0"/>
          <w:sz w:val="16"/>
        </w:rPr>
        <w:tab/>
        <w:tab/>
        <w:t>"dt_created"={prefix="sv", type="date"},</w:t>
      </w:r>
      <w:r>
        <w:br/>
      </w:r>
      <w:r>
        <w:rPr>
          <w:rFonts w:ascii="Courier New" w:hAnsi="Courier New"/>
          <w:b w:val="0"/>
          <w:sz w:val="16"/>
        </w:rPr>
        <w:tab/>
        <w:tab/>
        <w:t>"dt_updated"={prefix="sv", type="date"},</w:t>
      </w:r>
      <w:r>
        <w:br/>
      </w:r>
      <w:r>
        <w:rPr>
          <w:rFonts w:ascii="Courier New" w:hAnsi="Courier New"/>
          <w:b w:val="0"/>
          <w:sz w:val="16"/>
        </w:rPr>
        <w:tab/>
        <w:tab/>
        <w:t>"svc_id"={prefix="sv", type="integer"},</w:t>
      </w:r>
      <w:r>
        <w:br/>
      </w:r>
      <w:r>
        <w:rPr>
          <w:rFonts w:ascii="Courier New" w:hAnsi="Courier New"/>
          <w:b w:val="0"/>
          <w:sz w:val="16"/>
        </w:rPr>
        <w:t xml:space="preserve">&lt;!--- </w:t>
        <w:tab/>
        <w:tab/>
        <w:t>svc_group_id={type="integer"}, ---&gt;</w:t>
      </w:r>
      <w:r>
        <w:br/>
      </w:r>
      <w:r>
        <w:rPr>
          <w:rFonts w:ascii="Courier New" w:hAnsi="Courier New"/>
          <w:b w:val="0"/>
          <w:sz w:val="16"/>
        </w:rPr>
        <w:tab/>
        <w:tab/>
        <w:t>"resource_realm_type_id"={prefix="sv", type="integer"},</w:t>
      </w:r>
      <w:r>
        <w:br/>
      </w:r>
      <w:r>
        <w:rPr>
          <w:rFonts w:ascii="Courier New" w:hAnsi="Courier New"/>
          <w:b w:val="0"/>
          <w:sz w:val="16"/>
        </w:rPr>
        <w:tab/>
        <w:tab/>
        <w:t>"sort"={prefix="sv", type="integer"},</w:t>
      </w:r>
      <w:r>
        <w:br/>
      </w:r>
      <w:r>
        <w:rPr>
          <w:rFonts w:ascii="Courier New" w:hAnsi="Courier New"/>
          <w:b w:val="0"/>
          <w:sz w:val="16"/>
        </w:rPr>
        <w:tab/>
        <w:tab/>
        <w:t>"is_production_ready"={prefix="sv", type="boolean"},</w:t>
      </w:r>
      <w:r>
        <w:br/>
      </w:r>
      <w:r>
        <w:rPr>
          <w:rFonts w:ascii="Courier New" w:hAnsi="Courier New"/>
          <w:b w:val="0"/>
          <w:sz w:val="16"/>
        </w:rPr>
        <w:tab/>
        <w:tab/>
        <w:t>"svc"={prefix="sv", type="string"},</w:t>
      </w:r>
      <w:r>
        <w:br/>
      </w:r>
      <w:r>
        <w:rPr>
          <w:rFonts w:ascii="Courier New" w:hAnsi="Courier New"/>
          <w:b w:val="0"/>
          <w:sz w:val="16"/>
        </w:rPr>
        <w:tab/>
        <w:tab/>
        <w:t>"svc_short"={prefix="sv", type="string"},</w:t>
      </w:r>
      <w:r>
        <w:br/>
      </w:r>
      <w:r>
        <w:rPr>
          <w:rFonts w:ascii="Courier New" w:hAnsi="Courier New"/>
          <w:b w:val="0"/>
          <w:sz w:val="16"/>
        </w:rPr>
        <w:tab/>
        <w:tab/>
        <w:t>"svc_extended_name"={prefix="sv", type="string"},</w:t>
      </w:r>
      <w:r>
        <w:br/>
      </w:r>
      <w:r>
        <w:rPr>
          <w:rFonts w:ascii="Courier New" w:hAnsi="Courier New"/>
          <w:b w:val="0"/>
          <w:sz w:val="16"/>
        </w:rPr>
        <w:tab/>
        <w:tab/>
        <w:t>"orchestrator_name"={prefix="sv", type="string"},</w:t>
      </w:r>
      <w:r>
        <w:br/>
      </w:r>
      <w:r>
        <w:rPr>
          <w:rFonts w:ascii="Courier New" w:hAnsi="Courier New"/>
          <w:b w:val="0"/>
          <w:sz w:val="16"/>
        </w:rPr>
        <w:tab/>
        <w:tab/>
        <w:t>"synonyms"={prefix="sv", type="string"},</w:t>
      </w:r>
      <w:r>
        <w:br/>
      </w:r>
      <w:r>
        <w:rPr>
          <w:rFonts w:ascii="Courier New" w:hAnsi="Courier New"/>
          <w:b w:val="0"/>
          <w:sz w:val="16"/>
        </w:rPr>
        <w:tab/>
        <w:tab/>
        <w:t>"code"={prefix="sv", type="string"},</w:t>
      </w:r>
      <w:r>
        <w:br/>
      </w:r>
      <w:r>
        <w:rPr>
          <w:rFonts w:ascii="Courier New" w:hAnsi="Courier New"/>
          <w:b w:val="0"/>
          <w:sz w:val="16"/>
        </w:rPr>
        <w:tab/>
        <w:tab/>
        <w:t>"version"={prefix="sv", type="string"},</w:t>
      </w:r>
      <w:r>
        <w:br/>
      </w:r>
      <w:r>
        <w:rPr>
          <w:rFonts w:ascii="Courier New" w:hAnsi="Courier New"/>
          <w:b w:val="0"/>
          <w:sz w:val="16"/>
        </w:rPr>
        <w:tab/>
        <w:tab/>
        <w:t>"descr"={prefix="sv", type="string"},</w:t>
      </w:r>
      <w:r>
        <w:br/>
      </w:r>
      <w:r>
        <w:rPr>
          <w:rFonts w:ascii="Courier New" w:hAnsi="Courier New"/>
          <w:b w:val="0"/>
          <w:sz w:val="16"/>
        </w:rPr>
        <w:tab/>
        <w:tab/>
        <w:t>"man"={prefix="sv", type="string"},</w:t>
      </w:r>
      <w:r>
        <w:br/>
      </w:r>
      <w:r>
        <w:rPr>
          <w:rFonts w:ascii="Courier New" w:hAnsi="Courier New"/>
          <w:b w:val="0"/>
          <w:sz w:val="16"/>
        </w:rPr>
        <w:tab/>
        <w:tab/>
        <w:t>"resource_realm_cnt"={prefix="sv", type="integer"}</w:t>
      </w:r>
      <w:r>
        <w:br/>
      </w:r>
      <w:r>
        <w:rPr>
          <w:rFonts w:ascii="Courier New" w:hAnsi="Courier New"/>
          <w:b w:val="0"/>
          <w:sz w:val="16"/>
        </w:rPr>
        <w:tab/>
        <w:t>}</w:t>
      </w:r>
      <w:r>
        <w:br/>
      </w:r>
      <w:r>
        <w:rPr>
          <w:rFonts w:ascii="Courier New" w:hAnsi="Courier New"/>
          <w:b w:val="0"/>
          <w:sz w:val="16"/>
        </w:rPr>
        <w:tab/>
        <w:t>/&gt;</w:t>
      </w:r>
      <w:r>
        <w:br/>
      </w:r>
      <w:r>
        <w:rPr>
          <w:rFonts w:ascii="Courier New" w:hAnsi="Courier New"/>
          <w:b w:val="0"/>
          <w:sz w:val="16"/>
        </w:rPr>
      </w:r>
      <w:r>
        <w:br/>
      </w:r>
      <w:r>
        <w:rPr>
          <w:rFonts w:ascii="Courier New" w:hAnsi="Courier New"/>
          <w:b w:val="0"/>
          <w:sz w:val="16"/>
        </w:rPr>
        <w:tab/>
        <w:t>&lt;!--- *** пока сортировка, пагинация и состав полей компонуются так, что приходится добавлять поле сортировки в резалтсет ---&gt;</w:t>
      </w:r>
      <w:r>
        <w:br/>
      </w:r>
      <w:r>
        <w:rPr>
          <w:rFonts w:ascii="Courier New" w:hAnsi="Courier New"/>
          <w:b w:val="0"/>
          <w:sz w:val="16"/>
        </w:rPr>
        <w:tab/>
        <w:t xml:space="preserve"> &lt;cffunction name="get" hint="Список сервисов"&gt;</w:t>
      </w:r>
      <w:r>
        <w:br/>
      </w:r>
      <w:r>
        <w:rPr>
          <w:rFonts w:ascii="Courier New" w:hAnsi="Courier New"/>
          <w:b w:val="0"/>
          <w:sz w:val="16"/>
        </w:rPr>
        <w:tab/>
        <w:tab/>
        <w:t>&lt;cfargument name="pageSize" type="string" hint="type:integer" default=100/&gt;</w:t>
        <w:tab/>
      </w:r>
      <w:r>
        <w:br/>
      </w:r>
      <w:r>
        <w:rPr>
          <w:rFonts w:ascii="Courier New" w:hAnsi="Courier New"/>
          <w:b w:val="0"/>
          <w:sz w:val="16"/>
        </w:rPr>
        <w:tab/>
        <w:tab/>
        <w:t>&lt;cfargument name="page" type="string" hint="type:integer" default="1"/&gt;</w:t>
        <w:tab/>
      </w:r>
      <w:r>
        <w:br/>
      </w:r>
      <w:r>
        <w:rPr>
          <w:rFonts w:ascii="Courier New" w:hAnsi="Courier New"/>
          <w:b w:val="0"/>
          <w:sz w:val="16"/>
        </w:rPr>
        <w:tab/>
        <w:tab/>
        <w:t>&lt;cfargument name="orderBy" type="string" hint="type:string, description:comma-separated list of fields to sort by, example:fld1.ASC,fld2.DESC,fld3.ASC" default=""/&gt;</w:t>
      </w:r>
      <w:r>
        <w:br/>
      </w:r>
      <w:r>
        <w:rPr>
          <w:rFonts w:ascii="Courier New" w:hAnsi="Courier New"/>
          <w:b w:val="0"/>
          <w:sz w:val="16"/>
        </w:rPr>
        <w:tab/>
        <w:tab/>
        <w:t>&lt;cfargument name="fields" type="string" hint="type:string, description:comma-separated list of fields to limit output to, empty string or omitted for default field set"  required=false default=""/&gt;</w:t>
      </w:r>
      <w:r>
        <w:br/>
      </w:r>
      <w:r>
        <w:rPr>
          <w:rFonts w:ascii="Courier New" w:hAnsi="Courier New"/>
          <w:b w:val="0"/>
          <w:sz w:val="16"/>
        </w:rPr>
        <w:tab/>
        <w:tab/>
        <w:t>&lt;cfargument name="search" type="string" hint="type:string, free search (black box)" required=false default=""/&gt;</w:t>
      </w:r>
      <w:r>
        <w:br/>
      </w:r>
      <w:r>
        <w:rPr>
          <w:rFonts w:ascii="Courier New" w:hAnsi="Courier New"/>
          <w:b w:val="0"/>
          <w:sz w:val="16"/>
        </w:rPr>
      </w:r>
      <w:r>
        <w:br/>
      </w:r>
      <w:r>
        <w:rPr>
          <w:rFonts w:ascii="Courier New" w:hAnsi="Courier New"/>
          <w:b w:val="0"/>
          <w:sz w:val="16"/>
        </w:rPr>
        <w:tab/>
        <w:tab/>
        <w:t>&lt;cfset local={}/&gt;</w:t>
      </w:r>
      <w:r>
        <w:br/>
      </w:r>
      <w:r>
        <w:rPr>
          <w:rFonts w:ascii="Courier New" w:hAnsi="Courier New"/>
          <w:b w:val="0"/>
          <w:sz w:val="16"/>
        </w:rPr>
        <w:tab/>
        <w:tab/>
        <w:t>&lt;!--- Фильтрация не униицирована (разница с instance_ls) ---&gt;</w:t>
      </w:r>
      <w:r>
        <w:br/>
      </w:r>
      <w:r>
        <w:rPr>
          <w:rFonts w:ascii="Courier New" w:hAnsi="Courier New"/>
          <w:b w:val="0"/>
          <w:sz w:val="16"/>
        </w:rPr>
        <w:tab/>
        <w:tab/>
      </w:r>
      <w:r>
        <w:br/>
      </w:r>
      <w:r>
        <w:rPr>
          <w:rFonts w:ascii="Courier New" w:hAnsi="Courier New"/>
          <w:b w:val="0"/>
          <w:sz w:val="16"/>
        </w:rPr>
        <w:tab/>
        <w:tab/>
        <w:t>&lt;!---parse and validate request parameters---&gt;</w:t>
      </w:r>
      <w:r>
        <w:br/>
      </w:r>
      <w:r>
        <w:rPr>
          <w:rFonts w:ascii="Courier New" w:hAnsi="Courier New"/>
          <w:b w:val="0"/>
          <w:sz w:val="16"/>
        </w:rPr>
        <w:tab/>
        <w:tab/>
        <w:t>&lt;cftry&gt;</w:t>
      </w:r>
      <w:r>
        <w:br/>
      </w:r>
      <w:r>
        <w:rPr>
          <w:rFonts w:ascii="Courier New" w:hAnsi="Courier New"/>
          <w:b w:val="0"/>
          <w:sz w:val="16"/>
        </w:rPr>
        <w:tab/>
        <w:tab/>
        <w:tab/>
        <w:t>&lt;cfset this.helper.validateField(arguments, "pageSize", "integer")/&gt;</w:t>
      </w:r>
      <w:r>
        <w:br/>
      </w:r>
      <w:r>
        <w:rPr>
          <w:rFonts w:ascii="Courier New" w:hAnsi="Courier New"/>
          <w:b w:val="0"/>
          <w:sz w:val="16"/>
        </w:rPr>
        <w:tab/>
        <w:tab/>
        <w:tab/>
        <w:t>&lt;cfset this.helper.validateField(arguments, "page", "integer")/&gt;</w:t>
      </w:r>
      <w:r>
        <w:br/>
      </w:r>
      <w:r>
        <w:rPr>
          <w:rFonts w:ascii="Courier New" w:hAnsi="Courier New"/>
          <w:b w:val="0"/>
          <w:sz w:val="16"/>
        </w:rPr>
        <w:tab/>
        <w:tab/>
        <w:tab/>
      </w:r>
      <w:r>
        <w:br/>
      </w:r>
      <w:r>
        <w:rPr>
          <w:rFonts w:ascii="Courier New" w:hAnsi="Courier New"/>
          <w:b w:val="0"/>
          <w:sz w:val="16"/>
        </w:rPr>
        <w:tab/>
        <w:tab/>
        <w:tab/>
        <w:t>&lt;!---мы мирно игнорируем поля, отсутствующие в спецификации, что позволяет не делать исключения для orderBy и т.п.---&gt;</w:t>
      </w:r>
      <w:r>
        <w:br/>
      </w:r>
      <w:r>
        <w:rPr>
          <w:rFonts w:ascii="Courier New" w:hAnsi="Courier New"/>
          <w:b w:val="0"/>
          <w:sz w:val="16"/>
        </w:rPr>
        <w:tab/>
        <w:tab/>
        <w:tab/>
      </w:r>
      <w:r>
        <w:br/>
      </w:r>
      <w:r>
        <w:rPr>
          <w:rFonts w:ascii="Courier New" w:hAnsi="Courier New"/>
          <w:b w:val="0"/>
          <w:sz w:val="16"/>
        </w:rPr>
        <w:tab/>
        <w:tab/>
        <w:tab/>
        <w:t>&lt;cfset var filter=this.helper.parseFilterParams(this.fieldsSpec)/&gt;</w:t>
      </w:r>
      <w:r>
        <w:br/>
      </w:r>
      <w:r>
        <w:rPr>
          <w:rFonts w:ascii="Courier New" w:hAnsi="Courier New"/>
          <w:b w:val="0"/>
          <w:sz w:val="16"/>
        </w:rPr>
        <w:tab/>
        <w:tab/>
        <w:tab/>
        <w:t>&lt;cfset var order=this.helper.parseOrderBy(this.fieldsSpec, arguments.orderBy)/&gt;</w:t>
        <w:tab/>
      </w:r>
      <w:r>
        <w:br/>
      </w:r>
      <w:r>
        <w:rPr>
          <w:rFonts w:ascii="Courier New" w:hAnsi="Courier New"/>
          <w:b w:val="0"/>
          <w:sz w:val="16"/>
        </w:rPr>
        <w:tab/>
      </w:r>
      <w:r>
        <w:br/>
      </w:r>
      <w:r>
        <w:rPr>
          <w:rFonts w:ascii="Courier New" w:hAnsi="Courier New"/>
          <w:b w:val="0"/>
          <w:sz w:val="16"/>
        </w:rPr>
        <w:tab/>
        <w:tab/>
        <w:tab/>
        <w:t>&lt;cfset local.fieldsToOutput=""/&gt;</w:t>
      </w:r>
      <w:r>
        <w:br/>
      </w:r>
      <w:r>
        <w:rPr>
          <w:rFonts w:ascii="Courier New" w:hAnsi="Courier New"/>
          <w:b w:val="0"/>
          <w:sz w:val="16"/>
        </w:rPr>
      </w:r>
      <w:r>
        <w:br/>
      </w:r>
      <w:r>
        <w:rPr>
          <w:rFonts w:ascii="Courier New" w:hAnsi="Courier New"/>
          <w:b w:val="0"/>
          <w:sz w:val="16"/>
        </w:rPr>
        <w:tab/>
        <w:tab/>
        <w:tab/>
        <w:t>&lt;cfloop collection=#this.fieldsSpec# item="fld"&gt;</w:t>
      </w:r>
      <w:r>
        <w:br/>
      </w:r>
      <w:r>
        <w:rPr>
          <w:rFonts w:ascii="Courier New" w:hAnsi="Courier New"/>
          <w:b w:val="0"/>
          <w:sz w:val="16"/>
        </w:rPr>
        <w:tab/>
        <w:tab/>
        <w:tab/>
        <w:tab/>
        <w:t>&lt;!--- &lt;cfoutput&gt;#this.helper.snake2camel(trim(fld))#&lt;/cfoutput&gt; ---&gt;</w:t>
      </w:r>
      <w:r>
        <w:br/>
      </w:r>
      <w:r>
        <w:rPr>
          <w:rFonts w:ascii="Courier New" w:hAnsi="Courier New"/>
          <w:b w:val="0"/>
          <w:sz w:val="16"/>
        </w:rPr>
        <w:tab/>
        <w:tab/>
        <w:tab/>
        <w:tab/>
        <w:t>&lt;!--- *** в данном случае мы некорректно ограничиваем состав выводимых полей</w:t>
      </w:r>
      <w:r>
        <w:br/>
      </w:r>
      <w:r>
        <w:rPr>
          <w:rFonts w:ascii="Courier New" w:hAnsi="Courier New"/>
          <w:b w:val="0"/>
          <w:sz w:val="16"/>
        </w:rPr>
        <w:tab/>
        <w:tab/>
        <w:tab/>
        <w:tab/>
        <w:t>полями, перечисленными в fieldSpec ---&gt;</w:t>
      </w:r>
      <w:r>
        <w:br/>
      </w:r>
      <w:r>
        <w:rPr>
          <w:rFonts w:ascii="Courier New" w:hAnsi="Courier New"/>
          <w:b w:val="0"/>
          <w:sz w:val="16"/>
        </w:rPr>
        <w:tab/>
        <w:tab/>
        <w:tab/>
        <w:tab/>
        <w:t>&lt;cfif listFindNoCase(arguments.fields, this.helper.snake2camel(trim(fld)))</w:t>
      </w:r>
      <w:r>
        <w:br/>
      </w:r>
      <w:r>
        <w:rPr>
          <w:rFonts w:ascii="Courier New" w:hAnsi="Courier New"/>
          <w:b w:val="0"/>
          <w:sz w:val="16"/>
        </w:rPr>
        <w:tab/>
        <w:tab/>
        <w:tab/>
        <w:tab/>
        <w:t>OR len(arguments.fields) EQ 0&gt;</w:t>
      </w:r>
      <w:r>
        <w:br/>
      </w:r>
      <w:r>
        <w:rPr>
          <w:rFonts w:ascii="Courier New" w:hAnsi="Courier New"/>
          <w:b w:val="0"/>
          <w:sz w:val="16"/>
        </w:rPr>
        <w:tab/>
        <w:tab/>
        <w:tab/>
        <w:tab/>
        <w:tab/>
        <w:t>&lt;cfset local.fieldsToOutput=listAppend(local.fieldsToOutput,trim(fld))/&gt;</w:t>
      </w:r>
      <w:r>
        <w:br/>
      </w:r>
      <w:r>
        <w:rPr>
          <w:rFonts w:ascii="Courier New" w:hAnsi="Courier New"/>
          <w:b w:val="0"/>
          <w:sz w:val="16"/>
        </w:rPr>
        <w:tab/>
        <w:tab/>
        <w:tab/>
        <w:tab/>
        <w:t>&lt;/cfif&gt;</w:t>
      </w:r>
      <w:r>
        <w:br/>
      </w:r>
      <w:r>
        <w:rPr>
          <w:rFonts w:ascii="Courier New" w:hAnsi="Courier New"/>
          <w:b w:val="0"/>
          <w:sz w:val="16"/>
        </w:rPr>
        <w:tab/>
        <w:tab/>
        <w:tab/>
        <w:t>&lt;/cfloop&gt;</w:t>
      </w:r>
      <w:r>
        <w:br/>
      </w:r>
      <w:r>
        <w:rPr>
          <w:rFonts w:ascii="Courier New" w:hAnsi="Courier New"/>
          <w:b w:val="0"/>
          <w:sz w:val="16"/>
        </w:rPr>
        <w:tab/>
        <w:tab/>
        <w:tab/>
      </w:r>
      <w:r>
        <w:br/>
      </w:r>
      <w:r>
        <w:rPr>
          <w:rFonts w:ascii="Courier New" w:hAnsi="Courier New"/>
          <w:b w:val="0"/>
          <w:sz w:val="16"/>
        </w:rPr>
        <w:tab/>
        <w:tab/>
        <w:tab/>
        <w:t>&lt;cfset local.fieldsToQueryFor = local.fieldsToOutput/&gt;</w:t>
      </w:r>
      <w:r>
        <w:br/>
      </w:r>
      <w:r>
        <w:rPr>
          <w:rFonts w:ascii="Courier New" w:hAnsi="Courier New"/>
          <w:b w:val="0"/>
          <w:sz w:val="16"/>
        </w:rPr>
        <w:tab/>
        <w:tab/>
        <w:tab/>
        <w:t>&lt;cfset local.fieldsShortList=""/&gt;</w:t>
      </w:r>
      <w:r>
        <w:br/>
      </w:r>
      <w:r>
        <w:rPr>
          <w:rFonts w:ascii="Courier New" w:hAnsi="Courier New"/>
          <w:b w:val="0"/>
          <w:sz w:val="16"/>
        </w:rPr>
        <w:tab/>
        <w:tab/>
        <w:tab/>
      </w:r>
      <w:r>
        <w:br/>
      </w:r>
      <w:r>
        <w:rPr>
          <w:rFonts w:ascii="Courier New" w:hAnsi="Courier New"/>
          <w:b w:val="0"/>
          <w:sz w:val="16"/>
        </w:rPr>
        <w:tab/>
        <w:tab/>
        <w:tab/>
        <w:t>&lt;!--- теперь добавим в перечень полей, которые нужно оставить, поля для фильтрации и сортировки ---&gt;</w:t>
      </w:r>
      <w:r>
        <w:br/>
      </w:r>
      <w:r>
        <w:rPr>
          <w:rFonts w:ascii="Courier New" w:hAnsi="Courier New"/>
          <w:b w:val="0"/>
          <w:sz w:val="16"/>
        </w:rPr>
        <w:tab/>
        <w:tab/>
        <w:tab/>
        <w:t>&lt;cfloop array=#filter# index="fltr"&gt;</w:t>
      </w:r>
      <w:r>
        <w:br/>
      </w:r>
      <w:r>
        <w:rPr>
          <w:rFonts w:ascii="Courier New" w:hAnsi="Courier New"/>
          <w:b w:val="0"/>
          <w:sz w:val="16"/>
        </w:rPr>
        <w:tab/>
        <w:tab/>
        <w:tab/>
        <w:tab/>
        <w:t>&lt;!--- &lt;cfset var fltr = structFind(filter,item)/&gt; ---&gt;</w:t>
      </w:r>
      <w:r>
        <w:br/>
      </w:r>
      <w:r>
        <w:rPr>
          <w:rFonts w:ascii="Courier New" w:hAnsi="Courier New"/>
          <w:b w:val="0"/>
          <w:sz w:val="16"/>
        </w:rPr>
        <w:tab/>
        <w:tab/>
        <w:tab/>
        <w:tab/>
        <w:t>&lt;cfif listLen(fltr.field,".") EQ 2&gt;</w:t>
      </w:r>
      <w:r>
        <w:br/>
      </w:r>
      <w:r>
        <w:rPr>
          <w:rFonts w:ascii="Courier New" w:hAnsi="Courier New"/>
          <w:b w:val="0"/>
          <w:sz w:val="16"/>
        </w:rPr>
        <w:tab/>
        <w:tab/>
        <w:tab/>
        <w:tab/>
        <w:tab/>
        <w:t>&lt;cfset var fld = listGetAt(fltr.field,2,".")/&gt;</w:t>
      </w:r>
      <w:r>
        <w:br/>
      </w:r>
      <w:r>
        <w:rPr>
          <w:rFonts w:ascii="Courier New" w:hAnsi="Courier New"/>
          <w:b w:val="0"/>
          <w:sz w:val="16"/>
        </w:rPr>
        <w:tab/>
        <w:tab/>
        <w:tab/>
        <w:tab/>
        <w:t>&lt;cfelseif listLen(fltr.field,".") EQ 1&gt;</w:t>
      </w:r>
      <w:r>
        <w:br/>
      </w:r>
      <w:r>
        <w:rPr>
          <w:rFonts w:ascii="Courier New" w:hAnsi="Courier New"/>
          <w:b w:val="0"/>
          <w:sz w:val="16"/>
        </w:rPr>
        <w:tab/>
        <w:tab/>
        <w:tab/>
        <w:tab/>
        <w:tab/>
        <w:t>&lt;cfset var fld = fltr.field/&gt;</w:t>
      </w:r>
      <w:r>
        <w:br/>
      </w:r>
      <w:r>
        <w:rPr>
          <w:rFonts w:ascii="Courier New" w:hAnsi="Courier New"/>
          <w:b w:val="0"/>
          <w:sz w:val="16"/>
        </w:rPr>
        <w:tab/>
        <w:tab/>
        <w:tab/>
        <w:tab/>
        <w:t>&lt;cfelse&gt;</w:t>
      </w:r>
      <w:r>
        <w:br/>
      </w:r>
      <w:r>
        <w:rPr>
          <w:rFonts w:ascii="Courier New" w:hAnsi="Courier New"/>
          <w:b w:val="0"/>
          <w:sz w:val="16"/>
        </w:rPr>
        <w:tab/>
        <w:tab/>
        <w:tab/>
        <w:tab/>
        <w:tab/>
        <w:t>&lt;cfreturn representationOf(this.helper.formatBadRequestError("Ошибка разбора фильтра")).withStatus(500)/&gt;</w:t>
      </w:r>
      <w:r>
        <w:br/>
      </w:r>
      <w:r>
        <w:rPr>
          <w:rFonts w:ascii="Courier New" w:hAnsi="Courier New"/>
          <w:b w:val="0"/>
          <w:sz w:val="16"/>
        </w:rPr>
        <w:tab/>
        <w:tab/>
        <w:tab/>
        <w:tab/>
        <w:t>&lt;/cfif&gt;</w:t>
      </w:r>
      <w:r>
        <w:br/>
      </w:r>
      <w:r>
        <w:rPr>
          <w:rFonts w:ascii="Courier New" w:hAnsi="Courier New"/>
          <w:b w:val="0"/>
          <w:sz w:val="16"/>
        </w:rPr>
        <w:tab/>
        <w:tab/>
        <w:tab/>
        <w:tab/>
        <w:t>&lt;cfif structKeyExists(this.fieldsSpec,fld) AND NOT listFindNoCase(local.fieldsToQueryFor,fld)&gt;</w:t>
      </w:r>
      <w:r>
        <w:br/>
      </w:r>
      <w:r>
        <w:rPr>
          <w:rFonts w:ascii="Courier New" w:hAnsi="Courier New"/>
          <w:b w:val="0"/>
          <w:sz w:val="16"/>
        </w:rPr>
        <w:tab/>
        <w:tab/>
        <w:tab/>
        <w:tab/>
        <w:tab/>
        <w:t>&lt;cfset local.fieldsToQueryFor=listAppend(local.fieldsToQueryFor,fld)/&gt;</w:t>
      </w:r>
      <w:r>
        <w:br/>
      </w:r>
      <w:r>
        <w:rPr>
          <w:rFonts w:ascii="Courier New" w:hAnsi="Courier New"/>
          <w:b w:val="0"/>
          <w:sz w:val="16"/>
        </w:rPr>
        <w:tab/>
        <w:tab/>
        <w:tab/>
        <w:tab/>
        <w:t>&lt;/cfif&gt;</w:t>
      </w:r>
      <w:r>
        <w:br/>
      </w:r>
      <w:r>
        <w:rPr>
          <w:rFonts w:ascii="Courier New" w:hAnsi="Courier New"/>
          <w:b w:val="0"/>
          <w:sz w:val="16"/>
        </w:rPr>
        <w:tab/>
        <w:tab/>
        <w:tab/>
        <w:tab/>
        <w:t>&lt;cfif structKeyExists(this.fieldsSpec,fld) AND NOT listFindNoCase(local.fieldsShortList,fld)&gt;</w:t>
      </w:r>
      <w:r>
        <w:br/>
      </w:r>
      <w:r>
        <w:rPr>
          <w:rFonts w:ascii="Courier New" w:hAnsi="Courier New"/>
          <w:b w:val="0"/>
          <w:sz w:val="16"/>
        </w:rPr>
        <w:tab/>
        <w:tab/>
        <w:tab/>
        <w:tab/>
        <w:tab/>
        <w:t>&lt;cfset local.fieldsShortList=listAppend(local.fieldsShortList,fld)/&gt;</w:t>
      </w:r>
      <w:r>
        <w:br/>
      </w:r>
      <w:r>
        <w:rPr>
          <w:rFonts w:ascii="Courier New" w:hAnsi="Courier New"/>
          <w:b w:val="0"/>
          <w:sz w:val="16"/>
        </w:rPr>
        <w:tab/>
        <w:tab/>
        <w:tab/>
        <w:tab/>
        <w:t>&lt;/cfif&gt;</w:t>
      </w:r>
      <w:r>
        <w:br/>
      </w:r>
      <w:r>
        <w:rPr>
          <w:rFonts w:ascii="Courier New" w:hAnsi="Courier New"/>
          <w:b w:val="0"/>
          <w:sz w:val="16"/>
        </w:rPr>
        <w:tab/>
        <w:tab/>
        <w:tab/>
        <w:t>&lt;/cfloop&gt;</w:t>
      </w:r>
      <w:r>
        <w:br/>
      </w:r>
      <w:r>
        <w:rPr>
          <w:rFonts w:ascii="Courier New" w:hAnsi="Courier New"/>
          <w:b w:val="0"/>
          <w:sz w:val="16"/>
        </w:rPr>
      </w:r>
      <w:r>
        <w:br/>
      </w:r>
      <w:r>
        <w:rPr>
          <w:rFonts w:ascii="Courier New" w:hAnsi="Courier New"/>
          <w:b w:val="0"/>
          <w:sz w:val="16"/>
        </w:rPr>
        <w:tab/>
        <w:tab/>
        <w:tab/>
      </w:r>
      <w:r>
        <w:br/>
      </w:r>
      <w:r>
        <w:rPr>
          <w:rFonts w:ascii="Courier New" w:hAnsi="Courier New"/>
          <w:b w:val="0"/>
          <w:sz w:val="16"/>
        </w:rPr>
        <w:tab/>
        <w:tab/>
        <w:tab/>
        <w:t>&lt;!--- *** Не нужно ли сохранять префикс? (на случай одноименных полей) ---&gt;</w:t>
      </w:r>
      <w:r>
        <w:br/>
      </w:r>
      <w:r>
        <w:rPr>
          <w:rFonts w:ascii="Courier New" w:hAnsi="Courier New"/>
          <w:b w:val="0"/>
          <w:sz w:val="16"/>
        </w:rPr>
        <w:tab/>
        <w:tab/>
        <w:tab/>
        <w:t>&lt;cfloop collection=#order# item="item"&gt;</w:t>
      </w:r>
      <w:r>
        <w:br/>
      </w:r>
      <w:r>
        <w:rPr>
          <w:rFonts w:ascii="Courier New" w:hAnsi="Courier New"/>
          <w:b w:val="0"/>
          <w:sz w:val="16"/>
        </w:rPr>
        <w:tab/>
        <w:tab/>
        <w:tab/>
        <w:tab/>
        <w:t>&lt;cfset var ord = structFind(order,item)/&gt;</w:t>
      </w:r>
      <w:r>
        <w:br/>
      </w:r>
      <w:r>
        <w:rPr>
          <w:rFonts w:ascii="Courier New" w:hAnsi="Courier New"/>
          <w:b w:val="0"/>
          <w:sz w:val="16"/>
        </w:rPr>
        <w:tab/>
        <w:tab/>
        <w:tab/>
        <w:tab/>
        <w:t>&lt;cfif listLen(ord.fld,".") EQ 2&gt;</w:t>
      </w:r>
      <w:r>
        <w:br/>
      </w:r>
      <w:r>
        <w:rPr>
          <w:rFonts w:ascii="Courier New" w:hAnsi="Courier New"/>
          <w:b w:val="0"/>
          <w:sz w:val="16"/>
        </w:rPr>
        <w:tab/>
        <w:tab/>
        <w:tab/>
        <w:tab/>
        <w:tab/>
        <w:t>&lt;cfset var fld = listGetAt(ord.fld,2,".")/&gt;</w:t>
      </w:r>
      <w:r>
        <w:br/>
      </w:r>
      <w:r>
        <w:rPr>
          <w:rFonts w:ascii="Courier New" w:hAnsi="Courier New"/>
          <w:b w:val="0"/>
          <w:sz w:val="16"/>
        </w:rPr>
        <w:tab/>
        <w:tab/>
        <w:tab/>
        <w:tab/>
        <w:t>&lt;cfelseif listLen(ord.fld,".") EQ 1&gt;</w:t>
      </w:r>
      <w:r>
        <w:br/>
      </w:r>
      <w:r>
        <w:rPr>
          <w:rFonts w:ascii="Courier New" w:hAnsi="Courier New"/>
          <w:b w:val="0"/>
          <w:sz w:val="16"/>
        </w:rPr>
        <w:tab/>
        <w:tab/>
        <w:tab/>
        <w:tab/>
        <w:tab/>
        <w:t>&lt;cfset var fld = ord.fld/&gt;</w:t>
      </w:r>
      <w:r>
        <w:br/>
      </w:r>
      <w:r>
        <w:rPr>
          <w:rFonts w:ascii="Courier New" w:hAnsi="Courier New"/>
          <w:b w:val="0"/>
          <w:sz w:val="16"/>
        </w:rPr>
        <w:tab/>
        <w:tab/>
        <w:tab/>
        <w:tab/>
        <w:t>&lt;cfelse&gt;</w:t>
      </w:r>
      <w:r>
        <w:br/>
      </w:r>
      <w:r>
        <w:rPr>
          <w:rFonts w:ascii="Courier New" w:hAnsi="Courier New"/>
          <w:b w:val="0"/>
          <w:sz w:val="16"/>
        </w:rPr>
        <w:tab/>
        <w:tab/>
        <w:tab/>
        <w:tab/>
        <w:tab/>
        <w:t>&lt;cfreturn representationOf(this.helper.formatBadRequestError("Ошибка разбора порядка сортировки")).withStatus(500)/&gt;</w:t>
      </w:r>
      <w:r>
        <w:br/>
      </w:r>
      <w:r>
        <w:rPr>
          <w:rFonts w:ascii="Courier New" w:hAnsi="Courier New"/>
          <w:b w:val="0"/>
          <w:sz w:val="16"/>
        </w:rPr>
        <w:tab/>
        <w:tab/>
        <w:tab/>
        <w:tab/>
        <w:t>&lt;/cfif&gt;</w:t>
      </w:r>
      <w:r>
        <w:br/>
      </w:r>
      <w:r>
        <w:rPr>
          <w:rFonts w:ascii="Courier New" w:hAnsi="Courier New"/>
          <w:b w:val="0"/>
          <w:sz w:val="16"/>
        </w:rPr>
        <w:tab/>
        <w:tab/>
        <w:tab/>
        <w:tab/>
        <w:t>&lt;cfif structKeyExists(this.fieldsSpec,fld) AND NOT listFindNoCase(local.fieldsToQueryFor,fld)&gt;</w:t>
      </w:r>
      <w:r>
        <w:br/>
      </w:r>
      <w:r>
        <w:rPr>
          <w:rFonts w:ascii="Courier New" w:hAnsi="Courier New"/>
          <w:b w:val="0"/>
          <w:sz w:val="16"/>
        </w:rPr>
        <w:tab/>
        <w:tab/>
        <w:tab/>
        <w:tab/>
        <w:tab/>
        <w:t>&lt;!--- в данном случае мы не пытаемся поддерживать позиционную сортировку ---&gt;</w:t>
      </w:r>
      <w:r>
        <w:br/>
      </w:r>
      <w:r>
        <w:rPr>
          <w:rFonts w:ascii="Courier New" w:hAnsi="Courier New"/>
          <w:b w:val="0"/>
          <w:sz w:val="16"/>
        </w:rPr>
        <w:tab/>
        <w:tab/>
        <w:tab/>
        <w:tab/>
        <w:tab/>
        <w:t>&lt;cfset local.fieldsToQueryFor=listAppend(local.fieldsToQueryFor,fld)/&gt;</w:t>
      </w:r>
      <w:r>
        <w:br/>
      </w:r>
      <w:r>
        <w:rPr>
          <w:rFonts w:ascii="Courier New" w:hAnsi="Courier New"/>
          <w:b w:val="0"/>
          <w:sz w:val="16"/>
        </w:rPr>
        <w:tab/>
        <w:tab/>
        <w:tab/>
        <w:tab/>
        <w:t>&lt;/cfif&gt;</w:t>
      </w:r>
      <w:r>
        <w:br/>
      </w:r>
      <w:r>
        <w:rPr>
          <w:rFonts w:ascii="Courier New" w:hAnsi="Courier New"/>
          <w:b w:val="0"/>
          <w:sz w:val="16"/>
        </w:rPr>
        <w:tab/>
        <w:tab/>
        <w:tab/>
        <w:tab/>
        <w:t>&lt;cfif structKeyExists(this.fieldsSpec,fld) AND NOT listFindNoCase(local.fieldsShortList,fld)&gt;</w:t>
      </w:r>
      <w:r>
        <w:br/>
      </w:r>
      <w:r>
        <w:rPr>
          <w:rFonts w:ascii="Courier New" w:hAnsi="Courier New"/>
          <w:b w:val="0"/>
          <w:sz w:val="16"/>
        </w:rPr>
        <w:tab/>
        <w:tab/>
        <w:tab/>
        <w:tab/>
        <w:tab/>
        <w:t>&lt;cfset local.fieldsShortList=listAppend(local.fieldsShortList,fld)/&gt;</w:t>
      </w:r>
      <w:r>
        <w:br/>
      </w:r>
      <w:r>
        <w:rPr>
          <w:rFonts w:ascii="Courier New" w:hAnsi="Courier New"/>
          <w:b w:val="0"/>
          <w:sz w:val="16"/>
        </w:rPr>
        <w:tab/>
        <w:tab/>
        <w:tab/>
        <w:tab/>
        <w:t>&lt;/cfif&gt;</w:t>
        <w:tab/>
      </w:r>
      <w:r>
        <w:br/>
      </w:r>
      <w:r>
        <w:rPr>
          <w:rFonts w:ascii="Courier New" w:hAnsi="Courier New"/>
          <w:b w:val="0"/>
          <w:sz w:val="16"/>
        </w:rPr>
        <w:tab/>
        <w:tab/>
        <w:tab/>
        <w:t>&lt;/cfloop&gt;</w:t>
      </w:r>
      <w:r>
        <w:br/>
      </w:r>
      <w:r>
        <w:rPr>
          <w:rFonts w:ascii="Courier New" w:hAnsi="Courier New"/>
          <w:b w:val="0"/>
          <w:sz w:val="16"/>
        </w:rPr>
        <w:tab/>
        <w:tab/>
        <w:tab/>
      </w:r>
      <w:r>
        <w:br/>
      </w:r>
      <w:r>
        <w:rPr>
          <w:rFonts w:ascii="Courier New" w:hAnsi="Courier New"/>
          <w:b w:val="0"/>
          <w:sz w:val="16"/>
        </w:rPr>
        <w:tab/>
        <w:tab/>
        <w:tab/>
        <w:t>&lt;cfcatch type="invalidParamValue"&gt;&lt;!--- &lt;cfreturn representationOf("Проверка связи 3")&gt; ---&gt;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ab/>
      </w:r>
      <w:r>
        <w:br/>
      </w:r>
      <w:r>
        <w:rPr>
          <w:rFonts w:ascii="Courier New" w:hAnsi="Courier New"/>
          <w:b w:val="0"/>
          <w:sz w:val="16"/>
        </w:rPr>
        <w:tab/>
        <w:tab/>
        <w:tab/>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tab/>
        <w:tab/>
        <w:tab/>
        <w:tab/>
      </w:r>
      <w:r>
        <w:br/>
      </w:r>
      <w:r>
        <w:rPr>
          <w:rFonts w:ascii="Courier New" w:hAnsi="Courier New"/>
          <w:b w:val="0"/>
          <w:sz w:val="16"/>
        </w:rPr>
        <w:tab/>
        <w:tab/>
        <w:tab/>
        <w:t>&lt;/cfcatch&gt;</w:t>
      </w:r>
      <w:r>
        <w:br/>
      </w:r>
      <w:r>
        <w:rPr>
          <w:rFonts w:ascii="Courier New" w:hAnsi="Courier New"/>
          <w:b w:val="0"/>
          <w:sz w:val="16"/>
        </w:rPr>
        <w:tab/>
        <w:tab/>
        <w:t>&lt;/cftry&gt;</w:t>
        <w:tab/>
        <w:tab/>
        <w:tab/>
      </w:r>
      <w:r>
        <w:br/>
      </w:r>
      <w:r>
        <w:rPr>
          <w:rFonts w:ascii="Courier New" w:hAnsi="Courier New"/>
          <w:b w:val="0"/>
          <w:sz w:val="16"/>
        </w:rPr>
        <w:tab/>
        <w:tab/>
      </w:r>
      <w:r>
        <w:br/>
      </w:r>
      <w:r>
        <w:rPr>
          <w:rFonts w:ascii="Courier New" w:hAnsi="Courier New"/>
          <w:b w:val="0"/>
          <w:sz w:val="16"/>
        </w:rPr>
        <w:tab/>
        <w:tab/>
        <w:t>&lt;cfset var out=structNew("linked")/&gt;</w:t>
      </w:r>
      <w:r>
        <w:br/>
      </w:r>
      <w:r>
        <w:rPr>
          <w:rFonts w:ascii="Courier New" w:hAnsi="Courier New"/>
          <w:b w:val="0"/>
          <w:sz w:val="16"/>
        </w:rPr>
        <w:tab/>
        <w:tab/>
        <w:t>&lt;cfset var maxrows=arguments.pageSize*arguments.page/&gt;</w:t>
      </w:r>
      <w:r>
        <w:br/>
      </w:r>
      <w:r>
        <w:rPr>
          <w:rFonts w:ascii="Courier New" w:hAnsi="Courier New"/>
          <w:b w:val="0"/>
          <w:sz w:val="16"/>
        </w:rPr>
        <w:tab/>
        <w:tab/>
        <w:t>&lt;cfset var startrow=arguments.pageSize*(arguments.page-1)+1/&gt;</w:t>
      </w:r>
      <w:r>
        <w:br/>
      </w:r>
      <w:r>
        <w:rPr>
          <w:rFonts w:ascii="Courier New" w:hAnsi="Courier New"/>
          <w:b w:val="0"/>
          <w:sz w:val="16"/>
        </w:rPr>
        <w:tab/>
        <w:tab/>
      </w:r>
      <w:r>
        <w:br/>
      </w:r>
      <w:r>
        <w:rPr>
          <w:rFonts w:ascii="Courier New" w:hAnsi="Courier New"/>
          <w:b w:val="0"/>
          <w:sz w:val="16"/>
        </w:rPr>
        <w:tab/>
        <w:tab/>
        <w:t xml:space="preserve">&lt;m:field_set </w:t>
      </w:r>
      <w:r>
        <w:br/>
      </w:r>
      <w:r>
        <w:rPr>
          <w:rFonts w:ascii="Courier New" w:hAnsi="Courier New"/>
          <w:b w:val="0"/>
          <w:sz w:val="16"/>
        </w:rPr>
        <w:tab/>
        <w:tab/>
        <w:tab/>
        <w:tab/>
        <w:t xml:space="preserve">titleMapOut="local.titleMap" </w:t>
      </w:r>
      <w:r>
        <w:br/>
      </w:r>
      <w:r>
        <w:rPr>
          <w:rFonts w:ascii="Courier New" w:hAnsi="Courier New"/>
          <w:b w:val="0"/>
          <w:sz w:val="16"/>
        </w:rPr>
        <w:tab/>
        <w:tab/>
        <w:tab/>
        <w:tab/>
        <w:t xml:space="preserve">lengthOut="local.fieldCount" </w:t>
      </w:r>
      <w:r>
        <w:br/>
      </w:r>
      <w:r>
        <w:rPr>
          <w:rFonts w:ascii="Courier New" w:hAnsi="Courier New"/>
          <w:b w:val="0"/>
          <w:sz w:val="16"/>
        </w:rPr>
        <w:tab/>
        <w:tab/>
        <w:tab/>
        <w:tab/>
        <w:t>nameListOut="local.definedRecordFields"</w:t>
      </w:r>
      <w:r>
        <w:br/>
      </w:r>
      <w:r>
        <w:rPr>
          <w:rFonts w:ascii="Courier New" w:hAnsi="Courier New"/>
          <w:b w:val="0"/>
          <w:sz w:val="16"/>
        </w:rPr>
        <w:tab/>
        <w:tab/>
        <w:tab/>
        <w:tab/>
        <w:t>listOut="local.definedQueryFields"</w:t>
      </w:r>
      <w:r>
        <w:br/>
      </w:r>
      <w:r>
        <w:rPr>
          <w:rFonts w:ascii="Courier New" w:hAnsi="Courier New"/>
          <w:b w:val="0"/>
          <w:sz w:val="16"/>
        </w:rPr>
        <w:tab/>
        <w:tab/>
        <w:tab/>
        <w:tab/>
        <w:t>fieldsToInclude=#local.fieldsToQueryFor#</w:t>
      </w:r>
      <w:r>
        <w:br/>
      </w:r>
      <w:r>
        <w:rPr>
          <w:rFonts w:ascii="Courier New" w:hAnsi="Courier New"/>
          <w:b w:val="0"/>
          <w:sz w:val="16"/>
        </w:rPr>
        <w:tab/>
        <w:tab/>
        <w:t>&gt;</w:t>
        <w:tab/>
        <w:tab/>
        <w:tab/>
        <w:tab/>
      </w:r>
      <w:r>
        <w:br/>
      </w:r>
      <w:r>
        <w:rPr>
          <w:rFonts w:ascii="Courier New" w:hAnsi="Courier New"/>
          <w:b w:val="0"/>
          <w:sz w:val="16"/>
        </w:rPr>
        <w:tab/>
        <w:tab/>
        <w:tab/>
        <w:t>&lt;m:field title="ID" cfSqlType="CF_SQL_INTEGER"&gt;s.svc_id&lt;/m:field&gt;</w:t>
      </w:r>
      <w:r>
        <w:br/>
      </w:r>
      <w:r>
        <w:rPr>
          <w:rFonts w:ascii="Courier New" w:hAnsi="Courier New"/>
          <w:b w:val="0"/>
          <w:sz w:val="16"/>
        </w:rPr>
        <w:tab/>
        <w:tab/>
        <w:tab/>
        <w:t>&lt;m:field title="Сервис"&gt;s.svc&lt;/m:field&gt;</w:t>
      </w:r>
      <w:r>
        <w:br/>
      </w:r>
      <w:r>
        <w:rPr>
          <w:rFonts w:ascii="Courier New" w:hAnsi="Courier New"/>
          <w:b w:val="0"/>
          <w:sz w:val="16"/>
        </w:rPr>
        <w:tab/>
        <w:tab/>
        <w:tab/>
        <w:t>&lt;m:field title="Сокращение"&gt;s.svc_short&lt;/m:field&gt;</w:t>
      </w:r>
      <w:r>
        <w:br/>
      </w:r>
      <w:r>
        <w:rPr>
          <w:rFonts w:ascii="Courier New" w:hAnsi="Courier New"/>
          <w:b w:val="0"/>
          <w:sz w:val="16"/>
        </w:rPr>
        <w:tab/>
        <w:tab/>
        <w:tab/>
        <w:t>&lt;m:field&gt;s.orchestrator_name&lt;/m:field&gt;</w:t>
      </w:r>
      <w:r>
        <w:br/>
      </w:r>
      <w:r>
        <w:rPr>
          <w:rFonts w:ascii="Courier New" w:hAnsi="Courier New"/>
          <w:b w:val="0"/>
          <w:sz w:val="16"/>
        </w:rPr>
        <w:tab/>
        <w:tab/>
        <w:tab/>
        <w:t>&lt;m:field&gt;s.synonyms&lt;/m:field&gt;</w:t>
      </w:r>
      <w:r>
        <w:br/>
      </w:r>
      <w:r>
        <w:rPr>
          <w:rFonts w:ascii="Courier New" w:hAnsi="Courier New"/>
          <w:b w:val="0"/>
          <w:sz w:val="16"/>
        </w:rPr>
        <w:tab/>
        <w:tab/>
        <w:tab/>
        <w:t>&lt;m:field title="Код"&gt;s.code&lt;/m:field&gt;</w:t>
      </w:r>
      <w:r>
        <w:br/>
      </w:r>
      <w:r>
        <w:rPr>
          <w:rFonts w:ascii="Courier New" w:hAnsi="Courier New"/>
          <w:b w:val="0"/>
          <w:sz w:val="16"/>
        </w:rPr>
        <w:tab/>
        <w:tab/>
        <w:tab/>
        <w:t>&lt;m:field title="URL создания"&gt;(select url from svc_operation so where so.operation='create' AND so.svc_id=s.svc_id limit 1) as create_url&lt;/m:field&gt;</w:t>
      </w:r>
      <w:r>
        <w:br/>
      </w:r>
      <w:r>
        <w:rPr>
          <w:rFonts w:ascii="Courier New" w:hAnsi="Courier New"/>
          <w:b w:val="0"/>
          <w:sz w:val="16"/>
        </w:rPr>
        <w:tab/>
        <w:tab/>
        <w:tab/>
        <w:t>&lt;m:field formatter=#function(x){return x NEQ 0}#&gt;s.is_production_ready&lt;/m:field&gt;</w:t>
      </w:r>
      <w:r>
        <w:br/>
      </w:r>
      <w:r>
        <w:rPr>
          <w:rFonts w:ascii="Courier New" w:hAnsi="Courier New"/>
          <w:b w:val="0"/>
          <w:sz w:val="16"/>
        </w:rPr>
        <w:tab/>
        <w:tab/>
        <w:tab/>
        <w:t>&lt;m:field&gt;s.resource_realm_type_id&lt;/m:field&gt;</w:t>
      </w:r>
      <w:r>
        <w:br/>
      </w:r>
      <w:r>
        <w:rPr>
          <w:rFonts w:ascii="Courier New" w:hAnsi="Courier New"/>
          <w:b w:val="0"/>
          <w:sz w:val="16"/>
        </w:rPr>
        <w:tab/>
        <w:tab/>
        <w:tab/>
        <w:t>&lt;m:field&gt;s.sort&lt;/m:field&gt;</w:t>
      </w:r>
      <w:r>
        <w:br/>
      </w:r>
      <w:r>
        <w:rPr>
          <w:rFonts w:ascii="Courier New" w:hAnsi="Courier New"/>
          <w:b w:val="0"/>
          <w:sz w:val="16"/>
        </w:rPr>
        <w:tab/>
        <w:tab/>
        <w:tab/>
        <w:t>&lt;m:field&gt;s.version&lt;/m:field&gt;</w:t>
      </w:r>
      <w:r>
        <w:br/>
      </w:r>
      <w:r>
        <w:rPr>
          <w:rFonts w:ascii="Courier New" w:hAnsi="Courier New"/>
          <w:b w:val="0"/>
          <w:sz w:val="16"/>
        </w:rPr>
        <w:tab/>
        <w:tab/>
        <w:tab/>
        <w:t>&lt;m:field&gt;s.icon_src&lt;/m:field&gt;</w:t>
      </w:r>
      <w:r>
        <w:br/>
      </w:r>
      <w:r>
        <w:rPr>
          <w:rFonts w:ascii="Courier New" w:hAnsi="Courier New"/>
          <w:b w:val="0"/>
          <w:sz w:val="16"/>
        </w:rPr>
        <w:tab/>
        <w:tab/>
        <w:tab/>
        <w:t>&lt;m:field&gt;s.descr&lt;/m:field&gt;</w:t>
      </w:r>
      <w:r>
        <w:br/>
      </w:r>
      <w:r>
        <w:rPr>
          <w:rFonts w:ascii="Courier New" w:hAnsi="Courier New"/>
          <w:b w:val="0"/>
          <w:sz w:val="16"/>
        </w:rPr>
        <w:tab/>
        <w:tab/>
        <w:tab/>
        <w:t>&lt;m:field&gt;s.man&lt;/m:field&gt;</w:t>
      </w:r>
      <w:r>
        <w:br/>
      </w:r>
      <w:r>
        <w:rPr>
          <w:rFonts w:ascii="Courier New" w:hAnsi="Courier New"/>
          <w:b w:val="0"/>
          <w:sz w:val="16"/>
        </w:rPr>
        <w:tab/>
        <w:tab/>
        <w:tab/>
        <w:t>&lt;m:field&gt;(select count(distinct r.resource_realm)</w:t>
      </w:r>
      <w:r>
        <w:br/>
      </w:r>
      <w:r>
        <w:rPr>
          <w:rFonts w:ascii="Courier New" w:hAnsi="Courier New"/>
          <w:b w:val="0"/>
          <w:sz w:val="16"/>
        </w:rPr>
        <w:tab/>
        <w:tab/>
        <w:tab/>
        <w:tab/>
        <w:t>from resource_realm r</w:t>
      </w:r>
      <w:r>
        <w:br/>
      </w:r>
      <w:r>
        <w:rPr>
          <w:rFonts w:ascii="Courier New" w:hAnsi="Courier New"/>
          <w:b w:val="0"/>
          <w:sz w:val="16"/>
        </w:rPr>
        <w:tab/>
        <w:tab/>
        <w:tab/>
        <w:tab/>
        <w:t>join resource_realm_access a on (</w:t>
      </w:r>
      <w:r>
        <w:br/>
      </w:r>
      <w:r>
        <w:rPr>
          <w:rFonts w:ascii="Courier New" w:hAnsi="Courier New"/>
          <w:b w:val="0"/>
          <w:sz w:val="16"/>
        </w:rPr>
        <w:tab/>
        <w:tab/>
        <w:tab/>
        <w:tab/>
        <w:t xml:space="preserve">r.resource_realm_id=a.resource_realm_id </w:t>
      </w:r>
      <w:r>
        <w:br/>
      </w:r>
      <w:r>
        <w:rPr>
          <w:rFonts w:ascii="Courier New" w:hAnsi="Courier New"/>
          <w:b w:val="0"/>
          <w:sz w:val="16"/>
        </w:rPr>
        <w:tab/>
        <w:tab/>
        <w:tab/>
        <w:tab/>
        <w:t>AND (a.contract_id IN (</w:t>
      </w:r>
      <w:r>
        <w:br/>
      </w:r>
      <w:r>
        <w:rPr>
          <w:rFonts w:ascii="Courier New" w:hAnsi="Courier New"/>
          <w:b w:val="0"/>
          <w:sz w:val="16"/>
        </w:rPr>
        <w:tab/>
        <w:tab/>
        <w:tab/>
        <w:tab/>
        <w:tab/>
        <w:t xml:space="preserve">select contract_id </w:t>
      </w:r>
      <w:r>
        <w:br/>
      </w:r>
      <w:r>
        <w:rPr>
          <w:rFonts w:ascii="Courier New" w:hAnsi="Courier New"/>
          <w:b w:val="0"/>
          <w:sz w:val="16"/>
        </w:rPr>
        <w:tab/>
        <w:tab/>
        <w:tab/>
        <w:tab/>
        <w:tab/>
        <w:t>from contract d</w:t>
      </w:r>
      <w:r>
        <w:br/>
      </w:r>
      <w:r>
        <w:rPr>
          <w:rFonts w:ascii="Courier New" w:hAnsi="Courier New"/>
          <w:b w:val="0"/>
          <w:sz w:val="16"/>
        </w:rPr>
        <w:tab/>
        <w:tab/>
        <w:tab/>
        <w:tab/>
        <w:tab/>
        <w:t>where d.contragent_id=k.contragent_id AND NOT d.is_closed</w:t>
        <w:tab/>
        <w:tab/>
        <w:tab/>
        <w:tab/>
        <w:tab/>
        <w:tab/>
        <w:tab/>
      </w:r>
      <w:r>
        <w:br/>
      </w:r>
      <w:r>
        <w:rPr>
          <w:rFonts w:ascii="Courier New" w:hAnsi="Courier New"/>
          <w:b w:val="0"/>
          <w:sz w:val="16"/>
        </w:rPr>
        <w:tab/>
        <w:tab/>
        <w:tab/>
        <w:tab/>
        <w:t>) OR a.contract_id=0) /*0 means access to any contract*/</w:t>
      </w:r>
      <w:r>
        <w:br/>
      </w:r>
      <w:r>
        <w:rPr>
          <w:rFonts w:ascii="Courier New" w:hAnsi="Courier New"/>
          <w:b w:val="0"/>
          <w:sz w:val="16"/>
        </w:rPr>
        <w:tab/>
        <w:tab/>
        <w:tab/>
        <w:tab/>
        <w:t>AND a.is_enabled)</w:t>
      </w:r>
      <w:r>
        <w:br/>
      </w:r>
      <w:r>
        <w:rPr>
          <w:rFonts w:ascii="Courier New" w:hAnsi="Courier New"/>
          <w:b w:val="0"/>
          <w:sz w:val="16"/>
        </w:rPr>
        <w:tab/>
        <w:tab/>
        <w:tab/>
        <w:tab/>
        <w:t>where r.resource_realm_type_id=s.resource_realm_type_id) as resource_realm_cnt &lt;/m:field&gt; &lt;!--- количество доступных ресурсных платформ ---&gt;</w:t>
      </w:r>
      <w:r>
        <w:br/>
      </w:r>
      <w:r>
        <w:rPr>
          <w:rFonts w:ascii="Courier New" w:hAnsi="Courier New"/>
          <w:b w:val="0"/>
          <w:sz w:val="16"/>
        </w:rPr>
        <w:tab/>
        <w:tab/>
        <w:tab/>
        <w:t>&lt;m:field&gt;to_char(s.dt_created, 'YYYY-MM-DD"T"HH24:MI:SS.FF3TZHTZM') as dt_created&lt;/m:field&gt;</w:t>
      </w:r>
      <w:r>
        <w:br/>
      </w:r>
      <w:r>
        <w:rPr>
          <w:rFonts w:ascii="Courier New" w:hAnsi="Courier New"/>
          <w:b w:val="0"/>
          <w:sz w:val="16"/>
        </w:rPr>
        <w:tab/>
        <w:tab/>
        <w:tab/>
        <w:t>&lt;m:field&gt;to_char(s.dt_updated, 'YYYY-MM-DD"T"HH24:MI:SS.FF3TZHTZM') as dt_updated&lt;/m:field&gt;</w:t>
      </w:r>
      <w:r>
        <w:br/>
      </w:r>
      <w:r>
        <w:rPr>
          <w:rFonts w:ascii="Courier New" w:hAnsi="Courier New"/>
          <w:b w:val="0"/>
          <w:sz w:val="16"/>
        </w:rPr>
        <w:tab/>
        <w:tab/>
        <w:tab/>
        <w:t>&lt;m:field&gt;(coalesce(s.svc,'') ||' '|| coalesce(s.svc_short,'') ||' '|| coalesce(s.synonyms,'')) as svc_extended_name&lt;/m:field&gt;</w:t>
      </w:r>
      <w:r>
        <w:br/>
      </w:r>
      <w:r>
        <w:rPr>
          <w:rFonts w:ascii="Courier New" w:hAnsi="Courier New"/>
          <w:b w:val="0"/>
          <w:sz w:val="16"/>
        </w:rPr>
        <w:tab/>
        <w:tab/>
        <w:t>&lt;/m:field_set&gt;</w:t>
      </w:r>
      <w:r>
        <w:br/>
      </w:r>
      <w:r>
        <w:rPr>
          <w:rFonts w:ascii="Courier New" w:hAnsi="Courier New"/>
          <w:b w:val="0"/>
          <w:sz w:val="16"/>
        </w:rPr>
        <w:tab/>
        <w:tab/>
      </w:r>
      <w:r>
        <w:br/>
      </w:r>
      <w:r>
        <w:rPr>
          <w:rFonts w:ascii="Courier New" w:hAnsi="Courier New"/>
          <w:b w:val="0"/>
          <w:sz w:val="16"/>
        </w:rPr>
        <w:t xml:space="preserve">&lt;!--- </w:t>
        <w:tab/>
        <w:tab/>
        <w:t>&lt;cfdump var=#local.titleMap#/&gt;</w:t>
      </w:r>
      <w:r>
        <w:br/>
      </w:r>
      <w:r>
        <w:rPr>
          <w:rFonts w:ascii="Courier New" w:hAnsi="Courier New"/>
          <w:b w:val="0"/>
          <w:sz w:val="16"/>
        </w:rPr>
        <w:tab/>
        <w:tab/>
        <w:t>&lt;cfdump var=#arguments.orderBy#/&gt;</w:t>
      </w:r>
      <w:r>
        <w:br/>
      </w:r>
      <w:r>
        <w:rPr>
          <w:rFonts w:ascii="Courier New" w:hAnsi="Courier New"/>
          <w:b w:val="0"/>
          <w:sz w:val="16"/>
        </w:rPr>
        <w:tab/>
        <w:tab/>
        <w:t>&lt;cfdump var=#this.helper.parseNumericOrder(local.titleMap, arguments.orderBy)#/&gt;</w:t>
      </w:r>
      <w:r>
        <w:br/>
      </w:r>
      <w:r>
        <w:rPr>
          <w:rFonts w:ascii="Courier New" w:hAnsi="Courier New"/>
          <w:b w:val="0"/>
          <w:sz w:val="16"/>
        </w:rPr>
        <w:tab/>
        <w:tab/>
        <w:t>&lt;cfdump var=#local.fieldsToOutput#/&gt;</w:t>
      </w:r>
      <w:r>
        <w:br/>
      </w:r>
      <w:r>
        <w:rPr>
          <w:rFonts w:ascii="Courier New" w:hAnsi="Courier New"/>
          <w:b w:val="0"/>
          <w:sz w:val="16"/>
        </w:rPr>
        <w:tab/>
        <w:tab/>
        <w:t>&lt;m:order_build sortCollection=#this.helper.parseNumericOrder(local.titleMap, arguments.orderBy)# fieldCount=1/&gt;</w:t>
      </w:r>
      <w:r>
        <w:br/>
      </w:r>
      <w:r>
        <w:rPr>
          <w:rFonts w:ascii="Courier New" w:hAnsi="Courier New"/>
          <w:b w:val="0"/>
          <w:sz w:val="16"/>
        </w:rPr>
        <w:tab/>
        <w:tab/>
        <w:t>&lt;cfabort/&gt; ---&gt;</w:t>
      </w:r>
      <w:r>
        <w:br/>
      </w:r>
      <w:r>
        <w:rPr>
          <w:rFonts w:ascii="Courier New" w:hAnsi="Courier New"/>
          <w:b w:val="0"/>
          <w:sz w:val="16"/>
        </w:rPr>
        <w:tab/>
        <w:tab/>
      </w:r>
      <w:r>
        <w:br/>
      </w:r>
      <w:r>
        <w:rPr>
          <w:rFonts w:ascii="Courier New" w:hAnsi="Courier New"/>
          <w:b w:val="0"/>
          <w:sz w:val="16"/>
        </w:rPr>
        <w:tab/>
        <w:tab/>
        <w:t>&lt;!--- *** проблема: сортировка строится некорректно. пока добавим поля сортировки в резалтсет ---&gt;</w:t>
      </w:r>
      <w:r>
        <w:br/>
      </w:r>
      <w:r>
        <w:rPr>
          <w:rFonts w:ascii="Courier New" w:hAnsi="Courier New"/>
          <w:b w:val="0"/>
          <w:sz w:val="16"/>
        </w:rPr>
        <w:t xml:space="preserve"> </w:t>
        <w:tab/>
        <w:tab/>
        <w:t>&lt;cfquery name="local.qRead" result="local.result"&gt;</w:t>
      </w:r>
      <w:r>
        <w:br/>
      </w:r>
      <w:r>
        <w:rPr>
          <w:rFonts w:ascii="Courier New" w:hAnsi="Courier New"/>
          <w:b w:val="0"/>
          <w:sz w:val="16"/>
        </w:rPr>
        <w:tab/>
        <w:tab/>
        <w:tab/>
        <w:t xml:space="preserve">select &lt;cfif listLen(local.definedRecordFields)&gt;#local.definedRecordFields#&lt;cfelse&gt;*&lt;/cfif&gt; from </w:t>
      </w:r>
      <w:r>
        <w:br/>
      </w:r>
      <w:r>
        <w:rPr>
          <w:rFonts w:ascii="Courier New" w:hAnsi="Courier New"/>
          <w:b w:val="0"/>
          <w:sz w:val="16"/>
        </w:rPr>
        <w:tab/>
        <w:tab/>
        <w:tab/>
        <w:t>(</w:t>
      </w:r>
      <w:r>
        <w:br/>
      </w:r>
      <w:r>
        <w:rPr>
          <w:rFonts w:ascii="Courier New" w:hAnsi="Courier New"/>
          <w:b w:val="0"/>
          <w:sz w:val="16"/>
        </w:rPr>
        <w:tab/>
        <w:tab/>
        <w:tab/>
        <w:tab/>
        <w:t xml:space="preserve">select </w:t>
      </w:r>
      <w:r>
        <w:br/>
      </w:r>
      <w:r>
        <w:rPr>
          <w:rFonts w:ascii="Courier New" w:hAnsi="Courier New"/>
          <w:b w:val="0"/>
          <w:sz w:val="16"/>
        </w:rPr>
        <w:tab/>
        <w:tab/>
        <w:tab/>
        <w:tab/>
        <w:t>&lt;cfif listLen(local.definedQueryFields)&gt;</w:t>
      </w:r>
      <w:r>
        <w:br/>
      </w:r>
      <w:r>
        <w:rPr>
          <w:rFonts w:ascii="Courier New" w:hAnsi="Courier New"/>
          <w:b w:val="0"/>
          <w:sz w:val="16"/>
        </w:rPr>
        <w:tab/>
        <w:tab/>
        <w:tab/>
        <w:tab/>
        <w:tab/>
        <w:t>#preserveSingleQuotes(local.definedQueryFields)#</w:t>
      </w:r>
      <w:r>
        <w:br/>
      </w:r>
      <w:r>
        <w:rPr>
          <w:rFonts w:ascii="Courier New" w:hAnsi="Courier New"/>
          <w:b w:val="0"/>
          <w:sz w:val="16"/>
        </w:rPr>
        <w:tab/>
        <w:tab/>
        <w:tab/>
        <w:tab/>
        <w:t>&lt;cfelse&gt;</w:t>
      </w:r>
      <w:r>
        <w:br/>
      </w:r>
      <w:r>
        <w:rPr>
          <w:rFonts w:ascii="Courier New" w:hAnsi="Courier New"/>
          <w:b w:val="0"/>
          <w:sz w:val="16"/>
        </w:rPr>
        <w:tab/>
        <w:tab/>
        <w:tab/>
        <w:tab/>
        <w:tab/>
        <w:t>'' as placeholder</w:t>
      </w:r>
      <w:r>
        <w:br/>
      </w:r>
      <w:r>
        <w:rPr>
          <w:rFonts w:ascii="Courier New" w:hAnsi="Courier New"/>
          <w:b w:val="0"/>
          <w:sz w:val="16"/>
        </w:rPr>
        <w:tab/>
        <w:tab/>
        <w:tab/>
        <w:tab/>
        <w:t>&lt;/cfif&gt;</w:t>
      </w:r>
      <w:r>
        <w:br/>
      </w:r>
      <w:r>
        <w:rPr>
          <w:rFonts w:ascii="Courier New" w:hAnsi="Courier New"/>
          <w:b w:val="0"/>
          <w:sz w:val="16"/>
        </w:rPr>
        <w:tab/>
        <w:tab/>
        <w:tab/>
        <w:tab/>
        <w:t xml:space="preserve">from svc s </w:t>
      </w:r>
      <w:r>
        <w:br/>
      </w:r>
      <w:r>
        <w:rPr>
          <w:rFonts w:ascii="Courier New" w:hAnsi="Courier New"/>
          <w:b w:val="0"/>
          <w:sz w:val="16"/>
        </w:rPr>
        <w:tab/>
        <w:tab/>
        <w:tab/>
        <w:tab/>
        <w:t>left outer join contragent k on (</w:t>
      </w:r>
      <w:r>
        <w:br/>
      </w:r>
      <w:r>
        <w:rPr>
          <w:rFonts w:ascii="Courier New" w:hAnsi="Courier New"/>
          <w:b w:val="0"/>
          <w:sz w:val="16"/>
        </w:rPr>
        <w:tab/>
        <w:tab/>
        <w:tab/>
        <w:tab/>
        <w:tab/>
        <w:t xml:space="preserve">k.external_uid=&lt;cfqueryparam cfsqltype="CF_SQL_OTHER" value=#arguments.companyUid# null=#!isValid("guid", arguments.companyUid)#/&gt; </w:t>
      </w:r>
      <w:r>
        <w:br/>
      </w:r>
      <w:r>
        <w:rPr>
          <w:rFonts w:ascii="Courier New" w:hAnsi="Courier New"/>
          <w:b w:val="0"/>
          <w:sz w:val="16"/>
        </w:rPr>
        <w:tab/>
        <w:tab/>
        <w:tab/>
        <w:tab/>
        <w:t>) /*эти хитрости для того, чтобы втащить cfqueryparam внутрь cfqery*/</w:t>
      </w:r>
      <w:r>
        <w:br/>
      </w:r>
      <w:r>
        <w:rPr>
          <w:rFonts w:ascii="Courier New" w:hAnsi="Courier New"/>
          <w:b w:val="0"/>
          <w:sz w:val="16"/>
        </w:rPr>
        <w:tab/>
        <w:tab/>
        <w:tab/>
        <w:tab/>
        <w:t xml:space="preserve">where 1=1 </w:t>
      </w:r>
      <w:r>
        <w:br/>
      </w:r>
      <w:r>
        <w:rPr>
          <w:rFonts w:ascii="Courier New" w:hAnsi="Courier New"/>
          <w:b w:val="0"/>
          <w:sz w:val="16"/>
        </w:rPr>
        <w:tab/>
        <w:tab/>
        <w:tab/>
        <w:tab/>
        <w:t>&lt;cfif len(arguments.search)&gt;</w:t>
      </w:r>
      <w:r>
        <w:br/>
      </w:r>
      <w:r>
        <w:rPr>
          <w:rFonts w:ascii="Courier New" w:hAnsi="Courier New"/>
          <w:b w:val="0"/>
          <w:sz w:val="16"/>
        </w:rPr>
        <w:tab/>
        <w:tab/>
        <w:tab/>
        <w:tab/>
        <w:tab/>
        <w:t>AND (</w:t>
      </w:r>
      <w:r>
        <w:br/>
      </w:r>
      <w:r>
        <w:rPr>
          <w:rFonts w:ascii="Courier New" w:hAnsi="Courier New"/>
          <w:b w:val="0"/>
          <w:sz w:val="16"/>
        </w:rPr>
        <w:tab/>
        <w:tab/>
        <w:tab/>
        <w:tab/>
        <w:tab/>
        <w:t>lower((coalesce(s.svc,'') ||' '|| coalesce(s.svc_short,'') ||' '|| coalesce(s.synonyms,''))) like lower(&lt;cfqueryparam cfsqltype="cf_sql_varchar" value='%#arguments.search#%'/&gt;)</w:t>
      </w:r>
      <w:r>
        <w:br/>
      </w:r>
      <w:r>
        <w:rPr>
          <w:rFonts w:ascii="Courier New" w:hAnsi="Courier New"/>
          <w:b w:val="0"/>
          <w:sz w:val="16"/>
        </w:rPr>
        <w:tab/>
        <w:tab/>
        <w:tab/>
        <w:tab/>
        <w:tab/>
        <w:t>)</w:t>
      </w:r>
      <w:r>
        <w:br/>
      </w:r>
      <w:r>
        <w:rPr>
          <w:rFonts w:ascii="Courier New" w:hAnsi="Courier New"/>
          <w:b w:val="0"/>
          <w:sz w:val="16"/>
        </w:rPr>
        <w:tab/>
        <w:tab/>
        <w:tab/>
        <w:tab/>
        <w:t>&lt;/cfif&gt;</w:t>
        <w:tab/>
      </w:r>
      <w:r>
        <w:br/>
      </w:r>
      <w:r>
        <w:rPr>
          <w:rFonts w:ascii="Courier New" w:hAnsi="Courier New"/>
          <w:b w:val="0"/>
          <w:sz w:val="16"/>
        </w:rPr>
        <w:tab/>
        <w:tab/>
        <w:tab/>
        <w:t>) sv</w:t>
        <w:tab/>
        <w:tab/>
        <w:tab/>
      </w:r>
      <w:r>
        <w:br/>
      </w:r>
      <w:r>
        <w:rPr>
          <w:rFonts w:ascii="Courier New" w:hAnsi="Courier New"/>
          <w:b w:val="0"/>
          <w:sz w:val="16"/>
        </w:rPr>
        <w:tab/>
        <w:tab/>
        <w:tab/>
        <w:t>where 1=1 &lt;m:filter_build filter=#filter#/&gt;</w:t>
        <w:tab/>
        <w:tab/>
        <w:tab/>
      </w:r>
      <w:r>
        <w:br/>
      </w:r>
      <w:r>
        <w:rPr>
          <w:rFonts w:ascii="Courier New" w:hAnsi="Courier New"/>
          <w:b w:val="0"/>
          <w:sz w:val="16"/>
        </w:rPr>
        <w:tab/>
        <w:tab/>
        <w:tab/>
        <w:t>order by &lt;m:order_build sortCollection=#this.helper.parseNumericOrder(local.titleMap, arguments.orderBy)# fieldCount=1/&gt;</w:t>
      </w:r>
      <w:r>
        <w:br/>
      </w:r>
      <w:r>
        <w:rPr>
          <w:rFonts w:ascii="Courier New" w:hAnsi="Courier New"/>
          <w:b w:val="0"/>
          <w:sz w:val="16"/>
        </w:rPr>
        <w:tab/>
        <w:tab/>
        <w:t xml:space="preserve">&lt;/cfquery&gt;  </w:t>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&lt;cfquery name="local.qTotal"&gt;</w:t>
      </w:r>
      <w:r>
        <w:br/>
      </w:r>
      <w:r>
        <w:rPr>
          <w:rFonts w:ascii="Courier New" w:hAnsi="Courier New"/>
          <w:b w:val="0"/>
          <w:sz w:val="16"/>
        </w:rPr>
        <w:tab/>
        <w:tab/>
        <w:tab/>
        <w:tab/>
        <w:t>select count(*) as cnt</w:t>
      </w:r>
      <w:r>
        <w:br/>
      </w:r>
      <w:r>
        <w:rPr>
          <w:rFonts w:ascii="Courier New" w:hAnsi="Courier New"/>
          <w:b w:val="0"/>
          <w:sz w:val="16"/>
        </w:rPr>
        <w:tab/>
        <w:tab/>
        <w:tab/>
        <w:tab/>
        <w:t xml:space="preserve">from svc </w:t>
      </w:r>
      <w:r>
        <w:br/>
      </w:r>
      <w:r>
        <w:rPr>
          <w:rFonts w:ascii="Courier New" w:hAnsi="Courier New"/>
          <w:b w:val="0"/>
          <w:sz w:val="16"/>
        </w:rPr>
        <w:tab/>
        <w:tab/>
        <w:tab/>
        <w:tab/>
        <w:t xml:space="preserve">where 1=1 </w:t>
      </w:r>
      <w:r>
        <w:br/>
      </w:r>
      <w:r>
        <w:rPr>
          <w:rFonts w:ascii="Courier New" w:hAnsi="Courier New"/>
          <w:b w:val="0"/>
          <w:sz w:val="16"/>
        </w:rPr>
        <w:tab/>
        <w:tab/>
        <w:tab/>
        <w:t xml:space="preserve">&lt;/cfquery&gt; </w:t>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tab/>
        <w:tab/>
        <w:tab/>
        <w:tab/>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 xml:space="preserve">&lt;!--- </w:t>
        <w:tab/>
        <w:tab/>
        <w:t>&lt;cfreturn representationOf("Проверка связи 7")/&gt; ---&gt;</w:t>
      </w:r>
      <w:r>
        <w:br/>
      </w:r>
      <w:r>
        <w:rPr>
          <w:rFonts w:ascii="Courier New" w:hAnsi="Courier New"/>
          <w:b w:val="0"/>
          <w:sz w:val="16"/>
        </w:rPr>
      </w:r>
      <w:r>
        <w:br/>
      </w:r>
      <w:r>
        <w:rPr>
          <w:rFonts w:ascii="Courier New" w:hAnsi="Courier New"/>
          <w:b w:val="0"/>
          <w:sz w:val="16"/>
        </w:rPr>
        <w:tab/>
        <w:tab/>
        <w:t>&lt;cfset "out.queryDurationMs"=getTickCount() - request.startTickCount/&gt;</w:t>
      </w:r>
      <w:r>
        <w:br/>
      </w:r>
      <w:r>
        <w:rPr>
          <w:rFonts w:ascii="Courier New" w:hAnsi="Courier New"/>
          <w:b w:val="0"/>
          <w:sz w:val="16"/>
        </w:rPr>
        <w:tab/>
        <w:tab/>
        <w:t>&lt;cfset "out.total"=#local.qTotal.cnt#/&gt;</w:t>
      </w:r>
      <w:r>
        <w:br/>
      </w:r>
      <w:r>
        <w:rPr>
          <w:rFonts w:ascii="Courier New" w:hAnsi="Courier New"/>
          <w:b w:val="0"/>
          <w:sz w:val="16"/>
        </w:rPr>
        <w:tab/>
        <w:tab/>
        <w:t>&lt;cfset "out.resultSetSize"=#local.qRead.recordCount#/&gt;</w:t>
      </w:r>
      <w:r>
        <w:br/>
      </w:r>
      <w:r>
        <w:rPr>
          <w:rFonts w:ascii="Courier New" w:hAnsi="Courier New"/>
          <w:b w:val="0"/>
          <w:sz w:val="16"/>
        </w:rPr>
        <w:tab/>
        <w:tab/>
        <w:t>&lt;cfset "out.pageSize"=#arguments.pageSize*1#/&gt;</w:t>
      </w:r>
      <w:r>
        <w:br/>
      </w:r>
      <w:r>
        <w:rPr>
          <w:rFonts w:ascii="Courier New" w:hAnsi="Courier New"/>
          <w:b w:val="0"/>
          <w:sz w:val="16"/>
        </w:rPr>
        <w:tab/>
        <w:tab/>
        <w:t>&lt;cfset "out.page"=#arguments.page*1#/&gt;</w:t>
      </w:r>
      <w:r>
        <w:br/>
      </w:r>
      <w:r>
        <w:rPr>
          <w:rFonts w:ascii="Courier New" w:hAnsi="Courier New"/>
          <w:b w:val="0"/>
          <w:sz w:val="16"/>
        </w:rPr>
        <w:tab/>
        <w:tab/>
        <w:t>&lt;cfset "out.orderBy"=#arguments.orderBy#/&gt;</w:t>
      </w:r>
      <w:r>
        <w:br/>
      </w:r>
      <w:r>
        <w:rPr>
          <w:rFonts w:ascii="Courier New" w:hAnsi="Courier New"/>
          <w:b w:val="0"/>
          <w:sz w:val="16"/>
        </w:rPr>
        <w:tab/>
        <w:tab/>
      </w:r>
      <w:r>
        <w:br/>
      </w:r>
      <w:r>
        <w:rPr>
          <w:rFonts w:ascii="Courier New" w:hAnsi="Courier New"/>
          <w:b w:val="0"/>
          <w:sz w:val="16"/>
        </w:rPr>
        <w:tab/>
        <w:tab/>
        <w:t>&lt;cfset var resultCollection=[]/&gt;</w:t>
      </w:r>
      <w:r>
        <w:br/>
      </w:r>
      <w:r>
        <w:rPr>
          <w:rFonts w:ascii="Courier New" w:hAnsi="Courier New"/>
          <w:b w:val="0"/>
          <w:sz w:val="16"/>
        </w:rPr>
        <w:tab/>
        <w:tab/>
        <w:t>&lt;cfloop query=#local.qRead# startRow=#startrow# endRow=#(startrow+maxrows-1)#&gt;</w:t>
      </w:r>
      <w:r>
        <w:br/>
      </w:r>
      <w:r>
        <w:rPr>
          <w:rFonts w:ascii="Courier New" w:hAnsi="Courier New"/>
          <w:b w:val="0"/>
          <w:sz w:val="16"/>
        </w:rPr>
        <w:tab/>
        <w:tab/>
        <w:tab/>
        <w:t>&lt;cfset var rec={}/&gt;</w:t>
        <w:tab/>
        <w:tab/>
        <w:tab/>
        <w:tab/>
      </w:r>
      <w:r>
        <w:br/>
      </w:r>
      <w:r>
        <w:rPr>
          <w:rFonts w:ascii="Courier New" w:hAnsi="Courier New"/>
          <w:b w:val="0"/>
          <w:sz w:val="16"/>
        </w:rPr>
        <w:tab/>
        <w:tab/>
        <w:tab/>
        <w:t>&lt;cfset this.helper.appendRecord(rec, "", local.titleMap, local.qRead, this.helper.snake2camel)/&gt;</w:t>
      </w:r>
      <w:r>
        <w:br/>
      </w:r>
      <w:r>
        <w:rPr>
          <w:rFonts w:ascii="Courier New" w:hAnsi="Courier New"/>
          <w:b w:val="0"/>
          <w:sz w:val="16"/>
        </w:rPr>
        <w:tab/>
        <w:tab/>
        <w:tab/>
        <w:t>&lt;cfset arrayAppend(resultCollection, rec)/&gt;</w:t>
      </w:r>
      <w:r>
        <w:br/>
      </w:r>
      <w:r>
        <w:rPr>
          <w:rFonts w:ascii="Courier New" w:hAnsi="Courier New"/>
          <w:b w:val="0"/>
          <w:sz w:val="16"/>
        </w:rPr>
        <w:tab/>
        <w:tab/>
        <w:t>&lt;/cfloop&gt;</w:t>
        <w:tab/>
        <w:tab/>
      </w:r>
      <w:r>
        <w:br/>
      </w:r>
      <w:r>
        <w:rPr>
          <w:rFonts w:ascii="Courier New" w:hAnsi="Courier New"/>
          <w:b w:val="0"/>
          <w:sz w:val="16"/>
        </w:rPr>
      </w:r>
      <w:r>
        <w:br/>
      </w:r>
      <w:r>
        <w:rPr>
          <w:rFonts w:ascii="Courier New" w:hAnsi="Courier New"/>
          <w:b w:val="0"/>
          <w:sz w:val="16"/>
        </w:rPr>
        <w:tab/>
        <w:tab/>
        <w:t>&lt;cfset "out.size"=#arrayLen(resultCollection)#/&gt;</w:t>
      </w:r>
      <w:r>
        <w:br/>
      </w:r>
      <w:r>
        <w:rPr>
          <w:rFonts w:ascii="Courier New" w:hAnsi="Courier New"/>
          <w:b w:val="0"/>
          <w:sz w:val="16"/>
        </w:rPr>
        <w:tab/>
        <w:tab/>
        <w:t>&lt;cfset "out.results"=#resultCollection#/&gt;</w:t>
      </w:r>
      <w:r>
        <w:br/>
      </w:r>
      <w:r>
        <w:rPr>
          <w:rFonts w:ascii="Courier New" w:hAnsi="Courier New"/>
          <w:b w:val="0"/>
          <w:sz w:val="16"/>
        </w:rPr>
        <w:tab/>
        <w:tab/>
        <w:t>&lt;cfset "out.runDurationMs"=getTickCount()-request.startTickCount/&gt;</w:t>
        <w:tab/>
      </w:r>
      <w:r>
        <w:br/>
      </w:r>
      <w:r>
        <w:rPr>
          <w:rFonts w:ascii="Courier New" w:hAnsi="Courier New"/>
          <w:b w:val="0"/>
          <w:sz w:val="16"/>
        </w:rPr>
        <w:tab/>
        <w:tab/>
        <w:t>&lt;!---&lt;cfset "out.sql"=#local.result.sql#/&gt;---&gt;</w:t>
        <w:tab/>
      </w:r>
      <w:r>
        <w:br/>
      </w:r>
      <w:r>
        <w:rPr>
          <w:rFonts w:ascii="Courier New" w:hAnsi="Courier New"/>
          <w:b w:val="0"/>
          <w:sz w:val="16"/>
        </w:rPr>
        <w:tab/>
        <w:tab/>
        <w:t>&lt;cfreturn representationOf(out)/&gt;</w:t>
        <w:tab/>
        <w:tab/>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r>
      <w:r>
        <w:br/>
      </w:r>
      <w:r>
        <w:rPr>
          <w:rFonts w:ascii="Courier New" w:hAnsi="Courier New"/>
          <w:b w:val="0"/>
          <w:sz w:val="16"/>
        </w:rPr>
        <w:t>&lt;/cfcomponent&gt;</w:t>
      </w:r>
    </w:p>
    <w:p>
      <w:pPr>
        <w:pStyle w:val="Heading1"/>
      </w:pPr>
      <w:r>
        <w:t>v1/resources/svc_operation.cfc</w:t>
      </w:r>
    </w:p>
    <w:p>
      <w:pPr>
        <w:spacing w:before="40" w:after="160"/>
        <w:ind w:left="283"/>
        <w:shd w:val="clear" w:color="auto" w:fill="F2F2F2"/>
      </w:pPr>
      <w:r>
        <w:rPr>
          <w:rFonts w:ascii="Courier New" w:hAnsi="Courier New"/>
          <w:b w:val="0"/>
          <w:sz w:val="16"/>
        </w:rPr>
        <w:t>&lt;cfcomponent extends="taffy.core.resource" taffy:uri="/serviceOperation/{svcOperationId}"&gt;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r>
      <w:r>
        <w:br/>
      </w:r>
      <w:r>
        <w:rPr>
          <w:rFonts w:ascii="Courier New" w:hAnsi="Courier New"/>
          <w:b w:val="0"/>
          <w:sz w:val="16"/>
        </w:rPr>
        <w:tab/>
        <w:t>&lt;cffunction name="get" hint="Операция сервиса"&gt;&lt;!--- *** TODO проверка принадлежности тенанту ---&gt;</w:t>
      </w:r>
      <w:r>
        <w:br/>
      </w:r>
      <w:r>
        <w:rPr>
          <w:rFonts w:ascii="Courier New" w:hAnsi="Courier New"/>
          <w:b w:val="0"/>
          <w:sz w:val="16"/>
        </w:rPr>
        <w:tab/>
        <w:tab/>
        <w:t>&lt;cfargument name="svcOperationId" type="string" required=true hint="type:integer"/&gt;</w:t>
      </w:r>
      <w:r>
        <w:br/>
      </w:r>
      <w:r>
        <w:rPr>
          <w:rFonts w:ascii="Courier New" w:hAnsi="Courier New"/>
          <w:b w:val="0"/>
          <w:sz w:val="16"/>
        </w:rPr>
        <w:tab/>
        <w:tab/>
        <w:t>&lt;cftry&gt;</w:t>
      </w:r>
      <w:r>
        <w:br/>
      </w:r>
      <w:r>
        <w:rPr>
          <w:rFonts w:ascii="Courier New" w:hAnsi="Courier New"/>
          <w:b w:val="0"/>
          <w:sz w:val="16"/>
        </w:rPr>
        <w:tab/>
        <w:tab/>
        <w:tab/>
        <w:t>&lt;cfset this.helper.validateField(arguments, "svcOperationId", "integer")/&gt;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&lt;cfquery name="local.qSvcOperation"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lengthOut="local.fieldCount"&gt;</w:t>
      </w:r>
      <w:r>
        <w:br/>
      </w:r>
      <w:r>
        <w:rPr>
          <w:rFonts w:ascii="Courier New" w:hAnsi="Courier New"/>
          <w:b w:val="0"/>
          <w:sz w:val="16"/>
        </w:rPr>
        <w:tab/>
        <w:tab/>
        <w:tab/>
        <w:tab/>
        <w:t>&lt;m:field title="ID" cfSqlType="CF_SQL_INTEGER"&gt;o.svc_operation_id&lt;/m:field&gt;</w:t>
      </w:r>
      <w:r>
        <w:br/>
      </w:r>
      <w:r>
        <w:rPr>
          <w:rFonts w:ascii="Courier New" w:hAnsi="Courier New"/>
          <w:b w:val="0"/>
          <w:sz w:val="16"/>
        </w:rPr>
        <w:tab/>
        <w:tab/>
        <w:tab/>
        <w:tab/>
        <w:t>&lt;m:field title="operation"&gt;o.operation&lt;/m:field&gt;</w:t>
      </w:r>
      <w:r>
        <w:br/>
      </w:r>
      <w:r>
        <w:rPr>
          <w:rFonts w:ascii="Courier New" w:hAnsi="Courier New"/>
          <w:b w:val="0"/>
          <w:sz w:val="16"/>
        </w:rPr>
        <w:tab/>
        <w:tab/>
        <w:tab/>
        <w:tab/>
        <w:t>&lt;m:field title="URL"&gt;o.url&lt;/m:field&gt;</w:t>
      </w:r>
      <w:r>
        <w:br/>
      </w:r>
      <w:r>
        <w:rPr>
          <w:rFonts w:ascii="Courier New" w:hAnsi="Courier New"/>
          <w:b w:val="0"/>
          <w:sz w:val="16"/>
        </w:rPr>
        <w:tab/>
        <w:tab/>
        <w:tab/>
        <w:tab/>
        <w:t>&lt;m:field title="Описание"&gt;o.descr&lt;/m:field&gt;</w:t>
      </w:r>
      <w:r>
        <w:br/>
      </w:r>
      <w:r>
        <w:rPr>
          <w:rFonts w:ascii="Courier New" w:hAnsi="Courier New"/>
          <w:b w:val="0"/>
          <w:sz w:val="16"/>
        </w:rPr>
        <w:tab/>
        <w:tab/>
        <w:tab/>
        <w:tab/>
        <w:t>&lt;m:field title="Руководство"&gt;o.man&lt;/m:field&gt;</w:t>
      </w:r>
      <w:r>
        <w:br/>
      </w:r>
      <w:r>
        <w:rPr>
          <w:rFonts w:ascii="Courier New" w:hAnsi="Courier New"/>
          <w:b w:val="0"/>
          <w:sz w:val="16"/>
        </w:rPr>
        <w:tab/>
        <w:tab/>
        <w:tab/>
        <w:t>&lt;/m:field_set&gt;</w:t>
        <w:tab/>
      </w:r>
      <w:r>
        <w:br/>
      </w:r>
      <w:r>
        <w:rPr>
          <w:rFonts w:ascii="Courier New" w:hAnsi="Courier New"/>
          <w:b w:val="0"/>
          <w:sz w:val="16"/>
        </w:rPr>
        <w:tab/>
        <w:tab/>
        <w:tab/>
        <w:t>from svc_operation o</w:t>
      </w:r>
      <w:r>
        <w:br/>
      </w:r>
      <w:r>
        <w:rPr>
          <w:rFonts w:ascii="Courier New" w:hAnsi="Courier New"/>
          <w:b w:val="0"/>
          <w:sz w:val="16"/>
        </w:rPr>
        <w:tab/>
        <w:tab/>
        <w:tab/>
        <w:t>where o.svc_operation_id=&lt;cfqueryparam cfsqltype="cf_sql_other" value="#arguments.svcOperationId#" null=#!isValid('integer',arguments.svcOperationId)#/&gt;</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ab/>
        <w:tab/>
        <w:t>&lt;cfquery name="local.qCfsParam"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titleMapOut="local.cfsParamMap" lengthOut="local.fieldCount"&gt;</w:t>
      </w:r>
      <w:r>
        <w:br/>
      </w:r>
      <w:r>
        <w:rPr>
          <w:rFonts w:ascii="Courier New" w:hAnsi="Courier New"/>
          <w:b w:val="0"/>
          <w:sz w:val="16"/>
        </w:rPr>
        <w:tab/>
        <w:tab/>
        <w:tab/>
        <w:tab/>
        <w:t>&lt;m:field title="ID" cfSqlType="CF_SQL_INTEGER"&gt;p.svc_operation_cfs_param_id&lt;/m:field&gt;</w:t>
      </w:r>
      <w:r>
        <w:br/>
      </w:r>
      <w:r>
        <w:rPr>
          <w:rFonts w:ascii="Courier New" w:hAnsi="Courier New"/>
          <w:b w:val="0"/>
          <w:sz w:val="16"/>
        </w:rPr>
        <w:tab/>
        <w:tab/>
        <w:tab/>
        <w:tab/>
        <w:t>&lt;!--- &lt;m:field cfSqlType="CF_SQL_INTEGER"&gt;p.svc_operation_id&lt;/m:field&gt; ---&gt;</w:t>
      </w:r>
      <w:r>
        <w:br/>
      </w:r>
      <w:r>
        <w:rPr>
          <w:rFonts w:ascii="Courier New" w:hAnsi="Courier New"/>
          <w:b w:val="0"/>
          <w:sz w:val="16"/>
        </w:rPr>
        <w:tab/>
        <w:tab/>
        <w:tab/>
        <w:tab/>
        <w:t>&lt;m:field&gt;p.svc_operation_cfs_param&lt;/m:field&gt;</w:t>
      </w:r>
      <w:r>
        <w:br/>
      </w:r>
      <w:r>
        <w:rPr>
          <w:rFonts w:ascii="Courier New" w:hAnsi="Courier New"/>
          <w:b w:val="0"/>
          <w:sz w:val="16"/>
        </w:rPr>
        <w:tab/>
        <w:tab/>
        <w:tab/>
        <w:tab/>
        <w:t>&lt;m:field&gt;p.label&lt;/m:field&gt;</w:t>
      </w:r>
      <w:r>
        <w:br/>
      </w:r>
      <w:r>
        <w:rPr>
          <w:rFonts w:ascii="Courier New" w:hAnsi="Courier New"/>
          <w:b w:val="0"/>
          <w:sz w:val="16"/>
        </w:rPr>
        <w:tab/>
        <w:tab/>
        <w:tab/>
        <w:tab/>
        <w:t>&lt;m:field&gt;p.data_type&lt;/m:field&gt;</w:t>
      </w:r>
      <w:r>
        <w:br/>
      </w:r>
      <w:r>
        <w:rPr>
          <w:rFonts w:ascii="Courier New" w:hAnsi="Courier New"/>
          <w:b w:val="0"/>
          <w:sz w:val="16"/>
        </w:rPr>
        <w:tab/>
        <w:tab/>
        <w:tab/>
        <w:tab/>
        <w:t>&lt;m:field formatter=#(x)=&gt;((isArray(x) OR isEmpty(x))? x : listToArray(x))#&gt;p.value_list&lt;/m:field&gt;</w:t>
      </w:r>
      <w:r>
        <w:br/>
      </w:r>
      <w:r>
        <w:rPr>
          <w:rFonts w:ascii="Courier New" w:hAnsi="Courier New"/>
          <w:b w:val="0"/>
          <w:sz w:val="16"/>
        </w:rPr>
        <w:tab/>
        <w:tab/>
        <w:tab/>
        <w:tab/>
        <w:t>&lt;m:field&gt;p.ref_svc_id&lt;/m:field&gt;</w:t>
      </w:r>
      <w:r>
        <w:br/>
      </w:r>
      <w:r>
        <w:rPr>
          <w:rFonts w:ascii="Courier New" w:hAnsi="Courier New"/>
          <w:b w:val="0"/>
          <w:sz w:val="16"/>
        </w:rPr>
        <w:tab/>
        <w:tab/>
        <w:tab/>
        <w:tab/>
        <w:t>&lt;m:field formatter=#request.castToBool#&gt;p.is_required&lt;/m:field&gt;</w:t>
      </w:r>
      <w:r>
        <w:br/>
      </w:r>
      <w:r>
        <w:rPr>
          <w:rFonts w:ascii="Courier New" w:hAnsi="Courier New"/>
          <w:b w:val="0"/>
          <w:sz w:val="16"/>
        </w:rPr>
        <w:tab/>
        <w:tab/>
        <w:tab/>
        <w:tab/>
        <w:t>&lt;m:field formatter=#request.castToBool#&gt;p.is_hidden&lt;/m:field&gt;</w:t>
      </w:r>
      <w:r>
        <w:br/>
      </w:r>
      <w:r>
        <w:rPr>
          <w:rFonts w:ascii="Courier New" w:hAnsi="Courier New"/>
          <w:b w:val="0"/>
          <w:sz w:val="16"/>
        </w:rPr>
        <w:tab/>
        <w:tab/>
        <w:tab/>
        <w:tab/>
        <w:t>&lt;m:field formatter=#request.castToBool#&gt;p.is_disabled&lt;/m:field&gt;</w:t>
      </w:r>
      <w:r>
        <w:br/>
      </w:r>
      <w:r>
        <w:rPr>
          <w:rFonts w:ascii="Courier New" w:hAnsi="Courier New"/>
          <w:b w:val="0"/>
          <w:sz w:val="16"/>
        </w:rPr>
        <w:tab/>
        <w:tab/>
        <w:tab/>
        <w:tab/>
        <w:t>&lt;m:field&gt;p.default_value&lt;/m:field&gt;&lt;!--- can be overridden bu default_compute ---&gt;</w:t>
      </w:r>
      <w:r>
        <w:br/>
      </w:r>
      <w:r>
        <w:rPr>
          <w:rFonts w:ascii="Courier New" w:hAnsi="Courier New"/>
          <w:b w:val="0"/>
          <w:sz w:val="16"/>
        </w:rPr>
        <w:tab/>
        <w:tab/>
        <w:tab/>
        <w:tab/>
        <w:t>&lt;m:field&gt;p.default_compute&lt;/m:field&gt;</w:t>
      </w:r>
      <w:r>
        <w:br/>
      </w:r>
      <w:r>
        <w:rPr>
          <w:rFonts w:ascii="Courier New" w:hAnsi="Courier New"/>
          <w:b w:val="0"/>
          <w:sz w:val="16"/>
        </w:rPr>
        <w:tab/>
        <w:tab/>
        <w:tab/>
        <w:tab/>
        <w:t>&lt;m:field&gt;p.func&lt;/m:field&gt;</w:t>
      </w:r>
      <w:r>
        <w:br/>
      </w:r>
      <w:r>
        <w:rPr>
          <w:rFonts w:ascii="Courier New" w:hAnsi="Courier New"/>
          <w:b w:val="0"/>
          <w:sz w:val="16"/>
        </w:rPr>
        <w:tab/>
        <w:tab/>
        <w:tab/>
        <w:tab/>
        <w:t>&lt;m:field&gt;p.expression&lt;/m:field&gt;</w:t>
      </w:r>
      <w:r>
        <w:br/>
      </w:r>
      <w:r>
        <w:rPr>
          <w:rFonts w:ascii="Courier New" w:hAnsi="Courier New"/>
          <w:b w:val="0"/>
          <w:sz w:val="16"/>
        </w:rPr>
        <w:tab/>
        <w:tab/>
        <w:tab/>
        <w:tab/>
        <w:t>&lt;m:field&gt;p.state_path&lt;/m:field&gt;</w:t>
      </w:r>
      <w:r>
        <w:br/>
      </w:r>
      <w:r>
        <w:rPr>
          <w:rFonts w:ascii="Courier New" w:hAnsi="Courier New"/>
          <w:b w:val="0"/>
          <w:sz w:val="16"/>
        </w:rPr>
        <w:tab/>
        <w:tab/>
        <w:tab/>
        <w:tab/>
        <w:t>&lt;m:field&gt;p.nested_ref&lt;/m:field&gt;</w:t>
      </w:r>
      <w:r>
        <w:br/>
      </w:r>
      <w:r>
        <w:rPr>
          <w:rFonts w:ascii="Courier New" w:hAnsi="Courier New"/>
          <w:b w:val="0"/>
          <w:sz w:val="16"/>
        </w:rPr>
        <w:tab/>
        <w:tab/>
        <w:tab/>
        <w:tab/>
        <w:t>&lt;m:field&gt;p.regex&lt;/m:field&gt;</w:t>
      </w:r>
      <w:r>
        <w:br/>
      </w:r>
      <w:r>
        <w:rPr>
          <w:rFonts w:ascii="Courier New" w:hAnsi="Courier New"/>
          <w:b w:val="0"/>
          <w:sz w:val="16"/>
        </w:rPr>
        <w:tab/>
        <w:tab/>
        <w:tab/>
        <w:tab/>
        <w:t>&lt;m:field&gt;p.unique_scope&lt;/m:field&gt;</w:t>
      </w:r>
      <w:r>
        <w:br/>
      </w:r>
      <w:r>
        <w:rPr>
          <w:rFonts w:ascii="Courier New" w:hAnsi="Courier New"/>
          <w:b w:val="0"/>
          <w:sz w:val="16"/>
        </w:rPr>
        <w:tab/>
        <w:tab/>
        <w:tab/>
        <w:tab/>
        <w:t>&lt;m:field&gt;p.maxlength&lt;/m:field&gt;</w:t>
      </w:r>
      <w:r>
        <w:br/>
      </w:r>
      <w:r>
        <w:rPr>
          <w:rFonts w:ascii="Courier New" w:hAnsi="Courier New"/>
          <w:b w:val="0"/>
          <w:sz w:val="16"/>
        </w:rPr>
        <w:tab/>
        <w:tab/>
        <w:tab/>
        <w:tab/>
        <w:t>&lt;m:field&gt;p.minlength&lt;/m:field&gt;</w:t>
        <w:tab/>
        <w:tab/>
        <w:tab/>
        <w:tab/>
      </w:r>
      <w:r>
        <w:br/>
      </w:r>
      <w:r>
        <w:rPr>
          <w:rFonts w:ascii="Courier New" w:hAnsi="Courier New"/>
          <w:b w:val="0"/>
          <w:sz w:val="16"/>
        </w:rPr>
        <w:tab/>
        <w:tab/>
        <w:tab/>
        <w:tab/>
        <w:t>&lt;m:field&gt;p.maxvalue&lt;/m:field&gt;</w:t>
      </w:r>
      <w:r>
        <w:br/>
      </w:r>
      <w:r>
        <w:rPr>
          <w:rFonts w:ascii="Courier New" w:hAnsi="Courier New"/>
          <w:b w:val="0"/>
          <w:sz w:val="16"/>
        </w:rPr>
        <w:tab/>
        <w:tab/>
        <w:tab/>
        <w:tab/>
        <w:t>&lt;m:field&gt;p.minvalue&lt;/m:field&gt;</w:t>
      </w:r>
      <w:r>
        <w:br/>
      </w:r>
      <w:r>
        <w:rPr>
          <w:rFonts w:ascii="Courier New" w:hAnsi="Courier New"/>
          <w:b w:val="0"/>
          <w:sz w:val="16"/>
        </w:rPr>
        <w:tab/>
        <w:tab/>
        <w:tab/>
        <w:tab/>
        <w:t>&lt;m:field&gt;p.descr&lt;/m:field&gt;</w:t>
      </w:r>
      <w:r>
        <w:br/>
      </w:r>
      <w:r>
        <w:rPr>
          <w:rFonts w:ascii="Courier New" w:hAnsi="Courier New"/>
          <w:b w:val="0"/>
          <w:sz w:val="16"/>
        </w:rPr>
        <w:tab/>
        <w:tab/>
        <w:tab/>
        <w:tab/>
        <w:t>&lt;m:field&gt;p.man&lt;/m:field&gt;</w:t>
      </w:r>
      <w:r>
        <w:br/>
      </w:r>
      <w:r>
        <w:rPr>
          <w:rFonts w:ascii="Courier New" w:hAnsi="Courier New"/>
          <w:b w:val="0"/>
          <w:sz w:val="16"/>
        </w:rPr>
        <w:tab/>
        <w:tab/>
        <w:tab/>
        <w:tab/>
        <w:t>&lt;m:field&gt;p.sort&lt;/m:field&gt;</w:t>
      </w:r>
      <w:r>
        <w:br/>
      </w:r>
      <w:r>
        <w:rPr>
          <w:rFonts w:ascii="Courier New" w:hAnsi="Courier New"/>
          <w:b w:val="0"/>
          <w:sz w:val="16"/>
        </w:rPr>
        <w:tab/>
        <w:tab/>
        <w:tab/>
        <w:tab/>
        <w:t>&lt;m:field&gt;p.depends_on_cfs_params&lt;/m:field&gt;</w:t>
      </w:r>
      <w:r>
        <w:br/>
      </w:r>
      <w:r>
        <w:rPr>
          <w:rFonts w:ascii="Courier New" w:hAnsi="Courier New"/>
          <w:b w:val="0"/>
          <w:sz w:val="16"/>
        </w:rPr>
        <w:tab/>
        <w:tab/>
        <w:tab/>
        <w:tab/>
        <w:t>&lt;m:field formatter=#request.castToBool#&gt;(</w:t>
      </w:r>
      <w:r>
        <w:br/>
      </w:r>
      <w:r>
        <w:rPr>
          <w:rFonts w:ascii="Courier New" w:hAnsi="Courier New"/>
          <w:b w:val="0"/>
          <w:sz w:val="16"/>
        </w:rPr>
        <w:tab/>
        <w:tab/>
        <w:tab/>
        <w:tab/>
        <w:tab/>
        <w:t xml:space="preserve">select 1 from svc_operation_cfs_param m </w:t>
      </w:r>
      <w:r>
        <w:br/>
      </w:r>
      <w:r>
        <w:rPr>
          <w:rFonts w:ascii="Courier New" w:hAnsi="Courier New"/>
          <w:b w:val="0"/>
          <w:sz w:val="16"/>
        </w:rPr>
        <w:tab/>
        <w:tab/>
        <w:tab/>
        <w:tab/>
        <w:tab/>
        <w:t>join svc_operation om on (m.svc_operation_id=om.svc_operation_id)</w:t>
      </w:r>
      <w:r>
        <w:br/>
      </w:r>
      <w:r>
        <w:rPr>
          <w:rFonts w:ascii="Courier New" w:hAnsi="Courier New"/>
          <w:b w:val="0"/>
          <w:sz w:val="16"/>
        </w:rPr>
        <w:tab/>
        <w:tab/>
        <w:tab/>
        <w:tab/>
        <w:tab/>
        <w:t>join svc_operation oc on (om.svc_id=oc.svc_id AND om.operation='modify' AND oc.operation='create')</w:t>
      </w:r>
      <w:r>
        <w:br/>
      </w:r>
      <w:r>
        <w:rPr>
          <w:rFonts w:ascii="Courier New" w:hAnsi="Courier New"/>
          <w:b w:val="0"/>
          <w:sz w:val="16"/>
        </w:rPr>
        <w:tab/>
        <w:tab/>
        <w:tab/>
        <w:tab/>
        <w:tab/>
        <w:t>join svc_operation_cfs_param c on (oc.svc_operation_id=c.svc_operation_id AND m.svc_operation_cfs_param=c.svc_operation_cfs_param)</w:t>
      </w:r>
      <w:r>
        <w:br/>
      </w:r>
      <w:r>
        <w:rPr>
          <w:rFonts w:ascii="Courier New" w:hAnsi="Courier New"/>
          <w:b w:val="0"/>
          <w:sz w:val="16"/>
        </w:rPr>
        <w:tab/>
        <w:tab/>
        <w:tab/>
        <w:tab/>
        <w:tab/>
        <w:t>where c.svc_operation_cfs_param_id=p.svc_operation_cfs_param_id</w:t>
      </w:r>
      <w:r>
        <w:br/>
      </w:r>
      <w:r>
        <w:rPr>
          <w:rFonts w:ascii="Courier New" w:hAnsi="Courier New"/>
          <w:b w:val="0"/>
          <w:sz w:val="16"/>
        </w:rPr>
        <w:tab/>
        <w:tab/>
        <w:tab/>
        <w:tab/>
        <w:tab/>
        <w:t>order by c.svc_operation_cfs_param_id</w:t>
      </w:r>
      <w:r>
        <w:br/>
      </w:r>
      <w:r>
        <w:rPr>
          <w:rFonts w:ascii="Courier New" w:hAnsi="Courier New"/>
          <w:b w:val="0"/>
          <w:sz w:val="16"/>
        </w:rPr>
        <w:tab/>
        <w:tab/>
        <w:tab/>
        <w:tab/>
        <w:tab/>
        <w:t>limit 1</w:t>
      </w:r>
      <w:r>
        <w:br/>
      </w:r>
      <w:r>
        <w:rPr>
          <w:rFonts w:ascii="Courier New" w:hAnsi="Courier New"/>
          <w:b w:val="0"/>
          <w:sz w:val="16"/>
        </w:rPr>
        <w:tab/>
        <w:tab/>
        <w:tab/>
        <w:tab/>
        <w:t>) as is_modifiable&lt;/m:field&gt;</w:t>
      </w:r>
      <w:r>
        <w:br/>
      </w:r>
      <w:r>
        <w:rPr>
          <w:rFonts w:ascii="Courier New" w:hAnsi="Courier New"/>
          <w:b w:val="0"/>
          <w:sz w:val="16"/>
        </w:rPr>
        <w:tab/>
        <w:tab/>
        <w:tab/>
        <w:tab/>
        <w:t>&lt;m:field formatter=#request.castToBool#&gt;p.is_sensitive&lt;/m:field&gt;</w:t>
      </w:r>
      <w:r>
        <w:br/>
      </w:r>
      <w:r>
        <w:rPr>
          <w:rFonts w:ascii="Courier New" w:hAnsi="Courier New"/>
          <w:b w:val="0"/>
          <w:sz w:val="16"/>
        </w:rPr>
        <w:tab/>
        <w:tab/>
        <w:tab/>
        <w:t>&lt;/m:field_set&gt;</w:t>
        <w:tab/>
      </w:r>
      <w:r>
        <w:br/>
      </w:r>
      <w:r>
        <w:rPr>
          <w:rFonts w:ascii="Courier New" w:hAnsi="Courier New"/>
          <w:b w:val="0"/>
          <w:sz w:val="16"/>
        </w:rPr>
        <w:tab/>
        <w:tab/>
        <w:tab/>
        <w:t>from svc_operation_cfs_param p</w:t>
      </w:r>
      <w:r>
        <w:br/>
      </w:r>
      <w:r>
        <w:rPr>
          <w:rFonts w:ascii="Courier New" w:hAnsi="Courier New"/>
          <w:b w:val="0"/>
          <w:sz w:val="16"/>
        </w:rPr>
        <w:tab/>
        <w:tab/>
        <w:tab/>
        <w:t>where p.svc_operation_id=&lt;cfqueryparam cfsqltype="cf_sql_other" value="#arguments.svcOperationId#" null=#!isValid('integer',arguments.svcOperationId)#/&gt;</w:t>
      </w:r>
      <w:r>
        <w:br/>
      </w:r>
      <w:r>
        <w:rPr>
          <w:rFonts w:ascii="Courier New" w:hAnsi="Courier New"/>
          <w:b w:val="0"/>
          <w:sz w:val="16"/>
        </w:rPr>
        <w:tab/>
        <w:tab/>
        <w:tab/>
        <w:t>AND p.is_actual</w:t>
      </w:r>
      <w:r>
        <w:br/>
      </w:r>
      <w:r>
        <w:rPr>
          <w:rFonts w:ascii="Courier New" w:hAnsi="Courier New"/>
          <w:b w:val="0"/>
          <w:sz w:val="16"/>
        </w:rPr>
        <w:tab/>
        <w:tab/>
        <w:tab/>
        <w:t>order by p.sort, p.svc_operation_cfs_param_id</w:t>
      </w:r>
      <w:r>
        <w:br/>
      </w:r>
      <w:r>
        <w:rPr>
          <w:rFonts w:ascii="Courier New" w:hAnsi="Courier New"/>
          <w:b w:val="0"/>
          <w:sz w:val="16"/>
        </w:rPr>
        <w:tab/>
        <w:tab/>
        <w:t>&lt;/cfquery&gt;</w:t>
        <w:tab/>
        <w:tab/>
        <w:tab/>
      </w:r>
      <w:r>
        <w:br/>
      </w:r>
      <w:r>
        <w:rPr>
          <w:rFonts w:ascii="Courier New" w:hAnsi="Courier New"/>
          <w:b w:val="0"/>
          <w:sz w:val="16"/>
        </w:rPr>
        <w:tab/>
        <w:tab/>
      </w:r>
      <w:r>
        <w:br/>
      </w:r>
      <w:r>
        <w:rPr>
          <w:rFonts w:ascii="Courier New" w:hAnsi="Courier New"/>
          <w:b w:val="0"/>
          <w:sz w:val="16"/>
        </w:rPr>
        <w:t xml:space="preserve"> </w:t>
        <w:tab/>
        <w:tab/>
        <w:t>&lt;cfif local.qSvcOperation.recordCount EQ 0&gt;</w:t>
      </w:r>
      <w:r>
        <w:br/>
      </w:r>
      <w:r>
        <w:rPr>
          <w:rFonts w:ascii="Courier New" w:hAnsi="Courier New"/>
          <w:b w:val="0"/>
          <w:sz w:val="16"/>
        </w:rPr>
        <w:tab/>
        <w:tab/>
        <w:tab/>
        <w:t>&lt;cfreturn representationOf(this.helper.formatMessage("Not Found")).withStatus(404)/&gt;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&lt;cfset var out=structNew("linked")/&gt;</w:t>
      </w:r>
      <w:r>
        <w:br/>
      </w:r>
      <w:r>
        <w:rPr>
          <w:rFonts w:ascii="Courier New" w:hAnsi="Courier New"/>
          <w:b w:val="0"/>
          <w:sz w:val="16"/>
        </w:rPr>
        <w:tab/>
        <w:tab/>
        <w:t>&lt;cfset "out.queryDurationMs"=getTickCount() - request.startTickCount/&gt;</w:t>
      </w:r>
      <w:r>
        <w:br/>
      </w:r>
      <w:r>
        <w:rPr>
          <w:rFonts w:ascii="Courier New" w:hAnsi="Courier New"/>
          <w:b w:val="0"/>
          <w:sz w:val="16"/>
        </w:rPr>
        <w:tab/>
        <w:tab/>
      </w:r>
      <w:r>
        <w:br/>
      </w:r>
      <w:r>
        <w:rPr>
          <w:rFonts w:ascii="Courier New" w:hAnsi="Courier New"/>
          <w:b w:val="0"/>
          <w:sz w:val="16"/>
        </w:rPr>
        <w:tab/>
        <w:tab/>
        <w:t>&lt;cfset "out.svcOperation" = this.helper.appendRecord(</w:t>
      </w:r>
      <w:r>
        <w:br/>
      </w:r>
      <w:r>
        <w:rPr>
          <w:rFonts w:ascii="Courier New" w:hAnsi="Courier New"/>
          <w:b w:val="0"/>
          <w:sz w:val="16"/>
        </w:rPr>
        <w:tab/>
        <w:tab/>
        <w:tab/>
        <w:t>structNew("linked"), "", local.titleMap, local.qSvcOperation, this.helper.snake2camel</w:t>
      </w:r>
      <w:r>
        <w:br/>
      </w:r>
      <w:r>
        <w:rPr>
          <w:rFonts w:ascii="Courier New" w:hAnsi="Courier New"/>
          <w:b w:val="0"/>
          <w:sz w:val="16"/>
        </w:rPr>
        <w:tab/>
        <w:tab/>
        <w:t>)/&gt;</w:t>
        <w:tab/>
      </w:r>
      <w:r>
        <w:br/>
      </w:r>
      <w:r>
        <w:rPr>
          <w:rFonts w:ascii="Courier New" w:hAnsi="Courier New"/>
          <w:b w:val="0"/>
          <w:sz w:val="16"/>
        </w:rPr>
        <w:tab/>
        <w:tab/>
      </w:r>
      <w:r>
        <w:br/>
      </w:r>
      <w:r>
        <w:rPr>
          <w:rFonts w:ascii="Courier New" w:hAnsi="Courier New"/>
          <w:b w:val="0"/>
          <w:sz w:val="16"/>
        </w:rPr>
        <w:tab/>
        <w:tab/>
        <w:t>&lt;cfset "out.svcOperation.cfsParams"=[]/&gt;</w:t>
      </w:r>
      <w:r>
        <w:br/>
      </w:r>
      <w:r>
        <w:rPr>
          <w:rFonts w:ascii="Courier New" w:hAnsi="Courier New"/>
          <w:b w:val="0"/>
          <w:sz w:val="16"/>
        </w:rPr>
        <w:tab/>
        <w:tab/>
        <w:t>&lt;cfloop query=#local.qCfsParam#&gt;</w:t>
      </w:r>
      <w:r>
        <w:br/>
      </w:r>
      <w:r>
        <w:rPr>
          <w:rFonts w:ascii="Courier New" w:hAnsi="Courier New"/>
          <w:b w:val="0"/>
          <w:sz w:val="16"/>
        </w:rPr>
        <w:tab/>
        <w:tab/>
        <w:tab/>
        <w:tab/>
        <w:t xml:space="preserve">&lt;cfif (len(local.qCfsParam.func) OR len(local.qCfsParam.expression) OR len(local.qCfsParam.state_path) OR len(local.qCfsParam.nested_ref)) </w:t>
      </w:r>
      <w:r>
        <w:br/>
      </w:r>
      <w:r>
        <w:rPr>
          <w:rFonts w:ascii="Courier New" w:hAnsi="Courier New"/>
          <w:b w:val="0"/>
          <w:sz w:val="16"/>
        </w:rPr>
        <w:tab/>
        <w:tab/>
        <w:tab/>
        <w:tab/>
        <w:t>AND len(local.qCfsParam.value_list) EQ 0&gt;</w:t>
        <w:tab/>
        <w:tab/>
        <w:tab/>
        <w:tab/>
      </w:r>
      <w:r>
        <w:br/>
      </w:r>
      <w:r>
        <w:rPr>
          <w:rFonts w:ascii="Courier New" w:hAnsi="Courier New"/>
          <w:b w:val="0"/>
          <w:sz w:val="16"/>
        </w:rPr>
        <w:tab/>
        <w:tab/>
        <w:tab/>
        <w:tab/>
        <w:t>&lt;cfset local.qCfsParam.value_list = []/&gt;</w:t>
      </w:r>
      <w:r>
        <w:br/>
      </w:r>
      <w:r>
        <w:rPr>
          <w:rFonts w:ascii="Courier New" w:hAnsi="Courier New"/>
          <w:b w:val="0"/>
          <w:sz w:val="16"/>
        </w:rPr>
        <w:tab/>
        <w:tab/>
        <w:tab/>
        <w:t>&lt;/cfif&gt;</w:t>
        <w:tab/>
      </w:r>
      <w:r>
        <w:br/>
      </w:r>
      <w:r>
        <w:rPr>
          <w:rFonts w:ascii="Courier New" w:hAnsi="Courier New"/>
          <w:b w:val="0"/>
          <w:sz w:val="16"/>
        </w:rPr>
        <w:tab/>
        <w:tab/>
        <w:tab/>
        <w:t>&lt;cfset arrayAppend(out.svcOperation.cfsParams, this.helper.appendRecord(structNew("linked"), "", local.cfsParamMap, local.qCfsParam, this.helper.snake2camel))/&gt;</w:t>
      </w:r>
      <w:r>
        <w:br/>
      </w:r>
      <w:r>
        <w:rPr>
          <w:rFonts w:ascii="Courier New" w:hAnsi="Courier New"/>
          <w:b w:val="0"/>
          <w:sz w:val="16"/>
        </w:rPr>
        <w:tab/>
        <w:tab/>
        <w:t>&lt;/cfloop&gt;</w:t>
      </w:r>
      <w:r>
        <w:br/>
      </w:r>
      <w:r>
        <w:rPr>
          <w:rFonts w:ascii="Courier New" w:hAnsi="Courier New"/>
          <w:b w:val="0"/>
          <w:sz w:val="16"/>
        </w:rPr>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&lt;/cffunction&gt;</w:t>
        <w:tab/>
      </w:r>
      <w:r>
        <w:br/>
      </w:r>
      <w:r>
        <w:rPr>
          <w:rFonts w:ascii="Courier New" w:hAnsi="Courier New"/>
          <w:b w:val="0"/>
          <w:sz w:val="16"/>
        </w:rPr>
        <w:tab/>
      </w:r>
      <w:r>
        <w:br/>
      </w:r>
      <w:r>
        <w:rPr>
          <w:rFonts w:ascii="Courier New" w:hAnsi="Courier New"/>
          <w:b w:val="0"/>
          <w:sz w:val="16"/>
        </w:rPr>
        <w:tab/>
        <w:t>&lt;!--- *** выглядит ужасно, но красивый вариант не придумывается ряд месяцев ---&gt;</w:t>
      </w:r>
      <w:r>
        <w:br/>
      </w:r>
      <w:r>
        <w:rPr>
          <w:rFonts w:ascii="Courier New" w:hAnsi="Courier New"/>
          <w:b w:val="0"/>
          <w:sz w:val="16"/>
        </w:rPr>
        <w:tab/>
        <w:t>&lt;cffunction name="computeDefault"&gt;</w:t>
      </w:r>
      <w:r>
        <w:br/>
      </w:r>
      <w:r>
        <w:rPr>
          <w:rFonts w:ascii="Courier New" w:hAnsi="Courier New"/>
          <w:b w:val="0"/>
          <w:sz w:val="16"/>
        </w:rPr>
        <w:tab/>
        <w:tab/>
        <w:t>&lt;cfargument name="defaultCompute"/&gt;</w:t>
      </w:r>
      <w:r>
        <w:br/>
      </w:r>
      <w:r>
        <w:rPr>
          <w:rFonts w:ascii="Courier New" w:hAnsi="Courier New"/>
          <w:b w:val="0"/>
          <w:sz w:val="16"/>
        </w:rPr>
        <w:tab/>
        <w:tab/>
        <w:t>&lt;cfargument name="original"/&gt;</w:t>
      </w:r>
      <w:r>
        <w:br/>
      </w:r>
      <w:r>
        <w:rPr>
          <w:rFonts w:ascii="Courier New" w:hAnsi="Courier New"/>
          <w:b w:val="0"/>
          <w:sz w:val="16"/>
        </w:rPr>
        <w:tab/>
        <w:tab/>
      </w:r>
      <w:r>
        <w:br/>
      </w:r>
      <w:r>
        <w:rPr>
          <w:rFonts w:ascii="Courier New" w:hAnsi="Courier New"/>
          <w:b w:val="0"/>
          <w:sz w:val="16"/>
        </w:rPr>
        <w:tab/>
        <w:tab/>
        <w:t>&lt;cfswitch expression=#arguments.defaultCompute#&gt;</w:t>
      </w:r>
      <w:r>
        <w:br/>
      </w:r>
      <w:r>
        <w:rPr>
          <w:rFonts w:ascii="Courier New" w:hAnsi="Courier New"/>
          <w:b w:val="0"/>
          <w:sz w:val="16"/>
        </w:rPr>
        <w:tab/>
        <w:tab/>
        <w:tab/>
        <w:t>&lt;cfcase value="display_name"&gt;</w:t>
      </w:r>
      <w:r>
        <w:br/>
      </w:r>
      <w:r>
        <w:rPr>
          <w:rFonts w:ascii="Courier New" w:hAnsi="Courier New"/>
          <w:b w:val="0"/>
          <w:sz w:val="16"/>
        </w:rPr>
        <w:tab/>
        <w:tab/>
        <w:tab/>
        <w:t>&lt;/cfcase&gt;</w:t>
      </w:r>
      <w:r>
        <w:br/>
      </w:r>
      <w:r>
        <w:rPr>
          <w:rFonts w:ascii="Courier New" w:hAnsi="Courier New"/>
          <w:b w:val="0"/>
          <w:sz w:val="16"/>
        </w:rPr>
        <w:tab/>
        <w:tab/>
        <w:tab/>
        <w:t>&lt;cfdefaultcase&gt;</w:t>
      </w:r>
      <w:r>
        <w:br/>
      </w:r>
      <w:r>
        <w:rPr>
          <w:rFonts w:ascii="Courier New" w:hAnsi="Courier New"/>
          <w:b w:val="0"/>
          <w:sz w:val="16"/>
        </w:rPr>
        <w:tab/>
        <w:tab/>
        <w:tab/>
        <w:tab/>
        <w:t>&lt;cfreturn #arguments.original#/&gt;</w:t>
      </w:r>
      <w:r>
        <w:br/>
      </w:r>
      <w:r>
        <w:rPr>
          <w:rFonts w:ascii="Courier New" w:hAnsi="Courier New"/>
          <w:b w:val="0"/>
          <w:sz w:val="16"/>
        </w:rPr>
        <w:tab/>
        <w:tab/>
        <w:tab/>
        <w:t>&lt;/cfdefaultcase&gt;</w:t>
      </w:r>
      <w:r>
        <w:br/>
      </w:r>
      <w:r>
        <w:rPr>
          <w:rFonts w:ascii="Courier New" w:hAnsi="Courier New"/>
          <w:b w:val="0"/>
          <w:sz w:val="16"/>
        </w:rPr>
        <w:tab/>
        <w:tab/>
        <w:t>&lt;/cfswitch&gt;</w:t>
      </w:r>
      <w:r>
        <w:br/>
      </w:r>
      <w:r>
        <w:rPr>
          <w:rFonts w:ascii="Courier New" w:hAnsi="Courier New"/>
          <w:b w:val="0"/>
          <w:sz w:val="16"/>
        </w:rPr>
        <w:tab/>
        <w:tab/>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p>
    <w:p>
      <w:pPr>
        <w:pStyle w:val="Heading1"/>
      </w:pPr>
      <w:r>
        <w:t>v1/resources/svc_operation_cfs_param_compute.cfc</w:t>
      </w:r>
    </w:p>
    <w:p>
      <w:pPr>
        <w:spacing w:before="40" w:after="160"/>
        <w:ind w:left="283"/>
        <w:shd w:val="clear" w:color="auto" w:fill="F2F2F2"/>
      </w:pPr>
      <w:r>
        <w:rPr>
          <w:rFonts w:ascii="Courier New" w:hAnsi="Courier New"/>
          <w:b w:val="0"/>
          <w:sz w:val="16"/>
        </w:rPr>
        <w:t>&lt;cfcomponent extends="taffy.core.resource" taffy:uri="/svcOperationCfsParams/compute/{svcOperationCfsParamId}" hint="вычисляет выражение в поле expression"&gt;</w:t>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&lt;cffunction name="get" hint="вычисление возможных значений CFS параметра операции инстанса, в текущем контексте. Рекомендуется передавать keys.svcOperationCfsParamId для декларации класса параметра (а не keys.instanceOperationCfsParamUid) - он неизвестен для вновь создаваемых параметров"&gt;</w:t>
      </w:r>
      <w:r>
        <w:br/>
      </w:r>
      <w:r>
        <w:rPr>
          <w:rFonts w:ascii="Courier New" w:hAnsi="Courier New"/>
          <w:b w:val="0"/>
          <w:sz w:val="16"/>
        </w:rPr>
        <w:tab/>
        <w:tab/>
        <w:t>&lt;cfargument name="svcOperationCfsParamId" type="string" required=true hint="type:integer"/&gt;</w:t>
      </w:r>
      <w:r>
        <w:br/>
      </w:r>
      <w:r>
        <w:rPr>
          <w:rFonts w:ascii="Courier New" w:hAnsi="Courier New"/>
          <w:b w:val="0"/>
          <w:sz w:val="16"/>
        </w:rPr>
        <w:tab/>
        <w:tab/>
        <w:t>&lt;cfargument name="keys" type="string" default={} hint="type:json keys we depend on: of the param uid itself, or operation uid, instance uid, service operation cfs param - if not all entities intstantiated yet"/&gt;</w:t>
      </w:r>
      <w:r>
        <w:br/>
      </w:r>
      <w:r>
        <w:rPr>
          <w:rFonts w:ascii="Courier New" w:hAnsi="Courier New"/>
          <w:b w:val="0"/>
          <w:sz w:val="16"/>
        </w:rPr>
        <w:tab/>
        <w:tab/>
        <w:t>&lt;cfargument name="params" type="string" default="{}" hint="type:json any parameters we depend on"/&gt;</w:t>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ab/>
        <w:t>&lt;cfset this.helper.validateField(arguments, "svcOperationCfsParamId", "integer")/&gt;</w:t>
        <w:tab/>
      </w:r>
      <w:r>
        <w:br/>
      </w:r>
      <w:r>
        <w:rPr>
          <w:rFonts w:ascii="Courier New" w:hAnsi="Courier New"/>
          <w:b w:val="0"/>
          <w:sz w:val="16"/>
        </w:rPr>
        <w:tab/>
        <w:tab/>
        <w:tab/>
        <w:t>&lt;cfset this.helper.validateField(arguments, "keys", "json")/&gt;</w:t>
      </w:r>
      <w:r>
        <w:br/>
      </w:r>
      <w:r>
        <w:rPr>
          <w:rFonts w:ascii="Courier New" w:hAnsi="Courier New"/>
          <w:b w:val="0"/>
          <w:sz w:val="16"/>
        </w:rPr>
        <w:tab/>
        <w:tab/>
        <w:tab/>
        <w:t>&lt;cfset this.helper.validateField(arguments, "params", "json")/&gt;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local={}/&gt;</w:t>
      </w:r>
      <w:r>
        <w:br/>
      </w:r>
      <w:r>
        <w:rPr>
          <w:rFonts w:ascii="Courier New" w:hAnsi="Courier New"/>
          <w:b w:val="0"/>
          <w:sz w:val="16"/>
        </w:rPr>
        <w:tab/>
        <w:tab/>
        <w:t>&lt;cfset local.expression = ""/&gt;</w:t>
      </w:r>
      <w:r>
        <w:br/>
      </w:r>
      <w:r>
        <w:rPr>
          <w:rFonts w:ascii="Courier New" w:hAnsi="Courier New"/>
          <w:b w:val="0"/>
          <w:sz w:val="16"/>
        </w:rPr>
        <w:tab/>
        <w:tab/>
        <w:t>&lt;cfset local.calculatedValueList = ""/&gt;</w:t>
      </w:r>
      <w:r>
        <w:br/>
      </w:r>
      <w:r>
        <w:rPr>
          <w:rFonts w:ascii="Courier New" w:hAnsi="Courier New"/>
          <w:b w:val="0"/>
          <w:sz w:val="16"/>
        </w:rPr>
        <w:tab/>
        <w:tab/>
        <w:t>&lt;cfset local.keys = deserializeJson(arguments.keys)/&gt;</w:t>
      </w:r>
      <w:r>
        <w:br/>
      </w:r>
      <w:r>
        <w:rPr>
          <w:rFonts w:ascii="Courier New" w:hAnsi="Courier New"/>
          <w:b w:val="0"/>
          <w:sz w:val="16"/>
        </w:rPr>
        <w:tab/>
        <w:tab/>
        <w:t>&lt;cfset local.keys.svcOperationCfsParamId=arguments.svcOperationCfsParamId/&gt;</w:t>
      </w:r>
      <w:r>
        <w:br/>
      </w:r>
      <w:r>
        <w:rPr>
          <w:rFonts w:ascii="Courier New" w:hAnsi="Courier New"/>
          <w:b w:val="0"/>
          <w:sz w:val="16"/>
        </w:rPr>
        <w:tab/>
        <w:tab/>
        <w:t>&lt;cfset local.params = deserializeJson(arguments.params)/&gt;</w:t>
      </w:r>
      <w:r>
        <w:br/>
      </w:r>
      <w:r>
        <w:rPr>
          <w:rFonts w:ascii="Courier New" w:hAnsi="Courier New"/>
          <w:b w:val="0"/>
          <w:sz w:val="16"/>
        </w:rPr>
        <w:tab/>
        <w:tab/>
      </w:r>
      <w:r>
        <w:br/>
      </w:r>
      <w:r>
        <w:rPr>
          <w:rFonts w:ascii="Courier New" w:hAnsi="Courier New"/>
          <w:b w:val="0"/>
          <w:sz w:val="16"/>
        </w:rPr>
        <w:tab/>
        <w:tab/>
        <w:tab/>
        <w:t>&lt;cfquery name="local.qCfsParam" result="local.result"&gt;</w:t>
      </w:r>
      <w:r>
        <w:br/>
      </w:r>
      <w:r>
        <w:rPr>
          <w:rFonts w:ascii="Courier New" w:hAnsi="Courier New"/>
          <w:b w:val="0"/>
          <w:sz w:val="16"/>
        </w:rPr>
        <w:tab/>
        <w:tab/>
        <w:tab/>
        <w:tab/>
        <w:t xml:space="preserve">select </w:t>
      </w:r>
      <w:r>
        <w:br/>
      </w:r>
      <w:r>
        <w:rPr>
          <w:rFonts w:ascii="Courier New" w:hAnsi="Courier New"/>
          <w:b w:val="0"/>
          <w:sz w:val="16"/>
        </w:rPr>
        <w:tab/>
        <w:tab/>
        <w:tab/>
        <w:tab/>
        <w:t>&lt;m:field_set titleMapOut="local.titleMap" lengthOut="fieldCount"&gt;</w:t>
        <w:tab/>
        <w:tab/>
        <w:tab/>
        <w:tab/>
      </w:r>
      <w:r>
        <w:br/>
      </w:r>
      <w:r>
        <w:rPr>
          <w:rFonts w:ascii="Courier New" w:hAnsi="Courier New"/>
          <w:b w:val="0"/>
          <w:sz w:val="16"/>
        </w:rPr>
        <w:tab/>
        <w:tab/>
        <w:tab/>
        <w:tab/>
        <w:tab/>
        <w:t>&lt;m:field&gt;sop.data_type&lt;/m:field&gt;</w:t>
      </w:r>
      <w:r>
        <w:br/>
      </w:r>
      <w:r>
        <w:rPr>
          <w:rFonts w:ascii="Courier New" w:hAnsi="Courier New"/>
          <w:b w:val="0"/>
          <w:sz w:val="16"/>
        </w:rPr>
        <w:tab/>
        <w:tab/>
        <w:tab/>
        <w:tab/>
        <w:tab/>
        <w:t>&lt;m:field&gt;sop.svc_operation_cfs_param&lt;/m:field&gt;</w:t>
      </w:r>
      <w:r>
        <w:br/>
      </w:r>
      <w:r>
        <w:rPr>
          <w:rFonts w:ascii="Courier New" w:hAnsi="Courier New"/>
          <w:b w:val="0"/>
          <w:sz w:val="16"/>
        </w:rPr>
        <w:tab/>
        <w:tab/>
        <w:tab/>
        <w:tab/>
        <w:tab/>
        <w:t>&lt;m:field&gt;sop.expression&lt;/m:field&gt;</w:t>
      </w:r>
      <w:r>
        <w:br/>
      </w:r>
      <w:r>
        <w:rPr>
          <w:rFonts w:ascii="Courier New" w:hAnsi="Courier New"/>
          <w:b w:val="0"/>
          <w:sz w:val="16"/>
        </w:rPr>
        <w:tab/>
        <w:tab/>
        <w:tab/>
        <w:tab/>
        <w:t>&lt;/m:field_set&gt;</w:t>
      </w:r>
      <w:r>
        <w:br/>
      </w:r>
      <w:r>
        <w:rPr>
          <w:rFonts w:ascii="Courier New" w:hAnsi="Courier New"/>
          <w:b w:val="0"/>
          <w:sz w:val="16"/>
        </w:rPr>
        <w:tab/>
        <w:tab/>
        <w:tab/>
        <w:tab/>
        <w:t xml:space="preserve">from svc_operation_cfs_param sop </w:t>
        <w:tab/>
        <w:tab/>
        <w:tab/>
        <w:tab/>
      </w:r>
      <w:r>
        <w:br/>
      </w:r>
      <w:r>
        <w:rPr>
          <w:rFonts w:ascii="Courier New" w:hAnsi="Courier New"/>
          <w:b w:val="0"/>
          <w:sz w:val="16"/>
        </w:rPr>
        <w:tab/>
        <w:tab/>
        <w:tab/>
        <w:tab/>
        <w:t>where sop.svc_operation_cfs_param_id</w:t>
      </w:r>
      <w:r>
        <w:br/>
      </w:r>
      <w:r>
        <w:rPr>
          <w:rFonts w:ascii="Courier New" w:hAnsi="Courier New"/>
          <w:b w:val="0"/>
          <w:sz w:val="16"/>
        </w:rPr>
        <w:tab/>
        <w:tab/>
        <w:tab/>
        <w:tab/>
        <w:tab/>
        <w:t>= &lt;cfqueryparam cfsqltype="cf_sql_integer" value=#arguments.svcOperationCfsParamId# null=#!isValid('integer',arguments.svcOperationCfsParamId)#/&gt;</w:t>
      </w:r>
      <w:r>
        <w:br/>
      </w:r>
      <w:r>
        <w:rPr>
          <w:rFonts w:ascii="Courier New" w:hAnsi="Courier New"/>
          <w:b w:val="0"/>
          <w:sz w:val="16"/>
        </w:rPr>
        <w:tab/>
        <w:tab/>
        <w:tab/>
        <w:t>&lt;/cfquery&gt;</w:t>
        <w:tab/>
      </w:r>
      <w:r>
        <w:br/>
      </w:r>
      <w:r>
        <w:rPr>
          <w:rFonts w:ascii="Courier New" w:hAnsi="Courier New"/>
          <w:b w:val="0"/>
          <w:sz w:val="16"/>
        </w:rPr>
        <w:tab/>
        <w:tab/>
        <w:tab/>
      </w:r>
      <w:r>
        <w:br/>
      </w:r>
      <w:r>
        <w:rPr>
          <w:rFonts w:ascii="Courier New" w:hAnsi="Courier New"/>
          <w:b w:val="0"/>
          <w:sz w:val="16"/>
        </w:rPr>
        <w:tab/>
        <w:tab/>
        <w:tab/>
        <w:t>&lt;cfif local.qCfsParam.recordCount EQ 0&gt;</w:t>
      </w:r>
      <w:r>
        <w:br/>
      </w:r>
      <w:r>
        <w:rPr>
          <w:rFonts w:ascii="Courier New" w:hAnsi="Courier New"/>
          <w:b w:val="0"/>
          <w:sz w:val="16"/>
        </w:rPr>
        <w:tab/>
        <w:tab/>
        <w:tab/>
        <w:tab/>
        <w:t>&lt;cfreturn representationOf(this.helper.formatMessage("Service Operation CFS Parameter Not Found")).withStatus(404)/&gt;</w:t>
      </w:r>
      <w:r>
        <w:br/>
      </w:r>
      <w:r>
        <w:rPr>
          <w:rFonts w:ascii="Courier New" w:hAnsi="Courier New"/>
          <w:b w:val="0"/>
          <w:sz w:val="16"/>
        </w:rPr>
        <w:tab/>
        <w:tab/>
        <w:tab/>
        <w:t>&lt;/cfif&gt;</w:t>
        <w:tab/>
        <w:t xml:space="preserve"> </w:t>
      </w:r>
      <w:r>
        <w:br/>
      </w:r>
      <w:r>
        <w:rPr>
          <w:rFonts w:ascii="Courier New" w:hAnsi="Courier New"/>
          <w:b w:val="0"/>
          <w:sz w:val="16"/>
        </w:rPr>
        <w:tab/>
        <w:tab/>
        <w:tab/>
      </w:r>
      <w:r>
        <w:br/>
      </w:r>
      <w:r>
        <w:rPr>
          <w:rFonts w:ascii="Courier New" w:hAnsi="Courier New"/>
          <w:b w:val="0"/>
          <w:sz w:val="16"/>
        </w:rPr>
        <w:tab/>
        <w:tab/>
        <w:tab/>
        <w:t>&lt;cfset local.expression=local.qCfsParam.expression/&gt;</w:t>
      </w:r>
      <w:r>
        <w:br/>
      </w:r>
      <w:r>
        <w:rPr>
          <w:rFonts w:ascii="Courier New" w:hAnsi="Courier New"/>
          <w:b w:val="0"/>
          <w:sz w:val="16"/>
        </w:rPr>
        <w:tab/>
        <w:tab/>
      </w:r>
      <w:r>
        <w:br/>
      </w:r>
      <w:r>
        <w:rPr>
          <w:rFonts w:ascii="Courier New" w:hAnsi="Courier New"/>
          <w:b w:val="0"/>
          <w:sz w:val="16"/>
        </w:rPr>
        <w:tab/>
        <w:tab/>
        <w:t>&lt;cfif len(local.expression)&gt;</w:t>
      </w:r>
      <w:r>
        <w:br/>
      </w:r>
      <w:r>
        <w:rPr>
          <w:rFonts w:ascii="Courier New" w:hAnsi="Courier New"/>
          <w:b w:val="0"/>
          <w:sz w:val="16"/>
        </w:rPr>
        <w:tab/>
        <w:tab/>
        <w:tab/>
        <w:t>&lt;cfset calculatedValueList=createObject("component","lib.expression_parser")</w:t>
      </w:r>
      <w:r>
        <w:br/>
      </w:r>
      <w:r>
        <w:rPr>
          <w:rFonts w:ascii="Courier New" w:hAnsi="Courier New"/>
          <w:b w:val="0"/>
          <w:sz w:val="16"/>
        </w:rPr>
        <w:tab/>
        <w:tab/>
        <w:tab/>
        <w:tab/>
        <w:t>.eval(</w:t>
      </w:r>
      <w:r>
        <w:br/>
      </w:r>
      <w:r>
        <w:rPr>
          <w:rFonts w:ascii="Courier New" w:hAnsi="Courier New"/>
          <w:b w:val="0"/>
          <w:sz w:val="16"/>
        </w:rPr>
        <w:tab/>
        <w:tab/>
        <w:tab/>
        <w:tab/>
        <w:tab/>
        <w:t>local.expression,</w:t>
      </w:r>
      <w:r>
        <w:br/>
      </w:r>
      <w:r>
        <w:rPr>
          <w:rFonts w:ascii="Courier New" w:hAnsi="Courier New"/>
          <w:b w:val="0"/>
          <w:sz w:val="16"/>
        </w:rPr>
        <w:tab/>
        <w:tab/>
        <w:tab/>
        <w:tab/>
        <w:tab/>
        <w:t>{/*context*/</w:t>
      </w:r>
      <w:r>
        <w:br/>
      </w:r>
      <w:r>
        <w:rPr>
          <w:rFonts w:ascii="Courier New" w:hAnsi="Courier New"/>
          <w:b w:val="0"/>
          <w:sz w:val="16"/>
        </w:rPr>
        <w:tab/>
        <w:tab/>
        <w:tab/>
        <w:tab/>
        <w:tab/>
        <w:tab/>
        <w:t>component:"resources.instance_operation_cfs_param",</w:t>
      </w:r>
      <w:r>
        <w:br/>
      </w:r>
      <w:r>
        <w:rPr>
          <w:rFonts w:ascii="Courier New" w:hAnsi="Courier New"/>
          <w:b w:val="0"/>
          <w:sz w:val="16"/>
        </w:rPr>
        <w:tab/>
        <w:tab/>
        <w:tab/>
        <w:tab/>
        <w:tab/>
        <w:tab/>
        <w:t>keys:#local.keys#,</w:t>
      </w:r>
      <w:r>
        <w:br/>
      </w:r>
      <w:r>
        <w:rPr>
          <w:rFonts w:ascii="Courier New" w:hAnsi="Courier New"/>
          <w:b w:val="0"/>
          <w:sz w:val="16"/>
        </w:rPr>
        <w:tab/>
        <w:tab/>
        <w:tab/>
        <w:tab/>
        <w:tab/>
        <w:tab/>
        <w:t>params:#local.params#</w:t>
      </w:r>
      <w:r>
        <w:br/>
      </w:r>
      <w:r>
        <w:rPr>
          <w:rFonts w:ascii="Courier New" w:hAnsi="Courier New"/>
          <w:b w:val="0"/>
          <w:sz w:val="16"/>
        </w:rPr>
        <w:tab/>
        <w:tab/>
        <w:tab/>
        <w:tab/>
        <w:tab/>
        <w:t>}</w:t>
      </w:r>
      <w:r>
        <w:br/>
      </w:r>
      <w:r>
        <w:rPr>
          <w:rFonts w:ascii="Courier New" w:hAnsi="Courier New"/>
          <w:b w:val="0"/>
          <w:sz w:val="16"/>
        </w:rPr>
        <w:tab/>
        <w:tab/>
        <w:tab/>
        <w:tab/>
        <w:t>)</w:t>
      </w:r>
      <w:r>
        <w:br/>
      </w:r>
      <w:r>
        <w:rPr>
          <w:rFonts w:ascii="Courier New" w:hAnsi="Courier New"/>
          <w:b w:val="0"/>
          <w:sz w:val="16"/>
        </w:rPr>
        <w:tab/>
        <w:tab/>
        <w:tab/>
        <w:t>/&gt;</w:t>
      </w:r>
      <w:r>
        <w:br/>
      </w:r>
      <w:r>
        <w:rPr>
          <w:rFonts w:ascii="Courier New" w:hAnsi="Courier New"/>
          <w:b w:val="0"/>
          <w:sz w:val="16"/>
        </w:rPr>
        <w:tab/>
        <w:tab/>
        <w:t>&lt;cfelse&gt;</w:t>
      </w:r>
      <w:r>
        <w:br/>
      </w:r>
      <w:r>
        <w:rPr>
          <w:rFonts w:ascii="Courier New" w:hAnsi="Courier New"/>
          <w:b w:val="0"/>
          <w:sz w:val="16"/>
        </w:rPr>
        <w:tab/>
        <w:tab/>
        <w:tab/>
        <w:t>&lt;cfreturn representationOf(this.helper.formatMessage("Expression Not Found")).withStatus(404)/&gt;</w:t>
      </w:r>
      <w:r>
        <w:br/>
      </w:r>
      <w:r>
        <w:rPr>
          <w:rFonts w:ascii="Courier New" w:hAnsi="Courier New"/>
          <w:b w:val="0"/>
          <w:sz w:val="16"/>
        </w:rPr>
        <w:tab/>
        <w:tab/>
        <w:t>&lt;/cfif&gt;</w:t>
        <w:tab/>
        <w:tab/>
        <w:tab/>
      </w:r>
      <w:r>
        <w:br/>
      </w:r>
      <w:r>
        <w:rPr>
          <w:rFonts w:ascii="Courier New" w:hAnsi="Courier New"/>
          <w:b w:val="0"/>
          <w:sz w:val="16"/>
        </w:rPr>
        <w:tab/>
        <w:tab/>
      </w:r>
      <w:r>
        <w:br/>
      </w:r>
      <w:r>
        <w:rPr>
          <w:rFonts w:ascii="Courier New" w:hAnsi="Courier New"/>
          <w:b w:val="0"/>
          <w:sz w:val="16"/>
        </w:rPr>
        <w:tab/>
        <w:tab/>
        <w:t>&lt;cfset var out=structNew("linked")/&gt;</w:t>
      </w:r>
      <w:r>
        <w:br/>
      </w:r>
      <w:r>
        <w:rPr>
          <w:rFonts w:ascii="Courier New" w:hAnsi="Courier New"/>
          <w:b w:val="0"/>
          <w:sz w:val="16"/>
        </w:rPr>
        <w:tab/>
        <w:tab/>
        <w:t>&lt;cfset "out.queryDurationMs"=getTickCount() - request.startTickCount/&gt;</w:t>
        <w:tab/>
        <w:tab/>
      </w:r>
      <w:r>
        <w:br/>
      </w:r>
      <w:r>
        <w:rPr>
          <w:rFonts w:ascii="Courier New" w:hAnsi="Courier New"/>
          <w:b w:val="0"/>
          <w:sz w:val="16"/>
        </w:rPr>
        <w:tab/>
        <w:tab/>
        <w:t>&lt;cfset "out.values" = listToArray(local.calculatedValueList)/&gt;</w:t>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&lt;/cffunction&gt;</w:t>
      </w:r>
      <w:r>
        <w:br/>
      </w:r>
      <w:r>
        <w:rPr>
          <w:rFonts w:ascii="Courier New" w:hAnsi="Courier New"/>
          <w:b w:val="0"/>
          <w:sz w:val="16"/>
        </w:rPr>
        <w:tab/>
      </w:r>
      <w:r>
        <w:br/>
      </w:r>
      <w:r>
        <w:rPr>
          <w:rFonts w:ascii="Courier New" w:hAnsi="Courier New"/>
          <w:b w:val="0"/>
          <w:sz w:val="16"/>
        </w:rPr>
        <w:tab/>
      </w:r>
      <w:r>
        <w:br/>
      </w:r>
      <w:r>
        <w:rPr>
          <w:rFonts w:ascii="Courier New" w:hAnsi="Courier New"/>
          <w:b w:val="0"/>
          <w:sz w:val="16"/>
        </w:rPr>
      </w:r>
      <w:r>
        <w:br/>
      </w:r>
      <w:r>
        <w:rPr>
          <w:rFonts w:ascii="Courier New" w:hAnsi="Courier New"/>
          <w:b w:val="0"/>
          <w:sz w:val="16"/>
        </w:rPr>
        <w:t>&lt;/cfcomponent&gt;</w:t>
      </w:r>
    </w:p>
    <w:p>
      <w:pPr>
        <w:pStyle w:val="Heading1"/>
      </w:pPr>
      <w:r>
        <w:t>v1/resources/svc_operation_cfs_subparam_compute.cfc</w:t>
      </w:r>
    </w:p>
    <w:p>
      <w:pPr>
        <w:spacing w:before="40" w:after="160"/>
        <w:ind w:left="283"/>
        <w:shd w:val="clear" w:color="auto" w:fill="F2F2F2"/>
      </w:pPr>
      <w:r>
        <w:rPr>
          <w:rFonts w:ascii="Courier New" w:hAnsi="Courier New"/>
          <w:b w:val="0"/>
          <w:sz w:val="16"/>
        </w:rPr>
        <w:t>&lt;cfcomponent extends="taffy.core.resource" taffy:uri="/svcOperationCfsSubparams/compute/{svcOperationCfsSubparamId}" hint="вычисляет выражение в поле expression"&gt;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tab/>
      </w:r>
      <w:r>
        <w:br/>
      </w:r>
      <w:r>
        <w:rPr>
          <w:rFonts w:ascii="Courier New" w:hAnsi="Courier New"/>
          <w:b w:val="0"/>
          <w:sz w:val="16"/>
        </w:rPr>
      </w:r>
      <w:r>
        <w:br/>
      </w:r>
      <w:r>
        <w:rPr>
          <w:rFonts w:ascii="Courier New" w:hAnsi="Courier New"/>
          <w:b w:val="0"/>
          <w:sz w:val="16"/>
        </w:rPr>
        <w:tab/>
        <w:t>&lt;cffunction name="get" hint="вычисление возможных значений cубпараметра CFS параметра операции, в текущем контексте"&gt;</w:t>
      </w:r>
      <w:r>
        <w:br/>
      </w:r>
      <w:r>
        <w:rPr>
          <w:rFonts w:ascii="Courier New" w:hAnsi="Courier New"/>
          <w:b w:val="0"/>
          <w:sz w:val="16"/>
        </w:rPr>
        <w:tab/>
        <w:tab/>
        <w:t>&lt;cfargument name="svcOperationCfsSubparamId" type="string" required=true hint="type:integer"/&gt;</w:t>
      </w:r>
      <w:r>
        <w:br/>
      </w:r>
      <w:r>
        <w:rPr>
          <w:rFonts w:ascii="Courier New" w:hAnsi="Courier New"/>
          <w:b w:val="0"/>
          <w:sz w:val="16"/>
        </w:rPr>
        <w:tab/>
        <w:tab/>
        <w:t>&lt;cfargument name="keys" type="string" default={} hint="type:json keys we depend on: of the param uid itself, or operation uid, instance uid, service operation cfs param - if not all entities intstantiated yet"/&gt;</w:t>
      </w:r>
      <w:r>
        <w:br/>
      </w:r>
      <w:r>
        <w:rPr>
          <w:rFonts w:ascii="Courier New" w:hAnsi="Courier New"/>
          <w:b w:val="0"/>
          <w:sz w:val="16"/>
        </w:rPr>
        <w:tab/>
        <w:tab/>
        <w:t>&lt;cfargument name="params" type="string" default="{}" hint="type:json any posted parameters we depend on"/&gt;</w:t>
      </w:r>
      <w:r>
        <w:br/>
      </w:r>
      <w:r>
        <w:rPr>
          <w:rFonts w:ascii="Courier New" w:hAnsi="Courier New"/>
          <w:b w:val="0"/>
          <w:sz w:val="16"/>
        </w:rPr>
        <w:tab/>
        <w:tab/>
        <w:tab/>
        <w:tab/>
      </w:r>
      <w:r>
        <w:br/>
      </w:r>
      <w:r>
        <w:rPr>
          <w:rFonts w:ascii="Courier New" w:hAnsi="Courier New"/>
          <w:b w:val="0"/>
          <w:sz w:val="16"/>
        </w:rPr>
        <w:tab/>
        <w:tab/>
        <w:t>&lt;cftry&gt;</w:t>
      </w:r>
      <w:r>
        <w:br/>
      </w:r>
      <w:r>
        <w:rPr>
          <w:rFonts w:ascii="Courier New" w:hAnsi="Courier New"/>
          <w:b w:val="0"/>
          <w:sz w:val="16"/>
        </w:rPr>
        <w:tab/>
        <w:tab/>
        <w:tab/>
        <w:t>&lt;cfset this.helper.validateField(arguments, "svcOperationCfsSubparamId", "integer")/&gt;</w:t>
      </w:r>
      <w:r>
        <w:br/>
      </w:r>
      <w:r>
        <w:rPr>
          <w:rFonts w:ascii="Courier New" w:hAnsi="Courier New"/>
          <w:b w:val="0"/>
          <w:sz w:val="16"/>
        </w:rPr>
        <w:tab/>
        <w:tab/>
        <w:tab/>
        <w:t>&lt;cfset this.helper.validateField(arguments, "keys", "json")/&gt;</w:t>
      </w:r>
      <w:r>
        <w:br/>
      </w:r>
      <w:r>
        <w:rPr>
          <w:rFonts w:ascii="Courier New" w:hAnsi="Courier New"/>
          <w:b w:val="0"/>
          <w:sz w:val="16"/>
        </w:rPr>
        <w:tab/>
        <w:tab/>
        <w:tab/>
        <w:t>&lt;cfset this.helper.validateField(arguments, "params", "json")/&gt;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&lt;cfset local={}/&gt;</w:t>
      </w:r>
      <w:r>
        <w:br/>
      </w:r>
      <w:r>
        <w:rPr>
          <w:rFonts w:ascii="Courier New" w:hAnsi="Courier New"/>
          <w:b w:val="0"/>
          <w:sz w:val="16"/>
        </w:rPr>
        <w:tab/>
        <w:tab/>
        <w:t>&lt;cfset "local.expression" = ""/&gt;</w:t>
      </w:r>
      <w:r>
        <w:br/>
      </w:r>
      <w:r>
        <w:rPr>
          <w:rFonts w:ascii="Courier New" w:hAnsi="Courier New"/>
          <w:b w:val="0"/>
          <w:sz w:val="16"/>
        </w:rPr>
        <w:tab/>
        <w:tab/>
        <w:t>&lt;cfset "local.calculatedValueList" = ""/&gt;</w:t>
      </w:r>
      <w:r>
        <w:br/>
      </w:r>
      <w:r>
        <w:rPr>
          <w:rFonts w:ascii="Courier New" w:hAnsi="Courier New"/>
          <w:b w:val="0"/>
          <w:sz w:val="16"/>
        </w:rPr>
        <w:tab/>
        <w:tab/>
        <w:t>&lt;cfset "local.keys" = deserializeJson(arguments.keys)/&gt;</w:t>
      </w:r>
      <w:r>
        <w:br/>
      </w:r>
      <w:r>
        <w:rPr>
          <w:rFonts w:ascii="Courier New" w:hAnsi="Courier New"/>
          <w:b w:val="0"/>
          <w:sz w:val="16"/>
        </w:rPr>
        <w:tab/>
        <w:tab/>
        <w:t>&lt;cfset "local.params" = deserializeJson(arguments.params)/&gt;</w:t>
      </w:r>
      <w:r>
        <w:br/>
      </w:r>
      <w:r>
        <w:rPr>
          <w:rFonts w:ascii="Courier New" w:hAnsi="Courier New"/>
          <w:b w:val="0"/>
          <w:sz w:val="16"/>
        </w:rPr>
        <w:tab/>
        <w:tab/>
      </w:r>
      <w:r>
        <w:br/>
      </w:r>
      <w:r>
        <w:rPr>
          <w:rFonts w:ascii="Courier New" w:hAnsi="Courier New"/>
          <w:b w:val="0"/>
          <w:sz w:val="16"/>
        </w:rPr>
        <w:tab/>
        <w:tab/>
        <w:t>&lt;cfset "local.keys.svcOperationCfsSubparamId" = arguments.svcOperationCfsSubparamId/&gt;</w:t>
      </w:r>
      <w:r>
        <w:br/>
      </w:r>
      <w:r>
        <w:rPr>
          <w:rFonts w:ascii="Courier New" w:hAnsi="Courier New"/>
          <w:b w:val="0"/>
          <w:sz w:val="16"/>
        </w:rPr>
        <w:tab/>
        <w:tab/>
      </w:r>
      <w:r>
        <w:br/>
      </w:r>
      <w:r>
        <w:rPr>
          <w:rFonts w:ascii="Courier New" w:hAnsi="Courier New"/>
          <w:b w:val="0"/>
          <w:sz w:val="16"/>
        </w:rPr>
        <w:tab/>
        <w:tab/>
        <w:t>&lt;cfquery name="local.qCfsSubparam"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titleMapOut="local.titleMap" lengthOut="fieldCount"&gt;</w:t>
        <w:tab/>
        <w:tab/>
        <w:tab/>
        <w:tab/>
      </w:r>
      <w:r>
        <w:br/>
      </w:r>
      <w:r>
        <w:rPr>
          <w:rFonts w:ascii="Courier New" w:hAnsi="Courier New"/>
          <w:b w:val="0"/>
          <w:sz w:val="16"/>
        </w:rPr>
        <w:tab/>
        <w:tab/>
        <w:tab/>
        <w:tab/>
        <w:t>&lt;m:field&gt;sop.svc_operation_cfs_param_id&lt;/m:field&gt;</w:t>
      </w:r>
      <w:r>
        <w:br/>
      </w:r>
      <w:r>
        <w:rPr>
          <w:rFonts w:ascii="Courier New" w:hAnsi="Courier New"/>
          <w:b w:val="0"/>
          <w:sz w:val="16"/>
        </w:rPr>
        <w:tab/>
        <w:tab/>
        <w:tab/>
        <w:tab/>
        <w:t>&lt;m:field&gt;sop.data_type&lt;/m:field&gt;</w:t>
      </w:r>
      <w:r>
        <w:br/>
      </w:r>
      <w:r>
        <w:rPr>
          <w:rFonts w:ascii="Courier New" w:hAnsi="Courier New"/>
          <w:b w:val="0"/>
          <w:sz w:val="16"/>
        </w:rPr>
        <w:tab/>
        <w:tab/>
        <w:tab/>
        <w:tab/>
        <w:t>&lt;m:field&gt;sop.svc_operation_cfs_subparam&lt;/m:field&gt;</w:t>
      </w:r>
      <w:r>
        <w:br/>
      </w:r>
      <w:r>
        <w:rPr>
          <w:rFonts w:ascii="Courier New" w:hAnsi="Courier New"/>
          <w:b w:val="0"/>
          <w:sz w:val="16"/>
        </w:rPr>
        <w:tab/>
        <w:tab/>
        <w:tab/>
        <w:tab/>
        <w:t>&lt;m:field&gt;sop.expression&lt;/m:field&gt;</w:t>
      </w:r>
      <w:r>
        <w:br/>
      </w:r>
      <w:r>
        <w:rPr>
          <w:rFonts w:ascii="Courier New" w:hAnsi="Courier New"/>
          <w:b w:val="0"/>
          <w:sz w:val="16"/>
        </w:rPr>
        <w:tab/>
        <w:tab/>
        <w:tab/>
        <w:t>&lt;/m:field_set&gt;</w:t>
      </w:r>
      <w:r>
        <w:br/>
      </w:r>
      <w:r>
        <w:rPr>
          <w:rFonts w:ascii="Courier New" w:hAnsi="Courier New"/>
          <w:b w:val="0"/>
          <w:sz w:val="16"/>
        </w:rPr>
        <w:tab/>
        <w:tab/>
        <w:tab/>
        <w:t xml:space="preserve">from svc_operation_cfs_subparam sop </w:t>
        <w:tab/>
        <w:tab/>
        <w:tab/>
        <w:tab/>
      </w:r>
      <w:r>
        <w:br/>
      </w:r>
      <w:r>
        <w:rPr>
          <w:rFonts w:ascii="Courier New" w:hAnsi="Courier New"/>
          <w:b w:val="0"/>
          <w:sz w:val="16"/>
        </w:rPr>
        <w:tab/>
        <w:tab/>
        <w:tab/>
        <w:t>where sop.svc_operation_cfs_subparam_id</w:t>
      </w:r>
      <w:r>
        <w:br/>
      </w:r>
      <w:r>
        <w:rPr>
          <w:rFonts w:ascii="Courier New" w:hAnsi="Courier New"/>
          <w:b w:val="0"/>
          <w:sz w:val="16"/>
        </w:rPr>
        <w:tab/>
        <w:tab/>
        <w:tab/>
        <w:tab/>
        <w:t>= &lt;cfqueryparam cfsqltype="cf_sql_integer" value=#arguments.svcOperationCfsSubparamId# null=#!isValid('integer',arguments.svcOperationCfsSubparamId)#/&gt;</w:t>
      </w:r>
      <w:r>
        <w:br/>
      </w:r>
      <w:r>
        <w:rPr>
          <w:rFonts w:ascii="Courier New" w:hAnsi="Courier New"/>
          <w:b w:val="0"/>
          <w:sz w:val="16"/>
        </w:rPr>
        <w:tab/>
        <w:tab/>
        <w:t>&lt;/cfquery&gt;</w:t>
        <w:tab/>
      </w:r>
      <w:r>
        <w:br/>
      </w:r>
      <w:r>
        <w:rPr>
          <w:rFonts w:ascii="Courier New" w:hAnsi="Courier New"/>
          <w:b w:val="0"/>
          <w:sz w:val="16"/>
        </w:rPr>
        <w:tab/>
        <w:tab/>
      </w:r>
      <w:r>
        <w:br/>
      </w:r>
      <w:r>
        <w:rPr>
          <w:rFonts w:ascii="Courier New" w:hAnsi="Courier New"/>
          <w:b w:val="0"/>
          <w:sz w:val="16"/>
        </w:rPr>
        <w:tab/>
        <w:tab/>
        <w:t>&lt;cfif local.qCfsSubparam.recordCount EQ 0&gt;</w:t>
      </w:r>
      <w:r>
        <w:br/>
      </w:r>
      <w:r>
        <w:rPr>
          <w:rFonts w:ascii="Courier New" w:hAnsi="Courier New"/>
          <w:b w:val="0"/>
          <w:sz w:val="16"/>
        </w:rPr>
        <w:tab/>
        <w:tab/>
        <w:tab/>
        <w:t>&lt;cfreturn representationOf(this.helper.formatMessage("Service Operation CFS Parameter Not Found")).withStatus(404)/&gt;</w:t>
      </w:r>
      <w:r>
        <w:br/>
      </w:r>
      <w:r>
        <w:rPr>
          <w:rFonts w:ascii="Courier New" w:hAnsi="Courier New"/>
          <w:b w:val="0"/>
          <w:sz w:val="16"/>
        </w:rPr>
        <w:tab/>
        <w:tab/>
        <w:t>&lt;/cfif&gt;</w:t>
        <w:tab/>
        <w:t xml:space="preserve"> </w:t>
      </w:r>
      <w:r>
        <w:br/>
      </w:r>
      <w:r>
        <w:rPr>
          <w:rFonts w:ascii="Courier New" w:hAnsi="Courier New"/>
          <w:b w:val="0"/>
          <w:sz w:val="16"/>
        </w:rPr>
        <w:tab/>
        <w:tab/>
      </w:r>
      <w:r>
        <w:br/>
      </w:r>
      <w:r>
        <w:rPr>
          <w:rFonts w:ascii="Courier New" w:hAnsi="Courier New"/>
          <w:b w:val="0"/>
          <w:sz w:val="16"/>
        </w:rPr>
        <w:tab/>
        <w:tab/>
        <w:t>&lt;cfset "local.expression"=local.qCfsSubparam.expression/&gt;</w:t>
      </w:r>
      <w:r>
        <w:br/>
      </w:r>
      <w:r>
        <w:rPr>
          <w:rFonts w:ascii="Courier New" w:hAnsi="Courier New"/>
          <w:b w:val="0"/>
          <w:sz w:val="16"/>
        </w:rPr>
        <w:tab/>
        <w:tab/>
        <w:t>&lt;cfset "local.keys.svcOperationCfsParamId" = local.qCfsSubparam.svc_operation_cfs_param_id/&gt;</w:t>
      </w:r>
      <w:r>
        <w:br/>
      </w:r>
      <w:r>
        <w:rPr>
          <w:rFonts w:ascii="Courier New" w:hAnsi="Courier New"/>
          <w:b w:val="0"/>
          <w:sz w:val="16"/>
        </w:rPr>
        <w:tab/>
        <w:tab/>
      </w:r>
      <w:r>
        <w:br/>
      </w:r>
      <w:r>
        <w:rPr>
          <w:rFonts w:ascii="Courier New" w:hAnsi="Courier New"/>
          <w:b w:val="0"/>
          <w:sz w:val="16"/>
        </w:rPr>
        <w:tab/>
        <w:tab/>
        <w:t>&lt;cfif len(local.expression)&gt;</w:t>
      </w:r>
      <w:r>
        <w:br/>
      </w:r>
      <w:r>
        <w:rPr>
          <w:rFonts w:ascii="Courier New" w:hAnsi="Courier New"/>
          <w:b w:val="0"/>
          <w:sz w:val="16"/>
        </w:rPr>
        <w:tab/>
        <w:tab/>
        <w:tab/>
        <w:t>&lt;cfset local.calculatedValueList=createObject("component","lib.expression_parser")</w:t>
      </w:r>
      <w:r>
        <w:br/>
      </w:r>
      <w:r>
        <w:rPr>
          <w:rFonts w:ascii="Courier New" w:hAnsi="Courier New"/>
          <w:b w:val="0"/>
          <w:sz w:val="16"/>
        </w:rPr>
        <w:tab/>
        <w:tab/>
        <w:tab/>
        <w:tab/>
        <w:t>.eval(</w:t>
      </w:r>
      <w:r>
        <w:br/>
      </w:r>
      <w:r>
        <w:rPr>
          <w:rFonts w:ascii="Courier New" w:hAnsi="Courier New"/>
          <w:b w:val="0"/>
          <w:sz w:val="16"/>
        </w:rPr>
        <w:tab/>
        <w:tab/>
        <w:tab/>
        <w:tab/>
        <w:tab/>
        <w:t>local.expression,</w:t>
      </w:r>
      <w:r>
        <w:br/>
      </w:r>
      <w:r>
        <w:rPr>
          <w:rFonts w:ascii="Courier New" w:hAnsi="Courier New"/>
          <w:b w:val="0"/>
          <w:sz w:val="16"/>
        </w:rPr>
        <w:tab/>
        <w:tab/>
        <w:tab/>
        <w:tab/>
        <w:tab/>
        <w:t>{</w:t>
      </w:r>
      <w:r>
        <w:br/>
      </w:r>
      <w:r>
        <w:rPr>
          <w:rFonts w:ascii="Courier New" w:hAnsi="Courier New"/>
          <w:b w:val="0"/>
          <w:sz w:val="16"/>
        </w:rPr>
        <w:tab/>
        <w:tab/>
        <w:tab/>
        <w:tab/>
        <w:tab/>
        <w:tab/>
        <w:t>component:"resources.instance_operation_cfs_param",</w:t>
      </w:r>
      <w:r>
        <w:br/>
      </w:r>
      <w:r>
        <w:rPr>
          <w:rFonts w:ascii="Courier New" w:hAnsi="Courier New"/>
          <w:b w:val="0"/>
          <w:sz w:val="16"/>
        </w:rPr>
        <w:tab/>
        <w:tab/>
        <w:tab/>
        <w:tab/>
        <w:tab/>
        <w:tab/>
        <w:t>keys:#local.keys#,</w:t>
      </w:r>
      <w:r>
        <w:br/>
      </w:r>
      <w:r>
        <w:rPr>
          <w:rFonts w:ascii="Courier New" w:hAnsi="Courier New"/>
          <w:b w:val="0"/>
          <w:sz w:val="16"/>
        </w:rPr>
        <w:tab/>
        <w:tab/>
        <w:tab/>
        <w:tab/>
        <w:tab/>
        <w:tab/>
        <w:t>params:#local.params#</w:t>
      </w:r>
      <w:r>
        <w:br/>
      </w:r>
      <w:r>
        <w:rPr>
          <w:rFonts w:ascii="Courier New" w:hAnsi="Courier New"/>
          <w:b w:val="0"/>
          <w:sz w:val="16"/>
        </w:rPr>
        <w:tab/>
        <w:tab/>
        <w:tab/>
        <w:tab/>
        <w:tab/>
        <w:t>}</w:t>
      </w:r>
      <w:r>
        <w:br/>
      </w:r>
      <w:r>
        <w:rPr>
          <w:rFonts w:ascii="Courier New" w:hAnsi="Courier New"/>
          <w:b w:val="0"/>
          <w:sz w:val="16"/>
        </w:rPr>
        <w:tab/>
        <w:tab/>
        <w:tab/>
        <w:tab/>
        <w:t>)</w:t>
      </w:r>
      <w:r>
        <w:br/>
      </w:r>
      <w:r>
        <w:rPr>
          <w:rFonts w:ascii="Courier New" w:hAnsi="Courier New"/>
          <w:b w:val="0"/>
          <w:sz w:val="16"/>
        </w:rPr>
        <w:tab/>
        <w:tab/>
        <w:tab/>
        <w:t>/&gt;</w:t>
      </w:r>
      <w:r>
        <w:br/>
      </w:r>
      <w:r>
        <w:rPr>
          <w:rFonts w:ascii="Courier New" w:hAnsi="Courier New"/>
          <w:b w:val="0"/>
          <w:sz w:val="16"/>
        </w:rPr>
        <w:tab/>
        <w:tab/>
        <w:t>&lt;cfelse&gt;</w:t>
      </w:r>
      <w:r>
        <w:br/>
      </w:r>
      <w:r>
        <w:rPr>
          <w:rFonts w:ascii="Courier New" w:hAnsi="Courier New"/>
          <w:b w:val="0"/>
          <w:sz w:val="16"/>
        </w:rPr>
        <w:tab/>
        <w:tab/>
        <w:tab/>
        <w:t>&lt;cfreturn representationOf(this.helper.formatMessage("Expression Not Found")).withStatus(404)/&gt;</w:t>
      </w:r>
      <w:r>
        <w:br/>
      </w:r>
      <w:r>
        <w:rPr>
          <w:rFonts w:ascii="Courier New" w:hAnsi="Courier New"/>
          <w:b w:val="0"/>
          <w:sz w:val="16"/>
        </w:rPr>
        <w:tab/>
        <w:tab/>
        <w:t>&lt;/cfif&gt;</w:t>
        <w:tab/>
        <w:tab/>
        <w:tab/>
      </w:r>
      <w:r>
        <w:br/>
      </w:r>
      <w:r>
        <w:rPr>
          <w:rFonts w:ascii="Courier New" w:hAnsi="Courier New"/>
          <w:b w:val="0"/>
          <w:sz w:val="16"/>
        </w:rPr>
        <w:tab/>
        <w:tab/>
        <w:t>&lt;cfset var out=structNew("linked")/&gt;</w:t>
      </w:r>
      <w:r>
        <w:br/>
      </w:r>
      <w:r>
        <w:rPr>
          <w:rFonts w:ascii="Courier New" w:hAnsi="Courier New"/>
          <w:b w:val="0"/>
          <w:sz w:val="16"/>
        </w:rPr>
        <w:tab/>
        <w:tab/>
        <w:t>&lt;cfset "out.queryDurationMs"=getTickCount() - request.startTickCount/&gt;</w:t>
        <w:tab/>
        <w:tab/>
      </w:r>
      <w:r>
        <w:br/>
      </w:r>
      <w:r>
        <w:rPr>
          <w:rFonts w:ascii="Courier New" w:hAnsi="Courier New"/>
          <w:b w:val="0"/>
          <w:sz w:val="16"/>
        </w:rPr>
        <w:tab/>
        <w:tab/>
        <w:t>&lt;cfset "out.values" = listToArray(local.calculatedValueList)/&gt;</w:t>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&lt;/cfcomponent&gt;</w:t>
      </w:r>
    </w:p>
    <w:p>
      <w:pPr>
        <w:pStyle w:val="Heading1"/>
      </w:pPr>
      <w:r>
        <w:t>v1/resources/user.cfc</w:t>
      </w:r>
    </w:p>
    <w:p>
      <w:pPr>
        <w:spacing w:before="40" w:after="160"/>
        <w:ind w:left="283"/>
        <w:shd w:val="clear" w:color="auto" w:fill="F2F2F2"/>
      </w:pPr>
      <w:r>
        <w:rPr>
          <w:rFonts w:ascii="Courier New" w:hAnsi="Courier New"/>
          <w:b w:val="0"/>
          <w:sz w:val="16"/>
        </w:rPr>
        <w:t>&lt;cfcomponent extends="taffy.core.resource" taffy:uri="/user"&gt;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this.helper=CreateObject("component","lib.rest_api_helper")/&gt;&lt;!---*** странно, почему мы его видим?---&gt;&lt;!---вынести в апп?---&gt;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&lt;!--- *** Внимание! Особая обработка в Application.cfc по имени user.cfc ---&gt;</w:t>
      </w:r>
      <w:r>
        <w:br/>
      </w:r>
      <w:r>
        <w:rPr>
          <w:rFonts w:ascii="Courier New" w:hAnsi="Courier New"/>
          <w:b w:val="0"/>
          <w:sz w:val="16"/>
        </w:rPr>
      </w:r>
      <w:r>
        <w:br/>
      </w:r>
      <w:r>
        <w:rPr>
          <w:rFonts w:ascii="Courier New" w:hAnsi="Courier New"/>
          <w:b w:val="0"/>
          <w:sz w:val="16"/>
        </w:rPr>
        <w:tab/>
      </w:r>
      <w:r>
        <w:br/>
      </w:r>
      <w:r>
        <w:rPr>
          <w:rFonts w:ascii="Courier New" w:hAnsi="Courier New"/>
          <w:b w:val="0"/>
          <w:sz w:val="16"/>
        </w:rPr>
        <w:tab/>
        <w:t xml:space="preserve"> &lt;cffunction name="get" hint="Контрольная информация по текущему пользователю для проверки контекста. Предполагается использовать только для интеграционной отладки. Исключения перехватываются, всегда возвращается код 200, структура ответа при этом не предназначена для разбора"&gt;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ab/>
        <w:t>&lt;cfset var local={}/&gt;&lt;!--- *** а точно нужно var? ---&gt;</w:t>
      </w:r>
      <w:r>
        <w:br/>
      </w:r>
      <w:r>
        <w:rPr>
          <w:rFonts w:ascii="Courier New" w:hAnsi="Courier New"/>
          <w:b w:val="0"/>
          <w:sz w:val="16"/>
        </w:rPr>
        <w:tab/>
        <w:tab/>
        <w:tab/>
        <w:t>&lt;cfset var out=structNew("linked")/&gt;</w:t>
      </w:r>
      <w:r>
        <w:br/>
      </w:r>
      <w:r>
        <w:rPr>
          <w:rFonts w:ascii="Courier New" w:hAnsi="Courier New"/>
          <w:b w:val="0"/>
          <w:sz w:val="16"/>
        </w:rPr>
        <w:tab/>
        <w:tab/>
        <w:tab/>
      </w:r>
      <w:r>
        <w:br/>
      </w:r>
      <w:r>
        <w:rPr>
          <w:rFonts w:ascii="Courier New" w:hAnsi="Courier New"/>
          <w:b w:val="0"/>
          <w:sz w:val="16"/>
        </w:rPr>
        <w:tab/>
        <w:tab/>
        <w:tab/>
        <w:t xml:space="preserve">&lt;cfset "out.usrId"=#ARGUMENTS.usrId#/&gt; </w:t>
      </w:r>
      <w:r>
        <w:br/>
      </w:r>
      <w:r>
        <w:rPr>
          <w:rFonts w:ascii="Courier New" w:hAnsi="Courier New"/>
          <w:b w:val="0"/>
          <w:sz w:val="16"/>
        </w:rPr>
        <w:tab/>
        <w:tab/>
        <w:tab/>
        <w:t>&lt;!--- &lt;cfset "out.iamServiceUrl"=request.locateIamService()/&gt;  ---&gt;</w:t>
      </w:r>
      <w:r>
        <w:br/>
      </w:r>
      <w:r>
        <w:rPr>
          <w:rFonts w:ascii="Courier New" w:hAnsi="Courier New"/>
          <w:b w:val="0"/>
          <w:sz w:val="16"/>
        </w:rPr>
        <w:tab/>
        <w:tab/>
        <w:tab/>
      </w:r>
      <w:r>
        <w:br/>
      </w:r>
      <w:r>
        <w:rPr>
          <w:rFonts w:ascii="Courier New" w:hAnsi="Courier New"/>
          <w:b w:val="0"/>
          <w:sz w:val="16"/>
        </w:rPr>
        <w:tab/>
        <w:tab/>
        <w:tab/>
        <w:t>&lt;cfset "out.serviceLocationDurationMs"=getTickCount() - request.startTickCount/&gt;</w:t>
      </w:r>
      <w:r>
        <w:br/>
      </w:r>
      <w:r>
        <w:rPr>
          <w:rFonts w:ascii="Courier New" w:hAnsi="Courier New"/>
          <w:b w:val="0"/>
          <w:sz w:val="16"/>
        </w:rPr>
        <w:tab/>
        <w:tab/>
        <w:tab/>
      </w:r>
      <w:r>
        <w:br/>
      </w:r>
      <w:r>
        <w:rPr>
          <w:rFonts w:ascii="Courier New" w:hAnsi="Courier New"/>
          <w:b w:val="0"/>
          <w:sz w:val="16"/>
        </w:rPr>
        <w:t xml:space="preserve">&lt;!--- </w:t>
        <w:tab/>
        <w:tab/>
        <w:tab/>
        <w:t>&lt;cftry&gt;</w:t>
      </w:r>
      <w:r>
        <w:br/>
      </w:r>
      <w:r>
        <w:rPr>
          <w:rFonts w:ascii="Courier New" w:hAnsi="Courier New"/>
          <w:b w:val="0"/>
          <w:sz w:val="16"/>
        </w:rPr>
        <w:tab/>
        <w:tab/>
        <w:tab/>
        <w:tab/>
        <w:t>&lt;cfset var sAuth=listGetAt(request.ORCHESTRATOR_AUTH,2," ")/&gt;</w:t>
      </w:r>
      <w:r>
        <w:br/>
      </w:r>
      <w:r>
        <w:rPr>
          <w:rFonts w:ascii="Courier New" w:hAnsi="Courier New"/>
          <w:b w:val="0"/>
          <w:sz w:val="16"/>
        </w:rPr>
        <w:tab/>
        <w:tab/>
        <w:tab/>
        <w:tab/>
        <w:t>&lt;cfset "out.svcAccount"=listGetAt(toString(ToBinary(sAuth)),1,":")/&gt;</w:t>
      </w:r>
      <w:r>
        <w:br/>
      </w:r>
      <w:r>
        <w:rPr>
          <w:rFonts w:ascii="Courier New" w:hAnsi="Courier New"/>
          <w:b w:val="0"/>
          <w:sz w:val="16"/>
        </w:rPr>
        <w:tab/>
        <w:tab/>
        <w:tab/>
        <w:tab/>
        <w:t>&lt;cfcatch type="any"&gt;&lt;/cfcatch&gt;</w:t>
      </w:r>
      <w:r>
        <w:br/>
      </w:r>
      <w:r>
        <w:rPr>
          <w:rFonts w:ascii="Courier New" w:hAnsi="Courier New"/>
          <w:b w:val="0"/>
          <w:sz w:val="16"/>
        </w:rPr>
        <w:tab/>
        <w:tab/>
        <w:tab/>
        <w:t>&lt;/cftry&gt;</w:t>
      </w:r>
      <w:r>
        <w:br/>
      </w:r>
      <w:r>
        <w:rPr>
          <w:rFonts w:ascii="Courier New" w:hAnsi="Courier New"/>
          <w:b w:val="0"/>
          <w:sz w:val="16"/>
        </w:rPr>
        <w:tab/>
        <w:tab/>
        <w:tab/>
      </w:r>
      <w:r>
        <w:br/>
      </w:r>
      <w:r>
        <w:rPr>
          <w:rFonts w:ascii="Courier New" w:hAnsi="Courier New"/>
          <w:b w:val="0"/>
          <w:sz w:val="16"/>
        </w:rPr>
        <w:tab/>
        <w:tab/>
        <w:tab/>
        <w:t>&lt;cfset "out.environmentVariables"=structKeyArray(createObject("java", "java.lang.System").getEnv()).sort("textnocase")/&gt; ---&gt;</w:t>
      </w:r>
      <w:r>
        <w:br/>
      </w:r>
      <w:r>
        <w:rPr>
          <w:rFonts w:ascii="Courier New" w:hAnsi="Courier New"/>
          <w:b w:val="0"/>
          <w:sz w:val="16"/>
        </w:rPr>
        <w:tab/>
        <w:tab/>
        <w:tab/>
        <w:t>&lt;!--- &lt;cfdump var=#arguments#/&gt;</w:t>
      </w:r>
      <w:r>
        <w:br/>
      </w:r>
      <w:r>
        <w:rPr>
          <w:rFonts w:ascii="Courier New" w:hAnsi="Courier New"/>
          <w:b w:val="0"/>
          <w:sz w:val="16"/>
        </w:rPr>
        <w:tab/>
        <w:tab/>
        <w:tab/>
        <w:t>&lt;cfabort/&gt; ---&gt;</w:t>
      </w:r>
      <w:r>
        <w:br/>
      </w:r>
      <w:r>
        <w:rPr>
          <w:rFonts w:ascii="Courier New" w:hAnsi="Courier New"/>
          <w:b w:val="0"/>
          <w:sz w:val="16"/>
        </w:rPr>
      </w:r>
      <w:r>
        <w:br/>
      </w:r>
      <w:r>
        <w:rPr>
          <w:rFonts w:ascii="Courier New" w:hAnsi="Courier New"/>
          <w:b w:val="0"/>
          <w:sz w:val="16"/>
        </w:rPr>
        <w:tab/>
        <w:tab/>
        <w:tab/>
        <w:t>&lt;cfquery name="local.qSpec"&gt;</w:t>
      </w:r>
      <w:r>
        <w:br/>
      </w:r>
      <w:r>
        <w:rPr>
          <w:rFonts w:ascii="Courier New" w:hAnsi="Courier New"/>
          <w:b w:val="0"/>
          <w:sz w:val="16"/>
        </w:rPr>
        <w:tab/>
        <w:tab/>
        <w:tab/>
        <w:tab/>
        <w:t xml:space="preserve">select </w:t>
      </w:r>
      <w:r>
        <w:br/>
      </w:r>
      <w:r>
        <w:rPr>
          <w:rFonts w:ascii="Courier New" w:hAnsi="Courier New"/>
          <w:b w:val="0"/>
          <w:sz w:val="16"/>
        </w:rPr>
        <w:tab/>
        <w:tab/>
        <w:tab/>
        <w:tab/>
        <w:t>&lt;m:field_set titleMapOut="local.specTitleMap" lengthOut="local.fieldCount"&gt;</w:t>
      </w:r>
      <w:r>
        <w:br/>
      </w:r>
      <w:r>
        <w:rPr>
          <w:rFonts w:ascii="Courier New" w:hAnsi="Courier New"/>
          <w:b w:val="0"/>
          <w:sz w:val="16"/>
        </w:rPr>
        <w:tab/>
        <w:tab/>
        <w:tab/>
        <w:tab/>
        <w:tab/>
        <w:t>&lt;m:field cfSqlType="CF_SQL_INTEGER"&gt;s.specification_id&lt;/m:field&gt;</w:t>
      </w:r>
      <w:r>
        <w:br/>
      </w:r>
      <w:r>
        <w:rPr>
          <w:rFonts w:ascii="Courier New" w:hAnsi="Courier New"/>
          <w:b w:val="0"/>
          <w:sz w:val="16"/>
        </w:rPr>
        <w:tab/>
        <w:tab/>
        <w:tab/>
        <w:tab/>
        <w:tab/>
        <w:t>&lt;!--- &lt;m:field&gt;s.specification&lt;/m:field&gt;</w:t>
      </w:r>
      <w:r>
        <w:br/>
      </w:r>
      <w:r>
        <w:rPr>
          <w:rFonts w:ascii="Courier New" w:hAnsi="Courier New"/>
          <w:b w:val="0"/>
          <w:sz w:val="16"/>
        </w:rPr>
        <w:tab/>
        <w:tab/>
        <w:tab/>
        <w:tab/>
        <w:tab/>
        <w:t>&lt;m:field&gt;(select count(*) from specification_item i where i.specification_id=s.specification_id) as specification_item_count&lt;/m:field&gt; ---&gt;</w:t>
      </w:r>
      <w:r>
        <w:br/>
      </w:r>
      <w:r>
        <w:rPr>
          <w:rFonts w:ascii="Courier New" w:hAnsi="Courier New"/>
          <w:b w:val="0"/>
          <w:sz w:val="16"/>
        </w:rPr>
        <w:tab/>
        <w:tab/>
        <w:tab/>
        <w:tab/>
        <w:tab/>
        <w:t>&lt;m:field&gt;c.contract_id&lt;/m:field&gt;</w:t>
      </w:r>
      <w:r>
        <w:br/>
      </w:r>
      <w:r>
        <w:rPr>
          <w:rFonts w:ascii="Courier New" w:hAnsi="Courier New"/>
          <w:b w:val="0"/>
          <w:sz w:val="16"/>
        </w:rPr>
        <w:tab/>
        <w:tab/>
        <w:tab/>
        <w:tab/>
        <w:tab/>
        <w:t>&lt;m:field&gt;c.contragent_id&lt;/m:field&gt;</w:t>
      </w:r>
      <w:r>
        <w:br/>
      </w:r>
      <w:r>
        <w:rPr>
          <w:rFonts w:ascii="Courier New" w:hAnsi="Courier New"/>
          <w:b w:val="0"/>
          <w:sz w:val="16"/>
        </w:rPr>
        <w:tab/>
        <w:tab/>
        <w:tab/>
        <w:tab/>
        <w:tab/>
        <w:t>&lt;!--- &lt;m:field&gt;c.contract&lt;/m:field&gt;</w:t>
      </w:r>
      <w:r>
        <w:br/>
      </w:r>
      <w:r>
        <w:rPr>
          <w:rFonts w:ascii="Courier New" w:hAnsi="Courier New"/>
          <w:b w:val="0"/>
          <w:sz w:val="16"/>
        </w:rPr>
        <w:tab/>
        <w:tab/>
        <w:tab/>
        <w:tab/>
        <w:tab/>
        <w:t>&lt;m:field&gt;to_char(c.dt_contract, 'YYYY-MM-DD"T"HH24:MI:SS.FF3TZHTZM') as dt_contract&lt;/m:field&gt; ---&gt;</w:t>
      </w:r>
      <w:r>
        <w:br/>
      </w:r>
      <w:r>
        <w:rPr>
          <w:rFonts w:ascii="Courier New" w:hAnsi="Courier New"/>
          <w:b w:val="0"/>
          <w:sz w:val="16"/>
        </w:rPr>
        <w:tab/>
        <w:tab/>
        <w:tab/>
        <w:tab/>
        <w:t>&lt;/m:field_set&gt;</w:t>
        <w:tab/>
        <w:t xml:space="preserve"> </w:t>
      </w:r>
      <w:r>
        <w:br/>
      </w:r>
      <w:r>
        <w:rPr>
          <w:rFonts w:ascii="Courier New" w:hAnsi="Courier New"/>
          <w:b w:val="0"/>
          <w:sz w:val="16"/>
        </w:rPr>
        <w:tab/>
        <w:tab/>
        <w:tab/>
        <w:tab/>
        <w:t>from specification s</w:t>
      </w:r>
      <w:r>
        <w:br/>
      </w:r>
      <w:r>
        <w:rPr>
          <w:rFonts w:ascii="Courier New" w:hAnsi="Courier New"/>
          <w:b w:val="0"/>
          <w:sz w:val="16"/>
        </w:rPr>
        <w:tab/>
        <w:tab/>
        <w:tab/>
        <w:tab/>
        <w:t>join contract c on (s.contract_id=c.contract_id)</w:t>
      </w:r>
      <w:r>
        <w:br/>
      </w:r>
      <w:r>
        <w:rPr>
          <w:rFonts w:ascii="Courier New" w:hAnsi="Courier New"/>
          <w:b w:val="0"/>
          <w:sz w:val="16"/>
        </w:rPr>
        <w:tab/>
        <w:tab/>
        <w:tab/>
        <w:tab/>
        <w:t>join usr u on (c.contragent_id=u.contragent_id)</w:t>
      </w:r>
      <w:r>
        <w:br/>
      </w:r>
      <w:r>
        <w:rPr>
          <w:rFonts w:ascii="Courier New" w:hAnsi="Courier New"/>
          <w:b w:val="0"/>
          <w:sz w:val="16"/>
        </w:rPr>
        <w:tab/>
        <w:tab/>
        <w:tab/>
        <w:tab/>
        <w:t>where u.usr_id=&lt;cfqueryparam cfsqltype="cf_sql_integer" value=#ARGUMENTS.usrId#/&gt;&lt;!--- *** undeclared ---&gt;</w:t>
      </w:r>
      <w:r>
        <w:br/>
      </w:r>
      <w:r>
        <w:rPr>
          <w:rFonts w:ascii="Courier New" w:hAnsi="Courier New"/>
          <w:b w:val="0"/>
          <w:sz w:val="16"/>
        </w:rPr>
        <w:tab/>
        <w:tab/>
        <w:tab/>
        <w:tab/>
        <w:t xml:space="preserve">order by specification_id desc </w:t>
      </w:r>
      <w:r>
        <w:br/>
      </w:r>
      <w:r>
        <w:rPr>
          <w:rFonts w:ascii="Courier New" w:hAnsi="Courier New"/>
          <w:b w:val="0"/>
          <w:sz w:val="16"/>
        </w:rPr>
        <w:tab/>
        <w:tab/>
        <w:tab/>
        <w:tab/>
        <w:t>limit 1;</w:t>
      </w:r>
      <w:r>
        <w:br/>
      </w:r>
      <w:r>
        <w:rPr>
          <w:rFonts w:ascii="Courier New" w:hAnsi="Courier New"/>
          <w:b w:val="0"/>
          <w:sz w:val="16"/>
        </w:rPr>
        <w:tab/>
        <w:tab/>
        <w:tab/>
        <w:t>&lt;/cfquery&gt;</w:t>
      </w:r>
      <w:r>
        <w:br/>
      </w:r>
      <w:r>
        <w:rPr>
          <w:rFonts w:ascii="Courier New" w:hAnsi="Courier New"/>
          <w:b w:val="0"/>
          <w:sz w:val="16"/>
        </w:rPr>
        <w:tab/>
        <w:tab/>
        <w:tab/>
      </w:r>
      <w:r>
        <w:br/>
      </w:r>
      <w:r>
        <w:rPr>
          <w:rFonts w:ascii="Courier New" w:hAnsi="Courier New"/>
          <w:b w:val="0"/>
          <w:sz w:val="16"/>
        </w:rPr>
        <w:tab/>
        <w:tab/>
        <w:tab/>
      </w:r>
      <w:r>
        <w:br/>
      </w:r>
      <w:r>
        <w:rPr>
          <w:rFonts w:ascii="Courier New" w:hAnsi="Courier New"/>
          <w:b w:val="0"/>
          <w:sz w:val="16"/>
        </w:rPr>
        <w:tab/>
        <w:tab/>
        <w:tab/>
        <w:t>&lt;cfquery name="local.qRead" result="local.result"&gt;</w:t>
      </w:r>
      <w:r>
        <w:br/>
      </w:r>
      <w:r>
        <w:rPr>
          <w:rFonts w:ascii="Courier New" w:hAnsi="Courier New"/>
          <w:b w:val="0"/>
          <w:sz w:val="16"/>
        </w:rPr>
        <w:tab/>
        <w:tab/>
        <w:tab/>
        <w:tab/>
        <w:t xml:space="preserve">select </w:t>
      </w:r>
      <w:r>
        <w:br/>
      </w:r>
      <w:r>
        <w:rPr>
          <w:rFonts w:ascii="Courier New" w:hAnsi="Courier New"/>
          <w:b w:val="0"/>
          <w:sz w:val="16"/>
        </w:rPr>
        <w:tab/>
        <w:tab/>
        <w:tab/>
        <w:tab/>
        <w:t>&lt;m:field_set titleMapOut="local.titleMap" lengthOut="local.fieldCount"&gt;</w:t>
      </w:r>
      <w:r>
        <w:br/>
      </w:r>
      <w:r>
        <w:rPr>
          <w:rFonts w:ascii="Courier New" w:hAnsi="Courier New"/>
          <w:b w:val="0"/>
          <w:sz w:val="16"/>
        </w:rPr>
        <w:tab/>
        <w:tab/>
        <w:tab/>
        <w:tab/>
        <w:tab/>
        <w:t>&lt;m:field cfSqlType="CF_SQL_INTEGER"&gt;u.usr_id&lt;/m:field&gt;</w:t>
      </w:r>
      <w:r>
        <w:br/>
      </w:r>
      <w:r>
        <w:rPr>
          <w:rFonts w:ascii="Courier New" w:hAnsi="Courier New"/>
          <w:b w:val="0"/>
          <w:sz w:val="16"/>
        </w:rPr>
        <w:tab/>
        <w:tab/>
        <w:tab/>
        <w:tab/>
        <w:tab/>
        <w:t>&lt;!--- &lt;m:field&gt;u.login&lt;/m:field&gt; ---&gt;</w:t>
      </w:r>
      <w:r>
        <w:br/>
      </w:r>
      <w:r>
        <w:rPr>
          <w:rFonts w:ascii="Courier New" w:hAnsi="Courier New"/>
          <w:b w:val="0"/>
          <w:sz w:val="16"/>
        </w:rPr>
        <w:tab/>
        <w:tab/>
        <w:tab/>
        <w:tab/>
        <w:tab/>
        <w:t>&lt;m:field&gt;k.contragent_id&lt;/m:field&gt;</w:t>
      </w:r>
      <w:r>
        <w:br/>
      </w:r>
      <w:r>
        <w:rPr>
          <w:rFonts w:ascii="Courier New" w:hAnsi="Courier New"/>
          <w:b w:val="0"/>
          <w:sz w:val="16"/>
        </w:rPr>
        <w:tab/>
        <w:tab/>
        <w:tab/>
        <w:tab/>
        <w:tab/>
        <w:t>&lt;!--- &lt;m:field&gt;&lt;cfqueryparam cfsqltype="cf_sql_other" value=#arguments.companyUid#/&gt; as arguments_company_uid&lt;/m:field&gt; ---&gt;</w:t>
      </w:r>
      <w:r>
        <w:br/>
      </w:r>
      <w:r>
        <w:rPr>
          <w:rFonts w:ascii="Courier New" w:hAnsi="Courier New"/>
          <w:b w:val="0"/>
          <w:sz w:val="16"/>
        </w:rPr>
        <w:tab/>
        <w:tab/>
        <w:tab/>
        <w:tab/>
        <w:tab/>
        <w:t>&lt;!--- &lt;m:field&gt;k.external_uid::text as external_uid&lt;/m:field&gt; ---&gt;</w:t>
      </w:r>
      <w:r>
        <w:br/>
      </w:r>
      <w:r>
        <w:rPr>
          <w:rFonts w:ascii="Courier New" w:hAnsi="Courier New"/>
          <w:b w:val="0"/>
          <w:sz w:val="16"/>
        </w:rPr>
        <w:tab/>
        <w:tab/>
        <w:tab/>
        <w:tab/>
        <w:tab/>
        <w:t>&lt;!--- &lt;m:field&gt;k.contragent&lt;/m:field&gt; ---&gt;</w:t>
      </w:r>
      <w:r>
        <w:br/>
      </w:r>
      <w:r>
        <w:rPr>
          <w:rFonts w:ascii="Courier New" w:hAnsi="Courier New"/>
          <w:b w:val="0"/>
          <w:sz w:val="16"/>
        </w:rPr>
        <w:tab/>
        <w:tab/>
        <w:tab/>
        <w:tab/>
        <w:t>&lt;/m:field_set&gt;</w:t>
        <w:tab/>
      </w:r>
      <w:r>
        <w:br/>
      </w:r>
      <w:r>
        <w:rPr>
          <w:rFonts w:ascii="Courier New" w:hAnsi="Courier New"/>
          <w:b w:val="0"/>
          <w:sz w:val="16"/>
        </w:rPr>
        <w:tab/>
        <w:tab/>
        <w:tab/>
        <w:tab/>
        <w:t xml:space="preserve">from usr u </w:t>
      </w:r>
      <w:r>
        <w:br/>
      </w:r>
      <w:r>
        <w:rPr>
          <w:rFonts w:ascii="Courier New" w:hAnsi="Courier New"/>
          <w:b w:val="0"/>
          <w:sz w:val="16"/>
        </w:rPr>
        <w:tab/>
        <w:tab/>
        <w:tab/>
        <w:tab/>
        <w:t>left outer join contragent k on u.contragent_id=k.contragent_id</w:t>
      </w:r>
      <w:r>
        <w:br/>
      </w:r>
      <w:r>
        <w:rPr>
          <w:rFonts w:ascii="Courier New" w:hAnsi="Courier New"/>
          <w:b w:val="0"/>
          <w:sz w:val="16"/>
        </w:rPr>
        <w:tab/>
        <w:tab/>
        <w:tab/>
        <w:tab/>
        <w:t>where u.usr_id=&lt;cfqueryparam cfsqltype="cf_sql_integer" value=#ARGUMENTS.usrId#/&gt;</w:t>
      </w:r>
      <w:r>
        <w:br/>
      </w:r>
      <w:r>
        <w:rPr>
          <w:rFonts w:ascii="Courier New" w:hAnsi="Courier New"/>
          <w:b w:val="0"/>
          <w:sz w:val="16"/>
        </w:rPr>
        <w:tab/>
        <w:tab/>
        <w:tab/>
        <w:t xml:space="preserve">&lt;/cfquery&gt;  </w:t>
      </w:r>
      <w:r>
        <w:br/>
      </w:r>
      <w:r>
        <w:rPr>
          <w:rFonts w:ascii="Courier New" w:hAnsi="Courier New"/>
          <w:b w:val="0"/>
          <w:sz w:val="16"/>
        </w:rPr>
        <w:tab/>
        <w:tab/>
        <w:tab/>
      </w:r>
      <w:r>
        <w:br/>
      </w:r>
      <w:r>
        <w:rPr>
          <w:rFonts w:ascii="Courier New" w:hAnsi="Courier New"/>
          <w:b w:val="0"/>
          <w:sz w:val="16"/>
        </w:rPr>
      </w:r>
      <w:r>
        <w:br/>
      </w:r>
      <w:r>
        <w:rPr>
          <w:rFonts w:ascii="Courier New" w:hAnsi="Courier New"/>
          <w:b w:val="0"/>
          <w:sz w:val="16"/>
        </w:rPr>
        <w:tab/>
        <w:tab/>
        <w:tab/>
        <w:t>&lt;cfset "out.queryDurationMs"=getTickCount() - request.startTickCount- out.serviceLocationDurationMs/&gt;</w:t>
      </w:r>
      <w:r>
        <w:br/>
      </w:r>
      <w:r>
        <w:rPr>
          <w:rFonts w:ascii="Courier New" w:hAnsi="Courier New"/>
          <w:b w:val="0"/>
          <w:sz w:val="16"/>
        </w:rPr>
        <w:tab/>
        <w:tab/>
        <w:tab/>
      </w:r>
      <w:r>
        <w:br/>
      </w:r>
      <w:r>
        <w:rPr>
          <w:rFonts w:ascii="Courier New" w:hAnsi="Courier New"/>
          <w:b w:val="0"/>
          <w:sz w:val="16"/>
        </w:rPr>
        <w:tab/>
        <w:tab/>
        <w:tab/>
        <w:t>&lt;cfset var resultCollection=[]/&gt;</w:t>
      </w:r>
      <w:r>
        <w:br/>
      </w:r>
      <w:r>
        <w:rPr>
          <w:rFonts w:ascii="Courier New" w:hAnsi="Courier New"/>
          <w:b w:val="0"/>
          <w:sz w:val="16"/>
        </w:rPr>
        <w:tab/>
        <w:tab/>
        <w:tab/>
        <w:t>&lt;cfset "out.usr" = (local.qRead.recordCount GT 0) ? this.helper.appendRecord(structNew("linked"), "", local.titleMap, local.qRead, this.helper.snake2camel) : {}/&gt;</w:t>
      </w:r>
      <w:r>
        <w:br/>
      </w:r>
      <w:r>
        <w:rPr>
          <w:rFonts w:ascii="Courier New" w:hAnsi="Courier New"/>
          <w:b w:val="0"/>
          <w:sz w:val="16"/>
        </w:rPr>
        <w:tab/>
        <w:tab/>
        <w:tab/>
        <w:t>&lt;cfset "out.arguments" = #arguments#/&gt;</w:t>
      </w:r>
      <w:r>
        <w:br/>
      </w:r>
      <w:r>
        <w:rPr>
          <w:rFonts w:ascii="Courier New" w:hAnsi="Courier New"/>
          <w:b w:val="0"/>
          <w:sz w:val="16"/>
        </w:rPr>
        <w:tab/>
        <w:tab/>
        <w:tab/>
        <w:t>&lt;cfset "out.defaultSpecification" = (local.qSpec.recordCount GT 0) ? this.helper.appendRecord(structNew("linked"), "", local.specTitleMap, local.qSpec, this.helper.snake2camel) : {}/&gt;</w:t>
      </w:r>
      <w:r>
        <w:br/>
      </w:r>
      <w:r>
        <w:rPr>
          <w:rFonts w:ascii="Courier New" w:hAnsi="Courier New"/>
          <w:b w:val="0"/>
          <w:sz w:val="16"/>
        </w:rPr>
      </w:r>
      <w:r>
        <w:br/>
      </w:r>
      <w:r>
        <w:rPr>
          <w:rFonts w:ascii="Courier New" w:hAnsi="Courier New"/>
          <w:b w:val="0"/>
          <w:sz w:val="16"/>
        </w:rPr>
        <w:tab/>
        <w:tab/>
        <w:tab/>
        <w:t>&lt;cfset "out.runDurationMs"=getTickCount()-request.startTickCount/&gt;</w:t>
        <w:tab/>
      </w:r>
      <w:r>
        <w:br/>
      </w:r>
      <w:r>
        <w:rPr>
          <w:rFonts w:ascii="Courier New" w:hAnsi="Courier New"/>
          <w:b w:val="0"/>
          <w:sz w:val="16"/>
        </w:rPr>
        <w:tab/>
        <w:tab/>
        <w:tab/>
        <w:t>&lt;!---&lt;cfset "out.sql"=#local.result.sql#/&gt;---&gt;</w:t>
        <w:tab/>
      </w:r>
      <w:r>
        <w:br/>
      </w:r>
      <w:r>
        <w:rPr>
          <w:rFonts w:ascii="Courier New" w:hAnsi="Courier New"/>
          <w:b w:val="0"/>
          <w:sz w:val="16"/>
        </w:rPr>
        <w:tab/>
        <w:tab/>
        <w:tab/>
        <w:t>&lt;cfreturn representationOf(out)/&gt;</w:t>
        <w:tab/>
      </w:r>
      <w:r>
        <w:br/>
      </w:r>
      <w:r>
        <w:rPr>
          <w:rFonts w:ascii="Courier New" w:hAnsi="Courier New"/>
          <w:b w:val="0"/>
          <w:sz w:val="16"/>
        </w:rPr>
      </w:r>
      <w:r>
        <w:br/>
      </w:r>
      <w:r>
        <w:rPr>
          <w:rFonts w:ascii="Courier New" w:hAnsi="Courier New"/>
          <w:b w:val="0"/>
          <w:sz w:val="16"/>
        </w:rPr>
        <w:tab/>
        <w:tab/>
        <w:tab/>
        <w:t>&lt;cfcatch type="any"&gt;</w:t>
      </w:r>
      <w:r>
        <w:br/>
      </w:r>
      <w:r>
        <w:rPr>
          <w:rFonts w:ascii="Courier New" w:hAnsi="Courier New"/>
          <w:b w:val="0"/>
          <w:sz w:val="16"/>
        </w:rPr>
        <w:tab/>
        <w:tab/>
        <w:tab/>
        <w:tab/>
        <w:t>&lt;cfreturn representationOf(cfcatch)/&gt;</w:t>
        <w:tab/>
        <w:tab/>
        <w:tab/>
        <w:tab/>
      </w:r>
      <w:r>
        <w:br/>
      </w:r>
      <w:r>
        <w:rPr>
          <w:rFonts w:ascii="Courier New" w:hAnsi="Courier New"/>
          <w:b w:val="0"/>
          <w:sz w:val="16"/>
        </w:rPr>
        <w:tab/>
        <w:tab/>
        <w:tab/>
        <w:t>&lt;/cfcatch&gt;</w:t>
      </w:r>
      <w:r>
        <w:br/>
      </w:r>
      <w:r>
        <w:rPr>
          <w:rFonts w:ascii="Courier New" w:hAnsi="Courier New"/>
          <w:b w:val="0"/>
          <w:sz w:val="16"/>
        </w:rPr>
        <w:tab/>
        <w:tab/>
        <w:t>&lt;/cftry&gt;</w:t>
        <w:tab/>
        <w:tab/>
      </w:r>
      <w:r>
        <w:br/>
      </w:r>
      <w:r>
        <w:rPr>
          <w:rFonts w:ascii="Courier New" w:hAnsi="Courier New"/>
          <w:b w:val="0"/>
          <w:sz w:val="16"/>
        </w:rPr>
        <w:tab/>
        <w:tab/>
      </w:r>
      <w:r>
        <w:br/>
      </w:r>
      <w:r>
        <w:rPr>
          <w:rFonts w:ascii="Courier New" w:hAnsi="Courier New"/>
          <w:b w:val="0"/>
          <w:sz w:val="16"/>
        </w:rPr>
        <w:tab/>
        <w:t xml:space="preserve">&lt;/cffunction&gt; </w:t>
      </w:r>
      <w:r>
        <w:br/>
      </w:r>
      <w:r>
        <w:rPr>
          <w:rFonts w:ascii="Courier New" w:hAnsi="Courier New"/>
          <w:b w:val="0"/>
          <w:sz w:val="16"/>
        </w:rPr>
      </w:r>
      <w:r>
        <w:br/>
      </w:r>
      <w:r>
        <w:rPr>
          <w:rFonts w:ascii="Courier New" w:hAnsi="Courier New"/>
          <w:b w:val="0"/>
          <w:sz w:val="16"/>
        </w:rPr>
        <w:t xml:space="preserve">&lt;!--- </w:t>
        <w:tab/>
        <w:t>&lt;cffunction name="get" hint="проверка"&gt;</w:t>
      </w:r>
      <w:r>
        <w:br/>
      </w:r>
      <w:r>
        <w:rPr>
          <w:rFonts w:ascii="Courier New" w:hAnsi="Courier New"/>
          <w:b w:val="0"/>
          <w:sz w:val="16"/>
        </w:rPr>
        <w:tab/>
        <w:t>&lt;cfreturn representationOf("Проверка связи")/&gt;</w:t>
      </w:r>
      <w:r>
        <w:br/>
      </w:r>
      <w:r>
        <w:rPr>
          <w:rFonts w:ascii="Courier New" w:hAnsi="Courier New"/>
          <w:b w:val="0"/>
          <w:sz w:val="16"/>
        </w:rPr>
        <w:tab/>
        <w:t>&lt;/cffunction&gt; ---&gt;</w:t>
      </w:r>
      <w:r>
        <w:br/>
      </w:r>
      <w:r>
        <w:rPr>
          <w:rFonts w:ascii="Courier New" w:hAnsi="Courier New"/>
          <w:b w:val="0"/>
          <w:sz w:val="16"/>
        </w:rPr>
      </w:r>
      <w:r>
        <w:br/>
      </w:r>
      <w:r>
        <w:rPr>
          <w:rFonts w:ascii="Courier New" w:hAnsi="Courier New"/>
          <w:b w:val="0"/>
          <w:sz w:val="16"/>
        </w:rPr>
        <w:t>&lt;/cfcomponent&gt;</w:t>
      </w:r>
    </w:p>
    <w:p>
      <w:pPr>
        <w:pStyle w:val="Heading1"/>
      </w:pPr>
      <w:r>
        <w:t>v1/resources/vault_record.cfc</w:t>
      </w:r>
    </w:p>
    <w:p>
      <w:pPr>
        <w:spacing w:before="40" w:after="160"/>
        <w:ind w:left="283"/>
        <w:shd w:val="clear" w:color="auto" w:fill="F2F2F2"/>
      </w:pPr>
      <w:r>
        <w:rPr>
          <w:rFonts w:ascii="Courier New" w:hAnsi="Courier New"/>
          <w:b w:val="0"/>
          <w:sz w:val="16"/>
        </w:rPr>
        <w:t>&lt;cfcomponent extends="taffy.core.resource" taffy:uri="/instances/{instanceUid}/vault/{secretName}" hint="getting secrets from the vault"&gt;</w:t>
      </w:r>
      <w:r>
        <w:br/>
      </w:r>
      <w:r>
        <w:rPr>
          <w:rFonts w:ascii="Courier New" w:hAnsi="Courier New"/>
          <w:b w:val="0"/>
          <w:sz w:val="16"/>
        </w:rPr>
      </w:r>
      <w:r>
        <w:br/>
      </w:r>
      <w:r>
        <w:rPr>
          <w:rFonts w:ascii="Courier New" w:hAnsi="Courier New"/>
          <w:b w:val="0"/>
          <w:sz w:val="16"/>
        </w:rPr>
        <w:tab/>
        <w:t>&lt;cfsilent&gt;</w:t>
      </w:r>
      <w:r>
        <w:br/>
      </w:r>
      <w:r>
        <w:rPr>
          <w:rFonts w:ascii="Courier New" w:hAnsi="Courier New"/>
          <w:b w:val="0"/>
          <w:sz w:val="16"/>
        </w:rPr>
        <w:tab/>
        <w:tab/>
        <w:t>&lt;cfimport prefix="m" taglib="../lib"/&gt;</w:t>
      </w:r>
      <w:r>
        <w:br/>
      </w:r>
      <w:r>
        <w:rPr>
          <w:rFonts w:ascii="Courier New" w:hAnsi="Courier New"/>
          <w:b w:val="0"/>
          <w:sz w:val="16"/>
        </w:rPr>
        <w:tab/>
        <w:tab/>
        <w:t>&lt;cfset this.helper=CreateObject("component","lib.rest_api_helper")/&gt;</w:t>
      </w:r>
      <w:r>
        <w:br/>
      </w:r>
      <w:r>
        <w:rPr>
          <w:rFonts w:ascii="Courier New" w:hAnsi="Courier New"/>
          <w:b w:val="0"/>
          <w:sz w:val="16"/>
        </w:rPr>
        <w:tab/>
        <w:t>&lt;/cfsilent&gt;</w:t>
      </w:r>
      <w:r>
        <w:br/>
      </w:r>
      <w:r>
        <w:rPr>
          <w:rFonts w:ascii="Courier New" w:hAnsi="Courier New"/>
          <w:b w:val="0"/>
          <w:sz w:val="16"/>
        </w:rPr>
      </w:r>
      <w:r>
        <w:br/>
      </w:r>
      <w:r>
        <w:rPr>
          <w:rFonts w:ascii="Courier New" w:hAnsi="Courier New"/>
          <w:b w:val="0"/>
          <w:sz w:val="16"/>
        </w:rPr>
        <w:t xml:space="preserve"> </w:t>
        <w:tab/>
        <w:t>&lt;cffunction name="get" hint="Получить секрет"&gt;</w:t>
      </w:r>
      <w:r>
        <w:br/>
      </w:r>
      <w:r>
        <w:rPr>
          <w:rFonts w:ascii="Courier New" w:hAnsi="Courier New"/>
          <w:b w:val="0"/>
          <w:sz w:val="16"/>
        </w:rPr>
        <w:tab/>
        <w:tab/>
        <w:t>&lt;cfargument name="instanceUid" type="string" required=true hint="type:UUID"/&gt;</w:t>
      </w:r>
      <w:r>
        <w:br/>
      </w:r>
      <w:r>
        <w:rPr>
          <w:rFonts w:ascii="Courier New" w:hAnsi="Courier New"/>
          <w:b w:val="0"/>
          <w:sz w:val="16"/>
        </w:rPr>
        <w:tab/>
        <w:tab/>
        <w:t>&lt;cfargument name="secretName" type="string" required=true hint="type:string"/&gt;</w:t>
      </w:r>
      <w:r>
        <w:br/>
      </w:r>
      <w:r>
        <w:rPr>
          <w:rFonts w:ascii="Courier New" w:hAnsi="Courier New"/>
          <w:b w:val="0"/>
          <w:sz w:val="16"/>
        </w:rPr>
        <w:tab/>
        <w:tab/>
        <w:t>&lt;!--- &lt;cfargument name="usrId" type="string" hint="type:integer; no need to provide this argument in request, it is injected by IAM"/&gt; ---&gt;</w:t>
      </w:r>
      <w:r>
        <w:br/>
      </w:r>
      <w:r>
        <w:rPr>
          <w:rFonts w:ascii="Courier New" w:hAnsi="Courier New"/>
          <w:b w:val="0"/>
          <w:sz w:val="16"/>
        </w:rPr>
        <w:tab/>
        <w:tab/>
        <w:t>&lt;!--- arguments.usrId неявно вбрасывается из Application.cfm ---&gt;</w:t>
      </w:r>
      <w:r>
        <w:br/>
      </w:r>
      <w:r>
        <w:rPr>
          <w:rFonts w:ascii="Courier New" w:hAnsi="Courier New"/>
          <w:b w:val="0"/>
          <w:sz w:val="16"/>
        </w:rPr>
        <w:tab/>
      </w:r>
      <w:r>
        <w:br/>
      </w:r>
      <w:r>
        <w:rPr>
          <w:rFonts w:ascii="Courier New" w:hAnsi="Courier New"/>
          <w:b w:val="0"/>
          <w:sz w:val="16"/>
        </w:rPr>
        <w:t xml:space="preserve"> </w:t>
        <w:tab/>
        <w:tab/>
        <w:t>&lt;cftry&gt;</w:t>
      </w:r>
      <w:r>
        <w:br/>
      </w:r>
      <w:r>
        <w:rPr>
          <w:rFonts w:ascii="Courier New" w:hAnsi="Courier New"/>
          <w:b w:val="0"/>
          <w:sz w:val="16"/>
        </w:rPr>
        <w:tab/>
        <w:tab/>
        <w:tab/>
        <w:t>&lt;cfset this.helper.validateField(arguments, "instanceUid", "guid")/&gt;</w:t>
        <w:tab/>
        <w:tab/>
        <w:tab/>
      </w:r>
      <w:r>
        <w:br/>
      </w:r>
      <w:r>
        <w:rPr>
          <w:rFonts w:ascii="Courier New" w:hAnsi="Courier New"/>
          <w:b w:val="0"/>
          <w:sz w:val="16"/>
        </w:rPr>
        <w:tab/>
        <w:tab/>
        <w:tab/>
        <w:t>&lt;cfcatch type="invalidParamValue"&gt;</w:t>
      </w:r>
      <w:r>
        <w:br/>
      </w:r>
      <w:r>
        <w:rPr>
          <w:rFonts w:ascii="Courier New" w:hAnsi="Courier New"/>
          <w:b w:val="0"/>
          <w:sz w:val="16"/>
        </w:rPr>
        <w:tab/>
        <w:tab/>
        <w:tab/>
        <w:tab/>
        <w:t>&lt;cfreturn representationOf(this.helper.formatBadRequestError(cfcatch)).withStatus(400)/&gt;</w:t>
      </w:r>
      <w:r>
        <w:br/>
      </w:r>
      <w:r>
        <w:rPr>
          <w:rFonts w:ascii="Courier New" w:hAnsi="Courier New"/>
          <w:b w:val="0"/>
          <w:sz w:val="16"/>
        </w:rPr>
        <w:tab/>
        <w:tab/>
        <w:tab/>
        <w:t>&lt;/cfcatch&gt;</w:t>
      </w:r>
      <w:r>
        <w:br/>
      </w:r>
      <w:r>
        <w:rPr>
          <w:rFonts w:ascii="Courier New" w:hAnsi="Courier New"/>
          <w:b w:val="0"/>
          <w:sz w:val="16"/>
        </w:rPr>
        <w:tab/>
        <w:tab/>
        <w:t xml:space="preserve">&lt;/cftry&gt; </w:t>
      </w:r>
      <w:r>
        <w:br/>
      </w:r>
      <w:r>
        <w:rPr>
          <w:rFonts w:ascii="Courier New" w:hAnsi="Courier New"/>
          <w:b w:val="0"/>
          <w:sz w:val="16"/>
        </w:rPr>
        <w:tab/>
        <w:tab/>
      </w:r>
      <w:r>
        <w:br/>
      </w:r>
      <w:r>
        <w:rPr>
          <w:rFonts w:ascii="Courier New" w:hAnsi="Courier New"/>
          <w:b w:val="0"/>
          <w:sz w:val="16"/>
        </w:rPr>
        <w:tab/>
        <w:tab/>
        <w:t>&lt;cfset var local={}/&gt;</w:t>
      </w:r>
      <w:r>
        <w:br/>
      </w:r>
      <w:r>
        <w:rPr>
          <w:rFonts w:ascii="Courier New" w:hAnsi="Courier New"/>
          <w:b w:val="0"/>
          <w:sz w:val="16"/>
        </w:rPr>
        <w:tab/>
        <w:tab/>
        <w:t>&lt;cfset local.vaultData={}/&gt;</w:t>
      </w:r>
      <w:r>
        <w:br/>
      </w:r>
      <w:r>
        <w:rPr>
          <w:rFonts w:ascii="Courier New" w:hAnsi="Courier New"/>
          <w:b w:val="0"/>
          <w:sz w:val="16"/>
        </w:rPr>
        <w:tab/>
        <w:tab/>
      </w:r>
      <w:r>
        <w:br/>
      </w:r>
      <w:r>
        <w:rPr>
          <w:rFonts w:ascii="Courier New" w:hAnsi="Courier New"/>
          <w:b w:val="0"/>
          <w:sz w:val="16"/>
        </w:rPr>
        <w:tab/>
        <w:tab/>
        <w:t>&lt;!--- &lt;cfset logVaultAccess(</w:t>
      </w:r>
      <w:r>
        <w:br/>
      </w:r>
      <w:r>
        <w:rPr>
          <w:rFonts w:ascii="Courier New" w:hAnsi="Courier New"/>
          <w:b w:val="0"/>
          <w:sz w:val="16"/>
        </w:rPr>
        <w:tab/>
        <w:tab/>
        <w:tab/>
        <w:t>"#request.iam_service_url#/events",</w:t>
      </w:r>
      <w:r>
        <w:br/>
      </w:r>
      <w:r>
        <w:rPr>
          <w:rFonts w:ascii="Courier New" w:hAnsi="Courier New"/>
          <w:b w:val="0"/>
          <w:sz w:val="16"/>
        </w:rPr>
        <w:tab/>
        <w:tab/>
        <w:tab/>
        <w:t>request.auth_header,</w:t>
      </w:r>
      <w:r>
        <w:br/>
      </w:r>
      <w:r>
        <w:rPr>
          <w:rFonts w:ascii="Courier New" w:hAnsi="Courier New"/>
          <w:b w:val="0"/>
          <w:sz w:val="16"/>
        </w:rPr>
        <w:tab/>
        <w:tab/>
        <w:tab/>
        <w:t>request.stand,</w:t>
      </w:r>
      <w:r>
        <w:br/>
      </w:r>
      <w:r>
        <w:rPr>
          <w:rFonts w:ascii="Courier New" w:hAnsi="Courier New"/>
          <w:b w:val="0"/>
          <w:sz w:val="16"/>
        </w:rPr>
        <w:tab/>
        <w:tab/>
        <w:tab/>
        <w:t>arguments.instanceUid,</w:t>
      </w:r>
      <w:r>
        <w:br/>
      </w:r>
      <w:r>
        <w:rPr>
          <w:rFonts w:ascii="Courier New" w:hAnsi="Courier New"/>
          <w:b w:val="0"/>
          <w:sz w:val="16"/>
        </w:rPr>
        <w:tab/>
        <w:tab/>
        <w:tab/>
        <w:t>arguments.secretName,</w:t>
      </w:r>
      <w:r>
        <w:br/>
      </w:r>
      <w:r>
        <w:rPr>
          <w:rFonts w:ascii="Courier New" w:hAnsi="Courier New"/>
          <w:b w:val="0"/>
          <w:sz w:val="16"/>
        </w:rPr>
        <w:tab/>
        <w:tab/>
        <w:tab/>
        <w:t>"",</w:t>
        <w:tab/>
        <w:tab/>
        <w:tab/>
      </w:r>
      <w:r>
        <w:br/>
      </w:r>
      <w:r>
        <w:rPr>
          <w:rFonts w:ascii="Courier New" w:hAnsi="Courier New"/>
          <w:b w:val="0"/>
          <w:sz w:val="16"/>
        </w:rPr>
        <w:tab/>
        <w:tab/>
        <w:tab/>
        <w:t>arguments.login,</w:t>
      </w:r>
      <w:r>
        <w:br/>
      </w:r>
      <w:r>
        <w:rPr>
          <w:rFonts w:ascii="Courier New" w:hAnsi="Courier New"/>
          <w:b w:val="0"/>
          <w:sz w:val="16"/>
        </w:rPr>
        <w:tab/>
        <w:tab/>
        <w:tab/>
        <w:t>arguments.clientID,</w:t>
      </w:r>
      <w:r>
        <w:br/>
      </w:r>
      <w:r>
        <w:rPr>
          <w:rFonts w:ascii="Courier New" w:hAnsi="Courier New"/>
          <w:b w:val="0"/>
          <w:sz w:val="16"/>
        </w:rPr>
        <w:tab/>
        <w:tab/>
        <w:tab/>
        <w:t>arguments.usrId,</w:t>
      </w:r>
      <w:r>
        <w:br/>
      </w:r>
      <w:r>
        <w:rPr>
          <w:rFonts w:ascii="Courier New" w:hAnsi="Courier New"/>
          <w:b w:val="0"/>
          <w:sz w:val="16"/>
        </w:rPr>
        <w:tab/>
        <w:tab/>
        <w:tab/>
        <w:t>arguments.contragentId,</w:t>
      </w:r>
      <w:r>
        <w:br/>
      </w:r>
      <w:r>
        <w:rPr>
          <w:rFonts w:ascii="Courier New" w:hAnsi="Courier New"/>
          <w:b w:val="0"/>
          <w:sz w:val="16"/>
        </w:rPr>
        <w:tab/>
        <w:tab/>
        <w:tab/>
        <w:t>arguments.isImpersonated)/&gt; ---&gt;</w:t>
      </w:r>
      <w:r>
        <w:br/>
      </w:r>
      <w:r>
        <w:rPr>
          <w:rFonts w:ascii="Courier New" w:hAnsi="Courier New"/>
          <w:b w:val="0"/>
          <w:sz w:val="16"/>
        </w:rPr>
        <w:tab/>
        <w:tab/>
      </w:r>
      <w:r>
        <w:br/>
      </w:r>
      <w:r>
        <w:rPr>
          <w:rFonts w:ascii="Courier New" w:hAnsi="Courier New"/>
          <w:b w:val="0"/>
          <w:sz w:val="16"/>
        </w:rPr>
        <w:tab/>
        <w:tab/>
        <w:t>&lt;!--- *** Добавить проверку, что секрет перечислен в fields - стало быть, доступен пользователю ---&gt;</w:t>
      </w:r>
      <w:r>
        <w:br/>
      </w:r>
      <w:r>
        <w:rPr>
          <w:rFonts w:ascii="Courier New" w:hAnsi="Courier New"/>
          <w:b w:val="0"/>
          <w:sz w:val="16"/>
        </w:rPr>
        <w:tab/>
        <w:tab/>
      </w:r>
      <w:r>
        <w:br/>
      </w:r>
      <w:r>
        <w:rPr>
          <w:rFonts w:ascii="Courier New" w:hAnsi="Courier New"/>
          <w:b w:val="0"/>
          <w:sz w:val="16"/>
        </w:rPr>
        <w:tab/>
        <w:tab/>
        <w:t>&lt;!--- тут необходимо проконтролировать, что мы смотрим не чужие данные ---&gt;</w:t>
      </w:r>
      <w:r>
        <w:br/>
      </w:r>
      <w:r>
        <w:rPr>
          <w:rFonts w:ascii="Courier New" w:hAnsi="Courier New"/>
          <w:b w:val="0"/>
          <w:sz w:val="16"/>
        </w:rPr>
        <w:tab/>
        <w:tab/>
        <w:t>&lt;!--- в других местах мы молча возврашаем пустой резалтсет на запрос чужих данных ---&gt;</w:t>
      </w:r>
      <w:r>
        <w:br/>
      </w:r>
      <w:r>
        <w:rPr>
          <w:rFonts w:ascii="Courier New" w:hAnsi="Courier New"/>
          <w:b w:val="0"/>
          <w:sz w:val="16"/>
        </w:rPr>
        <w:tab/>
        <w:tab/>
        <w:t>&lt;!--- варианты: 403, 404, пустой набор данных ---&gt;</w:t>
      </w:r>
      <w:r>
        <w:br/>
      </w:r>
      <w:r>
        <w:rPr>
          <w:rFonts w:ascii="Courier New" w:hAnsi="Courier New"/>
          <w:b w:val="0"/>
          <w:sz w:val="16"/>
        </w:rPr>
        <w:tab/>
        <w:tab/>
        <w:t>&lt;cfquery name="local.qCurrentState" result="local.result"&gt;</w:t>
      </w:r>
      <w:r>
        <w:br/>
      </w:r>
      <w:r>
        <w:rPr>
          <w:rFonts w:ascii="Courier New" w:hAnsi="Courier New"/>
          <w:b w:val="0"/>
          <w:sz w:val="16"/>
        </w:rPr>
        <w:tab/>
        <w:tab/>
        <w:tab/>
        <w:t xml:space="preserve">select </w:t>
      </w:r>
      <w:r>
        <w:br/>
      </w:r>
      <w:r>
        <w:rPr>
          <w:rFonts w:ascii="Courier New" w:hAnsi="Courier New"/>
          <w:b w:val="0"/>
          <w:sz w:val="16"/>
        </w:rPr>
        <w:tab/>
        <w:tab/>
        <w:tab/>
        <w:t>&lt;m:field_set titleMapOut="local.currentStateTitleMap" lengthOut="local.fieldCount"&gt;</w:t>
      </w:r>
      <w:r>
        <w:br/>
      </w:r>
      <w:r>
        <w:rPr>
          <w:rFonts w:ascii="Courier New" w:hAnsi="Courier New"/>
          <w:b w:val="0"/>
          <w:sz w:val="16"/>
        </w:rPr>
        <w:tab/>
        <w:tab/>
        <w:tab/>
        <w:tab/>
        <w:t>&lt;m:field title="instance_state_uid"&gt;st.instance_state_uid::text as instance_state_uid&lt;/m:field&gt;</w:t>
      </w:r>
      <w:r>
        <w:br/>
      </w:r>
      <w:r>
        <w:rPr>
          <w:rFonts w:ascii="Courier New" w:hAnsi="Courier New"/>
          <w:b w:val="0"/>
          <w:sz w:val="16"/>
        </w:rPr>
        <w:tab/>
        <w:tab/>
        <w:tab/>
        <w:tab/>
        <w:t>&lt;m:field title="v."&gt;st.version&lt;/m:field&gt;</w:t>
      </w:r>
      <w:r>
        <w:br/>
      </w:r>
      <w:r>
        <w:rPr>
          <w:rFonts w:ascii="Courier New" w:hAnsi="Courier New"/>
          <w:b w:val="0"/>
          <w:sz w:val="16"/>
        </w:rPr>
        <w:tab/>
        <w:tab/>
        <w:tab/>
        <w:tab/>
        <w:t>&lt;m:field title="creator_id"&gt;st.creator_id&lt;/m:field&gt;</w:t>
      </w:r>
      <w:r>
        <w:br/>
      </w:r>
      <w:r>
        <w:rPr>
          <w:rFonts w:ascii="Courier New" w:hAnsi="Courier New"/>
          <w:b w:val="0"/>
          <w:sz w:val="16"/>
        </w:rPr>
        <w:tab/>
        <w:tab/>
        <w:tab/>
        <w:tab/>
        <w:t>&lt;m:field title="dt_state"&gt;to_char(st.dt_state, 'YYYY-MM-DD"T"HH24:MI:SS.FF3TZHTZM') as dt_state&lt;/m:field&gt;</w:t>
      </w:r>
      <w:r>
        <w:br/>
      </w:r>
      <w:r>
        <w:rPr>
          <w:rFonts w:ascii="Courier New" w:hAnsi="Courier New"/>
          <w:b w:val="0"/>
          <w:sz w:val="16"/>
        </w:rPr>
        <w:tab/>
        <w:tab/>
        <w:tab/>
        <w:tab/>
        <w:t>&lt;m:field  formatter=#request.castToBool#&gt;st.is_test&lt;/m:field&gt;</w:t>
      </w:r>
      <w:r>
        <w:br/>
      </w:r>
      <w:r>
        <w:rPr>
          <w:rFonts w:ascii="Courier New" w:hAnsi="Courier New"/>
          <w:b w:val="0"/>
          <w:sz w:val="16"/>
        </w:rPr>
        <w:tab/>
        <w:tab/>
        <w:tab/>
        <w:tab/>
        <w:t>&lt;m:field title="instance_operation_uid"&gt;st.instance_operation_uid::text as instance_operation_uid&lt;/m:field&gt;</w:t>
      </w:r>
      <w:r>
        <w:br/>
      </w:r>
      <w:r>
        <w:rPr>
          <w:rFonts w:ascii="Courier New" w:hAnsi="Courier New"/>
          <w:b w:val="0"/>
          <w:sz w:val="16"/>
        </w:rPr>
        <w:tab/>
        <w:tab/>
        <w:tab/>
        <w:tab/>
        <w:t>&lt;m:field title="instance_data" formatter=#function(x){return (deserializeJson(x))}#&gt;st.instance_data::text as instance_data&lt;/m:field&gt;</w:t>
      </w:r>
      <w:r>
        <w:br/>
      </w:r>
      <w:r>
        <w:rPr>
          <w:rFonts w:ascii="Courier New" w:hAnsi="Courier New"/>
          <w:b w:val="0"/>
          <w:sz w:val="16"/>
        </w:rPr>
        <w:tab/>
        <w:tab/>
        <w:tab/>
        <w:tab/>
        <w:t>&lt;m:field formatter=#function(x){return (x GT 0)}#&gt;(st.instance_data-&gt;&gt;'isDeleted')::boolean as is_deleted&lt;/m:field&gt;</w:t>
      </w:r>
      <w:r>
        <w:br/>
      </w:r>
      <w:r>
        <w:rPr>
          <w:rFonts w:ascii="Courier New" w:hAnsi="Courier New"/>
          <w:b w:val="0"/>
          <w:sz w:val="16"/>
        </w:rPr>
        <w:tab/>
        <w:tab/>
        <w:tab/>
        <w:t>&lt;/m:field_set&gt;</w:t>
        <w:tab/>
      </w:r>
      <w:r>
        <w:br/>
      </w:r>
      <w:r>
        <w:rPr>
          <w:rFonts w:ascii="Courier New" w:hAnsi="Courier New"/>
          <w:b w:val="0"/>
          <w:sz w:val="16"/>
        </w:rPr>
        <w:tab/>
        <w:tab/>
        <w:tab/>
        <w:t>from instance_state st</w:t>
      </w:r>
      <w:r>
        <w:br/>
      </w:r>
      <w:r>
        <w:rPr>
          <w:rFonts w:ascii="Courier New" w:hAnsi="Courier New"/>
          <w:b w:val="0"/>
          <w:sz w:val="16"/>
        </w:rPr>
        <w:tab/>
        <w:tab/>
        <w:tab/>
        <w:t>join instance e on (st.instance_uid=e.instance_uid)</w:t>
        <w:tab/>
        <w:tab/>
      </w:r>
      <w:r>
        <w:br/>
      </w:r>
      <w:r>
        <w:rPr>
          <w:rFonts w:ascii="Courier New" w:hAnsi="Courier New"/>
          <w:b w:val="0"/>
          <w:sz w:val="16"/>
        </w:rPr>
        <w:tab/>
        <w:tab/>
        <w:tab/>
        <w:t>join specification_item i on (e.specification_item_id=i.specification_item_id)</w:t>
        <w:tab/>
        <w:tab/>
      </w:r>
      <w:r>
        <w:br/>
      </w:r>
      <w:r>
        <w:rPr>
          <w:rFonts w:ascii="Courier New" w:hAnsi="Courier New"/>
          <w:b w:val="0"/>
          <w:sz w:val="16"/>
        </w:rPr>
        <w:tab/>
        <w:tab/>
        <w:tab/>
        <w:t>where st.instance_uid=&lt;cfqueryparam cfsqltype="cf_sql_other" value="#arguments.instanceUid#"/&gt;</w:t>
      </w:r>
      <w:r>
        <w:br/>
      </w:r>
      <w:r>
        <w:rPr>
          <w:rFonts w:ascii="Courier New" w:hAnsi="Courier New"/>
          <w:b w:val="0"/>
          <w:sz w:val="16"/>
        </w:rPr>
        <w:tab/>
        <w:tab/>
        <w:tab/>
        <w:t>AND i.specification_id=&lt;cfqueryparam cfsqltype="cf_sql_integer" value=#arguments.specificationId#/&gt;&lt;!--- access protection ---&gt;</w:t>
      </w:r>
      <w:r>
        <w:br/>
      </w:r>
      <w:r>
        <w:rPr>
          <w:rFonts w:ascii="Courier New" w:hAnsi="Courier New"/>
          <w:b w:val="0"/>
          <w:sz w:val="16"/>
        </w:rPr>
        <w:tab/>
        <w:tab/>
        <w:tab/>
        <w:t>order by st.version desc</w:t>
      </w:r>
      <w:r>
        <w:br/>
      </w:r>
      <w:r>
        <w:rPr>
          <w:rFonts w:ascii="Courier New" w:hAnsi="Courier New"/>
          <w:b w:val="0"/>
          <w:sz w:val="16"/>
        </w:rPr>
        <w:tab/>
        <w:tab/>
        <w:tab/>
        <w:t>limit 1</w:t>
      </w:r>
      <w:r>
        <w:br/>
      </w:r>
      <w:r>
        <w:rPr>
          <w:rFonts w:ascii="Courier New" w:hAnsi="Courier New"/>
          <w:b w:val="0"/>
          <w:sz w:val="16"/>
        </w:rPr>
        <w:tab/>
        <w:tab/>
        <w:t>&lt;/cfquery&gt;</w:t>
      </w:r>
      <w:r>
        <w:br/>
      </w:r>
      <w:r>
        <w:rPr>
          <w:rFonts w:ascii="Courier New" w:hAnsi="Courier New"/>
          <w:b w:val="0"/>
          <w:sz w:val="16"/>
        </w:rPr>
        <w:tab/>
        <w:tab/>
      </w:r>
      <w:r>
        <w:br/>
      </w:r>
      <w:r>
        <w:rPr>
          <w:rFonts w:ascii="Courier New" w:hAnsi="Courier New"/>
          <w:b w:val="0"/>
          <w:sz w:val="16"/>
        </w:rPr>
        <w:tab/>
        <w:tab/>
        <w:t>&lt;cfif local.qCurrentState.recordCount EQ 0&gt;</w:t>
      </w:r>
      <w:r>
        <w:br/>
      </w:r>
      <w:r>
        <w:rPr>
          <w:rFonts w:ascii="Courier New" w:hAnsi="Courier New"/>
          <w:b w:val="0"/>
          <w:sz w:val="16"/>
        </w:rPr>
        <w:tab/>
        <w:tab/>
        <w:tab/>
        <w:t>&lt;cfreturn representationOf("Cannot find instance current state or no permission to view").withStatus(404)/&gt;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&lt;cfif len(local.qCurrentState.instance_data) EQ 0&gt;</w:t>
      </w:r>
      <w:r>
        <w:br/>
      </w:r>
      <w:r>
        <w:rPr>
          <w:rFonts w:ascii="Courier New" w:hAnsi="Courier New"/>
          <w:b w:val="0"/>
          <w:sz w:val="16"/>
        </w:rPr>
        <w:tab/>
        <w:tab/>
        <w:tab/>
        <w:t>&lt;cfreturn representationOf("Instance current state is empty").withStatus(404)/&gt;</w:t>
      </w:r>
      <w:r>
        <w:br/>
      </w:r>
      <w:r>
        <w:rPr>
          <w:rFonts w:ascii="Courier New" w:hAnsi="Courier New"/>
          <w:b w:val="0"/>
          <w:sz w:val="16"/>
        </w:rPr>
        <w:tab/>
        <w:tab/>
        <w:t>&lt;/cfif&gt;</w:t>
      </w:r>
      <w:r>
        <w:br/>
      </w:r>
      <w:r>
        <w:rPr>
          <w:rFonts w:ascii="Courier New" w:hAnsi="Courier New"/>
          <w:b w:val="0"/>
          <w:sz w:val="16"/>
        </w:rPr>
        <w:tab/>
        <w:tab/>
      </w:r>
      <w:r>
        <w:br/>
      </w:r>
      <w:r>
        <w:rPr>
          <w:rFonts w:ascii="Courier New" w:hAnsi="Courier New"/>
          <w:b w:val="0"/>
          <w:sz w:val="16"/>
        </w:rPr>
        <w:tab/>
        <w:tab/>
        <w:t>&lt;!--- &lt;cfdump var=#local.qCurrentState#/&gt;&lt;cfabort/&gt; ---&gt;</w:t>
      </w:r>
      <w:r>
        <w:br/>
      </w:r>
      <w:r>
        <w:rPr>
          <w:rFonts w:ascii="Courier New" w:hAnsi="Courier New"/>
          <w:b w:val="0"/>
          <w:sz w:val="16"/>
        </w:rPr>
        <w:tab/>
        <w:tab/>
        <w:t>&lt;cfset var vaultUrl=""/&gt;</w:t>
      </w:r>
      <w:r>
        <w:br/>
      </w:r>
      <w:r>
        <w:rPr>
          <w:rFonts w:ascii="Courier New" w:hAnsi="Courier New"/>
          <w:b w:val="0"/>
          <w:sz w:val="16"/>
        </w:rPr>
        <w:tab/>
        <w:tab/>
        <w:t>&lt;cftry&gt;</w:t>
        <w:tab/>
        <w:tab/>
        <w:tab/>
        <w:tab/>
        <w:tab/>
      </w:r>
      <w:r>
        <w:br/>
      </w:r>
      <w:r>
        <w:rPr>
          <w:rFonts w:ascii="Courier New" w:hAnsi="Courier New"/>
          <w:b w:val="0"/>
          <w:sz w:val="16"/>
        </w:rPr>
        <w:tab/>
        <w:tab/>
        <w:tab/>
        <w:t>&lt;cfset var instanceData=#deserializeJson(local.qCurrentState.instance_data)#/&gt;</w:t>
      </w:r>
      <w:r>
        <w:br/>
      </w:r>
      <w:r>
        <w:rPr>
          <w:rFonts w:ascii="Courier New" w:hAnsi="Courier New"/>
          <w:b w:val="0"/>
          <w:sz w:val="16"/>
        </w:rPr>
        <w:tab/>
        <w:tab/>
        <w:tab/>
        <w:t>&lt;cfif structKeyExists(instanceData,"vaultUrl")&gt;</w:t>
      </w:r>
      <w:r>
        <w:br/>
      </w:r>
      <w:r>
        <w:rPr>
          <w:rFonts w:ascii="Courier New" w:hAnsi="Courier New"/>
          <w:b w:val="0"/>
          <w:sz w:val="16"/>
        </w:rPr>
        <w:tab/>
        <w:tab/>
        <w:tab/>
        <w:tab/>
        <w:t>&lt;cfset vaultUrl=instanceData.vaultUrl/&gt;</w:t>
        <w:tab/>
        <w:t>&lt;!--- v001 ---&gt;</w:t>
      </w:r>
      <w:r>
        <w:br/>
      </w:r>
      <w:r>
        <w:rPr>
          <w:rFonts w:ascii="Courier New" w:hAnsi="Courier New"/>
          <w:b w:val="0"/>
          <w:sz w:val="16"/>
        </w:rPr>
        <w:tab/>
        <w:tab/>
        <w:tab/>
        <w:t>&lt;cfelseif structKeyExists(instanceData,"vault")&gt;</w:t>
      </w:r>
      <w:r>
        <w:br/>
      </w:r>
      <w:r>
        <w:rPr>
          <w:rFonts w:ascii="Courier New" w:hAnsi="Courier New"/>
          <w:b w:val="0"/>
          <w:sz w:val="16"/>
        </w:rPr>
        <w:tab/>
        <w:tab/>
        <w:tab/>
        <w:tab/>
        <w:t>&lt;cfif !structKeyExists(instanceData.vault,"Url")&gt;</w:t>
      </w:r>
      <w:r>
        <w:br/>
      </w:r>
      <w:r>
        <w:rPr>
          <w:rFonts w:ascii="Courier New" w:hAnsi="Courier New"/>
          <w:b w:val="0"/>
          <w:sz w:val="16"/>
        </w:rPr>
        <w:tab/>
        <w:tab/>
        <w:tab/>
        <w:tab/>
        <w:tab/>
        <w:t>&lt;cfreturn representationOf("instanceData.vault does not contain url").withStatus(422)/&gt;</w:t>
      </w:r>
      <w:r>
        <w:br/>
      </w:r>
      <w:r>
        <w:rPr>
          <w:rFonts w:ascii="Courier New" w:hAnsi="Courier New"/>
          <w:b w:val="0"/>
          <w:sz w:val="16"/>
        </w:rPr>
        <w:tab/>
        <w:tab/>
        <w:tab/>
        <w:tab/>
        <w:t>&lt;/cfif&gt;</w:t>
      </w:r>
      <w:r>
        <w:br/>
      </w:r>
      <w:r>
        <w:rPr>
          <w:rFonts w:ascii="Courier New" w:hAnsi="Courier New"/>
          <w:b w:val="0"/>
          <w:sz w:val="16"/>
        </w:rPr>
        <w:tab/>
        <w:tab/>
        <w:tab/>
        <w:tab/>
        <w:t>&lt;cfset vaultUrl=instanceData.vault.Url/&gt;&lt;!--- v002 ---&gt;</w:t>
        <w:tab/>
      </w:r>
      <w:r>
        <w:br/>
      </w:r>
      <w:r>
        <w:rPr>
          <w:rFonts w:ascii="Courier New" w:hAnsi="Courier New"/>
          <w:b w:val="0"/>
          <w:sz w:val="16"/>
        </w:rPr>
        <w:tab/>
        <w:tab/>
        <w:tab/>
        <w:t>&lt;cfelse&gt;</w:t>
      </w:r>
      <w:r>
        <w:br/>
      </w:r>
      <w:r>
        <w:rPr>
          <w:rFonts w:ascii="Courier New" w:hAnsi="Courier New"/>
          <w:b w:val="0"/>
          <w:sz w:val="16"/>
        </w:rPr>
        <w:tab/>
        <w:tab/>
        <w:tab/>
        <w:tab/>
        <w:t>&lt;cfreturn representationOf("Instance data do not contain vault url").withStatus(422)/&gt;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 xml:space="preserve">&lt;cfhttp method="post" </w:t>
      </w:r>
      <w:r>
        <w:br/>
      </w:r>
      <w:r>
        <w:rPr>
          <w:rFonts w:ascii="Courier New" w:hAnsi="Courier New"/>
          <w:b w:val="0"/>
          <w:sz w:val="16"/>
        </w:rPr>
        <w:tab/>
        <w:tab/>
        <w:tab/>
        <w:tab/>
        <w:t xml:space="preserve">url="#request.vault_login_url#" </w:t>
      </w:r>
      <w:r>
        <w:br/>
      </w:r>
      <w:r>
        <w:rPr>
          <w:rFonts w:ascii="Courier New" w:hAnsi="Courier New"/>
          <w:b w:val="0"/>
          <w:sz w:val="16"/>
        </w:rPr>
        <w:tab/>
        <w:tab/>
        <w:tab/>
        <w:tab/>
        <w:t>timeout="3"</w:t>
      </w:r>
      <w:r>
        <w:br/>
      </w:r>
      <w:r>
        <w:rPr>
          <w:rFonts w:ascii="Courier New" w:hAnsi="Courier New"/>
          <w:b w:val="0"/>
          <w:sz w:val="16"/>
        </w:rPr>
        <w:tab/>
        <w:tab/>
        <w:tab/>
        <w:tab/>
        <w:t>charset="utf-8"</w:t>
        <w:tab/>
      </w:r>
      <w:r>
        <w:br/>
      </w:r>
      <w:r>
        <w:rPr>
          <w:rFonts w:ascii="Courier New" w:hAnsi="Courier New"/>
          <w:b w:val="0"/>
          <w:sz w:val="16"/>
        </w:rPr>
        <w:tab/>
        <w:tab/>
        <w:tab/>
        <w:tab/>
        <w:t>result="local.res"</w:t>
      </w:r>
      <w:r>
        <w:br/>
      </w:r>
      <w:r>
        <w:rPr>
          <w:rFonts w:ascii="Courier New" w:hAnsi="Courier New"/>
          <w:b w:val="0"/>
          <w:sz w:val="16"/>
        </w:rPr>
        <w:tab/>
        <w:tab/>
        <w:tab/>
        <w:t>&gt;</w:t>
      </w:r>
      <w:r>
        <w:br/>
      </w:r>
      <w:r>
        <w:rPr>
          <w:rFonts w:ascii="Courier New" w:hAnsi="Courier New"/>
          <w:b w:val="0"/>
          <w:sz w:val="16"/>
        </w:rPr>
        <w:tab/>
        <w:tab/>
        <w:tab/>
        <w:tab/>
        <w:t>&lt;cfhttpparam type="HEADER" name="User-Agent" value="#request.USER_AGENT#"/&gt;</w:t>
      </w:r>
      <w:r>
        <w:br/>
      </w:r>
      <w:r>
        <w:rPr>
          <w:rFonts w:ascii="Courier New" w:hAnsi="Courier New"/>
          <w:b w:val="0"/>
          <w:sz w:val="16"/>
        </w:rPr>
        <w:tab/>
        <w:tab/>
        <w:tab/>
        <w:tab/>
        <w:t>&lt;cfhttpparam type="BODY" value='{"role_id":"#request.vault_role_id#","secret_id":"#request.vault_secret_id#"}'/&gt;</w:t>
      </w:r>
      <w:r>
        <w:br/>
      </w:r>
      <w:r>
        <w:rPr>
          <w:rFonts w:ascii="Courier New" w:hAnsi="Courier New"/>
          <w:b w:val="0"/>
          <w:sz w:val="16"/>
        </w:rPr>
        <w:tab/>
        <w:tab/>
        <w:tab/>
        <w:t>&lt;/cfhttp&gt;</w:t>
      </w:r>
      <w:r>
        <w:br/>
      </w:r>
      <w:r>
        <w:rPr>
          <w:rFonts w:ascii="Courier New" w:hAnsi="Courier New"/>
          <w:b w:val="0"/>
          <w:sz w:val="16"/>
        </w:rPr>
        <w:tab/>
        <w:tab/>
        <w:tab/>
      </w:r>
      <w:r>
        <w:br/>
      </w:r>
      <w:r>
        <w:rPr>
          <w:rFonts w:ascii="Courier New" w:hAnsi="Courier New"/>
          <w:b w:val="0"/>
          <w:sz w:val="16"/>
        </w:rPr>
        <w:tab/>
        <w:tab/>
        <w:tab/>
        <w:t>&lt;cfif local.res.status_code NEQ 200&gt;</w:t>
      </w:r>
      <w:r>
        <w:br/>
      </w:r>
      <w:r>
        <w:rPr>
          <w:rFonts w:ascii="Courier New" w:hAnsi="Courier New"/>
          <w:b w:val="0"/>
          <w:sz w:val="16"/>
        </w:rPr>
        <w:tab/>
        <w:tab/>
        <w:tab/>
        <w:tab/>
        <w:t>&lt;cfreturn representationOf(local.res).withStatus(422)/&gt;</w:t>
      </w:r>
      <w:r>
        <w:br/>
      </w:r>
      <w:r>
        <w:rPr>
          <w:rFonts w:ascii="Courier New" w:hAnsi="Courier New"/>
          <w:b w:val="0"/>
          <w:sz w:val="16"/>
        </w:rPr>
        <w:tab/>
        <w:tab/>
        <w:tab/>
        <w:t>&lt;/cfif&gt;</w:t>
      </w:r>
      <w:r>
        <w:br/>
      </w:r>
      <w:r>
        <w:rPr>
          <w:rFonts w:ascii="Courier New" w:hAnsi="Courier New"/>
          <w:b w:val="0"/>
          <w:sz w:val="16"/>
        </w:rPr>
        <w:tab/>
        <w:tab/>
        <w:tab/>
      </w:r>
      <w:r>
        <w:br/>
      </w:r>
      <w:r>
        <w:rPr>
          <w:rFonts w:ascii="Courier New" w:hAnsi="Courier New"/>
          <w:b w:val="0"/>
          <w:sz w:val="16"/>
        </w:rPr>
        <w:tab/>
        <w:tab/>
        <w:tab/>
        <w:t>&lt;cfset resData=#deserializeJson(local.res.filecontent)#/&gt;</w:t>
      </w:r>
      <w:r>
        <w:br/>
      </w:r>
      <w:r>
        <w:rPr>
          <w:rFonts w:ascii="Courier New" w:hAnsi="Courier New"/>
          <w:b w:val="0"/>
          <w:sz w:val="16"/>
        </w:rPr>
        <w:tab/>
        <w:tab/>
        <w:tab/>
        <w:t>&lt;cfset client_token=#resData.auth.client_token#/&gt;</w:t>
        <w:tab/>
      </w:r>
      <w:r>
        <w:br/>
      </w:r>
      <w:r>
        <w:rPr>
          <w:rFonts w:ascii="Courier New" w:hAnsi="Courier New"/>
          <w:b w:val="0"/>
          <w:sz w:val="16"/>
        </w:rPr>
        <w:tab/>
        <w:tab/>
        <w:tab/>
      </w:r>
      <w:r>
        <w:br/>
      </w:r>
      <w:r>
        <w:rPr>
          <w:rFonts w:ascii="Courier New" w:hAnsi="Courier New"/>
          <w:b w:val="0"/>
          <w:sz w:val="16"/>
        </w:rPr>
        <w:tab/>
        <w:tab/>
        <w:tab/>
        <w:t>&lt;cftry&gt;</w:t>
        <w:tab/>
      </w:r>
      <w:r>
        <w:br/>
      </w:r>
      <w:r>
        <w:rPr>
          <w:rFonts w:ascii="Courier New" w:hAnsi="Courier New"/>
          <w:b w:val="0"/>
          <w:sz w:val="16"/>
        </w:rPr>
        <w:tab/>
        <w:tab/>
        <w:tab/>
        <w:tab/>
        <w:t xml:space="preserve">&lt;cfhttp method="get" </w:t>
      </w:r>
      <w:r>
        <w:br/>
      </w:r>
      <w:r>
        <w:rPr>
          <w:rFonts w:ascii="Courier New" w:hAnsi="Courier New"/>
          <w:b w:val="0"/>
          <w:sz w:val="16"/>
        </w:rPr>
        <w:tab/>
        <w:tab/>
        <w:tab/>
        <w:tab/>
        <w:tab/>
        <w:t xml:space="preserve">url="#vaultUrl#" </w:t>
      </w:r>
      <w:r>
        <w:br/>
      </w:r>
      <w:r>
        <w:rPr>
          <w:rFonts w:ascii="Courier New" w:hAnsi="Courier New"/>
          <w:b w:val="0"/>
          <w:sz w:val="16"/>
        </w:rPr>
        <w:tab/>
        <w:tab/>
        <w:tab/>
        <w:tab/>
        <w:tab/>
        <w:t>timeout="3"</w:t>
      </w:r>
      <w:r>
        <w:br/>
      </w:r>
      <w:r>
        <w:rPr>
          <w:rFonts w:ascii="Courier New" w:hAnsi="Courier New"/>
          <w:b w:val="0"/>
          <w:sz w:val="16"/>
        </w:rPr>
        <w:tab/>
        <w:tab/>
        <w:tab/>
        <w:tab/>
        <w:tab/>
        <w:t>charset="utf-8"</w:t>
        <w:tab/>
      </w:r>
      <w:r>
        <w:br/>
      </w:r>
      <w:r>
        <w:rPr>
          <w:rFonts w:ascii="Courier New" w:hAnsi="Courier New"/>
          <w:b w:val="0"/>
          <w:sz w:val="16"/>
        </w:rPr>
        <w:tab/>
        <w:tab/>
        <w:tab/>
        <w:tab/>
        <w:tab/>
        <w:t>result="local.cred"&gt;</w:t>
      </w:r>
      <w:r>
        <w:br/>
      </w:r>
      <w:r>
        <w:rPr>
          <w:rFonts w:ascii="Courier New" w:hAnsi="Courier New"/>
          <w:b w:val="0"/>
          <w:sz w:val="16"/>
        </w:rPr>
        <w:tab/>
        <w:tab/>
        <w:tab/>
        <w:tab/>
        <w:tab/>
        <w:t>&lt;cfhttpparam type="HEADER" name="X-Vault-Token" value="#client_token#"&gt;</w:t>
      </w:r>
      <w:r>
        <w:br/>
      </w:r>
      <w:r>
        <w:rPr>
          <w:rFonts w:ascii="Courier New" w:hAnsi="Courier New"/>
          <w:b w:val="0"/>
          <w:sz w:val="16"/>
        </w:rPr>
        <w:tab/>
        <w:tab/>
        <w:tab/>
        <w:tab/>
        <w:tab/>
        <w:t>&lt;cfhttpparam type="HEADER" name="User-Agent" value="#request.USER_AGENT#"/&gt;</w:t>
      </w:r>
      <w:r>
        <w:br/>
      </w:r>
      <w:r>
        <w:rPr>
          <w:rFonts w:ascii="Courier New" w:hAnsi="Courier New"/>
          <w:b w:val="0"/>
          <w:sz w:val="16"/>
        </w:rPr>
        <w:tab/>
        <w:tab/>
        <w:tab/>
        <w:tab/>
        <w:t>&lt;/cfhttp&gt;</w:t>
        <w:tab/>
        <w:tab/>
        <w:tab/>
        <w:tab/>
      </w:r>
      <w:r>
        <w:br/>
      </w:r>
      <w:r>
        <w:rPr>
          <w:rFonts w:ascii="Courier New" w:hAnsi="Courier New"/>
          <w:b w:val="0"/>
          <w:sz w:val="16"/>
        </w:rPr>
        <w:tab/>
        <w:tab/>
        <w:tab/>
        <w:tab/>
        <w:t>&lt;cfif local.cred.status_code NEQ 200&gt;</w:t>
      </w:r>
      <w:r>
        <w:br/>
      </w:r>
      <w:r>
        <w:rPr>
          <w:rFonts w:ascii="Courier New" w:hAnsi="Courier New"/>
          <w:b w:val="0"/>
          <w:sz w:val="16"/>
        </w:rPr>
        <w:tab/>
        <w:tab/>
        <w:tab/>
        <w:tab/>
        <w:tab/>
        <w:t>&lt;cfreturn representationOf(local.cred).withStatus(422)/&gt;</w:t>
      </w:r>
      <w:r>
        <w:br/>
      </w:r>
      <w:r>
        <w:rPr>
          <w:rFonts w:ascii="Courier New" w:hAnsi="Courier New"/>
          <w:b w:val="0"/>
          <w:sz w:val="16"/>
        </w:rPr>
        <w:tab/>
        <w:tab/>
        <w:tab/>
        <w:tab/>
        <w:t>&lt;/cfif&gt;</w:t>
      </w:r>
      <w:r>
        <w:br/>
      </w:r>
      <w:r>
        <w:rPr>
          <w:rFonts w:ascii="Courier New" w:hAnsi="Courier New"/>
          <w:b w:val="0"/>
          <w:sz w:val="16"/>
        </w:rPr>
        <w:tab/>
        <w:tab/>
        <w:tab/>
        <w:tab/>
        <w:t>&lt;!--- &lt;cfdump var=#cred#/&gt;&lt;cfabort/&gt; ---&gt;</w:t>
      </w:r>
      <w:r>
        <w:br/>
      </w:r>
      <w:r>
        <w:rPr>
          <w:rFonts w:ascii="Courier New" w:hAnsi="Courier New"/>
          <w:b w:val="0"/>
          <w:sz w:val="16"/>
        </w:rPr>
        <w:tab/>
        <w:tab/>
        <w:tab/>
        <w:tab/>
        <w:t>&lt;!--- *** костыль для перехода от формата v001 к v002 ---&gt;</w:t>
        <w:tab/>
        <w:tab/>
        <w:tab/>
        <w:tab/>
      </w:r>
      <w:r>
        <w:br/>
      </w:r>
      <w:r>
        <w:rPr>
          <w:rFonts w:ascii="Courier New" w:hAnsi="Courier New"/>
          <w:b w:val="0"/>
          <w:sz w:val="16"/>
        </w:rPr>
        <w:tab/>
        <w:tab/>
        <w:tab/>
        <w:tab/>
        <w:t xml:space="preserve">&lt;cfif structKeyExists(instanceData,"vault") </w:t>
      </w:r>
      <w:r>
        <w:br/>
      </w:r>
      <w:r>
        <w:rPr>
          <w:rFonts w:ascii="Courier New" w:hAnsi="Courier New"/>
          <w:b w:val="0"/>
          <w:sz w:val="16"/>
        </w:rPr>
        <w:tab/>
        <w:tab/>
        <w:tab/>
        <w:tab/>
        <w:tab/>
        <w:tab/>
        <w:t xml:space="preserve">AND structKeyExists(instanceData.vault,"fields") </w:t>
      </w:r>
      <w:r>
        <w:br/>
      </w:r>
      <w:r>
        <w:rPr>
          <w:rFonts w:ascii="Courier New" w:hAnsi="Courier New"/>
          <w:b w:val="0"/>
          <w:sz w:val="16"/>
        </w:rPr>
        <w:tab/>
        <w:tab/>
        <w:tab/>
        <w:tab/>
        <w:tab/>
        <w:tab/>
        <w:t>AND arrayFind(instanceData.vault.fields, arguments.secretName)&gt;</w:t>
        <w:tab/>
        <w:tab/>
        <w:tab/>
        <w:tab/>
        <w:tab/>
      </w:r>
      <w:r>
        <w:br/>
      </w:r>
      <w:r>
        <w:rPr>
          <w:rFonts w:ascii="Courier New" w:hAnsi="Courier New"/>
          <w:b w:val="0"/>
          <w:sz w:val="16"/>
        </w:rPr>
        <w:tab/>
        <w:tab/>
        <w:tab/>
        <w:tab/>
        <w:tab/>
        <w:t>&lt;cfset "local.tempVaultData" = #deserializeJson(local.cred.filecontent).data.data#/&gt;</w:t>
      </w:r>
      <w:r>
        <w:br/>
      </w:r>
      <w:r>
        <w:rPr>
          <w:rFonts w:ascii="Courier New" w:hAnsi="Courier New"/>
          <w:b w:val="0"/>
          <w:sz w:val="16"/>
        </w:rPr>
        <w:tab/>
        <w:tab/>
        <w:tab/>
        <w:tab/>
        <w:tab/>
        <w:t>&lt;cfif !structKeyExists(local.tempVaultData, arguments.secretName)&gt;</w:t>
      </w:r>
      <w:r>
        <w:br/>
      </w:r>
      <w:r>
        <w:rPr>
          <w:rFonts w:ascii="Courier New" w:hAnsi="Courier New"/>
          <w:b w:val="0"/>
          <w:sz w:val="16"/>
        </w:rPr>
        <w:tab/>
        <w:tab/>
        <w:tab/>
        <w:tab/>
        <w:tab/>
        <w:tab/>
        <w:t>&lt;cfreturn representationOf("Secret is declared but does not exist").withStatus(404)/&gt;</w:t>
      </w:r>
      <w:r>
        <w:br/>
      </w:r>
      <w:r>
        <w:rPr>
          <w:rFonts w:ascii="Courier New" w:hAnsi="Courier New"/>
          <w:b w:val="0"/>
          <w:sz w:val="16"/>
        </w:rPr>
        <w:tab/>
        <w:tab/>
        <w:tab/>
        <w:tab/>
        <w:tab/>
        <w:t>&lt;/cfif&gt;</w:t>
      </w:r>
      <w:r>
        <w:br/>
      </w:r>
      <w:r>
        <w:rPr>
          <w:rFonts w:ascii="Courier New" w:hAnsi="Courier New"/>
          <w:b w:val="0"/>
          <w:sz w:val="16"/>
        </w:rPr>
        <w:tab/>
        <w:tab/>
        <w:tab/>
        <w:tab/>
        <w:tab/>
        <w:t>&lt;cfset "local.vaultData" = local.tempVaultData[arguments.secretName]/&gt;</w:t>
      </w:r>
      <w:r>
        <w:br/>
      </w:r>
      <w:r>
        <w:rPr>
          <w:rFonts w:ascii="Courier New" w:hAnsi="Courier New"/>
          <w:b w:val="0"/>
          <w:sz w:val="16"/>
        </w:rPr>
        <w:tab/>
        <w:tab/>
        <w:tab/>
        <w:tab/>
        <w:t>&lt;cfelse&gt;</w:t>
      </w:r>
      <w:r>
        <w:br/>
      </w:r>
      <w:r>
        <w:rPr>
          <w:rFonts w:ascii="Courier New" w:hAnsi="Courier New"/>
          <w:b w:val="0"/>
          <w:sz w:val="16"/>
        </w:rPr>
        <w:tab/>
        <w:tab/>
        <w:tab/>
        <w:tab/>
        <w:tab/>
        <w:t>&lt;cfreturn representationOf("Secret not found or no permission to view").withStatus(404)/&gt;</w:t>
      </w:r>
      <w:r>
        <w:br/>
      </w:r>
      <w:r>
        <w:rPr>
          <w:rFonts w:ascii="Courier New" w:hAnsi="Courier New"/>
          <w:b w:val="0"/>
          <w:sz w:val="16"/>
        </w:rPr>
        <w:tab/>
        <w:tab/>
        <w:tab/>
        <w:tab/>
        <w:t>&lt;/cfif&gt;</w:t>
      </w:r>
      <w:r>
        <w:br/>
      </w:r>
      <w:r>
        <w:rPr>
          <w:rFonts w:ascii="Courier New" w:hAnsi="Courier New"/>
          <w:b w:val="0"/>
          <w:sz w:val="16"/>
        </w:rPr>
      </w:r>
      <w:r>
        <w:br/>
      </w:r>
      <w:r>
        <w:rPr>
          <w:rFonts w:ascii="Courier New" w:hAnsi="Courier New"/>
          <w:b w:val="0"/>
          <w:sz w:val="16"/>
        </w:rPr>
        <w:tab/>
        <w:tab/>
        <w:tab/>
        <w:tab/>
      </w:r>
      <w:r>
        <w:br/>
      </w:r>
      <w:r>
        <w:rPr>
          <w:rFonts w:ascii="Courier New" w:hAnsi="Courier New"/>
          <w:b w:val="0"/>
          <w:sz w:val="16"/>
        </w:rPr>
        <w:tab/>
        <w:tab/>
        <w:tab/>
        <w:tab/>
        <w:t>&lt;cfcatch type="ANY"&gt;</w:t>
      </w:r>
      <w:r>
        <w:br/>
      </w:r>
      <w:r>
        <w:rPr>
          <w:rFonts w:ascii="Courier New" w:hAnsi="Courier New"/>
          <w:b w:val="0"/>
          <w:sz w:val="16"/>
        </w:rPr>
        <w:tab/>
        <w:tab/>
        <w:tab/>
        <w:tab/>
        <w:tab/>
        <w:t>&lt;cfreturn representationOf(cfcatch).withStatus(500)/&gt;</w:t>
      </w:r>
      <w:r>
        <w:br/>
      </w:r>
      <w:r>
        <w:rPr>
          <w:rFonts w:ascii="Courier New" w:hAnsi="Courier New"/>
          <w:b w:val="0"/>
          <w:sz w:val="16"/>
        </w:rPr>
        <w:tab/>
        <w:tab/>
        <w:tab/>
        <w:tab/>
        <w:t>&lt;/cfcatch&gt;</w:t>
      </w:r>
      <w:r>
        <w:br/>
      </w:r>
      <w:r>
        <w:rPr>
          <w:rFonts w:ascii="Courier New" w:hAnsi="Courier New"/>
          <w:b w:val="0"/>
          <w:sz w:val="16"/>
        </w:rPr>
        <w:tab/>
        <w:tab/>
        <w:tab/>
        <w:t>&lt;/cftry&gt;</w:t>
      </w:r>
      <w:r>
        <w:br/>
      </w:r>
      <w:r>
        <w:rPr>
          <w:rFonts w:ascii="Courier New" w:hAnsi="Courier New"/>
          <w:b w:val="0"/>
          <w:sz w:val="16"/>
        </w:rPr>
        <w:tab/>
        <w:tab/>
        <w:tab/>
      </w:r>
      <w:r>
        <w:br/>
      </w:r>
      <w:r>
        <w:rPr>
          <w:rFonts w:ascii="Courier New" w:hAnsi="Courier New"/>
          <w:b w:val="0"/>
          <w:sz w:val="16"/>
        </w:rPr>
        <w:tab/>
        <w:tab/>
        <w:tab/>
        <w:t>&lt;cfcatch type="ANY"&gt;</w:t>
      </w:r>
      <w:r>
        <w:br/>
      </w:r>
      <w:r>
        <w:rPr>
          <w:rFonts w:ascii="Courier New" w:hAnsi="Courier New"/>
          <w:b w:val="0"/>
          <w:sz w:val="16"/>
        </w:rPr>
        <w:tab/>
        <w:tab/>
        <w:tab/>
        <w:tab/>
        <w:t>&lt;cfreturn representationOf(cfcatch).withStatus(500)/&gt;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ab/>
        <w:t>&lt;!--- логируем успешную попытку доступа. (если логировать сначала - неизвестен результат. *** Можно в catch логировать неуспешный ---&gt;</w:t>
      </w:r>
      <w:r>
        <w:br/>
      </w:r>
      <w:r>
        <w:rPr>
          <w:rFonts w:ascii="Courier New" w:hAnsi="Courier New"/>
          <w:b w:val="0"/>
          <w:sz w:val="16"/>
        </w:rPr>
        <w:tab/>
        <w:tab/>
        <w:t>&lt;cfset logVaultAccess(</w:t>
      </w:r>
      <w:r>
        <w:br/>
      </w:r>
      <w:r>
        <w:rPr>
          <w:rFonts w:ascii="Courier New" w:hAnsi="Courier New"/>
          <w:b w:val="0"/>
          <w:sz w:val="16"/>
        </w:rPr>
        <w:tab/>
        <w:tab/>
        <w:tab/>
        <w:t>"#request.iam_service_url#/events",</w:t>
      </w:r>
      <w:r>
        <w:br/>
      </w:r>
      <w:r>
        <w:rPr>
          <w:rFonts w:ascii="Courier New" w:hAnsi="Courier New"/>
          <w:b w:val="0"/>
          <w:sz w:val="16"/>
        </w:rPr>
        <w:tab/>
        <w:tab/>
        <w:tab/>
        <w:t>request.auth_header,</w:t>
      </w:r>
      <w:r>
        <w:br/>
      </w:r>
      <w:r>
        <w:rPr>
          <w:rFonts w:ascii="Courier New" w:hAnsi="Courier New"/>
          <w:b w:val="0"/>
          <w:sz w:val="16"/>
        </w:rPr>
        <w:tab/>
        <w:tab/>
        <w:tab/>
        <w:t>request.stand,</w:t>
      </w:r>
      <w:r>
        <w:br/>
      </w:r>
      <w:r>
        <w:rPr>
          <w:rFonts w:ascii="Courier New" w:hAnsi="Courier New"/>
          <w:b w:val="0"/>
          <w:sz w:val="16"/>
        </w:rPr>
        <w:tab/>
        <w:tab/>
        <w:tab/>
        <w:t>arguments.instanceUid,</w:t>
      </w:r>
      <w:r>
        <w:br/>
      </w:r>
      <w:r>
        <w:rPr>
          <w:rFonts w:ascii="Courier New" w:hAnsi="Courier New"/>
          <w:b w:val="0"/>
          <w:sz w:val="16"/>
        </w:rPr>
        <w:tab/>
        <w:tab/>
        <w:tab/>
        <w:t>arguments.secretName,</w:t>
      </w:r>
      <w:r>
        <w:br/>
      </w:r>
      <w:r>
        <w:rPr>
          <w:rFonts w:ascii="Courier New" w:hAnsi="Courier New"/>
          <w:b w:val="0"/>
          <w:sz w:val="16"/>
        </w:rPr>
        <w:tab/>
        <w:tab/>
        <w:tab/>
        <w:t>vaultUrl,</w:t>
        <w:tab/>
        <w:tab/>
        <w:tab/>
      </w:r>
      <w:r>
        <w:br/>
      </w:r>
      <w:r>
        <w:rPr>
          <w:rFonts w:ascii="Courier New" w:hAnsi="Courier New"/>
          <w:b w:val="0"/>
          <w:sz w:val="16"/>
        </w:rPr>
        <w:tab/>
        <w:tab/>
        <w:tab/>
        <w:t>arguments.login,</w:t>
      </w:r>
      <w:r>
        <w:br/>
      </w:r>
      <w:r>
        <w:rPr>
          <w:rFonts w:ascii="Courier New" w:hAnsi="Courier New"/>
          <w:b w:val="0"/>
          <w:sz w:val="16"/>
        </w:rPr>
        <w:tab/>
        <w:tab/>
        <w:tab/>
        <w:t>arguments.clientID,</w:t>
      </w:r>
      <w:r>
        <w:br/>
      </w:r>
      <w:r>
        <w:rPr>
          <w:rFonts w:ascii="Courier New" w:hAnsi="Courier New"/>
          <w:b w:val="0"/>
          <w:sz w:val="16"/>
        </w:rPr>
        <w:tab/>
        <w:tab/>
        <w:tab/>
        <w:t>arguments.usrId,</w:t>
      </w:r>
      <w:r>
        <w:br/>
      </w:r>
      <w:r>
        <w:rPr>
          <w:rFonts w:ascii="Courier New" w:hAnsi="Courier New"/>
          <w:b w:val="0"/>
          <w:sz w:val="16"/>
        </w:rPr>
        <w:tab/>
        <w:tab/>
        <w:tab/>
        <w:t>arguments.contragentId,</w:t>
      </w:r>
      <w:r>
        <w:br/>
      </w:r>
      <w:r>
        <w:rPr>
          <w:rFonts w:ascii="Courier New" w:hAnsi="Courier New"/>
          <w:b w:val="0"/>
          <w:sz w:val="16"/>
        </w:rPr>
        <w:tab/>
        <w:tab/>
        <w:tab/>
        <w:t>arguments.isImpersonated)/&gt;</w:t>
      </w:r>
      <w:r>
        <w:br/>
      </w:r>
      <w:r>
        <w:rPr>
          <w:rFonts w:ascii="Courier New" w:hAnsi="Courier New"/>
          <w:b w:val="0"/>
          <w:sz w:val="16"/>
        </w:rPr>
        <w:tab/>
        <w:tab/>
      </w:r>
      <w:r>
        <w:br/>
      </w:r>
      <w:r>
        <w:rPr>
          <w:rFonts w:ascii="Courier New" w:hAnsi="Courier New"/>
          <w:b w:val="0"/>
          <w:sz w:val="16"/>
        </w:rPr>
        <w:tab/>
        <w:tab/>
        <w:t>&lt;cfset var out = structNew("linked")/&gt;</w:t>
      </w:r>
      <w:r>
        <w:br/>
      </w:r>
      <w:r>
        <w:rPr>
          <w:rFonts w:ascii="Courier New" w:hAnsi="Courier New"/>
          <w:b w:val="0"/>
          <w:sz w:val="16"/>
        </w:rPr>
        <w:tab/>
        <w:tab/>
        <w:t>&lt;cfset "out.name" = #arguments.secretName#/&gt;</w:t>
      </w:r>
      <w:r>
        <w:br/>
      </w:r>
      <w:r>
        <w:rPr>
          <w:rFonts w:ascii="Courier New" w:hAnsi="Courier New"/>
          <w:b w:val="0"/>
          <w:sz w:val="16"/>
        </w:rPr>
        <w:tab/>
        <w:tab/>
        <w:t>&lt;cfset "out.value" = #isSimpleValue(local.vaultData)? local.vaultData : serializeJson(local.vaultData)#/&gt;&lt;!--- cast any to string ---&gt;</w:t>
      </w:r>
      <w:r>
        <w:br/>
      </w:r>
      <w:r>
        <w:rPr>
          <w:rFonts w:ascii="Courier New" w:hAnsi="Courier New"/>
          <w:b w:val="0"/>
          <w:sz w:val="16"/>
        </w:rPr>
        <w:tab/>
        <w:tab/>
        <w:t>&lt;cfset "out.queryDurationMs"=getTickCount() - request.startTickCount/&gt;</w:t>
        <w:tab/>
      </w:r>
      <w:r>
        <w:br/>
      </w:r>
      <w:r>
        <w:rPr>
          <w:rFonts w:ascii="Courier New" w:hAnsi="Courier New"/>
          <w:b w:val="0"/>
          <w:sz w:val="16"/>
        </w:rPr>
        <w:tab/>
        <w:tab/>
        <w:t>&lt;cfset "out.runDurationMs"=getTickCount() - request.startTickCount/&gt;</w:t>
      </w:r>
      <w:r>
        <w:br/>
      </w:r>
      <w:r>
        <w:rPr>
          <w:rFonts w:ascii="Courier New" w:hAnsi="Courier New"/>
          <w:b w:val="0"/>
          <w:sz w:val="16"/>
        </w:rPr>
        <w:tab/>
        <w:tab/>
        <w:t>&lt;cfreturn representationOf(out) /&gt;</w:t>
      </w:r>
      <w:r>
        <w:br/>
      </w:r>
      <w:r>
        <w:rPr>
          <w:rFonts w:ascii="Courier New" w:hAnsi="Courier New"/>
          <w:b w:val="0"/>
          <w:sz w:val="16"/>
        </w:rPr>
        <w:tab/>
        <w:t>&lt;/cffunction&gt;</w:t>
      </w:r>
      <w:r>
        <w:br/>
      </w:r>
      <w:r>
        <w:rPr>
          <w:rFonts w:ascii="Courier New" w:hAnsi="Courier New"/>
          <w:b w:val="0"/>
          <w:sz w:val="16"/>
        </w:rPr>
      </w:r>
      <w:r>
        <w:br/>
      </w:r>
      <w:r>
        <w:rPr>
          <w:rFonts w:ascii="Courier New" w:hAnsi="Courier New"/>
          <w:b w:val="0"/>
          <w:sz w:val="16"/>
        </w:rPr>
        <w:tab/>
        <w:t>&lt;cffunction name="logVaultAccess" returntype="void"&gt;</w:t>
      </w:r>
      <w:r>
        <w:br/>
      </w:r>
      <w:r>
        <w:rPr>
          <w:rFonts w:ascii="Courier New" w:hAnsi="Courier New"/>
          <w:b w:val="0"/>
          <w:sz w:val="16"/>
        </w:rPr>
        <w:tab/>
        <w:tab/>
        <w:t>&lt;cfargument name="loggerUrl" type="string" required=true hint=""/&gt;</w:t>
      </w:r>
      <w:r>
        <w:br/>
      </w:r>
      <w:r>
        <w:rPr>
          <w:rFonts w:ascii="Courier New" w:hAnsi="Courier New"/>
          <w:b w:val="0"/>
          <w:sz w:val="16"/>
        </w:rPr>
        <w:tab/>
        <w:tab/>
        <w:t>&lt;cfargument name="authHeader" type="string" required=true hint="type:string"/&gt;</w:t>
      </w:r>
      <w:r>
        <w:br/>
      </w:r>
      <w:r>
        <w:rPr>
          <w:rFonts w:ascii="Courier New" w:hAnsi="Courier New"/>
          <w:b w:val="0"/>
          <w:sz w:val="16"/>
        </w:rPr>
        <w:tab/>
        <w:tab/>
        <w:t>&lt;cfargument name="stand" type="string" required=true hint="type:string"/&gt;</w:t>
      </w:r>
      <w:r>
        <w:br/>
      </w:r>
      <w:r>
        <w:rPr>
          <w:rFonts w:ascii="Courier New" w:hAnsi="Courier New"/>
          <w:b w:val="0"/>
          <w:sz w:val="16"/>
        </w:rPr>
        <w:tab/>
        <w:tab/>
        <w:t>&lt;cfargument name="instanceUid" type="string" required=true hint="type:UUID"/&gt;</w:t>
      </w:r>
      <w:r>
        <w:br/>
      </w:r>
      <w:r>
        <w:rPr>
          <w:rFonts w:ascii="Courier New" w:hAnsi="Courier New"/>
          <w:b w:val="0"/>
          <w:sz w:val="16"/>
        </w:rPr>
        <w:tab/>
        <w:tab/>
        <w:t>&lt;cfargument name="secretName" type="string" required=true hint="type:string"/&gt;</w:t>
      </w:r>
      <w:r>
        <w:br/>
      </w:r>
      <w:r>
        <w:rPr>
          <w:rFonts w:ascii="Courier New" w:hAnsi="Courier New"/>
          <w:b w:val="0"/>
          <w:sz w:val="16"/>
        </w:rPr>
        <w:tab/>
        <w:tab/>
        <w:t>&lt;cfargument name="vaultUrl" type="string" required=true hint="type:string"/&gt;</w:t>
        <w:tab/>
        <w:tab/>
      </w:r>
      <w:r>
        <w:br/>
      </w:r>
      <w:r>
        <w:rPr>
          <w:rFonts w:ascii="Courier New" w:hAnsi="Courier New"/>
          <w:b w:val="0"/>
          <w:sz w:val="16"/>
        </w:rPr>
        <w:tab/>
        <w:tab/>
        <w:t>&lt;cfargument name="login" type="string" required=true hint="type:string"/&gt;</w:t>
      </w:r>
      <w:r>
        <w:br/>
      </w:r>
      <w:r>
        <w:rPr>
          <w:rFonts w:ascii="Courier New" w:hAnsi="Courier New"/>
          <w:b w:val="0"/>
          <w:sz w:val="16"/>
        </w:rPr>
        <w:tab/>
        <w:tab/>
        <w:t>&lt;cfargument name="wz" type="string" required=true hint="type:string WZ"/&gt;</w:t>
      </w:r>
      <w:r>
        <w:br/>
      </w:r>
      <w:r>
        <w:rPr>
          <w:rFonts w:ascii="Courier New" w:hAnsi="Courier New"/>
          <w:b w:val="0"/>
          <w:sz w:val="16"/>
        </w:rPr>
        <w:tab/>
        <w:tab/>
        <w:t>&lt;cfargument name="usrId" type="string" required=true hint="type:string WZ"/&gt;</w:t>
      </w:r>
      <w:r>
        <w:br/>
      </w:r>
      <w:r>
        <w:rPr>
          <w:rFonts w:ascii="Courier New" w:hAnsi="Courier New"/>
          <w:b w:val="0"/>
          <w:sz w:val="16"/>
        </w:rPr>
        <w:tab/>
        <w:tab/>
        <w:t>&lt;cfargument name="contragentId" type="string" required=true hint="type:string WZ"/&gt;</w:t>
      </w:r>
      <w:r>
        <w:br/>
      </w:r>
      <w:r>
        <w:rPr>
          <w:rFonts w:ascii="Courier New" w:hAnsi="Courier New"/>
          <w:b w:val="0"/>
          <w:sz w:val="16"/>
        </w:rPr>
        <w:tab/>
        <w:tab/>
        <w:t>&lt;cfargument name="isImpersonated" type="string" required=true hint="type:boolean"/&gt;</w:t>
      </w:r>
      <w:r>
        <w:br/>
      </w:r>
      <w:r>
        <w:rPr>
          <w:rFonts w:ascii="Courier New" w:hAnsi="Courier New"/>
          <w:b w:val="0"/>
          <w:sz w:val="16"/>
        </w:rPr>
        <w:tab/>
        <w:tab/>
      </w:r>
      <w:r>
        <w:br/>
      </w:r>
      <w:r>
        <w:rPr>
          <w:rFonts w:ascii="Courier New" w:hAnsi="Courier New"/>
          <w:b w:val="0"/>
          <w:sz w:val="16"/>
        </w:rPr>
        <w:tab/>
        <w:tab/>
        <w:t>&lt;cftry&gt;</w:t>
      </w:r>
      <w:r>
        <w:br/>
      </w:r>
      <w:r>
        <w:rPr>
          <w:rFonts w:ascii="Courier New" w:hAnsi="Courier New"/>
          <w:b w:val="0"/>
          <w:sz w:val="16"/>
        </w:rPr>
        <w:tab/>
        <w:tab/>
        <w:t>&lt;cfset var local={}/&gt;</w:t>
      </w:r>
      <w:r>
        <w:br/>
      </w:r>
      <w:r>
        <w:rPr>
          <w:rFonts w:ascii="Courier New" w:hAnsi="Courier New"/>
          <w:b w:val="0"/>
          <w:sz w:val="16"/>
        </w:rPr>
        <w:tab/>
        <w:tab/>
        <w:t>&lt;!--- расшифруем некоторые данные пользователя для читабельности ---&gt;</w:t>
      </w:r>
      <w:r>
        <w:br/>
      </w:r>
      <w:r>
        <w:rPr>
          <w:rFonts w:ascii="Courier New" w:hAnsi="Courier New"/>
          <w:b w:val="0"/>
          <w:sz w:val="16"/>
        </w:rPr>
        <w:tab/>
        <w:tab/>
        <w:t>&lt;!--- нужно еще учесть имперсонирование ---&gt;</w:t>
      </w:r>
      <w:r>
        <w:br/>
      </w:r>
      <w:r>
        <w:rPr>
          <w:rFonts w:ascii="Courier New" w:hAnsi="Courier New"/>
          <w:b w:val="0"/>
          <w:sz w:val="16"/>
        </w:rPr>
        <w:t xml:space="preserve">&lt;!--- </w:t>
        <w:tab/>
        <w:tab/>
        <w:t>&lt;cfquery name="local.qUsr" result="local.result"&gt;</w:t>
      </w:r>
      <w:r>
        <w:br/>
      </w:r>
      <w:r>
        <w:rPr>
          <w:rFonts w:ascii="Courier New" w:hAnsi="Courier New"/>
          <w:b w:val="0"/>
          <w:sz w:val="16"/>
        </w:rPr>
        <w:tab/>
        <w:tab/>
        <w:tab/>
        <w:t xml:space="preserve">select </w:t>
      </w:r>
      <w:r>
        <w:br/>
      </w:r>
      <w:r>
        <w:rPr>
          <w:rFonts w:ascii="Courier New" w:hAnsi="Courier New"/>
          <w:b w:val="0"/>
          <w:sz w:val="16"/>
        </w:rPr>
        <w:tab/>
        <w:tab/>
        <w:tab/>
        <w:t>u.usr_id</w:t>
      </w:r>
      <w:r>
        <w:br/>
      </w:r>
      <w:r>
        <w:rPr>
          <w:rFonts w:ascii="Courier New" w:hAnsi="Courier New"/>
          <w:b w:val="0"/>
          <w:sz w:val="16"/>
        </w:rPr>
        <w:tab/>
        <w:tab/>
        <w:tab/>
        <w:t>u.login</w:t>
      </w:r>
      <w:r>
        <w:br/>
      </w:r>
      <w:r>
        <w:rPr>
          <w:rFonts w:ascii="Courier New" w:hAnsi="Courier New"/>
          <w:b w:val="0"/>
          <w:sz w:val="16"/>
        </w:rPr>
        <w:tab/>
        <w:tab/>
        <w:tab/>
        <w:t>u.email</w:t>
      </w:r>
      <w:r>
        <w:br/>
      </w:r>
      <w:r>
        <w:rPr>
          <w:rFonts w:ascii="Courier New" w:hAnsi="Courier New"/>
          <w:b w:val="0"/>
          <w:sz w:val="16"/>
        </w:rPr>
        <w:tab/>
        <w:tab/>
        <w:tab/>
        <w:t>k.contragent_id</w:t>
      </w:r>
      <w:r>
        <w:br/>
      </w:r>
      <w:r>
        <w:rPr>
          <w:rFonts w:ascii="Courier New" w:hAnsi="Courier New"/>
          <w:b w:val="0"/>
          <w:sz w:val="16"/>
        </w:rPr>
        <w:tab/>
        <w:tab/>
        <w:tab/>
        <w:t>k.external_uid::text as external_uid</w:t>
      </w:r>
      <w:r>
        <w:br/>
      </w:r>
      <w:r>
        <w:rPr>
          <w:rFonts w:ascii="Courier New" w:hAnsi="Courier New"/>
          <w:b w:val="0"/>
          <w:sz w:val="16"/>
        </w:rPr>
        <w:tab/>
        <w:tab/>
        <w:tab/>
        <w:t>k.contragent</w:t>
      </w:r>
      <w:r>
        <w:br/>
      </w:r>
      <w:r>
        <w:rPr>
          <w:rFonts w:ascii="Courier New" w:hAnsi="Courier New"/>
          <w:b w:val="0"/>
          <w:sz w:val="16"/>
        </w:rPr>
        <w:tab/>
        <w:tab/>
        <w:tab/>
        <w:t xml:space="preserve">from usr u </w:t>
      </w:r>
      <w:r>
        <w:br/>
      </w:r>
      <w:r>
        <w:rPr>
          <w:rFonts w:ascii="Courier New" w:hAnsi="Courier New"/>
          <w:b w:val="0"/>
          <w:sz w:val="16"/>
        </w:rPr>
        <w:tab/>
        <w:tab/>
        <w:tab/>
        <w:t>left outer join contragent k on (u.contragent_id=k.contragent_id)</w:t>
      </w:r>
      <w:r>
        <w:br/>
      </w:r>
      <w:r>
        <w:rPr>
          <w:rFonts w:ascii="Courier New" w:hAnsi="Courier New"/>
          <w:b w:val="0"/>
          <w:sz w:val="16"/>
        </w:rPr>
        <w:tab/>
        <w:tab/>
        <w:tab/>
        <w:t>where u.usr_id=&lt;cfqueryparam cfsqltype="cf_sql_integer" value=#ARGUMENTS.usrId#/&gt;</w:t>
      </w:r>
      <w:r>
        <w:br/>
      </w:r>
      <w:r>
        <w:rPr>
          <w:rFonts w:ascii="Courier New" w:hAnsi="Courier New"/>
          <w:b w:val="0"/>
          <w:sz w:val="16"/>
        </w:rPr>
        <w:tab/>
        <w:tab/>
        <w:t>&lt;/cfquery&gt; ---&gt;</w:t>
      </w:r>
      <w:r>
        <w:br/>
      </w:r>
      <w:r>
        <w:rPr>
          <w:rFonts w:ascii="Courier New" w:hAnsi="Courier New"/>
          <w:b w:val="0"/>
          <w:sz w:val="16"/>
        </w:rPr>
        <w:tab/>
        <w:tab/>
      </w:r>
      <w:r>
        <w:br/>
      </w:r>
      <w:r>
        <w:rPr>
          <w:rFonts w:ascii="Courier New" w:hAnsi="Courier New"/>
          <w:b w:val="0"/>
          <w:sz w:val="16"/>
        </w:rPr>
        <w:tab/>
        <w:tab/>
      </w:r>
      <w:r>
        <w:br/>
      </w:r>
      <w:r>
        <w:rPr>
          <w:rFonts w:ascii="Courier New" w:hAnsi="Courier New"/>
          <w:b w:val="0"/>
          <w:sz w:val="16"/>
        </w:rPr>
        <w:tab/>
        <w:tab/>
        <w:tab/>
        <w:t>&lt;cfset var msg = {</w:t>
      </w:r>
      <w:r>
        <w:br/>
      </w:r>
      <w:r>
        <w:rPr>
          <w:rFonts w:ascii="Courier New" w:hAnsi="Courier New"/>
          <w:b w:val="0"/>
          <w:sz w:val="16"/>
        </w:rPr>
        <w:tab/>
        <w:tab/>
        <w:tab/>
        <w:tab/>
        <w:t>"event_type": "credentials_access",</w:t>
      </w:r>
      <w:r>
        <w:br/>
      </w:r>
      <w:r>
        <w:rPr>
          <w:rFonts w:ascii="Courier New" w:hAnsi="Courier New"/>
          <w:b w:val="0"/>
          <w:sz w:val="16"/>
        </w:rPr>
        <w:tab/>
        <w:tab/>
        <w:tab/>
        <w:tab/>
        <w:t>"ip_address": "#CGI.REMOTE_ADDR#",</w:t>
      </w:r>
      <w:r>
        <w:br/>
      </w:r>
      <w:r>
        <w:rPr>
          <w:rFonts w:ascii="Courier New" w:hAnsi="Courier New"/>
          <w:b w:val="0"/>
          <w:sz w:val="16"/>
        </w:rPr>
        <w:tab/>
        <w:tab/>
        <w:tab/>
        <w:tab/>
        <w:t>"user_agent": "#CGI.HTTP_USER_AGENT#",</w:t>
      </w:r>
      <w:r>
        <w:br/>
      </w:r>
      <w:r>
        <w:rPr>
          <w:rFonts w:ascii="Courier New" w:hAnsi="Courier New"/>
          <w:b w:val="0"/>
          <w:sz w:val="16"/>
        </w:rPr>
        <w:tab/>
        <w:tab/>
        <w:tab/>
        <w:tab/>
        <w:t>"metadata": {</w:t>
      </w:r>
      <w:r>
        <w:br/>
      </w:r>
      <w:r>
        <w:rPr>
          <w:rFonts w:ascii="Courier New" w:hAnsi="Courier New"/>
          <w:b w:val="0"/>
          <w:sz w:val="16"/>
        </w:rPr>
        <w:tab/>
        <w:tab/>
        <w:tab/>
        <w:tab/>
        <w:tab/>
        <w:t>"credentials_type": "instance_secret",</w:t>
      </w:r>
      <w:r>
        <w:br/>
      </w:r>
      <w:r>
        <w:rPr>
          <w:rFonts w:ascii="Courier New" w:hAnsi="Courier New"/>
          <w:b w:val="0"/>
          <w:sz w:val="16"/>
        </w:rPr>
        <w:tab/>
        <w:tab/>
        <w:tab/>
        <w:tab/>
        <w:tab/>
        <w:t>"vault_url": "#arguments.vaultUrl#",</w:t>
      </w:r>
      <w:r>
        <w:br/>
      </w:r>
      <w:r>
        <w:rPr>
          <w:rFonts w:ascii="Courier New" w:hAnsi="Courier New"/>
          <w:b w:val="0"/>
          <w:sz w:val="16"/>
        </w:rPr>
        <w:tab/>
        <w:tab/>
        <w:tab/>
        <w:tab/>
        <w:tab/>
        <w:t>"secretName": "#arguments.secretName#",</w:t>
      </w:r>
      <w:r>
        <w:br/>
      </w:r>
      <w:r>
        <w:rPr>
          <w:rFonts w:ascii="Courier New" w:hAnsi="Courier New"/>
          <w:b w:val="0"/>
          <w:sz w:val="16"/>
        </w:rPr>
        <w:tab/>
        <w:tab/>
        <w:tab/>
        <w:tab/>
        <w:tab/>
        <w:t>"action": "view",</w:t>
      </w:r>
      <w:r>
        <w:br/>
      </w:r>
      <w:r>
        <w:rPr>
          <w:rFonts w:ascii="Courier New" w:hAnsi="Courier New"/>
          <w:b w:val="0"/>
          <w:sz w:val="16"/>
        </w:rPr>
        <w:tab/>
        <w:tab/>
        <w:tab/>
        <w:tab/>
        <w:tab/>
        <w:t>"instance_uid": "#arguments.instanceUid#",</w:t>
      </w:r>
      <w:r>
        <w:br/>
      </w:r>
      <w:r>
        <w:rPr>
          <w:rFonts w:ascii="Courier New" w:hAnsi="Courier New"/>
          <w:b w:val="0"/>
          <w:sz w:val="16"/>
        </w:rPr>
        <w:tab/>
        <w:tab/>
        <w:tab/>
        <w:tab/>
        <w:tab/>
        <w:t>"environment": "#arguments.stand#",</w:t>
      </w:r>
      <w:r>
        <w:br/>
      </w:r>
      <w:r>
        <w:rPr>
          <w:rFonts w:ascii="Courier New" w:hAnsi="Courier New"/>
          <w:b w:val="0"/>
          <w:sz w:val="16"/>
        </w:rPr>
        <w:tab/>
        <w:tab/>
        <w:tab/>
        <w:tab/>
        <w:tab/>
        <w:t>"usr_id": "#arguments.usrId#",</w:t>
      </w:r>
      <w:r>
        <w:br/>
      </w:r>
      <w:r>
        <w:rPr>
          <w:rFonts w:ascii="Courier New" w:hAnsi="Courier New"/>
          <w:b w:val="0"/>
          <w:sz w:val="16"/>
        </w:rPr>
        <w:tab/>
        <w:tab/>
        <w:tab/>
        <w:tab/>
        <w:tab/>
        <w:t>"contragent_id": "#arguments.contragentId#",</w:t>
      </w:r>
      <w:r>
        <w:br/>
      </w:r>
      <w:r>
        <w:rPr>
          <w:rFonts w:ascii="Courier New" w:hAnsi="Courier New"/>
          <w:b w:val="0"/>
          <w:sz w:val="16"/>
        </w:rPr>
        <w:tab/>
        <w:tab/>
        <w:tab/>
        <w:tab/>
        <w:tab/>
        <w:t>"login": "#arguments.login#",</w:t>
      </w:r>
      <w:r>
        <w:br/>
      </w:r>
      <w:r>
        <w:rPr>
          <w:rFonts w:ascii="Courier New" w:hAnsi="Courier New"/>
          <w:b w:val="0"/>
          <w:sz w:val="16"/>
        </w:rPr>
        <w:tab/>
        <w:tab/>
        <w:tab/>
        <w:tab/>
        <w:tab/>
        <w:t>"wz": "#arguments.wz#",</w:t>
      </w:r>
      <w:r>
        <w:br/>
      </w:r>
      <w:r>
        <w:rPr>
          <w:rFonts w:ascii="Courier New" w:hAnsi="Courier New"/>
          <w:b w:val="0"/>
          <w:sz w:val="16"/>
        </w:rPr>
        <w:tab/>
        <w:tab/>
        <w:tab/>
        <w:tab/>
        <w:tab/>
        <w:t>"isImpersonated": "#arguments.isImpersonated#"</w:t>
      </w:r>
      <w:r>
        <w:br/>
      </w:r>
      <w:r>
        <w:rPr>
          <w:rFonts w:ascii="Courier New" w:hAnsi="Courier New"/>
          <w:b w:val="0"/>
          <w:sz w:val="16"/>
        </w:rPr>
        <w:tab/>
        <w:tab/>
        <w:tab/>
        <w:tab/>
        <w:t>}</w:t>
      </w:r>
      <w:r>
        <w:br/>
      </w:r>
      <w:r>
        <w:rPr>
          <w:rFonts w:ascii="Courier New" w:hAnsi="Courier New"/>
          <w:b w:val="0"/>
          <w:sz w:val="16"/>
        </w:rPr>
        <w:tab/>
        <w:tab/>
        <w:tab/>
        <w:t>}/&gt;</w:t>
      </w:r>
      <w:r>
        <w:br/>
      </w:r>
      <w:r>
        <w:rPr>
          <w:rFonts w:ascii="Courier New" w:hAnsi="Courier New"/>
          <w:b w:val="0"/>
          <w:sz w:val="16"/>
        </w:rPr>
        <w:tab/>
        <w:tab/>
        <w:tab/>
      </w:r>
      <w:r>
        <w:br/>
      </w:r>
      <w:r>
        <w:rPr>
          <w:rFonts w:ascii="Courier New" w:hAnsi="Courier New"/>
          <w:b w:val="0"/>
          <w:sz w:val="16"/>
        </w:rPr>
        <w:tab/>
        <w:tab/>
        <w:tab/>
        <w:t xml:space="preserve">&lt;!--- </w:t>
      </w:r>
      <w:r>
        <w:br/>
      </w:r>
      <w:r>
        <w:rPr>
          <w:rFonts w:ascii="Courier New" w:hAnsi="Courier New"/>
          <w:b w:val="0"/>
          <w:sz w:val="16"/>
        </w:rPr>
        <w:tab/>
        <w:tab/>
        <w:tab/>
        <w:t xml:space="preserve">https://cfguide.io/logging-observability </w:t>
      </w:r>
      <w:r>
        <w:br/>
      </w:r>
      <w:r>
        <w:rPr>
          <w:rFonts w:ascii="Courier New" w:hAnsi="Courier New"/>
          <w:b w:val="0"/>
          <w:sz w:val="16"/>
        </w:rPr>
        <w:tab/>
        <w:tab/>
        <w:tab/>
        <w:t>https://www.bennadel.com/blog/4150-writing-to-the-standard-out-console-using-writedump-in-adobe-coldfusion-2021.htm</w:t>
      </w:r>
      <w:r>
        <w:br/>
      </w:r>
      <w:r>
        <w:rPr>
          <w:rFonts w:ascii="Courier New" w:hAnsi="Courier New"/>
          <w:b w:val="0"/>
          <w:sz w:val="16"/>
        </w:rPr>
        <w:tab/>
        <w:tab/>
        <w:tab/>
        <w:t>---&gt;</w:t>
      </w:r>
      <w:r>
        <w:br/>
      </w:r>
      <w:r>
        <w:rPr>
          <w:rFonts w:ascii="Courier New" w:hAnsi="Courier New"/>
          <w:b w:val="0"/>
          <w:sz w:val="16"/>
        </w:rPr>
        <w:tab/>
        <w:tab/>
        <w:tab/>
        <w:t>&lt;!--- write to stdout ---&gt;</w:t>
      </w:r>
      <w:r>
        <w:br/>
      </w:r>
      <w:r>
        <w:rPr>
          <w:rFonts w:ascii="Courier New" w:hAnsi="Courier New"/>
          <w:b w:val="0"/>
          <w:sz w:val="16"/>
        </w:rPr>
        <w:tab/>
        <w:tab/>
        <w:tab/>
        <w:t>&lt;cftry&gt;</w:t>
      </w:r>
      <w:r>
        <w:br/>
      </w:r>
      <w:r>
        <w:rPr>
          <w:rFonts w:ascii="Courier New" w:hAnsi="Courier New"/>
          <w:b w:val="0"/>
          <w:sz w:val="16"/>
        </w:rPr>
        <w:tab/>
        <w:tab/>
        <w:tab/>
        <w:tab/>
        <w:t>&lt;cfset SystemOutput(serializeJson(msg))/&gt;&lt;!--- *** lucee specific incompatible syntax ---&gt;</w:t>
      </w:r>
      <w:r>
        <w:br/>
      </w:r>
      <w:r>
        <w:rPr>
          <w:rFonts w:ascii="Courier New" w:hAnsi="Courier New"/>
          <w:b w:val="0"/>
          <w:sz w:val="16"/>
        </w:rPr>
        <w:tab/>
        <w:tab/>
        <w:tab/>
        <w:tab/>
        <w:t>&lt;cfcatch type="ANY"&gt;&lt;/cfcatch&gt;</w:t>
      </w:r>
      <w:r>
        <w:br/>
      </w:r>
      <w:r>
        <w:rPr>
          <w:rFonts w:ascii="Courier New" w:hAnsi="Courier New"/>
          <w:b w:val="0"/>
          <w:sz w:val="16"/>
        </w:rPr>
        <w:tab/>
        <w:tab/>
        <w:tab/>
        <w:t>&lt;/cftry&gt;</w:t>
      </w:r>
      <w:r>
        <w:br/>
      </w:r>
      <w:r>
        <w:rPr>
          <w:rFonts w:ascii="Courier New" w:hAnsi="Courier New"/>
          <w:b w:val="0"/>
          <w:sz w:val="16"/>
        </w:rPr>
        <w:tab/>
        <w:tab/>
        <w:tab/>
      </w:r>
      <w:r>
        <w:br/>
      </w:r>
      <w:r>
        <w:rPr>
          <w:rFonts w:ascii="Courier New" w:hAnsi="Courier New"/>
          <w:b w:val="0"/>
          <w:sz w:val="16"/>
        </w:rPr>
        <w:tab/>
        <w:tab/>
        <w:tab/>
        <w:t xml:space="preserve">&lt;cfhttp method="post" </w:t>
      </w:r>
      <w:r>
        <w:br/>
      </w:r>
      <w:r>
        <w:rPr>
          <w:rFonts w:ascii="Courier New" w:hAnsi="Courier New"/>
          <w:b w:val="0"/>
          <w:sz w:val="16"/>
        </w:rPr>
        <w:tab/>
        <w:tab/>
        <w:tab/>
        <w:tab/>
        <w:t xml:space="preserve">url="#arguments.loggerUrl#" </w:t>
      </w:r>
      <w:r>
        <w:br/>
      </w:r>
      <w:r>
        <w:rPr>
          <w:rFonts w:ascii="Courier New" w:hAnsi="Courier New"/>
          <w:b w:val="0"/>
          <w:sz w:val="16"/>
        </w:rPr>
        <w:tab/>
        <w:tab/>
        <w:tab/>
        <w:tab/>
        <w:t>timeout="3"</w:t>
      </w:r>
      <w:r>
        <w:br/>
      </w:r>
      <w:r>
        <w:rPr>
          <w:rFonts w:ascii="Courier New" w:hAnsi="Courier New"/>
          <w:b w:val="0"/>
          <w:sz w:val="16"/>
        </w:rPr>
        <w:tab/>
        <w:tab/>
        <w:tab/>
        <w:tab/>
        <w:t>charset="utf-8"</w:t>
        <w:tab/>
      </w:r>
      <w:r>
        <w:br/>
      </w:r>
      <w:r>
        <w:rPr>
          <w:rFonts w:ascii="Courier New" w:hAnsi="Courier New"/>
          <w:b w:val="0"/>
          <w:sz w:val="16"/>
        </w:rPr>
        <w:tab/>
        <w:tab/>
        <w:tab/>
        <w:tab/>
        <w:t>result="local.res"</w:t>
      </w:r>
      <w:r>
        <w:br/>
      </w:r>
      <w:r>
        <w:rPr>
          <w:rFonts w:ascii="Courier New" w:hAnsi="Courier New"/>
          <w:b w:val="0"/>
          <w:sz w:val="16"/>
        </w:rPr>
        <w:tab/>
        <w:tab/>
        <w:tab/>
        <w:t>&gt;</w:t>
        <w:tab/>
        <w:tab/>
        <w:tab/>
        <w:tab/>
      </w:r>
      <w:r>
        <w:br/>
      </w:r>
      <w:r>
        <w:rPr>
          <w:rFonts w:ascii="Courier New" w:hAnsi="Courier New"/>
          <w:b w:val="0"/>
          <w:sz w:val="16"/>
        </w:rPr>
        <w:tab/>
        <w:tab/>
        <w:tab/>
        <w:tab/>
        <w:t>&lt;cfhttpparam type="HEADER" name="Authorization" value="#arguments.authHeader#"&gt;</w:t>
      </w:r>
      <w:r>
        <w:br/>
      </w:r>
      <w:r>
        <w:rPr>
          <w:rFonts w:ascii="Courier New" w:hAnsi="Courier New"/>
          <w:b w:val="0"/>
          <w:sz w:val="16"/>
        </w:rPr>
        <w:tab/>
        <w:tab/>
        <w:tab/>
        <w:tab/>
        <w:t>&lt;cfhttpparam type="HEADER" name="Content-Type" value="application/json"/&gt;</w:t>
      </w:r>
      <w:r>
        <w:br/>
      </w:r>
      <w:r>
        <w:rPr>
          <w:rFonts w:ascii="Courier New" w:hAnsi="Courier New"/>
          <w:b w:val="0"/>
          <w:sz w:val="16"/>
        </w:rPr>
        <w:tab/>
        <w:tab/>
        <w:tab/>
        <w:tab/>
        <w:t>&lt;cfhttpparam type="BODY" value="#serializeJson(msg)#"/&gt;</w:t>
        <w:tab/>
        <w:tab/>
        <w:tab/>
        <w:tab/>
        <w:tab/>
      </w:r>
      <w:r>
        <w:br/>
      </w:r>
      <w:r>
        <w:rPr>
          <w:rFonts w:ascii="Courier New" w:hAnsi="Courier New"/>
          <w:b w:val="0"/>
          <w:sz w:val="16"/>
        </w:rPr>
        <w:tab/>
        <w:tab/>
        <w:tab/>
        <w:t>&lt;/cfhttp&gt;</w:t>
      </w:r>
      <w:r>
        <w:br/>
      </w:r>
      <w:r>
        <w:rPr>
          <w:rFonts w:ascii="Courier New" w:hAnsi="Courier New"/>
          <w:b w:val="0"/>
          <w:sz w:val="16"/>
        </w:rPr>
        <w:tab/>
        <w:tab/>
      </w:r>
      <w:r>
        <w:br/>
      </w:r>
      <w:r>
        <w:rPr>
          <w:rFonts w:ascii="Courier New" w:hAnsi="Courier New"/>
          <w:b w:val="0"/>
          <w:sz w:val="16"/>
        </w:rPr>
        <w:tab/>
        <w:tab/>
        <w:tab/>
        <w:t xml:space="preserve">&lt;!---  </w:t>
      </w:r>
      <w:r>
        <w:br/>
      </w:r>
      <w:r>
        <w:rPr>
          <w:rFonts w:ascii="Courier New" w:hAnsi="Courier New"/>
          <w:b w:val="0"/>
          <w:sz w:val="16"/>
        </w:rPr>
        <w:tab/>
        <w:tab/>
        <w:tab/>
        <w:t>arguments:&lt;cfdump var=#arguments#/&gt;</w:t>
      </w:r>
      <w:r>
        <w:br/>
      </w:r>
      <w:r>
        <w:rPr>
          <w:rFonts w:ascii="Courier New" w:hAnsi="Courier New"/>
          <w:b w:val="0"/>
          <w:sz w:val="16"/>
        </w:rPr>
        <w:tab/>
        <w:tab/>
        <w:tab/>
        <w:t>msg:&lt;cfdump var=#msg#/&gt;</w:t>
      </w:r>
      <w:r>
        <w:br/>
      </w:r>
      <w:r>
        <w:rPr>
          <w:rFonts w:ascii="Courier New" w:hAnsi="Courier New"/>
          <w:b w:val="0"/>
          <w:sz w:val="16"/>
        </w:rPr>
        <w:tab/>
        <w:tab/>
        <w:tab/>
        <w:t>local.res:&lt;cfdump var=#local.res#/&gt;</w:t>
      </w:r>
      <w:r>
        <w:br/>
      </w:r>
      <w:r>
        <w:rPr>
          <w:rFonts w:ascii="Courier New" w:hAnsi="Courier New"/>
          <w:b w:val="0"/>
          <w:sz w:val="16"/>
        </w:rPr>
        <w:tab/>
        <w:tab/>
        <w:tab/>
        <w:t>&lt;cfabort/&gt;</w:t>
      </w:r>
      <w:r>
        <w:br/>
      </w:r>
      <w:r>
        <w:rPr>
          <w:rFonts w:ascii="Courier New" w:hAnsi="Courier New"/>
          <w:b w:val="0"/>
          <w:sz w:val="16"/>
        </w:rPr>
        <w:tab/>
        <w:tab/>
        <w:tab/>
        <w:t>---&gt;</w:t>
      </w:r>
      <w:r>
        <w:br/>
      </w:r>
      <w:r>
        <w:rPr>
          <w:rFonts w:ascii="Courier New" w:hAnsi="Courier New"/>
          <w:b w:val="0"/>
          <w:sz w:val="16"/>
        </w:rPr>
        <w:tab/>
        <w:tab/>
        <w:tab/>
        <w:t>&lt;cfcatch type="any"&gt;</w:t>
      </w:r>
      <w:r>
        <w:br/>
      </w:r>
      <w:r>
        <w:rPr>
          <w:rFonts w:ascii="Courier New" w:hAnsi="Courier New"/>
          <w:b w:val="0"/>
          <w:sz w:val="16"/>
        </w:rPr>
        <w:tab/>
        <w:tab/>
        <w:tab/>
        <w:tab/>
        <w:t>&lt;cfrethrow/&gt;&lt;!--- на этапе отладки лучше тут падать ---&gt;</w:t>
      </w:r>
      <w:r>
        <w:br/>
      </w:r>
      <w:r>
        <w:rPr>
          <w:rFonts w:ascii="Courier New" w:hAnsi="Courier New"/>
          <w:b w:val="0"/>
          <w:sz w:val="16"/>
        </w:rPr>
        <w:tab/>
        <w:tab/>
        <w:tab/>
        <w:t>&lt;/cfcatch&gt;</w:t>
      </w:r>
      <w:r>
        <w:br/>
      </w:r>
      <w:r>
        <w:rPr>
          <w:rFonts w:ascii="Courier New" w:hAnsi="Courier New"/>
          <w:b w:val="0"/>
          <w:sz w:val="16"/>
        </w:rPr>
        <w:tab/>
        <w:tab/>
        <w:t>&lt;/cftry&gt;</w:t>
      </w:r>
      <w:r>
        <w:br/>
      </w:r>
      <w:r>
        <w:rPr>
          <w:rFonts w:ascii="Courier New" w:hAnsi="Courier New"/>
          <w:b w:val="0"/>
          <w:sz w:val="16"/>
        </w:rPr>
        <w:tab/>
        <w:tab/>
      </w:r>
      <w:r>
        <w:br/>
      </w:r>
      <w:r>
        <w:rPr>
          <w:rFonts w:ascii="Courier New" w:hAnsi="Courier New"/>
          <w:b w:val="0"/>
          <w:sz w:val="16"/>
        </w:rPr>
        <w:tab/>
        <w:t>&lt;/cffunction&gt;</w:t>
        <w:tab/>
      </w:r>
      <w:r>
        <w:br/>
      </w:r>
      <w:r>
        <w:rPr>
          <w:rFonts w:ascii="Courier New" w:hAnsi="Courier New"/>
          <w:b w:val="0"/>
          <w:sz w:val="16"/>
        </w:rPr>
      </w:r>
      <w:r>
        <w:br/>
      </w:r>
      <w:r>
        <w:rPr>
          <w:rFonts w:ascii="Courier New" w:hAnsi="Courier New"/>
          <w:b w:val="0"/>
          <w:sz w:val="16"/>
        </w:rPr>
        <w:t>&lt;/cfcomponent&gt;</w:t>
      </w:r>
    </w:p>
    <w:sectPr w:rsidR="00FC693F" w:rsidRPr="0006063C" w:rsidSect="00034616">
      <w:footerReference w:type="default" r:id="rId9"/>
      <w:pgSz w:w="12240" w:h="15840"/>
      <w:pgMar w:top="1417" w:right="1134"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888888"/>
        <w:sz w:val="18"/>
      </w:rPr>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120"/>
      <w:outlineLvl w:val="0"/>
    </w:pPr>
    <w:rPr>
      <w:rFonts w:asciiTheme="majorHAnsi" w:eastAsiaTheme="majorEastAsia" w:hAnsiTheme="majorHAnsi" w:cstheme="majorBidi" w:ascii="Arial" w:hAnsi="Arial"/>
      <w:b/>
      <w:bCs/>
      <w:color w:val="1F3964"/>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