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20E8" w14:textId="77777777" w:rsidR="001627DF" w:rsidRPr="002D7503" w:rsidRDefault="006D5112">
      <w:pPr>
        <w:spacing w:before="2400" w:after="240"/>
        <w:jc w:val="center"/>
        <w:rPr>
          <w:lang w:val="ru-RU"/>
        </w:rPr>
      </w:pPr>
      <w:r>
        <w:rPr>
          <w:b/>
          <w:color w:val="1F3964"/>
          <w:sz w:val="44"/>
        </w:rPr>
        <w:t>svc</w:t>
      </w:r>
      <w:r w:rsidRPr="002D7503">
        <w:rPr>
          <w:b/>
          <w:color w:val="1F3964"/>
          <w:sz w:val="44"/>
          <w:lang w:val="ru-RU"/>
        </w:rPr>
        <w:t>-</w:t>
      </w:r>
      <w:r>
        <w:rPr>
          <w:b/>
          <w:color w:val="1F3964"/>
          <w:sz w:val="44"/>
        </w:rPr>
        <w:t>api</w:t>
      </w:r>
      <w:r w:rsidRPr="002D7503">
        <w:rPr>
          <w:b/>
          <w:color w:val="1F3964"/>
          <w:sz w:val="44"/>
          <w:lang w:val="ru-RU"/>
        </w:rPr>
        <w:t>-</w:t>
      </w:r>
      <w:r>
        <w:rPr>
          <w:b/>
          <w:color w:val="1F3964"/>
          <w:sz w:val="44"/>
        </w:rPr>
        <w:t>x</w:t>
      </w:r>
      <w:r w:rsidRPr="002D7503">
        <w:rPr>
          <w:b/>
          <w:color w:val="1F3964"/>
          <w:sz w:val="44"/>
          <w:lang w:val="ru-RU"/>
        </w:rPr>
        <w:t xml:space="preserve"> — Исходный код</w:t>
      </w:r>
    </w:p>
    <w:p w14:paraId="0FE35ABF" w14:textId="77777777" w:rsidR="001627DF" w:rsidRPr="002D7503" w:rsidRDefault="006D5112">
      <w:pPr>
        <w:spacing w:after="120"/>
        <w:jc w:val="center"/>
        <w:rPr>
          <w:lang w:val="ru-RU"/>
        </w:rPr>
      </w:pPr>
      <w:r w:rsidRPr="002D7503">
        <w:rPr>
          <w:color w:val="555555"/>
          <w:sz w:val="26"/>
          <w:lang w:val="ru-RU"/>
        </w:rPr>
        <w:t xml:space="preserve">Прикладной слой · </w:t>
      </w:r>
      <w:r>
        <w:rPr>
          <w:color w:val="555555"/>
          <w:sz w:val="26"/>
        </w:rPr>
        <w:t>v</w:t>
      </w:r>
      <w:r w:rsidRPr="002D7503">
        <w:rPr>
          <w:color w:val="555555"/>
          <w:sz w:val="26"/>
          <w:lang w:val="ru-RU"/>
        </w:rPr>
        <w:t xml:space="preserve">1/ (без </w:t>
      </w:r>
      <w:r>
        <w:rPr>
          <w:color w:val="555555"/>
          <w:sz w:val="26"/>
        </w:rPr>
        <w:t>taffy</w:t>
      </w:r>
      <w:r w:rsidRPr="002D7503">
        <w:rPr>
          <w:color w:val="555555"/>
          <w:sz w:val="26"/>
          <w:lang w:val="ru-RU"/>
        </w:rPr>
        <w:t>)</w:t>
      </w:r>
    </w:p>
    <w:p w14:paraId="201D0B89" w14:textId="77777777" w:rsidR="001627DF" w:rsidRDefault="006D5112">
      <w:pPr>
        <w:jc w:val="center"/>
      </w:pPr>
      <w:r>
        <w:rPr>
          <w:color w:val="888888"/>
        </w:rPr>
        <w:t>Дата сборки: 2026-04-30</w:t>
      </w:r>
    </w:p>
    <w:p w14:paraId="15503873" w14:textId="77777777" w:rsidR="001627DF" w:rsidRDefault="006D5112">
      <w:pPr>
        <w:spacing w:after="0"/>
      </w:pPr>
      <w:r>
        <w:br w:type="page"/>
      </w:r>
    </w:p>
    <w:p w14:paraId="419257AA" w14:textId="77777777" w:rsidR="001627DF" w:rsidRDefault="006D5112">
      <w:pPr>
        <w:spacing w:after="240"/>
      </w:pPr>
      <w:r>
        <w:rPr>
          <w:b/>
          <w:color w:val="1F3964"/>
          <w:sz w:val="28"/>
        </w:rPr>
        <w:lastRenderedPageBreak/>
        <w:t>ОГЛАВЛЕНИЕ</w:t>
      </w:r>
    </w:p>
    <w:p w14:paraId="5E4447B2" w14:textId="15D9FB15" w:rsidR="002D7503" w:rsidRDefault="006D5112">
      <w:pPr>
        <w:pStyle w:val="14"/>
        <w:tabs>
          <w:tab w:val="right" w:leader="dot" w:pos="9679"/>
        </w:tabs>
        <w:rPr>
          <w:noProof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229635375" w:history="1">
        <w:r w:rsidR="002D7503" w:rsidRPr="0037622D">
          <w:rPr>
            <w:rStyle w:val="aff8"/>
            <w:noProof/>
          </w:rPr>
          <w:t>health.cfm</w:t>
        </w:r>
        <w:r w:rsidR="002D7503">
          <w:rPr>
            <w:noProof/>
            <w:webHidden/>
          </w:rPr>
          <w:tab/>
        </w:r>
        <w:r w:rsidR="002D7503">
          <w:rPr>
            <w:noProof/>
            <w:webHidden/>
          </w:rPr>
          <w:fldChar w:fldCharType="begin"/>
        </w:r>
        <w:r w:rsidR="002D7503">
          <w:rPr>
            <w:noProof/>
            <w:webHidden/>
          </w:rPr>
          <w:instrText xml:space="preserve"> PAGEREF _Toc229635375 \h </w:instrText>
        </w:r>
        <w:r w:rsidR="002D7503">
          <w:rPr>
            <w:noProof/>
            <w:webHidden/>
          </w:rPr>
        </w:r>
        <w:r w:rsidR="002D7503">
          <w:rPr>
            <w:noProof/>
            <w:webHidden/>
          </w:rPr>
          <w:fldChar w:fldCharType="separate"/>
        </w:r>
        <w:r w:rsidR="002D7503">
          <w:rPr>
            <w:noProof/>
            <w:webHidden/>
          </w:rPr>
          <w:t>4</w:t>
        </w:r>
        <w:r w:rsidR="002D7503">
          <w:rPr>
            <w:noProof/>
            <w:webHidden/>
          </w:rPr>
          <w:fldChar w:fldCharType="end"/>
        </w:r>
      </w:hyperlink>
    </w:p>
    <w:p w14:paraId="7C7F6FB2" w14:textId="02CB6905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76" w:history="1">
        <w:r w:rsidRPr="0037622D">
          <w:rPr>
            <w:rStyle w:val="aff8"/>
            <w:noProof/>
          </w:rPr>
          <w:t>v1/Application.cfc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ECFF6B" w14:textId="35037B9B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77" w:history="1">
        <w:r w:rsidRPr="0037622D">
          <w:rPr>
            <w:rStyle w:val="aff8"/>
            <w:noProof/>
          </w:rPr>
          <w:t>v1/index.cfm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20F7A2D" w14:textId="2B71AA28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78" w:history="1">
        <w:r w:rsidRPr="0037622D">
          <w:rPr>
            <w:rStyle w:val="aff8"/>
            <w:noProof/>
          </w:rPr>
          <w:t>v1/lib/JsonSerializer.cfc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6CEBCB5" w14:textId="0801B7A5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79" w:history="1">
        <w:r w:rsidRPr="0037622D">
          <w:rPr>
            <w:rStyle w:val="aff8"/>
            <w:noProof/>
          </w:rPr>
          <w:t>v1/lib/TokenGenerator.cfc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42A339C" w14:textId="718E4AB4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0" w:history="1">
        <w:r w:rsidRPr="0037622D">
          <w:rPr>
            <w:rStyle w:val="aff8"/>
            <w:noProof/>
          </w:rPr>
          <w:t>v1/lib/encodingUtils.cfc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20ADFEF" w14:textId="3E6F4AC6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1" w:history="1">
        <w:r w:rsidRPr="0037622D">
          <w:rPr>
            <w:rStyle w:val="aff8"/>
            <w:noProof/>
          </w:rPr>
          <w:t>v1/lib/expression_parser.cfc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63D9BC2" w14:textId="0E61B64D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2" w:history="1">
        <w:r w:rsidRPr="0037622D">
          <w:rPr>
            <w:rStyle w:val="aff8"/>
            <w:noProof/>
          </w:rPr>
          <w:t>v1/lib/field.cfm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48D2356" w14:textId="09B7C2B2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3" w:history="1">
        <w:r w:rsidRPr="0037622D">
          <w:rPr>
            <w:rStyle w:val="aff8"/>
            <w:noProof/>
          </w:rPr>
          <w:t>v1/lib/field_set.cfm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65918D7B" w14:textId="440AA941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4" w:history="1">
        <w:r w:rsidRPr="0037622D">
          <w:rPr>
            <w:rStyle w:val="aff8"/>
            <w:noProof/>
          </w:rPr>
          <w:t>v1/lib/filter_build.cfm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BED8F9D" w14:textId="218366E9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5" w:history="1">
        <w:r w:rsidRPr="0037622D">
          <w:rPr>
            <w:rStyle w:val="aff8"/>
            <w:noProof/>
          </w:rPr>
          <w:t>v1/lib/index.cfm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3AB2B0B" w14:textId="293C1230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6" w:history="1">
        <w:r w:rsidRPr="0037622D">
          <w:rPr>
            <w:rStyle w:val="aff8"/>
            <w:noProof/>
          </w:rPr>
          <w:t>v1/lib/jwt.cfc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89EF087" w14:textId="4A009919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7" w:history="1">
        <w:r w:rsidRPr="0037622D">
          <w:rPr>
            <w:rStyle w:val="aff8"/>
            <w:noProof/>
          </w:rPr>
          <w:t>v1/lib/notifier.cfc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47E5956" w14:textId="7EB51921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8" w:history="1">
        <w:r w:rsidRPr="0037622D">
          <w:rPr>
            <w:rStyle w:val="aff8"/>
            <w:noProof/>
          </w:rPr>
          <w:t>v1/lib/order_build.cfm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E362077" w14:textId="694BCC94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89" w:history="1">
        <w:r w:rsidRPr="0037622D">
          <w:rPr>
            <w:rStyle w:val="aff8"/>
            <w:noProof/>
          </w:rPr>
          <w:t>v1/lib/rest_api_helper.cfc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D886878" w14:textId="66AAFF88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0" w:history="1">
        <w:r w:rsidRPr="0037622D">
          <w:rPr>
            <w:rStyle w:val="aff8"/>
            <w:noProof/>
          </w:rPr>
          <w:t>v1/resources/available_resource_realms.cfc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551CAB5E" w14:textId="38E7F9B7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1" w:history="1">
        <w:r w:rsidRPr="0037622D">
          <w:rPr>
            <w:rStyle w:val="aff8"/>
            <w:noProof/>
          </w:rPr>
          <w:t>v1/resources/bookmark.cfc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47E724F1" w14:textId="6F5A4D99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2" w:history="1">
        <w:r w:rsidRPr="0037622D">
          <w:rPr>
            <w:rStyle w:val="aff8"/>
            <w:noProof/>
          </w:rPr>
          <w:t>v1/resources/bookmark_ls.cfc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09810BB1" w14:textId="16B40CD8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3" w:history="1">
        <w:r w:rsidRPr="0037622D">
          <w:rPr>
            <w:rStyle w:val="aff8"/>
            <w:noProof/>
          </w:rPr>
          <w:t>v1/resources/catalog_service_ls.cfc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36AA4C7C" w14:textId="30A75359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4" w:history="1">
        <w:r w:rsidRPr="0037622D">
          <w:rPr>
            <w:rStyle w:val="aff8"/>
            <w:noProof/>
          </w:rPr>
          <w:t>v1/resources/catalog_service_param_ls.cfc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3E44F9F4" w14:textId="4B1ECEF1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5" w:history="1">
        <w:r w:rsidRPr="0037622D">
          <w:rPr>
            <w:rStyle w:val="aff8"/>
            <w:noProof/>
          </w:rPr>
          <w:t>v1/resources/err.cfc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7735D55C" w14:textId="3723B721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6" w:history="1">
        <w:r w:rsidRPr="0037622D">
          <w:rPr>
            <w:rStyle w:val="aff8"/>
            <w:noProof/>
          </w:rPr>
          <w:t>v1/resources/instance.cfc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674734D0" w14:textId="518A925F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7" w:history="1">
        <w:r w:rsidRPr="0037622D">
          <w:rPr>
            <w:rStyle w:val="aff8"/>
            <w:noProof/>
          </w:rPr>
          <w:t>v1/resources/instance_default.cfc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31C1FC49" w14:textId="0F2288F8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8" w:history="1">
        <w:r w:rsidRPr="0037622D">
          <w:rPr>
            <w:rStyle w:val="aff8"/>
            <w:noProof/>
          </w:rPr>
          <w:t>v1/resources/instance_ls.cfc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79F8457F" w14:textId="03B00ABD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399" w:history="1">
        <w:r w:rsidRPr="0037622D">
          <w:rPr>
            <w:rStyle w:val="aff8"/>
            <w:noProof/>
          </w:rPr>
          <w:t>v1/resources/instance_operation.cfc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448F1631" w14:textId="2B067041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0" w:history="1">
        <w:r w:rsidRPr="0037622D">
          <w:rPr>
            <w:rStyle w:val="aff8"/>
            <w:noProof/>
          </w:rPr>
          <w:t>v1/resources/instance_operation_cfs_param.cfc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405335C9" w14:textId="39EF9D2E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1" w:history="1">
        <w:r w:rsidRPr="0037622D">
          <w:rPr>
            <w:rStyle w:val="aff8"/>
            <w:noProof/>
          </w:rPr>
          <w:t>v1/resources/instance_operation_cfs_param_ls.cfc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3432DA5" w14:textId="3C6D087F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2" w:history="1">
        <w:r w:rsidRPr="0037622D">
          <w:rPr>
            <w:rStyle w:val="aff8"/>
            <w:noProof/>
          </w:rPr>
          <w:t>v1/resources/instance_operation_cfs_subparam.cfc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14:paraId="533AF3AC" w14:textId="3D596895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3" w:history="1">
        <w:r w:rsidRPr="0037622D">
          <w:rPr>
            <w:rStyle w:val="aff8"/>
            <w:noProof/>
          </w:rPr>
          <w:t>v1/resources/instance_operation_cfs_subparam_ls.cfc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14:paraId="17A2FA6F" w14:textId="31066812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4" w:history="1">
        <w:r w:rsidRPr="0037622D">
          <w:rPr>
            <w:rStyle w:val="aff8"/>
            <w:noProof/>
          </w:rPr>
          <w:t>v1/resources/instance_operation_default.cfc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626E2BD8" w14:textId="0A199920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5" w:history="1">
        <w:r w:rsidRPr="0037622D">
          <w:rPr>
            <w:rStyle w:val="aff8"/>
            <w:noProof/>
          </w:rPr>
          <w:t>v1/resources/instance_operation_ls.cfc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3794EE29" w14:textId="40FD8B27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6" w:history="1">
        <w:r w:rsidRPr="0037622D">
          <w:rPr>
            <w:rStyle w:val="aff8"/>
            <w:noProof/>
          </w:rPr>
          <w:t>v1/resources/instance_operation_run.cfc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67817BED" w14:textId="61D17552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7" w:history="1">
        <w:r w:rsidRPr="0037622D">
          <w:rPr>
            <w:rStyle w:val="aff8"/>
            <w:noProof/>
          </w:rPr>
          <w:t>v1/resources/instance_operation_validate.cfc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14:paraId="6D7C158D" w14:textId="7CB3A285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8" w:history="1">
        <w:r w:rsidRPr="0037622D">
          <w:rPr>
            <w:rStyle w:val="aff8"/>
            <w:noProof/>
          </w:rPr>
          <w:t>v1/resources/notification_ls.cfc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14:paraId="4C53B5FD" w14:textId="5B35F5E7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09" w:history="1">
        <w:r w:rsidRPr="0037622D">
          <w:rPr>
            <w:rStyle w:val="aff8"/>
            <w:noProof/>
          </w:rPr>
          <w:t>v1/resources/param_value_list.cfc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427976D0" w14:textId="3B690F40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0" w:history="1">
        <w:r w:rsidRPr="0037622D">
          <w:rPr>
            <w:rStyle w:val="aff8"/>
            <w:noProof/>
          </w:rPr>
          <w:t>v1/resources/resource_realm.cfc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48CFE37A" w14:textId="16D39220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1" w:history="1">
        <w:r w:rsidRPr="0037622D">
          <w:rPr>
            <w:rStyle w:val="aff8"/>
            <w:noProof/>
          </w:rPr>
          <w:t>v1/resources/resource_realm_ls.cfc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165</w:t>
        </w:r>
        <w:r>
          <w:rPr>
            <w:noProof/>
            <w:webHidden/>
          </w:rPr>
          <w:fldChar w:fldCharType="end"/>
        </w:r>
      </w:hyperlink>
    </w:p>
    <w:p w14:paraId="6A5697F5" w14:textId="79AE016E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2" w:history="1">
        <w:r w:rsidRPr="0037622D">
          <w:rPr>
            <w:rStyle w:val="aff8"/>
            <w:noProof/>
          </w:rPr>
          <w:t>v1/resources/resource_realm_type_ls.cfc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17108DA3" w14:textId="44C1849D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3" w:history="1">
        <w:r w:rsidRPr="0037622D">
          <w:rPr>
            <w:rStyle w:val="aff8"/>
            <w:noProof/>
          </w:rPr>
          <w:t>v1/resources/svc.cfc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711674D0" w14:textId="35F057DD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4" w:history="1">
        <w:r w:rsidRPr="0037622D">
          <w:rPr>
            <w:rStyle w:val="aff8"/>
            <w:noProof/>
          </w:rPr>
          <w:t>v1/resources/svc_default.cfc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058C3E29" w14:textId="39027D6D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5" w:history="1">
        <w:r w:rsidRPr="0037622D">
          <w:rPr>
            <w:rStyle w:val="aff8"/>
            <w:noProof/>
          </w:rPr>
          <w:t>v1/resources/svc_grouped_ls.cfc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14:paraId="70396244" w14:textId="6B4E892C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6" w:history="1">
        <w:r w:rsidRPr="0037622D">
          <w:rPr>
            <w:rStyle w:val="aff8"/>
            <w:noProof/>
          </w:rPr>
          <w:t>v1/resources/svc_ls.cfc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647BAD75" w14:textId="5B32B783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7" w:history="1">
        <w:r w:rsidRPr="0037622D">
          <w:rPr>
            <w:rStyle w:val="aff8"/>
            <w:noProof/>
          </w:rPr>
          <w:t>v1/resources/svc_operation.cfc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77BA4AED" w14:textId="1C715ECB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8" w:history="1">
        <w:r w:rsidRPr="0037622D">
          <w:rPr>
            <w:rStyle w:val="aff8"/>
            <w:noProof/>
          </w:rPr>
          <w:t>v1/resources/svc_operation_cfs_param_compute.cfc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182</w:t>
        </w:r>
        <w:r>
          <w:rPr>
            <w:noProof/>
            <w:webHidden/>
          </w:rPr>
          <w:fldChar w:fldCharType="end"/>
        </w:r>
      </w:hyperlink>
    </w:p>
    <w:p w14:paraId="40D955BE" w14:textId="0EC9A192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19" w:history="1">
        <w:r w:rsidRPr="0037622D">
          <w:rPr>
            <w:rStyle w:val="aff8"/>
            <w:noProof/>
          </w:rPr>
          <w:t>v1/resources/svc_operation_cfs_subparam_compute.cfc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14:paraId="6CBB265F" w14:textId="343BB3B9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20" w:history="1">
        <w:r w:rsidRPr="0037622D">
          <w:rPr>
            <w:rStyle w:val="aff8"/>
            <w:noProof/>
          </w:rPr>
          <w:t>v1/resources/user.cfc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14:paraId="62BC0E3C" w14:textId="160F2B02" w:rsidR="002D7503" w:rsidRDefault="002D7503">
      <w:pPr>
        <w:pStyle w:val="14"/>
        <w:tabs>
          <w:tab w:val="right" w:leader="dot" w:pos="9679"/>
        </w:tabs>
        <w:rPr>
          <w:noProof/>
        </w:rPr>
      </w:pPr>
      <w:hyperlink w:anchor="_Toc229635421" w:history="1">
        <w:r w:rsidRPr="0037622D">
          <w:rPr>
            <w:rStyle w:val="aff8"/>
            <w:noProof/>
          </w:rPr>
          <w:t>v1/resources/vault_record.cfc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_Toc229635421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2639DDF7" w14:textId="637AFA39" w:rsidR="001627DF" w:rsidRDefault="006D5112">
      <w:pPr>
        <w:spacing w:after="0"/>
      </w:pPr>
      <w:r>
        <w:fldChar w:fldCharType="end"/>
      </w:r>
    </w:p>
    <w:p w14:paraId="150511F8" w14:textId="77777777" w:rsidR="001627DF" w:rsidRDefault="006D5112">
      <w:pPr>
        <w:spacing w:after="0"/>
      </w:pPr>
      <w:r>
        <w:br w:type="page"/>
      </w:r>
    </w:p>
    <w:p w14:paraId="7E8F0446" w14:textId="77777777" w:rsidR="001627DF" w:rsidRDefault="006D5112">
      <w:pPr>
        <w:pStyle w:val="1"/>
      </w:pPr>
      <w:bookmarkStart w:id="0" w:name="_Toc229635375"/>
      <w:r>
        <w:lastRenderedPageBreak/>
        <w:t>health.cfm</w:t>
      </w:r>
      <w:bookmarkEnd w:id="0"/>
    </w:p>
    <w:p w14:paraId="4FA3DF93" w14:textId="77777777" w:rsidR="001627DF" w:rsidRDefault="006D5112">
      <w:r>
        <w:rPr>
          <w:i/>
          <w:color w:val="999999"/>
          <w:sz w:val="20"/>
        </w:rPr>
        <w:t>(файл пуст)</w:t>
      </w:r>
    </w:p>
    <w:p w14:paraId="5CC4E4D7" w14:textId="77777777" w:rsidR="001627DF" w:rsidRDefault="006D5112">
      <w:pPr>
        <w:pStyle w:val="1"/>
      </w:pPr>
      <w:bookmarkStart w:id="1" w:name="_Toc229635376"/>
      <w:r>
        <w:t>v1/Application.cfc</w:t>
      </w:r>
      <w:bookmarkEnd w:id="1"/>
    </w:p>
    <w:p w14:paraId="088BEF2A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 xml:space="preserve">&lt;cfcomponent </w:t>
      </w:r>
      <w:r>
        <w:rPr>
          <w:rFonts w:ascii="Courier New" w:hAnsi="Courier New"/>
          <w:sz w:val="16"/>
        </w:rPr>
        <w:t>extends="taffy.core.api"&gt;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this.mappings["/resources"] = expandPath("./resources")/&gt;</w:t>
      </w:r>
      <w:r>
        <w:br/>
      </w:r>
      <w:r>
        <w:rPr>
          <w:rFonts w:ascii="Courier New" w:hAnsi="Courier New"/>
          <w:sz w:val="16"/>
        </w:rPr>
        <w:tab/>
        <w:t>&lt;cfset this.mappings["/taffy"] = expandPath("./taffy")/&gt;</w:t>
      </w:r>
      <w:r>
        <w:br/>
      </w:r>
      <w:r>
        <w:rPr>
          <w:rFonts w:ascii="Courier New" w:hAnsi="Courier New"/>
          <w:sz w:val="16"/>
        </w:rPr>
        <w:tab/>
        <w:t>&lt;cfset this.mappings["/lib"] = expandPath("./lib")/&gt;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&lt;cflock scope="application" type="exclusive" t</w:t>
      </w:r>
      <w:r>
        <w:rPr>
          <w:rFonts w:ascii="Courier New" w:hAnsi="Courier New"/>
          <w:sz w:val="16"/>
        </w:rPr>
        <w:t>imeout="3"&gt;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template="../../conf/prod.cfm"/&gt;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template="../../conf/stage.cfm"/&gt;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template="../../conf/dev.cfm"/&gt;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this.config.environment = "dev-default"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this.config.datasource = "cmdb"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this.config.is_dev_default = "true"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this.datasource = this.config.datasource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request.config = this.config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&lt;/cflock&gt;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&lt;cfscript&gt;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this.name = hash(getCurrentTemplatePath());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variables.framework.debugKey = "debug";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variables.framework.reloadKey = "reload";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variables.framework.reloadPassword = "true";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variables.framework.reloadOnEveryRequest = true;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variables.framework.serializer = "taffy.core.nativeJsonSerializer";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variables.framework.dashboardKey = "dashboar</w:t>
      </w:r>
      <w:r>
        <w:rPr>
          <w:rFonts w:ascii="Courier New" w:hAnsi="Courier New"/>
          <w:sz w:val="16"/>
        </w:rPr>
        <w:t>d";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variables.framework.disableDashboard = false;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variables.framework.unhandledPaths = "/flex2gateway";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variables.framework.allowCrossDomain = true;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variables.framework.docs.APIName="svc-api";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variables.framework.docs.APIVersion="0.234";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variables.framework.globalHeaders = structNew();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 xml:space="preserve">variables.framework.globalHeaders["Access-Control-Expose-Headers"] = "Location";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variables.framework.globalHeaders["Access-Control-Allow-Credentials"] = "true";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variables.framework.globalHeaders["X-Ap</w:t>
      </w:r>
      <w:r>
        <w:rPr>
          <w:rFonts w:ascii="Courier New" w:hAnsi="Courier New"/>
          <w:sz w:val="16"/>
        </w:rPr>
        <w:t>plication-Version"] = variables.framework.docs.APIVersion;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request.UNDEFINED_USR_ID=-1;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request.ANONYMOUS_USR_ID=2;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request.GUEST_USR_ID=3;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request.USER_AGENT="#variables.framework.docs.APIName# #variables.framework.docs.APIVersion# stand:#this.</w:t>
      </w:r>
      <w:r>
        <w:rPr>
          <w:rFonts w:ascii="Courier New" w:hAnsi="Courier New"/>
          <w:sz w:val="16"/>
        </w:rPr>
        <w:t>getStand()#";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request.ORCHESTRATOR_AUTH = createObject("java", "java.lang.System").getEnv("ORCHESTRATOR_AUTH");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(isNull(request.ORCHESTRATOR_AUTH))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request.ORCHESTRATOR_AUTH = "Basic ...no data";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request.vault_login_url="https://vau</w:t>
      </w:r>
      <w:r>
        <w:rPr>
          <w:rFonts w:ascii="Courier New" w:hAnsi="Courier New"/>
          <w:sz w:val="16"/>
        </w:rPr>
        <w:t>lt.lk.adl.nubes.ru/v1/auth/approle/login";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request.vault_role_id=createObject("java", "java.lang.System").getEnv("VAULT_ROLE_ID");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request.vault_secret_id=createObject("java", "java.lang.System").getEnv("VAULT_SECRET_ID");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request.auth_header="";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&lt;/cfscript&gt;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name="rethrow" returntype="void"&gt;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type="Context validation error" message="RETHROW() called outside TRY-CATCH"/&gt;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&lt;cffunction name="castToBool" returntype="any"&gt;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name="x"/&gt;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isNull(arguments.x) OR isEmpty(arguments.x)&gt;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arguments.x/&gt;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(arguments.x NEQ 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  <w:t>&lt;cfset request.castToBool=#c</w:t>
      </w:r>
      <w:r>
        <w:rPr>
          <w:rFonts w:ascii="Courier New" w:hAnsi="Courier New"/>
          <w:sz w:val="16"/>
        </w:rPr>
        <w:t>astToBool#/&gt;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name="castToBoolSimple" returntype="any"&gt;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name="x"/&gt;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(arguments.x NEQ 0)/&gt;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  <w:t>&lt;cfset request.castToBoolSimple=#castToBoolSimple#/&gt;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>&lt;cffunction</w:t>
      </w:r>
      <w:r>
        <w:br/>
      </w:r>
      <w:r>
        <w:rPr>
          <w:rFonts w:ascii="Courier New" w:hAnsi="Courier New"/>
          <w:sz w:val="16"/>
        </w:rPr>
        <w:t xml:space="preserve">        name="getStand"</w:t>
      </w:r>
      <w:r>
        <w:br/>
      </w:r>
      <w:r>
        <w:rPr>
          <w:rFonts w:ascii="Courier New" w:hAnsi="Courier New"/>
          <w:sz w:val="16"/>
        </w:rPr>
        <w:t xml:space="preserve">        access</w:t>
      </w:r>
      <w:r>
        <w:rPr>
          <w:rFonts w:ascii="Courier New" w:hAnsi="Courier New"/>
          <w:sz w:val="16"/>
        </w:rPr>
        <w:t>="private"</w:t>
      </w:r>
      <w:r>
        <w:br/>
      </w:r>
      <w:r>
        <w:rPr>
          <w:rFonts w:ascii="Courier New" w:hAnsi="Courier New"/>
          <w:sz w:val="16"/>
        </w:rPr>
        <w:t xml:space="preserve">        returntype="string"</w:t>
      </w:r>
      <w:r>
        <w:br/>
      </w:r>
      <w:r>
        <w:rPr>
          <w:rFonts w:ascii="Courier New" w:hAnsi="Courier New"/>
          <w:sz w:val="16"/>
        </w:rPr>
        <w:t xml:space="preserve">        output="true"&gt;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name=qConfig&gt;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value as stand from config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name='STAND'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qConfig.stand/&gt;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</w:t>
      </w:r>
      <w:r>
        <w:rPr>
          <w:rFonts w:ascii="Courier New" w:hAnsi="Courier New"/>
          <w:sz w:val="16"/>
        </w:rPr>
        <w:t>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&lt;/cftry&gt; </w:t>
      </w:r>
      <w:r>
        <w:br/>
      </w:r>
      <w:r>
        <w:rPr>
          <w:rFonts w:ascii="Courier New" w:hAnsi="Courier New"/>
          <w:sz w:val="16"/>
        </w:rPr>
        <w:t xml:space="preserve">        &lt;cfreturn ""/&gt;</w:t>
      </w:r>
      <w:r>
        <w:br/>
      </w:r>
      <w:r>
        <w:rPr>
          <w:rFonts w:ascii="Courier New" w:hAnsi="Courier New"/>
          <w:sz w:val="16"/>
        </w:rPr>
        <w:t xml:space="preserve">    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name="onApplicationStart"&gt;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this.iamServiceUrl=locateIamService()/&gt;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super.onApplicationStart()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name="locateIamService"&gt;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</w:t>
      </w:r>
      <w:r>
        <w:rPr>
          <w:rFonts w:ascii="Courier New" w:hAnsi="Courier New"/>
          <w:sz w:val="16"/>
        </w:rPr>
        <w:t>et var stand=""/&gt;</w:t>
      </w:r>
      <w:r>
        <w:br/>
      </w:r>
      <w:r>
        <w:rPr>
          <w:rFonts w:ascii="Courier New" w:hAnsi="Courier New"/>
          <w:sz w:val="16"/>
        </w:rPr>
        <w:tab/>
        <w:t xml:space="preserve"> </w:t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name=qConfig&gt;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value as stand from config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name='STAND'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stand = qConfig.stand/&gt;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expression=#stand#&gt;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value=",dev"&gt;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"https://auth-api-dev.ngcloud.ru/api/v1"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value="test"&gt;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"https://auth-api-test.ngcloud.ru/api/v1"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value="prod"&gt;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"https://auth-api.ngcloud.ru/api/v1"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&lt;/cfswitch&gt;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message="IAM service unavailable" detail="there is no IAM for stand #stand# defined"/&gt;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&lt;cfscript&gt;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functio</w:t>
      </w:r>
      <w:r>
        <w:rPr>
          <w:rFonts w:ascii="Courier New" w:hAnsi="Courier New"/>
          <w:sz w:val="16"/>
        </w:rPr>
        <w:t>n onTaffyRequest(verb, cfc, requestArguments, mimeExt, headers){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request.stand=this.getStand();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request.iam_service_url=this.iamServiceUrl;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(uCase(arguments.verb) EQ 'OPTIONS') return true;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(lCase(arguments.cfc) EQ 'err') return true;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(lCase(arguments.cfc) EQ 'throw') return true;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(structKeyExists(headers,"Authorization"))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request.auth_header=headers.Authorization;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representationOf("Authorization header expected").withStatus(401);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result</w:t>
      </w:r>
      <w:r>
        <w:rPr>
          <w:rFonts w:ascii="Courier New" w:hAnsi="Courier New"/>
          <w:sz w:val="16"/>
        </w:rPr>
        <w:t>="";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authUrl =  "#this.iamServiceUrl#/auth/user";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httpService = new http(method = "GET", charset = "utf-8", url = #authUrl#, timeout="5");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httpService.addParam(type = "HEADER", name = "Accept",  value = "application/json");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http</w:t>
      </w:r>
      <w:r>
        <w:rPr>
          <w:rFonts w:ascii="Courier New" w:hAnsi="Courier New"/>
          <w:sz w:val="16"/>
        </w:rPr>
        <w:t>Service.addParam(type = "HEADER", name = "Authorization",  value = "#request.auth_header#");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resp = httpService.send();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prefix = resp.getPrefix();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(prefix.status_code NEQ 200)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iamStatusCode = (isValid("integer", prefix.status</w:t>
      </w:r>
      <w:r>
        <w:rPr>
          <w:rFonts w:ascii="Courier New" w:hAnsi="Courier New"/>
          <w:sz w:val="16"/>
        </w:rPr>
        <w:t>_code)) ? val(prefix.status_code) : 500;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 {"IAM URL"=#authUrl#, "idpResponse"=resp} ).withStatus(iamStatusCode);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 = prefix.filecontent;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catch (e) {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representationOf( </w:t>
      </w:r>
      <w:r>
        <w:rPr>
          <w:rFonts w:ascii="Courier New" w:hAnsi="Courier New"/>
          <w:sz w:val="16"/>
        </w:rPr>
        <w:t>{"exception"=e, "idpResponse"=result} ).withStatus(200);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idpUserData=deserializeJson(result);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"arguments.requestArguments.companyUid"=idpUserData.userInfo.companyId;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"arguments.requestArguments.usrUid"=idpUserData.userInfo.con</w:t>
      </w:r>
      <w:r>
        <w:rPr>
          <w:rFonts w:ascii="Courier New" w:hAnsi="Courier New"/>
          <w:sz w:val="16"/>
        </w:rPr>
        <w:t>tactId;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usrCustomerInfo=getUsrCustomerInfo(idpUserData.userInfo.contactId, idpUserData.userInfo.companyId);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representationOf( {"exception.Message"=e.Message, "exception.Detail"=e.Detail, "idpResponse"=result} ).withStat</w:t>
      </w:r>
      <w:r>
        <w:rPr>
          <w:rFonts w:ascii="Courier New" w:hAnsi="Courier New"/>
          <w:sz w:val="16"/>
        </w:rPr>
        <w:t>us(422);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(lCase(arguments.cfc) EQ 'user')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(structIsEmpty(usrCustomerInfo)) return representationOf("User information not found").withStatus(404);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(lCase(arguments.cfc) EQ 'notification_ls')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</w:t>
      </w:r>
      <w:r>
        <w:rPr>
          <w:rFonts w:ascii="Courier New" w:hAnsi="Courier New"/>
          <w:sz w:val="16"/>
        </w:rPr>
        <w:t>erInfo))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"arguments.requestArguments.usrId"=-1;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"arguments.requestArguments.contragentId"=-1;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"arguments.requestArguments.contractId"=-1;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"arguments.requestArguments.specificationId"=-1;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"arguments.requestArguments.isImpersonated"=fal</w:t>
      </w:r>
      <w:r>
        <w:rPr>
          <w:rFonts w:ascii="Courier New" w:hAnsi="Courier New"/>
          <w:sz w:val="16"/>
        </w:rPr>
        <w:t xml:space="preserve">se; 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"arguments.requestArguments.clientID"="";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"arguments.requestArguments.login"="";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true;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(structIsEmpty(usrCustomerInfo)) return representationOf("Cannot find default specification for current user #result#").w</w:t>
      </w:r>
      <w:r>
        <w:rPr>
          <w:rFonts w:ascii="Courier New" w:hAnsi="Courier New"/>
          <w:sz w:val="16"/>
        </w:rPr>
        <w:t>ithStatus(422);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"arguments.requestArguments.usrId"=usrCustomerInfo.usrId;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"arguments.requestArguments.contragentId"=usrCustomerInfo.contragentId;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"arguments.requestArguments.contractId"=usrCustomerInfo.contractId;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"arguments.requestArguments.spe</w:t>
      </w:r>
      <w:r>
        <w:rPr>
          <w:rFonts w:ascii="Courier New" w:hAnsi="Courier New"/>
          <w:sz w:val="16"/>
        </w:rPr>
        <w:t>cificationId"=usrCustomerInfo.specificationId;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"arguments.requestArguments.isImpersonated"=idpUserData.impersonation.is_impersonated;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"arguments.requestArguments.isImpersonated"=false;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"arguments.requestArguments.clientID"=idpUserData.userInfo.clientID;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"arguments.requestArguments.clientID"="";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try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"arguments.requestArguments.login"=idpUserData.userInfo.login;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catch (e)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"arguments.requestArgumen</w:t>
      </w:r>
      <w:r>
        <w:rPr>
          <w:rFonts w:ascii="Courier New" w:hAnsi="Courier New"/>
          <w:sz w:val="16"/>
        </w:rPr>
        <w:t>ts.login"="";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true;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&lt;/cfscript&gt;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name="checkAuth"&gt;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jwtHelper=CreateObject("component","lib.jwt").init()/&gt;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headers=#GetHttpRequestData().headers#/&gt;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rawToken=right(headers</w:t>
      </w:r>
      <w:r>
        <w:rPr>
          <w:rFonts w:ascii="Courier New" w:hAnsi="Courier New"/>
          <w:sz w:val="16"/>
        </w:rPr>
        <w:t>.Authorization,len(headers.Authorization)-len('bearer '))/&gt;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token=jwtHelper.decode(token=rawToken, key=request.config.IDP_certificate.keys[1], algorithms='RS256')/&gt;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login=token.preferred_username/&gt;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login=ReplaceNoC</w:t>
      </w:r>
      <w:r>
        <w:rPr>
          <w:rFonts w:ascii="Courier New" w:hAnsi="Courier New"/>
          <w:sz w:val="16"/>
        </w:rPr>
        <w:t>ase(login,"#request.config.auth_domain_suffix#","")/&gt;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name="local.qUsr"&gt;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usr_id from usr where login=&lt;cfqueryparam cfsqltype="cf_sql_varchar" value="#login#"/&gt;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#local.qUsr.recordCount#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s</w:t>
      </w:r>
      <w:r>
        <w:rPr>
          <w:rFonts w:ascii="Courier New" w:hAnsi="Courier New"/>
          <w:sz w:val="16"/>
        </w:rPr>
        <w:t>tatuscode="401" statustext="User not found in local database"/&gt;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request.usr_id=local.qUsr.usr_id/&gt;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type="database"&gt;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statuscode="500" statustext="Internal Server Error - Database</w:t>
      </w:r>
      <w:r>
        <w:rPr>
          <w:rFonts w:ascii="Courier New" w:hAnsi="Courier New"/>
          <w:sz w:val="16"/>
        </w:rPr>
        <w:t xml:space="preserve"> Error"/&gt;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&lt;cfoutput&gt;#cfcatch.message# : #cfcatch.detail#&lt;/cfoutput&gt;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!GetHttpRequestData().method EQ "OPTIONS"&gt;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&lt;cfoutput&gt;#cfcatch.message# : #cfcatch.detail#&lt;/cfoutput&gt;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true/&gt;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name="getUsrCustomerInfo"&gt;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при этом если имперсонируется компания, то спецификацию и контракт нужно брать по компании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Кстати, зачем нужен вообще юзер, если компания всегда доступна, а вся информация висит на ней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Для того, чтобы разрешить ключ в целочисленный ключ CMDB---&gt;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name="contragentUid"/&gt;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!isValid('guid',argu</w:t>
      </w:r>
      <w:r>
        <w:rPr>
          <w:rFonts w:ascii="Courier New" w:hAnsi="Courier New"/>
          <w:sz w:val="16"/>
        </w:rPr>
        <w:t>ments.usrUid)&gt;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!isValid('guid',arguments.contragentUid)&gt;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message="Invalid contragent uuid" detail="uuid=(#arguments.contragentUid#) is not a valid UUID"/&gt;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name="local.qGetContr</w:t>
      </w:r>
      <w:r>
        <w:rPr>
          <w:rFonts w:ascii="Courier New" w:hAnsi="Courier New"/>
          <w:sz w:val="16"/>
        </w:rPr>
        <w:t>agentInfo"&gt;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z.contragent_id, c.contract_id, s.specification_id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contragent z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(z.contragent_id=c.contragent_id)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(c.contract_id=s.contract_id)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z.external_uid=&lt;cfqueryparam cfsqltype=</w:t>
      </w:r>
      <w:r>
        <w:rPr>
          <w:rFonts w:ascii="Courier New" w:hAnsi="Courier New"/>
          <w:sz w:val="16"/>
        </w:rPr>
        <w:t>"cf_sql_other" value="#arguments.contragentUid#" null=#!isValid('guid',arguments.contragentUid)#/&gt;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order by s.specification_id desc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local.qGetContragentInfo.recordCount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name="local.qGetContragent"&gt;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z.contragent_id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contragent z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z.external_uid=&lt;cfqueryparam cfsqltype="cf_sql_other" value="#arguments.contragentUid#" null=#!isValid('guid',arguments.contragentUid)#/&gt;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local.qGetContragent.recordCount EQ</w:t>
      </w:r>
      <w:r>
        <w:rPr>
          <w:rFonts w:ascii="Courier New" w:hAnsi="Courier New"/>
          <w:sz w:val="16"/>
        </w:rPr>
        <w:t xml:space="preserve">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message="Contragent Not Found in CMDB" detail="Contragent with uuid=(#arguments.contragentUid#) not found in CMDB"/&gt;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name="local.qGetContract"&gt;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z.contragent_id, c.contract_id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contragent z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(z.contragent_id=c.contragent_id)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z.external_uid=&lt;cfqueryparam cfsqltype="cf_sql_other" value="#arguments.contragentUid#" null=#!isValid('guid',arguments.contragentUid)#/&gt;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local.qGetContract.recordCount E</w:t>
      </w:r>
      <w:r>
        <w:rPr>
          <w:rFonts w:ascii="Courier New" w:hAnsi="Courier New"/>
          <w:sz w:val="16"/>
        </w:rPr>
        <w:t>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message="Contragent does not have a contract in CMDB" detail="No contract for contragent with uuid=(#arguments.contragentUid#) found in CMDB (contragent_id=#local.qGetContragent.contragent_id#)"/&gt;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message="Co</w:t>
      </w:r>
      <w:r>
        <w:rPr>
          <w:rFonts w:ascii="Courier New" w:hAnsi="Courier New"/>
          <w:sz w:val="16"/>
        </w:rPr>
        <w:t>ntragent does not have a specification in CMDB" detail="No specification for contragent with uuid=(#arguments.contragentUid#) found in CMDB (contragent_id=#local.qGetContragent.contragent_id#)"/&gt;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&lt;cfquery </w:t>
      </w:r>
      <w:r>
        <w:rPr>
          <w:rFonts w:ascii="Courier New" w:hAnsi="Courier New"/>
          <w:sz w:val="16"/>
        </w:rPr>
        <w:t>name="local.qGetUserInfo"&gt;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u.usr_id, u.contragent_id, k.contragent_id as c_contragent_id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usr u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(u.contragent_id=k.contragent_id)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u.idp_usr_uid=&lt;cfqueryparam cfsqltype="cf_sql_other" value="#arg</w:t>
      </w:r>
      <w:r>
        <w:rPr>
          <w:rFonts w:ascii="Courier New" w:hAnsi="Courier New"/>
          <w:sz w:val="16"/>
        </w:rPr>
        <w:t>uments.usrUid#" null=#!isValid('guid',arguments.usrUid)#/&gt;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local.qGetUserInfo.recordCount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message="User Not Found in CMDB" detail="User with uuid=(#arguments.usrUid#) not found in CMDB"/&gt;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&lt;cfif !len(local.qGetUserInfo.contragent_id)&gt;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message="User is not mapped to Contragent in CMDB" detail="Contragent for user with uuid=(#arguments.usrUid#) not specified in CMDB"/&gt;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!len(local.qGetUserInfo.c_contragent_id)&gt;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message="User is not mapped to Contragent in CMDB" detail="Contragent for user with uuid=(#arguments.usrUid#) not found in CMDB (specified contragent_id=#local.qGetUserInfo.contragent_id#)"/&gt;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"usrId"=#local.qGetU</w:t>
      </w:r>
      <w:r>
        <w:rPr>
          <w:rFonts w:ascii="Courier New" w:hAnsi="Courier New"/>
          <w:sz w:val="16"/>
        </w:rPr>
        <w:t>serInfo.usr_id#,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"contragentId"=#local.qGetContragentInfo.contragent_id#,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"contractId"=#local.qGetContragentInfo.contract_id#,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"specificationId"=#local.qGetContragentInfo.specification_id#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name="corsHead</w:t>
      </w:r>
      <w:r>
        <w:rPr>
          <w:rFonts w:ascii="Courier New" w:hAnsi="Courier New"/>
          <w:sz w:val="16"/>
        </w:rPr>
        <w:t>ers"&gt;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_taffyRequest=request._taffyRequest/&gt;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local.allowVerbs = uCase(structKeyList(_taffyRequest.matchDetails.methods))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true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listFindNoCase('PUT,PATCH,DELETE,OPTIONS',_taffyRequest.verb)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NOT listFind(local.allowVerbs,'OPTIONS')&gt;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local.allowVerbs = listAppend(local.allowVerbs,'OPTIONS')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structKeyExists(_taffyRequest.headers, "origin") 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name="Access-Control-Allow-Origin" value="#_taffyReque</w:t>
      </w:r>
      <w:r>
        <w:rPr>
          <w:rFonts w:ascii="Courier New" w:hAnsi="Courier New"/>
          <w:sz w:val="16"/>
        </w:rPr>
        <w:t>st.headers.origin#"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name="Access-Control-Allow-Methods" value="#local.allowVerbs#"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structKeyExists(_taffyRequest.headers, "Access-Control-Request-Headers")&gt;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name="Access-Control-Allow-Headers" value="Origin</w:t>
      </w:r>
      <w:r>
        <w:rPr>
          <w:rFonts w:ascii="Courier New" w:hAnsi="Courier New"/>
          <w:sz w:val="16"/>
        </w:rPr>
        <w:t>, Authorization, X-CSRF-Token, X-Requested-With, Content-Type, X-HTTP-Method-Override, Accept, Referrer, User-Agent"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 = {}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list="Origin,Authorization,X-CSRF-Token,X-Requested-With,Content-Type,X-</w:t>
      </w:r>
      <w:r>
        <w:rPr>
          <w:rFonts w:ascii="Courier New" w:hAnsi="Courier New"/>
          <w:sz w:val="16"/>
        </w:rPr>
        <w:t>HTTP-Method-Override,Accept,Referrer,User-Agent" index="local.h"&gt;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local.allowedHeaders[local.h] = 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local.requestedHeaders = </w:t>
      </w:r>
      <w:r>
        <w:rPr>
          <w:rFonts w:ascii="Courier New" w:hAnsi="Courier New"/>
          <w:sz w:val="16"/>
        </w:rPr>
        <w:t>_taffyRequest.headers['Access-Control-Request-Headers']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list="#local.requestedHeaders#" index="local.i"&gt;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local.allowedHeaders[ local.i ] = 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name="Access-Control-Allow-Headers" value="#structKeyList</w:t>
      </w:r>
      <w:r>
        <w:rPr>
          <w:rFonts w:ascii="Courier New" w:hAnsi="Courier New"/>
          <w:sz w:val="16"/>
        </w:rPr>
        <w:t>(local.allowedHeaders)#"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name="onRequest" output="true" returntype="boolean"&gt;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name="targetPage" type="string" required="true"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_taffyRequest = {}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 =</w:t>
      </w:r>
      <w:r>
        <w:rPr>
          <w:rFonts w:ascii="Courier New" w:hAnsi="Courier New"/>
          <w:sz w:val="16"/>
        </w:rPr>
        <w:t xml:space="preserve"> {}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 = ''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request._taffyRequest = _taffyRequest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local.debug = false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_taffyRequest.metrics = {}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 = _taffyRequest.metrics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m.init = getTickCount()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structKeyExists(u</w:t>
      </w:r>
      <w:r>
        <w:rPr>
          <w:rFonts w:ascii="Courier New" w:hAnsi="Courier New"/>
          <w:sz w:val="16"/>
        </w:rPr>
        <w:t>rl, application._taffy.settings.debugKey)&gt;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&lt;cfsetting showdebugoutput="false" 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NOT structKeyExists(url,application._taffy.settings.endpointURLParam)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NOT structKeyExists(form,application._taffy.settings.endpointURLParam)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len(cgi.path_info) lte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listFindNoCase(cgi.script_name, "index.cfm", "/") EQ listLen(cgi.script_name, "/")&gt;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application._taffy.settings.disableDashboard&gt;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 URL, "docs" 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template="#applica</w:t>
      </w:r>
      <w:r>
        <w:rPr>
          <w:rFonts w:ascii="Courier New" w:hAnsi="Courier New"/>
          <w:sz w:val="16"/>
        </w:rPr>
        <w:t>tion._taffy.settings.docsPath#"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template="../dashboard/dashboard.cfm"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len(application._taffy.settings.disabledDashboardRedirect)&gt;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&lt;cflocation url="#application._taffy</w:t>
      </w:r>
      <w:r>
        <w:rPr>
          <w:rFonts w:ascii="Courier New" w:hAnsi="Courier New"/>
          <w:sz w:val="16"/>
        </w:rPr>
        <w:t>.settings.disabledDashboardRedirect#" addtoken="false"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application._taffy.settings.showDocsWhenDashboardDisabled&gt;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&lt;cfinclude template="#application._taffy.settings.docsPath#"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</w:t>
      </w:r>
      <w:r>
        <w:rPr>
          <w:rFonts w:ascii="Courier New" w:hAnsi="Courier New"/>
          <w:sz w:val="16"/>
        </w:rPr>
        <w:t>et throwError(403, "Forbidden")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m.beforeParse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local.parsed = parseRequest()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m.afterParse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structAppend(_taffyRequest, local.parsed)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m.parseTime = m.afterParse - m.beforeParse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local.allowVerbs = uCase(structKeyList(_taffyRequest.matchDetails.methods))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(application._taffy.settings.allowCrossDomain eq true or le</w:t>
      </w:r>
      <w:r>
        <w:rPr>
          <w:rFonts w:ascii="Courier New" w:hAnsi="Courier New"/>
          <w:sz w:val="16"/>
        </w:rPr>
        <w:t>n(application._taffy.settings.allowCrossDomain) gt 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listFindNoCase('PUT,PATCH,DELETE,OPTIONS',_taffyRequest.verb)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NOT listFind(local.allowVerbs,'OPTIONS')&gt;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   &lt;cfset local.allowVerbs = listAppend(local.allowVerbs,'OPTIONS')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structKeyExists(_taffyRequest.headers, "origin") AND (application._taffy.settings.allowCrossDomain eq true or len(application._taffy.settings.allowCrossDomain) gt 0)&gt;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application._taffy.settings.allowCrossDomain eq true&gt;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</w:t>
      </w:r>
      <w:r>
        <w:rPr>
          <w:rFonts w:ascii="Courier New" w:hAnsi="Courier New"/>
          <w:sz w:val="16"/>
        </w:rPr>
        <w:t>me="Access-Control-Allow-Origin" value="#_taffyRequest.headers.origin#"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local.domains = listToArray( application._taffy.settings.allowCrossDomain, ', ;' 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structKeyExists(_taffyRequest.headers, "origin")&gt;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f</w:t>
      </w:r>
      <w:r>
        <w:rPr>
          <w:rFonts w:ascii="Courier New" w:hAnsi="Courier New"/>
          <w:sz w:val="16"/>
        </w:rPr>
        <w:t>rom="1" to="#arrayLen( local.domains )#" index="local.i"&gt;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lcase( rereplace( _taffyRequest.headers.origin, "(http|https):\/\/", "", "all" ) ) EQ lcase( rereplace( local.domains[ local.i ], "(http|https):\/\/", "", "all" ) ) 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</w:t>
      </w:r>
      <w:r>
        <w:rPr>
          <w:rFonts w:ascii="Courier New" w:hAnsi="Courier New"/>
          <w:sz w:val="16"/>
        </w:rPr>
        <w:t>me="Access-Control-Allow-Origin" value="#_taffyRequest.headers.origin#"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name="Access-Control-Allow-Credentials" value="true" 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&lt;cfbreak&gt;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</w:t>
      </w:r>
      <w:r>
        <w:rPr>
          <w:rFonts w:ascii="Courier New" w:hAnsi="Courier New"/>
          <w:sz w:val="16"/>
        </w:rPr>
        <w:t>-Methods" value="#local.allowVerbs#"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structKeyExists(_taffyRequest.headers, "Access-Control-Request-Headers")&gt;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name="Access-Control-Allow-Headers" value="Origin, Authorization, X-CSRF-Token, X-Requested-With, Content-Type, X-H</w:t>
      </w:r>
      <w:r>
        <w:rPr>
          <w:rFonts w:ascii="Courier New" w:hAnsi="Courier New"/>
          <w:sz w:val="16"/>
        </w:rPr>
        <w:t>TTP-Method-Override, Accept, Referrer, User-Agent"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 = {}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list="Origin,Authorization,X-CSRF-Token,X-Requested-With,Content-Type,X-HTTP-Method-Override,Accept,Referrer,User-Agent" index="local.h"&gt;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local.allowedHeaders[local.h] = 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local.requestedHeaders = _taffyRequest.headers['Access-Control-Request-Headers']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list="#local.requestedHeaders#" index="local.i"&gt;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local.allowedHeaders[ loc</w:t>
      </w:r>
      <w:r>
        <w:rPr>
          <w:rFonts w:ascii="Courier New" w:hAnsi="Courier New"/>
          <w:sz w:val="16"/>
        </w:rPr>
        <w:t>al.i ] = 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name="Access-Control-Allow-Headers" value="#structKeyList(local.allowedHeaders)#"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addHeaders(getGlobalHeaders())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Now we know everything we need to know to service the reques</w:t>
      </w:r>
      <w:r>
        <w:rPr>
          <w:rFonts w:ascii="Courier New" w:hAnsi="Courier New"/>
          <w:sz w:val="16"/>
        </w:rPr>
        <w:t>t. let's service it!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m.beforeOnTaffyRequest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_taffyRequest.continue = onTaffyRequest(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_taffyRequest.verb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,_taffyRequest.matchDetails.beanName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,_taffyRequest.returnMime</w:t>
      </w:r>
      <w:r>
        <w:rPr>
          <w:rFonts w:ascii="Courier New" w:hAnsi="Courier New"/>
          <w:sz w:val="16"/>
        </w:rPr>
        <w:t>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,_taffyRequest.headers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,_taffyRequest.methodMetadata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,local.parsed.matchDetails.srcUri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m.afterOnTaffyRequest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m.otrTime = m.afterOnTaffyRequest - m.beforeOnTaffyRequest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not </w:t>
      </w:r>
      <w:r>
        <w:rPr>
          <w:rFonts w:ascii="Courier New" w:hAnsi="Courier New"/>
          <w:sz w:val="16"/>
        </w:rPr>
        <w:t>structKeyExists(_taffyRequest, "continue")&gt;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message="Error in your onTaffyRequest method"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detail="Your onTaffyRequest method returned no value. Expected: Return TRUE or call noData()/representationOf()."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errorcode="400"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</w:t>
      </w:r>
      <w:r>
        <w:rPr>
          <w:rFonts w:ascii="Courier New" w:hAnsi="Courier New"/>
          <w:sz w:val="16"/>
        </w:rPr>
        <w:t>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isObject(_taffyRequest.continue)&gt;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 = duplicate(_taffyRequest.continue)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structDelete(_taffyRequest, "continue")/&gt;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m.resourceTime = 0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structKeyExists(_taffyRequest.requ</w:t>
      </w:r>
      <w:r>
        <w:rPr>
          <w:rFonts w:ascii="Courier New" w:hAnsi="Courier New"/>
          <w:sz w:val="16"/>
        </w:rPr>
        <w:t>estArguments, application._taffy.settings.simulateKey) and _taffyRequest.requestArguments[application._taffy.settings.simulateKey] eq application._taffy.settings.simulatePassword&gt;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sampler = 'sample#_taffyRequest.method#Response'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</w:t>
      </w:r>
      <w:r>
        <w:rPr>
          <w:rFonts w:ascii="Courier New" w:hAnsi="Courier New"/>
          <w:sz w:val="16"/>
        </w:rPr>
        <w:t>uctKeyExists(_taffyRequest.matchDetails.metadata, sampler)&gt;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component="#application._taffy.factory.getBean(_taffyRequest.matchDetails.beanName)#"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method="#sampler#"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returnvariable="_taffyRequest.result"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_taffyRequest.result = rep(_taffyRequest.result)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 = noData().withStatus(400, "No Sample Response Available")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structKeyExists(_taffyRequest.matchDetails.methods, _taffyRequ</w:t>
      </w:r>
      <w:r>
        <w:rPr>
          <w:rFonts w:ascii="Courier New" w:hAnsi="Courier New"/>
          <w:sz w:val="16"/>
        </w:rPr>
        <w:t>est.verb)&gt;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m.cacheCheckTime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local.cacheKey = getCacheKey(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_taffyRequest.matchDetails.beanName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,local.parsed.matchDetails.srcUri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ucase(_taffyR</w:t>
      </w:r>
      <w:r>
        <w:rPr>
          <w:rFonts w:ascii="Courier New" w:hAnsi="Courier New"/>
          <w:sz w:val="16"/>
        </w:rPr>
        <w:t>equest.verb) eq "GET" and validCacheExists(local.cacheKey)&gt;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m.cacheCheckTime = getTickCount() - m.cacheCheckTime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m.cacheGetTime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 = getCachedResponse(local.cacheKey)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&lt;cfset m.cacheGetTime = m.cacheGetTime -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ucase(_taffyRequest.verb) eq "GET"&gt;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m.cacheCheckTime = getTickCount() - m.cacheCheckTime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structDelete(m, "cacheCheckTime")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m.beforeResource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component="#application._taffy.factory.getBean(_taffyRequest.matchDetails.beanName)#"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method="#_taffyRequest.method#"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argumentcollection="#_taffyRequest.requestArguments#"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returnvariable="_taffyRequest.result"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m.a</w:t>
      </w:r>
      <w:r>
        <w:rPr>
          <w:rFonts w:ascii="Courier New" w:hAnsi="Courier New"/>
          <w:sz w:val="16"/>
        </w:rPr>
        <w:t>fterResource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m.resourceTime = m.afterResource - m.beforeResource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!isDefined("_taffyRequest.result")&gt;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message="Resource did not return a value"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detail="The resource is expected </w:t>
      </w:r>
      <w:r>
        <w:rPr>
          <w:rFonts w:ascii="Courier New" w:hAnsi="Courier New"/>
          <w:sz w:val="16"/>
        </w:rPr>
        <w:t>to return a call to rep()/representationOf() or noData(). It appears there was no return at all."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lastRenderedPageBreak/>
        <w:tab/>
        <w:t>errorcode="taffy.resources.ResourceReturnsNothing"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This way we can directly return the object instead of a serializer fr</w:t>
      </w:r>
      <w:r>
        <w:rPr>
          <w:rFonts w:ascii="Courier New" w:hAnsi="Courier New"/>
          <w:sz w:val="16"/>
        </w:rPr>
        <w:t>om resource actions.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!isInstanceOf(_taffyRequest.result, "taffy.core.baseSerializer")&gt;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 = rep(_taffyRequest.result)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ucase(_taffyRequest.verb) eq "GET" and structKeyExists(local</w:t>
      </w:r>
      <w:r>
        <w:rPr>
          <w:rFonts w:ascii="Courier New" w:hAnsi="Courier New"/>
          <w:sz w:val="16"/>
        </w:rPr>
        <w:t>, "cacheKey")&gt;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m.cacheSaveStart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setCachedResponse(local.cacheKey, _taffyRequest.result)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m.cacheSaveTime = getTickCount() - m.cacheSaveStart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NOT lis</w:t>
      </w:r>
      <w:r>
        <w:rPr>
          <w:rFonts w:ascii="Courier New" w:hAnsi="Courier New"/>
          <w:sz w:val="16"/>
        </w:rPr>
        <w:t>tFind(local.allowVerbs,_taffyRequest.verb)&gt;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name="ALLOW" value="#local.allowVerbs#"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throwError(405, "Method Not Allowed")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_taffyRequest.resultHeaders = structNew()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</w:t>
      </w:r>
      <w:r>
        <w:rPr>
          <w:rFonts w:ascii="Courier New" w:hAnsi="Courier New"/>
          <w:sz w:val="16"/>
        </w:rPr>
        <w:t>sArgs = structNew()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_taffyRequest.statusArgs.statusCode = 200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_taffyRequest.statusArgs.statusText = 'OK'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mimeSupported(_taffyRequest.returnMimeExt)&gt;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throwError(400, "R</w:t>
      </w:r>
      <w:r>
        <w:rPr>
          <w:rFonts w:ascii="Courier New" w:hAnsi="Courier New"/>
          <w:sz w:val="16"/>
        </w:rPr>
        <w:t>equested format not available (#_taffyRequest.returnMimeExt#)")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structKeyExists(_taffyRequest,'result')&gt;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_taffyRequest.statusArgs = structNew()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_taffyRequest.statusArgs.statusCode = _taffyRequest.result.getStatu</w:t>
      </w:r>
      <w:r>
        <w:rPr>
          <w:rFonts w:ascii="Courier New" w:hAnsi="Courier New"/>
          <w:sz w:val="16"/>
        </w:rPr>
        <w:t>s()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_taffyRequest.statusArgs.statusText = _taffyRequest.result.getStatusText()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component="#_taffyRequest.result#"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method="getHeaders"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returnvariable="_taffyRequest.resultHeaders"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&lt;cfsetting enablecfoutputonly="true"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&lt;cfcontent reset="true" type="#getReturnMimeAsHeader(_taffyRequest.returnMimeExt)#; charset=utf-8"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statuscode="#_taffyRequest.statusArgs.statusCode#" statustext="#_taffyRequest.statusArgs.statusText#</w:t>
      </w:r>
      <w:r>
        <w:rPr>
          <w:rFonts w:ascii="Courier New" w:hAnsi="Courier New"/>
          <w:sz w:val="16"/>
        </w:rPr>
        <w:t>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addHeaders(_taffyRequest.resultHeaders)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name="ALLOW" value="#local.allowVerbs#"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name="X-TIME-IN-PARSE" value="#m.parseTime#" 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&lt;cfheader name="X-TIME-IN-ONTAFFYREQUEST" value="#m.otrTime#"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</w:t>
      </w:r>
      <w:r>
        <w:rPr>
          <w:rFonts w:ascii="Courier New" w:hAnsi="Courier New"/>
          <w:sz w:val="16"/>
        </w:rPr>
        <w:t>KeyExists(m, "resourceTime")&gt;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name="X-TIME-IN-RESOURCE" value="#m.resourceTime#"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structKeyExists(m, "cacheCheckTime")&gt;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name="X-TIME-IN-CACHE-CHECK" value="#m.cacheCheckTime#"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</w:t>
      </w:r>
      <w:r>
        <w:rPr>
          <w:rFonts w:ascii="Courier New" w:hAnsi="Courier New"/>
          <w:sz w:val="16"/>
        </w:rPr>
        <w:t>ts(m, "cacheGetTime")&gt;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name="X-TIME-IN-CACHE-GET" value="#m.cacheGetTime#"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structKeyExists(m, "cacheSaveTime")&gt;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name="X-TIME-IN-CACHE-SAVE" value="#m.cacheSaveTime#"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application._taffy.se</w:t>
      </w:r>
      <w:r>
        <w:rPr>
          <w:rFonts w:ascii="Courier New" w:hAnsi="Courier New"/>
          <w:sz w:val="16"/>
        </w:rPr>
        <w:t>ttings.exposeHeaders&gt;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local.exposeHeaderList = structKeyList(_taffyRequest.resultHeaders)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local.exposeHeaderValue = ""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application._taffy.settings.useEtags and _taffyRequest.verb eq "GET" and _taffyRequest.result.getType(</w:t>
      </w:r>
      <w:r>
        <w:rPr>
          <w:rFonts w:ascii="Courier New" w:hAnsi="Courier New"/>
          <w:sz w:val="16"/>
        </w:rPr>
        <w:t>) eq "textual"&gt;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local.exposeHeaderList = listAppend(local.exposeHeaderList, "Etag")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list="#local.exposeHeaderList#" index="local.exposeHeader"&gt;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listFindNoCase("Cache-Control,Content-Language,Content-Type,Ex</w:t>
      </w:r>
      <w:r>
        <w:rPr>
          <w:rFonts w:ascii="Courier New" w:hAnsi="Courier New"/>
          <w:sz w:val="16"/>
        </w:rPr>
        <w:t>pires,Last-Modified,Pragma", local.exposeHeader)&gt;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local.exposeHeaderValue = listAppend(local.exposeHeaderValue, local.exposeHeader)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listLen(local.exposeHeaderValue)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name="Access-Control-E</w:t>
      </w:r>
      <w:r>
        <w:rPr>
          <w:rFonts w:ascii="Courier New" w:hAnsi="Courier New"/>
          <w:sz w:val="16"/>
        </w:rPr>
        <w:t>xpose-Headers" value="#local.exposeHeaderValue#"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structKeyExists(_taffyRequest,'result')&gt;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_taffyRequest.resultType = _taffyRequest.result.getType()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local.resultSerialized = ''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_taffyReque</w:t>
      </w:r>
      <w:r>
        <w:rPr>
          <w:rFonts w:ascii="Courier New" w:hAnsi="Courier New"/>
          <w:sz w:val="16"/>
        </w:rPr>
        <w:t>st.resultType eq "textual"&gt;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_taffyRequest.metrics.beforeSerialize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component="#_taffyRequest.result#"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method="getAs#_taffyRequest.returnMimeExt#"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returnvariable="_taffyRequest.resultSerialized"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_taffyRequest.metrics.afterSerialize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m.serializeTime = m.afterSerialize - m.beforeSerialize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name="X-TIME-IN-SERIALIZE" value="#m.serializeTime#"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structKeyExists(_taffyRequest, "js</w:t>
      </w:r>
      <w:r>
        <w:rPr>
          <w:rFonts w:ascii="Courier New" w:hAnsi="Courier New"/>
          <w:sz w:val="16"/>
        </w:rPr>
        <w:t>onpCallback")&gt;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_taffyRequest.resultSerialized = _taffyRequest.jsonpCallback &amp; "(" &amp; _taffyRequest.resultSerialized &amp; ");"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application._taffy.settings.useEtags and _taffyRequest.verb eq "GET"&gt;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structKeyExists(server, "lucee")&gt;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_taffyRequest.serverEtag = '"' &amp; hash(_taffyRequest.resultSerialized) &amp; '"' 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_taffyRequest.serverEtag = '"' &amp; _taffyRequest.result.getData().hashCode() &amp; '"'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cfif structKeyExists(_taffyRequest.headers, "If-None-Match")&gt;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_taffyRequest.clientEtag = _taffyRequest.headers['If-None-Match']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len(_taffyRequest.clientEtag) gt 0 and _taffyRequest.clientEtag eq _taffyRequest.serverEtag&gt;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statuscode="304" statustext="Not Modified"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&lt;cfcontent reset="true" type="#application._taffy.settings.mimeExtensions[_taffyRequest.returnMimeExt]#; charset=utf-8"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true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&lt;cfheader name="Etag" </w:t>
      </w:r>
      <w:r>
        <w:rPr>
          <w:rFonts w:ascii="Courier New" w:hAnsi="Courier New"/>
          <w:sz w:val="16"/>
        </w:rPr>
        <w:t>value="#_taffyRequest.serverEtag#"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name="Etag" value="#_taffyRequest.serverEtag#"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m.done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m.taffyTime = m.done - m.init - m.parseTime - m.o</w:t>
      </w:r>
      <w:r>
        <w:rPr>
          <w:rFonts w:ascii="Courier New" w:hAnsi="Courier New"/>
          <w:sz w:val="16"/>
        </w:rPr>
        <w:t>trTime - m.serializeTime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structKeyExists(m, "resourceTime")&gt;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m.taffyTime -= m.resourceTime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name="X-TIME-IN-TAFFY" value="#m.taffyTime#"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&lt;cfcontent reset="true" type="#application._taffy.settings</w:t>
      </w:r>
      <w:r>
        <w:rPr>
          <w:rFonts w:ascii="Courier New" w:hAnsi="Courier New"/>
          <w:sz w:val="16"/>
        </w:rPr>
        <w:t>.mimeExtensions[_taffyRequest.returnMimeExt]#; charset=utf-8"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_taffyRequest.resultSerialized neq ('"' &amp; '"')&gt;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local.resultSerialized = _taffyRequest.resultSerialized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structKeyExists(url, application._taffy.</w:t>
      </w:r>
      <w:r>
        <w:rPr>
          <w:rFonts w:ascii="Courier New" w:hAnsi="Courier New"/>
          <w:sz w:val="16"/>
        </w:rPr>
        <w:t>settings.debugKey)&gt;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local.debug = true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_taffyRequest.resultType eq "filename"&gt;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m.done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m.taffyTime = m.done - m.init - m.parseTime - m.otrTime - m.resourceTime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</w:t>
      </w:r>
      <w:r>
        <w:rPr>
          <w:rFonts w:ascii="Courier New" w:hAnsi="Courier New"/>
          <w:sz w:val="16"/>
        </w:rPr>
        <w:t>er name="X-TIME-IN-TAFFY" value="#m.taffyTime#"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&lt;cfcontent reset="true" file="#_taffyRequest.result.getFileName()#" type="#_taffyRequest.result.getFileMime()#" deletefile="#_taffyRequest.result.getDeleteFile()#"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_taffyRequest.result</w:t>
      </w:r>
      <w:r>
        <w:rPr>
          <w:rFonts w:ascii="Courier New" w:hAnsi="Courier New"/>
          <w:sz w:val="16"/>
        </w:rPr>
        <w:t>Type eq "filedata"&gt;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m.done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m.taffyTime = m.done - m.init - m.parseTime - m.otrTime - m.resourceTime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name="X-TIME-IN-TAFFY" value="#m.taffyTime#"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&lt;cfcontent reset="true" </w:t>
      </w:r>
      <w:r>
        <w:rPr>
          <w:rFonts w:ascii="Courier New" w:hAnsi="Courier New"/>
          <w:sz w:val="16"/>
        </w:rPr>
        <w:lastRenderedPageBreak/>
        <w:t>variable="#_taffyRequ</w:t>
      </w:r>
      <w:r>
        <w:rPr>
          <w:rFonts w:ascii="Courier New" w:hAnsi="Courier New"/>
          <w:sz w:val="16"/>
        </w:rPr>
        <w:t>est.result.getFileData()#" type="#_taffyRequest.result.getFileMime()#"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_taffyRequest.resultType eq "imagedata"&gt;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m.done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m.taffyTime = m.done - m.init - m.parseTime - m.otrTime - m.resourceTime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name="X-TIME-IN-TAFFY" value="#m.taffyTime#"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&lt;cfcontent reset="true" variable="#_taffyRequest.result.getImageData()#" type="#_taffyRequest.result.getFileMime()#"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local.resultSerialized = ""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 _taffyRequest, "resultSerialized" 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local.resultSerialized = _taffyRequest.resultSerialized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local.result = StructNew()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 _taffyRequest, "res</w:t>
      </w:r>
      <w:r>
        <w:rPr>
          <w:rFonts w:ascii="Courier New" w:hAnsi="Courier New"/>
          <w:sz w:val="16"/>
        </w:rPr>
        <w:t>ult" 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local.result = _taffyRequest.result.getData()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m.beforeOnTaffyRequestEnd = getTickCount()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onTaffyRequestEnd(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_taffyRequest.verb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,_taffyRequest.matchDetails.beanName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,_taffyRequest.requestArgument</w:t>
      </w:r>
      <w:r>
        <w:rPr>
          <w:rFonts w:ascii="Courier New" w:hAnsi="Courier New"/>
          <w:sz w:val="16"/>
        </w:rPr>
        <w:t>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,_taffyRequest.returnMimeExt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,_taffyRequest.headers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,_taffyRequest.methodMetadata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,local.parsed.matchDetails.srcUri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,local.resultSerialized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,local.result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,_taffyRequest.statusArgs.statusCode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m.otreTime = getTickCount</w:t>
      </w:r>
      <w:r>
        <w:rPr>
          <w:rFonts w:ascii="Courier New" w:hAnsi="Courier New"/>
          <w:sz w:val="16"/>
        </w:rPr>
        <w:t>() - m.beforeOnTaffyRequestEnd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&lt;cfheader name="X-TIME-IN-ONTAFFYREQUESTEND" value="#m.otreTime#" 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len(trim(local.resultSerialized))&gt;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&lt;cfoutput&gt;#local.resultSerialized#&lt;/cfoutput&gt;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local.debug&gt;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&lt;cfoutput&gt;&lt;h3&gt;Request De</w:t>
      </w:r>
      <w:r>
        <w:rPr>
          <w:rFonts w:ascii="Courier New" w:hAnsi="Courier New"/>
          <w:sz w:val="16"/>
        </w:rPr>
        <w:t>tails:&lt;/h3&gt;&lt;cfdump var="#_taffyRequest#"&gt;&lt;/cfoutput&gt;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true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7B62D6AD" w14:textId="77777777" w:rsidR="001627DF" w:rsidRDefault="006D5112">
      <w:pPr>
        <w:pStyle w:val="1"/>
      </w:pPr>
      <w:bookmarkStart w:id="2" w:name="_Toc229635377"/>
      <w:r>
        <w:t>v1/index.cfm</w:t>
      </w:r>
      <w:bookmarkEnd w:id="2"/>
    </w:p>
    <w:p w14:paraId="19D2A270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this file index.cfm is a placeholder for Tomcat, it's content doesn't matter</w:t>
      </w:r>
    </w:p>
    <w:p w14:paraId="40AE5244" w14:textId="77777777" w:rsidR="001627DF" w:rsidRDefault="006D5112">
      <w:pPr>
        <w:pStyle w:val="1"/>
      </w:pPr>
      <w:bookmarkStart w:id="3" w:name="_Toc229635378"/>
      <w:r>
        <w:lastRenderedPageBreak/>
        <w:t>v1/lib/JsonSerializer.cfc</w:t>
      </w:r>
      <w:bookmarkEnd w:id="3"/>
    </w:p>
    <w:p w14:paraId="7A96E1A7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</w:t>
      </w:r>
      <w:r>
        <w:br/>
      </w:r>
      <w:r>
        <w:rPr>
          <w:rFonts w:ascii="Courier New" w:hAnsi="Courier New"/>
          <w:sz w:val="16"/>
        </w:rPr>
        <w:tab/>
        <w:t>output = f</w:t>
      </w:r>
      <w:r>
        <w:rPr>
          <w:rFonts w:ascii="Courier New" w:hAnsi="Courier New"/>
          <w:sz w:val="16"/>
        </w:rPr>
        <w:t>alse</w:t>
      </w:r>
      <w:r>
        <w:br/>
      </w:r>
      <w:r>
        <w:rPr>
          <w:rFonts w:ascii="Courier New" w:hAnsi="Courier New"/>
          <w:sz w:val="16"/>
        </w:rPr>
        <w:tab/>
        <w:t>hint = "I provide a way to serialize complex ColdFusion data values as case-sensitive JavaScript Object Notation (JSON) strings."</w:t>
      </w:r>
      <w:r>
        <w:br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  <w:t xml:space="preserve">//2024-06-27 modified by msyu: added server timezone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// I return the initialized component.</w:t>
      </w:r>
      <w:r>
        <w:br/>
      </w:r>
      <w:r>
        <w:rPr>
          <w:rFonts w:ascii="Courier New" w:hAnsi="Courier New"/>
          <w:sz w:val="16"/>
        </w:rPr>
        <w:tab/>
        <w:t>public any function</w:t>
      </w:r>
      <w:r>
        <w:rPr>
          <w:rFonts w:ascii="Courier New" w:hAnsi="Courier New"/>
          <w:sz w:val="16"/>
        </w:rPr>
        <w:t xml:space="preserve"> init()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Every key is added to the full key list - used for one-time key serialization.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fullKeyList = {};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Every key is added to the hint list so that we don't have to switch on the lists.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fullHintList = {};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These key lists </w:t>
      </w:r>
      <w:r>
        <w:rPr>
          <w:rFonts w:ascii="Courier New" w:hAnsi="Courier New"/>
          <w:sz w:val="16"/>
        </w:rPr>
        <w:t>determine special data serialization.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stringKeyList = {};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booleanKeyList = {};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integerKeyList = {};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floatKeyList = {};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dateKeyList = {};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These keys will NOT be used in serialization (ie. the key/value pairs will not be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added to the ser</w:t>
      </w:r>
      <w:r>
        <w:rPr>
          <w:rFonts w:ascii="Courier New" w:hAnsi="Courier New"/>
          <w:sz w:val="16"/>
        </w:rPr>
        <w:t>ialized output).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blockedKeyList = {};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Return the initialized component.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---</w:t>
      </w:r>
      <w:r>
        <w:br/>
      </w:r>
      <w:r>
        <w:rPr>
          <w:rFonts w:ascii="Courier New" w:hAnsi="Courier New"/>
          <w:sz w:val="16"/>
        </w:rPr>
        <w:tab/>
        <w:t>// PUBLIC METHODS.</w:t>
      </w:r>
      <w:r>
        <w:br/>
      </w:r>
      <w:r>
        <w:rPr>
          <w:rFonts w:ascii="Courier New" w:hAnsi="Courier New"/>
          <w:sz w:val="16"/>
        </w:rPr>
        <w:tab/>
        <w:t>// ---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// I define the given key without a type. This is here to provide key-casing without caring </w:t>
      </w:r>
      <w:r>
        <w:br/>
      </w:r>
      <w:r>
        <w:rPr>
          <w:rFonts w:ascii="Courier New" w:hAnsi="Courier New"/>
          <w:sz w:val="16"/>
        </w:rPr>
        <w:tab/>
        <w:t>// about why type o</w:t>
      </w:r>
      <w:r>
        <w:rPr>
          <w:rFonts w:ascii="Courier New" w:hAnsi="Courier New"/>
          <w:sz w:val="16"/>
        </w:rPr>
        <w:t>f data conversion takes place. Returns serializer.</w:t>
      </w:r>
      <w:r>
        <w:br/>
      </w:r>
      <w:r>
        <w:rPr>
          <w:rFonts w:ascii="Courier New" w:hAnsi="Courier New"/>
          <w:sz w:val="16"/>
        </w:rPr>
        <w:tab/>
        <w:t>public any function asAny(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fullKeyList, key, "any"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define the given key as a boolean. Returns serializer.</w:t>
      </w:r>
      <w:r>
        <w:br/>
      </w:r>
      <w:r>
        <w:rPr>
          <w:rFonts w:ascii="Courier New" w:hAnsi="Courier New"/>
          <w:sz w:val="16"/>
        </w:rPr>
        <w:tab/>
        <w:t>public any function asBoolean( req</w:t>
      </w:r>
      <w:r>
        <w:rPr>
          <w:rFonts w:ascii="Courier New" w:hAnsi="Courier New"/>
          <w:sz w:val="16"/>
        </w:rPr>
        <w:t>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booleanKeyList, key, "boolean"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lastRenderedPageBreak/>
        <w:br/>
      </w:r>
      <w:r>
        <w:br/>
      </w:r>
      <w:r>
        <w:rPr>
          <w:rFonts w:ascii="Courier New" w:hAnsi="Courier New"/>
          <w:sz w:val="16"/>
        </w:rPr>
        <w:tab/>
        <w:t>// I define the given key as a date. Returns serializer.</w:t>
      </w:r>
      <w:r>
        <w:br/>
      </w:r>
      <w:r>
        <w:rPr>
          <w:rFonts w:ascii="Courier New" w:hAnsi="Courier New"/>
          <w:sz w:val="16"/>
        </w:rPr>
        <w:tab/>
        <w:t>public any function asDate(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dateKeyList, key, "date"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</w:t>
      </w:r>
      <w:r>
        <w:rPr>
          <w:rFonts w:ascii="Courier New" w:hAnsi="Courier New"/>
          <w:sz w:val="16"/>
        </w:rPr>
        <w:t>/ I define the given key as a float / decimal. Returns serializer.</w:t>
      </w:r>
      <w:r>
        <w:br/>
      </w:r>
      <w:r>
        <w:rPr>
          <w:rFonts w:ascii="Courier New" w:hAnsi="Courier New"/>
          <w:sz w:val="16"/>
        </w:rPr>
        <w:tab/>
        <w:t>public any function asFloat(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floatKeyList, key, "float"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define the given key as an integer. Returns serializer.</w:t>
      </w:r>
      <w:r>
        <w:br/>
      </w:r>
      <w:r>
        <w:rPr>
          <w:rFonts w:ascii="Courier New" w:hAnsi="Courier New"/>
          <w:sz w:val="16"/>
        </w:rPr>
        <w:tab/>
        <w:t>public any f</w:t>
      </w:r>
      <w:r>
        <w:rPr>
          <w:rFonts w:ascii="Courier New" w:hAnsi="Courier New"/>
          <w:sz w:val="16"/>
        </w:rPr>
        <w:t>unction asInteger(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integerKeyList, key, "integer"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define the given key as a string. Returns serializer.</w:t>
      </w:r>
      <w:r>
        <w:br/>
      </w:r>
      <w:r>
        <w:rPr>
          <w:rFonts w:ascii="Courier New" w:hAnsi="Courier New"/>
          <w:sz w:val="16"/>
        </w:rPr>
        <w:tab/>
        <w:t>public any function asString(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defineKey( stringKeyLis</w:t>
      </w:r>
      <w:r>
        <w:rPr>
          <w:rFonts w:ascii="Courier New" w:hAnsi="Courier New"/>
          <w:sz w:val="16"/>
        </w:rPr>
        <w:t>t, key, "string"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define the key as one that should not be included in the serialized response.</w:t>
      </w:r>
      <w:r>
        <w:br/>
      </w:r>
      <w:r>
        <w:rPr>
          <w:rFonts w:ascii="Courier New" w:hAnsi="Courier New"/>
          <w:sz w:val="16"/>
        </w:rPr>
        <w:tab/>
        <w:t>public any function exclude( required string key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blockedKeyList[ key ] = true;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/**</w:t>
      </w:r>
      <w:r>
        <w:br/>
      </w:r>
      <w:r>
        <w:rPr>
          <w:rFonts w:ascii="Courier New" w:hAnsi="Courier New"/>
          <w:sz w:val="16"/>
        </w:rPr>
        <w:tab/>
        <w:t>* I serialize the given in</w:t>
      </w:r>
      <w:r>
        <w:rPr>
          <w:rFonts w:ascii="Courier New" w:hAnsi="Courier New"/>
          <w:sz w:val="16"/>
        </w:rPr>
        <w:t>put as JavaScript Object Notation (JSON) using the case-sensitive</w:t>
      </w:r>
      <w:r>
        <w:br/>
      </w:r>
      <w:r>
        <w:rPr>
          <w:rFonts w:ascii="Courier New" w:hAnsi="Courier New"/>
          <w:sz w:val="16"/>
        </w:rPr>
        <w:tab/>
        <w:t>* values defined in the key-list.</w:t>
      </w:r>
      <w:r>
        <w:br/>
      </w:r>
      <w:r>
        <w:rPr>
          <w:rFonts w:ascii="Courier New" w:hAnsi="Courier New"/>
          <w:sz w:val="16"/>
        </w:rPr>
        <w:tab/>
        <w:t xml:space="preserve">* </w:t>
      </w:r>
      <w:r>
        <w:br/>
      </w:r>
      <w:r>
        <w:rPr>
          <w:rFonts w:ascii="Courier New" w:hAnsi="Courier New"/>
          <w:sz w:val="16"/>
        </w:rPr>
        <w:tab/>
        <w:t>* @output false</w:t>
      </w:r>
      <w:r>
        <w:br/>
      </w:r>
      <w:r>
        <w:rPr>
          <w:rFonts w:ascii="Courier New" w:hAnsi="Courier New"/>
          <w:sz w:val="16"/>
        </w:rPr>
        <w:tab/>
        <w:t>*/</w:t>
      </w:r>
      <w:r>
        <w:br/>
      </w:r>
      <w:r>
        <w:rPr>
          <w:rFonts w:ascii="Courier New" w:hAnsi="Courier New"/>
          <w:sz w:val="16"/>
        </w:rPr>
        <w:tab/>
        <w:t>public string function serialize( required any input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Write the serialized value to the output buffer.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savecontent variable = "local.serializedInput"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input, "any"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serializedInput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---</w:t>
      </w:r>
      <w:r>
        <w:br/>
      </w:r>
      <w:r>
        <w:rPr>
          <w:rFonts w:ascii="Courier New" w:hAnsi="Courier New"/>
          <w:sz w:val="16"/>
        </w:rPr>
        <w:tab/>
        <w:t>// PRIVATE METHODS.</w:t>
      </w:r>
      <w:r>
        <w:br/>
      </w:r>
      <w:r>
        <w:rPr>
          <w:rFonts w:ascii="Courier New" w:hAnsi="Courier New"/>
          <w:sz w:val="16"/>
        </w:rPr>
        <w:tab/>
        <w:t>// ---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define the given key within the given key list.</w:t>
      </w:r>
      <w:r>
        <w:br/>
      </w:r>
      <w:r>
        <w:rPr>
          <w:rFonts w:ascii="Courier New" w:hAnsi="Courier New"/>
          <w:sz w:val="16"/>
        </w:rPr>
        <w:tab/>
        <w:t>private any function defineKey(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</w:t>
      </w:r>
      <w:r>
        <w:rPr>
          <w:rFonts w:ascii="Courier New" w:hAnsi="Courier New"/>
          <w:sz w:val="16"/>
        </w:rPr>
        <w:t>quired struct keyList,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key,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hint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fullKeyList, key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throw(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type = "DuplicateKey",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message = "The key [#key#] has already been defined within the serializer.",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detail = </w:t>
      </w:r>
      <w:r>
        <w:rPr>
          <w:rFonts w:ascii="Courier New" w:hAnsi="Courier New"/>
          <w:sz w:val="16"/>
        </w:rPr>
        <w:t>"The current key list is: #structKeyList( fullKeyList, ', ' )#"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Add to the appropriate data-type lists. This one is used for existence checking.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keyList[ key ] = key;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Add all keys to the full key list as well. This one is used to s</w:t>
      </w:r>
      <w:r>
        <w:rPr>
          <w:rFonts w:ascii="Courier New" w:hAnsi="Courier New"/>
          <w:sz w:val="16"/>
        </w:rPr>
        <w:t>tore the serialization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of the key so that it doesn't have to be recalculated each time the object is serialized.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fullKeyList[ key ] = serializeString( key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If we have a specific type, then add the hint to the full hint list as well. This wil</w:t>
      </w:r>
      <w:r>
        <w:rPr>
          <w:rFonts w:ascii="Courier New" w:hAnsi="Courier New"/>
          <w:sz w:val="16"/>
        </w:rPr>
        <w:t xml:space="preserve">l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allow us to quickly look up the pass-through data type hint during serialization.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NOTE: The reason we don't want to pass through "any" is that we want parent types to be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able to "fall through" during the object traversal. If we ad</w:t>
      </w:r>
      <w:r>
        <w:rPr>
          <w:rFonts w:ascii="Courier New" w:hAnsi="Courier New"/>
          <w:sz w:val="16"/>
        </w:rPr>
        <w:t xml:space="preserve">ded "any" to the type list,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then it would always overwrite the parent data type.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hint != "any"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fullHintList[ key ] = hint;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Return this reference for method chaining.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this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// I walk the given object, wr</w:t>
      </w:r>
      <w:r>
        <w:rPr>
          <w:rFonts w:ascii="Courier New" w:hAnsi="Courier New"/>
          <w:sz w:val="16"/>
        </w:rPr>
        <w:t xml:space="preserve">iting the serialized value to the output (which is expected to </w:t>
      </w:r>
      <w:r>
        <w:br/>
      </w:r>
      <w:r>
        <w:rPr>
          <w:rFonts w:ascii="Courier New" w:hAnsi="Courier New"/>
          <w:sz w:val="16"/>
        </w:rPr>
        <w:tab/>
        <w:t>// be a content buffer).</w:t>
      </w:r>
      <w:r>
        <w:br/>
      </w:r>
      <w:r>
        <w:rPr>
          <w:rFonts w:ascii="Courier New" w:hAnsi="Courier New"/>
          <w:sz w:val="16"/>
        </w:rPr>
        <w:tab/>
        <w:t>// ---</w:t>
      </w:r>
      <w:r>
        <w:br/>
      </w:r>
      <w:r>
        <w:rPr>
          <w:rFonts w:ascii="Courier New" w:hAnsi="Courier New"/>
          <w:sz w:val="16"/>
        </w:rPr>
        <w:tab/>
        <w:t xml:space="preserve">// NOTE: THIS METHOD IS HUGE - this is on purpose. Since serialization is a rather intense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// process, I am trying to cut out as much overhead as possible. In this case, we're cutting </w:t>
      </w:r>
      <w:r>
        <w:br/>
      </w:r>
      <w:r>
        <w:rPr>
          <w:rFonts w:ascii="Courier New" w:hAnsi="Courier New"/>
          <w:sz w:val="16"/>
        </w:rPr>
        <w:tab/>
        <w:t xml:space="preserve">// out extra stack space by inlining and duplicating a lot of functionality. This is being done </w:t>
      </w:r>
      <w:r>
        <w:br/>
      </w:r>
      <w:r>
        <w:rPr>
          <w:rFonts w:ascii="Courier New" w:hAnsi="Courier New"/>
          <w:sz w:val="16"/>
        </w:rPr>
        <w:tab/>
        <w:t>// at the COST of clarity and non-repetitive code.</w:t>
      </w:r>
      <w:r>
        <w:br/>
      </w:r>
      <w:r>
        <w:rPr>
          <w:rFonts w:ascii="Courier New" w:hAnsi="Courier New"/>
          <w:sz w:val="16"/>
        </w:rPr>
        <w:tab/>
        <w:t>private voi</w:t>
      </w:r>
      <w:r>
        <w:rPr>
          <w:rFonts w:ascii="Courier New" w:hAnsi="Courier New"/>
          <w:sz w:val="16"/>
        </w:rPr>
        <w:t>d function serializeInput(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any input,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required string hint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Serialize the data base on the type of input. We are organizing this in terms of the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most commonly-used values first. The anticipation is that the vast majority of da</w:t>
      </w:r>
      <w:r>
        <w:rPr>
          <w:rFonts w:ascii="Courier New" w:hAnsi="Courier New"/>
          <w:sz w:val="16"/>
        </w:rPr>
        <w:t xml:space="preserve">ta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types will be simple values.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isSimpleValue(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( hint == "string" ) || ( hint == "any"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string appears to be numeric, then we have to prefix it to make sure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ColdFusion doesn't accidentally conv</w:t>
      </w:r>
      <w:r>
        <w:rPr>
          <w:rFonts w:ascii="Courier New" w:hAnsi="Courier New"/>
          <w:sz w:val="16"/>
        </w:rPr>
        <w:t>ert it to a number.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isNumeric(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"""" &amp; input &amp; """"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serializeInputString( input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( hint == "boolean" ) &amp;&amp; isBoolean(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input ? "true" : "fals</w:t>
      </w:r>
      <w:r>
        <w:rPr>
          <w:rFonts w:ascii="Courier New" w:hAnsi="Courier New"/>
          <w:sz w:val="16"/>
        </w:rPr>
        <w:t>e"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( ( hint == "integer" ) || ( hint == "float" ) ) &amp;&amp; isNumeric(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input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( ( hint == "integer" ) || ( hint == "float" ) ) &amp;&amp; isBoolean( input ) ) {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input ? "1" : "0"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( hint == "date" ) &amp;&amp; ( isDate( input ) || isNumericDate( input )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Write the date in ISO 8601 time string format. We're going to assume that the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date is already in the desired timezone.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///writeOutput( """" &amp; dateFor</w:t>
      </w:r>
      <w:r>
        <w:rPr>
          <w:rFonts w:ascii="Courier New" w:hAnsi="Courier New"/>
          <w:sz w:val="16"/>
        </w:rPr>
        <w:t>mat( input, "yyyy-mm-dd" ) &amp; "T" &amp; timeFormat( input, "HH:mm:ss.l" ) &amp; "Z"""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//2024-06-27 modified by msyu: added server timezone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"""" &amp; dateFormat( input, "yyyy-mm-dd" ) &amp; "T" &amp; timeFormat( input, "HH:mm:ss.lXX" ) &amp; """"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</w:t>
      </w:r>
      <w:r>
        <w:rPr>
          <w:rFonts w:ascii="Courier New" w:hAnsi="Courier New"/>
          <w:sz w:val="16"/>
        </w:rPr>
        <w:t>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serializeInputString( input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// END: isSimpleValue().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I'm expecting the struct to be the next most common data type since it will likely be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 container for the majority of data values.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isStruct( in</w:t>
      </w:r>
      <w:r>
        <w:rPr>
          <w:rFonts w:ascii="Courier New" w:hAnsi="Courier New"/>
          <w:sz w:val="16"/>
        </w:rPr>
        <w:t>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"{"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key in input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Skip any black-listed keys.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blockedKeyList, key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continue;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isFirst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","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Ensure that the given key can be referenced on the full-key list. This way,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the subsequent logic will be easier.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! structKeyExists( fullKeyList, key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asAny( lcase( key )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fullKeyList[ key ] &amp; ":"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Pass in the most appropriate data-type hint based on the parent key.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fullHintList, key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], fullHintList[ key</w:t>
      </w:r>
      <w:r>
        <w:rPr>
          <w:rFonts w:ascii="Courier New" w:hAnsi="Courier New"/>
          <w:sz w:val="16"/>
        </w:rPr>
        <w:t xml:space="preserve"> ]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given key is unknown, just pass through the most recent hint as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it may be defining the type for an entire structure.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], hint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"}"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 xml:space="preserve"> // END: isStruct().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isArray(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"["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value in input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isFirst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"," );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Since we don't have a key to go off of, pass-through the most recent hint.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value, hint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"]"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// END: isArray().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When we serialize a query, we're going to treat it like an array</w:t>
      </w:r>
      <w:r>
        <w:rPr>
          <w:rFonts w:ascii="Courier New" w:hAnsi="Courier New"/>
          <w:sz w:val="16"/>
        </w:rPr>
        <w:t xml:space="preserve"> of structs.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isQuery( input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keys = listToArray( input.columnList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Make sure each column is defined as a known key - makes the subsequent logic easier.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key in keys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 ! structKeyExists( fullKeyList, key </w:t>
      </w:r>
      <w:r>
        <w:rPr>
          <w:rFonts w:ascii="Courier New" w:hAnsi="Courier New"/>
          <w:sz w:val="16"/>
        </w:rPr>
        <w:t>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asAny( lcase( key )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"["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Serialize each row of the query as a struct.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i = 1 ; i &lt;= input.recordCount ; i++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row delimiter.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 &gt; 1 )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writeOutput( ","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"{"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isFirst = true;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key in keys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Skip any black-listed keys.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structKeyExists( blockedKeyList, key ) ) {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continue;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Handle the item delimite</w:t>
      </w:r>
      <w:r>
        <w:rPr>
          <w:rFonts w:ascii="Courier New" w:hAnsi="Courier New"/>
          <w:sz w:val="16"/>
        </w:rPr>
        <w:t>r (in the current row).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isFirst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isFirst = false;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","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fullKeyList[ key ] &amp; ":"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Pass in the most appropriate data-type hint based on the parent key.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s</w:t>
      </w:r>
      <w:r>
        <w:rPr>
          <w:rFonts w:ascii="Courier New" w:hAnsi="Courier New"/>
          <w:sz w:val="16"/>
        </w:rPr>
        <w:t>tructKeyExists( fullHintList, key )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][ i ], fullHintList[ key ]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// If the given key is unknown, just pass through the most recent hint as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it may be defining the type for an entire structure.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</w:t>
      </w:r>
      <w:r>
        <w:rPr>
          <w:rFonts w:ascii="Courier New" w:hAnsi="Courier New"/>
          <w:sz w:val="16"/>
        </w:rPr>
        <w:t>se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serializeInput( input[ key ][ i ], hint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// END: Key list.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"}"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// END: Row list.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"]"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// END: isQuery().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If we made it this far, we were given a data type</w:t>
      </w:r>
      <w:r>
        <w:rPr>
          <w:rFonts w:ascii="Courier New" w:hAnsi="Courier New"/>
          <w:sz w:val="16"/>
        </w:rPr>
        <w:t xml:space="preserve"> that we're not actively supporting.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As such, we just have to hand this off to the native serializer.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serializeJson( input )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  <w:t>/**</w:t>
      </w:r>
      <w:r>
        <w:br/>
      </w:r>
      <w:r>
        <w:rPr>
          <w:rFonts w:ascii="Courier New" w:hAnsi="Courier New"/>
          <w:sz w:val="16"/>
        </w:rPr>
        <w:tab/>
        <w:t>* I serialize and write the given string to the current output context, escaping all appropriate</w:t>
      </w:r>
      <w:r>
        <w:br/>
      </w:r>
      <w:r>
        <w:rPr>
          <w:rFonts w:ascii="Courier New" w:hAnsi="Courier New"/>
          <w:sz w:val="16"/>
        </w:rPr>
        <w:tab/>
        <w:t>* characters for the JSON specification.</w:t>
      </w:r>
      <w:r>
        <w:br/>
      </w:r>
      <w:r>
        <w:rPr>
          <w:rFonts w:ascii="Courier New" w:hAnsi="Courier New"/>
          <w:sz w:val="16"/>
        </w:rPr>
        <w:tab/>
        <w:t xml:space="preserve">* </w:t>
      </w:r>
      <w:r>
        <w:br/>
      </w:r>
      <w:r>
        <w:rPr>
          <w:rFonts w:ascii="Courier New" w:hAnsi="Courier New"/>
          <w:sz w:val="16"/>
        </w:rPr>
        <w:tab/>
        <w:t>* NOTE: We are using this manual-encoding process rather than the built-in serializeJson() function</w:t>
      </w:r>
      <w:r>
        <w:br/>
      </w:r>
      <w:r>
        <w:rPr>
          <w:rFonts w:ascii="Courier New" w:hAnsi="Courier New"/>
          <w:sz w:val="16"/>
        </w:rPr>
        <w:tab/>
        <w:t>* as there is a rather nasty bug that corrupts certain patterns in the output. Read more:</w:t>
      </w:r>
      <w:r>
        <w:br/>
      </w:r>
      <w:r>
        <w:rPr>
          <w:rFonts w:ascii="Courier New" w:hAnsi="Courier New"/>
          <w:sz w:val="16"/>
        </w:rPr>
        <w:tab/>
        <w:t xml:space="preserve">* </w:t>
      </w:r>
      <w:r>
        <w:br/>
      </w:r>
      <w:r>
        <w:rPr>
          <w:rFonts w:ascii="Courier New" w:hAnsi="Courier New"/>
          <w:sz w:val="16"/>
        </w:rPr>
        <w:tab/>
        <w:t>* http://www</w:t>
      </w:r>
      <w:r>
        <w:rPr>
          <w:rFonts w:ascii="Courier New" w:hAnsi="Courier New"/>
          <w:sz w:val="16"/>
        </w:rPr>
        <w:t>.bennadel.com/blog/2842-serializejson-and-the-input-and-output-encodings-are-not-same-errors-in-coldfusion.htm</w:t>
      </w:r>
      <w:r>
        <w:br/>
      </w:r>
      <w:r>
        <w:rPr>
          <w:rFonts w:ascii="Courier New" w:hAnsi="Courier New"/>
          <w:sz w:val="16"/>
        </w:rPr>
        <w:tab/>
        <w:t xml:space="preserve">* </w:t>
      </w:r>
      <w:r>
        <w:br/>
      </w:r>
      <w:r>
        <w:rPr>
          <w:rFonts w:ascii="Courier New" w:hAnsi="Courier New"/>
          <w:sz w:val="16"/>
        </w:rPr>
        <w:tab/>
        <w:t>* @input I am the string being serialized.</w:t>
      </w:r>
      <w:r>
        <w:br/>
      </w:r>
      <w:r>
        <w:rPr>
          <w:rFonts w:ascii="Courier New" w:hAnsi="Courier New"/>
          <w:sz w:val="16"/>
        </w:rPr>
        <w:tab/>
        <w:t>*/</w:t>
      </w:r>
      <w:r>
        <w:br/>
      </w:r>
      <w:r>
        <w:rPr>
          <w:rFonts w:ascii="Courier New" w:hAnsi="Courier New"/>
          <w:sz w:val="16"/>
        </w:rPr>
        <w:tab/>
        <w:t>private void function serializeInputString( required string input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// While this may not be technically needed, this will ensure that we are not using any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"undocumented features" of the language. If we explicitly cast to  a Java string, and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something goes wrong due to odd type-casting, it's a ColdFusion bug, at</w:t>
      </w:r>
      <w:r>
        <w:rPr>
          <w:rFonts w:ascii="Courier New" w:hAnsi="Courier New"/>
          <w:sz w:val="16"/>
        </w:rPr>
        <w:t xml:space="preserve"> that point, not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a logic error 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input = javaCast( "string", input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length = input.length();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""""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for ( var i = 1 ; i &lt;= length ; i++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charCode = input.codePointAt( javaCast( "int", i - 1 )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Check</w:t>
      </w:r>
      <w:r>
        <w:rPr>
          <w:rFonts w:ascii="Courier New" w:hAnsi="Courier New"/>
          <w:sz w:val="16"/>
        </w:rPr>
        <w:t xml:space="preserve"> for the most common case first (normal characters).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if (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&gt;= 32 ) &amp;&amp;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34 ) &amp;&amp;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47 ) &amp;&amp;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92 ) &amp;&amp;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8232 ) &amp;&amp;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!= 8233 )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chr( charCo</w:t>
      </w:r>
      <w:r>
        <w:rPr>
          <w:rFonts w:ascii="Courier New" w:hAnsi="Courier New"/>
          <w:sz w:val="16"/>
        </w:rPr>
        <w:t>de )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Check for the special cases next (control characters, characters that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need to be escaped, and characters that need to be encoded nicely).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8 )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"\b"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9 )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"\t"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10 ) {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"\n"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12 )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"\f"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13 )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"\r"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 else if (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&lt; 32 ) ||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rPr>
          <w:rFonts w:ascii="Courier New" w:hAnsi="Courier New"/>
          <w:sz w:val="16"/>
        </w:rPr>
        <w:t xml:space="preserve"> charCode == 8232 ) ||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 charCode == 8233 )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// For Unicode hex values, we need to enforce a 4-digit code.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"\u" &amp; right( ( "000" &amp; formatBaseN( charCode, 16 ) ), 4 )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34 )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</w:t>
      </w:r>
      <w:r>
        <w:rPr>
          <w:rFonts w:ascii="Courier New" w:hAnsi="Courier New"/>
          <w:sz w:val="16"/>
        </w:rPr>
        <w:t>\"""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47 )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"\/"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if ( charCode == 92 )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"\\"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writeOutput( """"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/**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* I serialize and return the given string, escaping all appropriate characters for the </w:t>
      </w:r>
      <w:r>
        <w:br/>
      </w:r>
      <w:r>
        <w:rPr>
          <w:rFonts w:ascii="Courier New" w:hAnsi="Courier New"/>
          <w:sz w:val="16"/>
        </w:rPr>
        <w:tab/>
        <w:t>* JSON specification.</w:t>
      </w:r>
      <w:r>
        <w:br/>
      </w:r>
      <w:r>
        <w:rPr>
          <w:rFonts w:ascii="Courier New" w:hAnsi="Courier New"/>
          <w:sz w:val="16"/>
        </w:rPr>
        <w:tab/>
        <w:t xml:space="preserve">* </w:t>
      </w:r>
      <w:r>
        <w:br/>
      </w:r>
      <w:r>
        <w:rPr>
          <w:rFonts w:ascii="Courier New" w:hAnsi="Courier New"/>
          <w:sz w:val="16"/>
        </w:rPr>
        <w:tab/>
        <w:t>* @input I am the string being serialized.</w:t>
      </w:r>
      <w:r>
        <w:br/>
      </w:r>
      <w:r>
        <w:rPr>
          <w:rFonts w:ascii="Courier New" w:hAnsi="Courier New"/>
          <w:sz w:val="16"/>
        </w:rPr>
        <w:tab/>
        <w:t>* @output false</w:t>
      </w:r>
      <w:r>
        <w:br/>
      </w:r>
      <w:r>
        <w:rPr>
          <w:rFonts w:ascii="Courier New" w:hAnsi="Courier New"/>
          <w:sz w:val="16"/>
        </w:rPr>
        <w:tab/>
        <w:t>*/</w:t>
      </w:r>
      <w:r>
        <w:br/>
      </w:r>
      <w:r>
        <w:rPr>
          <w:rFonts w:ascii="Courier New" w:hAnsi="Courier New"/>
          <w:sz w:val="16"/>
        </w:rPr>
        <w:tab/>
        <w:t>private string function serializeString( required string input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savec</w:t>
      </w:r>
      <w:r>
        <w:rPr>
          <w:rFonts w:ascii="Courier New" w:hAnsi="Courier New"/>
          <w:sz w:val="16"/>
        </w:rPr>
        <w:t>ontent variable = "local.json"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serializeInputString( input );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json );</w:t>
      </w:r>
      <w:r>
        <w:br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>}</w:t>
      </w:r>
    </w:p>
    <w:p w14:paraId="095BB38A" w14:textId="77777777" w:rsidR="001627DF" w:rsidRDefault="006D5112">
      <w:pPr>
        <w:pStyle w:val="1"/>
      </w:pPr>
      <w:bookmarkStart w:id="4" w:name="_Toc229635379"/>
      <w:r>
        <w:t>v1/lib/TokenGenerator.cfc</w:t>
      </w:r>
      <w:bookmarkEnd w:id="4"/>
    </w:p>
    <w:p w14:paraId="1E036FF4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</w:t>
      </w:r>
      <w:r>
        <w:br/>
      </w:r>
      <w:r>
        <w:rPr>
          <w:rFonts w:ascii="Courier New" w:hAnsi="Courier New"/>
          <w:sz w:val="16"/>
        </w:rPr>
        <w:tab/>
        <w:t>output = false</w:t>
      </w:r>
      <w:r>
        <w:br/>
      </w:r>
      <w:r>
        <w:rPr>
          <w:rFonts w:ascii="Courier New" w:hAnsi="Courier New"/>
          <w:sz w:val="16"/>
        </w:rPr>
        <w:tab/>
        <w:t>hint = "Генерирует случайные токены с помощью Java SecureRandom."</w:t>
      </w:r>
      <w:r>
        <w:br/>
      </w:r>
      <w:r>
        <w:rPr>
          <w:rFonts w:ascii="Courier New" w:hAnsi="Courier New"/>
          <w:sz w:val="16"/>
        </w:rPr>
        <w:tab/>
        <w:t>{</w:t>
      </w:r>
      <w:r>
        <w:br/>
      </w:r>
      <w:r>
        <w:br/>
      </w:r>
      <w:r>
        <w:rPr>
          <w:rFonts w:ascii="Courier New" w:hAnsi="Courier New"/>
          <w:sz w:val="16"/>
        </w:rPr>
        <w:tab/>
        <w:t>public any function init()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ge</w:t>
      </w:r>
      <w:r>
        <w:rPr>
          <w:rFonts w:ascii="Courier New" w:hAnsi="Courier New"/>
          <w:sz w:val="16"/>
        </w:rPr>
        <w:t>nerator = createObject( "java", "java.security.SecureRandom"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.getInstance(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javaCast( "string", "SHA1PRNG" ),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javaCast( "string", "SUN"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generator.nextBytes( charsetDecode( " ", "utf-8" )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reseedAt = getNextReseedAt();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</w:t>
      </w:r>
      <w:r>
        <w:rPr>
          <w:rFonts w:ascii="Courier New" w:hAnsi="Courier New"/>
          <w:sz w:val="16"/>
        </w:rPr>
        <w:t>( this );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public string function nextToken( numeric byteCount = 32 )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now() &gt;= reseedAt 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lock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name = "TokenGenerator.reseedCheck"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type = "exclusive"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 =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throwOnTimeout = false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 now() &gt;= reseedAt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reseedAt = getNextReseedAt();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generator.setSeed( generator.generateSeed( javaCast( "int", 32 ) )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byteBuffer = charsetDecode( repeatString( " ", byteCount ), "utf-8"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generator.nextBytes( byteBuffer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enc</w:t>
      </w:r>
      <w:r>
        <w:rPr>
          <w:rFonts w:ascii="Courier New" w:hAnsi="Courier New"/>
          <w:sz w:val="16"/>
        </w:rPr>
        <w:t>odeBytes( byteBuffer ) );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private string function encodeBytes( required binary bytes 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var token = binaryEncode( bytes, "base64" );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token = replace( token, "+", "a", "all"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token = replace( token, "/", "b", "all" 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token = </w:t>
      </w:r>
      <w:r>
        <w:rPr>
          <w:rFonts w:ascii="Courier New" w:hAnsi="Courier New"/>
          <w:sz w:val="16"/>
        </w:rPr>
        <w:t>replace( token, "=", "c", "all" );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token );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private date function getNextReseedAt() {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return( dateAdd( "h", 1, now() ) );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>}</w:t>
      </w:r>
    </w:p>
    <w:p w14:paraId="04EAADAC" w14:textId="77777777" w:rsidR="001627DF" w:rsidRDefault="006D5112">
      <w:pPr>
        <w:pStyle w:val="1"/>
      </w:pPr>
      <w:bookmarkStart w:id="5" w:name="_Toc229635380"/>
      <w:r>
        <w:t>v1/lib/encodingUtils.cfc</w:t>
      </w:r>
      <w:bookmarkEnd w:id="5"/>
    </w:p>
    <w:p w14:paraId="3A1564A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 {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any function init() {</w:t>
      </w:r>
      <w:r>
        <w:br/>
      </w:r>
      <w:r>
        <w:rPr>
          <w:rFonts w:ascii="Courier New" w:hAnsi="Courier New"/>
          <w:sz w:val="16"/>
        </w:rPr>
        <w:t xml:space="preserve">        variables.utcBaseDate = create</w:t>
      </w:r>
      <w:r>
        <w:rPr>
          <w:rFonts w:ascii="Courier New" w:hAnsi="Courier New"/>
          <w:sz w:val="16"/>
        </w:rPr>
        <w:t>Object( 'java', 'java.util.Date' ).init( javacast( 'int', 0 ) );</w:t>
      </w:r>
      <w:r>
        <w:br/>
      </w:r>
      <w:r>
        <w:rPr>
          <w:rFonts w:ascii="Courier New" w:hAnsi="Courier New"/>
          <w:sz w:val="16"/>
        </w:rPr>
        <w:t xml:space="preserve">        variables.ECParameterSpecCache = { };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convertDateToUnixTimestamp( required date dateToConvert ) {</w:t>
      </w:r>
      <w:r>
        <w:br/>
      </w:r>
      <w:r>
        <w:rPr>
          <w:rFonts w:ascii="Courier New" w:hAnsi="Courier New"/>
          <w:sz w:val="16"/>
        </w:rPr>
        <w:t xml:space="preserve">        return dateDiff( 's', utcBaseDate, parseDateTime( dateToC</w:t>
      </w:r>
      <w:r>
        <w:rPr>
          <w:rFonts w:ascii="Courier New" w:hAnsi="Courier New"/>
          <w:sz w:val="16"/>
        </w:rPr>
        <w:t>onvert )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convertUnixTimestampToDate( required numeric timestamp ) {</w:t>
      </w:r>
      <w:r>
        <w:br/>
      </w:r>
      <w:r>
        <w:rPr>
          <w:rFonts w:ascii="Courier New" w:hAnsi="Courier New"/>
          <w:sz w:val="16"/>
        </w:rPr>
        <w:t xml:space="preserve">        return dateAdd( 's', timestamp, utcBaseDate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base64UrlToBinary( base64url ) {</w:t>
      </w:r>
      <w:r>
        <w:br/>
      </w:r>
      <w:r>
        <w:rPr>
          <w:rFonts w:ascii="Courier New" w:hAnsi="Courier New"/>
          <w:sz w:val="16"/>
        </w:rPr>
        <w:t xml:space="preserve">        var base64 = base64url.replace( '-', '+', 'all' )</w:t>
      </w:r>
      <w:r>
        <w:rPr>
          <w:rFonts w:ascii="Courier New" w:hAnsi="Courier New"/>
          <w:sz w:val="16"/>
        </w:rPr>
        <w:t>.replace( '_', '/', 'all' );</w:t>
      </w:r>
      <w:r>
        <w:br/>
      </w:r>
      <w:r>
        <w:rPr>
          <w:rFonts w:ascii="Courier New" w:hAnsi="Courier New"/>
          <w:sz w:val="16"/>
        </w:rPr>
        <w:t xml:space="preserve">        var padded = base64 &amp; repeatString( '=', 4 - ( len( base64 ) % 4 ) );</w:t>
      </w:r>
      <w:r>
        <w:br/>
      </w:r>
      <w:r>
        <w:rPr>
          <w:rFonts w:ascii="Courier New" w:hAnsi="Courier New"/>
          <w:sz w:val="16"/>
        </w:rPr>
        <w:t xml:space="preserve">        return binaryDecode( padded, 'base64'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binaryToBase64Url( source ) {</w:t>
      </w:r>
      <w:r>
        <w:br/>
      </w:r>
      <w:r>
        <w:rPr>
          <w:rFonts w:ascii="Courier New" w:hAnsi="Courier New"/>
          <w:sz w:val="16"/>
        </w:rPr>
        <w:t xml:space="preserve">        return binaryEncode( source, 'base64' )</w:t>
      </w:r>
      <w:r>
        <w:br/>
      </w:r>
      <w:r>
        <w:rPr>
          <w:rFonts w:ascii="Courier New" w:hAnsi="Courier New"/>
          <w:sz w:val="16"/>
        </w:rPr>
        <w:t xml:space="preserve">  </w:t>
      </w:r>
      <w:r>
        <w:rPr>
          <w:rFonts w:ascii="Courier New" w:hAnsi="Courier New"/>
          <w:sz w:val="16"/>
        </w:rPr>
        <w:t xml:space="preserve">          .replace( '+', '-', 'all' )</w:t>
      </w:r>
      <w:r>
        <w:br/>
      </w:r>
      <w:r>
        <w:rPr>
          <w:rFonts w:ascii="Courier New" w:hAnsi="Courier New"/>
          <w:sz w:val="16"/>
        </w:rPr>
        <w:t xml:space="preserve">            .replace( '/', '_', 'all' )</w:t>
      </w:r>
      <w:r>
        <w:br/>
      </w:r>
      <w:r>
        <w:rPr>
          <w:rFonts w:ascii="Courier New" w:hAnsi="Courier New"/>
          <w:sz w:val="16"/>
        </w:rPr>
        <w:t xml:space="preserve">            .replace( '=', '', 'all'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/**</w:t>
      </w:r>
      <w:r>
        <w:br/>
      </w:r>
      <w:r>
        <w:rPr>
          <w:rFonts w:ascii="Courier New" w:hAnsi="Courier New"/>
          <w:sz w:val="16"/>
        </w:rPr>
        <w:t xml:space="preserve">    * The INTEGER encoding for DER consists of a 02 tag a length encoding of the value</w:t>
      </w:r>
      <w:r>
        <w:br/>
      </w:r>
      <w:r>
        <w:rPr>
          <w:rFonts w:ascii="Courier New" w:hAnsi="Courier New"/>
          <w:sz w:val="16"/>
        </w:rPr>
        <w:t xml:space="preserve">    * and then a signed, minimum siz</w:t>
      </w:r>
      <w:r>
        <w:rPr>
          <w:rFonts w:ascii="Courier New" w:hAnsi="Courier New"/>
          <w:sz w:val="16"/>
        </w:rPr>
        <w:t>ed, big endian encoding of the encoded number.</w:t>
      </w:r>
      <w:r>
        <w:br/>
      </w:r>
      <w:r>
        <w:rPr>
          <w:rFonts w:ascii="Courier New" w:hAnsi="Courier New"/>
          <w:sz w:val="16"/>
        </w:rPr>
        <w:t xml:space="preserve">    *</w:t>
      </w:r>
      <w:r>
        <w:br/>
      </w:r>
      <w:r>
        <w:rPr>
          <w:rFonts w:ascii="Courier New" w:hAnsi="Courier New"/>
          <w:sz w:val="16"/>
        </w:rPr>
        <w:t xml:space="preserve">    * - https://stackoverflow.com/questions/54718741/how-to-der-encode-an-ecdsa-signature</w:t>
      </w:r>
      <w:r>
        <w:br/>
      </w:r>
      <w:r>
        <w:rPr>
          <w:rFonts w:ascii="Courier New" w:hAnsi="Courier New"/>
          <w:sz w:val="16"/>
        </w:rPr>
        <w:t xml:space="preserve">    */</w:t>
      </w:r>
      <w:r>
        <w:br/>
      </w:r>
      <w:r>
        <w:rPr>
          <w:rFonts w:ascii="Courier New" w:hAnsi="Courier New"/>
          <w:sz w:val="16"/>
        </w:rPr>
        <w:t xml:space="preserve">    function derEncodeIntegerBytes( byteArray ) {</w:t>
      </w:r>
      <w:r>
        <w:br/>
      </w:r>
      <w:r>
        <w:rPr>
          <w:rFonts w:ascii="Courier New" w:hAnsi="Courier New"/>
          <w:sz w:val="16"/>
        </w:rPr>
        <w:t xml:space="preserve">        // first remove any padding</w:t>
      </w:r>
      <w:r>
        <w:br/>
      </w:r>
      <w:r>
        <w:rPr>
          <w:rFonts w:ascii="Courier New" w:hAnsi="Courier New"/>
          <w:sz w:val="16"/>
        </w:rPr>
        <w:t xml:space="preserve">        for ( var i </w:t>
      </w:r>
      <w:r>
        <w:rPr>
          <w:rFonts w:ascii="Courier New" w:hAnsi="Courier New"/>
          <w:sz w:val="16"/>
        </w:rPr>
        <w:t>= 1; i &lt;= arrayLen( byteArray ); i++ ) {</w:t>
      </w:r>
      <w:r>
        <w:br/>
      </w:r>
      <w:r>
        <w:rPr>
          <w:rFonts w:ascii="Courier New" w:hAnsi="Courier New"/>
          <w:sz w:val="16"/>
        </w:rPr>
        <w:t xml:space="preserve">            if ( byteArray[ i ] != 0 ) break;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  var unpadded = arraySlice( byteArray, i );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 xml:space="preserve">        // add sign if negative</w:t>
      </w:r>
      <w:r>
        <w:br/>
      </w:r>
      <w:r>
        <w:rPr>
          <w:rFonts w:ascii="Courier New" w:hAnsi="Courier New"/>
          <w:sz w:val="16"/>
        </w:rPr>
        <w:t xml:space="preserve">        if ( unpadded[ 1 ] &lt; 0 ) {</w:t>
      </w:r>
      <w:r>
        <w:br/>
      </w:r>
      <w:r>
        <w:rPr>
          <w:rFonts w:ascii="Courier New" w:hAnsi="Courier New"/>
          <w:sz w:val="16"/>
        </w:rPr>
        <w:t xml:space="preserve">            unpadded.prepend( 0 );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// if len &gt; 127 the length encoding will be wrong, but that won't happen for the supported signature sizes</w:t>
      </w:r>
      <w:r>
        <w:br/>
      </w:r>
      <w:r>
        <w:rPr>
          <w:rFonts w:ascii="Courier New" w:hAnsi="Courier New"/>
          <w:sz w:val="16"/>
        </w:rPr>
        <w:t xml:space="preserve">        var derEncoded = [ 2, unpadded.len() ];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derEncoded.append( unpadded, true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return derEncoded;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 xml:space="preserve">    /**</w:t>
      </w:r>
      <w:r>
        <w:br/>
      </w:r>
      <w:r>
        <w:rPr>
          <w:rFonts w:ascii="Courier New" w:hAnsi="Courier New"/>
          <w:sz w:val="16"/>
        </w:rPr>
        <w:t xml:space="preserve">    * The SEQUENCE encoding is simply a tag set to the byte value 30, the</w:t>
      </w:r>
      <w:r>
        <w:br/>
      </w:r>
      <w:r>
        <w:rPr>
          <w:rFonts w:ascii="Courier New" w:hAnsi="Courier New"/>
          <w:sz w:val="16"/>
        </w:rPr>
        <w:t xml:space="preserve">    * length encoding and then the concatenation of the two INTEGER</w:t>
      </w:r>
      <w:r>
        <w:br/>
      </w:r>
      <w:r>
        <w:rPr>
          <w:rFonts w:ascii="Courier New" w:hAnsi="Courier New"/>
          <w:sz w:val="16"/>
        </w:rPr>
        <w:t xml:space="preserve">    * structures.</w:t>
      </w:r>
      <w:r>
        <w:br/>
      </w:r>
      <w:r>
        <w:rPr>
          <w:rFonts w:ascii="Courier New" w:hAnsi="Courier New"/>
          <w:sz w:val="16"/>
        </w:rPr>
        <w:t xml:space="preserve">    *</w:t>
      </w:r>
      <w:r>
        <w:br/>
      </w:r>
      <w:r>
        <w:rPr>
          <w:rFonts w:ascii="Courier New" w:hAnsi="Courier New"/>
          <w:sz w:val="16"/>
        </w:rPr>
        <w:t xml:space="preserve">    * https://stackoverflow.com/questions/54718</w:t>
      </w:r>
      <w:r>
        <w:rPr>
          <w:rFonts w:ascii="Courier New" w:hAnsi="Courier New"/>
          <w:sz w:val="16"/>
        </w:rPr>
        <w:t>741/how-to-der-encode-an-ecdsa-signature</w:t>
      </w:r>
      <w:r>
        <w:br/>
      </w:r>
      <w:r>
        <w:rPr>
          <w:rFonts w:ascii="Courier New" w:hAnsi="Courier New"/>
          <w:sz w:val="16"/>
        </w:rPr>
        <w:t xml:space="preserve">    *</w:t>
      </w:r>
      <w:r>
        <w:br/>
      </w:r>
      <w:r>
        <w:rPr>
          <w:rFonts w:ascii="Courier New" w:hAnsi="Courier New"/>
          <w:sz w:val="16"/>
        </w:rPr>
        <w:t xml:space="preserve">    * Also see:</w:t>
      </w:r>
      <w:r>
        <w:br/>
      </w:r>
      <w:r>
        <w:rPr>
          <w:rFonts w:ascii="Courier New" w:hAnsi="Courier New"/>
          <w:sz w:val="16"/>
        </w:rPr>
        <w:t xml:space="preserve">    * https://crypto.stackexchange.com/questions/57731/ecdsa-signature-rs-to-asn1-der-encoding-question</w:t>
      </w:r>
      <w:r>
        <w:br/>
      </w:r>
      <w:r>
        <w:rPr>
          <w:rFonts w:ascii="Courier New" w:hAnsi="Courier New"/>
          <w:sz w:val="16"/>
        </w:rPr>
        <w:t xml:space="preserve">    */</w:t>
      </w:r>
      <w:r>
        <w:br/>
      </w:r>
      <w:r>
        <w:rPr>
          <w:rFonts w:ascii="Courier New" w:hAnsi="Courier New"/>
          <w:sz w:val="16"/>
        </w:rPr>
        <w:t xml:space="preserve">    function convertP1363ToDER( signature ) {</w:t>
      </w:r>
      <w:r>
        <w:br/>
      </w:r>
      <w:r>
        <w:rPr>
          <w:rFonts w:ascii="Courier New" w:hAnsi="Courier New"/>
          <w:sz w:val="16"/>
        </w:rPr>
        <w:t xml:space="preserve">        var split = len( signature )</w:t>
      </w:r>
      <w:r>
        <w:rPr>
          <w:rFonts w:ascii="Courier New" w:hAnsi="Courier New"/>
          <w:sz w:val="16"/>
        </w:rPr>
        <w:t xml:space="preserve"> / 2;</w:t>
      </w:r>
      <w:r>
        <w:br/>
      </w:r>
      <w:r>
        <w:rPr>
          <w:rFonts w:ascii="Courier New" w:hAnsi="Courier New"/>
          <w:sz w:val="16"/>
        </w:rPr>
        <w:t xml:space="preserve">        var r = derEncodeIntegerBytes( arraySlice( signature, 1, split ) );</w:t>
      </w:r>
      <w:r>
        <w:br/>
      </w:r>
      <w:r>
        <w:rPr>
          <w:rFonts w:ascii="Courier New" w:hAnsi="Courier New"/>
          <w:sz w:val="16"/>
        </w:rPr>
        <w:t xml:space="preserve">        var s = derEncodeIntegerBytes( arraySlice( signature, split + 1, split )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DERSignature = [ 48 ];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length = r.len() + s.len();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</w:t>
      </w:r>
      <w:r>
        <w:rPr>
          <w:rFonts w:ascii="Courier New" w:hAnsi="Courier New"/>
          <w:sz w:val="16"/>
        </w:rPr>
        <w:t xml:space="preserve"> length &gt; 255 )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'jwtcfml.InvalidSignature',</w:t>
      </w:r>
      <w:r>
        <w:br/>
      </w:r>
      <w:r>
        <w:rPr>
          <w:rFonts w:ascii="Courier New" w:hAnsi="Courier New"/>
          <w:sz w:val="16"/>
        </w:rPr>
        <w:t xml:space="preserve">                message = 'Invalid P1363 key.',</w:t>
      </w:r>
      <w:r>
        <w:br/>
      </w:r>
      <w:r>
        <w:rPr>
          <w:rFonts w:ascii="Courier New" w:hAnsi="Courier New"/>
          <w:sz w:val="16"/>
        </w:rPr>
        <w:t xml:space="preserve">                detail = 'The P1363 signature is too long.'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/*</w:t>
      </w:r>
      <w:r>
        <w:br/>
      </w:r>
      <w:r>
        <w:rPr>
          <w:rFonts w:ascii="Courier New" w:hAnsi="Courier New"/>
          <w:sz w:val="16"/>
        </w:rPr>
        <w:t xml:space="preserve">            The length </w:t>
      </w:r>
      <w:r>
        <w:rPr>
          <w:rFonts w:ascii="Courier New" w:hAnsi="Courier New"/>
          <w:sz w:val="16"/>
        </w:rPr>
        <w:t>is simply a single byte if it is smaller than 128 (or hex 80)</w:t>
      </w:r>
      <w:r>
        <w:br/>
      </w:r>
      <w:r>
        <w:rPr>
          <w:rFonts w:ascii="Courier New" w:hAnsi="Courier New"/>
          <w:sz w:val="16"/>
        </w:rPr>
        <w:t xml:space="preserve">            of the size. If it is larger then it is two byte: one byte set to 81,</w:t>
      </w:r>
      <w:r>
        <w:br/>
      </w:r>
      <w:r>
        <w:rPr>
          <w:rFonts w:ascii="Courier New" w:hAnsi="Courier New"/>
          <w:sz w:val="16"/>
        </w:rPr>
        <w:t xml:space="preserve">            which indicates that one length byte will follow, and one byte</w:t>
      </w:r>
      <w:r>
        <w:br/>
      </w:r>
      <w:r>
        <w:rPr>
          <w:rFonts w:ascii="Courier New" w:hAnsi="Courier New"/>
          <w:sz w:val="16"/>
        </w:rPr>
        <w:t xml:space="preserve">            containing the actual val</w:t>
      </w:r>
      <w:r>
        <w:rPr>
          <w:rFonts w:ascii="Courier New" w:hAnsi="Courier New"/>
          <w:sz w:val="16"/>
        </w:rPr>
        <w:t>ue.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https://stackoverflow.com/questions/54718741/how-to-der-encode-an-ecdsa-signature</w:t>
      </w:r>
      <w:r>
        <w:br/>
      </w:r>
      <w:r>
        <w:rPr>
          <w:rFonts w:ascii="Courier New" w:hAnsi="Courier New"/>
          <w:sz w:val="16"/>
        </w:rPr>
        <w:t xml:space="preserve">        */</w:t>
      </w:r>
      <w:r>
        <w:br/>
      </w:r>
      <w:r>
        <w:rPr>
          <w:rFonts w:ascii="Courier New" w:hAnsi="Courier New"/>
          <w:sz w:val="16"/>
        </w:rPr>
        <w:t xml:space="preserve">        if ( length &gt; 127 ) {</w:t>
      </w:r>
      <w:r>
        <w:br/>
      </w:r>
      <w:r>
        <w:rPr>
          <w:rFonts w:ascii="Courier New" w:hAnsi="Courier New"/>
          <w:sz w:val="16"/>
        </w:rPr>
        <w:t xml:space="preserve">            DERSignature.append( -127 );</w:t>
      </w:r>
      <w:r>
        <w:br/>
      </w:r>
      <w:r>
        <w:rPr>
          <w:rFonts w:ascii="Courier New" w:hAnsi="Courier New"/>
          <w:sz w:val="16"/>
        </w:rPr>
        <w:t xml:space="preserve">            length -= 256;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  DERSignature.append( length );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 xml:space="preserve">        DERSignature.append( r, true );</w:t>
      </w:r>
      <w:r>
        <w:br/>
      </w:r>
      <w:r>
        <w:rPr>
          <w:rFonts w:ascii="Courier New" w:hAnsi="Courier New"/>
          <w:sz w:val="16"/>
        </w:rPr>
        <w:t xml:space="preserve">        DERSignature.append( s, true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return javacast( 'byte[]', DERSignature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convertDERtoP1363( required any signature, required string algorithm ) {</w:t>
      </w:r>
      <w:r>
        <w:br/>
      </w:r>
      <w:r>
        <w:rPr>
          <w:rFonts w:ascii="Courier New" w:hAnsi="Courier New"/>
          <w:sz w:val="16"/>
        </w:rPr>
        <w:t xml:space="preserve">        // extract the two in</w:t>
      </w:r>
      <w:r>
        <w:rPr>
          <w:rFonts w:ascii="Courier New" w:hAnsi="Courier New"/>
          <w:sz w:val="16"/>
        </w:rPr>
        <w:t>tegers from the DER signature</w:t>
      </w:r>
      <w:r>
        <w:br/>
      </w:r>
      <w:r>
        <w:rPr>
          <w:rFonts w:ascii="Courier New" w:hAnsi="Courier New"/>
          <w:sz w:val="16"/>
        </w:rPr>
        <w:t xml:space="preserve">        // assuming a 02 tag byte followed by a single length byte since we should not see</w:t>
      </w:r>
      <w:r>
        <w:br/>
      </w:r>
      <w:r>
        <w:rPr>
          <w:rFonts w:ascii="Courier New" w:hAnsi="Courier New"/>
          <w:sz w:val="16"/>
        </w:rPr>
        <w:t xml:space="preserve">        // anything larger in the supported algorithms</w:t>
      </w:r>
      <w:r>
        <w:br/>
      </w:r>
      <w:r>
        <w:rPr>
          <w:rFonts w:ascii="Courier New" w:hAnsi="Courier New"/>
          <w:sz w:val="16"/>
        </w:rPr>
        <w:t xml:space="preserve">        var start = 3;</w:t>
      </w:r>
      <w:r>
        <w:br/>
      </w:r>
      <w:r>
        <w:rPr>
          <w:rFonts w:ascii="Courier New" w:hAnsi="Courier New"/>
          <w:sz w:val="16"/>
        </w:rPr>
        <w:t xml:space="preserve">        while ( signature[ start ] != 2 ) start++;</w:t>
      </w:r>
      <w:r>
        <w:br/>
      </w:r>
      <w:r>
        <w:rPr>
          <w:rFonts w:ascii="Courier New" w:hAnsi="Courier New"/>
          <w:sz w:val="16"/>
        </w:rPr>
        <w:t xml:space="preserve">        var r = arraySlice( signature, start + 2, signature[ start + 1 ] );</w:t>
      </w:r>
      <w:r>
        <w:br/>
      </w:r>
      <w:r>
        <w:rPr>
          <w:rFonts w:ascii="Courier New" w:hAnsi="Courier New"/>
          <w:sz w:val="16"/>
        </w:rPr>
        <w:t xml:space="preserve">        var s = arraySlice( signature, start + 2 + r.len() + 2 );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r[ 1 ] == 0 ) r = arraySlice( r, 2 );</w:t>
      </w:r>
      <w:r>
        <w:br/>
      </w:r>
      <w:r>
        <w:rPr>
          <w:rFonts w:ascii="Courier New" w:hAnsi="Courier New"/>
          <w:sz w:val="16"/>
        </w:rPr>
        <w:t xml:space="preserve">        if </w:t>
      </w:r>
      <w:r>
        <w:rPr>
          <w:rFonts w:ascii="Courier New" w:hAnsi="Courier New"/>
          <w:sz w:val="16"/>
        </w:rPr>
        <w:t>( s[ 1 ] == 0 ) s = arraySlice( s, 2 );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lengthMap = {</w:t>
      </w:r>
      <w:r>
        <w:br/>
      </w:r>
      <w:r>
        <w:rPr>
          <w:rFonts w:ascii="Courier New" w:hAnsi="Courier New"/>
          <w:sz w:val="16"/>
        </w:rPr>
        <w:t xml:space="preserve">            ES256: 32,</w:t>
      </w:r>
      <w:r>
        <w:br/>
      </w:r>
      <w:r>
        <w:rPr>
          <w:rFonts w:ascii="Courier New" w:hAnsi="Courier New"/>
          <w:sz w:val="16"/>
        </w:rPr>
        <w:t xml:space="preserve">            ES384: 48,</w:t>
      </w:r>
      <w:r>
        <w:br/>
      </w:r>
      <w:r>
        <w:rPr>
          <w:rFonts w:ascii="Courier New" w:hAnsi="Courier New"/>
          <w:sz w:val="16"/>
        </w:rPr>
        <w:t xml:space="preserve">            ES512: 64</w:t>
      </w:r>
      <w:r>
        <w:br/>
      </w:r>
      <w:r>
        <w:rPr>
          <w:rFonts w:ascii="Courier New" w:hAnsi="Courier New"/>
          <w:sz w:val="16"/>
        </w:rPr>
        <w:t xml:space="preserve">        };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P1363Signature = [ ];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for ( var i = 1; i &lt;= lengthMap[ algorithm ] - r.len(); i++ ) P136</w:t>
      </w:r>
      <w:r>
        <w:rPr>
          <w:rFonts w:ascii="Courier New" w:hAnsi="Courier New"/>
          <w:sz w:val="16"/>
        </w:rPr>
        <w:t>3Signature.append( 0 );</w:t>
      </w:r>
      <w:r>
        <w:br/>
      </w:r>
      <w:r>
        <w:rPr>
          <w:rFonts w:ascii="Courier New" w:hAnsi="Courier New"/>
          <w:sz w:val="16"/>
        </w:rPr>
        <w:t xml:space="preserve">        P1363Signature.append( r, true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for ( var i = 1; i &lt;= lengthMap[ algorithm ] - s.len(); i++ ) P1363Signature.append( 0 );</w:t>
      </w:r>
      <w:r>
        <w:br/>
      </w:r>
      <w:r>
        <w:rPr>
          <w:rFonts w:ascii="Courier New" w:hAnsi="Courier New"/>
          <w:sz w:val="16"/>
        </w:rPr>
        <w:t xml:space="preserve">        P1363Signature.append( s, true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return javacast( 'byte[]', P1363Signatur</w:t>
      </w:r>
      <w:r>
        <w:rPr>
          <w:rFonts w:ascii="Courier New" w:hAnsi="Courier New"/>
          <w:sz w:val="16"/>
        </w:rPr>
        <w:t>e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parsePEMEncodedKey( required string pemKey ) {</w:t>
      </w:r>
      <w:r>
        <w:br/>
      </w:r>
      <w:r>
        <w:rPr>
          <w:rFonts w:ascii="Courier New" w:hAnsi="Courier New"/>
          <w:sz w:val="16"/>
        </w:rPr>
        <w:t xml:space="preserve">        if ( reFind( '^-----BEGIN (RSA|EC) (PARAMETERS|PRIVATE)', pemKey )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'jwtcfml.InvalidPrivateKey',</w:t>
      </w:r>
      <w:r>
        <w:br/>
      </w:r>
      <w:r>
        <w:rPr>
          <w:rFonts w:ascii="Courier New" w:hAnsi="Courier New"/>
          <w:sz w:val="16"/>
        </w:rPr>
        <w:t xml:space="preserve">                message = 'Invalid</w:t>
      </w:r>
      <w:r>
        <w:rPr>
          <w:rFonts w:ascii="Courier New" w:hAnsi="Courier New"/>
          <w:sz w:val="16"/>
        </w:rPr>
        <w:t xml:space="preserve"> private key format.',</w:t>
      </w:r>
      <w:r>
        <w:br/>
      </w:r>
      <w:r>
        <w:rPr>
          <w:rFonts w:ascii="Courier New" w:hAnsi="Courier New"/>
          <w:sz w:val="16"/>
        </w:rPr>
        <w:t xml:space="preserve">                detail = 'Please encode your private key in PKCS8 format, e.g.: `openssl pkcs8 -topk8 -nocrypt -in privatekey.pem -out privatekey.pk8'</w:t>
      </w:r>
      <w:r>
        <w:br/>
      </w:r>
      <w:r>
        <w:rPr>
          <w:rFonts w:ascii="Courier New" w:hAnsi="Courier New"/>
          <w:sz w:val="16"/>
        </w:rPr>
        <w:t xml:space="preserve">            )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binaryKey = binaryDecode(</w:t>
      </w:r>
      <w:r>
        <w:br/>
      </w:r>
      <w:r>
        <w:rPr>
          <w:rFonts w:ascii="Courier New" w:hAnsi="Courier New"/>
          <w:sz w:val="16"/>
        </w:rPr>
        <w:t xml:space="preserve">            trim( p</w:t>
      </w:r>
      <w:r>
        <w:rPr>
          <w:rFonts w:ascii="Courier New" w:hAnsi="Courier New"/>
          <w:sz w:val="16"/>
        </w:rPr>
        <w:t>emKey ).reReplace( '-----[A-Z\s]+-----', '', 'all' ).reReplace( '[\r\n]', '', 'all' ),</w:t>
      </w:r>
      <w:r>
        <w:br/>
      </w:r>
      <w:r>
        <w:rPr>
          <w:rFonts w:ascii="Courier New" w:hAnsi="Courier New"/>
          <w:sz w:val="16"/>
        </w:rPr>
        <w:t xml:space="preserve">            'base64'</w:t>
      </w:r>
      <w:r>
        <w:br/>
      </w:r>
      <w:r>
        <w:rPr>
          <w:rFonts w:ascii="Courier New" w:hAnsi="Courier New"/>
          <w:sz w:val="16"/>
        </w:rPr>
        <w:t xml:space="preserve">       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find( '-----BEGIN CERTIFICATE-----', pemKey ) ) {</w:t>
      </w:r>
      <w:r>
        <w:br/>
      </w:r>
      <w:r>
        <w:rPr>
          <w:rFonts w:ascii="Courier New" w:hAnsi="Courier New"/>
          <w:sz w:val="16"/>
        </w:rPr>
        <w:t xml:space="preserve">            var bis = createObject( 'java', 'java.io.ByteArrayInputStream</w:t>
      </w:r>
      <w:r>
        <w:rPr>
          <w:rFonts w:ascii="Courier New" w:hAnsi="Courier New"/>
          <w:sz w:val="16"/>
        </w:rPr>
        <w:t>' ).init( binaryKey );</w:t>
      </w:r>
      <w:r>
        <w:br/>
      </w:r>
      <w:r>
        <w:rPr>
          <w:rFonts w:ascii="Courier New" w:hAnsi="Courier New"/>
          <w:sz w:val="16"/>
        </w:rPr>
        <w:t xml:space="preserve">            return createObject( 'java', 'java.security.cert.CertificateFactory' )</w:t>
      </w:r>
      <w:r>
        <w:br/>
      </w:r>
      <w:r>
        <w:rPr>
          <w:rFonts w:ascii="Courier New" w:hAnsi="Courier New"/>
          <w:sz w:val="16"/>
        </w:rPr>
        <w:t xml:space="preserve">                .getInstance( 'X.509' )</w:t>
      </w:r>
      <w:r>
        <w:br/>
      </w:r>
      <w:r>
        <w:rPr>
          <w:rFonts w:ascii="Courier New" w:hAnsi="Courier New"/>
          <w:sz w:val="16"/>
        </w:rPr>
        <w:t xml:space="preserve">                .generateCertificate( bis )</w:t>
      </w:r>
      <w:r>
        <w:br/>
      </w:r>
      <w:r>
        <w:rPr>
          <w:rFonts w:ascii="Courier New" w:hAnsi="Courier New"/>
          <w:sz w:val="16"/>
        </w:rPr>
        <w:lastRenderedPageBreak/>
        <w:t xml:space="preserve">                .getPublicKey();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find( '--</w:t>
      </w:r>
      <w:r>
        <w:rPr>
          <w:rFonts w:ascii="Courier New" w:hAnsi="Courier New"/>
          <w:sz w:val="16"/>
        </w:rPr>
        <w:t>---BEGIN PUBLIC KEY-----', pemKey ) ) {</w:t>
      </w:r>
      <w:r>
        <w:br/>
      </w:r>
      <w:r>
        <w:rPr>
          <w:rFonts w:ascii="Courier New" w:hAnsi="Courier New"/>
          <w:sz w:val="16"/>
        </w:rPr>
        <w:t xml:space="preserve">            var publicKeySpec = createObject( 'java', 'java.security.spec.X509EncodedKeySpec' ).init( binaryKey );</w:t>
      </w:r>
      <w:r>
        <w:br/>
      </w:r>
      <w:r>
        <w:rPr>
          <w:rFonts w:ascii="Courier New" w:hAnsi="Courier New"/>
          <w:sz w:val="16"/>
        </w:rPr>
        <w:t xml:space="preserve">            try {</w:t>
      </w:r>
      <w:r>
        <w:br/>
      </w:r>
      <w:r>
        <w:rPr>
          <w:rFonts w:ascii="Courier New" w:hAnsi="Courier New"/>
          <w:sz w:val="16"/>
        </w:rPr>
        <w:t xml:space="preserve">                return createObject( 'java', 'java.security.KeyFactory' )</w:t>
      </w:r>
      <w:r>
        <w:br/>
      </w:r>
      <w:r>
        <w:rPr>
          <w:rFonts w:ascii="Courier New" w:hAnsi="Courier New"/>
          <w:sz w:val="16"/>
        </w:rPr>
        <w:t xml:space="preserve">         </w:t>
      </w:r>
      <w:r>
        <w:rPr>
          <w:rFonts w:ascii="Courier New" w:hAnsi="Courier New"/>
          <w:sz w:val="16"/>
        </w:rPr>
        <w:t xml:space="preserve">           .getInstance( 'RSA' )</w:t>
      </w:r>
      <w:r>
        <w:br/>
      </w:r>
      <w:r>
        <w:rPr>
          <w:rFonts w:ascii="Courier New" w:hAnsi="Courier New"/>
          <w:sz w:val="16"/>
        </w:rPr>
        <w:t xml:space="preserve">                    .generatePublic( publicKeySpec );</w:t>
      </w:r>
      <w:r>
        <w:br/>
      </w:r>
      <w:r>
        <w:rPr>
          <w:rFonts w:ascii="Courier New" w:hAnsi="Courier New"/>
          <w:sz w:val="16"/>
        </w:rPr>
        <w:t xml:space="preserve">            } catch ( any e ) {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    try {</w:t>
      </w:r>
      <w:r>
        <w:br/>
      </w:r>
      <w:r>
        <w:rPr>
          <w:rFonts w:ascii="Courier New" w:hAnsi="Courier New"/>
          <w:sz w:val="16"/>
        </w:rPr>
        <w:t xml:space="preserve">                return createObject( 'java', 'java.security.KeyFactory' )</w:t>
      </w:r>
      <w:r>
        <w:br/>
      </w:r>
      <w:r>
        <w:rPr>
          <w:rFonts w:ascii="Courier New" w:hAnsi="Courier New"/>
          <w:sz w:val="16"/>
        </w:rPr>
        <w:t xml:space="preserve">                    .getInstanc</w:t>
      </w:r>
      <w:r>
        <w:rPr>
          <w:rFonts w:ascii="Courier New" w:hAnsi="Courier New"/>
          <w:sz w:val="16"/>
        </w:rPr>
        <w:t>e( 'EC' )</w:t>
      </w:r>
      <w:r>
        <w:br/>
      </w:r>
      <w:r>
        <w:rPr>
          <w:rFonts w:ascii="Courier New" w:hAnsi="Courier New"/>
          <w:sz w:val="16"/>
        </w:rPr>
        <w:t xml:space="preserve">                    .generatePublic( publicKeySpec );</w:t>
      </w:r>
      <w:r>
        <w:br/>
      </w:r>
      <w:r>
        <w:rPr>
          <w:rFonts w:ascii="Courier New" w:hAnsi="Courier New"/>
          <w:sz w:val="16"/>
        </w:rPr>
        <w:t xml:space="preserve">            } catch ( any e ) {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find( '-----BEGIN PRIVATE KEY-----', pemKey ) ) {</w:t>
      </w:r>
      <w:r>
        <w:br/>
      </w:r>
      <w:r>
        <w:rPr>
          <w:rFonts w:ascii="Courier New" w:hAnsi="Courier New"/>
          <w:sz w:val="16"/>
        </w:rPr>
        <w:t xml:space="preserve">            var privateKeySpec = createObject( 'java', 'java.security.spec.PKCS8EncodedKeySpec' ).init( binaryKey );</w:t>
      </w:r>
      <w:r>
        <w:br/>
      </w:r>
      <w:r>
        <w:rPr>
          <w:rFonts w:ascii="Courier New" w:hAnsi="Courier New"/>
          <w:sz w:val="16"/>
        </w:rPr>
        <w:t xml:space="preserve">            try {</w:t>
      </w:r>
      <w:r>
        <w:br/>
      </w:r>
      <w:r>
        <w:rPr>
          <w:rFonts w:ascii="Courier New" w:hAnsi="Courier New"/>
          <w:sz w:val="16"/>
        </w:rPr>
        <w:t xml:space="preserve">                return createObject( 'java', 'java.security.KeyFactory' )</w:t>
      </w:r>
      <w:r>
        <w:br/>
      </w:r>
      <w:r>
        <w:rPr>
          <w:rFonts w:ascii="Courier New" w:hAnsi="Courier New"/>
          <w:sz w:val="16"/>
        </w:rPr>
        <w:t xml:space="preserve">                    .getInstance( 'RSA' )</w:t>
      </w:r>
      <w:r>
        <w:br/>
      </w:r>
      <w:r>
        <w:rPr>
          <w:rFonts w:ascii="Courier New" w:hAnsi="Courier New"/>
          <w:sz w:val="16"/>
        </w:rPr>
        <w:t xml:space="preserve">     </w:t>
      </w:r>
      <w:r>
        <w:rPr>
          <w:rFonts w:ascii="Courier New" w:hAnsi="Courier New"/>
          <w:sz w:val="16"/>
        </w:rPr>
        <w:t xml:space="preserve">               .generatePrivate( privateKeySpec );</w:t>
      </w:r>
      <w:r>
        <w:br/>
      </w:r>
      <w:r>
        <w:rPr>
          <w:rFonts w:ascii="Courier New" w:hAnsi="Courier New"/>
          <w:sz w:val="16"/>
        </w:rPr>
        <w:t xml:space="preserve">            } catch ( any e ) {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    try {</w:t>
      </w:r>
      <w:r>
        <w:br/>
      </w:r>
      <w:r>
        <w:rPr>
          <w:rFonts w:ascii="Courier New" w:hAnsi="Courier New"/>
          <w:sz w:val="16"/>
        </w:rPr>
        <w:t xml:space="preserve">                return createObject( 'java', 'java.security.KeyFactory' )</w:t>
      </w:r>
      <w:r>
        <w:br/>
      </w:r>
      <w:r>
        <w:rPr>
          <w:rFonts w:ascii="Courier New" w:hAnsi="Courier New"/>
          <w:sz w:val="16"/>
        </w:rPr>
        <w:t xml:space="preserve">                    .getInstance( 'EC' )</w:t>
      </w:r>
      <w:r>
        <w:br/>
      </w:r>
      <w:r>
        <w:rPr>
          <w:rFonts w:ascii="Courier New" w:hAnsi="Courier New"/>
          <w:sz w:val="16"/>
        </w:rPr>
        <w:t xml:space="preserve">                    .gener</w:t>
      </w:r>
      <w:r>
        <w:rPr>
          <w:rFonts w:ascii="Courier New" w:hAnsi="Courier New"/>
          <w:sz w:val="16"/>
        </w:rPr>
        <w:t>atePrivate( privateKeySpec );</w:t>
      </w:r>
      <w:r>
        <w:br/>
      </w:r>
      <w:r>
        <w:rPr>
          <w:rFonts w:ascii="Courier New" w:hAnsi="Courier New"/>
          <w:sz w:val="16"/>
        </w:rPr>
        <w:t xml:space="preserve">            } catch ( any e ) {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throw(</w:t>
      </w:r>
      <w:r>
        <w:br/>
      </w:r>
      <w:r>
        <w:rPr>
          <w:rFonts w:ascii="Courier New" w:hAnsi="Courier New"/>
          <w:sz w:val="16"/>
        </w:rPr>
        <w:t xml:space="preserve">            type = 'jwtcfml.InvalidPEMKey',</w:t>
      </w:r>
      <w:r>
        <w:br/>
      </w:r>
      <w:r>
        <w:rPr>
          <w:rFonts w:ascii="Courier New" w:hAnsi="Courier New"/>
          <w:sz w:val="16"/>
        </w:rPr>
        <w:t xml:space="preserve">            message = 'Invalid PEM key.',</w:t>
      </w:r>
      <w:r>
        <w:br/>
      </w:r>
      <w:r>
        <w:rPr>
          <w:rFonts w:ascii="Courier New" w:hAnsi="Courier New"/>
          <w:sz w:val="16"/>
        </w:rPr>
        <w:t xml:space="preserve">            detail = 'Please ensure you are using an RSA or EC publi</w:t>
      </w:r>
      <w:r>
        <w:rPr>
          <w:rFonts w:ascii="Courier New" w:hAnsi="Courier New"/>
          <w:sz w:val="16"/>
        </w:rPr>
        <w:t>c or private key or certificate.'</w:t>
      </w:r>
      <w:r>
        <w:br/>
      </w:r>
      <w:r>
        <w:rPr>
          <w:rFonts w:ascii="Courier New" w:hAnsi="Courier New"/>
          <w:sz w:val="16"/>
        </w:rPr>
        <w:t xml:space="preserve">        )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function parseJWK( required struct jwk ) {</w:t>
      </w:r>
      <w:r>
        <w:br/>
      </w:r>
      <w:r>
        <w:rPr>
          <w:rFonts w:ascii="Courier New" w:hAnsi="Courier New"/>
          <w:sz w:val="16"/>
        </w:rPr>
        <w:t xml:space="preserve">        if ( jwk.kty == 'RSA' ) {</w:t>
      </w:r>
      <w:r>
        <w:br/>
      </w:r>
      <w:r>
        <w:rPr>
          <w:rFonts w:ascii="Courier New" w:hAnsi="Courier New"/>
          <w:sz w:val="16"/>
        </w:rPr>
        <w:t xml:space="preserve">            if ( jwk.keyExists( 'd' ) ) {</w:t>
      </w:r>
      <w:r>
        <w:br/>
      </w:r>
      <w:r>
        <w:rPr>
          <w:rFonts w:ascii="Courier New" w:hAnsi="Courier New"/>
          <w:sz w:val="16"/>
        </w:rPr>
        <w:t xml:space="preserve">                try {</w:t>
      </w:r>
      <w:r>
        <w:br/>
      </w:r>
      <w:r>
        <w:rPr>
          <w:rFonts w:ascii="Courier New" w:hAnsi="Courier New"/>
          <w:sz w:val="16"/>
        </w:rPr>
        <w:t xml:space="preserve">                    var bigInts = bigIntegers( jwk, [ 'n', '</w:t>
      </w:r>
      <w:r>
        <w:rPr>
          <w:rFonts w:ascii="Courier New" w:hAnsi="Courier New"/>
          <w:sz w:val="16"/>
        </w:rPr>
        <w:t>e', 'd', 'p', 'q', 'dp', 'dq', 'qi' ] );</w:t>
      </w:r>
      <w:r>
        <w:br/>
      </w:r>
      <w:r>
        <w:rPr>
          <w:rFonts w:ascii="Courier New" w:hAnsi="Courier New"/>
          <w:sz w:val="16"/>
        </w:rPr>
        <w:t xml:space="preserve">                    var keySpec = createObject( 'java', 'java.security.spec.RSAPrivateCrtKeySpec' ).init(</w:t>
      </w:r>
      <w:r>
        <w:br/>
      </w:r>
      <w:r>
        <w:rPr>
          <w:rFonts w:ascii="Courier New" w:hAnsi="Courier New"/>
          <w:sz w:val="16"/>
        </w:rPr>
        <w:t xml:space="preserve">                        bigInts.n,</w:t>
      </w:r>
      <w:r>
        <w:br/>
      </w:r>
      <w:r>
        <w:rPr>
          <w:rFonts w:ascii="Courier New" w:hAnsi="Courier New"/>
          <w:sz w:val="16"/>
        </w:rPr>
        <w:t xml:space="preserve">                        bigInts.e,</w:t>
      </w:r>
      <w:r>
        <w:br/>
      </w:r>
      <w:r>
        <w:rPr>
          <w:rFonts w:ascii="Courier New" w:hAnsi="Courier New"/>
          <w:sz w:val="16"/>
        </w:rPr>
        <w:t xml:space="preserve">                        bigInts.d,</w:t>
      </w:r>
      <w:r>
        <w:br/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 xml:space="preserve">                    bigInts.p,</w:t>
      </w:r>
      <w:r>
        <w:br/>
      </w:r>
      <w:r>
        <w:rPr>
          <w:rFonts w:ascii="Courier New" w:hAnsi="Courier New"/>
          <w:sz w:val="16"/>
        </w:rPr>
        <w:t xml:space="preserve">                        bigInts.q,</w:t>
      </w:r>
      <w:r>
        <w:br/>
      </w:r>
      <w:r>
        <w:rPr>
          <w:rFonts w:ascii="Courier New" w:hAnsi="Courier New"/>
          <w:sz w:val="16"/>
        </w:rPr>
        <w:t xml:space="preserve">                        bigInts.dp,</w:t>
      </w:r>
      <w:r>
        <w:br/>
      </w:r>
      <w:r>
        <w:rPr>
          <w:rFonts w:ascii="Courier New" w:hAnsi="Courier New"/>
          <w:sz w:val="16"/>
        </w:rPr>
        <w:t xml:space="preserve">                        bigInts.dq,</w:t>
      </w:r>
      <w:r>
        <w:br/>
      </w:r>
      <w:r>
        <w:rPr>
          <w:rFonts w:ascii="Courier New" w:hAnsi="Courier New"/>
          <w:sz w:val="16"/>
        </w:rPr>
        <w:lastRenderedPageBreak/>
        <w:t xml:space="preserve">                        bigInts.qi</w:t>
      </w:r>
      <w:r>
        <w:br/>
      </w:r>
      <w:r>
        <w:rPr>
          <w:rFonts w:ascii="Courier New" w:hAnsi="Courier New"/>
          <w:sz w:val="16"/>
        </w:rPr>
        <w:t xml:space="preserve">                    );</w:t>
      </w:r>
      <w:r>
        <w:br/>
      </w:r>
      <w:r>
        <w:rPr>
          <w:rFonts w:ascii="Courier New" w:hAnsi="Courier New"/>
          <w:sz w:val="16"/>
        </w:rPr>
        <w:t xml:space="preserve">                    var kf = createObject( 'java', 'java.sec</w:t>
      </w:r>
      <w:r>
        <w:rPr>
          <w:rFonts w:ascii="Courier New" w:hAnsi="Courier New"/>
          <w:sz w:val="16"/>
        </w:rPr>
        <w:t>urity.KeyFactory' ).getInstance( 'RSA' );</w:t>
      </w:r>
      <w:r>
        <w:br/>
      </w:r>
      <w:r>
        <w:rPr>
          <w:rFonts w:ascii="Courier New" w:hAnsi="Courier New"/>
          <w:sz w:val="16"/>
        </w:rPr>
        <w:t xml:space="preserve">                    return kf.generatePrivate( keySpec );</w:t>
      </w:r>
      <w:r>
        <w:br/>
      </w:r>
      <w:r>
        <w:rPr>
          <w:rFonts w:ascii="Courier New" w:hAnsi="Courier New"/>
          <w:sz w:val="16"/>
        </w:rPr>
        <w:t xml:space="preserve">                } catch ( any e ) {</w:t>
      </w:r>
      <w:r>
        <w:br/>
      </w:r>
      <w:r>
        <w:rPr>
          <w:rFonts w:ascii="Courier New" w:hAnsi="Courier New"/>
          <w:sz w:val="16"/>
        </w:rPr>
        <w:t xml:space="preserve">        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    try {</w:t>
      </w:r>
      <w:r>
        <w:br/>
      </w:r>
      <w:r>
        <w:rPr>
          <w:rFonts w:ascii="Courier New" w:hAnsi="Courier New"/>
          <w:sz w:val="16"/>
        </w:rPr>
        <w:t xml:space="preserve">                    var bigInts = bigIntegers( jwk, [ 'n', 'd' ] );</w:t>
      </w:r>
      <w:r>
        <w:br/>
      </w:r>
      <w:r>
        <w:rPr>
          <w:rFonts w:ascii="Courier New" w:hAnsi="Courier New"/>
          <w:sz w:val="16"/>
        </w:rPr>
        <w:t xml:space="preserve">           </w:t>
      </w:r>
      <w:r>
        <w:rPr>
          <w:rFonts w:ascii="Courier New" w:hAnsi="Courier New"/>
          <w:sz w:val="16"/>
        </w:rPr>
        <w:t xml:space="preserve">         var keySpec = createObject( 'java', 'java.security.spec.RSAPrivateKeySpec' ).init(</w:t>
      </w:r>
      <w:r>
        <w:br/>
      </w:r>
      <w:r>
        <w:rPr>
          <w:rFonts w:ascii="Courier New" w:hAnsi="Courier New"/>
          <w:sz w:val="16"/>
        </w:rPr>
        <w:t xml:space="preserve">                        bigInts.n,</w:t>
      </w:r>
      <w:r>
        <w:br/>
      </w:r>
      <w:r>
        <w:rPr>
          <w:rFonts w:ascii="Courier New" w:hAnsi="Courier New"/>
          <w:sz w:val="16"/>
        </w:rPr>
        <w:t xml:space="preserve">                        bigInts.d</w:t>
      </w:r>
      <w:r>
        <w:br/>
      </w:r>
      <w:r>
        <w:rPr>
          <w:rFonts w:ascii="Courier New" w:hAnsi="Courier New"/>
          <w:sz w:val="16"/>
        </w:rPr>
        <w:t xml:space="preserve">                    );</w:t>
      </w:r>
      <w:r>
        <w:br/>
      </w:r>
      <w:r>
        <w:rPr>
          <w:rFonts w:ascii="Courier New" w:hAnsi="Courier New"/>
          <w:sz w:val="16"/>
        </w:rPr>
        <w:t xml:space="preserve">                    var kf = createObject( 'java', 'java.security.KeyFactory' ).getInstance( 'RSA' );</w:t>
      </w:r>
      <w:r>
        <w:br/>
      </w:r>
      <w:r>
        <w:rPr>
          <w:rFonts w:ascii="Courier New" w:hAnsi="Courier New"/>
          <w:sz w:val="16"/>
        </w:rPr>
        <w:t xml:space="preserve">                    return kf.generatePrivate( keySpec );</w:t>
      </w:r>
      <w:r>
        <w:br/>
      </w:r>
      <w:r>
        <w:rPr>
          <w:rFonts w:ascii="Courier New" w:hAnsi="Courier New"/>
          <w:sz w:val="16"/>
        </w:rPr>
        <w:t xml:space="preserve">                } catch ( any e ) {</w:t>
      </w:r>
      <w:r>
        <w:br/>
      </w:r>
      <w:r>
        <w:rPr>
          <w:rFonts w:ascii="Courier New" w:hAnsi="Courier New"/>
          <w:sz w:val="16"/>
        </w:rPr>
        <w:t xml:space="preserve">                }</w:t>
      </w:r>
      <w:r>
        <w:br/>
      </w:r>
      <w:r>
        <w:rPr>
          <w:rFonts w:ascii="Courier New" w:hAnsi="Courier New"/>
          <w:sz w:val="16"/>
        </w:rPr>
        <w:t xml:space="preserve">            } else {</w:t>
      </w:r>
      <w:r>
        <w:br/>
      </w:r>
      <w:r>
        <w:rPr>
          <w:rFonts w:ascii="Courier New" w:hAnsi="Courier New"/>
          <w:sz w:val="16"/>
        </w:rPr>
        <w:t xml:space="preserve">                try {</w:t>
      </w:r>
      <w:r>
        <w:br/>
      </w:r>
      <w:r>
        <w:rPr>
          <w:rFonts w:ascii="Courier New" w:hAnsi="Courier New"/>
          <w:sz w:val="16"/>
        </w:rPr>
        <w:t xml:space="preserve">                    var bigInts = bigIntegers( jwk, [ 'n', 'e' ] );</w:t>
      </w:r>
      <w:r>
        <w:br/>
      </w:r>
      <w:r>
        <w:rPr>
          <w:rFonts w:ascii="Courier New" w:hAnsi="Courier New"/>
          <w:sz w:val="16"/>
        </w:rPr>
        <w:t xml:space="preserve">                    var ks = createObject( 'java', 'java.security.spec.RSAPublicKeySpec' ).init( bigInts.n, bigInts.e );</w:t>
      </w:r>
      <w:r>
        <w:br/>
      </w:r>
      <w:r>
        <w:rPr>
          <w:rFonts w:ascii="Courier New" w:hAnsi="Courier New"/>
          <w:sz w:val="16"/>
        </w:rPr>
        <w:t xml:space="preserve">                    var kf = createObject( 'java', 'java.security.</w:t>
      </w:r>
      <w:r>
        <w:rPr>
          <w:rFonts w:ascii="Courier New" w:hAnsi="Courier New"/>
          <w:sz w:val="16"/>
        </w:rPr>
        <w:t>KeyFactory' ).getInstance( 'RSA' );</w:t>
      </w:r>
      <w:r>
        <w:br/>
      </w:r>
      <w:r>
        <w:rPr>
          <w:rFonts w:ascii="Courier New" w:hAnsi="Courier New"/>
          <w:sz w:val="16"/>
        </w:rPr>
        <w:t xml:space="preserve">                    return kf.generatePublic( ks );</w:t>
      </w:r>
      <w:r>
        <w:br/>
      </w:r>
      <w:r>
        <w:rPr>
          <w:rFonts w:ascii="Courier New" w:hAnsi="Courier New"/>
          <w:sz w:val="16"/>
        </w:rPr>
        <w:t xml:space="preserve">                } catch ( any e ) {</w:t>
      </w:r>
      <w:r>
        <w:br/>
      </w:r>
      <w:r>
        <w:rPr>
          <w:rFonts w:ascii="Courier New" w:hAnsi="Courier New"/>
          <w:sz w:val="16"/>
        </w:rPr>
        <w:t xml:space="preserve">                }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jwk.kty == 'EC' ) {</w:t>
      </w:r>
      <w:r>
        <w:br/>
      </w:r>
      <w:r>
        <w:rPr>
          <w:rFonts w:ascii="Courier New" w:hAnsi="Courier New"/>
          <w:sz w:val="16"/>
        </w:rPr>
        <w:t xml:space="preserve">            var kf = createObject( 'java', 'java.securit</w:t>
      </w:r>
      <w:r>
        <w:rPr>
          <w:rFonts w:ascii="Courier New" w:hAnsi="Courier New"/>
          <w:sz w:val="16"/>
        </w:rPr>
        <w:t>y.KeyFactory' ).getInstance( 'EC' );</w:t>
      </w:r>
      <w:r>
        <w:br/>
      </w:r>
      <w:r>
        <w:rPr>
          <w:rFonts w:ascii="Courier New" w:hAnsi="Courier New"/>
          <w:sz w:val="16"/>
        </w:rPr>
        <w:t xml:space="preserve">            var ECParameterSpec = getECParameterSpec( jwk.crv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if ( jwk.keyExists( 'd' ) ) {</w:t>
      </w:r>
      <w:r>
        <w:br/>
      </w:r>
      <w:r>
        <w:rPr>
          <w:rFonts w:ascii="Courier New" w:hAnsi="Courier New"/>
          <w:sz w:val="16"/>
        </w:rPr>
        <w:t xml:space="preserve">                var bigInts = bigIntegers( jwk, [ 'd' ] );</w:t>
      </w:r>
      <w:r>
        <w:br/>
      </w:r>
      <w:r>
        <w:rPr>
          <w:rFonts w:ascii="Courier New" w:hAnsi="Courier New"/>
          <w:sz w:val="16"/>
        </w:rPr>
        <w:t xml:space="preserve">                var ks = createObject( 'java', 'java</w:t>
      </w:r>
      <w:r>
        <w:rPr>
          <w:rFonts w:ascii="Courier New" w:hAnsi="Courier New"/>
          <w:sz w:val="16"/>
        </w:rPr>
        <w:t>.security.spec.ECPrivateKeySpec' ).init(</w:t>
      </w:r>
      <w:r>
        <w:br/>
      </w:r>
      <w:r>
        <w:rPr>
          <w:rFonts w:ascii="Courier New" w:hAnsi="Courier New"/>
          <w:sz w:val="16"/>
        </w:rPr>
        <w:t xml:space="preserve">                    bigInts.d,</w:t>
      </w:r>
      <w:r>
        <w:br/>
      </w:r>
      <w:r>
        <w:rPr>
          <w:rFonts w:ascii="Courier New" w:hAnsi="Courier New"/>
          <w:sz w:val="16"/>
        </w:rPr>
        <w:t xml:space="preserve">                    ECParameterSpec</w:t>
      </w:r>
      <w:r>
        <w:br/>
      </w:r>
      <w:r>
        <w:rPr>
          <w:rFonts w:ascii="Courier New" w:hAnsi="Courier New"/>
          <w:sz w:val="16"/>
        </w:rPr>
        <w:t xml:space="preserve">                );</w:t>
      </w:r>
      <w:r>
        <w:br/>
      </w:r>
      <w:r>
        <w:rPr>
          <w:rFonts w:ascii="Courier New" w:hAnsi="Courier New"/>
          <w:sz w:val="16"/>
        </w:rPr>
        <w:t xml:space="preserve">                return kf.generatePrivate( ks );</w:t>
      </w:r>
      <w:r>
        <w:br/>
      </w:r>
      <w:r>
        <w:rPr>
          <w:rFonts w:ascii="Courier New" w:hAnsi="Courier New"/>
          <w:sz w:val="16"/>
        </w:rPr>
        <w:t xml:space="preserve">            } else {</w:t>
      </w:r>
      <w:r>
        <w:br/>
      </w:r>
      <w:r>
        <w:rPr>
          <w:rFonts w:ascii="Courier New" w:hAnsi="Courier New"/>
          <w:sz w:val="16"/>
        </w:rPr>
        <w:t xml:space="preserve">                var bigInts = bigIntegers( jwk, [ 'x', 'y' </w:t>
      </w:r>
      <w:r>
        <w:rPr>
          <w:rFonts w:ascii="Courier New" w:hAnsi="Courier New"/>
          <w:sz w:val="16"/>
        </w:rPr>
        <w:t>] );</w:t>
      </w:r>
      <w:r>
        <w:br/>
      </w:r>
      <w:r>
        <w:rPr>
          <w:rFonts w:ascii="Courier New" w:hAnsi="Courier New"/>
          <w:sz w:val="16"/>
        </w:rPr>
        <w:t xml:space="preserve">                var ECPoint = createObject( 'java', 'java.security.spec.ECPoint' ).init( bigInts.x, bigInts.y );</w:t>
      </w:r>
      <w:r>
        <w:br/>
      </w:r>
      <w:r>
        <w:rPr>
          <w:rFonts w:ascii="Courier New" w:hAnsi="Courier New"/>
          <w:sz w:val="16"/>
        </w:rPr>
        <w:t xml:space="preserve">                var ks = createObject( 'java', 'java.security.spec.ECPublicKeySpec' ).init( ECPoint, ECParameterSpec );</w:t>
      </w:r>
      <w:r>
        <w:br/>
      </w:r>
      <w:r>
        <w:rPr>
          <w:rFonts w:ascii="Courier New" w:hAnsi="Courier New"/>
          <w:sz w:val="16"/>
        </w:rPr>
        <w:t xml:space="preserve">                re</w:t>
      </w:r>
      <w:r>
        <w:rPr>
          <w:rFonts w:ascii="Courier New" w:hAnsi="Courier New"/>
          <w:sz w:val="16"/>
        </w:rPr>
        <w:t>turn kf.generatePublic( ks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throw(</w:t>
      </w:r>
      <w:r>
        <w:br/>
      </w:r>
      <w:r>
        <w:rPr>
          <w:rFonts w:ascii="Courier New" w:hAnsi="Courier New"/>
          <w:sz w:val="16"/>
        </w:rPr>
        <w:t xml:space="preserve">            type = 'jwtcfml.InvalidJWK',</w:t>
      </w:r>
      <w:r>
        <w:br/>
      </w:r>
      <w:r>
        <w:rPr>
          <w:rFonts w:ascii="Courier New" w:hAnsi="Courier New"/>
          <w:sz w:val="16"/>
        </w:rPr>
        <w:t xml:space="preserve">            message = 'Invalid JWK key.',</w:t>
      </w:r>
      <w:r>
        <w:br/>
      </w:r>
      <w:r>
        <w:rPr>
          <w:rFonts w:ascii="Courier New" w:hAnsi="Courier New"/>
          <w:sz w:val="16"/>
        </w:rPr>
        <w:t xml:space="preserve">            detail = 'Please ensure you are using an valid JWK RSA or EC public or private key.'</w:t>
      </w:r>
      <w:r>
        <w:br/>
      </w: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 xml:space="preserve">  )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 xml:space="preserve">    private function bigIntegers( jwk, keys ) {</w:t>
      </w:r>
      <w:r>
        <w:br/>
      </w:r>
      <w:r>
        <w:rPr>
          <w:rFonts w:ascii="Courier New" w:hAnsi="Courier New"/>
          <w:sz w:val="16"/>
        </w:rPr>
        <w:t xml:space="preserve">        var bigInts = { };</w:t>
      </w:r>
      <w:r>
        <w:br/>
      </w:r>
      <w:r>
        <w:rPr>
          <w:rFonts w:ascii="Courier New" w:hAnsi="Courier New"/>
          <w:sz w:val="16"/>
        </w:rPr>
        <w:t xml:space="preserve">        for ( var key in keys ) {</w:t>
      </w:r>
      <w:r>
        <w:br/>
      </w:r>
      <w:r>
        <w:rPr>
          <w:rFonts w:ascii="Courier New" w:hAnsi="Courier New"/>
          <w:sz w:val="16"/>
        </w:rPr>
        <w:t xml:space="preserve">            bigInts[ key ] = createObject( 'java', 'java.math.BigInteger' ).init( 1, base64UrlToBinary( jwk[ key ] )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 xml:space="preserve">  return bigInts;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private function getECParameterSpec( crv ) {</w:t>
      </w:r>
      <w:r>
        <w:br/>
      </w:r>
      <w:r>
        <w:rPr>
          <w:rFonts w:ascii="Courier New" w:hAnsi="Courier New"/>
          <w:sz w:val="16"/>
        </w:rPr>
        <w:t xml:space="preserve">        if ( !variables.ECParameterSpecCache.keyExists( crv ) ) {</w:t>
      </w:r>
      <w:r>
        <w:br/>
      </w:r>
      <w:r>
        <w:rPr>
          <w:rFonts w:ascii="Courier New" w:hAnsi="Courier New"/>
          <w:sz w:val="16"/>
        </w:rPr>
        <w:t xml:space="preserve">            var kpg = createObject( 'java', 'java.security.KeyPairGenerator' ).getInstance( 'EC' );</w:t>
      </w:r>
      <w:r>
        <w:br/>
      </w:r>
      <w:r>
        <w:rPr>
          <w:rFonts w:ascii="Courier New" w:hAnsi="Courier New"/>
          <w:sz w:val="16"/>
        </w:rPr>
        <w:t xml:space="preserve">            var </w:t>
      </w:r>
      <w:r>
        <w:rPr>
          <w:rFonts w:ascii="Courier New" w:hAnsi="Courier New"/>
          <w:sz w:val="16"/>
        </w:rPr>
        <w:t>ecgp = createObject( 'java', 'java.security.spec.ECGenParameterSpec' ).init(</w:t>
      </w:r>
      <w:r>
        <w:br/>
      </w:r>
      <w:r>
        <w:rPr>
          <w:rFonts w:ascii="Courier New" w:hAnsi="Courier New"/>
          <w:sz w:val="16"/>
        </w:rPr>
        <w:t xml:space="preserve">                'secp#crv.listLast( '-' )#r1'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    kpg.initialize( ecgp );</w:t>
      </w:r>
      <w:r>
        <w:br/>
      </w:r>
      <w:r>
        <w:rPr>
          <w:rFonts w:ascii="Courier New" w:hAnsi="Courier New"/>
          <w:sz w:val="16"/>
        </w:rPr>
        <w:t xml:space="preserve">            variables.ECParameterSpecCache[ crv ] = kpg</w:t>
      </w:r>
      <w:r>
        <w:br/>
      </w:r>
      <w:r>
        <w:rPr>
          <w:rFonts w:ascii="Courier New" w:hAnsi="Courier New"/>
          <w:sz w:val="16"/>
        </w:rPr>
        <w:t xml:space="preserve">                .generateKeyPair()</w:t>
      </w:r>
      <w:r>
        <w:br/>
      </w:r>
      <w:r>
        <w:rPr>
          <w:rFonts w:ascii="Courier New" w:hAnsi="Courier New"/>
          <w:sz w:val="16"/>
        </w:rPr>
        <w:t xml:space="preserve">                .getPublic()</w:t>
      </w:r>
      <w:r>
        <w:br/>
      </w:r>
      <w:r>
        <w:rPr>
          <w:rFonts w:ascii="Courier New" w:hAnsi="Courier New"/>
          <w:sz w:val="16"/>
        </w:rPr>
        <w:t xml:space="preserve">                .getParams();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  return variables.ECParameterSpecCache[ crv ];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>}</w:t>
      </w:r>
    </w:p>
    <w:p w14:paraId="61C2DA84" w14:textId="77777777" w:rsidR="001627DF" w:rsidRDefault="006D5112">
      <w:pPr>
        <w:pStyle w:val="1"/>
      </w:pPr>
      <w:bookmarkStart w:id="6" w:name="_Toc229635381"/>
      <w:r>
        <w:t>v1/lib/expression_parser.cfc</w:t>
      </w:r>
      <w:bookmarkEnd w:id="6"/>
    </w:p>
    <w:p w14:paraId="0B45EC39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</w:t>
      </w:r>
      <w:r>
        <w:rPr>
          <w:rFonts w:ascii="Courier New" w:hAnsi="Courier New"/>
          <w:sz w:val="16"/>
        </w:rPr>
        <w:t>omponent&gt;</w:t>
      </w:r>
      <w:r>
        <w:br/>
      </w:r>
      <w:r>
        <w:rPr>
          <w:rFonts w:ascii="Courier New" w:hAnsi="Courier New"/>
          <w:sz w:val="16"/>
        </w:rPr>
        <w:tab/>
        <w:t>&lt;cfset this.args = []/&gt;</w:t>
      </w:r>
      <w:r>
        <w:br/>
      </w:r>
      <w:r>
        <w:rPr>
          <w:rFonts w:ascii="Courier New" w:hAnsi="Courier New"/>
          <w:sz w:val="16"/>
        </w:rPr>
        <w:tab/>
        <w:t>&lt;cfproperty name="entity" type="string"/&gt;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name="init"&gt;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name="entity" type="string" default="instance_operation_cfs_param"/&gt;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this.entity=arguments.entity/&gt;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this&gt;</w:t>
      </w:r>
      <w:r>
        <w:br/>
      </w:r>
      <w:r>
        <w:rPr>
          <w:rFonts w:ascii="Courier New" w:hAnsi="Courier New"/>
          <w:sz w:val="16"/>
        </w:rPr>
        <w:tab/>
        <w:t>&lt;/c</w:t>
      </w:r>
      <w:r>
        <w:rPr>
          <w:rFonts w:ascii="Courier New" w:hAnsi="Courier New"/>
          <w:sz w:val="16"/>
        </w:rPr>
        <w:t>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name="eval" returntype="any" access="public"&gt;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name="expression"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name="context" type="any"/&gt;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parse(args, tokenize(arguments.expression),0)/&gt;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</w:t>
      </w:r>
      <w:r>
        <w:rPr>
          <w:rFonts w:ascii="Courier New" w:hAnsi="Courier New"/>
          <w:sz w:val="16"/>
        </w:rPr>
        <w:t>rn computeExpression(args[1].function, args[1].args, arguments.context)/&gt;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name="extractParams" returntype="any" access="public"&gt;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name="expression"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params=[]/&gt;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parseForP</w:t>
      </w:r>
      <w:r>
        <w:rPr>
          <w:rFonts w:ascii="Courier New" w:hAnsi="Courier New"/>
          <w:sz w:val="16"/>
        </w:rPr>
        <w:t>arams(params, tokenize(arguments.expression),0)/&gt;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params/&gt;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>&lt;cffunction name="tokenize" returntype="array" access="private"&gt;</w:t>
      </w:r>
      <w:r>
        <w:br/>
      </w:r>
      <w:r>
        <w:rPr>
          <w:rFonts w:ascii="Courier New" w:hAnsi="Courier New"/>
          <w:sz w:val="16"/>
        </w:rPr>
        <w:tab/>
        <w:t>&lt;cfargument name="expression" type="string"/&gt;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  <w:t>&lt;cfset var pattern='"(.*?)"|\w</w:t>
      </w:r>
      <w:r>
        <w:rPr>
          <w:rFonts w:ascii="Courier New" w:hAnsi="Courier New"/>
          <w:sz w:val="16"/>
        </w:rPr>
        <w:t>+(\s*\.\s*\w+)*|\(|\)'/&gt;</w:t>
      </w:r>
      <w:r>
        <w:br/>
      </w:r>
      <w:r>
        <w:rPr>
          <w:rFonts w:ascii="Courier New" w:hAnsi="Courier New"/>
          <w:sz w:val="16"/>
        </w:rPr>
        <w:tab/>
        <w:t>&lt;cfset var res=rematch(pattern,expression)/&gt;</w:t>
      </w:r>
      <w:r>
        <w:br/>
      </w:r>
      <w:r>
        <w:rPr>
          <w:rFonts w:ascii="Courier New" w:hAnsi="Courier New"/>
          <w:sz w:val="16"/>
        </w:rPr>
        <w:tab/>
        <w:t>&lt;cfset var tokens = []/&gt;</w:t>
      </w:r>
      <w:r>
        <w:br/>
      </w:r>
      <w:r>
        <w:rPr>
          <w:rFonts w:ascii="Courier New" w:hAnsi="Courier New"/>
          <w:sz w:val="16"/>
        </w:rPr>
        <w:tab/>
        <w:t>&lt;cfloop array=#res# item="local.t"&gt;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tmp=trim(local.t)/&gt;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len(tmp)&gt;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arrayAppend(tokens,tmp)/&gt;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 xml:space="preserve">&lt;/cfloop&gt;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tokens/&gt;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name="tokenType" output=false  access="private"&gt;</w:t>
      </w:r>
      <w:r>
        <w:br/>
      </w:r>
      <w:r>
        <w:rPr>
          <w:rFonts w:ascii="Courier New" w:hAnsi="Courier New"/>
          <w:sz w:val="16"/>
        </w:rPr>
        <w:tab/>
        <w:t>&lt;cfargument name="token"/&gt;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&lt;cfif token EQ "("&gt;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"("/&gt;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&lt;cfelseif token EQ ")"&gt;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")"/&gt;</w:t>
      </w:r>
      <w:r>
        <w:br/>
      </w:r>
      <w:r>
        <w:rPr>
          <w:rFonts w:ascii="Courier New" w:hAnsi="Courier New"/>
          <w:sz w:val="16"/>
        </w:rPr>
        <w:tab/>
        <w:t>&lt;cfelseif left(token,1) EQ '"'&gt;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"s</w:t>
      </w:r>
      <w:r>
        <w:rPr>
          <w:rFonts w:ascii="Courier New" w:hAnsi="Courier New"/>
          <w:sz w:val="16"/>
        </w:rPr>
        <w:t>tring"/&gt;</w:t>
      </w:r>
      <w:r>
        <w:br/>
      </w:r>
      <w:r>
        <w:rPr>
          <w:rFonts w:ascii="Courier New" w:hAnsi="Courier New"/>
          <w:sz w:val="16"/>
        </w:rPr>
        <w:tab/>
        <w:t>&lt;cfelseif find(".",token)&gt;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"variable"/&gt;</w:t>
      </w:r>
      <w:r>
        <w:br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"function"/&gt;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name="parse" returntype="numeric" access="private"&gt;</w:t>
      </w:r>
      <w:r>
        <w:br/>
      </w:r>
      <w:r>
        <w:rPr>
          <w:rFonts w:ascii="Courier New" w:hAnsi="Courier New"/>
          <w:sz w:val="16"/>
        </w:rPr>
        <w:tab/>
        <w:t>&lt;cfargument name="args" type="array"/&gt;</w:t>
      </w:r>
      <w:r>
        <w:br/>
      </w:r>
      <w:r>
        <w:rPr>
          <w:rFonts w:ascii="Courier New" w:hAnsi="Courier New"/>
          <w:sz w:val="16"/>
        </w:rPr>
        <w:tab/>
        <w:t>&lt;cfargument name="tokens" t</w:t>
      </w:r>
      <w:r>
        <w:rPr>
          <w:rFonts w:ascii="Courier New" w:hAnsi="Courier New"/>
          <w:sz w:val="16"/>
        </w:rPr>
        <w:t>ype="array"/&gt;</w:t>
      </w:r>
      <w:r>
        <w:br/>
      </w:r>
      <w:r>
        <w:rPr>
          <w:rFonts w:ascii="Courier New" w:hAnsi="Courier New"/>
          <w:sz w:val="16"/>
        </w:rPr>
        <w:tab/>
        <w:t>&lt;cfargument name="positionBefore" type="numeric"/&gt;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i = arguments.positionBefore/&gt;</w:t>
      </w:r>
      <w:r>
        <w:br/>
      </w:r>
      <w:r>
        <w:rPr>
          <w:rFonts w:ascii="Courier New" w:hAnsi="Courier New"/>
          <w:sz w:val="16"/>
        </w:rPr>
        <w:tab/>
        <w:t>&lt;cfloop condition="++i LE arrayLen(arguments.tokens)"&gt;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expression=#tokenType(arguments.tokens[i])#&gt;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value="string"&gt;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arrayAppend(arguments.args,mid(arguments.tokens[i],2,len(arguments.tokens[i])-2))/&gt;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value="variable"&gt;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 arguments.args, {"function"="getValue","args"=[tokens[i]]} 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</w:t>
      </w:r>
      <w:r>
        <w:rPr>
          <w:rFonts w:ascii="Courier New" w:hAnsi="Courier New"/>
          <w:sz w:val="16"/>
        </w:rPr>
        <w:t>e value="function"&gt;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 = {"function"=arguments.tokens[i],"args"=[]}/&gt;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 GE arrayLen(arguments.tokens)&gt;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message="unexpected end of expression"/&gt;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#tokenType(arguments.tokens[++i])# NEQ "("&gt;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throw message="function syntax incorrect" detail="function #arguments.tokens[i-1]#, token='#arguments.tokens[i]#' (#arrayToList(tokens,' ')#"/&gt;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 = parse(f.args, arguments.tokens, i)/&gt;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arrayAppend(arguments.args,f)/&gt;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value=")"&gt;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&lt;cffunction name="parseForParams" returntype="numeric" access="private"&gt;</w:t>
      </w:r>
      <w:r>
        <w:br/>
      </w:r>
      <w:r>
        <w:rPr>
          <w:rFonts w:ascii="Courier New" w:hAnsi="Courier New"/>
          <w:sz w:val="16"/>
        </w:rPr>
        <w:tab/>
        <w:t>&lt;cfargument name="args" type="array"/&gt;</w:t>
      </w:r>
      <w:r>
        <w:br/>
      </w:r>
      <w:r>
        <w:rPr>
          <w:rFonts w:ascii="Courier New" w:hAnsi="Courier New"/>
          <w:sz w:val="16"/>
        </w:rPr>
        <w:tab/>
        <w:t xml:space="preserve">&lt;cfargument </w:t>
      </w:r>
      <w:r>
        <w:rPr>
          <w:rFonts w:ascii="Courier New" w:hAnsi="Courier New"/>
          <w:sz w:val="16"/>
        </w:rPr>
        <w:t>name="tokens" type="array"/&gt;</w:t>
      </w:r>
      <w:r>
        <w:br/>
      </w:r>
      <w:r>
        <w:rPr>
          <w:rFonts w:ascii="Courier New" w:hAnsi="Courier New"/>
          <w:sz w:val="16"/>
        </w:rPr>
        <w:tab/>
        <w:t>&lt;cfargument name="positionBefore" type="numeric"/&gt;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i = arguments.positionBefore/&gt;</w:t>
      </w:r>
      <w:r>
        <w:br/>
      </w:r>
      <w:r>
        <w:rPr>
          <w:rFonts w:ascii="Courier New" w:hAnsi="Courier New"/>
          <w:sz w:val="16"/>
        </w:rPr>
        <w:tab/>
        <w:t>&lt;cfloop condition="++i LE arrayLen(arguments.tokens)"&gt;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expression=#tokenType(arguments.tokens[i])#&gt;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</w:t>
      </w:r>
      <w:r>
        <w:rPr>
          <w:rFonts w:ascii="Courier New" w:hAnsi="Courier New"/>
          <w:sz w:val="16"/>
        </w:rPr>
        <w:t>"string"&gt;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value="variable"&gt;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 arguments.args, tokens[i] 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value="function"&gt;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 = {"function"=arguments.tokens[i],"args"=[]}/&gt;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 GE arrayLen(arguments.tokens)&gt;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message="unexpected end of expression"/&gt;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#tokenType(arguments.tokens[++i])# NEQ "("&gt;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message="function syntax incorrect" detail="function #arguments.tokens[i-1]#, token='#arguments.tokens[i]#' (#arrayToList</w:t>
      </w:r>
      <w:r>
        <w:rPr>
          <w:rFonts w:ascii="Courier New" w:hAnsi="Courier New"/>
          <w:sz w:val="16"/>
        </w:rPr>
        <w:t>(tokens,' ')#"/&gt;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 = parseForParams(f.args, arguments.tokens, i)/&gt;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value=")"&gt;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name="computeExpression" returntype="an</w:t>
      </w:r>
      <w:r>
        <w:rPr>
          <w:rFonts w:ascii="Courier New" w:hAnsi="Courier New"/>
          <w:sz w:val="16"/>
        </w:rPr>
        <w:t>y" access="private"&gt;</w:t>
      </w:r>
      <w:r>
        <w:br/>
      </w:r>
      <w:r>
        <w:rPr>
          <w:rFonts w:ascii="Courier New" w:hAnsi="Courier New"/>
          <w:sz w:val="16"/>
        </w:rPr>
        <w:tab/>
        <w:t>&lt;cfargument name="function" type="string"/&gt;</w:t>
      </w:r>
      <w:r>
        <w:br/>
      </w:r>
      <w:r>
        <w:rPr>
          <w:rFonts w:ascii="Courier New" w:hAnsi="Courier New"/>
          <w:sz w:val="16"/>
        </w:rPr>
        <w:tab/>
        <w:t>&lt;cfargument name="args" type="array"/&gt;</w:t>
      </w:r>
      <w:r>
        <w:br/>
      </w:r>
      <w:r>
        <w:rPr>
          <w:rFonts w:ascii="Courier New" w:hAnsi="Courier New"/>
          <w:sz w:val="16"/>
        </w:rPr>
        <w:tab/>
        <w:t>&lt;cfargument name="context" type="any"/&gt;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&lt;cfloop index="i" from=1 to=#arrayLen(arguments.args)#&gt;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isStruct(arguments.args[i]) AND structKeyE</w:t>
      </w:r>
      <w:r>
        <w:rPr>
          <w:rFonts w:ascii="Courier New" w:hAnsi="Courier New"/>
          <w:sz w:val="16"/>
        </w:rPr>
        <w:t>xists(arguments.args[i],"function")&gt;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arguments.args[i] = computeExpression(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arguments.args[i].function,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arguments.args[i].args,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arguments.context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lastRenderedPageBreak/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 executeFunction(arguments.function,arguments.a</w:t>
      </w:r>
      <w:r>
        <w:rPr>
          <w:rFonts w:ascii="Courier New" w:hAnsi="Courier New"/>
          <w:sz w:val="16"/>
        </w:rPr>
        <w:t>rgs,arguments.context)/&gt;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name="executeFunction" returntype="any" access="private"&gt;</w:t>
      </w:r>
      <w:r>
        <w:br/>
      </w:r>
      <w:r>
        <w:rPr>
          <w:rFonts w:ascii="Courier New" w:hAnsi="Courier New"/>
          <w:sz w:val="16"/>
        </w:rPr>
        <w:tab/>
        <w:t>&lt;cfargument name="functionName"/&gt;</w:t>
      </w:r>
      <w:r>
        <w:br/>
      </w:r>
      <w:r>
        <w:rPr>
          <w:rFonts w:ascii="Courier New" w:hAnsi="Courier New"/>
          <w:sz w:val="16"/>
        </w:rPr>
        <w:tab/>
        <w:t>&lt;cfargument name="args" type="array"/&gt;</w:t>
      </w:r>
      <w:r>
        <w:br/>
      </w:r>
      <w:r>
        <w:rPr>
          <w:rFonts w:ascii="Courier New" w:hAnsi="Courier New"/>
          <w:sz w:val="16"/>
        </w:rPr>
        <w:tab/>
        <w:t>&lt;cfargument name="context" type="any"/&gt;</w:t>
      </w:r>
      <w:r>
        <w:br/>
      </w:r>
      <w:r>
        <w:rPr>
          <w:rFonts w:ascii="Courier New" w:hAnsi="Courier New"/>
          <w:sz w:val="16"/>
        </w:rPr>
        <w:tab/>
        <w:t xml:space="preserve">&lt;cfset var obj = </w:t>
      </w:r>
      <w:r>
        <w:rPr>
          <w:rFonts w:ascii="Courier New" w:hAnsi="Courier New"/>
          <w:sz w:val="16"/>
        </w:rPr>
        <w:t>createObject("component", arguments.context.component).init(arguments.context.keys, arguments.context.params)/&gt;</w:t>
      </w:r>
      <w:r>
        <w:br/>
      </w:r>
      <w:r>
        <w:rPr>
          <w:rFonts w:ascii="Courier New" w:hAnsi="Courier New"/>
          <w:sz w:val="16"/>
        </w:rPr>
        <w:tab/>
        <w:t>&lt;cfreturn invoke(obj, functionName, args)/&gt;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1483FA43" w14:textId="77777777" w:rsidR="001627DF" w:rsidRDefault="006D5112">
      <w:pPr>
        <w:pStyle w:val="1"/>
      </w:pPr>
      <w:bookmarkStart w:id="7" w:name="_Toc229635382"/>
      <w:r>
        <w:t>v1/lib/field.cfm</w:t>
      </w:r>
      <w:bookmarkEnd w:id="7"/>
    </w:p>
    <w:p w14:paraId="26248E9E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﻿</w:t>
      </w:r>
      <w:r>
        <w:rPr>
          <w:rFonts w:ascii="Courier New" w:hAnsi="Courier New"/>
          <w:sz w:val="16"/>
        </w:rPr>
        <w:t>&lt;cfsilent&gt;</w:t>
      </w:r>
      <w:r>
        <w:br/>
      </w:r>
      <w:r>
        <w:rPr>
          <w:rFonts w:ascii="Courier New" w:hAnsi="Courier New"/>
          <w:sz w:val="16"/>
        </w:rPr>
        <w:t>&lt;cffunction name="passThrough"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return</w:t>
      </w:r>
      <w:r>
        <w:rPr>
          <w:rFonts w:ascii="Courier New" w:hAnsi="Courier New"/>
          <w:sz w:val="16"/>
        </w:rPr>
        <w:t xml:space="preserve">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hint="Возвращает аргумент без изменений"&gt;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name="x" type="ANY" required="true"/&gt;</w:t>
      </w:r>
      <w:r>
        <w:br/>
      </w:r>
      <w:r>
        <w:rPr>
          <w:rFonts w:ascii="Courier New" w:hAnsi="Courier New"/>
          <w:sz w:val="16"/>
        </w:rPr>
        <w:tab/>
        <w:t>&lt;cfreturn #ARGUMENTS.x#/&gt;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&lt;cfif thisTag.executionMode IS "end" OR !thisTag.hasEndTag&gt;</w:t>
      </w:r>
      <w:r>
        <w:br/>
      </w:r>
      <w:r>
        <w:rPr>
          <w:rFonts w:ascii="Courier New" w:hAnsi="Courier New"/>
          <w:sz w:val="16"/>
        </w:rPr>
        <w:tab/>
        <w:t>&lt;cfassociate basetag="cf_fie</w:t>
      </w:r>
      <w:r>
        <w:rPr>
          <w:rFonts w:ascii="Courier New" w:hAnsi="Courier New"/>
          <w:sz w:val="16"/>
        </w:rPr>
        <w:t>ld_set" datacollection="fieldsArray"/&gt;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&lt;cfparam name="ATTRIBUTES.expression" default=""/&gt;</w:t>
      </w:r>
      <w:r>
        <w:br/>
      </w:r>
      <w:r>
        <w:rPr>
          <w:rFonts w:ascii="Courier New" w:hAnsi="Courier New"/>
          <w:sz w:val="16"/>
        </w:rPr>
        <w:tab/>
        <w:t>&lt;cfparam name="ATTRIBUTES.title" default=""/&gt;</w:t>
      </w:r>
      <w:r>
        <w:br/>
      </w:r>
      <w:r>
        <w:rPr>
          <w:rFonts w:ascii="Courier New" w:hAnsi="Courier New"/>
          <w:sz w:val="16"/>
        </w:rPr>
        <w:tab/>
        <w:t>&lt;cfparam name="ATTRIBUTES.name" default=""/&gt;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&lt;cfparam name="ATTRIBUTES.type" default="string"/&gt;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&lt;cfparam name="A</w:t>
      </w:r>
      <w:r>
        <w:rPr>
          <w:rFonts w:ascii="Courier New" w:hAnsi="Courier New"/>
          <w:sz w:val="16"/>
        </w:rPr>
        <w:t>TTRIBUTES.cfSqlType" default="#getCfSqlType(ATTRIBUTES.type)#"/&gt;</w:t>
      </w:r>
      <w:r>
        <w:br/>
      </w:r>
      <w:r>
        <w:rPr>
          <w:rFonts w:ascii="Courier New" w:hAnsi="Courier New"/>
          <w:sz w:val="16"/>
        </w:rPr>
        <w:tab/>
        <w:t>&lt;cfparam name="ATTRIBUTES.container" default=""/&gt;</w:t>
      </w:r>
      <w:r>
        <w:br/>
      </w:r>
      <w:r>
        <w:rPr>
          <w:rFonts w:ascii="Courier New" w:hAnsi="Courier New"/>
          <w:sz w:val="16"/>
        </w:rPr>
        <w:tab/>
        <w:t>&lt;cfparam name="ATTRIBUTES.formatter" default=#passThrough#/&gt;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&lt;cfif ATTRIBUTES.expression IS ""&gt;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ATTRIBUTES.expression=thisTag.ge</w:t>
      </w:r>
      <w:r>
        <w:rPr>
          <w:rFonts w:ascii="Courier New" w:hAnsi="Courier New"/>
          <w:sz w:val="16"/>
        </w:rPr>
        <w:t>neratedContent/&gt;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&lt;cfif ATTRIBUTES.name IS ""&gt;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regex="([[:word:]]+)[[:space:]]*$"/&gt;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matches=REFindNoCase(regex, ATTRIBUTES.expression, 1, true)/&gt;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arrayLen(matches.pos) GT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ATTRIBUTES.name=mid(ATTRIBUTES.expre</w:t>
      </w:r>
      <w:r>
        <w:rPr>
          <w:rFonts w:ascii="Courier New" w:hAnsi="Courier New"/>
          <w:sz w:val="16"/>
        </w:rPr>
        <w:t>ssion, matches.pos[2], matches.len[2])/&gt;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>&lt;cffunction name="getCfSqlType"&gt;</w:t>
      </w:r>
      <w:r>
        <w:br/>
      </w:r>
      <w:r>
        <w:rPr>
          <w:rFonts w:ascii="Courier New" w:hAnsi="Courier New"/>
          <w:sz w:val="16"/>
        </w:rPr>
        <w:tab/>
        <w:t>&lt;!--- Преобразует тип CF, понимаемый isValid, в CF_SQL_* ---&gt;</w:t>
      </w:r>
      <w:r>
        <w:br/>
      </w:r>
      <w:r>
        <w:rPr>
          <w:rFonts w:ascii="Courier New" w:hAnsi="Courier New"/>
          <w:sz w:val="16"/>
        </w:rPr>
        <w:tab/>
        <w:t>&lt;cfargument name="type"/&gt;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expression=#ARGUMENTS.type#&gt;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value="stri</w:t>
      </w:r>
      <w:r>
        <w:rPr>
          <w:rFonts w:ascii="Courier New" w:hAnsi="Courier New"/>
          <w:sz w:val="16"/>
        </w:rPr>
        <w:t>ng,list"&gt;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"CF_SQL_VARCHAR"/&gt;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value="integer"&gt;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"CF_SQL_BIT"/&gt;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value="numeric"&gt;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"CF_SQL_NUMERIC"/&gt;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value="date,time"&gt;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"CF_SQL_TIMESTAMP"/&gt;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type="custom" message="Unsupported type" detail="Type #ARGUMENTS.type# not supported"/&gt;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</w:t>
      </w:r>
      <w:r>
        <w:rPr>
          <w:rFonts w:ascii="Courier New" w:hAnsi="Courier New"/>
          <w:sz w:val="16"/>
        </w:rPr>
        <w:t>switch&gt;</w:t>
      </w:r>
      <w:r>
        <w:br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>&lt;/cfsilent&gt;</w:t>
      </w:r>
    </w:p>
    <w:p w14:paraId="638018AA" w14:textId="77777777" w:rsidR="001627DF" w:rsidRDefault="006D5112">
      <w:pPr>
        <w:pStyle w:val="1"/>
      </w:pPr>
      <w:bookmarkStart w:id="8" w:name="_Toc229635383"/>
      <w:r>
        <w:t>v1/lib/field_set.cfm</w:t>
      </w:r>
      <w:bookmarkEnd w:id="8"/>
    </w:p>
    <w:p w14:paraId="443F26B9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﻿</w:t>
      </w:r>
      <w:r>
        <w:rPr>
          <w:rFonts w:ascii="Courier New" w:hAnsi="Courier New"/>
          <w:sz w:val="16"/>
        </w:rPr>
        <w:t>&lt;cfsilent&gt;&lt;/cfsilent&gt;</w:t>
      </w:r>
      <w:r>
        <w:br/>
      </w:r>
      <w:r>
        <w:rPr>
          <w:rFonts w:ascii="Courier New" w:hAnsi="Courier New"/>
          <w:sz w:val="16"/>
        </w:rPr>
        <w:t xml:space="preserve">&lt;!--- </w:t>
      </w:r>
      <w:r w:rsidRPr="002D7503">
        <w:rPr>
          <w:rFonts w:ascii="Courier New" w:hAnsi="Courier New"/>
          <w:sz w:val="16"/>
          <w:lang w:val="ru-RU"/>
        </w:rPr>
        <w:t xml:space="preserve">Используется в селекте для структурирования списка полей. Выводит вместо себя список через запятую и экспортирует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 xml:space="preserve"> со структурами </w:t>
      </w:r>
      <w:r>
        <w:rPr>
          <w:rFonts w:ascii="Courier New" w:hAnsi="Courier New"/>
          <w:sz w:val="16"/>
        </w:rPr>
        <w:t>expression</w:t>
      </w:r>
      <w:r w:rsidRPr="002D7503">
        <w:rPr>
          <w:rFonts w:ascii="Courier New" w:hAnsi="Courier New"/>
          <w:sz w:val="16"/>
          <w:lang w:val="ru-RU"/>
        </w:rPr>
        <w:t>+</w:t>
      </w:r>
      <w:r>
        <w:rPr>
          <w:rFonts w:ascii="Courier New" w:hAnsi="Courier New"/>
          <w:sz w:val="16"/>
        </w:rPr>
        <w:t>title</w:t>
      </w:r>
      <w:r w:rsidRPr="002D7503">
        <w:rPr>
          <w:rFonts w:ascii="Courier New" w:hAnsi="Courier New"/>
          <w:sz w:val="16"/>
          <w:lang w:val="ru-RU"/>
        </w:rPr>
        <w:t xml:space="preserve"> с ключом, </w:t>
      </w:r>
      <w:r w:rsidRPr="002D7503">
        <w:rPr>
          <w:rFonts w:ascii="Courier New" w:hAnsi="Courier New"/>
          <w:sz w:val="16"/>
          <w:lang w:val="ru-RU"/>
        </w:rPr>
        <w:t>соответствующим имени колонки в селекте. ---&gt;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={}/&gt;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thisTag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executionMode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</w:t>
      </w:r>
      <w:r w:rsidRPr="002D7503">
        <w:rPr>
          <w:rFonts w:ascii="Courier New" w:hAnsi="Courier New"/>
          <w:sz w:val="16"/>
          <w:lang w:val="ru-RU"/>
        </w:rPr>
        <w:t xml:space="preserve"> "</w:t>
      </w:r>
      <w:r>
        <w:rPr>
          <w:rFonts w:ascii="Courier New" w:hAnsi="Courier New"/>
          <w:sz w:val="16"/>
        </w:rPr>
        <w:t>end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titleMapOut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=""/&gt;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lengthOut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=""/&gt;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listOut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=""/&gt;&lt;!---возвращаемый</w:t>
      </w:r>
      <w:r w:rsidRPr="002D7503">
        <w:rPr>
          <w:rFonts w:ascii="Courier New" w:hAnsi="Courier New"/>
          <w:sz w:val="16"/>
          <w:lang w:val="ru-RU"/>
        </w:rPr>
        <w:tab/>
        <w:t>список полей через запятую для селекта. Если не задан (чаще всего так), этот список возвращается в виде контента тега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nameListOut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=""/&gt;&lt;!---возвращаемый</w:t>
      </w:r>
      <w:r w:rsidRPr="002D7503">
        <w:rPr>
          <w:rFonts w:ascii="Courier New" w:hAnsi="Courier New"/>
          <w:sz w:val="16"/>
          <w:lang w:val="ru-RU"/>
        </w:rPr>
        <w:tab/>
        <w:t>список имен (алиасов) через запя</w:t>
      </w:r>
      <w:r w:rsidRPr="002D7503">
        <w:rPr>
          <w:rFonts w:ascii="Courier New" w:hAnsi="Courier New"/>
          <w:sz w:val="16"/>
          <w:lang w:val="ru-RU"/>
        </w:rPr>
        <w:t>тую---&gt;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listOutKeepContent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false</w:t>
      </w:r>
      <w:r w:rsidRPr="002D7503">
        <w:rPr>
          <w:rFonts w:ascii="Courier New" w:hAnsi="Courier New"/>
          <w:sz w:val="16"/>
          <w:lang w:val="ru-RU"/>
        </w:rPr>
        <w:t xml:space="preserve">/&gt;&lt;!--- указывает </w:t>
      </w:r>
      <w:r>
        <w:rPr>
          <w:rFonts w:ascii="Courier New" w:hAnsi="Courier New"/>
          <w:sz w:val="16"/>
        </w:rPr>
        <w:t>listOut</w:t>
      </w:r>
      <w:r w:rsidRPr="002D7503">
        <w:rPr>
          <w:rFonts w:ascii="Courier New" w:hAnsi="Courier New"/>
          <w:sz w:val="16"/>
          <w:lang w:val="ru-RU"/>
        </w:rPr>
        <w:t xml:space="preserve"> не очищать контент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ATTRIBUTES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fieldsToInclude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default</w:t>
      </w:r>
      <w:r w:rsidRPr="002D7503">
        <w:rPr>
          <w:rFonts w:ascii="Courier New" w:hAnsi="Courier New"/>
          <w:sz w:val="16"/>
          <w:lang w:val="ru-RU"/>
        </w:rPr>
        <w:t>=""/&gt;&lt;!--- список нужных полей, если не пустой - выбрасывать все поля, кроме тех, что</w:t>
      </w:r>
      <w:r w:rsidRPr="002D7503">
        <w:rPr>
          <w:rFonts w:ascii="Courier New" w:hAnsi="Courier New"/>
          <w:sz w:val="16"/>
          <w:lang w:val="ru-RU"/>
        </w:rPr>
        <w:t xml:space="preserve"> в списке ---&gt;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thisTag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fieldsArray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 xml:space="preserve">"/&gt;&lt;!--- </w:t>
      </w:r>
      <w:r>
        <w:rPr>
          <w:rFonts w:ascii="Courier New" w:hAnsi="Courier New"/>
          <w:sz w:val="16"/>
        </w:rPr>
        <w:t>Вложенные теги field отдают сюда свои данные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titleMap=structNew("linked")/&gt;&lt;!---railo/lucee syntax---&gt;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local.expressionList=""/&gt;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local.nameList=""/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array=#thisTag.fieldsArray# index="field"&gt;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len(#field.name#) EQ 0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 listLen(ATTRIBUTES.fieldsToInclude) EQ 0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 listFindNoCase(ATTRIBUTES.fieldsToInclude,field.name)&gt;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i=i+1/&gt;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</w:t>
      </w:r>
      <w:r>
        <w:rPr>
          <w:rFonts w:ascii="Courier New" w:hAnsi="Courier New"/>
          <w:sz w:val="16"/>
        </w:rPr>
        <w:t>.expressionList=listAppend(#local.expressionList#, #field.expression#)/&gt;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local.nameList=listAppend(#local.nameList#, #field.name#)/&gt;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len(#field.name#)&gt;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structInsert(#titleMap#, #field.name#, structNew())/&gt;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set "titleMap.#field.name#.ordinal"=#i#/&gt;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"titleMap.#field.name#.title"=#field.title#/&gt;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"titleMap.#field.name#.type"=#field.type#/&gt;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"titleMap.#field.name#.cfSqlType"=#field.cfSqlType#/&gt;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"titleMap.#field.name#</w:t>
      </w:r>
      <w:r>
        <w:rPr>
          <w:rFonts w:ascii="Courier New" w:hAnsi="Courier New"/>
          <w:sz w:val="16"/>
        </w:rPr>
        <w:t>.container"=#field.container#/&gt;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"titleMap.#field.name#.formatter"=#field.formatter#/&gt;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len(ATTRIBUTES.lengthOut)&gt;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"CALLER.#ATTRIBUTES.lengthOut#"= i/&gt;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len(ATTRIBUTES.titleMapOut)&gt;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"CALLER.#ATTRIBUTES.titleMapOut#"=#titleMap#/&gt;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len(ATTRIBUTES.nameListOut)&gt;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"CALLER.#ATTRIBUTES.nameListOut#"=#local.nameList#/&gt;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len(ATTRIBUTES.listOut)&gt;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"CALLER.#ATTRIBUTES.listOut#"=local.expressionList/&gt;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ATTRIBUTES.listOutKeepContent&gt;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thisTag.generatedContent=preserveSingleQuotes(local.expressionList)/&gt;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thisTag.generatedContent=""/&gt;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set thisTag.generatedContent=preserveSingleQuotes(local.expressionList)/&gt;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&lt;/cfif&gt;</w:t>
      </w:r>
    </w:p>
    <w:p w14:paraId="45BD4F70" w14:textId="77777777" w:rsidR="001627DF" w:rsidRDefault="006D5112">
      <w:pPr>
        <w:pStyle w:val="1"/>
      </w:pPr>
      <w:bookmarkStart w:id="9" w:name="_Toc229635384"/>
      <w:r>
        <w:t>v1/lib/filter_build.cfm</w:t>
      </w:r>
      <w:bookmarkEnd w:id="9"/>
    </w:p>
    <w:p w14:paraId="0A9D596D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&lt;!--- Формирует строку фильтра для запроса ---&gt;</w:t>
      </w:r>
      <w:r>
        <w:br/>
      </w:r>
      <w:r>
        <w:br/>
      </w:r>
      <w:r>
        <w:rPr>
          <w:rFonts w:ascii="Courier New" w:hAnsi="Courier New"/>
          <w:sz w:val="16"/>
        </w:rPr>
        <w:t>&lt;cfparam name="ATTRIBUTES.filter" type="array"/&gt;</w:t>
      </w:r>
      <w:r>
        <w:br/>
      </w:r>
      <w:r>
        <w:rPr>
          <w:rFonts w:ascii="Courier New" w:hAnsi="Courier New"/>
          <w:sz w:val="16"/>
        </w:rPr>
        <w:t>&lt;cfloop array=#ATTRIBUTES.filter# inde</w:t>
      </w:r>
      <w:r>
        <w:rPr>
          <w:rFonts w:ascii="Courier New" w:hAnsi="Courier New"/>
          <w:sz w:val="16"/>
        </w:rPr>
        <w:t>x="fltr"&gt;&lt;!--- неинтуитивный синтаксис, в индексе не индекс массива, а значение ---&gt;</w:t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&lt;cfparam name="fltr.ftype"/&gt;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&lt;cfparam name="fltr.field"/&gt;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&lt;cfparam name="fltr.compare" default="EQ"/&gt;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&lt;cfparam name="fltr.val"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</w:t>
      </w:r>
      <w:r>
        <w:rPr>
          <w:rFonts w:ascii="Courier New" w:hAnsi="Courier New"/>
          <w:sz w:val="16"/>
        </w:rPr>
        <w:t>m name="fltr.prefix"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&lt;cfparam name="fltr.suffix"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&lt;cfparam name="fltr.list" default="No"/&gt;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&lt;/cfsilent&gt;&lt;!---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>---&gt; AND &lt;cfif structKeyExists(fltr,"expression") AND len(fltr.expression)&gt;&lt;!---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---&gt;&lt;cfset len=listLen(#fltr.</w:t>
      </w:r>
      <w:r>
        <w:rPr>
          <w:rFonts w:ascii="Courier New" w:hAnsi="Courier New"/>
          <w:sz w:val="16"/>
        </w:rPr>
        <w:t>expression#,"?")&gt;&lt;!---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---&gt;&lt;cfloop from=1 to=#len# index="i"&gt;&lt;!---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---&gt;&lt;cfoutput&gt;#listGetAt(fltr.expression,i,"?")#&lt;/cfoutput&gt;&lt;!---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---&gt;&lt;cfif i LT #len#&gt;&lt;cfqueryparam cfsqltype="#getCfSqLType(fltr.ftype)#" list="#fltr.list#" value="#fltr.prefix#</w:t>
      </w:r>
      <w:r>
        <w:rPr>
          <w:rFonts w:ascii="Courier New" w:hAnsi="Courier New"/>
          <w:sz w:val="16"/>
        </w:rPr>
        <w:t>#fltr.val##fltr.suffix#"/&gt;&lt;/cfif&gt;&lt;!---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---&gt;&lt;/cfloop&gt;&lt;!---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---&gt;&lt;cfelse&gt;&lt;!---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---&gt;&lt;cfoutput&gt;#fltr.field#&lt;/cfoutput&gt;&lt;cfswitch expression=#uCase(fltr.compare)#&gt;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&lt;cfcase value="EQ"&gt; =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 ---&gt;&lt;cfcase value="NE,NEQ"&gt; &lt;&gt;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value="LE,LTE"&gt; &lt;=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value="LT"&gt; &lt;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value="GE,GTE"&gt; &gt;=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value="GT"&gt; &gt;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</w:t>
      </w:r>
      <w:r>
        <w:rPr>
          <w:rFonts w:ascii="Courier New" w:hAnsi="Courier New"/>
          <w:sz w:val="16"/>
        </w:rPr>
        <w:t xml:space="preserve">ue="LIKE"&gt; LIKE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value="ILIKE"&gt; ILIKE 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value="LIKE%,LIKEP"&gt; LIKE &lt;cfqueryparam cfsqltype=#getCfSqLType(fltr.ftype)# value="%#fltr.val#%"/&gt;&lt;cfcontinue/&gt;&lt;/cfcase&gt;&lt;!---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value="ILIKE%,</w:t>
      </w:r>
      <w:r>
        <w:rPr>
          <w:rFonts w:ascii="Courier New" w:hAnsi="Courier New"/>
          <w:sz w:val="16"/>
        </w:rPr>
        <w:t xml:space="preserve">ILIKEP"&gt; ILIKE &lt;cfqueryparam cfsqltype=#getCfSqLType(fltr.ftype)# value="%#fltr.val#%"/&gt;&lt;cfcontinue/&gt;&lt;/cfcase&gt;&lt;!---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---&gt;&lt;cfcase value="IN"&gt; IN (&lt;cfqueryparam cfsqltype=#getCfSqLType(fltr.ftype)# list=true value="#fltr.val#"/&gt;)&lt;cfcontinue/&gt;&lt;/cfcase&gt;&lt;!--</w:t>
      </w:r>
      <w:r>
        <w:rPr>
          <w:rFonts w:ascii="Courier New" w:hAnsi="Courier New"/>
          <w:sz w:val="16"/>
        </w:rPr>
        <w:t xml:space="preserve">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---&gt;&lt;cfdefaultcase&gt; = &lt;cfoutput&gt; #fltr.field#&lt;/cfoutput&gt;&lt;cfcontinue/&gt;&lt;!---***криво---&gt;&lt;/cfdefaultcase&gt;&lt;!---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---&gt;&lt;/cfswitch&gt;&lt;cfqueryparam cfsqltype=#getCfSqLType(fltr.ftype)# value="#fltr.val#"/&gt;&lt;cfcontinue/&gt;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&lt;/cfif&gt;&lt;!--- ILIKE зависит от Postgr</w:t>
      </w:r>
      <w:r>
        <w:rPr>
          <w:rFonts w:ascii="Courier New" w:hAnsi="Courier New"/>
          <w:sz w:val="16"/>
        </w:rPr>
        <w:t>eSQL ---&gt;</w:t>
      </w:r>
      <w:r>
        <w:br/>
      </w:r>
      <w:r>
        <w:rPr>
          <w:rFonts w:ascii="Courier New" w:hAnsi="Courier New"/>
          <w:sz w:val="16"/>
        </w:rPr>
        <w:t>&lt;/cfloop&gt;</w:t>
      </w:r>
      <w:r>
        <w:br/>
      </w:r>
      <w:r>
        <w:rPr>
          <w:rFonts w:ascii="Courier New" w:hAnsi="Courier New"/>
          <w:sz w:val="16"/>
        </w:rPr>
        <w:t>&lt;cfexit method="exittag"/&gt;</w:t>
      </w:r>
      <w:r>
        <w:br/>
      </w:r>
      <w:r>
        <w:br/>
      </w:r>
      <w:r>
        <w:rPr>
          <w:rFonts w:ascii="Courier New" w:hAnsi="Courier New"/>
          <w:sz w:val="16"/>
        </w:rPr>
        <w:t>&lt;cffunction name="getCfSqlType" output="No"&gt;</w:t>
      </w:r>
      <w:r>
        <w:br/>
      </w:r>
      <w:r>
        <w:rPr>
          <w:rFonts w:ascii="Courier New" w:hAnsi="Courier New"/>
          <w:sz w:val="16"/>
        </w:rPr>
        <w:tab/>
        <w:t>&lt;cfargument name="fieldType" default=""/&gt;</w:t>
      </w:r>
      <w:r>
        <w:br/>
      </w:r>
      <w:r>
        <w:rPr>
          <w:rFonts w:ascii="Courier New" w:hAnsi="Courier New"/>
          <w:sz w:val="16"/>
        </w:rPr>
        <w:tab/>
        <w:t>&lt;cfswitch expression=#ARGUMENTS.fieldType#&gt;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value="numeric"&gt;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&lt;cfcase value="integer"&gt;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"CF_SQL_BIT"/&gt;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value="date,time,datetime"&gt;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"CF_SQL_TIMESTAMP"/&gt;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value="string"&gt;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freturn "CF_SQL_VARCHAR"/&gt;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"CF_SQL_VARCHAR"/&gt;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  <w:t>&lt;/cfswitch&gt;</w:t>
      </w:r>
      <w:r>
        <w:br/>
      </w:r>
      <w:r>
        <w:rPr>
          <w:rFonts w:ascii="Courier New" w:hAnsi="Courier New"/>
          <w:sz w:val="16"/>
        </w:rPr>
        <w:t>&lt;/cffunction&gt;</w:t>
      </w:r>
    </w:p>
    <w:p w14:paraId="517C66FD" w14:textId="77777777" w:rsidR="001627DF" w:rsidRDefault="006D5112">
      <w:pPr>
        <w:pStyle w:val="1"/>
      </w:pPr>
      <w:bookmarkStart w:id="10" w:name="_Toc229635385"/>
      <w:r>
        <w:t>v1/lib/index.cfm</w:t>
      </w:r>
      <w:bookmarkEnd w:id="10"/>
    </w:p>
    <w:p w14:paraId="2C87E130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&lt;cfoutput&gt;index ***&lt;/cfoutput&gt;</w:t>
      </w:r>
    </w:p>
    <w:p w14:paraId="73D6A9C7" w14:textId="77777777" w:rsidR="001627DF" w:rsidRDefault="006D5112">
      <w:pPr>
        <w:pStyle w:val="1"/>
      </w:pPr>
      <w:bookmarkStart w:id="11" w:name="_Toc229635386"/>
      <w:r>
        <w:lastRenderedPageBreak/>
        <w:t>v1/lib/jwt.cfc</w:t>
      </w:r>
      <w:bookmarkEnd w:id="11"/>
    </w:p>
    <w:p w14:paraId="0D3C321B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component {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variables.algorithmMap = {</w:t>
      </w:r>
      <w:r>
        <w:br/>
      </w:r>
      <w:r>
        <w:rPr>
          <w:rFonts w:ascii="Courier New" w:hAnsi="Courier New"/>
          <w:sz w:val="16"/>
        </w:rPr>
        <w:t xml:space="preserve">        HS256:</w:t>
      </w:r>
      <w:r>
        <w:rPr>
          <w:rFonts w:ascii="Courier New" w:hAnsi="Courier New"/>
          <w:sz w:val="16"/>
        </w:rPr>
        <w:t xml:space="preserve"> 'HmacSHA256',</w:t>
      </w:r>
      <w:r>
        <w:br/>
      </w:r>
      <w:r>
        <w:rPr>
          <w:rFonts w:ascii="Courier New" w:hAnsi="Courier New"/>
          <w:sz w:val="16"/>
        </w:rPr>
        <w:t xml:space="preserve">        HS384: 'HmacSHA384',</w:t>
      </w:r>
      <w:r>
        <w:br/>
      </w:r>
      <w:r>
        <w:rPr>
          <w:rFonts w:ascii="Courier New" w:hAnsi="Courier New"/>
          <w:sz w:val="16"/>
        </w:rPr>
        <w:t xml:space="preserve">        HS512: 'HmacSHA512',</w:t>
      </w:r>
      <w:r>
        <w:br/>
      </w:r>
      <w:r>
        <w:rPr>
          <w:rFonts w:ascii="Courier New" w:hAnsi="Courier New"/>
          <w:sz w:val="16"/>
        </w:rPr>
        <w:t xml:space="preserve">        RS256: 'SHA256withRSA',</w:t>
      </w:r>
      <w:r>
        <w:br/>
      </w:r>
      <w:r>
        <w:rPr>
          <w:rFonts w:ascii="Courier New" w:hAnsi="Courier New"/>
          <w:sz w:val="16"/>
        </w:rPr>
        <w:t xml:space="preserve">        RS384: 'SHA384withRSA',</w:t>
      </w:r>
      <w:r>
        <w:br/>
      </w:r>
      <w:r>
        <w:rPr>
          <w:rFonts w:ascii="Courier New" w:hAnsi="Courier New"/>
          <w:sz w:val="16"/>
        </w:rPr>
        <w:t xml:space="preserve">        RS512: 'SHA512withRSA',</w:t>
      </w:r>
      <w:r>
        <w:br/>
      </w:r>
      <w:r>
        <w:rPr>
          <w:rFonts w:ascii="Courier New" w:hAnsi="Courier New"/>
          <w:sz w:val="16"/>
        </w:rPr>
        <w:t xml:space="preserve">        ES256: 'SHA256withECDSA',</w:t>
      </w:r>
      <w:r>
        <w:br/>
      </w:r>
      <w:r>
        <w:rPr>
          <w:rFonts w:ascii="Courier New" w:hAnsi="Courier New"/>
          <w:sz w:val="16"/>
        </w:rPr>
        <w:t xml:space="preserve">        ES384: 'SHA384withECDSA',</w:t>
      </w:r>
      <w:r>
        <w:br/>
      </w:r>
      <w:r>
        <w:rPr>
          <w:rFonts w:ascii="Courier New" w:hAnsi="Courier New"/>
          <w:sz w:val="16"/>
        </w:rPr>
        <w:t xml:space="preserve">        ES512: 'SHA512withECDSA'</w:t>
      </w:r>
      <w:r>
        <w:br/>
      </w:r>
      <w:r>
        <w:rPr>
          <w:rFonts w:ascii="Courier New" w:hAnsi="Courier New"/>
          <w:sz w:val="16"/>
        </w:rPr>
        <w:t xml:space="preserve">    };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any function init() {</w:t>
      </w:r>
      <w:r>
        <w:br/>
      </w:r>
      <w:r>
        <w:rPr>
          <w:rFonts w:ascii="Courier New" w:hAnsi="Courier New"/>
          <w:sz w:val="16"/>
        </w:rPr>
        <w:t xml:space="preserve">        variables.encodingUtils = new encodingUtils();</w:t>
      </w:r>
      <w:r>
        <w:br/>
      </w:r>
      <w:r>
        <w:rPr>
          <w:rFonts w:ascii="Courier New" w:hAnsi="Courier New"/>
          <w:sz w:val="16"/>
        </w:rPr>
        <w:t xml:space="preserve">        variables.jss = createObject( 'java', 'java.security.Signature' );</w:t>
      </w:r>
      <w:r>
        <w:br/>
      </w:r>
      <w:r>
        <w:rPr>
          <w:rFonts w:ascii="Courier New" w:hAnsi="Courier New"/>
          <w:sz w:val="16"/>
        </w:rPr>
        <w:t xml:space="preserve">        variables.</w:t>
      </w:r>
      <w:r>
        <w:rPr>
          <w:rFonts w:ascii="Courier New" w:hAnsi="Courier New"/>
          <w:sz w:val="16"/>
        </w:rPr>
        <w:t>messageDigest = createObject( 'java', 'java.security.MessageDigest' );</w:t>
      </w:r>
      <w:r>
        <w:br/>
      </w:r>
      <w:r>
        <w:rPr>
          <w:rFonts w:ascii="Courier New" w:hAnsi="Courier New"/>
          <w:sz w:val="16"/>
        </w:rPr>
        <w:t xml:space="preserve">        return this;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string function encode(</w:t>
      </w:r>
      <w:r>
        <w:br/>
      </w:r>
      <w:r>
        <w:rPr>
          <w:rFonts w:ascii="Courier New" w:hAnsi="Courier New"/>
          <w:sz w:val="16"/>
        </w:rPr>
        <w:t xml:space="preserve">        required struct payload,</w:t>
      </w:r>
      <w:r>
        <w:br/>
      </w:r>
      <w:r>
        <w:rPr>
          <w:rFonts w:ascii="Courier New" w:hAnsi="Courier New"/>
          <w:sz w:val="16"/>
        </w:rPr>
        <w:t xml:space="preserve">        required any key,</w:t>
      </w:r>
      <w:r>
        <w:br/>
      </w:r>
      <w:r>
        <w:rPr>
          <w:rFonts w:ascii="Courier New" w:hAnsi="Courier New"/>
          <w:sz w:val="16"/>
        </w:rPr>
        <w:t xml:space="preserve">        required string algorithm,</w:t>
      </w:r>
      <w:r>
        <w:br/>
      </w:r>
      <w:r>
        <w:rPr>
          <w:rFonts w:ascii="Courier New" w:hAnsi="Courier New"/>
          <w:sz w:val="16"/>
        </w:rPr>
        <w:t xml:space="preserve">        struct headers = { }</w:t>
      </w:r>
      <w:r>
        <w:br/>
      </w:r>
      <w:r>
        <w:rPr>
          <w:rFonts w:ascii="Courier New" w:hAnsi="Courier New"/>
          <w:sz w:val="16"/>
        </w:rPr>
        <w:t xml:space="preserve">    ) {</w:t>
      </w:r>
      <w:r>
        <w:br/>
      </w:r>
      <w:r>
        <w:rPr>
          <w:rFonts w:ascii="Courier New" w:hAnsi="Courier New"/>
          <w:sz w:val="16"/>
        </w:rPr>
        <w:t xml:space="preserve">        if ( !algorithmMap.keyExists( algorithm )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'jwtcfml.InvalidAlgorithm',</w:t>
      </w:r>
      <w:r>
        <w:br/>
      </w:r>
      <w:r>
        <w:rPr>
          <w:rFonts w:ascii="Courier New" w:hAnsi="Courier New"/>
          <w:sz w:val="16"/>
        </w:rPr>
        <w:t xml:space="preserve">                message = 'Invalid JWT Algorithm.',</w:t>
      </w:r>
      <w:r>
        <w:br/>
      </w:r>
      <w:r>
        <w:rPr>
          <w:rFonts w:ascii="Courier New" w:hAnsi="Courier New"/>
          <w:sz w:val="16"/>
        </w:rPr>
        <w:t xml:space="preserve">                detail = 'The passed in algorithm is not supported.'</w:t>
      </w:r>
      <w:r>
        <w:br/>
      </w:r>
      <w:r>
        <w:rPr>
          <w:rFonts w:ascii="Courier New" w:hAnsi="Courier New"/>
          <w:sz w:val="16"/>
        </w:rPr>
        <w:t xml:space="preserve">  </w:t>
      </w:r>
      <w:r>
        <w:rPr>
          <w:rFonts w:ascii="Courier New" w:hAnsi="Courier New"/>
          <w:sz w:val="16"/>
        </w:rPr>
        <w:t xml:space="preserve">         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header = { };</w:t>
      </w:r>
      <w:r>
        <w:br/>
      </w:r>
      <w:r>
        <w:rPr>
          <w:rFonts w:ascii="Courier New" w:hAnsi="Courier New"/>
          <w:sz w:val="16"/>
        </w:rPr>
        <w:t xml:space="preserve">        header.append( headers );</w:t>
      </w:r>
      <w:r>
        <w:br/>
      </w:r>
      <w:r>
        <w:rPr>
          <w:rFonts w:ascii="Courier New" w:hAnsi="Courier New"/>
          <w:sz w:val="16"/>
        </w:rPr>
        <w:t xml:space="preserve">        header.append( {</w:t>
      </w:r>
      <w:r>
        <w:br/>
      </w:r>
      <w:r>
        <w:rPr>
          <w:rFonts w:ascii="Courier New" w:hAnsi="Courier New"/>
          <w:sz w:val="16"/>
        </w:rPr>
        <w:t xml:space="preserve">            'typ': 'JWT',</w:t>
      </w:r>
      <w:r>
        <w:br/>
      </w:r>
      <w:r>
        <w:rPr>
          <w:rFonts w:ascii="Courier New" w:hAnsi="Courier New"/>
          <w:sz w:val="16"/>
        </w:rPr>
        <w:t xml:space="preserve">            'alg': algorithm</w:t>
      </w:r>
      <w:r>
        <w:br/>
      </w:r>
      <w:r>
        <w:rPr>
          <w:rFonts w:ascii="Courier New" w:hAnsi="Courier New"/>
          <w:sz w:val="16"/>
        </w:rPr>
        <w:t xml:space="preserve">        }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duplicatedPayload = duplicate( payload );</w:t>
      </w:r>
      <w:r>
        <w:br/>
      </w:r>
      <w:r>
        <w:rPr>
          <w:rFonts w:ascii="Courier New" w:hAnsi="Courier New"/>
          <w:sz w:val="16"/>
        </w:rPr>
        <w:t xml:space="preserve">        for ( var claim </w:t>
      </w:r>
      <w:r>
        <w:rPr>
          <w:rFonts w:ascii="Courier New" w:hAnsi="Courier New"/>
          <w:sz w:val="16"/>
        </w:rPr>
        <w:t>in [ 'iat', 'exp', 'nbf' ] ) {</w:t>
      </w:r>
      <w:r>
        <w:br/>
      </w:r>
      <w:r>
        <w:rPr>
          <w:rFonts w:ascii="Courier New" w:hAnsi="Courier New"/>
          <w:sz w:val="16"/>
        </w:rPr>
        <w:t xml:space="preserve">            if ( duplicatedPayload.keyExists( claim ) &amp;&amp; isDate( duplicatedPayload[ claim ] ) ) {</w:t>
      </w:r>
      <w:r>
        <w:br/>
      </w:r>
      <w:r>
        <w:rPr>
          <w:rFonts w:ascii="Courier New" w:hAnsi="Courier New"/>
          <w:sz w:val="16"/>
        </w:rPr>
        <w:t xml:space="preserve">                duplicatedPayload[ claim ] = encodingUtils.convertDateToUnixTimestamp( duplicatedPayload[ claim ] );</w:t>
      </w:r>
      <w:r>
        <w:br/>
      </w:r>
      <w:r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stringToSignParts = [</w:t>
      </w:r>
      <w:r>
        <w:br/>
      </w:r>
      <w:r>
        <w:rPr>
          <w:rFonts w:ascii="Courier New" w:hAnsi="Courier New"/>
          <w:sz w:val="16"/>
        </w:rPr>
        <w:t xml:space="preserve">            encodingUtils.binaryToBase64Url( charsetDecode( serializeJSON( header ), 'utf-8' ) ),</w:t>
      </w:r>
      <w:r>
        <w:br/>
      </w:r>
      <w:r>
        <w:rPr>
          <w:rFonts w:ascii="Courier New" w:hAnsi="Courier New"/>
          <w:sz w:val="16"/>
        </w:rPr>
        <w:t xml:space="preserve">            encodingUtils.binaryToBase64Url( charsetDecode( serializeJSON( duplicatedPayload ), 'utf-8' ) )</w:t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];</w:t>
      </w:r>
      <w:r>
        <w:br/>
      </w:r>
      <w:r>
        <w:rPr>
          <w:rFonts w:ascii="Courier New" w:hAnsi="Courier New"/>
          <w:sz w:val="16"/>
        </w:rPr>
        <w:t xml:space="preserve">        var stringToSign = stringToSignParts.toList( '.' );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 xml:space="preserve">        return stringToSign &amp; '.' &amp; encodingUtils.binaryToBase64Url( sign( stringToSign, key, algorithm )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struct function decode(</w:t>
      </w:r>
      <w:r>
        <w:br/>
      </w:r>
      <w:r>
        <w:rPr>
          <w:rFonts w:ascii="Courier New" w:hAnsi="Courier New"/>
          <w:sz w:val="16"/>
        </w:rPr>
        <w:t xml:space="preserve">        required string token,</w:t>
      </w:r>
      <w:r>
        <w:br/>
      </w: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</w:rPr>
        <w:t xml:space="preserve">     any key,</w:t>
      </w:r>
      <w:r>
        <w:br/>
      </w:r>
      <w:r>
        <w:rPr>
          <w:rFonts w:ascii="Courier New" w:hAnsi="Courier New"/>
          <w:sz w:val="16"/>
        </w:rPr>
        <w:t xml:space="preserve">        any algorithms = [ ],</w:t>
      </w:r>
      <w:r>
        <w:br/>
      </w:r>
      <w:r>
        <w:rPr>
          <w:rFonts w:ascii="Courier New" w:hAnsi="Courier New"/>
          <w:sz w:val="16"/>
        </w:rPr>
        <w:t xml:space="preserve">        struct claims = { },</w:t>
      </w:r>
      <w:r>
        <w:br/>
      </w:r>
      <w:r>
        <w:rPr>
          <w:rFonts w:ascii="Courier New" w:hAnsi="Courier New"/>
          <w:sz w:val="16"/>
        </w:rPr>
        <w:t xml:space="preserve">        boolean verify = true</w:t>
      </w:r>
      <w:r>
        <w:br/>
      </w:r>
      <w:r>
        <w:rPr>
          <w:rFonts w:ascii="Courier New" w:hAnsi="Courier New"/>
          <w:sz w:val="16"/>
        </w:rPr>
        <w:t xml:space="preserve">    ) {</w:t>
      </w:r>
      <w:r>
        <w:br/>
      </w:r>
      <w:r>
        <w:rPr>
          <w:rFonts w:ascii="Courier New" w:hAnsi="Courier New"/>
          <w:sz w:val="16"/>
        </w:rPr>
        <w:t xml:space="preserve">        var parts = listToArray( token, '.'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arrayLen( parts ) != 3 )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'jwtcfml.InvalidToken',</w:t>
      </w:r>
      <w:r>
        <w:br/>
      </w:r>
      <w:r>
        <w:rPr>
          <w:rFonts w:ascii="Courier New" w:hAnsi="Courier New"/>
          <w:sz w:val="16"/>
        </w:rPr>
        <w:t xml:space="preserve">                message = 'Invalid JWT.',</w:t>
      </w:r>
      <w:r>
        <w:br/>
      </w:r>
      <w:r>
        <w:rPr>
          <w:rFonts w:ascii="Courier New" w:hAnsi="Courier New"/>
          <w:sz w:val="16"/>
        </w:rPr>
        <w:t xml:space="preserve">                detail = 'The passed in token does not have three `.` delimited parts.'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algorithms = isArray( algorithms ) ? algorith</w:t>
      </w:r>
      <w:r>
        <w:rPr>
          <w:rFonts w:ascii="Courier New" w:hAnsi="Courier New"/>
          <w:sz w:val="16"/>
        </w:rPr>
        <w:t>ms : [ algorithms ];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decoded = {</w:t>
      </w:r>
      <w:r>
        <w:br/>
      </w:r>
      <w:r>
        <w:rPr>
          <w:rFonts w:ascii="Courier New" w:hAnsi="Courier New"/>
          <w:sz w:val="16"/>
        </w:rPr>
        <w:t xml:space="preserve">            header: deserializeJSON( charsetEncode( encodingUtils.base64UrlToBinary( parts[ 1 ] ), 'utf-8' ) ),</w:t>
      </w:r>
      <w:r>
        <w:br/>
      </w:r>
      <w:r>
        <w:rPr>
          <w:rFonts w:ascii="Courier New" w:hAnsi="Courier New"/>
          <w:sz w:val="16"/>
        </w:rPr>
        <w:t xml:space="preserve">            payload: deserializeJSON( charsetEncode( encodingUtils.base64UrlToBinary( parts[ 2 ] )</w:t>
      </w:r>
      <w:r>
        <w:rPr>
          <w:rFonts w:ascii="Courier New" w:hAnsi="Courier New"/>
          <w:sz w:val="16"/>
        </w:rPr>
        <w:t>, 'utf-8' ) )</w:t>
      </w:r>
      <w:r>
        <w:br/>
      </w:r>
      <w:r>
        <w:rPr>
          <w:rFonts w:ascii="Courier New" w:hAnsi="Courier New"/>
          <w:sz w:val="16"/>
        </w:rPr>
        <w:t xml:space="preserve">        };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verify ) {</w:t>
      </w:r>
      <w:r>
        <w:br/>
      </w:r>
      <w:r>
        <w:rPr>
          <w:rFonts w:ascii="Courier New" w:hAnsi="Courier New"/>
          <w:sz w:val="16"/>
        </w:rPr>
        <w:t xml:space="preserve">            if (</w:t>
      </w:r>
      <w:r>
        <w:br/>
      </w:r>
      <w:r>
        <w:rPr>
          <w:rFonts w:ascii="Courier New" w:hAnsi="Courier New"/>
          <w:sz w:val="16"/>
        </w:rPr>
        <w:t xml:space="preserve">                !algorithms.find( decoded.header.alg ) ||</w:t>
      </w:r>
      <w:r>
        <w:br/>
      </w:r>
      <w:r>
        <w:rPr>
          <w:rFonts w:ascii="Courier New" w:hAnsi="Courier New"/>
          <w:sz w:val="16"/>
        </w:rPr>
        <w:t xml:space="preserve">                !algorithmMap.keyExists( decoded.header.alg )</w:t>
      </w:r>
      <w:r>
        <w:br/>
      </w:r>
      <w:r>
        <w:rPr>
          <w:rFonts w:ascii="Courier New" w:hAnsi="Courier New"/>
          <w:sz w:val="16"/>
        </w:rPr>
        <w:t xml:space="preserve">            ) {</w:t>
      </w:r>
      <w:r>
        <w:br/>
      </w:r>
      <w:r>
        <w:rPr>
          <w:rFonts w:ascii="Courier New" w:hAnsi="Courier New"/>
          <w:sz w:val="16"/>
        </w:rPr>
        <w:t xml:space="preserve">                throw(</w:t>
      </w:r>
      <w:r>
        <w:br/>
      </w:r>
      <w:r>
        <w:rPr>
          <w:rFonts w:ascii="Courier New" w:hAnsi="Courier New"/>
          <w:sz w:val="16"/>
        </w:rPr>
        <w:t xml:space="preserve">                    type = 'jw</w:t>
      </w:r>
      <w:r>
        <w:rPr>
          <w:rFonts w:ascii="Courier New" w:hAnsi="Courier New"/>
          <w:sz w:val="16"/>
        </w:rPr>
        <w:t>tcfml.InvalidAlgorithm',</w:t>
      </w:r>
      <w:r>
        <w:br/>
      </w:r>
      <w:r>
        <w:rPr>
          <w:rFonts w:ascii="Courier New" w:hAnsi="Courier New"/>
          <w:sz w:val="16"/>
        </w:rPr>
        <w:t xml:space="preserve">                    message = 'Unsupported or invalid algorithm',</w:t>
      </w:r>
      <w:r>
        <w:br/>
      </w:r>
      <w:r>
        <w:rPr>
          <w:rFonts w:ascii="Courier New" w:hAnsi="Courier New"/>
          <w:sz w:val="16"/>
        </w:rPr>
        <w:t xml:space="preserve">                    detail = 'The passed in token does not have an algorithm declaration or its declared algorithm (#decoded.header.alg#) does not match the specifie</w:t>
      </w:r>
      <w:r>
        <w:rPr>
          <w:rFonts w:ascii="Courier New" w:hAnsi="Courier New"/>
          <w:sz w:val="16"/>
        </w:rPr>
        <w:t>d algorithms of #serializeJSON( algorithms )#.'</w:t>
      </w:r>
      <w:r>
        <w:br/>
      </w:r>
      <w:r>
        <w:rPr>
          <w:rFonts w:ascii="Courier New" w:hAnsi="Courier New"/>
          <w:sz w:val="16"/>
        </w:rPr>
        <w:t xml:space="preserve">               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var stringToSign = parts[ 1 ] &amp; '.' &amp; parts[ 2 ];</w:t>
      </w:r>
      <w:r>
        <w:br/>
      </w:r>
      <w:r>
        <w:rPr>
          <w:rFonts w:ascii="Courier New" w:hAnsi="Courier New"/>
          <w:sz w:val="16"/>
        </w:rPr>
        <w:t xml:space="preserve">            var signature = encodingUtils.base64UrlToBinary( parts[ 3 ] );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if (</w:t>
      </w:r>
      <w:r>
        <w:br/>
      </w:r>
      <w:r>
        <w:rPr>
          <w:rFonts w:ascii="Courier New" w:hAnsi="Courier New"/>
          <w:sz w:val="16"/>
        </w:rPr>
        <w:t xml:space="preserve">                !ve</w:t>
      </w:r>
      <w:r>
        <w:rPr>
          <w:rFonts w:ascii="Courier New" w:hAnsi="Courier New"/>
          <w:sz w:val="16"/>
        </w:rPr>
        <w:t>rifySignature(</w:t>
      </w:r>
      <w:r>
        <w:br/>
      </w:r>
      <w:r>
        <w:rPr>
          <w:rFonts w:ascii="Courier New" w:hAnsi="Courier New"/>
          <w:sz w:val="16"/>
        </w:rPr>
        <w:t xml:space="preserve">                    stringToSign,</w:t>
      </w:r>
      <w:r>
        <w:br/>
      </w:r>
      <w:r>
        <w:rPr>
          <w:rFonts w:ascii="Courier New" w:hAnsi="Courier New"/>
          <w:sz w:val="16"/>
        </w:rPr>
        <w:t xml:space="preserve">                    key,</w:t>
      </w:r>
      <w:r>
        <w:br/>
      </w:r>
      <w:r>
        <w:rPr>
          <w:rFonts w:ascii="Courier New" w:hAnsi="Courier New"/>
          <w:sz w:val="16"/>
        </w:rPr>
        <w:t xml:space="preserve">                    signature,</w:t>
      </w:r>
      <w:r>
        <w:br/>
      </w:r>
      <w:r>
        <w:rPr>
          <w:rFonts w:ascii="Courier New" w:hAnsi="Courier New"/>
          <w:sz w:val="16"/>
        </w:rPr>
        <w:t xml:space="preserve">                    decoded.header.alg</w:t>
      </w:r>
      <w:r>
        <w:br/>
      </w:r>
      <w:r>
        <w:rPr>
          <w:rFonts w:ascii="Courier New" w:hAnsi="Courier New"/>
          <w:sz w:val="16"/>
        </w:rPr>
        <w:t xml:space="preserve">                )</w:t>
      </w:r>
      <w:r>
        <w:br/>
      </w:r>
      <w:r>
        <w:rPr>
          <w:rFonts w:ascii="Courier New" w:hAnsi="Courier New"/>
          <w:sz w:val="16"/>
        </w:rPr>
        <w:t xml:space="preserve">            ) {</w:t>
      </w:r>
      <w:r>
        <w:br/>
      </w:r>
      <w:r>
        <w:rPr>
          <w:rFonts w:ascii="Courier New" w:hAnsi="Courier New"/>
          <w:sz w:val="16"/>
        </w:rPr>
        <w:t xml:space="preserve">                throw(</w:t>
      </w:r>
      <w:r>
        <w:br/>
      </w:r>
      <w:r>
        <w:rPr>
          <w:rFonts w:ascii="Courier New" w:hAnsi="Courier New"/>
          <w:sz w:val="16"/>
        </w:rPr>
        <w:t xml:space="preserve">                    type = 'jwtcfml.InvalidSignature',</w:t>
      </w:r>
      <w:r>
        <w:br/>
      </w:r>
      <w:r>
        <w:rPr>
          <w:rFonts w:ascii="Courier New" w:hAnsi="Courier New"/>
          <w:sz w:val="16"/>
        </w:rPr>
        <w:t xml:space="preserve">                    message = 'Signature is Invalid',</w:t>
      </w:r>
      <w:r>
        <w:br/>
      </w:r>
      <w:r>
        <w:rPr>
          <w:rFonts w:ascii="Courier New" w:hAnsi="Courier New"/>
          <w:sz w:val="16"/>
        </w:rPr>
        <w:t xml:space="preserve">                    detail = 'The signature of the passed in token is invalid.'</w:t>
      </w:r>
      <w:r>
        <w:br/>
      </w:r>
      <w:r>
        <w:rPr>
          <w:rFonts w:ascii="Courier New" w:hAnsi="Courier New"/>
          <w:sz w:val="16"/>
        </w:rPr>
        <w:lastRenderedPageBreak/>
        <w:t xml:space="preserve">               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var baseClaims = {</w:t>
      </w:r>
      <w:r>
        <w:br/>
      </w:r>
      <w:r>
        <w:rPr>
          <w:rFonts w:ascii="Courier New" w:hAnsi="Courier New"/>
          <w:sz w:val="16"/>
        </w:rPr>
        <w:t xml:space="preserve">                'exp': true,</w:t>
      </w:r>
      <w:r>
        <w:br/>
      </w:r>
      <w:r>
        <w:rPr>
          <w:rFonts w:ascii="Courier New" w:hAnsi="Courier New"/>
          <w:sz w:val="16"/>
        </w:rPr>
        <w:t xml:space="preserve">                'nbf': true</w:t>
      </w:r>
      <w:r>
        <w:br/>
      </w:r>
      <w:r>
        <w:rPr>
          <w:rFonts w:ascii="Courier New" w:hAnsi="Courier New"/>
          <w:sz w:val="16"/>
        </w:rPr>
        <w:t xml:space="preserve">            };</w:t>
      </w:r>
      <w:r>
        <w:br/>
      </w:r>
      <w:r>
        <w:rPr>
          <w:rFonts w:ascii="Courier New" w:hAnsi="Courier New"/>
          <w:sz w:val="16"/>
        </w:rPr>
        <w:t xml:space="preserve">            baseClaims.append( claims );</w:t>
      </w:r>
      <w:r>
        <w:br/>
      </w:r>
      <w:r>
        <w:rPr>
          <w:rFonts w:ascii="Courier New" w:hAnsi="Courier New"/>
          <w:sz w:val="16"/>
        </w:rPr>
        <w:t xml:space="preserve">            verifyClaims( decoded.payload, baseClaims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for ( var claim in [ 'iat', 'exp', 'nbf' ] ) {</w:t>
      </w:r>
      <w:r>
        <w:br/>
      </w:r>
      <w:r>
        <w:rPr>
          <w:rFonts w:ascii="Courier New" w:hAnsi="Courier New"/>
          <w:sz w:val="16"/>
        </w:rPr>
        <w:t xml:space="preserve">            if ( decoded.payload.keyExists( claim ) ) {</w:t>
      </w:r>
      <w:r>
        <w:br/>
      </w:r>
      <w:r>
        <w:rPr>
          <w:rFonts w:ascii="Courier New" w:hAnsi="Courier New"/>
          <w:sz w:val="16"/>
        </w:rPr>
        <w:t xml:space="preserve">                decoded.payload[ claim ] = encodingUtils.convertUnixTimestampToDate( decoded.payload[ claim ]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return decoded.payload;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struct funct</w:t>
      </w:r>
      <w:r>
        <w:rPr>
          <w:rFonts w:ascii="Courier New" w:hAnsi="Courier New"/>
          <w:sz w:val="16"/>
        </w:rPr>
        <w:t>ion getHeader( required string token ) {</w:t>
      </w:r>
      <w:r>
        <w:br/>
      </w:r>
      <w:r>
        <w:rPr>
          <w:rFonts w:ascii="Courier New" w:hAnsi="Courier New"/>
          <w:sz w:val="16"/>
        </w:rPr>
        <w:t xml:space="preserve">        return deserializeJSON( charsetEncode( encodingUtils.base64UrlToBinary( listFirst( token, '.' ) ), 'utf-8' )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function parsePEMEncodedKey( required string pemKey ) {</w:t>
      </w:r>
      <w:r>
        <w:br/>
      </w:r>
      <w:r>
        <w:rPr>
          <w:rFonts w:ascii="Courier New" w:hAnsi="Courier New"/>
          <w:sz w:val="16"/>
        </w:rPr>
        <w:t xml:space="preserve">        return encodi</w:t>
      </w:r>
      <w:r>
        <w:rPr>
          <w:rFonts w:ascii="Courier New" w:hAnsi="Courier New"/>
          <w:sz w:val="16"/>
        </w:rPr>
        <w:t>ngUtils.parsePEMEncodedKey( pemKey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public function parseJWK( required struct jwk ) {</w:t>
      </w:r>
      <w:r>
        <w:br/>
      </w:r>
      <w:r>
        <w:rPr>
          <w:rFonts w:ascii="Courier New" w:hAnsi="Courier New"/>
          <w:sz w:val="16"/>
        </w:rPr>
        <w:t xml:space="preserve">        return encodingUtils.parseJWK( jwk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private function sign( message, key, algorithm ) {</w:t>
      </w:r>
      <w:r>
        <w:br/>
      </w:r>
      <w:r>
        <w:rPr>
          <w:rFonts w:ascii="Courier New" w:hAnsi="Courier New"/>
          <w:sz w:val="16"/>
        </w:rPr>
        <w:t xml:space="preserve">        if ( left( algorithm, 1 ) == 'H' ) {</w:t>
      </w:r>
      <w:r>
        <w:br/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 xml:space="preserve">        var sig = binaryDecode(</w:t>
      </w:r>
      <w:r>
        <w:br/>
      </w:r>
      <w:r>
        <w:rPr>
          <w:rFonts w:ascii="Courier New" w:hAnsi="Courier New"/>
          <w:sz w:val="16"/>
        </w:rPr>
        <w:t xml:space="preserve">                hmac(</w:t>
      </w:r>
      <w:r>
        <w:br/>
      </w:r>
      <w:r>
        <w:rPr>
          <w:rFonts w:ascii="Courier New" w:hAnsi="Courier New"/>
          <w:sz w:val="16"/>
        </w:rPr>
        <w:t xml:space="preserve">                    message,</w:t>
      </w:r>
      <w:r>
        <w:br/>
      </w:r>
      <w:r>
        <w:rPr>
          <w:rFonts w:ascii="Courier New" w:hAnsi="Courier New"/>
          <w:sz w:val="16"/>
        </w:rPr>
        <w:t xml:space="preserve">                    key,</w:t>
      </w:r>
      <w:r>
        <w:br/>
      </w:r>
      <w:r>
        <w:rPr>
          <w:rFonts w:ascii="Courier New" w:hAnsi="Courier New"/>
          <w:sz w:val="16"/>
        </w:rPr>
        <w:t xml:space="preserve">                    algorithmMap[ algorithm ],</w:t>
      </w:r>
      <w:r>
        <w:br/>
      </w:r>
      <w:r>
        <w:rPr>
          <w:rFonts w:ascii="Courier New" w:hAnsi="Courier New"/>
          <w:sz w:val="16"/>
        </w:rPr>
        <w:t xml:space="preserve">                    'utf-8'</w:t>
      </w:r>
      <w:r>
        <w:br/>
      </w:r>
      <w:r>
        <w:rPr>
          <w:rFonts w:ascii="Courier New" w:hAnsi="Courier New"/>
          <w:sz w:val="16"/>
        </w:rPr>
        <w:t xml:space="preserve">                ),</w:t>
      </w:r>
      <w:r>
        <w:br/>
      </w:r>
      <w:r>
        <w:rPr>
          <w:rFonts w:ascii="Courier New" w:hAnsi="Courier New"/>
          <w:sz w:val="16"/>
        </w:rPr>
        <w:t xml:space="preserve">                'hex'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} else {</w:t>
      </w:r>
      <w:r>
        <w:br/>
      </w:r>
      <w:r>
        <w:rPr>
          <w:rFonts w:ascii="Courier New" w:hAnsi="Courier New"/>
          <w:sz w:val="16"/>
        </w:rPr>
        <w:t xml:space="preserve">            if ( isSimpleValue( key ) ) {</w:t>
      </w:r>
      <w:r>
        <w:br/>
      </w:r>
      <w:r>
        <w:rPr>
          <w:rFonts w:ascii="Courier New" w:hAnsi="Courier New"/>
          <w:sz w:val="16"/>
        </w:rPr>
        <w:t xml:space="preserve">                key = encodingUtils.parsePEMEncodedKey( key );</w:t>
      </w:r>
      <w:r>
        <w:br/>
      </w:r>
      <w:r>
        <w:rPr>
          <w:rFonts w:ascii="Courier New" w:hAnsi="Courier New"/>
          <w:sz w:val="16"/>
        </w:rPr>
        <w:t xml:space="preserve">            } else if ( isStruct( key ) ) {</w:t>
      </w:r>
      <w:r>
        <w:br/>
      </w:r>
      <w:r>
        <w:rPr>
          <w:rFonts w:ascii="Courier New" w:hAnsi="Courier New"/>
          <w:sz w:val="16"/>
        </w:rPr>
        <w:t xml:space="preserve">                key = encodingUtils.parseJWK( key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    var jssInstance = variables</w:t>
      </w:r>
      <w:r>
        <w:rPr>
          <w:rFonts w:ascii="Courier New" w:hAnsi="Courier New"/>
          <w:sz w:val="16"/>
        </w:rPr>
        <w:t>.jss.getInstance( algorithmMap[ algorithm ] );</w:t>
      </w:r>
      <w:r>
        <w:br/>
      </w:r>
      <w:r>
        <w:rPr>
          <w:rFonts w:ascii="Courier New" w:hAnsi="Courier New"/>
          <w:sz w:val="16"/>
        </w:rPr>
        <w:t xml:space="preserve">            jssInstance.initSign( key );</w:t>
      </w:r>
      <w:r>
        <w:br/>
      </w:r>
      <w:r>
        <w:rPr>
          <w:rFonts w:ascii="Courier New" w:hAnsi="Courier New"/>
          <w:sz w:val="16"/>
        </w:rPr>
        <w:t xml:space="preserve">            jssInstance.update( charsetDecode( message, 'utf-8' ) );</w:t>
      </w:r>
      <w:r>
        <w:br/>
      </w:r>
      <w:r>
        <w:rPr>
          <w:rFonts w:ascii="Courier New" w:hAnsi="Courier New"/>
          <w:sz w:val="16"/>
        </w:rPr>
        <w:t xml:space="preserve">            var sig = jssInstance.sign();</w:t>
      </w:r>
      <w:r>
        <w:br/>
      </w:r>
      <w:r>
        <w:rPr>
          <w:rFonts w:ascii="Courier New" w:hAnsi="Courier New"/>
          <w:sz w:val="16"/>
        </w:rPr>
        <w:t xml:space="preserve">            if ( left( algorithm, 1 ) == 'E' ) {</w:t>
      </w:r>
      <w:r>
        <w:br/>
      </w: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      sig = encodingUtils.convertDERtoP1363( sig, algorithm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lastRenderedPageBreak/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  return sig;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private function verifySignature( message, key, signature, algorithm ) {</w:t>
      </w:r>
      <w:r>
        <w:br/>
      </w:r>
      <w:r>
        <w:rPr>
          <w:rFonts w:ascii="Courier New" w:hAnsi="Courier New"/>
          <w:sz w:val="16"/>
        </w:rPr>
        <w:t xml:space="preserve">        if ( left( algorithm, 1 ) == 'H' ) {</w:t>
      </w:r>
      <w:r>
        <w:br/>
      </w:r>
      <w:r>
        <w:rPr>
          <w:rFonts w:ascii="Courier New" w:hAnsi="Courier New"/>
          <w:sz w:val="16"/>
        </w:rPr>
        <w:t xml:space="preserve">            var si</w:t>
      </w:r>
      <w:r>
        <w:rPr>
          <w:rFonts w:ascii="Courier New" w:hAnsi="Courier New"/>
          <w:sz w:val="16"/>
        </w:rPr>
        <w:t>g = binaryDecode(</w:t>
      </w:r>
      <w:r>
        <w:br/>
      </w:r>
      <w:r>
        <w:rPr>
          <w:rFonts w:ascii="Courier New" w:hAnsi="Courier New"/>
          <w:sz w:val="16"/>
        </w:rPr>
        <w:t xml:space="preserve">                hmac(</w:t>
      </w:r>
      <w:r>
        <w:br/>
      </w:r>
      <w:r>
        <w:rPr>
          <w:rFonts w:ascii="Courier New" w:hAnsi="Courier New"/>
          <w:sz w:val="16"/>
        </w:rPr>
        <w:t xml:space="preserve">                    message,</w:t>
      </w:r>
      <w:r>
        <w:br/>
      </w:r>
      <w:r>
        <w:rPr>
          <w:rFonts w:ascii="Courier New" w:hAnsi="Courier New"/>
          <w:sz w:val="16"/>
        </w:rPr>
        <w:t xml:space="preserve">                    key,</w:t>
      </w:r>
      <w:r>
        <w:br/>
      </w:r>
      <w:r>
        <w:rPr>
          <w:rFonts w:ascii="Courier New" w:hAnsi="Courier New"/>
          <w:sz w:val="16"/>
        </w:rPr>
        <w:t xml:space="preserve">                    algorithmMap[ algorithm ],</w:t>
      </w:r>
      <w:r>
        <w:br/>
      </w:r>
      <w:r>
        <w:rPr>
          <w:rFonts w:ascii="Courier New" w:hAnsi="Courier New"/>
          <w:sz w:val="16"/>
        </w:rPr>
        <w:t xml:space="preserve">                    'utf-8'</w:t>
      </w:r>
      <w:r>
        <w:br/>
      </w:r>
      <w:r>
        <w:rPr>
          <w:rFonts w:ascii="Courier New" w:hAnsi="Courier New"/>
          <w:sz w:val="16"/>
        </w:rPr>
        <w:t xml:space="preserve">                ),</w:t>
      </w:r>
      <w:r>
        <w:br/>
      </w:r>
      <w:r>
        <w:rPr>
          <w:rFonts w:ascii="Courier New" w:hAnsi="Courier New"/>
          <w:sz w:val="16"/>
        </w:rPr>
        <w:t xml:space="preserve">                'hex'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    return MessageDigest.isEqual( signature, sig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left( algorithm, 1 ) == 'E' ) {</w:t>
      </w:r>
      <w:r>
        <w:br/>
      </w:r>
      <w:r>
        <w:rPr>
          <w:rFonts w:ascii="Courier New" w:hAnsi="Courier New"/>
          <w:sz w:val="16"/>
        </w:rPr>
        <w:t xml:space="preserve">            signature = encodingUtils.convertP1363ToDER( signature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isSimpleValue( key ) ) {</w:t>
      </w:r>
      <w:r>
        <w:br/>
      </w:r>
      <w:r>
        <w:rPr>
          <w:rFonts w:ascii="Courier New" w:hAnsi="Courier New"/>
          <w:sz w:val="16"/>
        </w:rPr>
        <w:t xml:space="preserve">            key = enc</w:t>
      </w:r>
      <w:r>
        <w:rPr>
          <w:rFonts w:ascii="Courier New" w:hAnsi="Courier New"/>
          <w:sz w:val="16"/>
        </w:rPr>
        <w:t>odingUtils.parsePEMEncodedKey( key );</w:t>
      </w:r>
      <w:r>
        <w:br/>
      </w:r>
      <w:r>
        <w:rPr>
          <w:rFonts w:ascii="Courier New" w:hAnsi="Courier New"/>
          <w:sz w:val="16"/>
        </w:rPr>
        <w:t xml:space="preserve">        } else if ( isStruct( key ) ) {</w:t>
      </w:r>
      <w:r>
        <w:br/>
      </w:r>
      <w:r>
        <w:rPr>
          <w:rFonts w:ascii="Courier New" w:hAnsi="Courier New"/>
          <w:sz w:val="16"/>
        </w:rPr>
        <w:t xml:space="preserve">            key = encodingUtils.parseJWK( key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var jssInstance = variables.jss.getInstance( algorithmMap[ algorithm ] );</w:t>
      </w:r>
      <w:r>
        <w:br/>
      </w:r>
      <w:r>
        <w:rPr>
          <w:rFonts w:ascii="Courier New" w:hAnsi="Courier New"/>
          <w:sz w:val="16"/>
        </w:rPr>
        <w:t xml:space="preserve">        jssInstance.initVerify( key </w:t>
      </w:r>
      <w:r>
        <w:rPr>
          <w:rFonts w:ascii="Courier New" w:hAnsi="Courier New"/>
          <w:sz w:val="16"/>
        </w:rPr>
        <w:t>);</w:t>
      </w:r>
      <w:r>
        <w:br/>
      </w:r>
      <w:r>
        <w:rPr>
          <w:rFonts w:ascii="Courier New" w:hAnsi="Courier New"/>
          <w:sz w:val="16"/>
        </w:rPr>
        <w:t xml:space="preserve">        jssInstance.update( charsetDecode( message, 'utf-8' ) );</w:t>
      </w:r>
      <w:r>
        <w:br/>
      </w:r>
      <w:r>
        <w:rPr>
          <w:rFonts w:ascii="Courier New" w:hAnsi="Courier New"/>
          <w:sz w:val="16"/>
        </w:rPr>
        <w:t xml:space="preserve">        return jssInstance.verify( signature );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private function verifyClaims( payload, claims ) {</w:t>
      </w:r>
      <w:r>
        <w:br/>
      </w:r>
      <w:r>
        <w:rPr>
          <w:rFonts w:ascii="Courier New" w:hAnsi="Courier New"/>
          <w:sz w:val="16"/>
        </w:rPr>
        <w:t xml:space="preserve">        if (</w:t>
      </w:r>
      <w:r>
        <w:br/>
      </w:r>
      <w:r>
        <w:rPr>
          <w:rFonts w:ascii="Courier New" w:hAnsi="Courier New"/>
          <w:sz w:val="16"/>
        </w:rPr>
        <w:t xml:space="preserve">            structKeyExists( payload, 'exp' )</w:t>
      </w:r>
      <w:r>
        <w:br/>
      </w:r>
      <w:r>
        <w:rPr>
          <w:rFonts w:ascii="Courier New" w:hAnsi="Courier New"/>
          <w:sz w:val="16"/>
        </w:rPr>
        <w:t xml:space="preserve">             &amp;&amp; !ve</w:t>
      </w:r>
      <w:r>
        <w:rPr>
          <w:rFonts w:ascii="Courier New" w:hAnsi="Courier New"/>
          <w:sz w:val="16"/>
        </w:rPr>
        <w:t>rifyDateClaim( payload.exp, claims.exp, -1 )</w:t>
      </w:r>
      <w:r>
        <w:br/>
      </w:r>
      <w:r>
        <w:rPr>
          <w:rFonts w:ascii="Courier New" w:hAnsi="Courier New"/>
          <w:sz w:val="16"/>
        </w:rPr>
        <w:t xml:space="preserve">       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'jwtcfml.ExpiredSignature',</w:t>
      </w:r>
      <w:r>
        <w:br/>
      </w:r>
      <w:r>
        <w:rPr>
          <w:rFonts w:ascii="Courier New" w:hAnsi="Courier New"/>
          <w:sz w:val="16"/>
        </w:rPr>
        <w:t xml:space="preserve">                message = 'Token has expired',</w:t>
      </w:r>
      <w:r>
        <w:br/>
      </w:r>
      <w:r>
        <w:rPr>
          <w:rFonts w:ascii="Courier New" w:hAnsi="Courier New"/>
          <w:sz w:val="16"/>
        </w:rPr>
        <w:t xml:space="preserve">                detail = 'The passed in token has expired.'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</w:t>
      </w:r>
      <w:r>
        <w:br/>
      </w:r>
      <w:r>
        <w:rPr>
          <w:rFonts w:ascii="Courier New" w:hAnsi="Courier New"/>
          <w:sz w:val="16"/>
        </w:rPr>
        <w:t xml:space="preserve">            structKeyExists( payload, 'nbf' )</w:t>
      </w:r>
      <w:r>
        <w:br/>
      </w:r>
      <w:r>
        <w:rPr>
          <w:rFonts w:ascii="Courier New" w:hAnsi="Courier New"/>
          <w:sz w:val="16"/>
        </w:rPr>
        <w:t xml:space="preserve">             &amp;&amp; !verifyDateClaim( payload.nbf, claims.nbf, 1 )</w:t>
      </w:r>
      <w:r>
        <w:br/>
      </w:r>
      <w:r>
        <w:rPr>
          <w:rFonts w:ascii="Courier New" w:hAnsi="Courier New"/>
          <w:sz w:val="16"/>
        </w:rPr>
        <w:t xml:space="preserve">        ) {</w:t>
      </w:r>
      <w:r>
        <w:br/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type = 'jwtcfml.NotBeforeException',</w:t>
      </w:r>
      <w:r>
        <w:br/>
      </w:r>
      <w:r>
        <w:rPr>
          <w:rFonts w:ascii="Courier New" w:hAnsi="Courier New"/>
          <w:sz w:val="16"/>
        </w:rPr>
        <w:t xml:space="preserve">                message = 'Token is not valid'</w:t>
      </w:r>
      <w:r>
        <w:rPr>
          <w:rFonts w:ascii="Courier New" w:hAnsi="Courier New"/>
          <w:sz w:val="16"/>
        </w:rPr>
        <w:t>,</w:t>
      </w:r>
      <w:r>
        <w:br/>
      </w:r>
      <w:r>
        <w:rPr>
          <w:rFonts w:ascii="Courier New" w:hAnsi="Courier New"/>
          <w:sz w:val="16"/>
        </w:rPr>
        <w:t xml:space="preserve">                detail = 'The passed in token has not yet become valid.'</w:t>
      </w:r>
      <w:r>
        <w:br/>
      </w:r>
      <w:r>
        <w:rPr>
          <w:rFonts w:ascii="Courier New" w:hAnsi="Courier New"/>
          <w:sz w:val="16"/>
        </w:rPr>
        <w:t xml:space="preserve">            );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 xml:space="preserve">        if ( structKeyExists( claims, 'iss' ) ) {</w:t>
      </w:r>
      <w:r>
        <w:br/>
      </w:r>
      <w:r>
        <w:rPr>
          <w:rFonts w:ascii="Courier New" w:hAnsi="Courier New"/>
          <w:sz w:val="16"/>
        </w:rPr>
        <w:t xml:space="preserve">            if ( !structKeyExists( payload, 'iss' ) || compare( payload.iss, claims.iss ) != 0 ) {</w:t>
      </w:r>
      <w:r>
        <w:br/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 xml:space="preserve">            throw(</w:t>
      </w:r>
      <w:r>
        <w:br/>
      </w:r>
      <w:r>
        <w:rPr>
          <w:rFonts w:ascii="Courier New" w:hAnsi="Courier New"/>
          <w:sz w:val="16"/>
        </w:rPr>
        <w:t xml:space="preserve">                    type = 'jwtcfml.InvalidIssuer',</w:t>
      </w:r>
      <w:r>
        <w:br/>
      </w:r>
      <w:r>
        <w:rPr>
          <w:rFonts w:ascii="Courier New" w:hAnsi="Courier New"/>
          <w:sz w:val="16"/>
        </w:rPr>
        <w:t xml:space="preserve">                    message = 'Token has an invalid issuer',</w:t>
      </w:r>
      <w:r>
        <w:br/>
      </w:r>
      <w:r>
        <w:rPr>
          <w:rFonts w:ascii="Courier New" w:hAnsi="Courier New"/>
          <w:sz w:val="16"/>
        </w:rPr>
        <w:t xml:space="preserve">                    detail = 'The passed in token either does not specify an issuer or the claimed issuer is not valid.'</w:t>
      </w:r>
      <w:r>
        <w:br/>
      </w: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</w:rPr>
        <w:t xml:space="preserve">            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    if ( structKeyExists( claims, 'aud' ) ) {</w:t>
      </w:r>
      <w:r>
        <w:br/>
      </w:r>
      <w:r>
        <w:rPr>
          <w:rFonts w:ascii="Courier New" w:hAnsi="Courier New"/>
          <w:sz w:val="16"/>
        </w:rPr>
        <w:t xml:space="preserve">            var audArray = isArray( claims.aud ) ? claims.aud : [ claims.aud ];</w:t>
      </w:r>
      <w:r>
        <w:br/>
      </w:r>
      <w:r>
        <w:rPr>
          <w:rFonts w:ascii="Courier New" w:hAnsi="Courier New"/>
          <w:sz w:val="16"/>
        </w:rPr>
        <w:t xml:space="preserve">            if ( !structKeyExists( payload, 'aud' ) || !audArray.find( payload.aud ) ) {</w:t>
      </w:r>
      <w:r>
        <w:br/>
      </w:r>
      <w:r>
        <w:rPr>
          <w:rFonts w:ascii="Courier New" w:hAnsi="Courier New"/>
          <w:sz w:val="16"/>
        </w:rPr>
        <w:t xml:space="preserve">                throw(</w:t>
      </w:r>
      <w:r>
        <w:br/>
      </w:r>
      <w:r>
        <w:rPr>
          <w:rFonts w:ascii="Courier New" w:hAnsi="Courier New"/>
          <w:sz w:val="16"/>
        </w:rPr>
        <w:t xml:space="preserve">                    type = 'jwtcfml.InvalidAudience',</w:t>
      </w:r>
      <w:r>
        <w:br/>
      </w:r>
      <w:r>
        <w:rPr>
          <w:rFonts w:ascii="Courier New" w:hAnsi="Courier New"/>
          <w:sz w:val="16"/>
        </w:rPr>
        <w:t xml:space="preserve">                    message = 'Token has an invalid audience',</w:t>
      </w:r>
      <w:r>
        <w:br/>
      </w:r>
      <w:r>
        <w:rPr>
          <w:rFonts w:ascii="Courier New" w:hAnsi="Courier New"/>
          <w:sz w:val="16"/>
        </w:rPr>
        <w:t xml:space="preserve">                    detail </w:t>
      </w:r>
      <w:r>
        <w:rPr>
          <w:rFonts w:ascii="Courier New" w:hAnsi="Courier New"/>
          <w:sz w:val="16"/>
        </w:rPr>
        <w:t>= 'The passed in token either does not specify an audience or the claimed audience is not valid.'</w:t>
      </w:r>
      <w:r>
        <w:br/>
      </w:r>
      <w:r>
        <w:rPr>
          <w:rFonts w:ascii="Courier New" w:hAnsi="Courier New"/>
          <w:sz w:val="16"/>
        </w:rPr>
        <w:t xml:space="preserve">                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 xml:space="preserve">    private function verifyDateClaim( payloadDate, claim, failState ) {</w:t>
      </w:r>
      <w:r>
        <w:br/>
      </w:r>
      <w:r>
        <w:rPr>
          <w:rFonts w:ascii="Courier New" w:hAnsi="Courier New"/>
          <w:sz w:val="16"/>
        </w:rPr>
        <w:t xml:space="preserve">        var pd = encodingUtils.conve</w:t>
      </w:r>
      <w:r>
        <w:rPr>
          <w:rFonts w:ascii="Courier New" w:hAnsi="Courier New"/>
          <w:sz w:val="16"/>
        </w:rPr>
        <w:t>rtUnixTimestampToDate( payloadDate );</w:t>
      </w:r>
      <w:r>
        <w:br/>
      </w:r>
      <w:r>
        <w:rPr>
          <w:rFonts w:ascii="Courier New" w:hAnsi="Courier New"/>
          <w:sz w:val="16"/>
        </w:rPr>
        <w:t xml:space="preserve">        var cd = claim;</w:t>
      </w:r>
      <w:r>
        <w:br/>
      </w:r>
      <w:r>
        <w:rPr>
          <w:rFonts w:ascii="Courier New" w:hAnsi="Courier New"/>
          <w:sz w:val="16"/>
        </w:rPr>
        <w:t xml:space="preserve">        if ( !isBoolean( cd ) || cd ) {</w:t>
      </w:r>
      <w:r>
        <w:br/>
      </w:r>
      <w:r>
        <w:rPr>
          <w:rFonts w:ascii="Courier New" w:hAnsi="Courier New"/>
          <w:sz w:val="16"/>
        </w:rPr>
        <w:t xml:space="preserve">            if ( isNumeric( cd ) ) {</w:t>
      </w:r>
      <w:r>
        <w:br/>
      </w:r>
      <w:r>
        <w:rPr>
          <w:rFonts w:ascii="Courier New" w:hAnsi="Courier New"/>
          <w:sz w:val="16"/>
        </w:rPr>
        <w:t xml:space="preserve">                cd = encodingUtils.convertUnixTimestampToDate( cd );</w:t>
      </w:r>
      <w:r>
        <w:br/>
      </w:r>
      <w:r>
        <w:rPr>
          <w:rFonts w:ascii="Courier New" w:hAnsi="Courier New"/>
          <w:sz w:val="16"/>
        </w:rPr>
        <w:t xml:space="preserve">            } else if ( !isDate( cd ) ) {</w:t>
      </w:r>
      <w:r>
        <w:br/>
      </w: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 xml:space="preserve">          cd = now();</w:t>
      </w:r>
      <w:r>
        <w:br/>
      </w:r>
      <w:r>
        <w:rPr>
          <w:rFonts w:ascii="Courier New" w:hAnsi="Courier New"/>
          <w:sz w:val="16"/>
        </w:rPr>
        <w:t xml:space="preserve">            }</w:t>
      </w:r>
      <w:r>
        <w:br/>
      </w:r>
      <w:r>
        <w:rPr>
          <w:rFonts w:ascii="Courier New" w:hAnsi="Courier New"/>
          <w:sz w:val="16"/>
        </w:rPr>
        <w:t xml:space="preserve">            return dateCompare( pd, cd ) != failState;</w:t>
      </w:r>
      <w:r>
        <w:br/>
      </w:r>
      <w:r>
        <w:rPr>
          <w:rFonts w:ascii="Courier New" w:hAnsi="Courier New"/>
          <w:sz w:val="16"/>
        </w:rPr>
        <w:t xml:space="preserve">        }</w:t>
      </w:r>
      <w:r>
        <w:br/>
      </w:r>
      <w:r>
        <w:rPr>
          <w:rFonts w:ascii="Courier New" w:hAnsi="Courier New"/>
          <w:sz w:val="16"/>
        </w:rPr>
        <w:t xml:space="preserve">        return true;</w:t>
      </w:r>
      <w:r>
        <w:br/>
      </w:r>
      <w:r>
        <w:rPr>
          <w:rFonts w:ascii="Courier New" w:hAnsi="Courier New"/>
          <w:sz w:val="16"/>
        </w:rPr>
        <w:t xml:space="preserve">    }</w:t>
      </w:r>
      <w:r>
        <w:br/>
      </w:r>
      <w:r>
        <w:br/>
      </w:r>
      <w:r>
        <w:rPr>
          <w:rFonts w:ascii="Courier New" w:hAnsi="Courier New"/>
          <w:sz w:val="16"/>
        </w:rPr>
        <w:t>}</w:t>
      </w:r>
    </w:p>
    <w:p w14:paraId="595ADE32" w14:textId="77777777" w:rsidR="001627DF" w:rsidRDefault="006D5112">
      <w:pPr>
        <w:pStyle w:val="1"/>
      </w:pPr>
      <w:bookmarkStart w:id="12" w:name="_Toc229635387"/>
      <w:r>
        <w:t>v1/lib/notifier.cfc</w:t>
      </w:r>
      <w:bookmarkEnd w:id="12"/>
    </w:p>
    <w:p w14:paraId="0E0AFA56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</w:t>
      </w:r>
      <w:r>
        <w:br/>
      </w:r>
      <w:r>
        <w:rPr>
          <w:rFonts w:ascii="Courier New" w:hAnsi="Courier New"/>
          <w:sz w:val="16"/>
        </w:rPr>
        <w:t xml:space="preserve">    displayname="Notifier"</w:t>
      </w:r>
      <w:r>
        <w:br/>
      </w:r>
      <w:r>
        <w:rPr>
          <w:rFonts w:ascii="Courier New" w:hAnsi="Courier New"/>
          <w:sz w:val="16"/>
        </w:rPr>
        <w:t xml:space="preserve">    output="true"</w:t>
      </w:r>
      <w:r>
        <w:br/>
      </w:r>
      <w:r>
        <w:rPr>
          <w:rFonts w:ascii="Courier New" w:hAnsi="Courier New"/>
          <w:sz w:val="16"/>
        </w:rPr>
        <w:t xml:space="preserve">    hint="Notification helper, to be refactored</w:t>
      </w:r>
      <w:r>
        <w:rPr>
          <w:rFonts w:ascii="Courier New" w:hAnsi="Courier New"/>
          <w:sz w:val="16"/>
        </w:rPr>
        <w:t>"&gt;</w:t>
      </w:r>
      <w:r>
        <w:br/>
      </w:r>
      <w:r>
        <w:br/>
      </w:r>
      <w:r>
        <w:rPr>
          <w:rFonts w:ascii="Courier New" w:hAnsi="Courier New"/>
          <w:sz w:val="16"/>
        </w:rPr>
        <w:t>&lt;!---Внимание! необходимо зарегистрировать на сервере сертификат хоста maker.ifttt.com, иначе SSL соединение не установится и будет Connection Failure---&gt;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&lt;!---</w:t>
      </w:r>
      <w:r>
        <w:rPr>
          <w:rFonts w:ascii="Courier New" w:hAnsi="Courier New"/>
          <w:sz w:val="16"/>
        </w:rPr>
        <w:tab/>
        <w:t xml:space="preserve">Нужно реализовывать нормальную систему с подпиской на события, по типу </w:t>
      </w:r>
      <w:r>
        <w:br/>
      </w:r>
      <w:r>
        <w:rPr>
          <w:rFonts w:ascii="Courier New" w:hAnsi="Courier New"/>
          <w:sz w:val="16"/>
        </w:rPr>
        <w:tab/>
        <w:t>https://tonytruon</w:t>
      </w:r>
      <w:r>
        <w:rPr>
          <w:rFonts w:ascii="Courier New" w:hAnsi="Courier New"/>
          <w:sz w:val="16"/>
        </w:rPr>
        <w:t>g.net/event-emitter-pattern-in-coldfusion/---&gt;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&lt;cffunction name="notify"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hint="send notification"&gt;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  <w:t>&lt;cfargument name="value1" type="string" required="true" /&gt;</w:t>
      </w:r>
      <w:r>
        <w:br/>
      </w:r>
      <w:r>
        <w:rPr>
          <w:rFonts w:ascii="Courier New" w:hAnsi="Courier New"/>
          <w:sz w:val="16"/>
        </w:rPr>
        <w:tab/>
        <w:t>&lt;cfargument name="value2" type="stri</w:t>
      </w:r>
      <w:r>
        <w:rPr>
          <w:rFonts w:ascii="Courier New" w:hAnsi="Courier New"/>
          <w:sz w:val="16"/>
        </w:rPr>
        <w:t>ng" required="true" /&gt;</w:t>
      </w:r>
      <w:r>
        <w:br/>
      </w:r>
      <w:r>
        <w:rPr>
          <w:rFonts w:ascii="Courier New" w:hAnsi="Courier New"/>
          <w:sz w:val="16"/>
        </w:rPr>
        <w:tab/>
        <w:t>&lt;cfargument name="value3" type="string"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 name="ifttt" method="post" url="https://maker.ifttt.com/trigger/mms_task_event/with/key/drWn5g6pNjyP_XRru0tMrQ" result="resp" timeout="10"&gt;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&lt;cfhttpparam type="header" name="Content-Type" value="application/json"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type="body" value="#serializeJSON(arguments)#"&gt;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resp.filecontent/&gt;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"#cfcatch.message# #cfcatch.detail#"/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632645F" w14:textId="77777777" w:rsidR="001627DF" w:rsidRDefault="006D5112">
      <w:pPr>
        <w:pStyle w:val="1"/>
      </w:pPr>
      <w:bookmarkStart w:id="13" w:name="_Toc229635388"/>
      <w:r>
        <w:t>v1/lib/order_build.cfm</w:t>
      </w:r>
      <w:bookmarkEnd w:id="13"/>
    </w:p>
    <w:p w14:paraId="66417404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&lt;cfsilent&gt;</w:t>
      </w:r>
      <w:r>
        <w:br/>
      </w:r>
      <w:r>
        <w:rPr>
          <w:rFonts w:ascii="Courier New" w:hAnsi="Courier New"/>
          <w:sz w:val="16"/>
        </w:rPr>
        <w:t>&lt;!--- Формирует строку сортировки для запроса ---&gt;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&lt;cfparam name="ATTRIBUTES.sortCollection" type="any"&gt;</w:t>
      </w:r>
      <w:r>
        <w:br/>
      </w:r>
      <w:r>
        <w:rPr>
          <w:rFonts w:ascii="Courier New" w:hAnsi="Courier New"/>
          <w:sz w:val="16"/>
        </w:rPr>
        <w:tab/>
        <w:t>&lt;cfparam name="ATTRIBUTES.fieldCount" type="integer" defa</w:t>
      </w:r>
      <w:r>
        <w:rPr>
          <w:rFonts w:ascii="Courier New" w:hAnsi="Courier New"/>
          <w:sz w:val="16"/>
        </w:rPr>
        <w:t>ult=0&gt;</w:t>
      </w:r>
      <w:r>
        <w:br/>
      </w:r>
      <w:r>
        <w:rPr>
          <w:rFonts w:ascii="Courier New" w:hAnsi="Courier New"/>
          <w:sz w:val="16"/>
        </w:rPr>
        <w:tab/>
        <w:t>&lt;cfparam name="ATTRIBUTES.defaultOrder" type="string" default="1 desc"&gt;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&lt;cfif thisTag.executionMode IS "end" OR !thisTag.hasEndTag&gt;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querySort=""&gt;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collection=#ATTRIBUTES.sortCollection# index="item"&gt;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</w:t>
      </w:r>
      <w:r>
        <w:rPr>
          <w:rFonts w:ascii="Courier New" w:hAnsi="Courier New"/>
          <w:sz w:val="16"/>
        </w:rPr>
        <w:t>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sort=ATTRIBUTES.sortCollection[item]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(i LE ATTRIBUTES.fieldCount) OR (ATTRIBUTES.fieldCount LE 0)&gt;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sort.asc&gt;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querySort=listAppend(querySort," #sort.fld# asc")/&gt;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querySort=listAp</w:t>
      </w:r>
      <w:r>
        <w:rPr>
          <w:rFonts w:ascii="Courier New" w:hAnsi="Courier New"/>
          <w:sz w:val="16"/>
        </w:rPr>
        <w:t>pend(querySort," #sort.fld# desc")/&gt;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i=i+1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len(trim(querySort))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querySort="#ATTRIBUTES.defaultOrder#"&gt;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</w:t>
      </w:r>
      <w:r>
        <w:rPr>
          <w:rFonts w:ascii="Courier New" w:hAnsi="Courier New"/>
          <w:sz w:val="16"/>
        </w:rPr>
        <w:t xml:space="preserve">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querySort=trim(querySort)&gt;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isDefined("ATTRIBUTES.output")&gt;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"CALLER.#ATTRIBUTES.output#"=querySort/&gt;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thisTag.generatedContent=querySort/&gt;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>&lt;/cfsilent&gt;</w:t>
      </w:r>
    </w:p>
    <w:p w14:paraId="780C9FAE" w14:textId="77777777" w:rsidR="001627DF" w:rsidRDefault="006D5112">
      <w:pPr>
        <w:pStyle w:val="1"/>
      </w:pPr>
      <w:bookmarkStart w:id="14" w:name="_Toc229635389"/>
      <w:r>
        <w:t>v1/lib/rest_api_helper.cfc</w:t>
      </w:r>
      <w:bookmarkEnd w:id="14"/>
    </w:p>
    <w:p w14:paraId="1756DB70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</w:t>
      </w:r>
      <w:r>
        <w:br/>
      </w:r>
      <w:r>
        <w:rPr>
          <w:rFonts w:ascii="Courier New" w:hAnsi="Courier New"/>
          <w:sz w:val="16"/>
        </w:rPr>
        <w:t xml:space="preserve">    displayname="ReST API helper"</w:t>
      </w:r>
      <w:r>
        <w:br/>
      </w:r>
      <w:r>
        <w:rPr>
          <w:rFonts w:ascii="Courier New" w:hAnsi="Courier New"/>
          <w:sz w:val="16"/>
        </w:rPr>
        <w:t xml:space="preserve">    output="true"</w:t>
      </w:r>
      <w:r>
        <w:br/>
      </w:r>
      <w:r>
        <w:rPr>
          <w:rFonts w:ascii="Courier New" w:hAnsi="Courier New"/>
          <w:sz w:val="16"/>
        </w:rPr>
        <w:tab/>
        <w:t>hint="Статические вспомогательные методы для ReST API"&gt;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&lt;cffunction name="empty2null"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hint="Заменяет пусто</w:t>
      </w:r>
      <w:r>
        <w:rPr>
          <w:rFonts w:ascii="Courier New" w:hAnsi="Courier New"/>
          <w:sz w:val="16"/>
        </w:rPr>
        <w:t>е поле на null"&gt;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name="value" type="any"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&lt;cfif isSimpleValue(ARGUMENTS.value) AND isEmpty(ARGUMENTS.value)&gt;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javacast('null','')/&gt;</w:t>
      </w:r>
      <w:r>
        <w:br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ARGUMENTS.value /&gt;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</w:t>
      </w:r>
      <w:r>
        <w:rPr>
          <w:rFonts w:ascii="Courier New" w:hAnsi="Courier New"/>
          <w:sz w:val="16"/>
        </w:rPr>
        <w:t xml:space="preserve"> name="passThrough"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hint="Возвращает аргумент без изменений"&gt;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name="x" type="ANY" required="true"/&gt;</w:t>
      </w:r>
      <w:r>
        <w:br/>
      </w:r>
      <w:r>
        <w:rPr>
          <w:rFonts w:ascii="Courier New" w:hAnsi="Courier New"/>
          <w:sz w:val="16"/>
        </w:rPr>
        <w:tab/>
        <w:t>&lt;cfreturn #ARGUMENTS.x#/&gt;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 xml:space="preserve">&lt;cffunction name="appendRecord"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>returnty</w:t>
      </w:r>
      <w:r>
        <w:rPr>
          <w:rFonts w:ascii="Courier New" w:hAnsi="Courier New"/>
          <w:sz w:val="16"/>
        </w:rPr>
        <w:t xml:space="preserve">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hint="Записывает данные в структуру, заменяя пустые поля на null"&gt;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name="struct" type="struct" required="true" /&gt;</w:t>
      </w:r>
      <w:r>
        <w:br/>
      </w:r>
      <w:r>
        <w:rPr>
          <w:rFonts w:ascii="Courier New" w:hAnsi="Courier New"/>
          <w:sz w:val="16"/>
        </w:rPr>
        <w:tab/>
        <w:t>&lt;cfargument name="key" type="string" required="true" /&gt;</w:t>
      </w:r>
      <w:r>
        <w:br/>
      </w:r>
      <w:r>
        <w:rPr>
          <w:rFonts w:ascii="Courier New" w:hAnsi="Courier New"/>
          <w:sz w:val="16"/>
        </w:rPr>
        <w:tab/>
        <w:t xml:space="preserve">&lt;cfargument name="fieldMap" type="struct" </w:t>
      </w:r>
      <w:r>
        <w:rPr>
          <w:rFonts w:ascii="Courier New" w:hAnsi="Courier New"/>
          <w:sz w:val="16"/>
        </w:rPr>
        <w:t>required="true" /&gt;</w:t>
      </w:r>
      <w:r>
        <w:br/>
      </w:r>
      <w:r>
        <w:rPr>
          <w:rFonts w:ascii="Courier New" w:hAnsi="Courier New"/>
          <w:sz w:val="16"/>
        </w:rPr>
        <w:tab/>
        <w:t>&lt;cfargument name="query" type="query" required="true" /&gt;</w:t>
      </w:r>
      <w:r>
        <w:br/>
      </w:r>
      <w:r>
        <w:rPr>
          <w:rFonts w:ascii="Courier New" w:hAnsi="Courier New"/>
          <w:sz w:val="16"/>
        </w:rPr>
        <w:tab/>
        <w:t>&lt;cfargument name="fieldNameDecorator" type="function" required="false" default=#passThrough#/&gt;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&lt;cfif len(ARGUMENTS.key)&gt;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ARGUMENTS.struct[ARGUMENTS.key]=structNew()</w:t>
      </w:r>
      <w:r>
        <w:rPr>
          <w:rFonts w:ascii="Courier New" w:hAnsi="Courier New"/>
          <w:sz w:val="16"/>
        </w:rPr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container=ARGUMENTS.struct[ARGUMENTS.key]/&gt;</w:t>
      </w:r>
      <w:r>
        <w:br/>
      </w:r>
      <w:r>
        <w:rPr>
          <w:rFonts w:ascii="Courier New" w:hAnsi="Courier New"/>
          <w:sz w:val="16"/>
        </w:rPr>
        <w:lastRenderedPageBreak/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container=ARGUMENTS.struct/&gt;</w:t>
      </w:r>
      <w:r>
        <w:br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&lt;cfloop list=#structKeyList(ARGUMENTS.fieldMap)# index="local.col"&gt;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obj=container/&gt;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formatter = </w:t>
      </w:r>
      <w:r>
        <w:rPr>
          <w:rFonts w:ascii="Courier New" w:hAnsi="Courier New"/>
          <w:sz w:val="16"/>
        </w:rPr>
        <w:t>structFind(ARGUMENTS.fieldMap[local.col], "formatter")/&gt;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type = structFind(ARGUMENTS.fieldMap[local.col], "type")/&gt;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structKeyExists(ARGUMENTS.fieldMap[#local.col#],"container")&gt;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subContainerName = structFind(ARGUMENTS.fie</w:t>
      </w:r>
      <w:r>
        <w:rPr>
          <w:rFonts w:ascii="Courier New" w:hAnsi="Courier New"/>
          <w:sz w:val="16"/>
        </w:rPr>
        <w:t>ldMap[local.col], "container")/&gt;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len(subContainerName)&gt;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!structKeyExists(container, subContainerName)&gt;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structInsert(container, subContainerName, structNew())/&gt;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obj=container[subContainerName]/&gt;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queryColumnExists(ARGUMENTS.query, local.col)&gt;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obj[ARGUMENTS.fieldNameDecorator(local.col)]=empty2null(formatter(ARGUMENTS.query[local.col][ARGUMENTS.query.currentRow]))/&gt;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 ARGUME</w:t>
      </w:r>
      <w:r>
        <w:rPr>
          <w:rFonts w:ascii="Courier New" w:hAnsi="Courier New"/>
          <w:sz w:val="16"/>
        </w:rPr>
        <w:t>NTS.struct/&gt;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name="parseFilterParams"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returntype="array" </w:t>
      </w:r>
      <w:r>
        <w:br/>
      </w:r>
      <w:r>
        <w:rPr>
          <w:rFonts w:ascii="Courier New" w:hAnsi="Courier New"/>
          <w:sz w:val="16"/>
        </w:rPr>
        <w:tab/>
        <w:t>output="true"</w:t>
      </w:r>
      <w:r>
        <w:br/>
      </w:r>
      <w:r>
        <w:rPr>
          <w:rFonts w:ascii="Courier New" w:hAnsi="Courier New"/>
          <w:sz w:val="16"/>
        </w:rPr>
        <w:tab/>
        <w:t>hint="Разбирает и собирает параметры фильтра из URL. Операторы задаются в filter_build"&gt;</w:t>
      </w:r>
      <w:r>
        <w:br/>
      </w:r>
      <w:r>
        <w:rPr>
          <w:rFonts w:ascii="Courier New" w:hAnsi="Courier New"/>
          <w:sz w:val="16"/>
        </w:rPr>
        <w:tab/>
        <w:t>&lt;cfargument name="params" type="struct"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 = {}/&gt;</w:t>
      </w:r>
      <w:r>
        <w:br/>
      </w:r>
      <w:r>
        <w:rPr>
          <w:rFonts w:ascii="Courier New" w:hAnsi="Courier New"/>
          <w:sz w:val="16"/>
        </w:rPr>
        <w:tab/>
        <w:t>&lt;cfset var out = []/&gt;</w:t>
      </w:r>
      <w:r>
        <w:br/>
      </w:r>
      <w:r>
        <w:rPr>
          <w:rFonts w:ascii="Courier New" w:hAnsi="Courier New"/>
          <w:sz w:val="16"/>
        </w:rPr>
        <w:tab/>
        <w:t>&lt;cfset var urlParams = parseQs()/&gt;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&lt;cfloop collection=#params# index="local.item"&gt;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urlParamName=snake2camel(lCase(local.item))/&gt;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structKeyExists(urlParams,urlParamName)&gt;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floop array=#urlParams[urlParamName]# item="local.rawValue"&gt;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operator="EQ"/&gt;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value=#local.rawValue#/&gt;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listLen(local.rawValue,":") GT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operator=listGetAt(local.rawValue,1,":")/&gt;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</w:t>
      </w:r>
      <w:r>
        <w:rPr>
          <w:rFonts w:ascii="Courier New" w:hAnsi="Courier New"/>
          <w:sz w:val="16"/>
        </w:rPr>
        <w:t>lue=listGetAt(local.rawValue,2,":")/&gt;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!isValidX(ARGUMENTS.params[local.item].type,value)&gt;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 type="invalidParamValue" message="Filter parameter #urlParamName# value is not a valid #ARGUMENTS.params[local.item].type#"/&gt;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structKeyExists(ARGUMENTS.params[local.item], "expression") AND len(ARGUMENTS.params[local.item].expression)&gt;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expr="#ARGUMENTS.params[local.item].expression#"/&gt;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expr=local.item/&gt;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structKeyExists(ARGUMENTS.params[local.item], "prefix") AND len(ARGUMENTS.params[local.item].prefix)&gt;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fieldName="#ARGUMENTS.params[local.item].prefix#.#expr#"/&gt;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field</w:t>
      </w:r>
      <w:r>
        <w:rPr>
          <w:rFonts w:ascii="Courier New" w:hAnsi="Courier New"/>
          <w:sz w:val="16"/>
        </w:rPr>
        <w:t>Name=#expr#/&gt;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structKeyExists(ARGUMENTS.params[local.item], "list") AND ARGUMENTS.params[local.item].list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list=ARGUMENTS.params[local.item].list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list=false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rec={field=#fieldName#, val=#value#, ftype=#ARGUMENTS.params[local.item].type#, compare=#operator#, list=#list#}/&gt;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  <w:t>&lt;cfreturn out/&gt;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&lt;cffunction name="par</w:t>
      </w:r>
      <w:r>
        <w:rPr>
          <w:rFonts w:ascii="Courier New" w:hAnsi="Courier New"/>
          <w:sz w:val="16"/>
        </w:rPr>
        <w:t>seFilterParamsV1"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returntype="array" </w:t>
      </w:r>
      <w:r>
        <w:br/>
      </w:r>
      <w:r>
        <w:rPr>
          <w:rFonts w:ascii="Courier New" w:hAnsi="Courier New"/>
          <w:sz w:val="16"/>
        </w:rPr>
        <w:tab/>
        <w:t>output="true"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hint="Разбирает и собирает параметры фильтра; операторы задаются в filter_build"&gt;</w:t>
      </w:r>
      <w:r>
        <w:br/>
      </w:r>
      <w:r>
        <w:rPr>
          <w:rFonts w:ascii="Courier New" w:hAnsi="Courier New"/>
          <w:sz w:val="16"/>
        </w:rPr>
        <w:tab/>
        <w:t>&lt;cfargument name="params" type="struct"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 = {}/&gt;</w:t>
      </w:r>
      <w:r>
        <w:br/>
      </w:r>
      <w:r>
        <w:rPr>
          <w:rFonts w:ascii="Courier New" w:hAnsi="Courier New"/>
          <w:sz w:val="16"/>
        </w:rPr>
        <w:tab/>
        <w:t>&lt;cfset var out = []/&gt;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loop collection=#params# index="local.item"&gt;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urlParamName=snake2camel(lCase(local.item))/&gt;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structKeyExists(URL,urlParamName)&gt;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list=#URL[urlParamName]# item="local.rawValue"&gt;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operator="EQ"/&gt;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</w:t>
      </w:r>
      <w:r>
        <w:rPr>
          <w:rFonts w:ascii="Courier New" w:hAnsi="Courier New"/>
          <w:sz w:val="16"/>
        </w:rPr>
        <w:t xml:space="preserve"> value=#local.rawValue#/&gt;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listLen(local.rawValue,":") GT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operator=listGetAt(local.rawValue,1,":")/&gt;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value=listGetAt(local.rawValue,2,":")/&gt;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!isValidX(ARGUMENTS.params[local.item].type</w:t>
      </w:r>
      <w:r>
        <w:rPr>
          <w:rFonts w:ascii="Courier New" w:hAnsi="Courier New"/>
          <w:sz w:val="16"/>
        </w:rPr>
        <w:t>,value)&gt;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 type="invalidParamValue" message="Filter parameter #urlParamName# value is not a valid #ARGUMENTS.params[local.item].type#"/&gt;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structKeyExists(ARGUMENTS.params[local.item], "expression") AND len(ARGUMENT</w:t>
      </w:r>
      <w:r>
        <w:rPr>
          <w:rFonts w:ascii="Courier New" w:hAnsi="Courier New"/>
          <w:sz w:val="16"/>
        </w:rPr>
        <w:t>S.params[local.item].expression)&gt;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expr="#ARGUMENTS.params[local.item].expression#"/&gt;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expr=local.item/&gt;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structKeyExists(ARGUMENTS.params[local.item], "prefix") AND len(ARGUMENTS.params[local.item].prefix)&gt;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fieldName="#ARGUMENTS.params[local.item].prefix#.#expr#"/&gt;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fieldName=#expr#/&gt;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</w:t>
      </w:r>
      <w:r>
        <w:rPr>
          <w:rFonts w:ascii="Courier New" w:hAnsi="Courier New"/>
          <w:sz w:val="16"/>
        </w:rPr>
        <w:t>ctKeyExists(ARGUMENTS.params[local.item], "list") AND ARGUMENTS.params[local.item].list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list=ARGUMENTS.params[local.item].list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list=false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rec={field=#fieldName#, val=#</w:t>
      </w:r>
      <w:r>
        <w:rPr>
          <w:rFonts w:ascii="Courier New" w:hAnsi="Courier New"/>
          <w:sz w:val="16"/>
        </w:rPr>
        <w:t>value#, ftype=#ARGUMENTS.params[local.item].type#, compare=#operator#, list=#list#}/&gt;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  <w:t>&lt;cfreturn out/&gt;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&lt;cffunction name="parseOrderBy"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returntype="struct" </w:t>
      </w:r>
      <w:r>
        <w:br/>
      </w:r>
      <w:r>
        <w:rPr>
          <w:rFonts w:ascii="Courier New" w:hAnsi="Courier New"/>
          <w:sz w:val="16"/>
        </w:rPr>
        <w:tab/>
        <w:t>output="f</w:t>
      </w:r>
      <w:r>
        <w:rPr>
          <w:rFonts w:ascii="Courier New" w:hAnsi="Courier New"/>
          <w:sz w:val="16"/>
        </w:rPr>
        <w:t>alse"</w:t>
      </w:r>
      <w:r>
        <w:br/>
      </w:r>
      <w:r>
        <w:rPr>
          <w:rFonts w:ascii="Courier New" w:hAnsi="Courier New"/>
          <w:sz w:val="16"/>
        </w:rPr>
        <w:tab/>
        <w:t>hint="Разбирает и собирает параметр сортировки"&gt;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&lt;cfargument name="params" type="struct" required="true" /&gt;</w:t>
      </w:r>
      <w:r>
        <w:br/>
      </w:r>
      <w:r>
        <w:rPr>
          <w:rFonts w:ascii="Courier New" w:hAnsi="Courier New"/>
          <w:sz w:val="16"/>
        </w:rPr>
        <w:tab/>
        <w:t>&lt;cfargument name="orderBy" type="string"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&lt;cfloop list=#ARGUMENTS.orderBy# index="local.item"&gt;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listLen(local.item,".") GT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fld=camel2snake(listGetAt(local.item,1,"."))/&gt;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expression=#uCase(listGetAt(local.item,2,"."))#&gt;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value="ASC"&gt;&lt;cfset var asc=true/&gt;&lt;/cfcase&gt;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value="DESC"&gt;&lt;cfset var asc=</w:t>
      </w:r>
      <w:r>
        <w:rPr>
          <w:rFonts w:ascii="Courier New" w:hAnsi="Courier New"/>
          <w:sz w:val="16"/>
        </w:rPr>
        <w:t>false/&gt;&lt;/cfcase&gt;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 type="InvalidParamValue" message="Invalid orderBy format" detail="orderBy suffix should be '.asc' or '.desc'"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fld=camel2snake(local.item)/&gt;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asc=true/&gt;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structKeyExists(ARGUMENTS.params, 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structInsert(out,"#ARGUMENTS.params[fld].prefix#.#fld#", {fld="#ARGUMENTS.params[fld].prefix#.#fld#",asc=#asc#}, true)/&gt;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&lt;cfthrow  </w:t>
      </w:r>
      <w:r>
        <w:rPr>
          <w:rFonts w:ascii="Courier New" w:hAnsi="Courier New"/>
          <w:sz w:val="16"/>
        </w:rPr>
        <w:t>type="InvalidParamValue" message="Invalid orderBy field"/&gt;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  <w:t>&lt;cfreturn out/&gt;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&lt;cffunction name="parseNumericOrder"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returntype="array"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hint="Разбирает и собирает параметр сортировки в числовой нотации"</w:t>
      </w:r>
      <w:r>
        <w:rPr>
          <w:rFonts w:ascii="Courier New" w:hAnsi="Courier New"/>
          <w:sz w:val="16"/>
        </w:rPr>
        <w:t>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&lt;cfargument name="fieldSet" type="struct" required="true" /&gt;</w:t>
      </w:r>
      <w:r>
        <w:br/>
      </w:r>
      <w:r>
        <w:rPr>
          <w:rFonts w:ascii="Courier New" w:hAnsi="Courier New"/>
          <w:sz w:val="16"/>
        </w:rPr>
        <w:tab/>
        <w:t>&lt;cfargument name="orderBy" type="string"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out=[]/&gt;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&lt;cfloop list=#ARGUMENTS.orderBy# index="local.item"&gt;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listLen(local.item,".") GT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fld=camel2snake(listGetAt(local.item,1,"."))/&gt;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expression=#uCase(listGetAt(local.item,2,"."))#&gt;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value="ASC"&gt;&lt;cfset var asc=true/&gt;&lt;/cfcase&gt;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value="DESC"&gt;&lt;cfset var asc=false/&gt;&lt;/cfcase&gt;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&lt;cfthrow  </w:t>
      </w:r>
      <w:r>
        <w:rPr>
          <w:rFonts w:ascii="Courier New" w:hAnsi="Courier New"/>
          <w:sz w:val="16"/>
        </w:rPr>
        <w:t>type="InvalidParamValue" message="Invalid orderBy format" detail="orderBy suffix should be '.asc' or '.desc'"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fld=camel2snake(local.item)/&gt;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asc=true/&gt;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</w:t>
      </w:r>
      <w:r>
        <w:rPr>
          <w:rFonts w:ascii="Courier New" w:hAnsi="Courier New"/>
          <w:sz w:val="16"/>
        </w:rPr>
        <w:t>KeyExists(ARGUMENTS.fieldSet, 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arrayAppend(out,{fld="#ARGUMENTS.fieldSet[fld].ordinal#",asc=#asc#})/&gt;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 type="InvalidParamValue" message="Invalid orderBy field"/&gt;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  <w:t>&lt;cfreturn out/&gt;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>&lt;c</w:t>
      </w:r>
      <w:r>
        <w:rPr>
          <w:rFonts w:ascii="Courier New" w:hAnsi="Courier New"/>
          <w:sz w:val="16"/>
        </w:rPr>
        <w:t>ffunction name="query4json" access="public" returntype="any" output="false"</w:t>
      </w:r>
      <w:r>
        <w:br/>
      </w:r>
      <w:r>
        <w:rPr>
          <w:rFonts w:ascii="Courier New" w:hAnsi="Courier New"/>
          <w:sz w:val="16"/>
        </w:rPr>
        <w:tab/>
        <w:t>hint="Преобразует query в массив структур. Имена ключей приводятся к нижнему регистру, пустые поля считаются null"&gt;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&lt;cfargument name="Query" type="query"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cfset var out=arrayNew(1)/&gt;</w:t>
      </w:r>
      <w:r>
        <w:br/>
      </w:r>
      <w:r>
        <w:rPr>
          <w:rFonts w:ascii="Courier New" w:hAnsi="Courier New"/>
          <w:sz w:val="16"/>
        </w:rPr>
        <w:lastRenderedPageBreak/>
        <w:tab/>
        <w:t>&lt;cfset var i=0/&gt;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&lt;cfloop query=ARGUMENTS.Query&gt;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i=i+1/&gt;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out[i]=structNew()/&gt;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list=#ARGUMENTS.Query.ColumnList# index="local.col"&gt;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value=ARGUMENTS.Query[local.col][currentRow]/&gt;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fif isEmpty(value)&gt;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out[i][local.col]=javacast('null','')/&gt;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out[i][local.col]=ARGUMENTS.Query[local.col][currentRow]/&gt;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&lt;cfreturn(out)/&gt;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 xml:space="preserve">&lt;cffunction name="snake2camel"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hint="Преобразует имя в стиле snake_case в camelCase"&gt;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name="snake" type="string" required="true" /&gt;</w:t>
      </w:r>
      <w:r>
        <w:br/>
      </w:r>
      <w:r>
        <w:rPr>
          <w:rFonts w:ascii="Courier New" w:hAnsi="Courier New"/>
          <w:sz w:val="16"/>
        </w:rPr>
        <w:tab/>
        <w:t>&lt;cfreturn #reReplace(ARGUMENTS.snake,"_([a-z])","\u\1"</w:t>
      </w:r>
      <w:r>
        <w:rPr>
          <w:rFonts w:ascii="Courier New" w:hAnsi="Courier New"/>
          <w:sz w:val="16"/>
        </w:rPr>
        <w:t>,"ALL")#/&gt;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 xml:space="preserve">&lt;cffunction name="camel2snake"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  <w:t>hint="Преобразует имя в стиле camelCase в snake_case"&gt;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name="snake" type="string" required="true" /&gt;</w:t>
      </w:r>
      <w:r>
        <w:br/>
      </w:r>
      <w:r>
        <w:rPr>
          <w:rFonts w:ascii="Courier New" w:hAnsi="Courier New"/>
          <w:sz w:val="16"/>
        </w:rPr>
        <w:tab/>
        <w:t>&lt;cfreturn #reReplace(ARGUM</w:t>
      </w:r>
      <w:r>
        <w:rPr>
          <w:rFonts w:ascii="Courier New" w:hAnsi="Courier New"/>
          <w:sz w:val="16"/>
        </w:rPr>
        <w:t>ENTS.snake,"([A-Z])","_\l\1","ALL")#/&gt;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&lt;cffunction name="formatMessage"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output="true"</w:t>
      </w:r>
      <w:r>
        <w:br/>
      </w:r>
      <w:r>
        <w:rPr>
          <w:rFonts w:ascii="Courier New" w:hAnsi="Courier New"/>
          <w:sz w:val="16"/>
        </w:rPr>
        <w:tab/>
        <w:t>hint="Форматирует сообщение для вывода"&gt;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name="message" type="string" required="true" /&gt;</w:t>
      </w:r>
      <w:r>
        <w:br/>
      </w:r>
      <w:r>
        <w:rPr>
          <w:rFonts w:ascii="Courier New" w:hAnsi="Courier New"/>
          <w:sz w:val="16"/>
        </w:rPr>
        <w:tab/>
        <w:t>&lt;cfargu</w:t>
      </w:r>
      <w:r>
        <w:rPr>
          <w:rFonts w:ascii="Courier New" w:hAnsi="Courier New"/>
          <w:sz w:val="16"/>
        </w:rPr>
        <w:t>ment name="title" type="string" required="false" 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var title=structKeyExists(ARGUMENTS,"title") ? #ARGUMENTS.title# : #ARGUMENTS.message#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 {type="about:blank", title="#title#", detail="#ARGUMENTS.message#"}/&gt;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&lt;cffu</w:t>
      </w:r>
      <w:r>
        <w:rPr>
          <w:rFonts w:ascii="Courier New" w:hAnsi="Courier New"/>
          <w:sz w:val="16"/>
        </w:rPr>
        <w:t xml:space="preserve">nction name="formatException"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lastRenderedPageBreak/>
        <w:tab/>
        <w:t>output="true"</w:t>
      </w:r>
      <w:r>
        <w:br/>
      </w:r>
      <w:r>
        <w:rPr>
          <w:rFonts w:ascii="Courier New" w:hAnsi="Courier New"/>
          <w:sz w:val="16"/>
        </w:rPr>
        <w:tab/>
        <w:t>hint="Форматирует исключение для вывода"&gt;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name="ex" type="struct" required="true" /&gt;</w:t>
      </w:r>
      <w:r>
        <w:br/>
      </w:r>
      <w:r>
        <w:rPr>
          <w:rFonts w:ascii="Courier New" w:hAnsi="Courier New"/>
          <w:sz w:val="16"/>
        </w:rPr>
        <w:tab/>
        <w:t>&lt;cfargument name="title" type="string" required="false"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var detail = listAppend(#ARGUMENTS.ex.message#,#ARGUMENTS.ex.detail#,": " )/&gt;</w:t>
      </w:r>
      <w:r>
        <w:br/>
      </w:r>
      <w:r>
        <w:rPr>
          <w:rFonts w:ascii="Courier New" w:hAnsi="Courier New"/>
          <w:sz w:val="16"/>
        </w:rPr>
        <w:tab/>
        <w:t>&lt;cfset var title = structKeyExists(ARGUMENTS,"title") ? #ARGUMENTS.title# : #ARGUMENTS.ex.message#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 formatMessage(detail, title) 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 xml:space="preserve">&lt;cffunction name="formatBadRequestError" </w:t>
      </w:r>
      <w:r>
        <w:br/>
      </w:r>
      <w:r>
        <w:rPr>
          <w:rFonts w:ascii="Courier New" w:hAnsi="Courier New"/>
          <w:sz w:val="16"/>
        </w:rPr>
        <w:tab/>
        <w:t xml:space="preserve">access="public" </w:t>
      </w:r>
      <w:r>
        <w:br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  <w:t>output="true"</w:t>
      </w:r>
      <w:r>
        <w:br/>
      </w:r>
      <w:r>
        <w:rPr>
          <w:rFonts w:ascii="Courier New" w:hAnsi="Courier New"/>
          <w:sz w:val="16"/>
        </w:rPr>
        <w:tab/>
        <w:t>hint="Форматирует ошибку Bad Request"&gt;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&lt;cfargument name="ex" type="struct" required="true" 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&lt;cfset var detail=listAppend(#ARGUMENTS.ex.message#,#ARGUME</w:t>
      </w:r>
      <w:r>
        <w:rPr>
          <w:rFonts w:ascii="Courier New" w:hAnsi="Courier New"/>
          <w:sz w:val="16"/>
        </w:rPr>
        <w:t>NTS.ex.detail#,":" )/&gt;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&lt;cfreturn {type="about:blank", title="Bad Request", detail="#detail#"}/&gt;</w:t>
      </w:r>
      <w:r>
        <w:br/>
      </w:r>
      <w:r>
        <w:rPr>
          <w:rFonts w:ascii="Courier New" w:hAnsi="Courier New"/>
          <w:sz w:val="16"/>
        </w:rPr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name="isValidX"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access="private"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returntype="boolean"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name="type"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</w:t>
      </w:r>
      <w:r>
        <w:rPr>
          <w:rFonts w:ascii="Courier New" w:hAnsi="Courier New"/>
          <w:sz w:val="16"/>
        </w:rPr>
        <w:t>rgument name="value"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arguments.type EQ 'json'&gt;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isJson(arguments.value)/&gt;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isValid(arguments.type, 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name="validateField"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access="publ</w:t>
      </w:r>
      <w:r>
        <w:rPr>
          <w:rFonts w:ascii="Courier New" w:hAnsi="Courier New"/>
          <w:sz w:val="16"/>
        </w:rPr>
        <w:t xml:space="preserve">ic"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returntype="any"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hint="Проверяет поле структуры, если оно существует"&gt;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name="name"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name="type" default="string"/&gt;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</w:t>
      </w:r>
      <w:r>
        <w:rPr>
          <w:rFonts w:ascii="Courier New" w:hAnsi="Courier New"/>
          <w:sz w:val="16"/>
        </w:rPr>
        <w:t>ment name="required" type="boolean" default="false"/&gt;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structKeyExists(ARGUMENTS.struct, ARGUMENTS.name)&gt;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isValidX(ARGUMENTS.type, ARGUMENTS.struct[ARGUMENTS.name])&gt;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message="Parameter validation</w:t>
      </w:r>
      <w:r>
        <w:rPr>
          <w:rFonts w:ascii="Courier New" w:hAnsi="Courier New"/>
          <w:sz w:val="16"/>
        </w:rPr>
        <w:t xml:space="preserve"> failed" detail="Supplied value of '#ARGUMENTS.name#' is not a valid #ARGUMENTS.type#"/&gt;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ARGUMENTS.required&gt;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&lt;cfthrow type="invalidParamValue" message="Required field not supplied" detail="Required field #ARGUMENTS.name# </w:t>
      </w:r>
      <w:r>
        <w:rPr>
          <w:rFonts w:ascii="Courier New" w:hAnsi="Courier New"/>
          <w:sz w:val="16"/>
        </w:rPr>
        <w:t>not found"/&gt;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name="keyExistsAndValid" access="public" returntype="boolean"&gt;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name="key" type="string"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&lt;cfargument name="type" type="string" required=false/&gt;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name="maxLength" type="numeric" required=false hint="Checked for strings only, negative value means no limit"/&gt;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structKeyExists(arguments.struct, arguments.key)&gt;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</w:t>
      </w:r>
      <w:r>
        <w:rPr>
          <w:rFonts w:ascii="Courier New" w:hAnsi="Courier New"/>
          <w:sz w:val="16"/>
        </w:rPr>
        <w:t>tKeyExists(arguments, "type")&gt;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x=arguments.struct[arguments.key]/&gt;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isValidX(arguments.type, x)&gt;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lCase(arguments.type) EQ "string"&gt;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 "maxLength")&gt;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ARGUMENTS.maxLength GE </w:t>
      </w:r>
      <w:r>
        <w:rPr>
          <w:rFonts w:ascii="Courier New" w:hAnsi="Courier New"/>
          <w:sz w:val="16"/>
        </w:rPr>
        <w:t>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len(x) GT #arguments.maxLength#&gt;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message="Invalid parameter value (string too long)" detail="Parameter #arguments.key# length #len(x)# is greater than #arguments.maxLength#" errorcode=400/&gt;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message="Invalid parameter value" detail="Parameter #arguments.key# is not a valid #arguments.type#" errorcode=400/&gt;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</w:t>
      </w:r>
      <w:r>
        <w:rPr>
          <w:rFonts w:ascii="Courier New" w:hAnsi="Courier New"/>
          <w:sz w:val="16"/>
        </w:rPr>
        <w:t>eturn 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name="keyExistsAndValidGraceful" access="public" returntype="boolean"&gt;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name="key" type="string" req</w:t>
      </w:r>
      <w:r>
        <w:rPr>
          <w:rFonts w:ascii="Courier New" w:hAnsi="Courier New"/>
          <w:sz w:val="16"/>
        </w:rPr>
        <w:t>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name="type" type="string" required=false/&gt;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name="maxLength" type="numeric" required=false default="-1" hint="Checked for strings only"/&gt;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keyExistsAndValid(ARGUMENTS.struct, ARGUMENTS.key,</w:t>
      </w:r>
      <w:r>
        <w:rPr>
          <w:rFonts w:ascii="Courier New" w:hAnsi="Courier New"/>
          <w:sz w:val="16"/>
        </w:rPr>
        <w:t xml:space="preserve"> ARGUMENTS.type, ARGUMENTS.maxLength)/&gt;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name="parseQsToNVArray"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returntype="array"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hint="Parse query string. Returns an array of name-va</w:t>
      </w:r>
      <w:r>
        <w:rPr>
          <w:rFonts w:ascii="Courier New" w:hAnsi="Courier New"/>
          <w:sz w:val="16"/>
        </w:rPr>
        <w:t>lue pairs"&gt;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name="qs" type="string" default=#CGI.QUERY_STRING#/&gt;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arrayMap(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CreateObject("java", "org.apache.http.client.utils.URLEncodedUtils")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.parse(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CreateObject("java", </w:t>
      </w:r>
      <w:r>
        <w:rPr>
          <w:rFonts w:ascii="Courier New" w:hAnsi="Courier New"/>
          <w:sz w:val="16"/>
        </w:rPr>
        <w:t>"java.net.URI").init("http://localhost?#arguments.qs#"),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'UTF-8'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function(v)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{"name"=v.getName(),"value"=v.getValue()}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name="parseQs"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returntype="struct"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output="false"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hint="Parse query string. Returns a map of arrays instead of lists to prevent delimiter problem"&gt;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name="qs" type="string" default=#CGI.QUERY_STRING#/&gt;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arrayReduce(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CreateObject("java", "org.apache.http.client.utils.URL</w:t>
      </w:r>
      <w:r>
        <w:rPr>
          <w:rFonts w:ascii="Courier New" w:hAnsi="Courier New"/>
          <w:sz w:val="16"/>
        </w:rPr>
        <w:t>EncodedUtils")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.parse(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CreateObject("java", "java.net.URI").init("http://localhost?#arguments.qs#"),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'UTF-8'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function(struct, nvPair)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if (structKeyExists(struct, nvPair.getName()))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arrayAppend(struct[nvPair.ge</w:t>
      </w:r>
      <w:r>
        <w:rPr>
          <w:rFonts w:ascii="Courier New" w:hAnsi="Courier New"/>
          <w:sz w:val="16"/>
        </w:rPr>
        <w:t>tName()],nvPair.getValue())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 else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structInsert(struct, nvPair.getName(), [nvPair.getValue()])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struct;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7A2D09A9" w14:textId="77777777" w:rsidR="001627DF" w:rsidRDefault="006D5112">
      <w:pPr>
        <w:pStyle w:val="1"/>
      </w:pPr>
      <w:bookmarkStart w:id="15" w:name="_Toc229635390"/>
      <w:r>
        <w:t>v1/resources/available_resource_realms.cfc</w:t>
      </w:r>
      <w:bookmarkEnd w:id="15"/>
    </w:p>
    <w:p w14:paraId="2CD89E8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</w:t>
      </w:r>
      <w:r>
        <w:rPr>
          <w:rFonts w:ascii="Courier New" w:hAnsi="Courier New"/>
          <w:sz w:val="16"/>
        </w:rPr>
        <w:t>tends="taffy.core.resource" taffy:uri="/resourceRealms/available"&gt;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svc_id={prefix="r", type="integer"},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resource_realm_id={prefix="r",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parent_id={prefix="r",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resource_realm_type={prefix="r",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resource_realm={pre</w:t>
      </w:r>
      <w:r>
        <w:rPr>
          <w:rFonts w:ascii="Courier New" w:hAnsi="Courier New"/>
          <w:sz w:val="16"/>
        </w:rPr>
        <w:t>fix="r",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mgmt_api_url={prefix="r", type="string"}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доступных ресурсных платформ"&gt;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name="svcId" type="string" hint="type:integer" default="-1"/&gt;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</w:t>
      </w:r>
      <w:r>
        <w:rPr>
          <w:rFonts w:ascii="Courier New" w:hAnsi="Courier New"/>
          <w:sz w:val="16"/>
        </w:rPr>
        <w:t>"string" hint="type:string, description:comma-separated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"svcId", "integer")/&gt;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</w:t>
      </w:r>
      <w:r>
        <w:rPr>
          <w:rFonts w:ascii="Courier New" w:hAnsi="Courier New"/>
          <w:sz w:val="16"/>
        </w:rPr>
        <w:t>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</w:t>
      </w:r>
      <w:r>
        <w:rPr>
          <w:rFonts w:ascii="Courier New" w:hAnsi="Courier New"/>
          <w:sz w:val="16"/>
        </w:rPr>
        <w:t>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name="local.qSpec"&gt;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titleMapOut="local.specTitleMap"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cfSqlType="CF_SQL_INTEGER"&gt;s.specification_id&lt;/m:field&gt;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</w:t>
      </w:r>
      <w:r>
        <w:rPr>
          <w:rFonts w:ascii="Courier New" w:hAnsi="Courier New"/>
          <w:sz w:val="16"/>
        </w:rPr>
        <w:t>ecification&lt;/m:field&gt;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&lt;m:field&gt;u.usr_id&lt;/m:field&gt;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&lt;m:field&gt;z.contragent&lt;/m:field&gt;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&lt;m:field&gt;z.ext</w:t>
      </w:r>
      <w:r>
        <w:rPr>
          <w:rFonts w:ascii="Courier New" w:hAnsi="Courier New"/>
          <w:sz w:val="16"/>
        </w:rPr>
        <w:t>ernal_code&lt;/m:field&gt;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specification 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contract c on (s.contract_id=c.contract_id)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(c.contragent_id=u.contragent_id)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z on (u.contragent_id=z.contrag</w:t>
      </w:r>
      <w:r>
        <w:rPr>
          <w:rFonts w:ascii="Courier New" w:hAnsi="Courier New"/>
          <w:sz w:val="16"/>
        </w:rPr>
        <w:t>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cfsqltype="cf_sql_integer" value=#ARGUMENTS.usrId#/&gt;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specification_id desc;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"functionName":"getAvailableResourceRealms",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"svcId":#arguments.svcId#,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method="generateValueList" argumentCollection=#args# returnVariable="local.va</w:t>
      </w:r>
      <w:r>
        <w:rPr>
          <w:rFonts w:ascii="Courier New" w:hAnsi="Courier New"/>
          <w:sz w:val="16"/>
        </w:rPr>
        <w:t>lue_list"/&gt;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"out.arguments"=#arguments#/&gt;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"out.args"=#args#/&gt;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"out.results"=#local.value_list#/&gt;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"out.spec"=[]/&gt;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query=#local.qSpec#&gt;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 = this.helper.appendRecord(structNew("link</w:t>
      </w:r>
      <w:r>
        <w:rPr>
          <w:rFonts w:ascii="Courier New" w:hAnsi="Courier New"/>
          <w:sz w:val="16"/>
        </w:rPr>
        <w:t>ed"), "", local.specTitleMap, local.qSpec, this.helper.snake2camel)/&gt;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arrayAppend(out.spec,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0D460D31" w14:textId="77777777" w:rsidR="001627DF" w:rsidRDefault="006D5112">
      <w:pPr>
        <w:pStyle w:val="1"/>
      </w:pPr>
      <w:bookmarkStart w:id="16" w:name="_Toc229635391"/>
      <w:r>
        <w:t>v1/resources/bookmark.cfc</w:t>
      </w:r>
      <w:bookmarkEnd w:id="16"/>
    </w:p>
    <w:p w14:paraId="5374BF1B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</w:t>
      </w:r>
      <w:r>
        <w:rPr>
          <w:rFonts w:ascii="Courier New" w:hAnsi="Courier New"/>
          <w:sz w:val="16"/>
        </w:rPr>
        <w:t>e.resource" taffy:uri="/bookmarks/bookmarks/{bookmarkUid}"&gt;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hint="Букмарк"&gt;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</w:t>
      </w:r>
      <w:r>
        <w:rPr>
          <w:rFonts w:ascii="Courier New" w:hAnsi="Courier New"/>
          <w:sz w:val="16"/>
        </w:rPr>
        <w:t>e="bookmarkUid" type="string" required=true hint="type:guid"/&gt;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"bookmarkUid",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</w:t>
      </w:r>
      <w:r>
        <w:rPr>
          <w:rFonts w:ascii="Courier New" w:hAnsi="Courier New"/>
          <w:sz w:val="16"/>
        </w:rPr>
        <w:t>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</w:t>
      </w:r>
      <w:r>
        <w:rPr>
          <w:rFonts w:ascii="Courier New" w:hAnsi="Courier New"/>
          <w:sz w:val="16"/>
        </w:rPr>
        <w:t>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&lt;m:field&gt;b.bookmark_uid::text as bookmark_uid&lt;/m:field&gt;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&lt;m:field&gt;b.icon_url&lt;/m:field&gt;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&lt;m:field&gt;b.contragent_id&lt;/m:field&gt;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formatter=#request.castToBool#&gt;b.is_enabled&lt;/m:field&gt;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&lt;m:field&gt;to_char(b.dt_created,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&lt;m:field&gt;to_char(b.d</w:t>
      </w:r>
      <w:r>
        <w:rPr>
          <w:rFonts w:ascii="Courier New" w:hAnsi="Courier New"/>
          <w:sz w:val="16"/>
        </w:rPr>
        <w:t>t_updated, 'YYYY-MM-DD"T"HH24:MI:SS.FF3TZHTZM') as 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bookmark b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b.bookmark_uid=&lt;cfqueryparam cfsqltype="cf_sql_other" value="#arguments.bookmarkUid#" null=#!isValid('guid',arguments.bookmarkUid)#/&gt;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(b.contragent_id = &lt;cfqueryparam cfsqltype="cf_sql_integer" value=#arguments.contragentId# null=#!isNumeric(arguments.contragentId)#/&gt; OR b.contragent_id=-1)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"out.bookmark" = this.helper.appendRecord(structNew("linked"), "", local.titleMap, local.qRead, this.helper.snake2camel)/&gt;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</w:t>
      </w:r>
      <w:r>
        <w:rPr>
          <w:rFonts w:ascii="Courier New" w:hAnsi="Courier New"/>
          <w:sz w:val="16"/>
        </w:rPr>
        <w:t>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name="patch"&gt;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name="bookmarkUid" type="string" required=true hint="type:guid"/&gt;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name="bookmark" type="string"</w:t>
      </w:r>
      <w:r>
        <w:rPr>
          <w:rFonts w:ascii="Courier New" w:hAnsi="Courier New"/>
          <w:sz w:val="16"/>
        </w:rPr>
        <w:t xml:space="preserve"> required=false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name="descr" type="string" required=false hint="type:string (no cleanup here!)"/&gt;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name="url" type="string" required=false hint="type:string description: url"/&gt;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name="iconUrl" </w:t>
      </w:r>
      <w:r>
        <w:rPr>
          <w:rFonts w:ascii="Courier New" w:hAnsi="Courier New"/>
          <w:sz w:val="16"/>
        </w:rPr>
        <w:t>type="string" required=false hint="type:string description: url иконки"/&gt;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name="sort" type="string" required=false hint="type:integer description: целое число для сортировки"/&gt;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name="isEnabled" type="string" required=false hint=</w:t>
      </w:r>
      <w:r>
        <w:rPr>
          <w:rFonts w:ascii="Courier New" w:hAnsi="Courier New"/>
          <w:sz w:val="16"/>
        </w:rPr>
        <w:t>"type:boolean description: вкл"/&gt;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this.helper.keyExistsAndValid(arguments, "bookmarkUid",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update bookmark set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dt_updated=&lt;cfqueryparam cfsqltype="cf_sql_timestamp" value="#Now()</w:t>
      </w:r>
      <w:r>
        <w:rPr>
          <w:rFonts w:ascii="Courier New" w:hAnsi="Courier New"/>
          <w:sz w:val="16"/>
        </w:rPr>
        <w:t>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,updater_id=&lt;cfqueryparam cfsqltype="cf_sql_integer" value="#arguments.usrId#"/&gt;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structKeyExists(arguments,"bookmark")&gt;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,bookmark=&lt;cfqueryparam cfsqltype="cf_sql_varchar" value="#cleanInput(arguments.bookmark)#"/&gt;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fif structKeyExists(arguments,"descr")&gt;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,descr=&lt;cfqueryparam cfsqltype="cf_sql_varchar" value="#cleanInput(arguments.descr)#"/&gt;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structKeyExists(arguments,"url")&gt;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,url=&lt;cfqueryparam cfsqltype="cf_sql_varchar" value="#ar</w:t>
      </w:r>
      <w:r>
        <w:rPr>
          <w:rFonts w:ascii="Courier New" w:hAnsi="Courier New"/>
          <w:sz w:val="16"/>
        </w:rPr>
        <w:t>guments.url#"/&gt;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structKeyExists(arguments,"iconUrl")&gt;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,icon_url=&lt;cfqueryparam cfsqltype="cf_sql_varchar" value="#arguments.iconUrl#"/&gt;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structKeyExists(arguments,"sort")&gt;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,sort=&lt;cfqueryparam cfsqltype="cf_sql_integer" value="#arguments.sort#"/&gt;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structKeyExists(arguments,"isEnabled")&gt;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,is_enabled=&lt;cfqueryparam cfsqltype="cf_sql_bit" value="#arguments.is</w:t>
      </w:r>
      <w:r>
        <w:rPr>
          <w:rFonts w:ascii="Courier New" w:hAnsi="Courier New"/>
          <w:sz w:val="16"/>
        </w:rPr>
        <w:t>Enabled#"/&gt;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contragent_id=&lt;cfqueryparam cfsqltype="cf_sql_integer" value="#arguments.contragentId#"/&gt;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bookmark_uid=&lt;cfqueryparam cfsqltype="cf_sql_other" value="#arguments.bookmarkUid#"/&gt;;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</w:t>
      </w:r>
      <w:r>
        <w:rPr>
          <w:rFonts w:ascii="Courier New" w:hAnsi="Courier New"/>
          <w:sz w:val="16"/>
        </w:rPr>
        <w:t xml:space="preserve">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"No Content")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name="cleanInput"&gt;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</w:t>
      </w:r>
      <w:r>
        <w:rPr>
          <w:rFonts w:ascii="Courier New" w:hAnsi="Courier New"/>
          <w:sz w:val="16"/>
        </w:rPr>
        <w:t>gument name="s"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htmlEditFormat(s)/&gt;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40D45263" w14:textId="77777777" w:rsidR="001627DF" w:rsidRDefault="006D5112">
      <w:pPr>
        <w:pStyle w:val="1"/>
      </w:pPr>
      <w:bookmarkStart w:id="17" w:name="_Toc229635392"/>
      <w:r>
        <w:t>v1/resources/bookmark_ls.cfc</w:t>
      </w:r>
      <w:bookmarkEnd w:id="17"/>
    </w:p>
    <w:p w14:paraId="2C69892A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taffy:uri="/bookmarks/bookmarks"&gt;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lastRenderedPageBreak/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bookmark_uid={prefix="b",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dt_created={prefix="b",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dt_updated={prefix="b",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contragent_id={pref</w:t>
      </w:r>
      <w:r>
        <w:rPr>
          <w:rFonts w:ascii="Courier New" w:hAnsi="Courier New"/>
          <w:sz w:val="16"/>
        </w:rPr>
        <w:t>ix="b",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bookmark={prefix="b",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url={prefix="b",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icon_url={prefix="b",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descr={prefix="b",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is_enabled={prefix="b", type="boolean"},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sort={prefix="b", type="integer"}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букмарков"&gt;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</w:t>
      </w:r>
      <w:r>
        <w:rPr>
          <w:rFonts w:ascii="Courier New" w:hAnsi="Courier New"/>
          <w:sz w:val="16"/>
        </w:rPr>
        <w:t>name="orderBy" type="string" hint="type:string, description:comma-separated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</w:t>
      </w:r>
      <w:r>
        <w:rPr>
          <w:rFonts w:ascii="Courier New" w:hAnsi="Courier New"/>
          <w:sz w:val="16"/>
        </w:rPr>
        <w:t xml:space="preserve">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</w:t>
      </w:r>
      <w:r>
        <w:rPr>
          <w:rFonts w:ascii="Courier New" w:hAnsi="Courier New"/>
          <w:sz w:val="16"/>
        </w:rPr>
        <w:t>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&lt;m:field&gt;b.bookmark_uid::text as bookmar</w:t>
      </w:r>
      <w:r>
        <w:rPr>
          <w:rFonts w:ascii="Courier New" w:hAnsi="Courier New"/>
          <w:sz w:val="16"/>
        </w:rPr>
        <w:t>k_uid&lt;/m:field&gt;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&lt;m:field&gt;b.bookmark&lt;/m:field&gt;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&lt;m:field&gt;b.icon_url&lt;/m:field&gt;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&lt;m:field&gt;b.sort&lt;/m:field&gt;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</w:t>
      </w:r>
      <w:r>
        <w:rPr>
          <w:rFonts w:ascii="Courier New" w:hAnsi="Courier New"/>
          <w:sz w:val="16"/>
        </w:rPr>
        <w:t>ToBool#&gt;b.is_enabled&lt;/m:field&gt;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&lt;m:field&gt;to_char(b.dt_created, 'YYYY-MM-</w:t>
      </w:r>
      <w:r>
        <w:rPr>
          <w:rFonts w:ascii="Courier New" w:hAnsi="Courier New"/>
          <w:sz w:val="16"/>
        </w:rPr>
        <w:lastRenderedPageBreak/>
        <w:t>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&lt;m:field&gt;to_char(b.dt_updated, 'YYYY-MM-DD"T"HH24:MI:SS.FF3TZHTZM') as 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bo</w:t>
      </w:r>
      <w:r>
        <w:rPr>
          <w:rFonts w:ascii="Courier New" w:hAnsi="Courier New"/>
          <w:sz w:val="16"/>
        </w:rPr>
        <w:t xml:space="preserve">okmark b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(b.contragent_id = &lt;cfqueryparam cfsqltype="cf_sql_integer" value=#arguments.contragentId# null=#!isNumeric(arguments.contragentId)#/&gt;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b.contragent_id=-1)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b.contragent_id</w:t>
      </w:r>
      <w:r>
        <w:rPr>
          <w:rFonts w:ascii="Courier New" w:hAnsi="Courier New"/>
          <w:sz w:val="16"/>
        </w:rPr>
        <w:t xml:space="preserve"> desc, b.sort asc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bookmark b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(b.contragent_id = &lt;cfqueryparam cfsqltype="cf_sql_integer" value=#arguments.contragentId# null=</w:t>
      </w:r>
      <w:r>
        <w:rPr>
          <w:rFonts w:ascii="Courier New" w:hAnsi="Courier New"/>
          <w:sz w:val="16"/>
        </w:rPr>
        <w:t>#!isNumeric(arguments.contragentId)#/&gt;)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</w:t>
      </w:r>
      <w:r>
        <w:rPr>
          <w:rFonts w:ascii="Courier New" w:hAnsi="Courier New"/>
          <w:sz w:val="16"/>
        </w:rPr>
        <w:t xml:space="preserve">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</w:t>
      </w:r>
      <w:r>
        <w:rPr>
          <w:rFonts w:ascii="Courier New" w:hAnsi="Courier New"/>
          <w:sz w:val="16"/>
        </w:rPr>
        <w:t>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name="post" hint="Создание нового букмарка."&gt;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name="bookmark" type="string" required=true hint="type:string description: заголовок"/&gt;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name="descr" type="string" </w:t>
      </w:r>
      <w:r>
        <w:rPr>
          <w:rFonts w:ascii="Courier New" w:hAnsi="Courier New"/>
          <w:sz w:val="16"/>
        </w:rPr>
        <w:t>required=false default="" hint="type:boolean description: пользовательское примечание"/&gt;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name="url" type="string" required=false default="" hint="type:string description: url"/&gt;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name="iconUrl" type="string" required=false defaul</w:t>
      </w:r>
      <w:r>
        <w:rPr>
          <w:rFonts w:ascii="Courier New" w:hAnsi="Courier New"/>
          <w:sz w:val="16"/>
        </w:rPr>
        <w:t>t="" hint="type:string description: url иконки"/&gt;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name="sort" type="string" required=false default="100" hint="type:integer </w:t>
      </w:r>
      <w:r>
        <w:rPr>
          <w:rFonts w:ascii="Courier New" w:hAnsi="Courier New"/>
          <w:sz w:val="16"/>
        </w:rPr>
        <w:lastRenderedPageBreak/>
        <w:t>description: целое число для сортировки"/&gt;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name="isEnabled" type="string" required=false default="1" hin</w:t>
      </w:r>
      <w:r>
        <w:rPr>
          <w:rFonts w:ascii="Courier New" w:hAnsi="Courier New"/>
          <w:sz w:val="16"/>
        </w:rPr>
        <w:t>t="type:boolean description: вкл"/&gt;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"bookmarkUid",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"sort", "integer")/&gt;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"isEnabled", "boolean</w:t>
      </w:r>
      <w:r>
        <w:rPr>
          <w:rFonts w:ascii="Courier New" w:hAnsi="Courier New"/>
          <w:sz w:val="16"/>
        </w:rPr>
        <w:t>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local.bookmarkUid=#createGUID()#/&gt;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</w:t>
      </w:r>
      <w:r>
        <w:rPr>
          <w:rFonts w:ascii="Courier New" w:hAnsi="Courier New"/>
          <w:sz w:val="16"/>
        </w:rPr>
        <w:t>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bookmark (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bookmark_uid,contragent_id, bookmark,url,icon_url,descr,sort,is_enabled,dt_created,creator_id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values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 &lt;cfqueryparam cfsqltype="cf_sql_other" value="#local.bookmarkUid#"/&gt;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value="#arguments.contragentId#"/&gt;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value="#cleanInput(arguments.bookmark)#"/&gt;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</w:t>
      </w:r>
      <w:r>
        <w:rPr>
          <w:rFonts w:ascii="Courier New" w:hAnsi="Courier New"/>
          <w:sz w:val="16"/>
        </w:rPr>
        <w:t>param cfsqltype="cf_sql_varchar" value="#cleanInput(arguments.url)#"/&gt;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value="#cleanInput(arguments.iconUrl)#"/&gt;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value="#cleanInput(arguments.descr)#"/&gt;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value="#arguments.sort#"/&gt;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cfsqltype="cf_sql_bit" value="#arguments.isEnabled#" null=#!isValid("boolean",arguments.isEnabled)#/&gt;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</w:t>
      </w:r>
      <w:r>
        <w:rPr>
          <w:rFonts w:ascii="Courier New" w:hAnsi="Courier New"/>
          <w:sz w:val="16"/>
        </w:rPr>
        <w:t xml:space="preserve">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representationOf(this.helper.formatException(cfcatch, "Internal Error")).withStatus(500)/&gt;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</w:t>
      </w:r>
      <w:r>
        <w:rPr>
          <w:rFonts w:ascii="Courier New" w:hAnsi="Courier New"/>
          <w:sz w:val="16"/>
        </w:rPr>
        <w:t>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.withHeaders({location: "./#local.bookmarkUid#"})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"Created")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&lt;cfscript&gt;</w:t>
      </w:r>
      <w:r>
        <w:br/>
      </w:r>
      <w:r>
        <w:rPr>
          <w:rFonts w:ascii="Courier New" w:hAnsi="Courier New"/>
          <w:sz w:val="16"/>
        </w:rPr>
        <w:lastRenderedPageBreak/>
        <w:tab/>
        <w:t>function plain2htm(s)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replace(replace(s, chr(13),'',"ALL"),chr(10),'&lt;br/&gt;',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</w:t>
      </w:r>
      <w:r>
        <w:rPr>
          <w:rFonts w:ascii="Courier New" w:hAnsi="Courier New"/>
          <w:sz w:val="16"/>
        </w:rPr>
        <w:t>nction htm2plain(s)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'&lt;br/&gt;', '#chr(13)##chr(10)#',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function cleanHtm(s)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replaceList(s, '&lt;,&gt;,"', '&amp;lt;,&amp;gt;,&amp;quot;');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&lt;/cfscript&gt;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name="plain2HtmClean"&gt;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name="s" type="st</w:t>
      </w:r>
      <w:r>
        <w:rPr>
          <w:rFonts w:ascii="Courier New" w:hAnsi="Courier New"/>
          <w:sz w:val="16"/>
        </w:rPr>
        <w:t>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plain2htm(cleanHtm(s))/&gt;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name="cleanInput"&gt;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htmlEditFormat(s)/&gt;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67BFEAFE" w14:textId="77777777" w:rsidR="001627DF" w:rsidRDefault="006D5112">
      <w:pPr>
        <w:pStyle w:val="1"/>
      </w:pPr>
      <w:bookmarkStart w:id="18" w:name="_Toc229635393"/>
      <w:r>
        <w:t>v1/resources/catalog_service_ls.cfc</w:t>
      </w:r>
      <w:bookmarkEnd w:id="18"/>
    </w:p>
    <w:p w14:paraId="48A71134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</w:t>
      </w:r>
      <w:r>
        <w:rPr>
          <w:rFonts w:ascii="Courier New" w:hAnsi="Courier New"/>
          <w:sz w:val="16"/>
        </w:rPr>
        <w:t>affy.core.resource" taffy:uri="/service-catalog/services"&gt;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&lt;!--- Спецификация полей, пригодных для </w:t>
      </w:r>
      <w:r>
        <w:rPr>
          <w:rFonts w:ascii="Courier New" w:hAnsi="Courier New"/>
          <w:sz w:val="16"/>
        </w:rPr>
        <w:t>фильтрации и сортировки ---&gt;</w:t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service_id={prefix="s",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,area_id={prefix="s", type="cf_sql_integ</w:t>
      </w:r>
      <w:r>
        <w:rPr>
          <w:rFonts w:ascii="Courier New" w:hAnsi="Courier New"/>
          <w:sz w:val="16"/>
        </w:rPr>
        <w:t>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,analytic_code={prefix="s",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,abstract_service={prefix="s", type="cf_sql_</w:t>
      </w:r>
      <w:r>
        <w:rPr>
          <w:rFonts w:ascii="Courier New" w:hAnsi="Courier New"/>
          <w:sz w:val="16"/>
        </w:rPr>
        <w:t>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</w:t>
      </w:r>
      <w:r>
        <w:rPr>
          <w:rFonts w:ascii="Courier New" w:hAnsi="Courier New"/>
          <w:sz w:val="16"/>
        </w:rPr>
        <w:t>ervice={prefix="s",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</w:t>
      </w:r>
      <w:r>
        <w:rPr>
          <w:rFonts w:ascii="Courier New" w:hAnsi="Courier New"/>
          <w:sz w:val="16"/>
        </w:rPr>
        <w:t>rvice_status={prefix="s",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,measure_short={prefix="s",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,sort={prefix="s",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,vat_perc={prefix="s", type="cf_sql_integer"}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,vat_free={prefix="s", type="cf_sql_bit"}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,vat_rate={prefi</w:t>
      </w:r>
      <w:r>
        <w:rPr>
          <w:rFonts w:ascii="Courier New" w:hAnsi="Courier New"/>
          <w:sz w:val="16"/>
        </w:rPr>
        <w:t>x="s", type="cf_sql_numeric"}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,capacity_legend={prefix="s",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,commercial_note={prefix="s",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,is_published={prefix="s", type="cf_sql_bit"}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hint="Каталог конкретных услуг"&gt;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</w:t>
      </w:r>
      <w:r>
        <w:rPr>
          <w:rFonts w:ascii="Courier New" w:hAnsi="Courier New"/>
          <w:sz w:val="16"/>
        </w:rPr>
        <w:t>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Разбор и проверка параметров запроса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Поля вне спецификации игнорируются, чтобы не добавлять отдельные исключения для orderBy и похожих параметров.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</w:t>
      </w:r>
      <w:r>
        <w:rPr>
          <w:rFonts w:ascii="Courier New" w:hAnsi="Courier New"/>
          <w:sz w:val="16"/>
        </w:rPr>
        <w:t>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</w:t>
      </w:r>
      <w:r>
        <w:rPr>
          <w:rFonts w:ascii="Courier New" w:hAnsi="Courier New"/>
          <w:sz w:val="16"/>
        </w:rPr>
        <w:t>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title="service_id"&gt;service_id&lt;/m:field&gt;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title="business_line_id"&gt;business_line_id&lt;/m:field&gt;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title="business_line"&gt;busi</w:t>
      </w:r>
      <w:r>
        <w:rPr>
          <w:rFonts w:ascii="Courier New" w:hAnsi="Courier New"/>
          <w:sz w:val="16"/>
        </w:rPr>
        <w:t>ness_line&lt;/m:field&gt;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title="area_id"&gt;area_id&lt;/m:field&gt;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title="area"&gt;area&lt;/m:field&gt;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title="area_code"&gt;area_code&lt;/m:field&gt;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title="analytic_code"&gt;analytic_code&lt;/m:field&gt;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</w:t>
      </w:r>
      <w:r>
        <w:rPr>
          <w:rFonts w:ascii="Courier New" w:hAnsi="Courier New"/>
          <w:sz w:val="16"/>
        </w:rPr>
        <w:t>ice_id"&gt;abstract_service_id&lt;/m:field&gt;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title="abstract_service"&gt;abstract_service&lt;/m:field&gt;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title="abstract_service_code"&gt;abstract_service_code&lt;/m:field&gt;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title="abstract_service_status_id"&gt;abstract_service_status_id&lt;</w:t>
      </w:r>
      <w:r>
        <w:rPr>
          <w:rFonts w:ascii="Courier New" w:hAnsi="Courier New"/>
          <w:sz w:val="16"/>
        </w:rPr>
        <w:t>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</w:t>
      </w:r>
      <w:r>
        <w:rPr>
          <w:rFonts w:ascii="Courier New" w:hAnsi="Courier New"/>
          <w:sz w:val="16"/>
        </w:rPr>
        <w:lastRenderedPageBreak/>
        <w:t>title="abstract_service_status"&gt;abstract_service_status&lt;/m:field&gt;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title="service_code"&gt;service_code&lt;/m:field&gt;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title="service"&gt;service&lt;/m:field&gt;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title="modifier"&gt;modifier&lt;/m:field&gt;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</w:t>
      </w:r>
      <w:r>
        <w:rPr>
          <w:rFonts w:ascii="Courier New" w:hAnsi="Courier New"/>
          <w:sz w:val="16"/>
        </w:rPr>
        <w:t>eld title="modifier_code"&gt;modifier_code&lt;/m:field&gt;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title="measure_id"&gt;measure_id&lt;/m:field&gt;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title="service_status_id"&gt;service_status_id&lt;/m:field&gt;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title="service_status"&gt;service_status&lt;/m:field&gt;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</w:t>
      </w:r>
      <w:r>
        <w:rPr>
          <w:rFonts w:ascii="Courier New" w:hAnsi="Courier New"/>
          <w:sz w:val="16"/>
        </w:rPr>
        <w:t>easure_short"&gt;measure_short&lt;/m:field&gt;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title="sort"&gt;sort&lt;/m:field&gt;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title="vat_perc"&gt;vat_perc&lt;/m:field&gt;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title="vat_free"&gt;vat_free&lt;/m:field&gt;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title="vat_rate"&gt;vat_rate&lt;/m:field&gt;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title="capac</w:t>
      </w:r>
      <w:r>
        <w:rPr>
          <w:rFonts w:ascii="Courier New" w:hAnsi="Courier New"/>
          <w:sz w:val="16"/>
        </w:rPr>
        <w:t>ity_legend"&gt;capacity_legend&lt;/m:field&gt;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title="commercial_note"&gt;commercial_note&lt;/m:field&gt;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title="is_published"&gt;is_published&lt;/m:field&gt;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title="dt_load"&gt;dt_load&lt;/m:field&gt;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service_catalog.ser</w:t>
      </w:r>
      <w:r>
        <w:rPr>
          <w:rFonts w:ascii="Courier New" w:hAnsi="Courier New"/>
          <w:sz w:val="16"/>
        </w:rPr>
        <w:t>vice 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analytic_code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abstract_service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service_id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coalesce(sort,0)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service_catalog.service 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</w:t>
      </w:r>
      <w:r>
        <w:rPr>
          <w:rFonts w:ascii="Courier New" w:hAnsi="Courier New"/>
          <w:sz w:val="16"/>
        </w:rPr>
        <w:t>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rec=structNew(</w:t>
      </w:r>
      <w:r>
        <w:rPr>
          <w:rFonts w:ascii="Courier New" w:hAnsi="Courier New"/>
          <w:sz w:val="16"/>
        </w:rPr>
        <w:t>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</w:t>
      </w:r>
      <w:r>
        <w:rPr>
          <w:rFonts w:ascii="Courier New" w:hAnsi="Courier New"/>
          <w:sz w:val="16"/>
        </w:rPr>
        <w:t>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</w:t>
      </w:r>
      <w:r>
        <w:rPr>
          <w:rFonts w:ascii="Courier New" w:hAnsi="Courier New"/>
          <w:sz w:val="16"/>
        </w:rPr>
        <w:t>cript&gt;</w:t>
      </w:r>
      <w:r>
        <w:br/>
      </w:r>
      <w:r>
        <w:rPr>
          <w:rFonts w:ascii="Courier New" w:hAnsi="Courier New"/>
          <w:sz w:val="16"/>
        </w:rPr>
        <w:tab/>
        <w:t>function plain2htm(s)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replace(replace(s, chr(13),'',"ALL"),chr(10),'&lt;br/&gt;',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function htm2plain(s)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'&lt;br/&gt;', '#chr(13)##chr(10)#',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function cleanHtm(s)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replaceList(s, '&lt;,&gt;,</w:t>
      </w:r>
      <w:r>
        <w:rPr>
          <w:rFonts w:ascii="Courier New" w:hAnsi="Courier New"/>
          <w:sz w:val="16"/>
        </w:rPr>
        <w:t xml:space="preserve">"', '&amp;lt;,&amp;gt;,&amp;quot;');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&lt;/cfscript&gt;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name="plain2HtmClean"&gt;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plain2htm(cleanHtm(s))/&gt;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name="cleanInput"&gt;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name="s" </w:t>
      </w:r>
      <w:r>
        <w:rPr>
          <w:rFonts w:ascii="Courier New" w:hAnsi="Courier New"/>
          <w:sz w:val="16"/>
        </w:rPr>
        <w:t>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htmlEditFormat(s)/&gt;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4C4BC631" w14:textId="77777777" w:rsidR="001627DF" w:rsidRDefault="006D5112">
      <w:pPr>
        <w:pStyle w:val="1"/>
      </w:pPr>
      <w:bookmarkStart w:id="19" w:name="_Toc229635394"/>
      <w:r>
        <w:t>v1/resources/catalog_service_param_ls.cfc</w:t>
      </w:r>
      <w:bookmarkEnd w:id="19"/>
    </w:p>
    <w:p w14:paraId="11FF1886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taffy:uri="/service-catalog/service-params"&gt;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</w:t>
      </w:r>
      <w:r>
        <w:rPr>
          <w:rFonts w:ascii="Courier New" w:hAnsi="Courier New"/>
          <w:sz w:val="16"/>
        </w:rPr>
        <w:t>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service_param_id={prefix="p",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,service_id={prefix="p",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,param={prefix="p", type="cf_</w:t>
      </w:r>
      <w:r>
        <w:rPr>
          <w:rFonts w:ascii="Courier New" w:hAnsi="Courier New"/>
          <w:sz w:val="16"/>
        </w:rPr>
        <w:t>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,component_code={prefix="p",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,component={prefix="p",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,measure_id={prefix="p",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,measure_short={prefix="p",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,min_value={prefix="p", type="cf_s</w:t>
      </w:r>
      <w:r>
        <w:rPr>
          <w:rFonts w:ascii="Courier New" w:hAnsi="Courier New"/>
          <w:sz w:val="16"/>
        </w:rPr>
        <w:t>ql_numeric"}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,max_value={prefix="p", type="cf_sql_numeric"}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,incr={prefix="p", type="cf_sql_numeric"}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,param_class_sort={prefix="p",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,param_sort={prefix="p",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,sku={prefix="p",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,is_multiple={prefix="p", type="cf_sql_bit"}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,business_line={prefix="s",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,area_id={prefix="s", type="cf_sql_integer"}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,area={prefix="s",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,area_c</w:t>
      </w:r>
      <w:r>
        <w:rPr>
          <w:rFonts w:ascii="Courier New" w:hAnsi="Courier New"/>
          <w:sz w:val="16"/>
        </w:rPr>
        <w:t>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,analytic_code={prefix="s",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,abstract_service_code={prefix="s", type="cf_s</w:t>
      </w:r>
      <w:r>
        <w:rPr>
          <w:rFonts w:ascii="Courier New" w:hAnsi="Courier New"/>
          <w:sz w:val="16"/>
        </w:rPr>
        <w:t>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,abstract_service_status={prefix="s",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,modifier={pr</w:t>
      </w:r>
      <w:r>
        <w:rPr>
          <w:rFonts w:ascii="Courier New" w:hAnsi="Courier New"/>
          <w:sz w:val="16"/>
        </w:rPr>
        <w:t>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,modifier_code={prefix="s",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,service_status_id={prefix="s",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,service_status={prefix="s", type="cf_sql_varchar"}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,sort={prefix="s", </w:t>
      </w:r>
      <w:r>
        <w:rPr>
          <w:rFonts w:ascii="Courier New" w:hAnsi="Courier New"/>
          <w:sz w:val="16"/>
        </w:rPr>
        <w:t>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,vat_perc={prefix="s",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,vat_free={prefix="s", type="cf_sql_bit"}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,vat_rate={prefix="s", type="cf_sql_numeric"}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,capacity_legend={prefix="s", type="cf_sql_integer"}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,commercial_note={prefix="s", type="</w:t>
      </w:r>
      <w:r>
        <w:rPr>
          <w:rFonts w:ascii="Courier New" w:hAnsi="Courier New"/>
          <w:sz w:val="16"/>
        </w:rPr>
        <w:t>cf_sql_varchar"}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,is_published={prefix="s", type="cf_sql_bit"}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hint="Каталог конкретных услуг"&gt;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</w:t>
      </w:r>
      <w:r>
        <w:rPr>
          <w:rFonts w:ascii="Courier New" w:hAnsi="Courier New"/>
          <w:sz w:val="16"/>
        </w:rPr>
        <w:t>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</w:t>
      </w:r>
      <w:r>
        <w:rPr>
          <w:rFonts w:ascii="Courier New" w:hAnsi="Courier New"/>
          <w:sz w:val="16"/>
        </w:rPr>
        <w:t>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</w:t>
      </w:r>
      <w:r>
        <w:rPr>
          <w:rFonts w:ascii="Courier New" w:hAnsi="Courier New"/>
          <w:sz w:val="16"/>
        </w:rPr>
        <w:t xml:space="preserve">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title="service_param_id"&gt;p.service_param_id&lt;/m:field&gt;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title="service_id"&gt;p.service_id&lt;/m:field&gt;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title="param"&gt;p.param&lt;/m:field&gt;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title="component_code"&gt;p.component_code&lt;/m:field&gt;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</w:t>
      </w:r>
      <w:r>
        <w:rPr>
          <w:rFonts w:ascii="Courier New" w:hAnsi="Courier New"/>
          <w:sz w:val="16"/>
        </w:rPr>
        <w:t>omponent"&gt;p.component&lt;/m:field&gt;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title="measure_id"&gt;p.measure_id&lt;/m:field&gt;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title="measure_short"&gt;p.measure_short&lt;/m:field&gt;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title="min_value"&gt;p.min_value&lt;/m:field&gt;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title="max_value"&gt;p.max_value&lt;/m:field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title="incr"&gt;p.incr&lt;/m:field&gt;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title="param_class_sort"&gt;p.param_class_sort&lt;/m:field&gt;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title="param_sort"&gt;p.param_sort&lt;/m:field&gt;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title="sku"&gt;p.sku&lt;/m:field&gt;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</w:t>
      </w:r>
      <w:r>
        <w:rPr>
          <w:rFonts w:ascii="Courier New" w:hAnsi="Courier New"/>
          <w:sz w:val="16"/>
        </w:rPr>
        <w:t>title="is_multiple"&gt;p.is_multiple&lt;/m:field&gt;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title="dt_load"&gt;p.dt_load&lt;/m:field&gt;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title="business_line_id"&gt;s.business_line_id&lt;/m:field&gt;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title="business_line"&gt;s.business_line&lt;/m:field&gt;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title="area_</w:t>
      </w:r>
      <w:r>
        <w:rPr>
          <w:rFonts w:ascii="Courier New" w:hAnsi="Courier New"/>
          <w:sz w:val="16"/>
        </w:rPr>
        <w:t>id"&gt;s.area_id&lt;/m:field&gt;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title="area"&gt;s.area&lt;/m:field&gt;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title="area_code"&gt;s.area_code&lt;/m:field&gt;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title="analytic_code"&gt;s.analytic_code&lt;/m:field&gt;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title="abstract_service_id"&gt;s.abstract_service_id&lt;/m:field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title="abstract_service"&gt;s.abstract_service&lt;/m:field&gt;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title="abstract_service_code"&gt;s.abstract_service_code&lt;/m:field&gt;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title="abstract_service_status_id"&gt;s.abstract_service_status_id&lt;/m:field&gt;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</w:t>
      </w:r>
      <w:r>
        <w:rPr>
          <w:rFonts w:ascii="Courier New" w:hAnsi="Courier New"/>
          <w:sz w:val="16"/>
        </w:rPr>
        <w:t>"abstract_service_status"&gt;s.abstract_service_status&lt;/m:field&gt;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title="service_code"&gt;s.service_code&lt;/m:field&gt;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title="service"&gt;s.service&lt;/m:field&gt;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title="modifier"&gt;s.modifier&lt;/m:field&gt;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title="modifier_co</w:t>
      </w:r>
      <w:r>
        <w:rPr>
          <w:rFonts w:ascii="Courier New" w:hAnsi="Courier New"/>
          <w:sz w:val="16"/>
        </w:rPr>
        <w:t>de"&gt;s.modifier_code&lt;/m:field&gt;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title="service_status_id"&gt;s.service_status_id&lt;/m:field&gt;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title="service_status"&gt;s.service_status&lt;/m:field&gt;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title="sort"&gt;s.sort&lt;/m:field&gt;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title="vat_perc"&gt;s.vat_perc&lt;/m:fie</w:t>
      </w:r>
      <w:r>
        <w:rPr>
          <w:rFonts w:ascii="Courier New" w:hAnsi="Courier New"/>
          <w:sz w:val="16"/>
        </w:rPr>
        <w:t>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title="vat_free"&gt;s.vat_free&lt;/m:field&gt;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title="vat_rate"&gt;s.vat_rate&lt;/m:field&gt;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title="capacity_legend"&gt;s.capacity_legend&lt;/m:field&gt;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title="commercial_note"&gt;commercial_note&lt;/m:field&gt;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</w:t>
      </w:r>
      <w:r>
        <w:rPr>
          <w:rFonts w:ascii="Courier New" w:hAnsi="Courier New"/>
          <w:sz w:val="16"/>
        </w:rPr>
        <w:t>e="is_published"&gt;s.is_published&lt;/m:field&gt;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service_catalog.service_param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service_catalog.service s on (p.service_id=s.service_id)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analytic_code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abstra</w:t>
      </w:r>
      <w:r>
        <w:rPr>
          <w:rFonts w:ascii="Courier New" w:hAnsi="Courier New"/>
          <w:sz w:val="16"/>
        </w:rPr>
        <w:t>ct_service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service_id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 coalesce(sort,0)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service_catalog.service_param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service_catalog.service s on (p.service_id=s.service_id)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</w:t>
      </w:r>
      <w:r>
        <w:rPr>
          <w:rFonts w:ascii="Courier New" w:hAnsi="Courier New"/>
          <w:sz w:val="16"/>
        </w:rPr>
        <w:t>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rec=structNew("linked")/&gt;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&lt;cfscript&gt;</w:t>
      </w:r>
      <w:r>
        <w:br/>
      </w:r>
      <w:r>
        <w:rPr>
          <w:rFonts w:ascii="Courier New" w:hAnsi="Courier New"/>
          <w:sz w:val="16"/>
        </w:rPr>
        <w:tab/>
        <w:t>function plain2htm(s)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replace(replace(s, chr(13),'',"ALL"),chr(10),'&lt;br/&gt;',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function htm2plain(s)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return replaceNoCase(s, '&lt;br/&gt;', '#chr(13)##chr(10)#', "ALL");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br/>
      </w:r>
      <w:r>
        <w:rPr>
          <w:rFonts w:ascii="Courier New" w:hAnsi="Courier New"/>
          <w:sz w:val="16"/>
        </w:rPr>
        <w:tab/>
        <w:t>function cleanHtm(s)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 replace</w:t>
      </w:r>
      <w:r>
        <w:rPr>
          <w:rFonts w:ascii="Courier New" w:hAnsi="Courier New"/>
          <w:sz w:val="16"/>
        </w:rPr>
        <w:t xml:space="preserve">List(s, '&lt;,&gt;,"', '&amp;lt;,&amp;gt;,&amp;quot;');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&lt;/cfscript&gt;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name="plain2HtmClean"&gt;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plain2htm(cleanHtm(s))/&gt;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name="cleanInput"&gt;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htmlEditFormat(s)/&gt;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025C948A" w14:textId="77777777" w:rsidR="001627DF" w:rsidRDefault="006D5112">
      <w:pPr>
        <w:pStyle w:val="1"/>
      </w:pPr>
      <w:bookmarkStart w:id="20" w:name="_Toc229635395"/>
      <w:r>
        <w:lastRenderedPageBreak/>
        <w:t>v1/resources/err.cfc</w:t>
      </w:r>
      <w:bookmarkEnd w:id="20"/>
    </w:p>
    <w:p w14:paraId="34BB2D07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taffy:uri="/error"&gt;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hint="Имитация ошибки HTTP для тестирования"&gt;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name="statusCode" typ</w:t>
      </w:r>
      <w:r>
        <w:rPr>
          <w:rFonts w:ascii="Courier New" w:hAnsi="Courier New"/>
          <w:sz w:val="16"/>
        </w:rPr>
        <w:t>e="string" hint="type:integer" default="200"/&gt;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name="statusText" type="string" hint="type:string" default=""/&gt;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representationOf(arguments.statusText).withStatus(arguments.statusCode)/&gt;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0BBB368C" w14:textId="77777777" w:rsidR="001627DF" w:rsidRDefault="006D5112">
      <w:pPr>
        <w:pStyle w:val="1"/>
      </w:pPr>
      <w:bookmarkStart w:id="21" w:name="_Toc229635396"/>
      <w:r>
        <w:t>v1/resources/instance.cfc</w:t>
      </w:r>
      <w:bookmarkEnd w:id="21"/>
    </w:p>
    <w:p w14:paraId="28284A8A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taffy:uri="/instances/{instanceUid}"&gt;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&lt;cfimport </w:t>
      </w:r>
      <w:r>
        <w:rPr>
          <w:rFonts w:ascii="Courier New" w:hAnsi="Courier New"/>
          <w:sz w:val="16"/>
        </w:rPr>
        <w:t>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hint="Экземпляр сервиса"&gt;&lt;!--- *** TODO проверка при</w:t>
      </w:r>
      <w:r>
        <w:rPr>
          <w:rFonts w:ascii="Courier New" w:hAnsi="Courier New"/>
          <w:sz w:val="16"/>
        </w:rPr>
        <w:t>надлежности тенанту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</w:t>
      </w:r>
      <w:r>
        <w:rPr>
          <w:rFonts w:ascii="Courier New" w:hAnsi="Courier New"/>
          <w:sz w:val="16"/>
        </w:rPr>
        <w:t>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</w:t>
      </w:r>
      <w:r>
        <w:rPr>
          <w:rFonts w:ascii="Courier New" w:hAnsi="Courier New"/>
          <w:sz w:val="16"/>
        </w:rPr>
        <w:t>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&lt;m:field&gt;e.instance_uid::text as instance_uid&lt;/m:field&gt;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&lt;m:field&gt;e.specification_item_id&lt;/m:field&gt;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</w:t>
      </w:r>
      <w:r>
        <w:rPr>
          <w:rFonts w:ascii="Courier New" w:hAnsi="Courier New"/>
          <w:sz w:val="16"/>
        </w:rPr>
        <w:t>ool#&gt;e.is_auxiliary&lt;/m:field&gt;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&lt;m:field&gt;to_char(e.dt_created, 'YYYY-MM-DD"T"HH24:MI:SS.FF3TZHTZM') as instance_config_dt_created&lt;/m:field&gt;&lt;!--- to_json(e.dt_created)##&gt;&gt;'{}'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&lt;m:field&gt;to_char(e.dt_updated, 'YYYY-MM-DD"T"HH24:MI:SS.FF3TZHTZM') as</w:t>
      </w:r>
      <w:r>
        <w:rPr>
          <w:rFonts w:ascii="Courier New" w:hAnsi="Courier New"/>
          <w:sz w:val="16"/>
        </w:rPr>
        <w:t xml:space="preserve"> instance_config_dt_updated&lt;/m:field&gt;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&lt;m:field&gt;i.quantity&lt;/m:field&gt;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&lt;m:field&gt;i.price&lt;/m:field&gt;&lt;!--- *** не цена, а скидка (Считая </w:t>
      </w:r>
      <w:r>
        <w:rPr>
          <w:rFonts w:ascii="Courier New" w:hAnsi="Courier New"/>
          <w:sz w:val="16"/>
        </w:rPr>
        <w:t xml:space="preserve">ссылку </w:t>
      </w:r>
      <w:r>
        <w:rPr>
          <w:rFonts w:ascii="Courier New" w:hAnsi="Courier New"/>
          <w:sz w:val="16"/>
        </w:rPr>
        <w:lastRenderedPageBreak/>
        <w:t>на базовый тариф атрибутом сервиса)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&lt;m:field&gt;v.man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&lt;m:field&gt;e.updater_id&lt;/m:field&gt;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updater_login&lt;/m:field&gt;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</w:t>
      </w:r>
      <w:r>
        <w:rPr>
          <w:rFonts w:ascii="Courier New" w:hAnsi="Courier New"/>
          <w:sz w:val="16"/>
        </w:rPr>
        <w:t>s updater_shortname&lt;/m:field&gt;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&lt;m:field&gt;cast(st.instance_data-&gt;&gt;'params' as json)-&gt;&gt;'resourceRealm' as resource_realm&lt;/m:field&gt;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formatter=#request.castToBool#&gt;coalesce((io.dt_start IS NOT NULL AND io.dt_finish IS NULL AND io.submit_resu</w:t>
      </w:r>
      <w:r>
        <w:rPr>
          <w:rFonts w:ascii="Courier New" w:hAnsi="Courier New"/>
          <w:sz w:val="16"/>
        </w:rPr>
        <w:t>lt='201'),false) as operation_is_in_progress&lt;/m:field&gt;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formatter=#request.castToBool#&gt;coalesce((io.dt_start IS NULL AND io.submit_result='201'),false) as operation_is_pending&lt;/m:field&gt;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&lt;m:field&gt;case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io.operation IN ('delete', '</w:t>
      </w:r>
      <w:r>
        <w:rPr>
          <w:rFonts w:ascii="Courier New" w:hAnsi="Courier New"/>
          <w:sz w:val="16"/>
        </w:rPr>
        <w:t xml:space="preserve">suspend') AND io.is_successful then 0 /*null*/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when io.is_successful then extract('epoch' from CURRENT_TIMESTAMP - coalesce(io.dt_finish,CURRENT_TIMESTAMP))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else 0 end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as uptime&lt;/m:field&gt;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&lt;m:field&gt;(case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when </w:t>
      </w:r>
      <w:r>
        <w:rPr>
          <w:rFonts w:ascii="Courier New" w:hAnsi="Courier New"/>
          <w:sz w:val="16"/>
        </w:rPr>
        <w:t>st.instance_uid IS NULL then 'not created'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st.is_deleted = 'true' then 'deleted'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st.is_suspended = 'true' then 'suspended'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/*when coalesce(st.is_deleted,'false') = 'false' AND coalesce(st.is_suspended, 'false') = 'false' then 'runn</w:t>
      </w:r>
      <w:r>
        <w:rPr>
          <w:rFonts w:ascii="Courier New" w:hAnsi="Courier New"/>
          <w:sz w:val="16"/>
        </w:rPr>
        <w:t>ing'*/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coalesce(st.is_deleted,'false') = 'false' AND coalesce(st.is_suspended, 'false') = 'false' then 'running'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io.instance_uid IS NULL then 'not configured'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else null end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as explained_status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d&gt;(select count(distinct r.resource_realm)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(a.contract_id IN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contract_id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contract 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d.contragent_id=k.c</w:t>
      </w:r>
      <w:r>
        <w:rPr>
          <w:rFonts w:ascii="Courier New" w:hAnsi="Courier New"/>
          <w:sz w:val="16"/>
        </w:rPr>
        <w:t>ontragent_id AND NOT d.is_closed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OR a.contract_id=0) /*0 means access to any contract*/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r.resource_realm_type_id=v.resource_realm_type_id) as resource_realm_cnt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&lt;m:field&gt;st.version&lt;/m:field&gt; </w:t>
      </w:r>
      <w:r>
        <w:rPr>
          <w:rFonts w:ascii="Courier New" w:hAnsi="Courier New"/>
          <w:sz w:val="16"/>
        </w:rPr>
        <w:t>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specification_item i on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 s on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contract d on (s.co</w:t>
      </w:r>
      <w:r>
        <w:rPr>
          <w:rFonts w:ascii="Courier New" w:hAnsi="Courier New"/>
          <w:sz w:val="16"/>
        </w:rPr>
        <w:t>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(d.contragent_id=k.contragent_id)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 v on (e.service_id=v.svc_id)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(e.updater_id=u.usr_id)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ist.instance_state_uid, ist</w:t>
      </w:r>
      <w:r>
        <w:rPr>
          <w:rFonts w:ascii="Courier New" w:hAnsi="Courier New"/>
          <w:sz w:val="16"/>
        </w:rPr>
        <w:t xml:space="preserve">.instance_uid, ist.version, </w:t>
      </w:r>
      <w:r>
        <w:rPr>
          <w:rFonts w:ascii="Courier New" w:hAnsi="Courier New"/>
          <w:sz w:val="16"/>
        </w:rPr>
        <w:lastRenderedPageBreak/>
        <w:t>ist.dt_state, ist.is_test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,(ist.instance_data-&gt;&gt;'isSuspended') as is_suspended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,(ist.instance_data-&gt;&gt;'isDeleted') as is_deleted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ist join (select instance_uid, max(versi</w:t>
      </w:r>
      <w:r>
        <w:rPr>
          <w:rFonts w:ascii="Courier New" w:hAnsi="Courier New"/>
          <w:sz w:val="16"/>
        </w:rPr>
        <w:t xml:space="preserve">on) as version from instance_state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(ist.instance_uid=lastv.instance_uid AND ist.version=lastv.version) )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(e.instance_uid=st.instance_uid)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o.instance_operation_uid, o.instance_uid, o.operati</w:t>
      </w:r>
      <w:r>
        <w:rPr>
          <w:rFonts w:ascii="Courier New" w:hAnsi="Courier New"/>
          <w:sz w:val="16"/>
        </w:rPr>
        <w:t>on, o.dt_submit, o.submit_result, o.dt_start, o.dt_finish, o.is_successful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o join (select instance_uid, max(dt_submit) as dt_submit from instance_operation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(o.instance_uid=lastv.instance_uid AND o.dt</w:t>
      </w:r>
      <w:r>
        <w:rPr>
          <w:rFonts w:ascii="Courier New" w:hAnsi="Courier New"/>
          <w:sz w:val="16"/>
        </w:rPr>
        <w:t>_submit=lastv.dt_submit) )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(e.instance_uid=io.instance_uid)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e.instance_uid=&lt;cfqueryparam cfsqltype="cf_sql_other" value="#arguments.instanceUid#"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s.specification_id=&lt;cfqueryparam cf</w:t>
      </w:r>
      <w:r>
        <w:rPr>
          <w:rFonts w:ascii="Courier New" w:hAnsi="Courier New"/>
          <w:sz w:val="16"/>
        </w:rPr>
        <w:t>sqltype="cf_sql_integer" value=#arguments.specificationId#/&gt;&lt;!--- access protection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  <w:t>&lt;!--- *** правильнее при попытке доступа к чужому инстансу (НСД) выбрасывать 403, а тут будет 404, но так тоже делают, например, в gitea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</w:t>
      </w:r>
      <w:r>
        <w:rPr>
          <w:rFonts w:ascii="Courier New" w:hAnsi="Courier New"/>
          <w:sz w:val="16"/>
        </w:rPr>
        <w:t>ocal.qInstance.recordCount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representationOf("Instance not found or no permission to view").withStatus(404)/&gt;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&lt;/cfif&gt;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instanceData?.suspended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instanceData?.out?.monitoring?.allDashboards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instanceData?.params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instanceData?.out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name="local.qCurrentState"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titleMapOut="local.currentStateTitleMap"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&lt;m:field&gt;st.instance_state_uid::text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&lt;m:field&gt;st.creator_id&lt;/m:field&gt;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&lt;m:field&gt;to_char(st.dt_state, 'YYYY-MM-DD"T"HH24:MI:SS.FF3TZHTZM') as dt_state&lt;/m:field&gt;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</w:t>
      </w:r>
      <w:r>
        <w:rPr>
          <w:rFonts w:ascii="Courier New" w:hAnsi="Courier New"/>
          <w:sz w:val="16"/>
        </w:rPr>
        <w:t>ter=#request.castToBool#&gt;st.is_test&lt;/m:field&gt;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 formatter=#function(x){return (deserializeJson(x))}#&gt;st.instance_data::text as instance_data&lt;/m:field&gt;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(deserializeJson(x))}#&gt;st.instance_data-&gt;&gt;'out' as out&lt;/m:field&gt;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(deserializeJson(x))}#&gt;st.instance_data-&gt;&gt;'params' as 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</w:t>
      </w:r>
      <w:r>
        <w:rPr>
          <w:rFonts w:ascii="Courier New" w:hAnsi="Courier New"/>
          <w:sz w:val="16"/>
        </w:rPr>
        <w:t>(x){return (deserializeJson(x))}#&gt;st.instance_data-&gt;&gt;'vault' as vault&lt;/m:field&gt;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(x GT 0)}#&gt;(st.instance_data-&gt;&gt;'isDeleted')::boolean as is_deleted&lt;/m:field&gt;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(x GT 0)}#&gt;(s</w:t>
      </w:r>
      <w:r>
        <w:rPr>
          <w:rFonts w:ascii="Courier New" w:hAnsi="Courier New"/>
          <w:sz w:val="16"/>
        </w:rPr>
        <w:t>t.instance_data-&gt;&gt;'isSuspended')::boolean as is_suspended&lt;/m:field&gt;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st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st.instance_uid=&lt;cfqueryparam cfsqltype="cf_sql_other" value="#local.qInstance.instance_uid#" null=#!isValid('guid',local.qInstance.in</w:t>
      </w:r>
      <w:r>
        <w:rPr>
          <w:rFonts w:ascii="Courier New" w:hAnsi="Courier New"/>
          <w:sz w:val="16"/>
        </w:rPr>
        <w:t>stance_uid)#/&gt;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st.version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&lt;/cfquery&gt;&lt;!--- берем local.qInstance.instance_uid ради изоляции (access protection)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local.isCreated = (local.qCurrentState.recordCount GT 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local.isDeleted = (local.qC</w:t>
      </w:r>
      <w:r>
        <w:rPr>
          <w:rFonts w:ascii="Courier New" w:hAnsi="Courier New"/>
          <w:sz w:val="16"/>
        </w:rPr>
        <w:t>urrentState.is_deleted GT 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var=#local.qInstance#/&gt;&lt;cfabort/&gt;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операция, создавшая текущее состояние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странноватый селект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ield_set titleMapOut="local.operationTitleMap"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&lt;m:field&gt;status.instance_state_uid::text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&lt;m:field&gt;status.ve</w:t>
      </w:r>
      <w:r>
        <w:rPr>
          <w:rFonts w:ascii="Courier New" w:hAnsi="Courier New"/>
          <w:sz w:val="16"/>
        </w:rPr>
        <w:t>rsion as state_version&lt;/m:field&gt;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&lt;m:field&gt;o.resource_realm_id&lt;/m:field&gt;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&lt;m:field&gt;to_char(o.dt_submit, 'YYYY-MM-DD"T"HH24:MI:SS.FF3TZHTZM') as dt_submit&lt;/m:field&gt;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d&gt;o.submit_result&lt;/m:field&gt;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&lt;m:field&gt;to_char(o.dt_start, 'YYYY-MM-DD"T"HH24:MI:SS.FF3TZHTZM') as dt_start&lt;/m:field&gt;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&lt;m:field&gt;to_char(o.dt_finish, 'YYYY-MM-DD"T"HH24:MI:SS.FF3TZHTZM') as dt_finish&lt;/m:field&gt;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&lt;m:field&gt;extract('epoch' from coalesce(o.dt_finish,CURRENT_TIMESTAMP)- o.dt_start) as duration&lt;/m:field&gt;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&lt;m:field&gt;round(extract('epoch' from CURRENT_TIMESTAMP - coalesce(o.dt_finish,CURRENT_TIMESTAMP)),1) as seconds_passed&lt;/m:field&gt;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</w:t>
      </w:r>
      <w:r>
        <w:rPr>
          <w:rFonts w:ascii="Courier New" w:hAnsi="Courier New"/>
          <w:sz w:val="16"/>
        </w:rPr>
        <w:t>ter=#request.castToBool#&gt;o.is_successful&lt;/m:field&gt;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title="dt_created"&gt;to_char(o.dt_created,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u</w:t>
      </w:r>
      <w:r>
        <w:rPr>
          <w:rFonts w:ascii="Courier New" w:hAnsi="Courier New"/>
          <w:sz w:val="16"/>
        </w:rPr>
        <w:t>pdater_login&lt;/m:field&gt;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updater_shortname&lt;/m:field&gt;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formatter=#request.castToBool#&gt;coalesce((o.dt_start IS NOT NULL AND o.dt_finish IS NULL AND o.submit_result='201'),false) as is_in_progress&lt;/m:field&gt;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</w:t>
      </w:r>
      <w:r>
        <w:rPr>
          <w:rFonts w:ascii="Courier New" w:hAnsi="Courier New"/>
          <w:sz w:val="16"/>
        </w:rPr>
        <w:t>ormatter=#request.castToBool#&gt;coalesce((o.dt_start IS NULL AND o.submit_result='201'),false) as is_pending&lt;/m:field&gt;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(o.updater_id=u.usr_id)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resource_realm r on </w:t>
      </w:r>
      <w:r>
        <w:rPr>
          <w:rFonts w:ascii="Courier New" w:hAnsi="Courier New"/>
          <w:sz w:val="16"/>
        </w:rPr>
        <w:t>o.resource_realm_id=r.resource_realm_id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instance_operation_uid, max(version) as version from instance_state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group by instance_operation_uid) sts on (o.instance_operation_uid=sts.instance_operation_uid)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</w:t>
      </w:r>
      <w:r>
        <w:rPr>
          <w:rFonts w:ascii="Courier New" w:hAnsi="Courier New"/>
          <w:sz w:val="16"/>
        </w:rPr>
        <w:t>nce_state status on (sts.instance_operation_uid=status.instance_operation_uid AND sts.version=status.version)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o.instance_uid=&lt;cfqueryparam cfsqltype="cf_sql_other" </w:t>
      </w:r>
      <w:r>
        <w:rPr>
          <w:rFonts w:ascii="Courier New" w:hAnsi="Courier New"/>
          <w:sz w:val="16"/>
        </w:rPr>
        <w:lastRenderedPageBreak/>
        <w:t>value="#local.qInstance.instance_uid#" null=#!isValid('guid',local.qInstance.instan</w:t>
      </w:r>
      <w:r>
        <w:rPr>
          <w:rFonts w:ascii="Courier New" w:hAnsi="Courier New"/>
          <w:sz w:val="16"/>
        </w:rPr>
        <w:t>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--order by status.version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o.dt_created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*** А тут у нас не получится, что только операции с состояниями? Или в неправильном порядке?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?Добавить параметры к операции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Разобратьс</w:t>
      </w:r>
      <w:r w:rsidRPr="002D7503">
        <w:rPr>
          <w:rFonts w:ascii="Courier New" w:hAnsi="Courier New"/>
          <w:sz w:val="16"/>
          <w:lang w:val="ru-RU"/>
        </w:rPr>
        <w:t xml:space="preserve">я в отличии текущей от последней. </w:t>
      </w:r>
      <w:r>
        <w:rPr>
          <w:rFonts w:ascii="Courier New" w:hAnsi="Courier New"/>
          <w:sz w:val="16"/>
        </w:rPr>
        <w:t>Может, нужна только одна?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&lt;d:field title="Операция"&gt;(select operation from instance_state st join instance_operation io on (st.instance_operation_uid=io.instance_operation_uid) where st.instance_uid=e.insta</w:t>
      </w:r>
      <w:r>
        <w:rPr>
          <w:rFonts w:ascii="Courier New" w:hAnsi="Courier New"/>
          <w:sz w:val="16"/>
        </w:rPr>
        <w:t>nce_uid order by version desc limit 1) as operation&lt;/d:field&gt;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текущая операция. Она еще не создала стейта и не завершена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&lt;d:field title="Текущая операция"&gt;(select io.operation from instance_operation io where io.instance_uid=e.instance_uid o</w:t>
      </w:r>
      <w:r>
        <w:rPr>
          <w:rFonts w:ascii="Courier New" w:hAnsi="Courier New"/>
          <w:sz w:val="16"/>
        </w:rPr>
        <w:t>rder by dt_submit desc limit 1) as current_operation&lt;/d:field&gt;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Отработать блокировку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name="local.qAvailableOperation"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titleMapOut="local.availableOperationTitleMap" leng</w:t>
      </w:r>
      <w:r>
        <w:rPr>
          <w:rFonts w:ascii="Courier New" w:hAnsi="Courier New"/>
          <w:sz w:val="16"/>
        </w:rPr>
        <w:t>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&lt;m:field&gt;so.svc_operation_id&lt;/m:field&gt;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(select instance_operation_uid::text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io.instance_uid=&lt;cfqueryparam cfsqltype="cf_sql_oth</w:t>
      </w:r>
      <w:r>
        <w:rPr>
          <w:rFonts w:ascii="Courier New" w:hAnsi="Courier New"/>
          <w:sz w:val="16"/>
        </w:rPr>
        <w:t>er" value="#local.qInstance.instance_uid#" null=#!isValid('guid',local.qInstance.instance_uid)#/&gt;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io.operation=so.operation AND io.dt_submit IS NULL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io.dt_created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)as instance_operation_uid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</w:t>
      </w:r>
      <w:r>
        <w:rPr>
          <w:rFonts w:ascii="Courier New" w:hAnsi="Courier New"/>
          <w:sz w:val="16"/>
        </w:rPr>
        <w:t>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 so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so.svc_id=&lt;cfqueryparam cfsqltype="cf_sql_integer" value="#local.qInstance.service_id#" null=#!isValid('integer',local.qInstance.service_id)#/&gt;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local.isCreated&gt;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NOT </w:t>
      </w:r>
      <w:r>
        <w:rPr>
          <w:rFonts w:ascii="Courier New" w:hAnsi="Courier New"/>
          <w:sz w:val="16"/>
        </w:rPr>
        <w:t>so.operation='create'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so.operation='create'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local.isDeleted&gt;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1=0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order by so.svc_operation_id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Проблема зависимостей. Чтобы их увидеть, нам нужно состояние, а его нет в реляц</w:t>
      </w:r>
      <w:r w:rsidRPr="002D7503">
        <w:rPr>
          <w:rFonts w:ascii="Courier New" w:hAnsi="Courier New"/>
          <w:sz w:val="16"/>
          <w:lang w:val="ru-RU"/>
        </w:rPr>
        <w:t xml:space="preserve">ионном виде.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Значит, придется парсить стейт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но чтобы получить все сервисы, которые зависят от данного, придется им отпарсить все стейты, что нереально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Значит, придется заняться нормализаций стейта (приведением в реляционный вид) - впрочем, ничего с</w:t>
      </w:r>
      <w:r w:rsidRPr="002D7503">
        <w:rPr>
          <w:rFonts w:ascii="Courier New" w:hAnsi="Courier New"/>
          <w:sz w:val="16"/>
          <w:lang w:val="ru-RU"/>
        </w:rPr>
        <w:t>ильно сложного в этом нет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А есть смысл делать это в одну строну? наверно, есть - чтобы не забираться в операцию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здесь уместна параноидальная проверка прав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name="local.qDependency"&gt;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</w:t>
      </w:r>
      <w:r>
        <w:rPr>
          <w:rFonts w:ascii="Courier New" w:hAnsi="Courier New"/>
          <w:sz w:val="16"/>
        </w:rPr>
        <w:t xml:space="preserve"> titleMapOut="local.dependencyTitleMap"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&lt;m:field&gt;sop.label&lt;/m:field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&lt;m:field&gt;p.param_value as 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&lt;m:field&gt;r.display_name&lt;/m:field&gt;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&lt;m:field&gt;to_char(c.dt_contract, 'YYYY-MM-DD"T"HH24:MI:SS.</w:t>
      </w:r>
      <w:r>
        <w:rPr>
          <w:rFonts w:ascii="Courier New" w:hAnsi="Courier New"/>
          <w:sz w:val="16"/>
        </w:rPr>
        <w:t>FF3TZHTZM') as dt_contract&lt;/m:field&gt;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&lt;m:field&gt;k.external_code&lt;/m:field&gt;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instance_operation_cfs_param iop on (p.instance_operation_cfs_param_uid=iop.instance_operation_cfs_param_uid)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instance_operation o on (iop.instance_operation_uid=o.instance_operation_uid)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svc_operation so on (o.operation=so.operation AND e.service_id=so.svc_id)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svc_operation_cfs_param sop on (so.svc_operation_id=sop.svc_operation_id AND p.param=sop.svc_operation_cfs_param)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 s on (sop.ref_svc_id=s.svc_id)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r on (p.param_value=r.instance_uid::text)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</w:t>
      </w:r>
      <w:r>
        <w:rPr>
          <w:rFonts w:ascii="Courier New" w:hAnsi="Courier New"/>
          <w:sz w:val="16"/>
        </w:rPr>
        <w:t xml:space="preserve"> outer join specification_item si on (r.specification_item_id=si.specification_item_id)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 sp on (si.specification_id=sp.specification_id)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contract c on </w:t>
      </w:r>
      <w:r>
        <w:rPr>
          <w:rFonts w:ascii="Courier New" w:hAnsi="Courier New"/>
          <w:sz w:val="16"/>
        </w:rPr>
        <w:t>(sp.contract_id=c.contract_id)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(c.contragent_id=k.contragent_id)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p.instance_uid=&lt;cfqueryparam cfsqltype="cf_sql_other" value="#arguments.instanceUid#"/&gt;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sop.ref_svc_id &gt; 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sop.sort, p.param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здесь уместна параноидальная проверка прав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потому что можно сослаться на чужой инстанс и увидеть какие-то лишние детали---&gt;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name="local.qDependentInstance"&gt;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titleMapOut="local.dependentInsta</w:t>
      </w:r>
      <w:r>
        <w:rPr>
          <w:rFonts w:ascii="Courier New" w:hAnsi="Courier New"/>
          <w:sz w:val="16"/>
        </w:rPr>
        <w:t>nceTitleMap"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&lt;m:field&gt;e.insta</w:t>
      </w:r>
      <w:r>
        <w:rPr>
          <w:rFonts w:ascii="Courier New" w:hAnsi="Courier New"/>
          <w:sz w:val="16"/>
        </w:rPr>
        <w:t>nce_uid::text as 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&lt;m:field&gt;to_char(c.dt_contract, 'YYYY-MM-DD"T"HH24:MI:SS.FF3TZHTZM') as </w:t>
      </w:r>
      <w:r>
        <w:rPr>
          <w:rFonts w:ascii="Courier New" w:hAnsi="Courier New"/>
          <w:sz w:val="16"/>
        </w:rPr>
        <w:t>dt_contract&lt;/m:field&gt;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instance_operation_cfs_param iop on (p.instance_operation_cfs_param_uid=iop.instance_operation_cfs_param_uid)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</w:t>
      </w:r>
      <w:r>
        <w:rPr>
          <w:rFonts w:ascii="Courier New" w:hAnsi="Courier New"/>
          <w:sz w:val="16"/>
        </w:rPr>
        <w:t>instance_operation o on (iop.instance_operation_uid=o.instance_operation_uid)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svc_operation so on (o.operation=so.operat</w:t>
      </w:r>
      <w:r>
        <w:rPr>
          <w:rFonts w:ascii="Courier New" w:hAnsi="Courier New"/>
          <w:sz w:val="16"/>
        </w:rPr>
        <w:t>ion AND e.service_id=so.svc_id)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svc_operation_cfs_param sop on (so.svc_operation_id=sop.svc_operation_id AND p.param=sop.svc_operation_cfs_param)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 r on (sop.ref_svc_id=r.svc_id)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</w:t>
      </w:r>
      <w:r>
        <w:rPr>
          <w:rFonts w:ascii="Courier New" w:hAnsi="Courier New"/>
          <w:sz w:val="16"/>
        </w:rPr>
        <w:t>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 sp on (si.specification_id=sp.specification_id)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contract c on (sp.contract_id=c.contract_id)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(c.contragent_i</w:t>
      </w:r>
      <w:r>
        <w:rPr>
          <w:rFonts w:ascii="Courier New" w:hAnsi="Courier New"/>
          <w:sz w:val="16"/>
        </w:rPr>
        <w:t>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p.param_value=&lt;cfqueryparam cfsqltype="cf_sql_varchar" value="#arguments.instanceUid#"/&gt;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r.svc_id=(select i.service_id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 i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i.instance_uid=&lt;cfqueryparam cfsqltype="cf_sql_other" value="#argu</w:t>
      </w:r>
      <w:r>
        <w:rPr>
          <w:rFonts w:ascii="Courier New" w:hAnsi="Courier New"/>
          <w:sz w:val="16"/>
        </w:rPr>
        <w:t>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----------------------------------------------------------------------------------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маскируем секреты *** это не очень похоже на то же самое в </w:t>
      </w:r>
      <w:r>
        <w:rPr>
          <w:rFonts w:ascii="Courier New" w:hAnsi="Courier New"/>
          <w:sz w:val="16"/>
        </w:rPr>
        <w:t>списке, там мы просто удаляем параметры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 xml:space="preserve">*** подгоняем запрос под структуру из 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а мы тут упускаем, что может быть несколько операций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, как правило из-за сломавшихся. </w:t>
      </w:r>
      <w:r>
        <w:rPr>
          <w:rFonts w:ascii="Courier New" w:hAnsi="Courier New"/>
          <w:sz w:val="16"/>
        </w:rPr>
        <w:t xml:space="preserve">Но параметры мы берем из </w:t>
      </w:r>
      <w:r>
        <w:rPr>
          <w:rFonts w:ascii="Courier New" w:hAnsi="Courier New"/>
          <w:sz w:val="16"/>
        </w:rPr>
        <w:t>текущего стейта, и операцию возьмем оттуда же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p.svc_operation_cfs_param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,p.label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,p.descr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,p.is_sensitive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,p.data_type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,null as </w:t>
      </w:r>
      <w:r>
        <w:rPr>
          <w:rFonts w:ascii="Courier New" w:hAnsi="Courier New"/>
          <w:sz w:val="16"/>
        </w:rPr>
        <w:t>data_descriptor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,(select instance_operation_cfs_param_uid 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sop on (iop.svc_operation_cfs_param_id=sop.svc_operation_cfs_param_id)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</w:t>
      </w:r>
      <w:r>
        <w:rPr>
          <w:rFonts w:ascii="Courier New" w:hAnsi="Courier New"/>
          <w:sz w:val="16"/>
        </w:rPr>
        <w:t>ation_uid=io.instance_operation_uid)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sop.svc_operation_cfs_param_id=p.svc_operation_cfs_param_id AND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io.instance_uid=&lt;cfqueryparam cfsqltype="cf_sql_other" value="#arguments.instanceUid#" null=#!isValid('guid',arguments.instanceUid)#/&gt; &lt;</w:t>
      </w:r>
      <w:r>
        <w:rPr>
          <w:rFonts w:ascii="Courier New" w:hAnsi="Courier New"/>
          <w:sz w:val="16"/>
        </w:rPr>
        <w:t xml:space="preserve">!--- уже лишнее ---&gt; AND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io.instance_operation_uid=&lt;cfqueryparam cfsqltype="cf_sql_other" value="#local.qCurrentState.instance_operation_uid#" null=#!isValid('guid',local.qCurrentState.instance_operation_uid)#/&gt;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--limit 1 &lt;!--- *** hotfix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o on (p.svc_operation_id=o.svc_operation_id)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on (o.svc_id=svc.svc_id)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svc.svc_id=&lt;cfqueryparam cfsqltype="cf_sql_integer" value="#qInstance.service_id#" null=#!isValid('inte</w:t>
      </w:r>
      <w:r>
        <w:rPr>
          <w:rFonts w:ascii="Courier New" w:hAnsi="Courier New"/>
          <w:sz w:val="16"/>
        </w:rPr>
        <w:t>ger',qInstance.service_id)#/&gt;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o.operation='create'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сделано не так, как в instance_operation_cfs_param (а там тоже сделано так себе)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local.params = 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local.params=des</w:t>
      </w:r>
      <w:r>
        <w:rPr>
          <w:rFonts w:ascii="Courier New" w:hAnsi="Courier New"/>
          <w:sz w:val="16"/>
        </w:rPr>
        <w:t>erializeJson(local.qCurrentState.params)/&gt;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paramName = local.qCfsParam.svc_operation_cfs_param/&gt;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structKeyExists(local.params, paramName)&gt;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маскируем секреты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</w:t>
      </w:r>
      <w:r>
        <w:rPr>
          <w:rFonts w:ascii="Courier New" w:hAnsi="Courier New"/>
          <w:sz w:val="16"/>
        </w:rPr>
        <w:t>sParam.is_sensitive&gt;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local.params[paramName]="********"/&gt;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local.qCfsParam.data_type EQ "map" OR local.qCfsParam.data_type EQ "map-fixed" OR local.qCfsParam.data_type EQ "array-map-fixed"&gt;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Не разбираем вариант "sensit</w:t>
      </w:r>
      <w:r>
        <w:rPr>
          <w:rFonts w:ascii="Courier New" w:hAnsi="Courier New"/>
          <w:sz w:val="16"/>
        </w:rPr>
        <w:t>ive map"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processMap(local.qCfsParam)/&gt; ---&gt;&lt;!--- query passed by reference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маскируем секреты в map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сделано ненадежно, с расчетом на структуру qCfsParam (ради этого ее пришлось дополнить)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что характерно, мы передаем запрос (с фокусом, установленным на текущую строку) по ссылке и прямо там ее патчим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CreateObject("component", "instance_operation_cfs_param").processMap(local.qCfsParam)/&gt;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грубо и цинично патчим запрос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local.qCurrentState.params = serializeJson(local.params)/&gt;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type="ANY"&gt;&lt;!--- *** &lt;cfrethrow/&gt;---&gt;&lt;/cfcatch&gt;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----------------------------------------------------------------------------------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"out.instance" = this.helper.append</w:t>
      </w:r>
      <w:r>
        <w:rPr>
          <w:rFonts w:ascii="Courier New" w:hAnsi="Courier New"/>
          <w:sz w:val="16"/>
        </w:rPr>
        <w:t>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structNew("linked"), "", local.titleMap, local.qInstance, </w:t>
      </w:r>
      <w:r>
        <w:rPr>
          <w:rFonts w:ascii="Courier New" w:hAnsi="Courier New"/>
          <w:sz w:val="16"/>
        </w:rPr>
        <w:lastRenderedPageBreak/>
        <w:t>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"out.instance.uptime"=(local.qOperation.is_successful GT 0) ? local.qOperation.seconds_passed : 0/&gt;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"out.instance.isCreated"=lo</w:t>
      </w:r>
      <w:r>
        <w:rPr>
          <w:rFonts w:ascii="Courier New" w:hAnsi="Courier New"/>
          <w:sz w:val="16"/>
        </w:rPr>
        <w:t>cal.isCreated/&gt;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"out.instance.isDeleted"=local.qCurrentState.is_deleted GT 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"out.instance.vaultData"=local.vaultData/&gt;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&lt;cfset "out.instance.state" = (local.qCurrentState.recordCount GT 0) ? this.helper.appendRecord(str</w:t>
      </w:r>
      <w:r>
        <w:rPr>
          <w:rFonts w:ascii="Courier New" w:hAnsi="Courier New"/>
          <w:sz w:val="16"/>
        </w:rPr>
        <w:t>uctNew("linked"), "", local.currentStateTitleMap, local.qCurrentState, this.helper.snake2camel) : {}/&gt;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"out.instance.operations"=[]/&gt;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query=#local.qOperation#&gt;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arrayAppend(out.instance.operations, this.helper.appendRecord(str</w:t>
      </w:r>
      <w:r>
        <w:rPr>
          <w:rFonts w:ascii="Courier New" w:hAnsi="Courier New"/>
          <w:sz w:val="16"/>
        </w:rPr>
        <w:t>uctNew("linked"), "", local.operationTitleMap, local.qOperation,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"out.instance.availableOperations"=[]/&gt;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query=#local.qAvailableOperation#&gt;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arrayAppend(out.instance.availableOperatio</w:t>
      </w:r>
      <w:r>
        <w:rPr>
          <w:rFonts w:ascii="Courier New" w:hAnsi="Courier New"/>
          <w:sz w:val="16"/>
        </w:rPr>
        <w:t>ns, this.helper.appendRecord(structNew("linked"), "", local.availableOperationTitleMap, local.qAvailableOperation,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"out.instance.dependencies0"=#dependencies#/&gt;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"out.instance.depend</w:t>
      </w:r>
      <w:r>
        <w:rPr>
          <w:rFonts w:ascii="Courier New" w:hAnsi="Courier New"/>
          <w:sz w:val="16"/>
        </w:rPr>
        <w:t>entInstances"=[]/&gt;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query=#local.qDependentInstance#&gt;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arrayAppend(out.instance.dependentInstances, this.helper.appendRecord(structNew("linked"), "", local.dependentInstanceTitleMap, local.qDependentInstance,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"out.instance.dependencies"=[]/&gt;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query=#local.qDependency#&gt;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arrayAppend(out.instance.dependencies, this.helper.appendRecord(structNew("linked"), "", local.dependencyTitleMap, local.qDependency, this.helper.snake2c</w:t>
      </w:r>
      <w:r>
        <w:rPr>
          <w:rFonts w:ascii="Courier New" w:hAnsi="Courier New"/>
          <w:sz w:val="16"/>
        </w:rPr>
        <w:t>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"out.instance.availableResourceRealms"=[]/&gt;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query=#local.qAvailableResourceRealm#&gt;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arrayAppend(out.instance.availableResourceRealms, this.helper.appendRecord(structNew("linked"), "", local.realmTitleM</w:t>
      </w:r>
      <w:r>
        <w:rPr>
          <w:rFonts w:ascii="Courier New" w:hAnsi="Courier New"/>
          <w:sz w:val="16"/>
        </w:rPr>
        <w:t>ap, local.qAvailableResourceRealm,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var=#local.qCurrentState#/&gt;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var=#out#/&gt;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</w:t>
      </w:r>
      <w:r>
        <w:rPr>
          <w:rFonts w:ascii="Courier New" w:hAnsi="Courier New"/>
          <w:sz w:val="16"/>
        </w:rPr>
        <w:t>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name="patch"&gt;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required=true hint="type:guid"/&gt;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name="displayName" type="string" required=false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&lt;cfargument name="resourceRealmId" type="string" required=false hint="type:integer"/&gt;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name="descr" type="string" required=false default="" hint="type:varchar (no cleanup here!)"/&gt;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******  проверка уникальности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checkDisplayName(arguments.displayName, arguments.usrId, arguments.instanceUid)/&gt;&lt;!---  как идея - офорить как обертку, возвращающую то же значение. Но будет соблазн еще оттримить иначе пофиксить, а это уже избыточная функция и должно усложни</w:t>
      </w:r>
      <w:r>
        <w:rPr>
          <w:rFonts w:ascii="Courier New" w:hAnsi="Courier New"/>
          <w:sz w:val="16"/>
        </w:rPr>
        <w:t>ть название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this.helper.keyExistsAndValid(arguments, "instanceUid",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update instance set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,updater_id=&lt;cfquerypa</w:t>
      </w:r>
      <w:r>
        <w:rPr>
          <w:rFonts w:ascii="Courier New" w:hAnsi="Courier New"/>
          <w:sz w:val="16"/>
        </w:rPr>
        <w:t>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structKeyExists(arguments,"displayName")&gt;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,display_name=&lt;cfqueryparam cfsqltype="cf_sql_varchar" value="#htmlEditFormat(arguments.displayName)#"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</w:t>
      </w:r>
      <w:r>
        <w:rPr>
          <w:rFonts w:ascii="Courier New" w:hAnsi="Courier New"/>
          <w:sz w:val="16"/>
        </w:rPr>
        <w:t>tKeyExists(arguments,"displayName")&gt;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,resource_realm_id=&lt;cfqueryparam cfsqltype="cf_sql_varchar" value="#arguments.resourceRealmId#"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structKeyExists(arguments,"descr")&gt;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,descr=&lt;cfqueryparam cfsqltype="cf_sql_varchar"</w:t>
      </w:r>
      <w:r>
        <w:rPr>
          <w:rFonts w:ascii="Courier New" w:hAnsi="Courier New"/>
          <w:sz w:val="16"/>
        </w:rPr>
        <w:t xml:space="preserve"> value="#htmlEditFormat(arguments.descr)#"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instance_uid=&lt;cfqueryparam cfsqltype="cf_sql_other" value="#arguments.instanceUid#" /&gt;;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--select @@rowcount as cnt;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local.qSave.cnt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</w:t>
      </w:r>
      <w:r>
        <w:rPr>
          <w:rFonts w:ascii="Courier New" w:hAnsi="Courier New"/>
          <w:sz w:val="16"/>
        </w:rPr>
        <w:t>rn noData().withStatus(404, "Record Not Found")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</w:t>
      </w:r>
      <w:r>
        <w:rPr>
          <w:rFonts w:ascii="Courier New" w:hAnsi="Courier New"/>
          <w:sz w:val="16"/>
        </w:rPr>
        <w:t>us(204, "No Content")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name="delete" hint="Удаление экземпляра сервиса по ключу. Допускается в статусе not configured"&gt;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</w:t>
      </w:r>
      <w:r>
        <w:rPr>
          <w:rFonts w:ascii="Courier New" w:hAnsi="Courier New"/>
          <w:sz w:val="16"/>
        </w:rPr>
        <w:t>his.helper.validateField(arguments, "instanceUid",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 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e.instance_uid=&lt;cfqueryparam cfsqltype="c</w:t>
      </w:r>
      <w:r>
        <w:rPr>
          <w:rFonts w:ascii="Courier New" w:hAnsi="Courier New"/>
          <w:sz w:val="16"/>
        </w:rPr>
        <w:t>f_sql_other" value="#arguments.instanceUid#"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representationOf(this.helper.formatMessage(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"Instance not accessible or does not exist",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 is not accessible for the current user (possibly does not belong to the default specification)")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халява какая-то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io.dt_finish IS NULL AND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io.submit_result like '2%' /*201 etc*/ AND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io.instance_</w:t>
      </w:r>
      <w:r>
        <w:rPr>
          <w:rFonts w:ascii="Courier New" w:hAnsi="Courier New"/>
          <w:sz w:val="16"/>
        </w:rPr>
        <w:t>uid=&lt;cfqueryparam cfsqltype="cf_sql_other" value="#arguments.instanceUid#"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local.qCheckOperation.cnt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"Operation </w:t>
      </w:r>
      <w:r>
        <w:rPr>
          <w:rFonts w:ascii="Courier New" w:hAnsi="Courier New"/>
          <w:sz w:val="16"/>
        </w:rPr>
        <w:t>already started", "Instance deletion disabled when operation is started")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st.instan</w:t>
      </w:r>
      <w:r>
        <w:rPr>
          <w:rFonts w:ascii="Courier New" w:hAnsi="Courier New"/>
          <w:sz w:val="16"/>
        </w:rPr>
        <w:t>ce_uid=&lt;cfqueryparam cfsqltype="cf_sql_other" value="#arguments.instanceUid#"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local.qCheckState.cnt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 ha</w:t>
      </w:r>
      <w:r>
        <w:rPr>
          <w:rFonts w:ascii="Courier New" w:hAnsi="Courier New"/>
          <w:sz w:val="16"/>
        </w:rPr>
        <w:t>s a state", "Instance deletion disabled when having state")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мы не включаем проверку доступа в саму операцию удаления, а выполняем отдельно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delete from instance_state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instance_uid=&lt;cfqueryparam cfsqltype="cf_sql_other" value="#arguments.instanceUid#" null=#!isValid('guid',arguments.instanceUid)#/&gt;;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delete from instance_operation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instance_uid=&lt;cfqueryparam </w:t>
      </w:r>
      <w:r>
        <w:rPr>
          <w:rFonts w:ascii="Courier New" w:hAnsi="Courier New"/>
          <w:sz w:val="16"/>
        </w:rPr>
        <w:t>cfsqltype="cf_sql_other" value="#arguments.instanceUid#" null=#!isValid('guid',arguments.instanceUid)#/&gt;;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delete from instance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instance_uid=&lt;cfqueryparam cfsqltype="cf_sql_other" value="#arguments.instanceUid#" null=#!isValid('guid',arguments</w:t>
      </w:r>
      <w:r>
        <w:rPr>
          <w:rFonts w:ascii="Courier New" w:hAnsi="Courier New"/>
          <w:sz w:val="16"/>
        </w:rPr>
        <w:t>.instanceUid)#/&gt;;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representationOf(this.helper.formatException(cfcatch, "Internal Error")).withStatus(500)/&gt;&lt;!--- это не нужно показывать в продуктиве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</w:t>
      </w:r>
      <w:r>
        <w:rPr>
          <w:rFonts w:ascii="Courier New" w:hAnsi="Courier New"/>
          <w:sz w:val="16"/>
        </w:rPr>
        <w:t>Data().withStatus(204, "No Content")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&lt;/cffunction&gt;&lt;!--- delete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ab/>
        <w:t>неудобно бегать из одного компонента в соседний при том, что разделение ответственности между ними получается довольно странное</w:t>
      </w:r>
      <w:r>
        <w:br/>
      </w:r>
      <w:r>
        <w:rPr>
          <w:rFonts w:ascii="Courier New" w:hAnsi="Courier New"/>
          <w:sz w:val="16"/>
        </w:rPr>
        <w:tab/>
        <w:t xml:space="preserve">Решил, что логичнее повесить проверки </w:t>
      </w:r>
      <w:r>
        <w:rPr>
          <w:rFonts w:ascii="Courier New" w:hAnsi="Courier New"/>
          <w:sz w:val="16"/>
        </w:rPr>
        <w:t>уникальности и генерацию дефолтов на коллекцию, тем более и связей так меньше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name="checkDisplayName"&gt;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name="displayName"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type="numeric"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</w:t>
      </w:r>
      <w:r>
        <w:rPr>
          <w:rFonts w:ascii="Courier New" w:hAnsi="Courier New"/>
          <w:sz w:val="16"/>
        </w:rPr>
        <w:t xml:space="preserve">nceUid" type="guid" required=true/&gt;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CreateObject("component", "instance_ls").checkDisplayName(arguments.displayName, arguments.usrId, arguments.instanceUid)/&gt;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2CC05405" w14:textId="77777777" w:rsidR="001627DF" w:rsidRDefault="006D5112">
      <w:pPr>
        <w:pStyle w:val="1"/>
      </w:pPr>
      <w:bookmarkStart w:id="22" w:name="_Toc229635397"/>
      <w:r>
        <w:t>v1/resources/instance_default.cfc</w:t>
      </w:r>
      <w:bookmarkEnd w:id="22"/>
    </w:p>
    <w:p w14:paraId="69640D0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</w:t>
      </w:r>
      <w:r>
        <w:rPr>
          <w:rFonts w:ascii="Courier New" w:hAnsi="Courier New"/>
          <w:sz w:val="16"/>
        </w:rPr>
        <w:t>nds="taffy.core.resource" taffy:uri="/instances/default/{svcId}" hint="template for default instance"&gt;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</w:t>
      </w:r>
      <w:r>
        <w:rPr>
          <w:rFonts w:ascii="Courier New" w:hAnsi="Courier New"/>
          <w:sz w:val="16"/>
        </w:rPr>
        <w:t>ame="get" hint="Шаблон экземпляра"&gt;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"svcId", "integer")/&gt;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lastRenderedPageBreak/>
        <w:t>represe</w:t>
      </w:r>
      <w:r>
        <w:rPr>
          <w:rFonts w:ascii="Courier New" w:hAnsi="Courier New"/>
          <w:sz w:val="16"/>
        </w:rPr>
        <w:t>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titleMapOut="local.realmTitleMap" lengthOut="local.realmFieldCount"&gt;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ield&gt;s.svc_id&lt;/m:field&gt;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 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where s.svc_id=&lt;cfqueryparam cfsqltype="CF_SQL_INTEGER" value=#arguments.svcId#/&gt;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 = 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"out.instance.svcId"="#arguments.svcId*1#"/&gt;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"out.instance.svc"="#local.qSvc.svc#</w:t>
      </w:r>
      <w:r>
        <w:rPr>
          <w:rFonts w:ascii="Courier New" w:hAnsi="Courier New"/>
          <w:sz w:val="16"/>
        </w:rPr>
        <w:t>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"out.instance.displayName"="#generateDefaultName(arguments.svcId,arguments.usrId)#"/&gt;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"out.instance.descr"="#local.qSvc.descr#"/&gt;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"out.instance.man"="#local.qSvc.man#"/&gt;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</w:t>
      </w:r>
      <w:r>
        <w:rPr>
          <w:rFonts w:ascii="Courier New" w:hAnsi="Courier New"/>
          <w:sz w:val="16"/>
        </w:rPr>
        <w:t>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name="generateDefaultName"&gt;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name="service_id" type="numeric"/&gt;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</w:t>
      </w:r>
      <w:r>
        <w:rPr>
          <w:rFonts w:ascii="Courier New" w:hAnsi="Courier New"/>
          <w:sz w:val="16"/>
        </w:rPr>
        <w:t xml:space="preserve">me="usr_id" type="numeric"/&gt;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CreateObject("component", "instance_ls").generateDefaultName(arguments.service_id,arguments.usr_id)/&gt;</w:t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3E54646A" w14:textId="77777777" w:rsidR="001627DF" w:rsidRDefault="006D5112">
      <w:pPr>
        <w:pStyle w:val="1"/>
      </w:pPr>
      <w:bookmarkStart w:id="23" w:name="_Toc229635398"/>
      <w:r>
        <w:t>v1/resources/instance_ls.cfc</w:t>
      </w:r>
      <w:bookmarkEnd w:id="23"/>
    </w:p>
    <w:p w14:paraId="469D0A0E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</w:t>
      </w:r>
      <w:r>
        <w:rPr>
          <w:rFonts w:ascii="Courier New" w:hAnsi="Courier New"/>
          <w:sz w:val="16"/>
        </w:rPr>
        <w:t>:uri="/instances"&gt;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&lt;!---спецификация полей, пригодн</w:t>
      </w:r>
      <w:r>
        <w:rPr>
          <w:rFonts w:ascii="Courier New" w:hAnsi="Courier New"/>
          <w:sz w:val="16"/>
        </w:rPr>
        <w:t>ых для фильтрации (?и сортировки)---&gt;</w:t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"instance_uid"={prefix="inr",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"instance_config_dt_created"={prefix="inr", type="date"},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"instance_config_dt_updated"={prefix="inr",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"display_name"={prefix="</w:t>
      </w:r>
      <w:r>
        <w:rPr>
          <w:rFonts w:ascii="Courier New" w:hAnsi="Courier New"/>
          <w:sz w:val="16"/>
        </w:rPr>
        <w:t>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"service_id"={prefix="inr",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"specification_item_id"={prefix="inr",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"specification"={prefix="inr", type="string"},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"specification_id"={prefix="inr",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"contract_id"={prefix="</w:t>
      </w:r>
      <w:r>
        <w:rPr>
          <w:rFonts w:ascii="Courier New" w:hAnsi="Courier New"/>
          <w:sz w:val="16"/>
        </w:rPr>
        <w:t>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"code"={prefix="inr",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"updater_id"={prefix="inr",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"updater_shortname"={prefix="inr",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"updater_login"={prefix="inr",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"last_operation"={prefix="inr",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"last_operation_uid"={prefix="inr",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"submit_result"={prefix="inr",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"operation_dt_start"={prefix="inr",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"ope</w:t>
      </w:r>
      <w:r>
        <w:rPr>
          <w:rFonts w:ascii="Courier New" w:hAnsi="Courier New"/>
          <w:sz w:val="16"/>
        </w:rPr>
        <w:t>ration_dt_finish"={prefix="inr",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"duration"={prefix="inr", type="numeric"},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"uptime"={prefix="inr", type="numeric"},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"dt_deploy"={prefix="inr",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"instance_data"={prefix="inr", type="string"},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"monitoring_url"</w:t>
      </w:r>
      <w:r>
        <w:rPr>
          <w:rFonts w:ascii="Courier New" w:hAnsi="Courier New"/>
          <w:sz w:val="16"/>
        </w:rPr>
        <w:t>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"instance_state_uid"={prefix="inr",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"is_deleted"={prefix="inr", type="string"},&lt;!--- not bool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"is_suspended"={prefix="inr", type="string"},&lt;!--- not bool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"job_is_pending"={prefix="inr", type="</w:t>
      </w:r>
      <w:r>
        <w:rPr>
          <w:rFonts w:ascii="Courier New" w:hAnsi="Courier New"/>
          <w:sz w:val="16"/>
        </w:rPr>
        <w:t>string"},&lt;!--- not bool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"resource_realm"={prefix="inr",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"resource_realm_type_id"={prefix="inr",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"operation_is_in_progress"={prefix="inr",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"operation_is_pending"={prefix="inr",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"is_test"={prefix="inr",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"is_auxiliary"={prefix="inr",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"explained_status"={prefix="inr",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"dt_state"={prefix="inr",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"version"={prefix="inr", type="integer"}&lt;!--- 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"io_instance_uid</w:t>
      </w:r>
      <w:r>
        <w:rPr>
          <w:rFonts w:ascii="Courier New" w:hAnsi="Courier New"/>
          <w:sz w:val="16"/>
        </w:rPr>
        <w:t xml:space="preserve">"={prefix="inr", type="integer"},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"st_instance_uid"={prefix="inr", type="integer"} ---&gt; 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hint="Список экземпляров сервисов, принадлежащих данному клиенту"&gt;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</w:t>
      </w:r>
      <w:r>
        <w:rPr>
          <w:rFonts w:ascii="Courier New" w:hAnsi="Courier New"/>
          <w:sz w:val="16"/>
        </w:rPr>
        <w:t>r" required=false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required=false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</w:t>
      </w:r>
      <w:r>
        <w:rPr>
          <w:rFonts w:ascii="Courier New" w:hAnsi="Courier New"/>
          <w:sz w:val="16"/>
        </w:rPr>
        <w:t>SC,fld2.DESC,fld3.ASC (performance not assured on arbitrary sorting)" required=false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name="fields" type="string" hint="type:string, description:comma-separated list of fields to limit output to, empty string or omitted for defaul</w:t>
      </w:r>
      <w:r>
        <w:rPr>
          <w:rFonts w:ascii="Courier New" w:hAnsi="Courier New"/>
          <w:sz w:val="16"/>
        </w:rPr>
        <w:t>t field set"  required=false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name="search" type="string" hint="type:string, free search (black box)" required=false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&lt;!---сюда можно воткнуть спецификацию полей для сортировки и фильтрации, но только ручками, идея к</w:t>
      </w:r>
      <w:r>
        <w:rPr>
          <w:rFonts w:ascii="Courier New" w:hAnsi="Courier New"/>
          <w:sz w:val="16"/>
        </w:rPr>
        <w:t>омпактного кода еще более отдаляется---&gt;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&lt;!---parse and validate request parameters---&gt;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</w:t>
      </w:r>
      <w:r>
        <w:rPr>
          <w:rFonts w:ascii="Courier New" w:hAnsi="Courier New"/>
          <w:sz w:val="16"/>
        </w:rPr>
        <w:t>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order=this.helper.parseOrderBy(this.fie</w:t>
      </w:r>
      <w:r>
        <w:rPr>
          <w:rFonts w:ascii="Courier New" w:hAnsi="Courier New"/>
          <w:sz w:val="16"/>
        </w:rPr>
        <w:t>ldsSpec, arguments.orderBy)/&gt;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local.fieldsToOutput=""/&gt;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&lt;cfif listLen(arguments.fields)&gt; ---&gt;&lt;!--- *** если идти от arguments.fields, будет лаконичнее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collection=#this.fieldsSpec# item="fld"&gt;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&lt;cfoutput&gt;#this.helper.snake2camel(trim(fld))#&lt;/cfoutput&gt;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 данном случае мы некорректно ограничиваем состав выводимых полей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полями, перечисленными в fieldSpec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listFind(arguments.fields, this.helper.snake2camel(trim</w:t>
      </w:r>
      <w:r>
        <w:rPr>
          <w:rFonts w:ascii="Courier New" w:hAnsi="Courier New"/>
          <w:sz w:val="16"/>
        </w:rPr>
        <w:t>(fld)))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 len(arguments.fields) EQ 0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/* OR structKeyExists(order,this.helper.snake2camel(trim(fld))) */&gt;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local.fieldsToOutput=listAppend(local.fieldsToOutput,trim(fld))/&gt;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&lt;/cfif&gt;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</w:t>
      </w:r>
      <w:r>
        <w:rPr>
          <w:rFonts w:ascii="Courier New" w:hAnsi="Courier New"/>
          <w:sz w:val="16"/>
        </w:rPr>
        <w:t>et local.fieldsToQueryFor = local.fieldsToOutput/&gt;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local.fieldsShortList=""/&gt;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добавим в перечень полей, которые нужно оставить, поля для фильтрации и сортировки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array=#filter# index="fltr"&gt;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var</w:t>
      </w:r>
      <w:r>
        <w:rPr>
          <w:rFonts w:ascii="Courier New" w:hAnsi="Courier New"/>
          <w:sz w:val="16"/>
        </w:rPr>
        <w:t xml:space="preserve"> fltr = structFind(filter,item)/&gt;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listLen(fltr.field,".") EQ 2&gt;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listGetAt(fltr.field,2,".")/&gt;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listLen(fltr.field,".")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fltr.field/&gt;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</w:t>
      </w:r>
      <w:r>
        <w:rPr>
          <w:rFonts w:ascii="Courier New" w:hAnsi="Courier New"/>
          <w:sz w:val="16"/>
        </w:rPr>
        <w:t>his.helper.formatBadRequestError("Ошибка разбора фильтра")).withStatus(500)/&gt;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listFind(local.fieldsToQueryFor,fld)&gt;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local.fieldsToQueryFor=listAppend(local.fieldsToQueryFor,fld)</w:t>
      </w:r>
      <w:r>
        <w:rPr>
          <w:rFonts w:ascii="Courier New" w:hAnsi="Courier New"/>
          <w:sz w:val="16"/>
        </w:rPr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listFind(local.fieldsShortList,fld)&gt;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local.fieldsShortList=listAppend(local.fieldsShortList,fld)/&gt;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Не нужно ли сохранять префикс? (на сл</w:t>
      </w:r>
      <w:r>
        <w:rPr>
          <w:rFonts w:ascii="Courier New" w:hAnsi="Courier New"/>
          <w:sz w:val="16"/>
        </w:rPr>
        <w:t>учай одноименных полей)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collection=#order# item="item"&gt;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ord = structFind(order,item)/&gt;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listLen(ord.fld,".") EQ 2&gt;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listGetAt(ord.fld,2,".")/&gt;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listLen(ord.fld,".") EQ 1&gt;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var fld = ord.fld/&gt;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representationOf(this.helper.formatBadRequestError("Ошибка разбора порядка сортировки")).withStatus(500)/&gt;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listFind(local.fieldsToQueryFor,f</w:t>
      </w:r>
      <w:r>
        <w:rPr>
          <w:rFonts w:ascii="Courier New" w:hAnsi="Courier New"/>
          <w:sz w:val="16"/>
        </w:rPr>
        <w:t>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данном случае мы не пытаемся поддерживать позиционную сортировку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local.fieldsToQueryFor=listAppend(local.fieldsToQueryFor,fld)/&gt;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listFind(local.fieldsShor</w:t>
      </w:r>
      <w:r>
        <w:rPr>
          <w:rFonts w:ascii="Courier New" w:hAnsi="Courier New"/>
          <w:sz w:val="16"/>
        </w:rPr>
        <w:t>tList,fld)&gt;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local.fieldsShortList=listAppend(local.fieldsShortList,fld)/&gt;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&lt;cftry&gt;&lt;!--- </w:t>
      </w:r>
      <w:r w:rsidRPr="002D7503">
        <w:rPr>
          <w:rFonts w:ascii="Courier New" w:hAnsi="Courier New"/>
          <w:sz w:val="16"/>
          <w:lang w:val="ru-RU"/>
        </w:rPr>
        <w:t>*** времянка, пока глотается ошибка 500 ---&gt;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Такая бодяга. Кастомные сериализаторы не умеют вложенных структур (по</w:t>
      </w:r>
      <w:r w:rsidRPr="002D7503">
        <w:rPr>
          <w:rFonts w:ascii="Courier New" w:hAnsi="Courier New"/>
          <w:sz w:val="16"/>
          <w:lang w:val="ru-RU"/>
        </w:rPr>
        <w:t xml:space="preserve">разительно, или я не нашел как).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Стандартный сериализатор не умеет выводить дату в </w:t>
      </w:r>
      <w:r>
        <w:rPr>
          <w:rFonts w:ascii="Courier New" w:hAnsi="Courier New"/>
          <w:sz w:val="16"/>
        </w:rPr>
        <w:t>ISO</w:t>
      </w:r>
      <w:r w:rsidRPr="002D7503">
        <w:rPr>
          <w:rFonts w:ascii="Courier New" w:hAnsi="Courier New"/>
          <w:sz w:val="16"/>
          <w:lang w:val="ru-RU"/>
        </w:rPr>
        <w:t xml:space="preserve"> 8601.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Приходится колхозить и форматировать на стороне БД (насилу подобрал формат).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Также на стороне БД приходится конвертировать </w:t>
      </w:r>
      <w:r>
        <w:rPr>
          <w:rFonts w:ascii="Courier New" w:hAnsi="Courier New"/>
          <w:sz w:val="16"/>
        </w:rPr>
        <w:t>GUID</w:t>
      </w:r>
      <w:r w:rsidRPr="002D7503">
        <w:rPr>
          <w:rFonts w:ascii="Courier New" w:hAnsi="Courier New"/>
          <w:sz w:val="16"/>
          <w:lang w:val="ru-RU"/>
        </w:rPr>
        <w:t xml:space="preserve">, потому что драйвер </w:t>
      </w:r>
      <w:r>
        <w:rPr>
          <w:rFonts w:ascii="Courier New" w:hAnsi="Courier New"/>
          <w:sz w:val="16"/>
        </w:rPr>
        <w:t>pg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jdbc</w:t>
      </w:r>
      <w:r w:rsidRPr="002D7503">
        <w:rPr>
          <w:rFonts w:ascii="Courier New" w:hAnsi="Courier New"/>
          <w:sz w:val="16"/>
          <w:lang w:val="ru-RU"/>
        </w:rPr>
        <w:t xml:space="preserve"> его представляет как структуру из 2 чисел.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Еще jsonb как-то странно сериализуется, в 3 поля, вместо одного Value (решается преобразованием ::text)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&lt;m:field_set titleMapOut="local.titleMap"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lengthOut="local.fieldCount"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nameListOut="local.definedRecordFields"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listOut="local.definedQueryFields"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fieldsToInclude=#local.fieldsToQueryFor#&gt;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&lt;m:field&gt;to_char(e.dt_created, 'YYYY-MM-DD"T"HH24:MI:SS.FF3TZHTZM') as instance_config_dt_created&lt;/m:field&gt;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d&gt;to_char(e.dt_updated, 'YYYY-MM-DD"T"HH24:MI:SS.FF3TZHTZM') as instance_config_dt_updated&lt;/m:field&gt;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&lt;m:field&gt;e.instance_uid::text as instance_uid&lt;/m:field&gt;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&lt;m:field&gt;e.specif</w:t>
      </w:r>
      <w:r>
        <w:rPr>
          <w:rFonts w:ascii="Courier New" w:hAnsi="Courier New"/>
          <w:sz w:val="16"/>
        </w:rPr>
        <w:t>ication_item_id&lt;/m:field&gt;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formatter=#request.castToBool#&gt;e.is_auxiliary&lt;/m:field&gt;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&lt;m:field&gt;i.quantity&lt;/m:field&gt;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&lt;m:field&gt;i.price&lt;/m:field&gt;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&lt;m:field&gt;v.svc&lt;/m:field&gt;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&lt;m:field&gt;v.resource_realm_type_id&lt;/m:field&gt;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&lt;m:field&gt;p.param_value as resource_realm&lt;/m:field&gt;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&lt;m:field&gt;e.updater_id&lt;/m:field&gt;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</w:t>
      </w:r>
      <w:r>
        <w:rPr>
          <w:rFonts w:ascii="Courier New" w:hAnsi="Courier New"/>
          <w:sz w:val="16"/>
        </w:rPr>
        <w:t>gin as updater_login&lt;/m:field&gt;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updater_shortname&lt;/m:field&gt;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&lt;m:field&gt;io.operation as last_operation&lt;/m:field&gt;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&lt;m:field&gt;io.instance_operation_uid::text as last_operation_uid&lt;/m:field&gt;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&lt;m:field&gt;io.submit_result as sub</w:t>
      </w:r>
      <w:r>
        <w:rPr>
          <w:rFonts w:ascii="Courier New" w:hAnsi="Courier New"/>
          <w:sz w:val="16"/>
        </w:rPr>
        <w:t>mit_result&lt;/m:field&gt;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formatter=#request.castToBool#&gt;coalesce((io.dt_start IS NOT NULL AND io.dt_finish IS NULL AND io.submit_result='201'),false) as operation_is_in_progress&lt;/m:field&gt;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</w:t>
      </w:r>
      <w:r>
        <w:rPr>
          <w:rFonts w:ascii="Courier New" w:hAnsi="Courier New"/>
          <w:sz w:val="16"/>
        </w:rPr>
        <w:t>io.dt_start IS NULL AND io.submit_result='201'),false) as operation_is_pending&lt;/m:field&gt;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&lt;m:field&gt;to_char(io.dt_start, 'YYYY-MM-DD"T"HH24:MI:SS.FF3TZHTZM') as operation_dt_start&lt;/m:field&gt;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&lt;m:field&gt;to_char(io.dt_finish, 'YYYY-MM-DD"T"HH24:MI:SS</w:t>
      </w:r>
      <w:r>
        <w:rPr>
          <w:rFonts w:ascii="Courier New" w:hAnsi="Courier New"/>
          <w:sz w:val="16"/>
        </w:rPr>
        <w:t>.FF3TZHTZM') as operation_dt_finish&lt;/m:field&gt;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&lt;m:field&gt;round(extract('epoch' from coalesce(io.dt_finish,CURRENT_TIMESTAMP)- io.dt_start),1) as duration&lt;/m:field&gt;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&lt;m:field&gt;case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when io.operation IN ('delete', 'suspend') AND io.is_successful then 0 /*null*/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when io.is_successful then extract('epoch' from CURRENT_TIMESTAMP - coalesce(io.dt_finish,CURRENT_TIMESTAMP))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else 0 end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as uptime&lt;/m:field&gt;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>&gt;to_char(io.dt_finish, 'YYYY-MM-DD"T"HH24:MI:SS.FF3TZHTZM') as dt_deploy&lt;/m:field&gt;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&lt;m:field formatter=#function(x){return (deserializeJson(x))}#&gt;st.instance_data::text as instance_data&lt;/m:field&gt; ---&gt;&lt;!--- *** операция выглядит очень накладно, но </w:t>
      </w:r>
      <w:r>
        <w:rPr>
          <w:rFonts w:ascii="Courier New" w:hAnsi="Courier New"/>
          <w:sz w:val="16"/>
        </w:rPr>
        <w:t>можно это поле в дельнейшем не выводить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&lt;m:field&gt;st.instance_state_uid::text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formatter=#request.castToBool#&gt;st.is_test as is_test&lt;/m:field&gt;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formatter=#request.castToBool#&gt;coalesce(st.instan</w:t>
      </w:r>
      <w:r>
        <w:rPr>
          <w:rFonts w:ascii="Courier New" w:hAnsi="Courier New"/>
          <w:sz w:val="16"/>
        </w:rPr>
        <w:t>ce_data-&gt;&gt;'isDeleted','false') as is_deleted&lt;/m:field&gt;&lt;!--- attention it is not bool in state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formatter=#request.castToBool#&gt;st.instance_data-&gt;&gt;'isSuspended' as is_suspended&lt;/m:field&gt;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formatter=#request.castToBool#&gt;st.instanc</w:t>
      </w:r>
      <w:r>
        <w:rPr>
          <w:rFonts w:ascii="Courier New" w:hAnsi="Courier New"/>
          <w:sz w:val="16"/>
        </w:rPr>
        <w:t>e_data-&gt;'job'-&gt;&gt;'pending' as job_is_pending&lt;/m:field&gt;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&lt;m:field&gt;st.instance_data-&gt;'out'-&gt;'monitoring'-&gt;&gt;'resourceMetrics' as monitoring_url&lt;/m:field&gt;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&lt;m:field&gt;st.instance_data-&gt;'params'-&gt;&gt;'resourceRealm' as resource_realm&lt;/m:field&gt;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</w:t>
      </w:r>
      <w:r>
        <w:rPr>
          <w:rFonts w:ascii="Courier New" w:hAnsi="Courier New"/>
          <w:sz w:val="16"/>
        </w:rPr>
        <w:t>har(st.dt_state, 'YYYY-MM-DD"T"HH24:MI:SS.FF3TZHTZM') as dt_state&lt;/m:field&gt;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&lt;m:field&gt;io.instance_uid::text as io_instance_uid&lt;/m:field&gt;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&lt;m:field&gt;st.instance_uid::text as st_instance_uid&lt;/m:field&gt;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&lt;m:field&gt;(case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st.</w:t>
      </w:r>
      <w:r>
        <w:rPr>
          <w:rFonts w:ascii="Courier New" w:hAnsi="Courier New"/>
          <w:sz w:val="16"/>
        </w:rPr>
        <w:t>instance_uid IS NULL then 'not created'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job_is_pending = 'true' then 'pending'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st.is_deleted = 'true' then 'deleted'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st.is_suspended = 'true' then 'suspended'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when coalesce(st.is_deleted,'false') = 'false' AND </w:t>
      </w:r>
      <w:r>
        <w:rPr>
          <w:rFonts w:ascii="Courier New" w:hAnsi="Courier New"/>
          <w:sz w:val="16"/>
        </w:rPr>
        <w:lastRenderedPageBreak/>
        <w:t>coalesce(st</w:t>
      </w:r>
      <w:r>
        <w:rPr>
          <w:rFonts w:ascii="Courier New" w:hAnsi="Courier New"/>
          <w:sz w:val="16"/>
        </w:rPr>
        <w:t>.is_suspended, 'false') = 'false' then 'running'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when io.instance_uid IS NULL then 'not configured'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else null end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as explained_status&lt;/m:field&gt;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&lt;m:field&gt;st.version&lt;/m:field&gt;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name="local.qCnt" res</w:t>
      </w:r>
      <w:r>
        <w:rPr>
          <w:rFonts w:ascii="Courier New" w:hAnsi="Courier New"/>
          <w:sz w:val="16"/>
        </w:rPr>
        <w:t>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из-за фильтраци по вложенному селекту нам нужны значения колонок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arrayIsEmpty(filter)&gt;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'' as placeholder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#preserveSingleQuotes(definedQueryF</w:t>
      </w:r>
      <w:r>
        <w:rPr>
          <w:rFonts w:ascii="Courier New" w:hAnsi="Courier New"/>
          <w:sz w:val="16"/>
        </w:rPr>
        <w:t>ields)#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d on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</w:t>
      </w:r>
      <w:r>
        <w:rPr>
          <w:rFonts w:ascii="Courier New" w:hAnsi="Courier New"/>
          <w:sz w:val="16"/>
        </w:rPr>
        <w:t>in contragent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v on (e.service_id=v.svc_id)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(e.updater_id=u.usr_id)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(select ist.instance_state_uid, ist.instance_uid, ist.version, </w:t>
      </w:r>
      <w:r>
        <w:rPr>
          <w:rFonts w:ascii="Courier New" w:hAnsi="Courier New"/>
          <w:sz w:val="16"/>
        </w:rPr>
        <w:t>ist.dt_state, ist.is_test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,(ist.instance_data-&gt;&gt;'isSuspended') as is_suspended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,(ist.instance_data-&gt;&gt;'isDeleted') as is_deleted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,(ist.instance_data-&gt;'job'-&gt;&gt;'pending') as job_is_pending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,(ist.instance_data-&gt;'out'-&gt;'monitoring'-&gt;&gt;'resou</w:t>
      </w:r>
      <w:r>
        <w:rPr>
          <w:rFonts w:ascii="Courier New" w:hAnsi="Courier New"/>
          <w:sz w:val="16"/>
        </w:rPr>
        <w:t>rceMetrics') as monitoring_url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instance_state ist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(select instance_uid, max(version) as version from instance_state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(ist.instance_uid=lastv.instance_uid AND ist.version=lastv.versi</w:t>
      </w:r>
      <w:r>
        <w:rPr>
          <w:rFonts w:ascii="Courier New" w:hAnsi="Courier New"/>
          <w:sz w:val="16"/>
        </w:rPr>
        <w:t xml:space="preserve">on)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st on (e.instance_uid=st.instance_uid)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o.instance_operation_uid, o.instance_uid, o.operation, o.dt_submit, o.submit_result, o.dt_start, o.dt_finish, o.is_successful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 join (select instanc</w:t>
      </w:r>
      <w:r>
        <w:rPr>
          <w:rFonts w:ascii="Courier New" w:hAnsi="Courier New"/>
          <w:sz w:val="16"/>
        </w:rPr>
        <w:t>e_uid, max(dt_submit) as dt_submit from instance_operation group by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) lastv on (o.instance_uid=lastv.instance_uid AND o.dt_submit=lastv.dt_submit)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io on (e.instance_uid=io.instance_uid)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left outer join instance_cfs_param p on (e.ins</w:t>
      </w:r>
      <w:r>
        <w:rPr>
          <w:rFonts w:ascii="Courier New" w:hAnsi="Courier New"/>
          <w:sz w:val="16"/>
        </w:rPr>
        <w:t>tance_uid=p.instance_uid AND p.param='resourceRealm')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s.specification_id=&lt;cfqueryparam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len(arguments.search)&gt;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(e.display_name) ilike (&lt;cfqueryparam cfsq</w:t>
      </w:r>
      <w:r>
        <w:rPr>
          <w:rFonts w:ascii="Courier New" w:hAnsi="Courier New"/>
          <w:sz w:val="16"/>
        </w:rPr>
        <w:t>ltype="cf_sql_varchar" value='%#arguments.search#%'/&gt;)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 ((coalesce(v.svc,'') ||' '|| coalesce(v.svc_short,'') ||' '|| coalesce(v.synonyms,''))) ilike (&lt;cfqueryparam cfsqltype="cf_sql_varchar" </w:t>
      </w:r>
      <w:r>
        <w:rPr>
          <w:rFonts w:ascii="Courier New" w:hAnsi="Courier New"/>
          <w:sz w:val="16"/>
        </w:rPr>
        <w:lastRenderedPageBreak/>
        <w:t>value='%#arguments.search#%'/&gt;)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) inr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var=#filter#/&gt;&lt;cfabort/&gt;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listLen(local.fieldsToOutput)&gt;#local.fieldsToOutput#&lt;cfelse&gt;*&lt;</w:t>
      </w:r>
      <w:r>
        <w:rPr>
          <w:rFonts w:ascii="Courier New" w:hAnsi="Courier New"/>
          <w:sz w:val="16"/>
        </w:rPr>
        <w:t xml:space="preserve">/cfif&gt;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#preserveSingleQuotes(definedQueryFields)#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</w:t>
      </w:r>
      <w:r>
        <w:rPr>
          <w:rFonts w:ascii="Courier New" w:hAnsi="Courier New"/>
          <w:sz w:val="16"/>
        </w:rPr>
        <w:t>contract d on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v on (e.service_id=v.svc_id)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(e.updater_id=u.usr_id)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ist.instance_state_uid, ist.inst</w:t>
      </w:r>
      <w:r>
        <w:rPr>
          <w:rFonts w:ascii="Courier New" w:hAnsi="Courier New"/>
          <w:sz w:val="16"/>
        </w:rPr>
        <w:t>ance_uid, ist.version, ist.dt_state, ist.is_test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,(ist.instance_data-&gt;&gt;'isSuspended') as is_suspended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,(ist.instance_data-&gt;&gt;'isDeleted') as is_deleted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,(ist.instance_data-&gt;'job'-&gt;&gt;'pending') as job_is_pending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</w:t>
      </w:r>
      <w:r>
        <w:rPr>
          <w:rFonts w:ascii="Courier New" w:hAnsi="Courier New"/>
          <w:sz w:val="16"/>
        </w:rPr>
        <w:t xml:space="preserve">stance_state ist join (select instance_uid, max(version) as version from instance_state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(ist.instance_uid=lastv.instance_uid AND ist.version=lastv.version) )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on </w:t>
      </w:r>
      <w:r>
        <w:rPr>
          <w:rFonts w:ascii="Courier New" w:hAnsi="Courier New"/>
          <w:sz w:val="16"/>
        </w:rPr>
        <w:t>(e.instance_uid=st.instance_uid)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o.instance_operation_uid, o.instance_uid, o.operation, o.dt_submit, o.submit_result, o.dt_start, o.dt_finish, o.is_successful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 join (select instance_uid, max(dt_submit</w:t>
      </w:r>
      <w:r>
        <w:rPr>
          <w:rFonts w:ascii="Courier New" w:hAnsi="Courier New"/>
          <w:sz w:val="16"/>
        </w:rPr>
        <w:t xml:space="preserve">) as dt_submit from instance_operation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(o.instance_uid=lastv.instance_uid AND o.dt_submit=lastv.dt_submit) )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(e.instance_uid=io.instance_uid)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left outer join instance_cfs_param p on (e.instance_uid=p.instan</w:t>
      </w:r>
      <w:r>
        <w:rPr>
          <w:rFonts w:ascii="Courier New" w:hAnsi="Courier New"/>
          <w:sz w:val="16"/>
        </w:rPr>
        <w:t>ce_uid AND p.param='resourceRealm')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s.specification_id=&lt;cfqueryparam cfsqltype="cf_sql_integer" value=#arguments.specificationId#/&gt;&lt;!--- *** make project entity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u.usr_id=&lt;cfqueryparam cfsqltype="cf_sql_integer" value=#arguments.</w:t>
      </w:r>
      <w:r>
        <w:rPr>
          <w:rFonts w:ascii="Courier New" w:hAnsi="Courier New"/>
          <w:sz w:val="16"/>
        </w:rPr>
        <w:t>usrId#/&gt;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len(arguments.search)&gt;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(e.display_name) ilike (&lt;cfqueryparam cfsqltype="cf_sql_varchar" value='%#arguments.search#%'/&gt;)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((coalesce(v.svc,'') ||' '|| coalesce(v.svc_short,'') ||' '|| coalesce(v.synonyms,'')))</w:t>
      </w:r>
      <w:r>
        <w:rPr>
          <w:rFonts w:ascii="Courier New" w:hAnsi="Courier New"/>
          <w:sz w:val="16"/>
        </w:rPr>
        <w:t xml:space="preserve"> ilike (&lt;cfqueryparam cfsqltype="cf_sql_varchar" value='%#arguments.search#%'/&gt;)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inr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order by &lt;m:order_build sortCollection=#this.helper.parseNumericOrder(local.titleMap, ar</w:t>
      </w:r>
      <w:r>
        <w:rPr>
          <w:rFonts w:ascii="Courier New" w:hAnsi="Courier New"/>
          <w:sz w:val="16"/>
        </w:rPr>
        <w:t>guments.orderBy)# fieldCount=0/&gt; ---&gt;&lt;!--- из-за нефиксированного числа колонок труднее становится использовать цифровую нотацию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&lt;m:order_build sortCollection=#order# fieldCount=0 defaultOrder="1 desc"/&gt;&lt;!---no sort length limit---&gt;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</w:t>
      </w:r>
      <w:r>
        <w:rPr>
          <w:rFonts w:ascii="Courier New" w:hAnsi="Courier New"/>
          <w:sz w:val="16"/>
        </w:rPr>
        <w:t>it #arguments.pageSize#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offset #arguments.pageSize*(arguments.page-1)#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&lt;!---&lt;cfdump var=#arguments#/&gt;&lt;cfdump var=#local.qRead#/&gt;&lt;cfabort/&gt;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</w:t>
      </w:r>
      <w:r>
        <w:rPr>
          <w:rFonts w:ascii="Courier New" w:hAnsi="Courier New"/>
          <w:sz w:val="16"/>
        </w:rPr>
        <w:t>fication_item i on (e.specification_item_id=i.specification_item_id)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d on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</w:t>
      </w:r>
      <w:r>
        <w:rPr>
          <w:rFonts w:ascii="Courier New" w:hAnsi="Courier New"/>
          <w:sz w:val="16"/>
        </w:rPr>
        <w:t>oin svc v on (e.service_id=v.svc_id)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ist.instance_state_uid, ist.instance_uid, ist.version, ist.dt_state, ist.is_test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,(ist.instance_data-&gt;&gt;'isSuspended') as is_suspended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,(ist.instance_data-&gt;&gt;'isDeleted') as is_delet</w:t>
      </w:r>
      <w:r>
        <w:rPr>
          <w:rFonts w:ascii="Courier New" w:hAnsi="Courier New"/>
          <w:sz w:val="16"/>
        </w:rPr>
        <w:t xml:space="preserve">ed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,ist.instance_data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instance_state ist join (select instance_uid, max(version) as version from instance_state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(ist.instance_uid=lastv.instance_uid AND ist.version=lastv.version) )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(st.instance_uid=e.instan</w:t>
      </w:r>
      <w:r>
        <w:rPr>
          <w:rFonts w:ascii="Courier New" w:hAnsi="Courier New"/>
          <w:sz w:val="16"/>
        </w:rPr>
        <w:t>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(select o.instance_operation_uid, o.instance_uid, o.operation, o.dt_submit, o.submit_result, o.dt_start, o.dt_finish, o.is_successful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 join (select instance_uid, max(dt_submit) as dt_submit from insta</w:t>
      </w:r>
      <w:r>
        <w:rPr>
          <w:rFonts w:ascii="Courier New" w:hAnsi="Courier New"/>
          <w:sz w:val="16"/>
        </w:rPr>
        <w:t xml:space="preserve">nce_operation group by 1) lastv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(o.instance_uid=lastv.instance_uid AND o.dt_submit=lastv.dt_submit) )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on (e.instance_uid=io.instance_uid)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specificationId инжектируется в arguments scope в Application.cfc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 s.specific</w:t>
      </w:r>
      <w:r>
        <w:rPr>
          <w:rFonts w:ascii="Courier New" w:hAnsi="Courier New"/>
          <w:sz w:val="16"/>
        </w:rPr>
        <w:t>ation_id=&lt;cfqueryparam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u.usr_id=&lt;cfqueryparam cfsqltype="cf_sql_integer" value=#arguments.usrId#/&gt;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out=structNew("linked")/&gt;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"out.resultSetSize"=#local.qCnt.cnt#/&gt;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</w:t>
      </w:r>
      <w:r>
        <w:rPr>
          <w:rFonts w:ascii="Courier New" w:hAnsi="Courier New"/>
          <w:sz w:val="16"/>
        </w:rPr>
        <w:t>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&lt;!--- startRow=#startrow# endRow=#(startrow+maxrows-1)# ---&gt;&gt;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</w:t>
      </w:r>
      <w:r>
        <w:rPr>
          <w:rFonts w:ascii="Courier New" w:hAnsi="Courier New"/>
          <w:sz w:val="16"/>
        </w:rPr>
        <w:t>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&lt;!---&lt;cfset "out.sql"=#local.result.sql#/&gt;---&gt;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{"message"=cfcatch.message, "detail"=cfcatch.detail}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</w:t>
      </w:r>
      <w:r>
        <w:rPr>
          <w:rFonts w:ascii="Courier New" w:hAnsi="Courier New"/>
          <w:sz w:val="16"/>
        </w:rPr>
        <w:t>presentationOf(cfcatch).withStatus(500)/&gt;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&lt;/cffunction&gt;&lt;!--- get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&lt;cffunction name="post" hint="ВНИМАНИЕ! </w:t>
      </w:r>
      <w:r w:rsidRPr="002D7503">
        <w:rPr>
          <w:rFonts w:ascii="Courier New" w:hAnsi="Courier New"/>
          <w:sz w:val="16"/>
          <w:lang w:val="ru-RU"/>
        </w:rPr>
        <w:t>У текущего контрагента должна быть спецификация, в которую будет вписан создаваемый экземпляр. Новая пустая зап</w:t>
      </w:r>
      <w:r w:rsidRPr="002D7503">
        <w:rPr>
          <w:rFonts w:ascii="Courier New" w:hAnsi="Courier New"/>
          <w:sz w:val="16"/>
          <w:lang w:val="ru-RU"/>
        </w:rPr>
        <w:t xml:space="preserve">ись экземпляра. Фактическое развертывание выполняется отдельно,асинхронной операцией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 сконфигурированного экземпляра. Одновременно мы создаем строку в спецификации по умолчанию и связываем экземпляр с этой строкой. Первичный ключ генерируется. Текущи</w:t>
      </w:r>
      <w:r w:rsidRPr="002D7503">
        <w:rPr>
          <w:rFonts w:ascii="Courier New" w:hAnsi="Courier New"/>
          <w:sz w:val="16"/>
          <w:lang w:val="ru-RU"/>
        </w:rPr>
        <w:t>й пользователь, контракт, спецификация получаются из контекста."&gt;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&lt;cfargument name="displayName" type="string" required=true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name="serviceId" type="string" required=true hint="type:integer"/&gt;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name="desc</w:t>
      </w:r>
      <w:r>
        <w:rPr>
          <w:rFonts w:ascii="Courier New" w:hAnsi="Courier New"/>
          <w:sz w:val="16"/>
        </w:rPr>
        <w:t>r" type="string" required=false default="" hint="type:varchar (no cleanup here!)"/&gt;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name="resourceRealmId" type="string" required=false default="-1" hint="type:integer"/&gt;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&lt;cfargument name="instanceUid" type="string" required=false d</w:t>
      </w:r>
      <w:r>
        <w:rPr>
          <w:rFonts w:ascii="Courier New" w:hAnsi="Courier New"/>
          <w:sz w:val="16"/>
        </w:rPr>
        <w:t xml:space="preserve">efault="" hint="type:guid)"/&gt;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name="usrUid" type="string" required=true hint="type:guid"/&gt;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name="companyUid" type="string" required=true hint="type:guid"/&gt;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оказывается, их можно и не декларировать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!structKeyExists(arguments, "specificationId")&gt;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representationOf("arguments.specificationId not defined").withStatus(500)/&gt;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!isValid("integer", arguments.specificationId)&gt;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representationOf("arguments.sp</w:t>
      </w:r>
      <w:r>
        <w:rPr>
          <w:rFonts w:ascii="Courier New" w:hAnsi="Courier New"/>
          <w:sz w:val="16"/>
        </w:rPr>
        <w:t>ecificationId is not a valid integer (specification not defined)").withStatus(500)/&gt;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!(arguments.specificationId GT 0)&gt;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representationOf("specification not defined (arguments.specificationId should be a posititve integer)")</w:t>
      </w:r>
      <w:r>
        <w:rPr>
          <w:rFonts w:ascii="Courier New" w:hAnsi="Courier New"/>
          <w:sz w:val="16"/>
        </w:rPr>
        <w:t>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local.instanceUid=#createGUID()#/&gt;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this.helper.keyExistsAndValid(arguments, "serviceId", "integer")/&gt;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checkDisplayName(arguments.displayName, arguments.usrId, local.instanceUid)/&gt;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делаем вставку в спецификацию и таблицу экземпляров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name="local.qSpecItem"&gt;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specification_item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(specification_id, specification_</w:t>
      </w:r>
      <w:r>
        <w:rPr>
          <w:rFonts w:ascii="Courier New" w:hAnsi="Courier New"/>
          <w:sz w:val="16"/>
        </w:rPr>
        <w:t xml:space="preserve">item, svc_id, quantity, price, dt_created, creator_id, dt_updated, updater_id)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&lt;cfqueryparam cfsqltype="cf_sql_integer" value="#arguments.specificationId#"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</w:t>
      </w:r>
      <w:r>
        <w:rPr>
          <w:rFonts w:ascii="Courier New" w:hAnsi="Courier New"/>
          <w:sz w:val="16"/>
        </w:rPr>
        <w:t>ryparam cfsqltype="cf_sql_integer" value="#arguments.serviceId#"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value="1" /&gt; &lt;!--- это типично для всех PAYG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cfsqltype="cf_sql_numeric" null=true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</w:t>
      </w:r>
      <w:r>
        <w:rPr>
          <w:rFonts w:ascii="Courier New" w:hAnsi="Courier New"/>
          <w:sz w:val="16"/>
        </w:rPr>
        <w:t>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t xml:space="preserve"> returning specification_item_id;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(instance_uid, display_name, service_id, specification_item_id, descr, dt_created, creator_id, dt_updated, updater_id)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</w:t>
      </w:r>
      <w:r>
        <w:rPr>
          <w:rFonts w:ascii="Courier New" w:hAnsi="Courier New"/>
          <w:sz w:val="16"/>
        </w:rPr>
        <w:t>ueryparam cfsqltype="cf_sql_other" value="#local.instanceUid#"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value="#htmlEditFormat(arguments.displayName)#"/&gt;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value="#arguments.serviceId#"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</w:t>
      </w:r>
      <w:r>
        <w:rPr>
          <w:rFonts w:ascii="Courier New" w:hAnsi="Courier New"/>
          <w:sz w:val="16"/>
        </w:rPr>
        <w:t>aram cfsqltype="cf_sql_integer" value="#local.qSpecItem.specification_item_id#"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value="#htmlEditFormat(arguments.descr)#"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</w:t>
      </w:r>
      <w:r>
        <w:rPr>
          <w:rFonts w:ascii="Courier New" w:hAnsi="Courier New"/>
          <w:sz w:val="16"/>
        </w:rPr>
        <w:t>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</w:t>
      </w:r>
      <w:r>
        <w:rPr>
          <w:rFonts w:ascii="Courier New" w:hAnsi="Courier New"/>
          <w:sz w:val="16"/>
        </w:rPr>
        <w:t>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.withHeaders({location: "./#local.instanceUid#"})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.withStatus(201, "Created")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  <w:t>&lt;/cffunction&gt;&lt;!--- post ---&gt;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name="checkDisplayName"&gt;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name="displayName"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type="numeric"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</w:t>
      </w:r>
      <w:r>
        <w:rPr>
          <w:rFonts w:ascii="Courier New" w:hAnsi="Courier New"/>
          <w:sz w:val="16"/>
        </w:rPr>
        <w:t>guid"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display_name=trim(lcase(arguments.displayName))/&gt;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len(display_name) LT 3&gt;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message="Instance Display Name too short" detail="Имя должно быть не к</w:t>
      </w:r>
      <w:r>
        <w:rPr>
          <w:rFonts w:ascii="Courier New" w:hAnsi="Courier New"/>
          <w:sz w:val="16"/>
        </w:rPr>
        <w:t>ороче 3 символов"/&gt;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len(display_name) GT 80&gt;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message="Instance Display Name too long" detail="Имя должно быть не длиннее 80 символов"/&gt;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name="local.qUniqueDisplayName"&gt;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</w:t>
      </w:r>
      <w:r>
        <w:rPr>
          <w:rFonts w:ascii="Courier New" w:hAnsi="Courier New"/>
          <w:sz w:val="16"/>
        </w:rPr>
        <w:t>nt(*) as cnt 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d on (s.contract_id=d.contract_id)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contragent k o</w:t>
      </w:r>
      <w:r>
        <w:rPr>
          <w:rFonts w:ascii="Courier New" w:hAnsi="Courier New"/>
          <w:sz w:val="16"/>
        </w:rPr>
        <w:t>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usr u on (k.contragent_id=u.contragent_id)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cfsqltype="cf_sql_integer" value=#arguments.usrId#/&gt;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lower(e.display_name)=lower(&lt;cfqueryparam cfsqltype="cf_sql_varchar" valu</w:t>
      </w:r>
      <w:r>
        <w:rPr>
          <w:rFonts w:ascii="Courier New" w:hAnsi="Courier New"/>
          <w:sz w:val="16"/>
        </w:rPr>
        <w:t>e=#arguments.displayName#/&gt;)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e.instance_uid &lt;&gt; &lt;cfqueryparam cfsqltype="cf_sql_other" value=#arguments.instanceUid#/&gt;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(select cast(st.instance_data-&gt;&gt;'isDeleted' as boolean) from instance_state st where st.instance_uid=e.instance_uid order </w:t>
      </w:r>
      <w:r>
        <w:rPr>
          <w:rFonts w:ascii="Courier New" w:hAnsi="Courier New"/>
          <w:sz w:val="16"/>
        </w:rPr>
        <w:t>by version desc limit 1) IS NOT TRUE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/*postgre specific. should take into account instances without state, ignoring explicitly deleted only*/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local.qUniqueDisplayName.cnt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message="Insta</w:t>
      </w:r>
      <w:r>
        <w:rPr>
          <w:rFonts w:ascii="Courier New" w:hAnsi="Courier New"/>
          <w:sz w:val="16"/>
        </w:rPr>
        <w:t>nce Display Name not unique" detail="Имя экземпляра должно быть уникальным в рамках договора"/&gt;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name="generateDefaultName" returnType="string"&gt;</w:t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*** Это некорректно, потому что имя может содержать пр</w:t>
      </w:r>
      <w:r w:rsidRPr="002D7503">
        <w:rPr>
          <w:rFonts w:ascii="Courier New" w:hAnsi="Courier New"/>
          <w:sz w:val="16"/>
          <w:lang w:val="ru-RU"/>
        </w:rPr>
        <w:t>обелы и т.п.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*** Неуклюже и медленно ---&gt;</w:t>
      </w:r>
      <w:r>
        <w:br/>
      </w:r>
      <w:r>
        <w:rPr>
          <w:rFonts w:ascii="Courier New" w:hAnsi="Courier New"/>
          <w:sz w:val="16"/>
        </w:rPr>
        <w:tab/>
        <w:t>&lt;!--- Эти валидации и генерации занимают удивительно много рабочего времени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name="service_id"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name="usr_id"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coalesce(svc_short,svc) as svc_short from svc where svc_id=&lt;cfqueryparam cfsqltype="cf_sql_integer" value=#arguments.service_id#/&gt;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&lt;cfquery name="local.qInst"&gt;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select display_name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d on (s.contract_id=d.contract_id)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</w:t>
      </w:r>
      <w:r>
        <w:rPr>
          <w:rFonts w:ascii="Courier New" w:hAnsi="Courier New"/>
          <w:sz w:val="16"/>
        </w:rPr>
        <w:t>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usr u on (k.contragent_id=u.contragent_id)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cfsqltype="cf_sql_integer" value=#arguments.usr_id#/&gt;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lower(e.display_name) like lower(&lt;cfqueryparam cfsqltype="cf_sql_var</w:t>
      </w:r>
      <w:r>
        <w:rPr>
          <w:rFonts w:ascii="Courier New" w:hAnsi="Courier New"/>
          <w:sz w:val="16"/>
        </w:rPr>
        <w:t>char" value="#local.qSvc.svc_short#%"/&gt;)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service_id=&lt;cfqueryparam cfsqltype="cf_sql_integer" value=#arguments.service_id#/&gt;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prefixLen=len(local.qSvc.svc_short)+1/&gt;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i=1/&gt;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query="local.qInst"&gt;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cfif len(local.qInst.display_name) GT prefixLen&gt;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suffix=right(local.qInst.display_name, len(local.qInst.display_name)-prefixLen)/&gt;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isValid("integer",suffix)&gt;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i=(i GT int(suffix))?i:int(suffix)/&gt;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"#local.qSvc.svc_short#-#i+1#"/&gt;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  <w:r>
        <w:br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br/>
      </w:r>
      <w:r>
        <w:rPr>
          <w:rFonts w:ascii="Courier New" w:hAnsi="Courier New"/>
          <w:sz w:val="16"/>
        </w:rPr>
        <w:t>select</w:t>
      </w:r>
      <w:r>
        <w:br/>
      </w:r>
      <w:r>
        <w:rPr>
          <w:rFonts w:ascii="Courier New" w:hAnsi="Courier New"/>
          <w:sz w:val="16"/>
        </w:rPr>
        <w:t>updater_shortname,duration,specification_id,display_name,contract_id,instance_config_dt_created,operation_is_pending,code,updater_login,operation_is_in</w:t>
      </w:r>
      <w:r>
        <w:rPr>
          <w:rFonts w:ascii="Courier New" w:hAnsi="Courier New"/>
          <w:sz w:val="16"/>
        </w:rPr>
        <w:t>_progress,instance_config_dt_updated,is_auxiliary,svc,service_id,dt_state,last_operation,submit_result,instance_state_uid,dt_deploy,is_test,specification_item_id,is_deleted,version,resource_realm,updater_id,operation_dt_start,operation_dt_finish,explained_</w:t>
      </w:r>
      <w:r>
        <w:rPr>
          <w:rFonts w:ascii="Courier New" w:hAnsi="Courier New"/>
          <w:sz w:val="16"/>
        </w:rPr>
        <w:t>status,last_operation_uid,uptime,instance_uid,suspended,instance_data,specification</w:t>
      </w:r>
      <w:r>
        <w:br/>
      </w:r>
      <w:r>
        <w:rPr>
          <w:rFonts w:ascii="Courier New" w:hAnsi="Courier New"/>
          <w:sz w:val="16"/>
        </w:rPr>
        <w:t>from (</w:t>
      </w:r>
      <w:r>
        <w:br/>
      </w:r>
      <w:r>
        <w:rPr>
          <w:rFonts w:ascii="Courier New" w:hAnsi="Courier New"/>
          <w:sz w:val="16"/>
        </w:rPr>
        <w:t>select</w:t>
      </w:r>
      <w:r>
        <w:br/>
      </w:r>
      <w:r>
        <w:rPr>
          <w:rFonts w:ascii="Courier New" w:hAnsi="Courier New"/>
          <w:sz w:val="16"/>
        </w:rPr>
        <w:t>to_char(e.dt_created, 'YYYY-MM-DD"T"HH24:MI:SS.FF3TZHTZM') as instance_config_dt_created,to_char(e.dt_updated, 'YYYY-MM-DD"T"HH24:MI:SS.FF3TZHTZM') as instanc</w:t>
      </w:r>
      <w:r>
        <w:rPr>
          <w:rFonts w:ascii="Courier New" w:hAnsi="Courier New"/>
          <w:sz w:val="16"/>
        </w:rPr>
        <w:t>e_config_dt_updated,e.instance_uid::text as instance_uid,e.display_name,e.service_id,e.specification_item_id,e.is_auxiliary,d.contract_id,i.specification_id,s.specification,v.svc,v.code,e.updater_id,u.login as updater_login,u.shortname as updater_shortname</w:t>
      </w:r>
      <w:r>
        <w:rPr>
          <w:rFonts w:ascii="Courier New" w:hAnsi="Courier New"/>
          <w:sz w:val="16"/>
        </w:rPr>
        <w:t>,(select io.operation from instance_operation io where io.instance_uid=e.instance_uid order by dt_submit desc limit 1) as last_operation,(select io.instance_operation_uid::text from instance_operation io where io.instance_uid=e.instance_uid order by dt_sub</w:t>
      </w:r>
      <w:r>
        <w:rPr>
          <w:rFonts w:ascii="Courier New" w:hAnsi="Courier New"/>
          <w:sz w:val="16"/>
        </w:rPr>
        <w:t>mit desc limit 1) as last_operation_uid,(select io.submit_result from instance_operation io where io.instance_uid=e.instance_uid order by dt_submit desc limit 1) as submit_result,(select coalesce((io.dt_start IS NOT NULL AND io.dt_finish IS NULL AND io.sub</w:t>
      </w:r>
      <w:r>
        <w:rPr>
          <w:rFonts w:ascii="Courier New" w:hAnsi="Courier New"/>
          <w:sz w:val="16"/>
        </w:rPr>
        <w:t xml:space="preserve">mit_result='201'),false) from instance_operation io where io.instance_uid=e.instance_uid order by dt_submit desc limit 1) as operation_is_in_progress,(select coalesce((io.dt_start IS NULL AND io.submit_result='201'),false) from instance_operation io where </w:t>
      </w:r>
      <w:r>
        <w:rPr>
          <w:rFonts w:ascii="Courier New" w:hAnsi="Courier New"/>
          <w:sz w:val="16"/>
        </w:rPr>
        <w:t>io.instance_uid=e.instance_uid order by dt_submit desc limit 1) as operation_is_pending,(select to_char(io.dt_start, 'YYYY-MM-DD"T"HH24:MI:SS.FF3TZHTZM') from instance_operation io where io.instance_uid=e.instance_uid order by dt_submit desc limit 1) as op</w:t>
      </w:r>
      <w:r>
        <w:rPr>
          <w:rFonts w:ascii="Courier New" w:hAnsi="Courier New"/>
          <w:sz w:val="16"/>
        </w:rPr>
        <w:t xml:space="preserve">eration_dt_start,(select </w:t>
      </w:r>
      <w:r>
        <w:rPr>
          <w:rFonts w:ascii="Courier New" w:hAnsi="Courier New"/>
          <w:sz w:val="16"/>
        </w:rPr>
        <w:lastRenderedPageBreak/>
        <w:t>to_char(io.dt_finish, 'YYYY-MM-DD"T"HH24:MI:SS.FF3TZHTZM') from instance_operation io where io.instance_uid=e.instance_uid order by dt_submit desc limit 1) as operation_dt_finish,(select round(extract('epoch' from coalesce(io.dt_fi</w:t>
      </w:r>
      <w:r>
        <w:rPr>
          <w:rFonts w:ascii="Courier New" w:hAnsi="Courier New"/>
          <w:sz w:val="16"/>
        </w:rPr>
        <w:t>nish,CURRENT_TIMESTAMP)- io.dt_start),1) from instance_operation io where io.instance_uid=e.instance_uid order by dt_submit desc limit 1) as duration,(select case</w:t>
      </w:r>
      <w:r>
        <w:br/>
      </w:r>
      <w:r>
        <w:rPr>
          <w:rFonts w:ascii="Courier New" w:hAnsi="Courier New"/>
          <w:sz w:val="16"/>
        </w:rPr>
        <w:t>when io.operation IN ('delete', 'suspend') AND io.is_successful then 0</w:t>
      </w:r>
      <w:r>
        <w:br/>
      </w:r>
      <w:r>
        <w:rPr>
          <w:rFonts w:ascii="Courier New" w:hAnsi="Courier New"/>
          <w:sz w:val="16"/>
        </w:rPr>
        <w:t xml:space="preserve">when io.is_successful </w:t>
      </w:r>
      <w:r>
        <w:rPr>
          <w:rFonts w:ascii="Courier New" w:hAnsi="Courier New"/>
          <w:sz w:val="16"/>
        </w:rPr>
        <w:t>then extract('epoch' from CURRENT_TIMESTAMP - coalesce(io.dt_finish,CURRENT_TIMESTAMP))</w:t>
      </w:r>
      <w:r>
        <w:br/>
      </w:r>
      <w:r>
        <w:rPr>
          <w:rFonts w:ascii="Courier New" w:hAnsi="Courier New"/>
          <w:sz w:val="16"/>
        </w:rPr>
        <w:t>else 0 end</w:t>
      </w:r>
      <w:r>
        <w:br/>
      </w:r>
      <w:r>
        <w:rPr>
          <w:rFonts w:ascii="Courier New" w:hAnsi="Courier New"/>
          <w:sz w:val="16"/>
        </w:rPr>
        <w:t>from instance_operation io</w:t>
      </w:r>
      <w:r>
        <w:br/>
      </w:r>
      <w:r>
        <w:rPr>
          <w:rFonts w:ascii="Courier New" w:hAnsi="Courier New"/>
          <w:sz w:val="16"/>
        </w:rPr>
        <w:t>where io.instance_uid=e.instance_uid</w:t>
      </w:r>
      <w:r>
        <w:br/>
      </w:r>
      <w:r>
        <w:rPr>
          <w:rFonts w:ascii="Courier New" w:hAnsi="Courier New"/>
          <w:sz w:val="16"/>
        </w:rPr>
        <w:t>order by dt_submit desc</w:t>
      </w:r>
      <w:r>
        <w:br/>
      </w:r>
      <w:r>
        <w:rPr>
          <w:rFonts w:ascii="Courier New" w:hAnsi="Courier New"/>
          <w:sz w:val="16"/>
        </w:rPr>
        <w:t>limit 1)</w:t>
      </w:r>
      <w:r>
        <w:br/>
      </w:r>
      <w:r>
        <w:rPr>
          <w:rFonts w:ascii="Courier New" w:hAnsi="Courier New"/>
          <w:sz w:val="16"/>
        </w:rPr>
        <w:t>as uptime,(select to_char(io.dt_finish, 'YYYY-MM-DD"T"HH24:M</w:t>
      </w:r>
      <w:r>
        <w:rPr>
          <w:rFonts w:ascii="Courier New" w:hAnsi="Courier New"/>
          <w:sz w:val="16"/>
        </w:rPr>
        <w:t>I:SS.FF3TZHTZM') from instance_operation io where io.instance_uid=e.instance_uid AND io.is_successful AND io.operation='create' order by dt_submit desc limit 1) as dt_deploy,(select instance_data::text from instance_state st where st.instance_uid=e.instanc</w:t>
      </w:r>
      <w:r>
        <w:rPr>
          <w:rFonts w:ascii="Courier New" w:hAnsi="Courier New"/>
          <w:sz w:val="16"/>
        </w:rPr>
        <w:t>e_uid order by version desc limit 1) as instance_data,(select st.instance_state_uid::text from instance_state st where st.instance_uid=e.instance_uid order by version desc limit 1) as instance_state_uid,(select st.is_test from instance_state st where st.in</w:t>
      </w:r>
      <w:r>
        <w:rPr>
          <w:rFonts w:ascii="Courier New" w:hAnsi="Courier New"/>
          <w:sz w:val="16"/>
        </w:rPr>
        <w:t>stance_uid=e.instance_uid order by version desc limit 1) as is_test,coalesce((select st.instance_data-&gt;&gt;'isDeleted' from instance_state st where st.instance_uid=e.instance_uid order by version desc limit 1),'false') as is_deleted,(select st.instance_data-&gt;</w:t>
      </w:r>
      <w:r>
        <w:rPr>
          <w:rFonts w:ascii="Courier New" w:hAnsi="Courier New"/>
          <w:sz w:val="16"/>
        </w:rPr>
        <w:t xml:space="preserve">&gt;'isSuspended' from instance_state st where st.instance_uid=e.instance_uid order by version desc limit 1) as suspended,(select cast(st.instance_data-&gt;&gt;'params' as json)-&gt;&gt;'resourceRealm' from instance_state st where st.instance_uid=e.instance_uid order by </w:t>
      </w:r>
      <w:r>
        <w:rPr>
          <w:rFonts w:ascii="Courier New" w:hAnsi="Courier New"/>
          <w:sz w:val="16"/>
        </w:rPr>
        <w:t>version desc limit 1) as resource_realm,(select to_char(st.dt_state, 'YYYY-MM-DD"T"HH24:MI:SS.FF3TZHTZM') from instance_state st where st.instance_uid=e.instance_uid order by version desc limit 1) as dt_state,</w:t>
      </w:r>
      <w:r>
        <w:br/>
      </w:r>
      <w:r>
        <w:rPr>
          <w:rFonts w:ascii="Courier New" w:hAnsi="Courier New"/>
          <w:sz w:val="16"/>
        </w:rPr>
        <w:t>(case</w:t>
      </w:r>
      <w:r>
        <w:br/>
      </w:r>
      <w:r>
        <w:rPr>
          <w:rFonts w:ascii="Courier New" w:hAnsi="Courier New"/>
          <w:sz w:val="16"/>
        </w:rPr>
        <w:t>when</w:t>
      </w:r>
      <w:r>
        <w:br/>
      </w:r>
      <w:r>
        <w:rPr>
          <w:rFonts w:ascii="Courier New" w:hAnsi="Courier New"/>
          <w:sz w:val="16"/>
        </w:rPr>
        <w:t>(select st.instance_data-&gt;&gt;'isDelet</w:t>
      </w:r>
      <w:r>
        <w:rPr>
          <w:rFonts w:ascii="Courier New" w:hAnsi="Courier New"/>
          <w:sz w:val="16"/>
        </w:rPr>
        <w:t>ed' from instance_state st where st.instance_uid=e.instance_uid order by version desc limit 1) = 'true' then 'deleted'</w:t>
      </w:r>
      <w:r>
        <w:br/>
      </w:r>
      <w:r>
        <w:rPr>
          <w:rFonts w:ascii="Courier New" w:hAnsi="Courier New"/>
          <w:sz w:val="16"/>
        </w:rPr>
        <w:t>when</w:t>
      </w:r>
      <w:r>
        <w:br/>
      </w:r>
      <w:r>
        <w:rPr>
          <w:rFonts w:ascii="Courier New" w:hAnsi="Courier New"/>
          <w:sz w:val="16"/>
        </w:rPr>
        <w:t xml:space="preserve">(select st.instance_data-&gt;&gt;'isSuspended' from instance_state st where st.instance_uid=e.instance_uid order by version desc limit 1) </w:t>
      </w:r>
      <w:r>
        <w:rPr>
          <w:rFonts w:ascii="Courier New" w:hAnsi="Courier New"/>
          <w:sz w:val="16"/>
        </w:rPr>
        <w:t>= 'true' then 'suspended'</w:t>
      </w:r>
      <w:r>
        <w:br/>
      </w:r>
      <w:r>
        <w:rPr>
          <w:rFonts w:ascii="Courier New" w:hAnsi="Courier New"/>
          <w:sz w:val="16"/>
        </w:rPr>
        <w:t>when</w:t>
      </w:r>
      <w:r>
        <w:br/>
      </w:r>
      <w:r>
        <w:rPr>
          <w:rFonts w:ascii="Courier New" w:hAnsi="Courier New"/>
          <w:sz w:val="16"/>
        </w:rPr>
        <w:t>(select coalesce(st.instance_data-&gt;&gt;'isDeleted','false') from instance_state st where st.instance_uid=e.instance_uid order by version desc limit 1) = 'false'</w:t>
      </w:r>
      <w:r>
        <w:br/>
      </w:r>
      <w:r>
        <w:rPr>
          <w:rFonts w:ascii="Courier New" w:hAnsi="Courier New"/>
          <w:sz w:val="16"/>
        </w:rPr>
        <w:t>AND</w:t>
      </w:r>
      <w:r>
        <w:br/>
      </w:r>
      <w:r>
        <w:rPr>
          <w:rFonts w:ascii="Courier New" w:hAnsi="Courier New"/>
          <w:sz w:val="16"/>
        </w:rPr>
        <w:t xml:space="preserve">(select </w:t>
      </w:r>
      <w:r>
        <w:rPr>
          <w:rFonts w:ascii="Courier New" w:hAnsi="Courier New"/>
          <w:sz w:val="16"/>
        </w:rPr>
        <w:t>coalesce(st.instance_data-&gt;&gt;'isSuspended','false') from instance_state st where st.instance_uid=e.instance_uid order by version desc limit 1) = 'false'</w:t>
      </w:r>
      <w:r>
        <w:br/>
      </w:r>
      <w:r>
        <w:rPr>
          <w:rFonts w:ascii="Courier New" w:hAnsi="Courier New"/>
          <w:sz w:val="16"/>
        </w:rPr>
        <w:t>then 'running'</w:t>
      </w:r>
      <w:r>
        <w:br/>
      </w:r>
      <w:r>
        <w:rPr>
          <w:rFonts w:ascii="Courier New" w:hAnsi="Courier New"/>
          <w:sz w:val="16"/>
        </w:rPr>
        <w:t>when</w:t>
      </w:r>
      <w:r>
        <w:br/>
      </w:r>
      <w:r>
        <w:rPr>
          <w:rFonts w:ascii="Courier New" w:hAnsi="Courier New"/>
          <w:sz w:val="16"/>
        </w:rPr>
        <w:t xml:space="preserve">not exists (select * from instance_operation o where o.instance_uid=e.instance_uid) </w:t>
      </w:r>
      <w:r>
        <w:rPr>
          <w:rFonts w:ascii="Courier New" w:hAnsi="Courier New"/>
          <w:sz w:val="16"/>
        </w:rPr>
        <w:t>then 'not configured'</w:t>
      </w:r>
      <w:r>
        <w:br/>
      </w:r>
      <w:r>
        <w:rPr>
          <w:rFonts w:ascii="Courier New" w:hAnsi="Courier New"/>
          <w:sz w:val="16"/>
        </w:rPr>
        <w:t>when</w:t>
      </w:r>
      <w:r>
        <w:br/>
      </w:r>
      <w:r>
        <w:rPr>
          <w:rFonts w:ascii="Courier New" w:hAnsi="Courier New"/>
          <w:sz w:val="16"/>
        </w:rPr>
        <w:t>not exists (select * from instance_state st where st.instance_uid=e.instance_uid) then 'not created'</w:t>
      </w:r>
      <w:r>
        <w:br/>
      </w:r>
      <w:r>
        <w:rPr>
          <w:rFonts w:ascii="Courier New" w:hAnsi="Courier New"/>
          <w:sz w:val="16"/>
        </w:rPr>
        <w:t>else null end</w:t>
      </w:r>
      <w:r>
        <w:br/>
      </w:r>
      <w:r>
        <w:rPr>
          <w:rFonts w:ascii="Courier New" w:hAnsi="Courier New"/>
          <w:sz w:val="16"/>
        </w:rPr>
        <w:t>) as explained_status</w:t>
      </w:r>
      <w:r>
        <w:br/>
      </w:r>
      <w:r>
        <w:rPr>
          <w:rFonts w:ascii="Courier New" w:hAnsi="Courier New"/>
          <w:sz w:val="16"/>
        </w:rPr>
        <w:t>,(select max(version) from instance_state st where st.instance_uid=e.instance_uid) as versio</w:t>
      </w:r>
      <w:r>
        <w:rPr>
          <w:rFonts w:ascii="Courier New" w:hAnsi="Courier New"/>
          <w:sz w:val="16"/>
        </w:rPr>
        <w:t>n</w:t>
      </w:r>
      <w:r>
        <w:br/>
      </w:r>
      <w:r>
        <w:rPr>
          <w:rFonts w:ascii="Courier New" w:hAnsi="Courier New"/>
          <w:sz w:val="16"/>
        </w:rPr>
        <w:t>from instance e</w:t>
      </w:r>
      <w:r>
        <w:br/>
      </w:r>
      <w:r>
        <w:rPr>
          <w:rFonts w:ascii="Courier New" w:hAnsi="Courier New"/>
          <w:sz w:val="16"/>
        </w:rPr>
        <w:t>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>join specification s on (i.specification_id=s.specification_id)</w:t>
      </w:r>
      <w:r>
        <w:br/>
      </w:r>
      <w:r>
        <w:rPr>
          <w:rFonts w:ascii="Courier New" w:hAnsi="Courier New"/>
          <w:sz w:val="16"/>
        </w:rPr>
        <w:t>join contract d on (s.contract_id=d.contract_id)</w:t>
      </w:r>
      <w:r>
        <w:br/>
      </w:r>
      <w:r>
        <w:rPr>
          <w:rFonts w:ascii="Courier New" w:hAnsi="Courier New"/>
          <w:sz w:val="16"/>
        </w:rPr>
        <w:t>join contragent k on (d.contragent_id=k.contra</w:t>
      </w:r>
      <w:r>
        <w:rPr>
          <w:rFonts w:ascii="Courier New" w:hAnsi="Courier New"/>
          <w:sz w:val="16"/>
        </w:rPr>
        <w:t>gent_id)</w:t>
      </w:r>
      <w:r>
        <w:br/>
      </w:r>
      <w:r>
        <w:rPr>
          <w:rFonts w:ascii="Courier New" w:hAnsi="Courier New"/>
          <w:sz w:val="16"/>
        </w:rPr>
        <w:t>join svc v on (e.service_id=v.svc_id)</w:t>
      </w:r>
      <w:r>
        <w:br/>
      </w:r>
      <w:r>
        <w:rPr>
          <w:rFonts w:ascii="Courier New" w:hAnsi="Courier New"/>
          <w:sz w:val="16"/>
        </w:rPr>
        <w:t>left outer join usr u on (e.updater_id=u.usr_id)</w:t>
      </w:r>
      <w:r>
        <w:br/>
      </w:r>
      <w:r>
        <w:rPr>
          <w:rFonts w:ascii="Courier New" w:hAnsi="Courier New"/>
          <w:sz w:val="16"/>
        </w:rPr>
        <w:t>where s.specification_id=2</w:t>
      </w:r>
      <w:r>
        <w:br/>
      </w:r>
      <w:r>
        <w:rPr>
          <w:rFonts w:ascii="Courier New" w:hAnsi="Courier New"/>
          <w:sz w:val="16"/>
        </w:rPr>
        <w:t>) inr</w:t>
      </w:r>
      <w:r>
        <w:br/>
      </w:r>
      <w:r>
        <w:rPr>
          <w:rFonts w:ascii="Courier New" w:hAnsi="Courier New"/>
          <w:sz w:val="16"/>
        </w:rPr>
        <w:t>where 1=1</w:t>
      </w:r>
      <w:r>
        <w:br/>
      </w:r>
      <w:r>
        <w:rPr>
          <w:rFonts w:ascii="Courier New" w:hAnsi="Courier New"/>
          <w:sz w:val="16"/>
        </w:rPr>
        <w:t>order by 1 desc</w:t>
      </w:r>
      <w:r>
        <w:br/>
      </w:r>
      <w:r>
        <w:rPr>
          <w:rFonts w:ascii="Courier New" w:hAnsi="Courier New"/>
          <w:sz w:val="16"/>
        </w:rPr>
        <w:lastRenderedPageBreak/>
        <w:t>limit 100</w:t>
      </w:r>
      <w:r>
        <w:br/>
      </w:r>
      <w:r>
        <w:rPr>
          <w:rFonts w:ascii="Courier New" w:hAnsi="Courier New"/>
          <w:sz w:val="16"/>
        </w:rPr>
        <w:t>offset 100</w:t>
      </w:r>
      <w:r>
        <w:br/>
      </w:r>
      <w:r>
        <w:rPr>
          <w:rFonts w:ascii="Courier New" w:hAnsi="Courier New"/>
          <w:sz w:val="16"/>
        </w:rPr>
        <w:t xml:space="preserve"> ---&gt;</w:t>
      </w:r>
    </w:p>
    <w:p w14:paraId="119782DF" w14:textId="77777777" w:rsidR="001627DF" w:rsidRDefault="006D5112">
      <w:pPr>
        <w:pStyle w:val="1"/>
      </w:pPr>
      <w:bookmarkStart w:id="24" w:name="_Toc229635399"/>
      <w:r>
        <w:t>v1/resources/instance_operation.cfc</w:t>
      </w:r>
      <w:bookmarkEnd w:id="24"/>
    </w:p>
    <w:p w14:paraId="7C8458EF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</w:t>
      </w:r>
      <w:r>
        <w:rPr>
          <w:rFonts w:ascii="Courier New" w:hAnsi="Courier New"/>
          <w:sz w:val="16"/>
        </w:rPr>
        <w:t>rce" taffy:uri="/instanceOperations/{instanceOperationUid}"&gt;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&lt;cffunction name="get" hint="Операция над экземпляром </w:t>
      </w:r>
      <w:r>
        <w:rPr>
          <w:rFonts w:ascii="Courier New" w:hAnsi="Courier New"/>
          <w:sz w:val="16"/>
        </w:rPr>
        <w:t>сервиса"&gt;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</w:t>
      </w:r>
      <w:r>
        <w:rPr>
          <w:rFonts w:ascii="Courier New" w:hAnsi="Courier New"/>
          <w:sz w:val="16"/>
        </w:rPr>
        <w:t>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</w:t>
      </w:r>
      <w:r>
        <w:rPr>
          <w:rFonts w:ascii="Courier New" w:hAnsi="Courier New"/>
          <w:sz w:val="16"/>
        </w:rPr>
        <w:t>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&lt;m:field&gt;o.instance_uid::text as instance_uid&lt;/m:field&gt;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&lt;m:field&gt;to_char(o.dt_submit, 'YYYY-MM-DD"T"HH24:MI:SS.FF3T</w:t>
      </w:r>
      <w:r>
        <w:rPr>
          <w:rFonts w:ascii="Courier New" w:hAnsi="Courier New"/>
          <w:sz w:val="16"/>
        </w:rPr>
        <w:t>ZHTZM') as dt_submit&lt;/m:field&gt;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&lt;m:field&gt;o.submit_result&lt;/m:field&gt;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&lt;m:field&gt;to_char(o.dt_start, 'YYYY-MM-DD"T"HH24:MI:SS.FF3TZHTZM') as dt_start&lt;/m:field&gt;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&lt;m:field&gt;to_char(o.dt_finish, 'YYYY-MM-DD"T"HH24:MI:SS.FF3TZHTZM') as dt_finish&lt;/m:field&gt;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title="Длит. сек"&gt;extract('epoch' from coalesce(o.dt_finish,CURRENT_TIMESTAMP)- o.dt_start) as duration&lt;/m:field&gt;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</w:t>
      </w:r>
      <w:r>
        <w:rPr>
          <w:rFonts w:ascii="Courier New" w:hAnsi="Courier New"/>
          <w:sz w:val="16"/>
        </w:rPr>
        <w:t>ool#&gt;o.is_successful&lt;/m:field&gt;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&lt;m:field&gt;e.display_name&lt;/m:field&gt;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&lt;m:field&gt;e.specification_item_id&lt;/m:field&gt;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&lt;m:field&gt;to_char(o.dt_created, 'YYYY-MM-DD"T"HH24:MI:SS.FF3TZHTZM') as dt_created&lt;/m:field&gt;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</w:t>
      </w:r>
      <w:r>
        <w:rPr>
          <w:rFonts w:ascii="Courier New" w:hAnsi="Courier New"/>
          <w:sz w:val="16"/>
        </w:rPr>
        <w:t>field&gt;to_char(o.dt_updated, 'YYYY-MM-DD"T"HH24:MI:SS.FF3TZHTZM') as dt_updated&lt;/m:field&gt;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&lt;m:field&gt;o.updater_id&lt;/m:field&gt;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updater_login&lt;/m:field&gt;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updater_shortname&lt;/m:field&gt;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&lt;m:field&gt;v.svc&lt;/m:fiel</w:t>
      </w:r>
      <w:r>
        <w:rPr>
          <w:rFonts w:ascii="Courier New" w:hAnsi="Courier New"/>
          <w:sz w:val="16"/>
        </w:rPr>
        <w:t>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&lt;m:field&gt;so.svc_operation_id&lt;/m:field&gt;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formatter=#request.castToBool#&gt;coalesce((o.dt_start IS NOT NULL AND o.dt_finish IS NULL AND o.submit_result='201'),false) as is_in_progress&lt;/m:field&gt;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</w:t>
      </w:r>
      <w:r>
        <w:rPr>
          <w:rFonts w:ascii="Courier New" w:hAnsi="Courier New"/>
          <w:sz w:val="16"/>
        </w:rPr>
        <w:t>atter=#request.castToBool#&gt;coalesce((o.dt_start IS NULL AND o.submit_result='201'),false) as is_pending&lt;/m:field&gt;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</w:t>
      </w:r>
      <w:r>
        <w:rPr>
          <w:rFonts w:ascii="Courier New" w:hAnsi="Courier New"/>
          <w:sz w:val="16"/>
        </w:rPr>
        <w:t>fication_item_id=i.specification_item_id)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d on (s.contract_id=d.contract_id)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v on (e.service_id=</w:t>
      </w:r>
      <w:r>
        <w:rPr>
          <w:rFonts w:ascii="Courier New" w:hAnsi="Courier New"/>
          <w:sz w:val="16"/>
        </w:rPr>
        <w:t>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so on (v.svc_id=so.svc_id AND o.operation=so.operation)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(o.updater_id=u.usr_id)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o.instance_operation_uid=&lt;cfqueryparam cfsqltype="cf_sql_other" value="#arguments.instanceOperationUid#</w:t>
      </w:r>
      <w:r>
        <w:rPr>
          <w:rFonts w:ascii="Courier New" w:hAnsi="Courier New"/>
          <w:sz w:val="16"/>
        </w:rPr>
        <w:t>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s.specification_id=&lt;cfqueryparam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local.qInstanceOperation.recordCount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</w:t>
      </w:r>
      <w:r>
        <w:rPr>
          <w:rFonts w:ascii="Courier New" w:hAnsi="Courier New"/>
          <w:sz w:val="16"/>
        </w:rPr>
        <w:t>onOf(this.helper.formatMessage("Not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&lt;/cfif&gt;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name="local.qStage"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titleMapOut="local.stageMap"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&lt;m:field&gt;ios.instance_operation_sta</w:t>
      </w:r>
      <w:r>
        <w:rPr>
          <w:rFonts w:ascii="Courier New" w:hAnsi="Courier New"/>
          <w:sz w:val="16"/>
        </w:rPr>
        <w:t>ge_uid::text as instance_operation_stage_uid&lt;/m:field&gt;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&lt;m:field&gt;ios.stage&lt;/m:field&gt;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formatter=#request.castToBool#&gt;ios.is_successful&lt;/m:field&gt;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&lt;m:field&gt;to_char(ios.dt_start, 'YYYY-MM-DD"T"HH24:MI:SS.FF3TZHTZM') as dt_start&lt;/m:field&gt;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&lt;m:field&gt;to_char(ios.dt_finish, 'YYYY-MM-DD"T"HH24:MI:SS.FF3TZHTZM') as dt_finish&lt;/m:field&gt;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&lt;m:field&gt;round(extract('epoch' from coalesce(ios.dt_finish,CURRENT_TIMESTAMP)- ios.dt_start),1) as duration&lt;/m:field&gt;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&lt;m:field&gt;ios.stage_msg&lt;/m:field&gt;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instance_operation_stage ios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ios.instance_operation_uid=&lt;cfqueryparam cfsqltype="cf_sql_other" value="#local.qInstanceOperation.instance_operation_uid#" null=#!isValid('guid',local.qInstanceOperation.instance_operation_ui</w:t>
      </w:r>
      <w:r>
        <w:rPr>
          <w:rFonts w:ascii="Courier New" w:hAnsi="Courier New"/>
          <w:sz w:val="16"/>
        </w:rPr>
        <w:t>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dt_start asc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titleMapOut="local.stateTitleMap"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title="instance_state_uid"&gt;st.instance_state_uid::</w:t>
      </w:r>
      <w:r>
        <w:rPr>
          <w:rFonts w:ascii="Courier New" w:hAnsi="Courier New"/>
          <w:sz w:val="16"/>
        </w:rPr>
        <w:t>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title="v."&gt;st.version&lt;/m:field&gt;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title="creator_id"&gt;st.creator_id&lt;/m:field&gt;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title="dt_state"&gt;to_char(st.dt_state, 'YYYY-MM-DD"T"HH24:MI:SS.FF3TZHTZM') as dt_state&lt;/m:field&gt;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 formatter=#request.castToBool#&gt;st.is_test&lt;/m:field&gt;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title="instance_operation_uid"&gt;st.instance_operation_uid::text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title="instance_data" formatter=#function(x){return (deserializeJson(x))}#</w:t>
      </w:r>
      <w:r>
        <w:rPr>
          <w:rFonts w:ascii="Courier New" w:hAnsi="Courier New"/>
          <w:sz w:val="16"/>
        </w:rPr>
        <w:t>&gt;st.instance_data::text as instance_data&lt;/m:field&gt;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st.instance_operation_uid=&lt;cfqueryparam cfsqltype="cf_sql_other" value="#local.qInstanceOperation.instance_operation_uid#" null=#!isValid('guid',local</w:t>
      </w:r>
      <w:r>
        <w:rPr>
          <w:rFonts w:ascii="Courier New" w:hAnsi="Courier New"/>
          <w:sz w:val="16"/>
        </w:rPr>
        <w:t>.qInstanceOperation.instance_operation_uid)#/&gt;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st.version desc 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name="local.qCurrentState"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titleMapOut="local.stateTitleMap"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title="instance_state_uid"&gt;st.instance_state_uid::text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title="v."&gt;st.version&lt;/m:field&gt;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title="creator_id"&gt;st.creator_id&lt;/m:field&gt;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title="dt_state"&gt;to_char(st.dt_state, 'YYYY</w:t>
      </w:r>
      <w:r>
        <w:rPr>
          <w:rFonts w:ascii="Courier New" w:hAnsi="Courier New"/>
          <w:sz w:val="16"/>
        </w:rPr>
        <w:t>-MM-DD"T"HH24:MI:SS.FF3TZHTZM') as dt_state&lt;/m:field&gt;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formatter=#request.castToBool#&gt;st.is_test&lt;/m:field&gt;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title="instance_operation_uid"&gt;st.instance_operation_uid::text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</w:t>
      </w:r>
      <w:r>
        <w:rPr>
          <w:rFonts w:ascii="Courier New" w:hAnsi="Courier New"/>
          <w:sz w:val="16"/>
        </w:rPr>
        <w:t>nce_data" formatter=#function(x){return (deserializeJson(x))}#&gt;st.instance_data::text as instance_data&lt;/m:field&gt;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st.instance_uid=&lt;cfqueryparam cfsqltype="cf_sql_other" value="#local.qInstanceOperation.</w:t>
      </w:r>
      <w:r>
        <w:rPr>
          <w:rFonts w:ascii="Courier New" w:hAnsi="Courier New"/>
          <w:sz w:val="16"/>
        </w:rPr>
        <w:t>instance_uid#" null=#!isValid('guid',local.qInstanceOperation.instance_uid)#/&gt;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st.version desc 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currentState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currentState = deserializeJson(local.qCurrentState.instance_data)/&gt;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currentState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titleMapOut="local.cfsParamTitleMap" lengthOut="fieldCount"&gt;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</w:t>
      </w:r>
      <w:r>
        <w:rPr>
          <w:rFonts w:ascii="Courier New" w:hAnsi="Courier New"/>
          <w:sz w:val="16"/>
        </w:rPr>
        <w:t>title="instance_operation_cfs_param_uid"&gt;iop.instance_operation_cfs_param_uid::text as instance_operation_cfs_param_uid&lt;/m:field&gt;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&lt;m:field&gt;case when sop.is_sensitive then '********' else iop.param_v</w:t>
      </w:r>
      <w:r>
        <w:rPr>
          <w:rFonts w:ascii="Courier New" w:hAnsi="Courier New"/>
          <w:sz w:val="16"/>
        </w:rPr>
        <w:t>alue end as param_value 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&lt;m:field&gt;to_char(iop.dt_created,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&lt;m:field&gt;iop.creator_id&lt;/m:field&gt;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&lt;m:field&gt;sop.label&lt;/m:fiel</w:t>
      </w:r>
      <w:r>
        <w:rPr>
          <w:rFonts w:ascii="Courier New" w:hAnsi="Courier New"/>
          <w:sz w:val="16"/>
        </w:rPr>
        <w:t>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&lt;m:field&gt;null as data_descriptor&lt;/m:field&gt;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formatter=#(x)=&gt;((isArray(x) OR isEmpty(x))? x : listToArray(x))#&gt;sop.value_list&lt;/m:field&gt;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&lt;m:field&gt;sop.ref_svc_id&lt;/m:field&gt;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&lt;m:field&gt;sop.func&lt;</w:t>
      </w:r>
      <w:r>
        <w:rPr>
          <w:rFonts w:ascii="Courier New" w:hAnsi="Courier New"/>
          <w:sz w:val="16"/>
        </w:rPr>
        <w:t>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&lt;m:field&gt;sop.nested_ref&lt;/m:field&gt;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&lt;m:field&gt;sop.state_path&lt;/m:field&gt;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formatter=#request.castToBool#&gt;sop.is_required&lt;/m:field&gt;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ield&gt;sop.default_value&lt;/m:field&gt;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&lt;m:field&gt;sop.regex&lt;/m:field&gt;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&lt;m:field&gt;sop.unique_scope&lt;/m:field&gt;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&lt;m:field&gt;sop.maxlength&lt;/m:field&gt;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&lt;m:field&gt;sop.maxvalue&lt;/m:field&gt;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&lt;m:field&gt;sop.minvalue&lt;/m:field&gt;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&lt;m:field&gt;iop.note&lt;/m:field&gt;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&lt;m:field&gt;sop.config::text as config&lt;/m:field&gt;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&lt;m:field&gt;null as nested_ref_data&lt;/m:field&gt;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</w:t>
      </w:r>
      <w:r>
        <w:rPr>
          <w:rFonts w:ascii="Courier New" w:hAnsi="Courier New"/>
          <w:sz w:val="16"/>
        </w:rPr>
        <w:t>uest.castToBool#&gt;sop.is_sensitive&lt;/m:field&gt;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sop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instance_operation_cfs_param iop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on (sop.svc_operation_cfs_param_id=iop.svc_operation_cfs_param_id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iop.instance_operation_uid </w:t>
      </w:r>
      <w:r>
        <w:rPr>
          <w:rFonts w:ascii="Courier New" w:hAnsi="Courier New"/>
          <w:sz w:val="16"/>
        </w:rPr>
        <w:t xml:space="preserve">= &lt;cfqueryparam cfsqltype="cf_sql_other"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value="#local.qInstanceOperation.instance_operation_uid#"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null=#!isValid('guid',local.qInstanceOperation.instance_operation_uid)#/&gt;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sop.svc_operation_id = &lt;cfqueryparam cfsqltype="cf_sql_i</w:t>
      </w:r>
      <w:r>
        <w:rPr>
          <w:rFonts w:ascii="Courier New" w:hAnsi="Courier New"/>
          <w:sz w:val="16"/>
        </w:rPr>
        <w:t xml:space="preserve">nteger"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value=#local.qInstanceOperation.svc_operation_id#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null=#!isValid('integer',local.qInstanceOperation.svc_operation_id)#/&gt;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sop.sort, sop.svc_operation_cfs_param_id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</w:t>
      </w:r>
      <w:r>
        <w:rPr>
          <w:rFonts w:ascii="Courier New" w:hAnsi="Courier New"/>
          <w:sz w:val="16"/>
        </w:rPr>
        <w:t xml:space="preserve"> len(func)&gt;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"functionName":"#func#",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"svcId":#local.qInstanceOperation.service_id#,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&lt;cfinvoke </w:t>
      </w:r>
      <w:r>
        <w:rPr>
          <w:rFonts w:ascii="Courier New" w:hAnsi="Courier New"/>
          <w:sz w:val="16"/>
        </w:rPr>
        <w:t>component="instance_operation_cfs_param" method="generateValueList" argumentCollection=#args# returnVariable="local.qCfsParam.value_list"/&gt;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len(trim(local.qCfsParam.value_list)) AND listLen(local.qCfsParam.value_list)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</w:t>
      </w:r>
      <w:r>
        <w:rPr>
          <w:rFonts w:ascii="Courier New" w:hAnsi="Courier New"/>
          <w:sz w:val="16"/>
        </w:rPr>
        <w:t>Param.default_value=local.qCfsParam.value_list/&gt;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len(local.qCfsParam.nested_ref)&gt;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"functionName":"#local.qCfsParam.nested_ref#",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"config":"#local.qCfsParam.config#"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</w:t>
      </w:r>
      <w:r>
        <w:rPr>
          <w:rFonts w:ascii="Courier New" w:hAnsi="Courier New"/>
          <w:sz w:val="16"/>
        </w:rPr>
        <w:t>="instance_operation_cfs_param" method="generateClosure" argumentCollection=#args# returnVariable="local.fNestedRef"/&gt;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local.qCfsParam.nested_ref_data = local.fNestedRef()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len(local.qCfsParam.state_path) AND isStruct(currentState</w:t>
      </w:r>
      <w:r>
        <w:rPr>
          <w:rFonts w:ascii="Courier New" w:hAnsi="Courier New"/>
          <w:sz w:val="16"/>
        </w:rPr>
        <w:t>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"state":#currentState#,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"path":"#local.qCfsParam.state_path#"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&lt;cfinvoke component="instance_operation_cfs_param"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method="getListFromState"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argumentCollection=#args#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returnVariable="local.qCf</w:t>
      </w:r>
      <w:r>
        <w:rPr>
          <w:rFonts w:ascii="Courier New" w:hAnsi="Courier New"/>
          <w:sz w:val="16"/>
        </w:rPr>
        <w:t>sParam.value_list"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len(local.qCfsParam.expression) AND len(local.qCfsParam.instance_operation_cfs_param_uid)&gt;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createObject("component","lib.expression_parser")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local.qCfsParam.exp</w:t>
      </w:r>
      <w:r>
        <w:rPr>
          <w:rFonts w:ascii="Courier New" w:hAnsi="Courier New"/>
          <w:sz w:val="16"/>
        </w:rPr>
        <w:t>ression,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{/*context*/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component:"resources.instance_operation_cfs_param",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keys:{"instanceOperationCfsParamUid"=#local.qCfsParam.instance_operation_cfs_param_uid#},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params:{}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(len(local.qCfsPara</w:t>
      </w:r>
      <w:r>
        <w:rPr>
          <w:rFonts w:ascii="Courier New" w:hAnsi="Courier New"/>
          <w:sz w:val="16"/>
        </w:rPr>
        <w:t xml:space="preserve">m.func) OR len(local.qCfsParam.expression) OR len(local.qCfsParam.state_path) OR len(local.qCfsParam.nested_ref))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data_type EQ "map" OR d</w:t>
      </w:r>
      <w:r>
        <w:rPr>
          <w:rFonts w:ascii="Courier New" w:hAnsi="Courier New"/>
          <w:sz w:val="16"/>
        </w:rPr>
        <w:t>ata_type EQ "map-fixed" OR data_type EQ "array-map-fixed"&gt;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method="processMap" qParam=#local.qCfsParam#/&gt;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"out.queryDurationMs"=getTickCount()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"out.instanceOperation" = this.helper.appendRecord(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local.qInstanceOperation,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</w:t>
      </w:r>
      <w:r>
        <w:rPr>
          <w:rFonts w:ascii="Courier New" w:hAnsi="Courier New"/>
          <w:sz w:val="16"/>
        </w:rPr>
        <w:t>Operation.cfsParams"=[]/&gt;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query=#local.qCfsParam#&gt;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arrayAppend(out.instanceOperation.cfsParams, this.helper.appendRecord(structNew("linked"), "", local.cfsParamTitleMap, local.qCfsParam, </w:t>
      </w:r>
      <w:r>
        <w:rPr>
          <w:rFonts w:ascii="Courier New" w:hAnsi="Courier New"/>
          <w:sz w:val="16"/>
        </w:rPr>
        <w:lastRenderedPageBreak/>
        <w:t>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fset "out.instanceOperation.stages"=[]/&gt;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query=#local.qStage#&gt;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arrayAppend(out.instanceOperation.stages, this.helper.appendRecord(structNew("linked"), "", local.stageMap, local.qStage,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"out.instanceOperation.state"=(local.qState.recordCount GT 0) ? this.helper.appendRecord(structNew("linked"), "", local.stateTitleMap, local.qState, this.helper.snake2camel) :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name="validateCfsParams" returntype="string"&gt;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name="local.qSvcOperationParam"&gt;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sop.svc_operation_cfs_param_id, sop.svc_operation_cfs_param, sop.unique_scope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svc_operation_cfs_param sop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iop on (sop.svc_operation_cfs_param_id=iop.svc_operation_cfs_param_id)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</w:t>
      </w:r>
      <w:r>
        <w:rPr>
          <w:rFonts w:ascii="Courier New" w:hAnsi="Courier New"/>
          <w:sz w:val="16"/>
        </w:rPr>
        <w:t>operation_uid = 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io.instance_uid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iop on (io.instance</w:t>
      </w:r>
      <w:r>
        <w:rPr>
          <w:rFonts w:ascii="Courier New" w:hAnsi="Courier New"/>
          <w:sz w:val="16"/>
        </w:rPr>
        <w:t>_operation_uid=iop.instance_operation_uid)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 = 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query="local.qSvcOperationParam"&gt;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expression=#local.qSvc</w:t>
      </w:r>
      <w:r>
        <w:rPr>
          <w:rFonts w:ascii="Courier New" w:hAnsi="Courier New"/>
          <w:sz w:val="16"/>
        </w:rPr>
        <w:t>OperationParam.unique_scope#&gt;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value="parent"&gt;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name="local.qUnique"&gt;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p.param_value, sp.svc_operation_cfs_param, re.display_name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p on (o.instance_o</w:t>
      </w:r>
      <w:r>
        <w:rPr>
          <w:rFonts w:ascii="Courier New" w:hAnsi="Courier New"/>
          <w:sz w:val="16"/>
        </w:rPr>
        <w:t>peration_uid=p.instance_operation_uid)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sp on (p.svc_operation_cfs_param_id=sp.svc_operation_cfs_param_id)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p2 on (p.instance_operation_uid=p2.instance_operation_uid)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JOIN instance re on (p2.param_value=re.instance_uid::text)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instance_cfs_param p3 on (re.instance_uid::text=p3.param_value)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instance_cfs_param p4 on </w:t>
      </w:r>
      <w:r>
        <w:rPr>
          <w:rFonts w:ascii="Courier New" w:hAnsi="Courier New"/>
          <w:sz w:val="16"/>
        </w:rPr>
        <w:lastRenderedPageBreak/>
        <w:t>(p3.instance_uid=p4.instance_uid AND sp.svc_operation_cfs_param=</w:t>
      </w:r>
      <w:r>
        <w:rPr>
          <w:rFonts w:ascii="Courier New" w:hAnsi="Courier New"/>
          <w:sz w:val="16"/>
        </w:rPr>
        <w:t>p4.param)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p.param_value=p4.param_value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p.instance_operation_uid=&lt;cfqueryparam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p.svc_operation_cfs_param_id=&lt;cfqueryparam cfsqltype="cf_sql_integer" value=#lo</w:t>
      </w:r>
      <w:r>
        <w:rPr>
          <w:rFonts w:ascii="Courier New" w:hAnsi="Courier New"/>
          <w:sz w:val="16"/>
        </w:rPr>
        <w:t>cal.qSvcOperationParam.svc_operation_cfs_param_id#/&gt;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p4.instance_uid &lt;&gt; &lt;cfqueryparam cfsqltype="cf_sql_other" value=#qInstance.instance_uid# null=#!isValid("guid",qInstance.instance_uid)#/&gt;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(select cast(st.instance_data-&gt;&gt;'isDeleted' a</w:t>
      </w:r>
      <w:r>
        <w:rPr>
          <w:rFonts w:ascii="Courier New" w:hAnsi="Courier New"/>
          <w:sz w:val="16"/>
        </w:rPr>
        <w:t>s boolean) from instance_state st where st.instance_uid=p4.instance_uid order by version desc limit 1) IS NOT TRUE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qUnique.recordCount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'#local.qUnique.svc_operation_cfs_param# = "#local.qUnique.param_value#"</w:t>
      </w:r>
      <w:r>
        <w:rPr>
          <w:rFonts w:ascii="Courier New" w:hAnsi="Courier New"/>
          <w:sz w:val="16"/>
        </w:rPr>
        <w:t xml:space="preserve"> is not unique in the parent instance (#local.qUnique.display_name#) scope'/&gt;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&lt;/cfcase&gt;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7C54C44D" w14:textId="77777777" w:rsidR="001627DF" w:rsidRDefault="006D5112">
      <w:pPr>
        <w:pStyle w:val="1"/>
      </w:pPr>
      <w:bookmarkStart w:id="25" w:name="_Toc229635400"/>
      <w:r>
        <w:t>v1/resources/instance_operation_</w:t>
      </w:r>
      <w:r>
        <w:t>cfs_param.cfc</w:t>
      </w:r>
      <w:bookmarkEnd w:id="25"/>
    </w:p>
    <w:p w14:paraId="5AFBCB5C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taffy:uri="/instanceOperationCfsParams/{instanceOperationCfsParamUid}"&gt;</w:t>
      </w:r>
      <w:r>
        <w:br/>
      </w:r>
      <w:r>
        <w:rPr>
          <w:rFonts w:ascii="Courier New" w:hAnsi="Courier New"/>
          <w:sz w:val="16"/>
        </w:rPr>
        <w:t>&lt;!--- Вот здесь мы могли бы строить URI /instances/{instanceUid}/instanceOperations/{instanceOperationUid}/CfsParams, но это со</w:t>
      </w:r>
      <w:r>
        <w:rPr>
          <w:rFonts w:ascii="Courier New" w:hAnsi="Courier New"/>
          <w:sz w:val="16"/>
        </w:rPr>
        <w:t>здает избыточность, у нас простые суррогатные первичные ключи. С другой стороны, контекст инстанса и операции у клиента всегда имеется. Но стоит ли передавать избыточную информацию? Это иногда провоцирует путаницу. Для POST мы можем передать необходимый ко</w:t>
      </w:r>
      <w:r>
        <w:rPr>
          <w:rFonts w:ascii="Courier New" w:hAnsi="Courier New"/>
          <w:sz w:val="16"/>
        </w:rPr>
        <w:t xml:space="preserve">нтекст в теле запроса, а можем в URL.  </w:t>
      </w:r>
      <w:r>
        <w:br/>
      </w:r>
      <w:r>
        <w:rPr>
          <w:rFonts w:ascii="Courier New" w:hAnsi="Courier New"/>
          <w:sz w:val="16"/>
        </w:rPr>
        <w:t>В данном случае никакого смысла смотреть на все CFS параметры нет, только в рамках операции</w:t>
      </w:r>
      <w:r>
        <w:br/>
      </w:r>
      <w:r>
        <w:rPr>
          <w:rFonts w:ascii="Courier New" w:hAnsi="Courier New"/>
          <w:sz w:val="16"/>
        </w:rPr>
        <w:t>Но: мы не хотели бы менять положение сущности в дереве. Либо она в корне, либо она ниже. И получится, когда мы выбираем один</w:t>
      </w:r>
      <w:r>
        <w:rPr>
          <w:rFonts w:ascii="Courier New" w:hAnsi="Courier New"/>
          <w:sz w:val="16"/>
        </w:rPr>
        <w:t xml:space="preserve"> параметр, нам ни к чему контекст - мы к нему однозначно адресуемся.</w:t>
      </w:r>
      <w:r>
        <w:br/>
      </w:r>
      <w:r>
        <w:rPr>
          <w:rFonts w:ascii="Courier New" w:hAnsi="Courier New"/>
          <w:sz w:val="16"/>
        </w:rPr>
        <w:t>Проголосуем против избыточности?</w:t>
      </w:r>
      <w:r>
        <w:br/>
      </w:r>
      <w:r>
        <w:rPr>
          <w:rFonts w:ascii="Courier New" w:hAnsi="Courier New"/>
          <w:sz w:val="16"/>
        </w:rPr>
        <w:t>---&gt;</w:t>
      </w:r>
      <w:r>
        <w:br/>
      </w:r>
      <w:r>
        <w:br/>
      </w:r>
      <w:r>
        <w:rPr>
          <w:rFonts w:ascii="Courier New" w:hAnsi="Courier New"/>
          <w:sz w:val="16"/>
        </w:rPr>
        <w:t xml:space="preserve">&lt;!--- Все методы неявно получают </w:t>
      </w:r>
      <w:r>
        <w:br/>
      </w:r>
      <w:r>
        <w:rPr>
          <w:rFonts w:ascii="Courier New" w:hAnsi="Courier New"/>
          <w:sz w:val="16"/>
        </w:rPr>
        <w:t xml:space="preserve">arguments.usrId </w:t>
      </w:r>
      <w:r>
        <w:br/>
      </w:r>
      <w:r>
        <w:rPr>
          <w:rFonts w:ascii="Courier New" w:hAnsi="Courier New"/>
          <w:sz w:val="16"/>
        </w:rPr>
        <w:t xml:space="preserve">arguments.contragentId </w:t>
      </w:r>
      <w:r>
        <w:br/>
      </w:r>
      <w:r>
        <w:rPr>
          <w:rFonts w:ascii="Courier New" w:hAnsi="Courier New"/>
          <w:sz w:val="16"/>
        </w:rPr>
        <w:t xml:space="preserve">arguments.contractId </w:t>
      </w:r>
      <w:r>
        <w:br/>
      </w:r>
      <w:r>
        <w:rPr>
          <w:rFonts w:ascii="Courier New" w:hAnsi="Courier New"/>
          <w:sz w:val="16"/>
        </w:rPr>
        <w:t xml:space="preserve">arguments.specificationId </w:t>
      </w:r>
      <w:r>
        <w:br/>
      </w:r>
      <w:r>
        <w:br/>
      </w:r>
      <w:r>
        <w:rPr>
          <w:rFonts w:ascii="Courier New" w:hAnsi="Courier New"/>
          <w:sz w:val="16"/>
        </w:rPr>
        <w:t>arguments.requestArgume</w:t>
      </w:r>
      <w:r>
        <w:rPr>
          <w:rFonts w:ascii="Courier New" w:hAnsi="Courier New"/>
          <w:sz w:val="16"/>
        </w:rPr>
        <w:t>nts.usrId=usrCustomerInfo.usrId; //Integer!</w:t>
      </w:r>
      <w:r>
        <w:br/>
      </w:r>
      <w:r>
        <w:rPr>
          <w:rFonts w:ascii="Courier New" w:hAnsi="Courier New"/>
          <w:sz w:val="16"/>
        </w:rPr>
        <w:t>arguments.requestArguments.contragentId=usrCustomerInfo.contragentId; //Integer</w:t>
      </w:r>
      <w:r>
        <w:br/>
      </w:r>
      <w:r>
        <w:rPr>
          <w:rFonts w:ascii="Courier New" w:hAnsi="Courier New"/>
          <w:sz w:val="16"/>
        </w:rPr>
        <w:t>arguments.requestArguments.contractId=usrCustomerInfo.contractId; //Integer</w:t>
      </w:r>
      <w:r>
        <w:br/>
      </w:r>
      <w:r>
        <w:rPr>
          <w:rFonts w:ascii="Courier New" w:hAnsi="Courier New"/>
          <w:sz w:val="16"/>
        </w:rPr>
        <w:t>arguments.requestArguments.specificationId=usrCustomerIn</w:t>
      </w:r>
      <w:r>
        <w:rPr>
          <w:rFonts w:ascii="Courier New" w:hAnsi="Courier New"/>
          <w:sz w:val="16"/>
        </w:rPr>
        <w:t>fo.specificationId; //Integer</w:t>
      </w:r>
      <w:r>
        <w:br/>
      </w:r>
      <w:r>
        <w:rPr>
          <w:rFonts w:ascii="Courier New" w:hAnsi="Courier New"/>
          <w:sz w:val="16"/>
        </w:rPr>
        <w:t>---&gt;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</w:r>
      <w:r w:rsidRPr="002D7503">
        <w:rPr>
          <w:rFonts w:ascii="Courier New" w:hAnsi="Courier New"/>
          <w:sz w:val="16"/>
          <w:lang w:val="ru-RU"/>
        </w:rPr>
        <w:t>&lt;/</w:t>
      </w:r>
      <w:r>
        <w:rPr>
          <w:rFonts w:ascii="Courier New" w:hAnsi="Courier New"/>
          <w:sz w:val="16"/>
        </w:rPr>
        <w:t>cfsilent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cfproperty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 w:rsidRPr="002D7503">
        <w:rPr>
          <w:rFonts w:ascii="Courier New" w:hAnsi="Courier New"/>
          <w:sz w:val="16"/>
          <w:lang w:val="ru-RU"/>
        </w:rPr>
        <w:t>использовать не надо, это для веб сервисов ---&gt;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init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*** ---------------- !!! note camelCase in keys naming!!!</w:t>
      </w:r>
      <w:r>
        <w:rPr>
          <w:rFonts w:ascii="Courier New" w:hAnsi="Courier New"/>
          <w:sz w:val="16"/>
        </w:rPr>
        <w:tab/>
        <w:t>-----------------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для нового инстанса нам нужно знать хотя бы его класс (сервис)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</w:t>
      </w:r>
      <w:r>
        <w:rPr>
          <w:rFonts w:ascii="Courier New" w:hAnsi="Courier New"/>
          <w:sz w:val="16"/>
        </w:rPr>
        <w:t>ame="keys" type="struct"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name="params" type="struct"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возможно, заранее разрешать все ключи - лишнее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this.keys = arguments.keys/&gt;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this.params = </w:t>
      </w:r>
      <w:r>
        <w:rPr>
          <w:rFonts w:ascii="Courier New" w:hAnsi="Courier New"/>
          <w:sz w:val="16"/>
        </w:rPr>
        <w:t>arguments.params/&gt;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this.instance_operation_cfs_param_uid = "00000000-0000-0000-0000-000000000000"/&gt;&lt;!---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this.instance_operation_uid = "00000000-0000-0000-0000-000000000000"/&gt;&lt;!---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cfset this.instance_uid = "00000000-0000-0000-0000-000000000000"/&gt;&lt;!--- *** костыль default=---&gt;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structKeyExists(arguments.keys,"instanceOperationCfsParamUid") AND isValid("guid", arguments.keys.instanceOperationCfsParamUid)&gt;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</w:t>
      </w:r>
      <w:r>
        <w:rPr>
          <w:rFonts w:ascii="Courier New" w:hAnsi="Courier New"/>
          <w:sz w:val="16"/>
        </w:rPr>
        <w:t>stance_operation_cfs_param_uid=arguments.keys.instanceOperationCfsParamUid/&gt;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name="local.qResolve"&gt;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p.instance_operation_uid, o.instance_uid, 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</w:t>
      </w:r>
      <w:r>
        <w:rPr>
          <w:rFonts w:ascii="Courier New" w:hAnsi="Courier New"/>
          <w:sz w:val="16"/>
        </w:rPr>
        <w:t>ation o on (p.instance_operation_uid=o.instance_operation_uid)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p.instance_operation_cfs_param_uid=&lt;cfqueryparam cfsqltype="cf_sql_other" value=#arguments.keys.instanceOperationCfsParamUid# null=#!isValid("guid", arguments.keys.instanceOperationCf</w:t>
      </w:r>
      <w:r>
        <w:rPr>
          <w:rFonts w:ascii="Courier New" w:hAnsi="Courier New"/>
          <w:sz w:val="16"/>
        </w:rPr>
        <w:t>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this.instance_operation_uid=toString(local.qResolve.instance_operation_uid)/&gt;&lt;!--- toString, чтобы не засорять вывод cfdump классами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this.instance_uid=toString(local.qResolve.instance_uid)/&gt;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</w:t>
      </w:r>
      <w:r>
        <w:rPr>
          <w:rFonts w:ascii="Courier New" w:hAnsi="Courier New"/>
          <w:sz w:val="16"/>
        </w:rPr>
        <w:t>is.svc_operation_cfs_param_id = local.qResolve.svc_operation_cfs_param_id/&gt;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обратить внимание, тут возможны конфликты противоречивых ключей, мы никак не контролируем. но если ресолвить в обратном порядке, они хотя бы будут согласован</w:t>
      </w:r>
      <w:r>
        <w:rPr>
          <w:rFonts w:ascii="Courier New" w:hAnsi="Courier New"/>
          <w:sz w:val="16"/>
        </w:rPr>
        <w:t>ными (хотя могут отличаться от аргументов... пойми что лучше... или проверять и бросать исключение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structKeyExists(arguments.keys,"instanceOperationUid") AND isValid("guid", arguments.keys.instanceOperationUid)&gt;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this.instance_operati</w:t>
      </w:r>
      <w:r>
        <w:rPr>
          <w:rFonts w:ascii="Courier New" w:hAnsi="Courier New"/>
          <w:sz w:val="16"/>
        </w:rPr>
        <w:t>on_uid=arguments.keys.instanceOperationUid/&gt;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name="local.qResolve"&gt;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o.instance_uid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o.instance_operation_uid=&lt;cfqueryparam cfsqltype="cf_sql_other" value=#arguments.keys.instanceOperationUid# nu</w:t>
      </w:r>
      <w:r>
        <w:rPr>
          <w:rFonts w:ascii="Courier New" w:hAnsi="Courier New"/>
          <w:sz w:val="16"/>
        </w:rPr>
        <w:t>ll=#!isValid("guid", arguments.keys.instanceOperationUid)#/&gt;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this.instance_uid=toString(local.qResolve.instance_uid)/&gt;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structKeyExists(arguments.keys,"instanceUid") AND </w:t>
      </w:r>
      <w:r>
        <w:rPr>
          <w:rFonts w:ascii="Courier New" w:hAnsi="Courier New"/>
          <w:sz w:val="16"/>
        </w:rPr>
        <w:lastRenderedPageBreak/>
        <w:t>isValid("guid",arguments.keys.instanceUid)&gt;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this.instance_uid=arguments.keys.instanceUid/&gt;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structKeyExists(arguments.keys,"svcOperationCfsParamId")&gt;&lt;!--- хотя вот этот ключ известен всегда... но для известного параметра мы же можем его не передавать---&gt;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</w:t>
      </w:r>
      <w:r>
        <w:rPr>
          <w:rFonts w:ascii="Courier New" w:hAnsi="Courier New"/>
          <w:sz w:val="16"/>
        </w:rPr>
        <w:t>svc_operation_cfs_param_id=arguments.keys.svcOperationCfsParamId/&gt;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structKeyExists(arguments.params,"resourceRealm")&gt;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this.resourceRealm=arguments.params.resourceRealm/&gt;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var=#this# abort=true/&gt;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&lt;cfdump var=#this#/&gt; ---&gt;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this&gt;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---------------------------------------------------------------------- ---&gt;</w:t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Прикладные функции, которые можно использовать в составе выражений. Аргументами им могут служить</w:t>
      </w:r>
      <w:r w:rsidRPr="002D7503">
        <w:rPr>
          <w:rFonts w:ascii="Courier New" w:hAnsi="Courier New"/>
          <w:sz w:val="16"/>
          <w:lang w:val="ru-RU"/>
        </w:rPr>
        <w:t xml:space="preserve"> параметры, от которых мы зависим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&lt;!--- Добавить обработку исключений ---&gt;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dummy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returntype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any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access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public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cfargument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arg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any</w:t>
      </w:r>
      <w:r w:rsidRPr="002D7503">
        <w:rPr>
          <w:rFonts w:ascii="Courier New" w:hAnsi="Courier New"/>
          <w:sz w:val="16"/>
          <w:lang w:val="ru-RU"/>
        </w:rPr>
        <w:t>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concat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returntype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string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access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public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={}/&gt;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2D7503">
        <w:rPr>
          <w:rFonts w:ascii="Courier New" w:hAnsi="Courier New"/>
          <w:sz w:val="16"/>
          <w:lang w:val="ru-RU"/>
        </w:rPr>
        <w:t>=""/&gt;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>=#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 xml:space="preserve"># </w:t>
      </w:r>
      <w:r>
        <w:rPr>
          <w:rFonts w:ascii="Courier New" w:hAnsi="Courier New"/>
          <w:sz w:val="16"/>
        </w:rPr>
        <w:t>item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chunk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2D7503">
        <w:rPr>
          <w:rFonts w:ascii="Courier New" w:hAnsi="Courier New"/>
          <w:sz w:val="16"/>
          <w:lang w:val="ru-RU"/>
        </w:rPr>
        <w:t>&amp;="#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chunk</w:t>
      </w:r>
      <w:r w:rsidRPr="002D7503">
        <w:rPr>
          <w:rFonts w:ascii="Courier New" w:hAnsi="Courier New"/>
          <w:sz w:val="16"/>
          <w:lang w:val="ru-RU"/>
        </w:rPr>
        <w:t>#"/&gt;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getValue</w:t>
      </w:r>
      <w:r w:rsidRPr="002D7503">
        <w:rPr>
          <w:rFonts w:ascii="Courier New" w:hAnsi="Courier New"/>
          <w:sz w:val="16"/>
          <w:lang w:val="ru-RU"/>
        </w:rPr>
        <w:t>"&gt;&lt;!--- используем пока</w:t>
      </w:r>
      <w:r w:rsidRPr="002D7503">
        <w:rPr>
          <w:rFonts w:ascii="Courier New" w:hAnsi="Courier New"/>
          <w:sz w:val="16"/>
          <w:lang w:val="ru-RU"/>
        </w:rPr>
        <w:t xml:space="preserve"> только для параметров, в принципе может видеть больше, чем положено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cfargument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token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string</w:t>
      </w:r>
      <w:r w:rsidRPr="002D7503">
        <w:rPr>
          <w:rFonts w:ascii="Courier New" w:hAnsi="Courier New"/>
          <w:sz w:val="16"/>
          <w:lang w:val="ru-RU"/>
        </w:rPr>
        <w:t>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тут такой странный синтаксис: для скоупа </w:t>
      </w:r>
      <w:r>
        <w:rPr>
          <w:rFonts w:ascii="Courier New" w:hAnsi="Courier New"/>
          <w:sz w:val="16"/>
        </w:rPr>
        <w:t>params</w:t>
      </w:r>
      <w:r w:rsidRPr="002D7503">
        <w:rPr>
          <w:rFonts w:ascii="Courier New" w:hAnsi="Courier New"/>
          <w:sz w:val="16"/>
          <w:lang w:val="ru-RU"/>
        </w:rPr>
        <w:t xml:space="preserve"> подставляем </w:t>
      </w:r>
      <w:r>
        <w:rPr>
          <w:rFonts w:ascii="Courier New" w:hAnsi="Courier New"/>
          <w:sz w:val="16"/>
        </w:rPr>
        <w:t>getCfsParam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scope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trim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listGetAt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token</w:t>
      </w:r>
      <w:r w:rsidRPr="002D7503">
        <w:rPr>
          <w:rFonts w:ascii="Courier New" w:hAnsi="Courier New"/>
          <w:sz w:val="16"/>
          <w:lang w:val="ru-RU"/>
        </w:rPr>
        <w:t>,1,</w:t>
      </w:r>
      <w:r w:rsidRPr="002D7503">
        <w:rPr>
          <w:rFonts w:ascii="Courier New" w:hAnsi="Courier New"/>
          <w:sz w:val="16"/>
          <w:lang w:val="ru-RU"/>
        </w:rPr>
        <w:t>'.'))/&gt;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&lt;cfset var name = trim(listGetAt(arguments.token,2,'.'))/&gt;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scope EQ "params"&gt;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listLen(arguments.token,'.') GT 2&gt;&lt;!--- *** неуклюже. ради субпараметров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getCfsParam(name, trim(listGetAt(arguments.token,3,'.')))/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getCfsParam(name)/&gt;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variables[scope][name]/&gt;&lt;!--- </w:t>
      </w:r>
      <w:r w:rsidRPr="002D7503">
        <w:rPr>
          <w:rFonts w:ascii="Courier New" w:hAnsi="Courier New"/>
          <w:sz w:val="16"/>
          <w:lang w:val="ru-RU"/>
        </w:rPr>
        <w:t>*** вряд ли это отработает для субпараметров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&lt;!--- может быть, обобщить для наследуемых параметров... или для всех вообще -</w:t>
      </w:r>
      <w:r w:rsidRPr="002D7503">
        <w:rPr>
          <w:rFonts w:ascii="Courier New" w:hAnsi="Courier New"/>
          <w:sz w:val="16"/>
          <w:lang w:val="ru-RU"/>
        </w:rPr>
        <w:t>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getResourceRealm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нужна отдельная функция, потому что 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 xml:space="preserve"> может браться из параметров операции, а может наследоваться от родительского инстанса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*** отдельный вопрос - как мы получим предка, если у нас </w:t>
      </w:r>
      <w:r w:rsidRPr="002D7503">
        <w:rPr>
          <w:rFonts w:ascii="Courier New" w:hAnsi="Courier New"/>
          <w:sz w:val="16"/>
          <w:lang w:val="ru-RU"/>
        </w:rPr>
        <w:t xml:space="preserve">операция еще не сохранена? На фронте мы хотим в один прием сохранить и операцию и параметры (на самом деле для операции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 - даже инстанс, операцию и параметры)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если операция не сохранена - мы как узнаем, есть у нее параметр 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>,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 w:rsidRPr="002D7503">
        <w:rPr>
          <w:rFonts w:ascii="Courier New" w:hAnsi="Courier New"/>
          <w:sz w:val="16"/>
          <w:lang w:val="ru-RU"/>
        </w:rPr>
        <w:lastRenderedPageBreak/>
        <w:t xml:space="preserve">или нет? наверно, простой джойн тут не поможет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но никто не мешает спросить отдельно---&gt;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*** тут возникает определенная путаница из-за того, что часть данных берется из параметров операции, а часть из параметров инстанса (кумулятивных)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</w:t>
      </w:r>
      <w:r w:rsidRPr="002D7503">
        <w:rPr>
          <w:rFonts w:ascii="Courier New" w:hAnsi="Courier New"/>
          <w:sz w:val="16"/>
          <w:lang w:val="ru-RU"/>
        </w:rPr>
        <w:t>--- &lt;</w:t>
      </w:r>
      <w:r>
        <w:rPr>
          <w:rFonts w:ascii="Courier New" w:hAnsi="Courier New"/>
          <w:sz w:val="16"/>
        </w:rPr>
        <w:t>cfdump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>=#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#/&gt;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,"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 xml:space="preserve">") </w:t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len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>)&gt;&lt;!--- может быть, понятнее было бы брать прямо из параметров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ищем у даннной операции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</w:t>
      </w:r>
      <w:r w:rsidRPr="002D7503">
        <w:rPr>
          <w:rFonts w:ascii="Courier New" w:hAnsi="Courier New"/>
          <w:sz w:val="16"/>
          <w:lang w:val="ru-RU"/>
        </w:rPr>
        <w:t xml:space="preserve">тр 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 xml:space="preserve"> ---&gt;&lt;!--- </w:t>
      </w:r>
      <w:r>
        <w:rPr>
          <w:rFonts w:ascii="Courier New" w:hAnsi="Courier New"/>
          <w:sz w:val="16"/>
        </w:rPr>
        <w:t>&lt;cfdump var=#this#/&gt;&lt;cfabort/&gt;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svc_operation_cfs_param 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p on (s.svc_operation_cfs_param_id = p.svc_operation_cfs_param</w:t>
      </w:r>
      <w:r>
        <w:rPr>
          <w:rFonts w:ascii="Courier New" w:hAnsi="Courier New"/>
          <w:sz w:val="16"/>
        </w:rPr>
        <w:t>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s.svc_operation_cfs_param = 'resourceRealm'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p.instance_operation_uid = &lt;cfqueryparam cfsqltype="cf_sql_other" value=#this.instance_operation_uid# null=#!isValid('guid',this.instance_operation_uid)#/&gt;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</w:t>
      </w:r>
      <w:r>
        <w:rPr>
          <w:rFonts w:ascii="Courier New" w:hAnsi="Courier New"/>
          <w:sz w:val="16"/>
        </w:rPr>
        <w:t>local.qCfsParam#/&gt;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local.qCfsParam.recordCount&gt;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параметр определен в операции сервиса. </w:t>
      </w:r>
      <w:r w:rsidRPr="002D7503">
        <w:rPr>
          <w:rFonts w:ascii="Courier New" w:hAnsi="Courier New"/>
          <w:sz w:val="16"/>
          <w:lang w:val="ru-RU"/>
        </w:rPr>
        <w:t>Если его не нашли - значит, не судьба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qCfsParam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cfelse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у операции сервиса нет тако</w:t>
      </w:r>
      <w:r w:rsidRPr="002D7503">
        <w:rPr>
          <w:rFonts w:ascii="Courier New" w:hAnsi="Courier New"/>
          <w:sz w:val="16"/>
          <w:lang w:val="ru-RU"/>
        </w:rPr>
        <w:t>го параметра - тогда по соглашению он определен в инстансе-предке. Тут нам надо знать хотя бы родительский инстанс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внимание, сложность. Для получения 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 xml:space="preserve"> для параметра вновь создаваемого инстанса нам нужно ориентироваться на парамет</w:t>
      </w:r>
      <w:r w:rsidRPr="002D7503">
        <w:rPr>
          <w:rFonts w:ascii="Courier New" w:hAnsi="Courier New"/>
          <w:sz w:val="16"/>
          <w:lang w:val="ru-RU"/>
        </w:rPr>
        <w:t xml:space="preserve">р - ссылку на родительский инстанс (пример - </w:t>
      </w:r>
      <w:r>
        <w:rPr>
          <w:rFonts w:ascii="Courier New" w:hAnsi="Courier New"/>
          <w:sz w:val="16"/>
        </w:rPr>
        <w:t>vdc</w:t>
      </w:r>
      <w:r w:rsidRPr="002D7503">
        <w:rPr>
          <w:rFonts w:ascii="Courier New" w:hAnsi="Courier New"/>
          <w:sz w:val="16"/>
          <w:lang w:val="ru-RU"/>
        </w:rPr>
        <w:t>), потому что текущего инстанса еще нет!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напоминание: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 xml:space="preserve">не путать родительский инстанс (связан параметром с инстансом - владельцем операции - владельцем данного параметра)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и инстанс-операцию-параметр (регулярная реляционная иерархия)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хотя инстанс и операция есть в параметрах (некоторое дублирование, пот</w:t>
      </w:r>
      <w:r w:rsidRPr="002D7503">
        <w:rPr>
          <w:rFonts w:ascii="Courier New" w:hAnsi="Courier New"/>
          <w:sz w:val="16"/>
          <w:lang w:val="ru-RU"/>
        </w:rPr>
        <w:t>ому что оркестратору все передается через параметры)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!</w:t>
      </w:r>
      <w:r>
        <w:rPr>
          <w:rFonts w:ascii="Courier New" w:hAnsi="Courier New"/>
          <w:sz w:val="16"/>
        </w:rPr>
        <w:t>isValid</w:t>
      </w:r>
      <w:r w:rsidRPr="002D7503">
        <w:rPr>
          <w:rFonts w:ascii="Courier New" w:hAnsi="Courier New"/>
          <w:sz w:val="16"/>
          <w:lang w:val="ru-RU"/>
        </w:rPr>
        <w:t>("</w:t>
      </w:r>
      <w:r>
        <w:rPr>
          <w:rFonts w:ascii="Courier New" w:hAnsi="Courier New"/>
          <w:sz w:val="16"/>
        </w:rPr>
        <w:t>guid</w:t>
      </w:r>
      <w:r w:rsidRPr="002D7503">
        <w:rPr>
          <w:rFonts w:ascii="Courier New" w:hAnsi="Courier New"/>
          <w:sz w:val="16"/>
          <w:lang w:val="ru-RU"/>
        </w:rPr>
        <w:t xml:space="preserve">",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sz w:val="16"/>
        </w:rPr>
        <w:t>OR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2D7503">
        <w:rPr>
          <w:rFonts w:ascii="Courier New" w:hAnsi="Courier New"/>
          <w:sz w:val="16"/>
          <w:lang w:val="ru-RU"/>
        </w:rPr>
        <w:t xml:space="preserve"> "00000000-0000-0000-0000-000000000000"&gt;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тогда нам нужно най</w:t>
      </w:r>
      <w:r w:rsidRPr="002D7503">
        <w:rPr>
          <w:rFonts w:ascii="Courier New" w:hAnsi="Courier New"/>
          <w:sz w:val="16"/>
          <w:lang w:val="ru-RU"/>
        </w:rPr>
        <w:t>ти параметр-референс и взять его значение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тот случай, когда нужно знать класс параметра и операции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cfquery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select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from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join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on</w:t>
      </w:r>
      <w:r w:rsidRPr="002D7503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r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o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>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join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on</w:t>
      </w:r>
      <w:r w:rsidRPr="002D7503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o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p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>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where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 xml:space="preserve"> = &lt;</w:t>
      </w:r>
      <w:r>
        <w:rPr>
          <w:rFonts w:ascii="Courier New" w:hAnsi="Courier New"/>
          <w:sz w:val="16"/>
        </w:rPr>
        <w:t>cfqueryparam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cfsqltype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cf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sql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integer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>=#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 xml:space="preserve"># </w:t>
      </w:r>
      <w:r>
        <w:rPr>
          <w:rFonts w:ascii="Courier New" w:hAnsi="Courier New"/>
          <w:sz w:val="16"/>
        </w:rPr>
        <w:t>null</w:t>
      </w:r>
      <w:r w:rsidRPr="002D7503">
        <w:rPr>
          <w:rFonts w:ascii="Courier New" w:hAnsi="Courier New"/>
          <w:sz w:val="16"/>
          <w:lang w:val="ru-RU"/>
        </w:rPr>
        <w:t>=#!</w:t>
      </w:r>
      <w:r>
        <w:rPr>
          <w:rFonts w:ascii="Courier New" w:hAnsi="Courier New"/>
          <w:sz w:val="16"/>
        </w:rPr>
        <w:t>isV</w:t>
      </w:r>
      <w:r>
        <w:rPr>
          <w:rFonts w:ascii="Courier New" w:hAnsi="Courier New"/>
          <w:sz w:val="16"/>
        </w:rPr>
        <w:t>alid</w:t>
      </w:r>
      <w:r w:rsidRPr="002D7503">
        <w:rPr>
          <w:rFonts w:ascii="Courier New" w:hAnsi="Courier New"/>
          <w:sz w:val="16"/>
          <w:lang w:val="ru-RU"/>
        </w:rPr>
        <w:t>('</w:t>
      </w:r>
      <w:r>
        <w:rPr>
          <w:rFonts w:ascii="Courier New" w:hAnsi="Courier New"/>
          <w:sz w:val="16"/>
        </w:rPr>
        <w:t>integer</w:t>
      </w:r>
      <w:r w:rsidRPr="002D7503">
        <w:rPr>
          <w:rFonts w:ascii="Courier New" w:hAnsi="Courier New"/>
          <w:sz w:val="16"/>
          <w:lang w:val="ru-RU"/>
        </w:rPr>
        <w:t>',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 xml:space="preserve">)#/&gt;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r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ref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 xml:space="preserve"> &gt; 0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cfquery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&lt;</w:t>
      </w:r>
      <w:r>
        <w:rPr>
          <w:rFonts w:ascii="Courier New" w:hAnsi="Courier New"/>
          <w:sz w:val="16"/>
        </w:rPr>
        <w:t>cfdump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>=#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#/&gt;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2D7503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</w:t>
      </w:r>
      <w:r>
        <w:rPr>
          <w:rFonts w:ascii="Courier New" w:hAnsi="Courier New"/>
          <w:sz w:val="16"/>
        </w:rPr>
        <w:t>m</w:t>
      </w:r>
      <w:r w:rsidRPr="002D7503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isValid</w:t>
      </w:r>
      <w:r w:rsidRPr="002D7503">
        <w:rPr>
          <w:rFonts w:ascii="Courier New" w:hAnsi="Courier New"/>
          <w:sz w:val="16"/>
          <w:lang w:val="ru-RU"/>
        </w:rPr>
        <w:t>('</w:t>
      </w:r>
      <w:r>
        <w:rPr>
          <w:rFonts w:ascii="Courier New" w:hAnsi="Courier New"/>
          <w:sz w:val="16"/>
        </w:rPr>
        <w:t>guid</w:t>
      </w:r>
      <w:r w:rsidRPr="002D7503">
        <w:rPr>
          <w:rFonts w:ascii="Courier New" w:hAnsi="Courier New"/>
          <w:sz w:val="16"/>
          <w:lang w:val="ru-RU"/>
        </w:rPr>
        <w:t xml:space="preserve">', 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2D7503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])&gt;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lastRenderedPageBreak/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this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params</w:t>
      </w:r>
      <w:r w:rsidRPr="002D7503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qRefParam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]/&gt;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можно и более изощренно поступать, вызывая в этом ци</w:t>
      </w:r>
      <w:r w:rsidRPr="002D7503">
        <w:rPr>
          <w:rFonts w:ascii="Courier New" w:hAnsi="Courier New"/>
          <w:sz w:val="16"/>
          <w:lang w:val="ru-RU"/>
        </w:rPr>
        <w:t xml:space="preserve">кле функцию рекурсивного поиска 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 xml:space="preserve"> для каждого из референсных параметров, пока не найдем.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но пока если видим находим в параметрах ссылку на родителя - ищем там платформу, и все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вообще идея наследования платформы кажется не оче</w:t>
      </w:r>
      <w:r w:rsidRPr="002D7503">
        <w:rPr>
          <w:rFonts w:ascii="Courier New" w:hAnsi="Courier New"/>
          <w:sz w:val="16"/>
          <w:lang w:val="ru-RU"/>
        </w:rPr>
        <w:t>нь корректной - мы же можем ссылаться на нескольких предков... и реализация тяжеловесная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*** может быть, нужно метод получения платформы сделать всем инстансам, пусть сам знает, из какого параметра брать... это можно сделать конфигурируемым.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в обыч</w:t>
      </w:r>
      <w:r w:rsidRPr="002D7503">
        <w:rPr>
          <w:rFonts w:ascii="Courier New" w:hAnsi="Courier New"/>
          <w:sz w:val="16"/>
          <w:lang w:val="ru-RU"/>
        </w:rPr>
        <w:t>ной жизни брать из параметра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Можно сделать дополнительную фильтрацию по типу справочника (</w:t>
      </w:r>
      <w:r>
        <w:rPr>
          <w:rFonts w:ascii="Courier New" w:hAnsi="Courier New"/>
          <w:sz w:val="16"/>
        </w:rPr>
        <w:t>resourceRealm</w:t>
      </w:r>
      <w:r w:rsidRPr="002D7503">
        <w:rPr>
          <w:rFonts w:ascii="Courier New" w:hAnsi="Courier New"/>
          <w:sz w:val="16"/>
          <w:lang w:val="ru-RU"/>
        </w:rPr>
        <w:t>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внимание! мы тут опрашиваем параметры инстанса, а не операции!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*** тут возникает непонятная ссылка на с</w:t>
      </w:r>
      <w:r>
        <w:rPr>
          <w:rFonts w:ascii="Courier New" w:hAnsi="Courier New"/>
          <w:sz w:val="16"/>
        </w:rPr>
        <w:t>ебя, впрочем, она не мешает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WITH RECURSIVE r AS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1 AS 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</w:t>
      </w:r>
      <w:r>
        <w:rPr>
          <w:rFonts w:ascii="Courier New" w:hAnsi="Courier New"/>
          <w:sz w:val="16"/>
        </w:rPr>
        <w:t>cfs_param p on (e.instance_uid=p.instance_uid)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op on (p.instance_operation_cfs_param_uid=op.instance_operation_cfs_param_uid)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JOIN svc_operation_cfs_param sp on (op</w:t>
      </w:r>
      <w:r>
        <w:rPr>
          <w:rFonts w:ascii="Courier New" w:hAnsi="Courier New"/>
          <w:sz w:val="16"/>
        </w:rPr>
        <w:t>.svc_operation_cfs_param_id=sp.svc_operation_cfs_param_id)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JOIN instance_cfs_param rp on (e.instance_uid=rp.instance_uid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JOIN instance ri on (rp.instance_uid=ri.instance_uid)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rPr>
          <w:rFonts w:ascii="Courier New" w:hAnsi="Courier New"/>
          <w:sz w:val="16"/>
        </w:rPr>
        <w:t>e.instance_uid=&lt;cfqueryparam cfsqltype="cf_sql_other" value=#local.instance_uid# null=#!isValid('guid',local.instance_uid)#/&gt;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UNION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i+1 AS 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</w:t>
      </w:r>
      <w:r>
        <w:rPr>
          <w:rFonts w:ascii="Courier New" w:hAnsi="Courier New"/>
          <w:sz w:val="16"/>
        </w:rPr>
        <w:t>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(p.instance_uid=e.instance_uid)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 on (r.param_value=p.instance_uid::text)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r.i &lt; 10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param, param_value from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</w:t>
      </w:r>
      <w:r>
        <w:rPr>
          <w:rFonts w:ascii="Courier New" w:hAnsi="Courier New"/>
          <w:sz w:val="16"/>
        </w:rPr>
        <w:t>r by r.i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local.qCfsParam.recordCount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тогда зайдем от параметров операции (только в данном экземпляре, зависимости все должны быть уже созданы)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WITH RECURSIVE r </w:t>
      </w:r>
      <w:r>
        <w:rPr>
          <w:rFonts w:ascii="Courier New" w:hAnsi="Courier New"/>
          <w:sz w:val="16"/>
        </w:rPr>
        <w:t>AS (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1 AS 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,sp.svc_operation_cfs_param as 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,p.param_value::text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,o.instance_uid::text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 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o ON (e.instance_uid=o.instance_uid A</w:t>
      </w:r>
      <w:r>
        <w:rPr>
          <w:rFonts w:ascii="Courier New" w:hAnsi="Courier New"/>
          <w:sz w:val="16"/>
        </w:rPr>
        <w:t>ND o.operation='create')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p on (o.instance_operation_uid=p.instance_operation_uid)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--JOIN instance_operation_cfs_param op on (p.instance_operation_cfs_param_uid=op.ins</w:t>
      </w:r>
      <w:r>
        <w:rPr>
          <w:rFonts w:ascii="Courier New" w:hAnsi="Courier New"/>
          <w:sz w:val="16"/>
        </w:rPr>
        <w:t>tance_operation_cfs_param_uid)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sp on (p.svc_operation_cfs_param_id=sp.svc_operation_cfs_param_id AND sp.ref_svc_id &gt; 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--LEFT JOIN instance_cfs_param rp on (e.instance_uid=rp.instance_uid 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--LEFT JOIN instan</w:t>
      </w:r>
      <w:r>
        <w:rPr>
          <w:rFonts w:ascii="Courier New" w:hAnsi="Courier New"/>
          <w:sz w:val="16"/>
        </w:rPr>
        <w:t>ce ri on (rp.instance_uid=ri.instance_uid)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e.instance_uid=&lt;cfqueryparam cfsqltype="cf_sql_other" value=#local.instance_uid# null=#!isValid('guid',local.instance_uid)#/&gt;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UNION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i+1 AS i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,e.display_name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,s.sv</w:t>
      </w:r>
      <w:r>
        <w:rPr>
          <w:rFonts w:ascii="Courier New" w:hAnsi="Courier New"/>
          <w:sz w:val="16"/>
        </w:rPr>
        <w:t>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,p.instance_uid::text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(p.instance_uid=e.instance_uid)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r on </w:t>
      </w:r>
      <w:r>
        <w:rPr>
          <w:rFonts w:ascii="Courier New" w:hAnsi="Courier New"/>
          <w:sz w:val="16"/>
        </w:rPr>
        <w:t>(r.param_value=p.instance_uid::text)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r.i &lt; 10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param, param_value from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r.i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 &lt;cfdump var=#local.qCfsParam#/&gt;---&gt;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</w:t>
      </w:r>
      <w:r>
        <w:rPr>
          <w:rFonts w:ascii="Courier New" w:hAnsi="Courier New"/>
          <w:sz w:val="16"/>
        </w:rPr>
        <w:t>ram.param EQ "resourceRealm"&gt;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local.qCfsParam.param_value/&gt;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"Resource Realm Not Found"/&gt;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  <w:t>&lt;cffunction name="getCfsParam"&gt;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</w:t>
      </w:r>
      <w:r>
        <w:rPr>
          <w:rFonts w:ascii="Courier New" w:hAnsi="Courier New"/>
          <w:sz w:val="16"/>
        </w:rPr>
        <w:t>ent name="subparam" type="string" required=false/&gt;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Секретность игнорируется. Все секреты доступны, как есть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правда, мы тут можем работать только с сохраненными параметрами. Можем попробовать полагаться на правило: зависимые параметры в</w:t>
      </w:r>
      <w:r w:rsidRPr="002D7503">
        <w:rPr>
          <w:rFonts w:ascii="Courier New" w:hAnsi="Courier New"/>
          <w:sz w:val="16"/>
          <w:lang w:val="ru-RU"/>
        </w:rPr>
        <w:t>сегда позже (не факт, что это получится при конкурентном сохранении)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проблема: нам нужен тут 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uid</w:t>
      </w:r>
      <w:r w:rsidRPr="002D7503">
        <w:rPr>
          <w:rFonts w:ascii="Courier New" w:hAnsi="Courier New"/>
          <w:sz w:val="16"/>
          <w:lang w:val="ru-RU"/>
        </w:rPr>
        <w:t xml:space="preserve">, но таскать его в аргументах по всей цепочке вызовов неудобно. Если бы это у нас был метод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параметра, все было бы просто - </w:t>
      </w:r>
      <w:r w:rsidRPr="002D7503">
        <w:rPr>
          <w:rFonts w:ascii="Courier New" w:hAnsi="Courier New"/>
          <w:sz w:val="16"/>
          <w:lang w:val="ru-RU"/>
        </w:rPr>
        <w:t>это у нас поле параметра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ошибка: в строке параметров у нас ключ 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, а в аргументах он разобран по частям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при этом мы ожидаем в параметрах структуру </w:t>
      </w:r>
      <w:r>
        <w:rPr>
          <w:rFonts w:ascii="Courier New" w:hAnsi="Courier New"/>
          <w:sz w:val="16"/>
        </w:rPr>
        <w:t>paramName</w:t>
      </w:r>
      <w:r w:rsidRPr="002D7503">
        <w:rPr>
          <w:rFonts w:ascii="Courier New" w:hAnsi="Courier New"/>
          <w:sz w:val="16"/>
          <w:lang w:val="ru-RU"/>
        </w:rPr>
        <w:t>:{</w:t>
      </w:r>
      <w:r>
        <w:rPr>
          <w:rFonts w:ascii="Courier New" w:hAnsi="Courier New"/>
          <w:sz w:val="16"/>
        </w:rPr>
        <w:t>subparamName</w:t>
      </w:r>
      <w:r w:rsidRPr="002D7503">
        <w:rPr>
          <w:rFonts w:ascii="Courier New" w:hAnsi="Courier New"/>
          <w:sz w:val="16"/>
          <w:lang w:val="ru-RU"/>
        </w:rPr>
        <w:t>:</w:t>
      </w:r>
      <w:r>
        <w:rPr>
          <w:rFonts w:ascii="Courier New" w:hAnsi="Courier New"/>
          <w:sz w:val="16"/>
        </w:rPr>
        <w:t>subparamValue</w:t>
      </w:r>
      <w:r w:rsidRPr="002D7503">
        <w:rPr>
          <w:rFonts w:ascii="Courier New" w:hAnsi="Courier New"/>
          <w:sz w:val="16"/>
          <w:lang w:val="ru-RU"/>
        </w:rPr>
        <w:t>}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но почему не находим в сохраненных? возм</w:t>
      </w:r>
      <w:r w:rsidRPr="002D7503">
        <w:rPr>
          <w:rFonts w:ascii="Courier New" w:hAnsi="Courier New"/>
          <w:sz w:val="16"/>
          <w:lang w:val="ru-RU"/>
        </w:rPr>
        <w:t xml:space="preserve">ожно такое совпадение, что в сценарии у нас как раз надо выбрать </w:t>
      </w:r>
      <w:r>
        <w:rPr>
          <w:rFonts w:ascii="Courier New" w:hAnsi="Courier New"/>
          <w:sz w:val="16"/>
        </w:rPr>
        <w:t>svcId</w:t>
      </w:r>
      <w:r w:rsidRPr="002D7503">
        <w:rPr>
          <w:rFonts w:ascii="Courier New" w:hAnsi="Courier New"/>
          <w:sz w:val="16"/>
          <w:lang w:val="ru-RU"/>
        </w:rPr>
        <w:t xml:space="preserve"> а они не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{"startupConfiguration":{"vdcUid":"ea81db31-2197-407d-b32b-e60577c2671c"}}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this.params &lt;cfdump var=#this.params#/&gt;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 &lt;cfdump var=#arguments#</w:t>
      </w:r>
      <w:r>
        <w:rPr>
          <w:rFonts w:ascii="Courier New" w:hAnsi="Courier New"/>
          <w:sz w:val="16"/>
        </w:rPr>
        <w:t xml:space="preserve"> 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structKeyExists(this.params,arguments.param)&gt;&lt;!--- AND len(this.params[arguments.param])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structKeyExists(arguments,"subparam")&gt;&lt;!--- *** не изящно, но просто и понятно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(this.params[arguments.param])[argume</w:t>
      </w:r>
      <w:r>
        <w:rPr>
          <w:rFonts w:ascii="Courier New" w:hAnsi="Courier New"/>
          <w:sz w:val="16"/>
        </w:rPr>
        <w:t>nts.subparam]/&gt;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&lt;cfelse&gt;this.params[arguments.param] &lt;!--- &lt;cfdump var=#this.params[arguments.param]#/&gt;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this.params[arguments.param]/&gt;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не нашли параметра в запросе, ищем в сохраненных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</w:t>
      </w:r>
      <w:r>
        <w:rPr>
          <w:rFonts w:ascii="Courier New" w:hAnsi="Courier New"/>
          <w:sz w:val="16"/>
        </w:rPr>
        <w:t>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 on (p.svc_operation_cfs_param_id = s.svc_operation_cfs_param_id)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p.instance_operation_uid = &lt;cfqueryparam cfsqltype="cf_sql_other" </w:t>
      </w:r>
      <w:r>
        <w:rPr>
          <w:rFonts w:ascii="Courier New" w:hAnsi="Courier New"/>
          <w:sz w:val="16"/>
        </w:rPr>
        <w:t>value=#this.instance_operation_uid# null=#!isValid('guid',this.instance_operation_uid)#/&gt;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s.svc_operation_cfs_param = &lt;cfqueryparam cfsqltype="cf_sql_varchar" value=#arguments.param#/&gt;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var=#this.keys#/&gt;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</w:t>
      </w:r>
      <w:r>
        <w:rPr>
          <w:rFonts w:ascii="Courier New" w:hAnsi="Courier New"/>
          <w:sz w:val="16"/>
        </w:rPr>
        <w:t>ructKeyExists(arguments,"subparam")&gt;&lt;!--- *** не изящно, но просто и понятно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value = deserializeJson(local.qCfsParam.param_value)/&gt;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isStruct(value) AND structKeyExists(value, arguments.subparam)&gt;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value[arguments.subparam]/&gt;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""/&gt;&lt;!--- *** а надо выбросить 404 ---&gt;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local.qCfsParam.param_value/&gt;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  <w:t>&lt;cffunction name="getValueFromStruct" returntype="string" hint="</w:t>
      </w:r>
      <w:r>
        <w:rPr>
          <w:rFonts w:ascii="Courier New" w:hAnsi="Courier New"/>
          <w:sz w:val="16"/>
        </w:rPr>
        <w:t>returns scalar"&gt;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structGet("arguments.struct.#arguments.path#")/&gt;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</w:t>
      </w:r>
      <w:r>
        <w:rPr>
          <w:rFonts w:ascii="Courier New" w:hAnsi="Courier New"/>
          <w:sz w:val="16"/>
        </w:rPr>
        <w:t xml:space="preserve">шибки, если по указанному пути расположена не </w:t>
      </w:r>
      <w:r>
        <w:rPr>
          <w:rFonts w:ascii="Courier New" w:hAnsi="Courier New"/>
          <w:sz w:val="16"/>
        </w:rPr>
        <w:lastRenderedPageBreak/>
        <w:t>структура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cfcatch.message/&gt;&lt;!--- халява, для упрощения диагностики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 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name="getValueFromStruct" returntype="any"&gt;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</w:t>
      </w:r>
      <w:r>
        <w:rPr>
          <w:rFonts w:ascii="Courier New" w:hAnsi="Courier New"/>
          <w:sz w:val="16"/>
        </w:rPr>
        <w:t>name="struct" type="struct"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structGet("arguments.struct.#arguments.path#")/&gt;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можно ожидать ошибки, если по указанному пути </w:t>
      </w:r>
      <w:r>
        <w:rPr>
          <w:rFonts w:ascii="Courier New" w:hAnsi="Courier New"/>
          <w:sz w:val="16"/>
        </w:rPr>
        <w:t>расположена не структура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cfcatch.message/&gt;&lt;!--- халява, для упрощения диагностики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name="getStringFromStruct" returntype="string" hint="returns scalar"&gt;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</w:t>
      </w:r>
      <w:r>
        <w:rPr>
          <w:rFonts w:ascii="Courier New" w:hAnsi="Courier New"/>
          <w:sz w:val="16"/>
        </w:rPr>
        <w:t>ct" type="struct"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value = getValueFromStruct(arguments.struct,arguments.path)/&gt;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isStruct(value) OR isArray(value)&gt;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serializeJson(value)/&gt;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</w:t>
      </w:r>
      <w:r>
        <w:rPr>
          <w:rFonts w:ascii="Courier New" w:hAnsi="Courier New"/>
          <w:sz w:val="16"/>
        </w:rPr>
        <w:t>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toString(value)/&gt;</w:t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name="getKeyListFromStruct" returntype="string" hint="returns list"&gt;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structKeyList(structGet("arguments.struct.#arguments.path#"))/&gt;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расположена не структура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"#cfcatch.message# #cfcatch.detail#"/&gt;&lt;!--- халява, для упрощения диагностики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name="getArrayAsListFromStruct" returntype="string" hint="returns list"&gt;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name="struct" type="struct" re</w:t>
      </w:r>
      <w:r>
        <w:rPr>
          <w:rFonts w:ascii="Courier New" w:hAnsi="Courier New"/>
          <w:sz w:val="16"/>
        </w:rPr>
        <w:t>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arrayToList(structGet("arguments.struct.#arguments.path#"))/&gt;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расположена не ст</w:t>
      </w:r>
      <w:r>
        <w:rPr>
          <w:rFonts w:ascii="Courier New" w:hAnsi="Courier New"/>
          <w:sz w:val="16"/>
        </w:rPr>
        <w:t>руктура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"#cfcatch.message# #cfcatch.detail#"/&gt;&lt;!--- халява, для упрощения диагностики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  <w:t>&lt;cffunction name="getInstanceState" returntype="struct"&gt;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</w:t>
      </w:r>
      <w:r>
        <w:rPr>
          <w:rFonts w:ascii="Courier New" w:hAnsi="Courier New"/>
          <w:sz w:val="16"/>
        </w:rPr>
        <w:t>stanceUid" type="guid"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name="local.qInstance" datasource="cmdb"&gt;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g.instance_state_uid, g.version, g.dt_state, g.instance_data, g.is_test, g.instance_uid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g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g.in</w:t>
      </w:r>
      <w:r>
        <w:rPr>
          <w:rFonts w:ascii="Courier New" w:hAnsi="Courier New"/>
          <w:sz w:val="16"/>
        </w:rPr>
        <w:t>stance_uid=&lt;cfqueryparam cfsqltype="cf_sql_other" value=#arguments.instanceUid#/&gt;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g.version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deserializeJson(local.qInstance.instance_data)/&gt;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structConfig = deserializeJson(local.</w:t>
      </w:r>
      <w:r>
        <w:rPr>
          <w:rFonts w:ascii="Courier New" w:hAnsi="Courier New"/>
          <w:sz w:val="16"/>
        </w:rPr>
        <w:t>qInstance.instance_data)/&gt;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{"error":"error parsing state"}/&gt;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len(structConfig)&gt;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structConfig/&gt;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{}/&gt;</w:t>
      </w:r>
      <w:r>
        <w:br/>
      </w:r>
      <w:r>
        <w:rPr>
          <w:rFonts w:ascii="Courier New" w:hAnsi="Courier New"/>
          <w:sz w:val="16"/>
        </w:rPr>
        <w:tab/>
        <w:t>&lt;/cffunction&gt;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name="getInsta</w:t>
      </w:r>
      <w:r>
        <w:rPr>
          <w:rFonts w:ascii="Courier New" w:hAnsi="Courier New"/>
          <w:sz w:val="16"/>
        </w:rPr>
        <w:t>nceState" returntype="struct"&gt;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 default=#this.instance_uid#/&gt;&lt;!--- type="guid"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!isValid("guid",arguments.instanceUid)&gt;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{}/&gt;&lt;!--- иначе при неопределенном параметре мы получаем исключение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name="local.qInstance" datasource="cmdb"&gt;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g.instance_state_uid, g.version, g.dt_state, g.instance_data, g.is_test, g.instance_uid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g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rPr>
          <w:rFonts w:ascii="Courier New" w:hAnsi="Courier New"/>
          <w:sz w:val="16"/>
        </w:rPr>
        <w:t>g.instance_uid=&lt;cfqueryparam cfsqltype="cf_sql_other" value=#arguments.instanceUid#/&gt;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g.version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&lt;cfreturn deserializeJson(local.qInstance.instance_data)/&gt;&lt;cfabort/&gt;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structConfig</w:t>
      </w:r>
      <w:r>
        <w:rPr>
          <w:rFonts w:ascii="Courier New" w:hAnsi="Courier New"/>
          <w:sz w:val="16"/>
        </w:rPr>
        <w:t xml:space="preserve"> = deserializeJson(local.qInstance.instance_data)/&gt;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{"error":"error parsing state"}/&gt;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isEmpty(structConfig)&gt;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structConfig/&gt;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name="getResourceRealmConfig" returntype="struct"&gt;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name="resourceRealm" type="string" default=#getResourceRealm()#/&gt;&lt;!--- платформа может быть определена для родительского инстанса где то в иерархии 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name="local.qResourceRealm" datasource="cmdb"&gt;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r.resource_realm_id, r.properties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r.resource_realm=&lt;cfqueryparam cfsqltype="cf_sql_varchar" value=#arguments.resourceRealm#/&gt;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ab/>
        <w:t>&lt;cfdu</w:t>
      </w:r>
      <w:r>
        <w:rPr>
          <w:rFonts w:ascii="Courier New" w:hAnsi="Courier New"/>
          <w:sz w:val="16"/>
        </w:rPr>
        <w:t>mp var=#arguments#/&gt;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var=#local.qResourceRealm#/&gt;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structConfig = deserializeJson(local.qResourceRealm.properties)/&gt;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{"error":"error parsing resource realm properties"}/&gt;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</w:t>
      </w:r>
      <w:r>
        <w:rPr>
          <w:rFonts w:ascii="Courier New" w:hAnsi="Courier New"/>
          <w:sz w:val="16"/>
        </w:rPr>
        <w:t>- вообще-то такого быть не должно: свойства хранятся в поле jsonb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len(structConfig)&gt;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structConfig/&gt;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{}/&gt;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ReST methods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---------------------</w:t>
      </w:r>
      <w:r>
        <w:rPr>
          <w:rFonts w:ascii="Courier New" w:hAnsi="Courier New"/>
          <w:sz w:val="16"/>
        </w:rPr>
        <w:t>-------------------------------------------------------------------- ---&gt;</w:t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>----------------------------------------------------------------------------------------- ---&gt;</w:t>
      </w:r>
      <w:r>
        <w:br/>
      </w:r>
      <w:r>
        <w:rPr>
          <w:rFonts w:ascii="Courier New" w:hAnsi="Courier New"/>
          <w:sz w:val="16"/>
        </w:rPr>
        <w:tab/>
        <w:t>&lt;!--- -----------------------------------------------------------------------------------------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hint="CFS параметр операции инст</w:t>
      </w:r>
      <w:r>
        <w:rPr>
          <w:rFonts w:ascii="Courier New" w:hAnsi="Courier New"/>
          <w:sz w:val="16"/>
        </w:rPr>
        <w:t>анса"&gt;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</w:t>
      </w:r>
      <w:r>
        <w:rPr>
          <w:rFonts w:ascii="Courier New" w:hAnsi="Courier New"/>
          <w:sz w:val="16"/>
        </w:rPr>
        <w:t xml:space="preserve">n </w:t>
      </w:r>
      <w:r>
        <w:rPr>
          <w:rFonts w:ascii="Courier New" w:hAnsi="Courier New"/>
          <w:sz w:val="16"/>
        </w:rPr>
        <w:lastRenderedPageBreak/>
        <w:t>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</w:t>
      </w:r>
      <w:r>
        <w:rPr>
          <w:rFonts w:ascii="Courier New" w:hAnsi="Courier New"/>
          <w:sz w:val="16"/>
        </w:rPr>
        <w:t>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&lt;m:field&gt;iop.instance_operation_cfs_param_uid::text as instance_operation_cfs_param_uid&lt;/m:field&gt;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!--- &lt;m:field&gt;iop.param_value&lt;/m:field&gt;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&lt;m:field&gt;case when sop.is_sensitive then '********' else iop.param_value end as param_value &lt;/m:field&gt;&lt;!--- внимание! если параметр типа MAP, то значение нужно разобрать и замаскировать секреты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ield&gt;iop.note&lt;/m:field&gt;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&lt;m:field&gt;to_char(iop.dt_created,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&lt;m:field&gt;iop.creator_id&lt;/m:field&gt;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ield&gt;null as data_descriptor&lt;/m:field&gt;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formatter=#(x)=&gt;((isArray(x) OR isEmpty(x))? x : listToArray(x))#&gt;sop.value_list&lt;/m:field&gt;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creator_login&lt;/m:field&gt;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creator_shortname&lt;/m:field&gt;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</w:t>
      </w:r>
      <w:r>
        <w:rPr>
          <w:rFonts w:ascii="Courier New" w:hAnsi="Courier New"/>
          <w:sz w:val="16"/>
        </w:rPr>
        <w:t>eld formatter=#request.castToBool#&gt;sop.is_sensitive&lt;/m:field&gt;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formatter=#request.castToBool#&gt;sop.is_hidden&lt;/m:field&gt;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formatter=#request.castToBool#&gt;sop.is_disabled&lt;/m:field&gt;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</w:t>
      </w:r>
      <w:r>
        <w:rPr>
          <w:rFonts w:ascii="Courier New" w:hAnsi="Courier New"/>
          <w:sz w:val="16"/>
        </w:rPr>
        <w:t>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&lt;m:field&gt;sop.nested_ref&lt;/m:field&gt;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&lt;m:field&gt;sop.state_path&lt;/m:field&gt;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&lt;m:field&gt;sop.config::text as config&lt;/m:field&gt;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</w:t>
      </w:r>
      <w:r>
        <w:rPr>
          <w:rFonts w:ascii="Courier New" w:hAnsi="Courier New"/>
          <w:sz w:val="16"/>
        </w:rPr>
        <w:t>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&lt;m:field&gt;e.instance_uid::text as instance_uid&lt;/m:field&gt;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sop on (iop.svc_operation_cfs_param_id=sop.svc_operation_cfs_param_id)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</w:t>
      </w:r>
      <w:r>
        <w:rPr>
          <w:rFonts w:ascii="Courier New" w:hAnsi="Courier New"/>
          <w:sz w:val="16"/>
        </w:rPr>
        <w:t>instance_operation io on (iop.instance_operation_uid=io.instance_operation_uid)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(iop.crea</w:t>
      </w:r>
      <w:r>
        <w:rPr>
          <w:rFonts w:ascii="Courier New" w:hAnsi="Courier New"/>
          <w:sz w:val="16"/>
        </w:rPr>
        <w:t>tor_id=u.usr_id)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si.specification_id=&lt;cfqueryparam</w:t>
      </w:r>
      <w:r>
        <w:rPr>
          <w:rFonts w:ascii="Courier New" w:hAnsi="Courier New"/>
          <w:sz w:val="16"/>
        </w:rPr>
        <w:t xml:space="preserve">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local.qCfsParam.recordCount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len(local.qCfsParam.fu</w:t>
      </w:r>
      <w:r>
        <w:rPr>
          <w:rFonts w:ascii="Courier New" w:hAnsi="Courier New"/>
          <w:sz w:val="16"/>
        </w:rPr>
        <w:t>nc)&gt;&lt;!--- приоритет отдается функции перед списком значений---&gt;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"functionName":"#local.qCfsParam.func#",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"svcId":#local.qCfsParam.service_id#,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 &lt;!--- если появятся новые аргумен</w:t>
      </w:r>
      <w:r>
        <w:rPr>
          <w:rFonts w:ascii="Courier New" w:hAnsi="Courier New"/>
          <w:sz w:val="16"/>
        </w:rPr>
        <w:t>ты у новых функций, будем добавлять их сюда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local.qCfsParam.value_list=generateValueList(argumentCollection=#args#)/&gt; &lt;!--- можно перечислить именованные аргументы обычным порядком, но с коллекцией потенциально более гибко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</w:t>
      </w:r>
      <w:r>
        <w:rPr>
          <w:rFonts w:ascii="Courier New" w:hAnsi="Courier New"/>
          <w:sz w:val="16"/>
        </w:rPr>
        <w:t>ump var=#local.qCfsParam#/&gt;&lt;cfabort/&gt;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len(trim(local.qCfsParam.value_list)) AND listLen(local.qCfsParam.value_list)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local.qCfsParam.default_value=local.qCfsParam.value_list/&gt;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len(local.qCfsParam.nested_</w:t>
      </w:r>
      <w:r>
        <w:rPr>
          <w:rFonts w:ascii="Courier New" w:hAnsi="Courier New"/>
          <w:sz w:val="16"/>
        </w:rPr>
        <w:t>ref)&gt;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fNestedRef = generateClosure(local.qCfsParam.nested_ref, local.qCfsParam.config)/&gt;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local.qCfsParam.nested_ref_data = fNestedRef()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len(local.qCfsParam.state_path)&gt;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для экономии читаем стейт только при не</w:t>
      </w:r>
      <w:r>
        <w:rPr>
          <w:rFonts w:ascii="Courier New" w:hAnsi="Courier New"/>
          <w:sz w:val="16"/>
        </w:rPr>
        <w:t>обходимости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name="local.qCurrentState"&gt;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g.instance_state_uid, g.version, g.instance_data, g.is_test, g.instance_uid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g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g.instance_uid=&lt;cfqueryparam cfsqltype="cf_sql_other" value=#local.qCfsPara</w:t>
      </w:r>
      <w:r>
        <w:rPr>
          <w:rFonts w:ascii="Courier New" w:hAnsi="Courier New"/>
          <w:sz w:val="16"/>
        </w:rPr>
        <w:t>m.instance_uid#/&gt;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g.version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currentState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currentState = deserializeJson(local.qCurrentState.instance_data)/&gt;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</w:t>
      </w:r>
      <w:r>
        <w:rPr>
          <w:rFonts w:ascii="Courier New" w:hAnsi="Courier New"/>
          <w:sz w:val="16"/>
        </w:rPr>
        <w:t>al.qCfsParam.value_list = getListFromState(currentState, local.qCfsParam.state_path)/&gt;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(len(local.qCfsParam.func) OR len(local.qCfsParam.expression) OR len(local.qCfsParam.state_path) OR len(local.qCfsParam.nested_ref))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</w:t>
      </w:r>
      <w:r>
        <w:rPr>
          <w:rFonts w:ascii="Courier New" w:hAnsi="Courier New"/>
          <w:sz w:val="16"/>
        </w:rPr>
        <w:t>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local.qCfsParam.data_type EQ "map" OR local.qCfsParam.data_type EQ "map-fixed" OR local.qCfsParam.data_type EQ "array-map-fixed"&gt;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processMap(local.qCfsParam)/&gt;&lt;!--- query passed by reference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"out.instanceOperationCfsParam" = this.helper.appe</w:t>
      </w:r>
      <w:r>
        <w:rPr>
          <w:rFonts w:ascii="Courier New" w:hAnsi="Courier New"/>
          <w:sz w:val="16"/>
        </w:rPr>
        <w:t>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local.qCfsParam,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&lt;/cffunction&gt;&lt;!--- get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</w:t>
      </w:r>
      <w:r>
        <w:rPr>
          <w:rFonts w:ascii="Courier New" w:hAnsi="Courier New"/>
          <w:sz w:val="16"/>
        </w:rPr>
        <w:t>n name="delete" hint="Удаление CFS параметра операции по ключу."&gt;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"instanceOperationCfsParamUid", "</w:t>
      </w:r>
      <w:r>
        <w:rPr>
          <w:rFonts w:ascii="Courier New" w:hAnsi="Courier New"/>
          <w:sz w:val="16"/>
        </w:rPr>
        <w:t>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Нужна проверка, что операция не была выполнена, иначе она становится архивной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&lt;cftry&gt;&lt;!--- </w:t>
      </w:r>
      <w:r>
        <w:rPr>
          <w:rFonts w:ascii="Courier New" w:hAnsi="Courier New"/>
          <w:sz w:val="16"/>
        </w:rPr>
        <w:tab/>
        <w:t>*** без проверок существования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io.dt_submit, io.submit_result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</w:t>
      </w:r>
      <w:r>
        <w:rPr>
          <w:rFonts w:ascii="Courier New" w:hAnsi="Courier New"/>
          <w:sz w:val="16"/>
        </w:rPr>
        <w:t>eration io on iop.instance_operation_uid=io.instance_operation_uid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value="#arguments.instanceOperationCfsParamUid#" null=#!isValid('guid',arguments.instanceOperationCf</w:t>
      </w:r>
      <w:r>
        <w:rPr>
          <w:rFonts w:ascii="Courier New" w:hAnsi="Courier New"/>
          <w:sz w:val="16"/>
        </w:rPr>
        <w:t>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left(local.qCheck.submit_result,1) EQ "2"&gt;&lt;!--- 201 etc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representationOf(this.helper.formatMessage("Operation already started", "Parameter deletion disabled for started operation")).withStatus(422</w:t>
      </w:r>
      <w:r>
        <w:rPr>
          <w:rFonts w:ascii="Courier New" w:hAnsi="Courier New"/>
          <w:sz w:val="16"/>
        </w:rPr>
        <w:t>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&lt;cfquery name="local.qCheckSpecification"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si.specification_id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iop.instance_operation_uid=io.instance_operation_uid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specification_item si on (e.specification_item_id=si.specification_item_id)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</w:t>
      </w:r>
      <w:r>
        <w:rPr>
          <w:rFonts w:ascii="Courier New" w:hAnsi="Courier New"/>
          <w:sz w:val="16"/>
        </w:rPr>
        <w:t>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</w:t>
      </w:r>
      <w:r>
        <w:rPr>
          <w:rFonts w:ascii="Courier New" w:hAnsi="Courier New"/>
          <w:sz w:val="16"/>
        </w:rPr>
        <w:lastRenderedPageBreak/>
        <w:t>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local.qCheckSpecification.recordCount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representationOf(this.helper.formatMessage("Instance not accessible", "Instance does not belong to the current specification, contract or contragent")).withStatus(403)/&gt;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</w:t>
      </w:r>
      <w:r>
        <w:rPr>
          <w:rFonts w:ascii="Courier New" w:hAnsi="Courier New"/>
          <w:sz w:val="16"/>
        </w:rPr>
        <w:t xml:space="preserve"> 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instance_operation_cfs_param iop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</w:t>
      </w:r>
      <w:r>
        <w:rPr>
          <w:rFonts w:ascii="Courier New" w:hAnsi="Courier New"/>
          <w:sz w:val="16"/>
        </w:rPr>
        <w:t>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value="#arguments.instanceOperationCfsParamUid#" null=#!isValid('guid',argum</w:t>
      </w:r>
      <w:r>
        <w:rPr>
          <w:rFonts w:ascii="Courier New" w:hAnsi="Courier New"/>
          <w:sz w:val="16"/>
        </w:rPr>
        <w:t>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representationOf(this.helper.formatMessage("I</w:t>
      </w:r>
      <w:r>
        <w:rPr>
          <w:rFonts w:ascii="Courier New" w:hAnsi="Courier New"/>
          <w:sz w:val="16"/>
        </w:rPr>
        <w:t>nstance not accessible", "Instance of this CFS parameter is not accessible to the current user (at least does not belong to the default specification)")).withStatus(403)/&gt;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delete from instance_operation_</w:t>
      </w:r>
      <w:r>
        <w:rPr>
          <w:rFonts w:ascii="Courier New" w:hAnsi="Courier New"/>
          <w:sz w:val="16"/>
        </w:rPr>
        <w:t xml:space="preserve">cfs_param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cfreturn representationOf(this.helper.formatException(cfcatch, "Internal Error")).withStatus(500)/&gt;&lt;!--- это не нужно показывать в продуктиве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"No Content")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&lt;/cffunction&gt;&lt;!--- del</w:t>
      </w:r>
      <w:r>
        <w:rPr>
          <w:rFonts w:ascii="Courier New" w:hAnsi="Courier New"/>
          <w:sz w:val="16"/>
        </w:rPr>
        <w:t>ete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name="put" hint="запись CFS параметра операции инстанса"&gt;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name="paramValue" type="string"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</w:t>
      </w:r>
      <w:r>
        <w:rPr>
          <w:rFonts w:ascii="Courier New" w:hAnsi="Courier New"/>
          <w:sz w:val="16"/>
        </w:rPr>
        <w:t>t name="note" type="string" required=false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checkInstanceParam(arguments.instanceOperationCfsParamUid, arguments.paramValue, arguments.usrId)/&gt;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</w:t>
      </w:r>
      <w:r>
        <w:rPr>
          <w:rFonts w:ascii="Courier New" w:hAnsi="Courier New"/>
          <w:sz w:val="16"/>
        </w:rPr>
        <w:t>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update instance_operation_cfs_param set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dt_created=&lt;cfqueryparam cfsqltype="cf_sql_timestamp</w:t>
      </w:r>
      <w:r>
        <w:rPr>
          <w:rFonts w:ascii="Courier New" w:hAnsi="Courier New"/>
          <w:sz w:val="16"/>
        </w:rPr>
        <w:t>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,creator_id=&lt;cfqueryparam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,param_value=&lt;cfqueryparam cfsqltype="cf_sql_varchar" value="#arguments.paramValue#" /&gt;</w:t>
      </w:r>
      <w:r>
        <w:rPr>
          <w:rFonts w:ascii="Courier New" w:hAnsi="Courier New"/>
          <w:sz w:val="16"/>
        </w:rPr>
        <w:tab/>
        <w:t>&lt;!--- htmlEditFormat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,note=&lt;cfqueryparam cfsqltype="cf</w:t>
      </w:r>
      <w:r>
        <w:rPr>
          <w:rFonts w:ascii="Courier New" w:hAnsi="Courier New"/>
          <w:sz w:val="16"/>
        </w:rPr>
        <w:t>_sql_varchar" value="#htmlEditFormat(arguments.note)#"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проверить существование - 404 ---&gt;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"No Content")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&lt;/cffunction&gt;&lt;!--- put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name="checkInstanceParam"&gt;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type="guid" requ</w:t>
      </w:r>
      <w:r>
        <w:rPr>
          <w:rFonts w:ascii="Courier New" w:hAnsi="Courier New"/>
          <w:sz w:val="16"/>
        </w:rPr>
        <w:t>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name="paramValue"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type="numeric"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</w:t>
      </w:r>
      <w:r>
        <w:rPr>
          <w:rFonts w:ascii="Courier New" w:hAnsi="Courier New"/>
          <w:sz w:val="16"/>
        </w:rPr>
        <w:t>ration_cfs_param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local.qCheck.recordCoun</w:t>
      </w:r>
      <w:r>
        <w:rPr>
          <w:rFonts w:ascii="Courier New" w:hAnsi="Courier New"/>
          <w:sz w:val="16"/>
        </w:rPr>
        <w:t>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message="Cannot find CFS parameter by instanceOperationCfsParamUid=#arguments.instanceOperationCfsParamUid#"/&gt;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CreateObject("component", "instance_operation_cfs_param_ls").checkParam(local.</w:t>
      </w:r>
      <w:r>
        <w:rPr>
          <w:rFonts w:ascii="Courier New" w:hAnsi="Courier New"/>
          <w:sz w:val="16"/>
        </w:rPr>
        <w:t>qCheck.svc_operation_cfs_param_id, arguments.paramValue, arguments.usrId, arguments.instanceOperationCfsParamUid)/&gt;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name="processMap" returntype="void" access="public"&gt;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name="qParam" type="query" required=true/</w:t>
      </w:r>
      <w:r>
        <w:rPr>
          <w:rFonts w:ascii="Courier New" w:hAnsi="Courier New"/>
          <w:sz w:val="16"/>
        </w:rPr>
        <w:t xml:space="preserve">&gt;&lt;!--- работаем с текущей строкой query. передача query это скорее колхоз, всего-то надо 4 понятных аргумента.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2D7503">
        <w:rPr>
          <w:rFonts w:ascii="Courier New" w:hAnsi="Courier New"/>
          <w:sz w:val="16"/>
          <w:lang w:val="ru-RU"/>
        </w:rPr>
        <w:t xml:space="preserve">Конечно, то, что часть из них - </w:t>
      </w:r>
      <w:r>
        <w:rPr>
          <w:rFonts w:ascii="Courier New" w:hAnsi="Courier New"/>
          <w:sz w:val="16"/>
        </w:rPr>
        <w:t>id</w:t>
      </w:r>
      <w:r w:rsidRPr="002D7503">
        <w:rPr>
          <w:rFonts w:ascii="Courier New" w:hAnsi="Courier New"/>
          <w:sz w:val="16"/>
          <w:lang w:val="ru-RU"/>
        </w:rPr>
        <w:t>, не упрощает восприяие кода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Выполняем 2 задачи (*** вероятно, правильно их разделить по разным</w:t>
      </w:r>
      <w:r w:rsidRPr="002D7503">
        <w:rPr>
          <w:rFonts w:ascii="Courier New" w:hAnsi="Courier New"/>
          <w:sz w:val="16"/>
          <w:lang w:val="ru-RU"/>
        </w:rPr>
        <w:t xml:space="preserve"> функциям)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 сформировать дескриптор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 замаскировать секреты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здесь могут использоваться 2 критерия: формат аргумента, 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>/</w:t>
      </w:r>
      <w:r>
        <w:rPr>
          <w:rFonts w:ascii="Courier New" w:hAnsi="Courier New"/>
          <w:sz w:val="16"/>
        </w:rPr>
        <w:t>struct</w:t>
      </w:r>
      <w:r w:rsidRPr="002D7503">
        <w:rPr>
          <w:rFonts w:ascii="Courier New" w:hAnsi="Courier New"/>
          <w:sz w:val="16"/>
          <w:lang w:val="ru-RU"/>
        </w:rPr>
        <w:t>, либо тип 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2D7503">
        <w:rPr>
          <w:rFonts w:ascii="Courier New" w:hAnsi="Courier New"/>
          <w:sz w:val="16"/>
          <w:lang w:val="ru-RU"/>
        </w:rPr>
        <w:t xml:space="preserve"> = {}/&gt;&lt;!--- может быть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 xml:space="preserve"> или 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</w:t>
      </w:r>
      <w:r>
        <w:rPr>
          <w:rFonts w:ascii="Courier New" w:hAnsi="Courier New"/>
          <w:sz w:val="16"/>
        </w:rPr>
        <w:t>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 xml:space="preserve"> = []/&gt;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мы хотим обработать и случай 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cftry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deserializeJSON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>)/&gt; &lt;!-</w:t>
      </w:r>
      <w:r w:rsidRPr="002D7503">
        <w:rPr>
          <w:rFonts w:ascii="Courier New" w:hAnsi="Courier New"/>
          <w:sz w:val="16"/>
          <w:lang w:val="ru-RU"/>
        </w:rPr>
        <w:lastRenderedPageBreak/>
        <w:t xml:space="preserve">-- а собственно зачем нам тут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? помогает чем-то?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</w:t>
      </w:r>
      <w:r>
        <w:rPr>
          <w:rFonts w:ascii="Courier New" w:hAnsi="Courier New"/>
          <w:sz w:val="16"/>
        </w:rPr>
        <w:t>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2D7503">
        <w:rPr>
          <w:rFonts w:ascii="Courier New" w:hAnsi="Courier New"/>
          <w:sz w:val="16"/>
          <w:lang w:val="ru-RU"/>
        </w:rPr>
        <w:t xml:space="preserve"> "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2D7503">
        <w:rPr>
          <w:rFonts w:ascii="Courier New" w:hAnsi="Courier New"/>
          <w:sz w:val="16"/>
          <w:lang w:val="ru-RU"/>
        </w:rPr>
        <w:t>")&gt;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isEmpty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spContainer</w:t>
      </w:r>
      <w:r w:rsidRPr="002D7503">
        <w:rPr>
          <w:rFonts w:ascii="Courier New" w:hAnsi="Courier New"/>
          <w:sz w:val="16"/>
          <w:lang w:val="ru-RU"/>
        </w:rPr>
        <w:t xml:space="preserve">) ? </w:t>
      </w:r>
      <w:r>
        <w:rPr>
          <w:rFonts w:ascii="Courier New" w:hAnsi="Courier New"/>
          <w:sz w:val="16"/>
        </w:rPr>
        <w:t>[] : local.spContainer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local.spMapArray = [local.spContainer]/&gt;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local.spMapArray = [{"erro</w:t>
      </w:r>
      <w:r>
        <w:rPr>
          <w:rFonts w:ascii="Courier New" w:hAnsi="Courier New"/>
          <w:sz w:val="16"/>
        </w:rPr>
        <w:t>r":"#cfcatch.message#"}]/&gt;&lt;!--- теряем все данные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name="local.qSubparam"&gt;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,sp.svc_operation_cfs_subparam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,sp.label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,sp.data_type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,sp.value_list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,sp.is_required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,sp.descr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,sp.minlength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,sp.maxlength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,sp.regex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,sp.depends_on_cfs_params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,sp.expression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,sp.ref_svc_id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,sp.unique_scope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,sp.default_compute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,sp.is_hidden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,sp.is_disabled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svc_operation_cfs_subparam sp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sp.svc_operation_cfs_param_id=&lt;cfqueryparam cfsqltype="cf_sql_integer" value="#arguments.qParam.s</w:t>
      </w:r>
      <w:r>
        <w:rPr>
          <w:rFonts w:ascii="Courier New" w:hAnsi="Courier New"/>
          <w:sz w:val="16"/>
        </w:rPr>
        <w:t>vc_operation_cfs_param_id#"/&gt;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var=#local.qSubparam#/&gt;&lt;cfabort/&gt;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name="local.qInstSubparam"&gt;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sp.instance_operation_cfs_param_uid::text as instance_operation_cfs_param_uid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</w:t>
      </w:r>
      <w:r>
        <w:rPr>
          <w:rFonts w:ascii="Courier New" w:hAnsi="Courier New"/>
          <w:sz w:val="16"/>
        </w:rPr>
        <w:t>p.instance_operation_cfs_subparam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,sp.note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instance_operation_cfs_subparam sp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sp.instance_operation_cfs_param_uid=&lt;cfqueryparam cfsqltype="cf_sql_other" value="#arguments.qParam.instance_ope</w:t>
      </w:r>
      <w:r>
        <w:rPr>
          <w:rFonts w:ascii="Courier New" w:hAnsi="Courier New"/>
          <w:sz w:val="16"/>
        </w:rPr>
        <w:t>ration_cfs_param_uid#" null=#!isValid("guid",arguments.qParam.instance_operation_cfs_param_uid)#/&gt;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формируем дескриптор ---&gt;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&lt;cfset var mapDescriptor=structNew("linked")/&gt;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parser=createObject("compo</w:t>
      </w:r>
      <w:r>
        <w:rPr>
          <w:rFonts w:ascii="Courier New" w:hAnsi="Courier New"/>
          <w:sz w:val="16"/>
        </w:rPr>
        <w:t>nent","lib.expression_parser")/&gt;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query="local.qSubparam"&gt;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structInsert(mapDescriptor, local.qSubparam.svc_operation_cfs_subparam,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"svcOperationCfsSubparamId":"#local.qSubparam.svc_operation_cfs_subparam_id#",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"svcOperationCfsSubparam":"#local.qSubparam.svc_operation_cfs_subparam#",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"label":"#local.qSubparam.label#",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"dataType":"#local.qSubparam.data_type#",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"valueList":'#(len(local.qSubparam.expression)?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(parser.eval(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qSubparam.expression,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component:"resources.instance_operation_cfs_param",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keys:{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instanceOperationCfsParamUid:"#toString(arguments.qP</w:t>
      </w:r>
      <w:r>
        <w:rPr>
          <w:rFonts w:ascii="Courier New" w:hAnsi="Courier New"/>
          <w:sz w:val="16"/>
        </w:rPr>
        <w:t>aram.instance_operation_cfs_param_uid)#", /*note camelCase*/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svcOperationCfsParamId:"#toString(arguments.qParam.svc_operation_cfs_param_id)#" /*note camelCase*/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params:{}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: local.qSubparam.value_lis</w:t>
      </w:r>
      <w:r>
        <w:rPr>
          <w:rFonts w:ascii="Courier New" w:hAnsi="Courier New"/>
          <w:sz w:val="16"/>
        </w:rPr>
        <w:t>t)#',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"dependsOnCfsParams":"#local.qSubparam.depends_on_cfs_params#",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"expression":"#local.qSubparam.expression#",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"minlength":"#local.qSubparam.minlength#",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"maxlength":"#local.qSubparam.maxlength#",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"regex":"#local.qSubpa</w:t>
      </w:r>
      <w:r>
        <w:rPr>
          <w:rFonts w:ascii="Courier New" w:hAnsi="Courier New"/>
          <w:sz w:val="16"/>
        </w:rPr>
        <w:t xml:space="preserve">ram.regex#",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"man":"#local.qSubparam.man#",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"descr":"#local.qSubparam.descr#",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"defaultValue":"#local.qSubparam.default_value#",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"isRequired":#request.castToBool(local.qSubparam.is_required)#,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"isSensitive":#request.castTo</w:t>
      </w:r>
      <w:r>
        <w:rPr>
          <w:rFonts w:ascii="Courier New" w:hAnsi="Courier New"/>
          <w:sz w:val="16"/>
        </w:rPr>
        <w:t>Bool(local.qSubparam.is_sensitive)#,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"isHidden":#request.castToBool(local.qSubparam.is_hidden)#,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"isHidden":#request.castToBool(local.qSubparam.is_disabled)#,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"refSvcId":"#local.qSubparam.ref_svc_id#",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"uniqueScope":"#local.qSubpa</w:t>
      </w:r>
      <w:r>
        <w:rPr>
          <w:rFonts w:ascii="Courier New" w:hAnsi="Courier New"/>
          <w:sz w:val="16"/>
        </w:rPr>
        <w:t>ram.unique_scope#",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"defaultCompute":"#local.qSubparam.default_compute#",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"isModifiableDefinition":false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 true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&lt;cfloop index="local.i" from=1 to=#arrayLen(local.spMapArray)#&gt;&lt;!--- </w:t>
      </w:r>
      <w:r w:rsidRPr="002D7503">
        <w:rPr>
          <w:rFonts w:ascii="Courier New" w:hAnsi="Courier New"/>
          <w:sz w:val="16"/>
          <w:lang w:val="ru-RU"/>
        </w:rPr>
        <w:t>*** искусственное обо</w:t>
      </w:r>
      <w:r w:rsidRPr="002D7503">
        <w:rPr>
          <w:rFonts w:ascii="Courier New" w:hAnsi="Courier New"/>
          <w:sz w:val="16"/>
          <w:lang w:val="ru-RU"/>
        </w:rPr>
        <w:t>рачивание в массив вот для этого, не придумал ничего умнее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lastRenderedPageBreak/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чтобы не дублировать цикл по субпараметрам. Сделано некрасиво, но работать должно.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Ну а как сделать? Если массив - делать цикл по массиву, а если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 xml:space="preserve">-сразу обрабатыввать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>. При этом запрос</w:t>
      </w:r>
      <w:r w:rsidRPr="002D7503">
        <w:rPr>
          <w:rFonts w:ascii="Courier New" w:hAnsi="Courier New"/>
          <w:sz w:val="16"/>
          <w:lang w:val="ru-RU"/>
        </w:rPr>
        <w:t xml:space="preserve"> к таблице сабпараметров не хочется делать лишний раз.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может быть, лучше смотрелось бы </w:t>
      </w:r>
      <w:r>
        <w:rPr>
          <w:rFonts w:ascii="Courier New" w:hAnsi="Courier New"/>
          <w:sz w:val="16"/>
        </w:rPr>
        <w:t>arrayMap</w:t>
      </w:r>
      <w:r w:rsidRPr="002D7503">
        <w:rPr>
          <w:rFonts w:ascii="Courier New" w:hAnsi="Courier New"/>
          <w:sz w:val="16"/>
          <w:lang w:val="ru-RU"/>
        </w:rPr>
        <w:t xml:space="preserve">, но тут в ней будет цикл по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 xml:space="preserve">, и надо это делать в </w:t>
      </w:r>
      <w:r>
        <w:rPr>
          <w:rFonts w:ascii="Courier New" w:hAnsi="Courier New"/>
          <w:sz w:val="16"/>
        </w:rPr>
        <w:t>cfscript</w:t>
      </w:r>
      <w:r w:rsidRPr="002D7503">
        <w:rPr>
          <w:rFonts w:ascii="Courier New" w:hAnsi="Courier New"/>
          <w:sz w:val="16"/>
          <w:lang w:val="ru-RU"/>
        </w:rPr>
        <w:t>... строчек будет явно больше,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и в </w:t>
      </w:r>
      <w:r>
        <w:rPr>
          <w:rFonts w:ascii="Courier New" w:hAnsi="Courier New"/>
          <w:sz w:val="16"/>
        </w:rPr>
        <w:t>cfscript</w:t>
      </w:r>
      <w:r w:rsidRPr="002D7503">
        <w:rPr>
          <w:rFonts w:ascii="Courier New" w:hAnsi="Courier New"/>
          <w:sz w:val="16"/>
          <w:lang w:val="ru-RU"/>
        </w:rPr>
        <w:t xml:space="preserve"> циклы по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 xml:space="preserve"> какие-то я не помн</w:t>
      </w:r>
      <w:r w:rsidRPr="002D7503">
        <w:rPr>
          <w:rFonts w:ascii="Courier New" w:hAnsi="Courier New"/>
          <w:sz w:val="16"/>
          <w:lang w:val="ru-RU"/>
        </w:rPr>
        <w:t>ю</w:t>
      </w:r>
      <w:r w:rsidRPr="002D7503">
        <w:rPr>
          <w:rFonts w:ascii="Courier New" w:hAnsi="Courier New"/>
          <w:sz w:val="16"/>
          <w:lang w:val="ru-RU"/>
        </w:rPr>
        <w:tab/>
        <w:t>...</w:t>
      </w:r>
      <w:r w:rsidRPr="002D7503">
        <w:rPr>
          <w:rFonts w:ascii="Courier New" w:hAnsi="Courier New"/>
          <w:sz w:val="16"/>
          <w:lang w:val="ru-RU"/>
        </w:rPr>
        <w:tab/>
        <w:t xml:space="preserve">кстати, вместо цикла по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 xml:space="preserve"> можно наверно использовать </w:t>
      </w:r>
      <w:r>
        <w:rPr>
          <w:rFonts w:ascii="Courier New" w:hAnsi="Courier New"/>
          <w:sz w:val="16"/>
        </w:rPr>
        <w:t>structMap</w:t>
      </w:r>
      <w:r w:rsidRPr="002D7503">
        <w:rPr>
          <w:rFonts w:ascii="Courier New" w:hAnsi="Courier New"/>
          <w:sz w:val="16"/>
          <w:lang w:val="ru-RU"/>
        </w:rPr>
        <w:t xml:space="preserve"> по контенту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интересная и неожиданная разница между циклом по массиву и циклом по индексу массива: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в первом случае возвращается копия элемента, во втором мы естествен</w:t>
      </w:r>
      <w:r w:rsidRPr="002D7503">
        <w:rPr>
          <w:rFonts w:ascii="Courier New" w:hAnsi="Courier New"/>
          <w:sz w:val="16"/>
          <w:lang w:val="ru-RU"/>
        </w:rPr>
        <w:t>но имеем дело со ссылокой на элемент,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а нам сейчас нужно второе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isStruct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2D7503">
        <w:rPr>
          <w:rFonts w:ascii="Courier New" w:hAnsi="Courier New"/>
          <w:sz w:val="16"/>
          <w:lang w:val="ru-RU"/>
        </w:rPr>
        <w:t>])&gt;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sensitive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2D7503">
        <w:rPr>
          <w:rFonts w:ascii="Courier New" w:hAnsi="Courier New"/>
          <w:sz w:val="16"/>
          <w:lang w:val="ru-RU"/>
        </w:rPr>
        <w:t>],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</w:t>
      </w:r>
      <w:r w:rsidRPr="002D7503">
        <w:rPr>
          <w:rFonts w:ascii="Courier New" w:hAnsi="Courier New"/>
          <w:sz w:val="16"/>
          <w:lang w:val="ru-RU"/>
        </w:rPr>
        <w:t>][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] = "********"/&gt;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*** провер</w:t>
      </w:r>
      <w:r w:rsidRPr="002D7503">
        <w:rPr>
          <w:rFonts w:ascii="Courier New" w:hAnsi="Courier New"/>
          <w:sz w:val="16"/>
          <w:lang w:val="ru-RU"/>
        </w:rPr>
        <w:t xml:space="preserve">ку, что это не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2D7503">
        <w:rPr>
          <w:rFonts w:ascii="Courier New" w:hAnsi="Courier New"/>
          <w:sz w:val="16"/>
          <w:lang w:val="ru-RU"/>
        </w:rPr>
        <w:t>, можно добавить здесь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чтобы не вставляли в параметр что попало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здесь мы не делаем цикл по массиву, поскольку не поддерживаем массив расширяемых 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arrayLen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 xml:space="preserve">) </w:t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isStruct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</w:t>
      </w:r>
      <w:r>
        <w:rPr>
          <w:rFonts w:ascii="Courier New" w:hAnsi="Courier New"/>
          <w:sz w:val="16"/>
        </w:rPr>
        <w:t>pArray</w:t>
      </w:r>
      <w:r w:rsidRPr="002D7503">
        <w:rPr>
          <w:rFonts w:ascii="Courier New" w:hAnsi="Courier New"/>
          <w:sz w:val="16"/>
          <w:lang w:val="ru-RU"/>
        </w:rPr>
        <w:t>[1])&gt;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structInsert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mapDescriptor</w:t>
      </w:r>
      <w:r w:rsidRPr="002D7503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,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{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"</w:t>
      </w:r>
      <w:r>
        <w:rPr>
          <w:rFonts w:ascii="Courier New" w:hAnsi="Courier New"/>
          <w:sz w:val="16"/>
        </w:rPr>
        <w:t>note</w:t>
      </w:r>
      <w:r w:rsidRPr="002D7503">
        <w:rPr>
          <w:rFonts w:ascii="Courier New" w:hAnsi="Courier New"/>
          <w:sz w:val="16"/>
          <w:lang w:val="ru-RU"/>
        </w:rPr>
        <w:t>":"#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note</w:t>
      </w:r>
      <w:r w:rsidRPr="002D7503">
        <w:rPr>
          <w:rFonts w:ascii="Courier New" w:hAnsi="Courier New"/>
          <w:sz w:val="16"/>
          <w:lang w:val="ru-RU"/>
        </w:rPr>
        <w:t xml:space="preserve">#",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"</w:t>
      </w:r>
      <w:r>
        <w:rPr>
          <w:rFonts w:ascii="Courier New" w:hAnsi="Courier New"/>
          <w:sz w:val="16"/>
        </w:rPr>
        <w:t>isSensitive</w:t>
      </w:r>
      <w:r w:rsidRPr="002D7503">
        <w:rPr>
          <w:rFonts w:ascii="Courier New" w:hAnsi="Courier New"/>
          <w:sz w:val="16"/>
          <w:lang w:val="ru-RU"/>
        </w:rPr>
        <w:t>":#</w:t>
      </w:r>
      <w:r>
        <w:rPr>
          <w:rFonts w:ascii="Courier New" w:hAnsi="Courier New"/>
          <w:sz w:val="16"/>
        </w:rPr>
        <w:t>request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castToBool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</w:t>
      </w:r>
      <w:r>
        <w:rPr>
          <w:rFonts w:ascii="Courier New" w:hAnsi="Courier New"/>
          <w:sz w:val="16"/>
        </w:rPr>
        <w:t>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sensitive</w:t>
      </w:r>
      <w:r w:rsidRPr="002D7503">
        <w:rPr>
          <w:rFonts w:ascii="Courier New" w:hAnsi="Courier New"/>
          <w:sz w:val="16"/>
          <w:lang w:val="ru-RU"/>
        </w:rPr>
        <w:t>)#,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"</w:t>
      </w:r>
      <w:r>
        <w:rPr>
          <w:rFonts w:ascii="Courier New" w:hAnsi="Courier New"/>
          <w:sz w:val="16"/>
        </w:rPr>
        <w:t>isModifiableDefinition</w:t>
      </w:r>
      <w:r w:rsidRPr="002D7503">
        <w:rPr>
          <w:rFonts w:ascii="Courier New" w:hAnsi="Courier New"/>
          <w:sz w:val="16"/>
          <w:lang w:val="ru-RU"/>
        </w:rPr>
        <w:t>":</w:t>
      </w:r>
      <w:r>
        <w:rPr>
          <w:rFonts w:ascii="Courier New" w:hAnsi="Courier New"/>
          <w:sz w:val="16"/>
        </w:rPr>
        <w:t>true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}, </w:t>
      </w:r>
      <w:r>
        <w:rPr>
          <w:rFonts w:ascii="Courier New" w:hAnsi="Courier New"/>
          <w:sz w:val="16"/>
        </w:rPr>
        <w:t>true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sensitive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AND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structKeyExists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[1],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)&gt;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[1]["#</w:t>
      </w:r>
      <w:r>
        <w:rPr>
          <w:rFonts w:ascii="Courier New" w:hAnsi="Courier New"/>
          <w:sz w:val="16"/>
        </w:rPr>
        <w:t>lo</w:t>
      </w:r>
      <w:r>
        <w:rPr>
          <w:rFonts w:ascii="Courier New" w:hAnsi="Courier New"/>
          <w:sz w:val="16"/>
        </w:rPr>
        <w:t>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qInstSubparam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instance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operation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subparam</w:t>
      </w:r>
      <w:r w:rsidRPr="002D7503">
        <w:rPr>
          <w:rFonts w:ascii="Courier New" w:hAnsi="Courier New"/>
          <w:sz w:val="16"/>
          <w:lang w:val="ru-RU"/>
        </w:rPr>
        <w:t>#"] = "********"/&gt;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cfloop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descriptor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mapDescriptor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 xml:space="preserve"> (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data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EQ</w:t>
      </w:r>
      <w:r w:rsidRPr="002D7503">
        <w:rPr>
          <w:rFonts w:ascii="Courier New" w:hAnsi="Courier New"/>
          <w:sz w:val="16"/>
          <w:lang w:val="ru-RU"/>
        </w:rPr>
        <w:t xml:space="preserve"> "</w:t>
      </w:r>
      <w:r>
        <w:rPr>
          <w:rFonts w:ascii="Courier New" w:hAnsi="Courier New"/>
          <w:sz w:val="16"/>
        </w:rPr>
        <w:t>array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map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fixed</w:t>
      </w:r>
      <w:r w:rsidRPr="002D7503">
        <w:rPr>
          <w:rFonts w:ascii="Courier New" w:hAnsi="Courier New"/>
          <w:sz w:val="16"/>
          <w:lang w:val="ru-RU"/>
        </w:rPr>
        <w:t>")&gt;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</w:t>
      </w:r>
      <w:r>
        <w:rPr>
          <w:rFonts w:ascii="Courier New" w:hAnsi="Courier New"/>
          <w:sz w:val="16"/>
        </w:rPr>
        <w:t>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serializeJson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)/&gt;&lt;!--- как есть ---&gt;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cfelse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param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 xml:space="preserve"> = </w:t>
      </w:r>
      <w:r>
        <w:rPr>
          <w:rFonts w:ascii="Courier New" w:hAnsi="Courier New"/>
          <w:sz w:val="16"/>
        </w:rPr>
        <w:t>arrayLen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 xml:space="preserve">) ? </w:t>
      </w:r>
      <w:r>
        <w:rPr>
          <w:rFonts w:ascii="Courier New" w:hAnsi="Courier New"/>
          <w:sz w:val="16"/>
        </w:rPr>
        <w:t>serializeJson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spMapArray</w:t>
      </w:r>
      <w:r w:rsidRPr="002D7503">
        <w:rPr>
          <w:rFonts w:ascii="Courier New" w:hAnsi="Courier New"/>
          <w:sz w:val="16"/>
          <w:lang w:val="ru-RU"/>
        </w:rPr>
        <w:t>[1]) : ""/&gt;&lt;!--- вытаскиваем из массива-обертки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cffunct</w:t>
      </w:r>
      <w:r>
        <w:rPr>
          <w:rFonts w:ascii="Courier New" w:hAnsi="Courier New"/>
          <w:sz w:val="16"/>
        </w:rPr>
        <w:t>ion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lastRenderedPageBreak/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generateValueList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returntype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string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access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public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cfargument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functionName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type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string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required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true</w:t>
      </w:r>
      <w:r w:rsidRPr="002D7503">
        <w:rPr>
          <w:rFonts w:ascii="Courier New" w:hAnsi="Courier New"/>
          <w:sz w:val="16"/>
          <w:lang w:val="ru-RU"/>
        </w:rPr>
        <w:t>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остальные атрибуты необязательные, в </w:t>
      </w:r>
      <w:r>
        <w:rPr>
          <w:rFonts w:ascii="Courier New" w:hAnsi="Courier New"/>
          <w:sz w:val="16"/>
        </w:rPr>
        <w:t>argumentCollection</w:t>
      </w:r>
      <w:r w:rsidRPr="002D7503">
        <w:rPr>
          <w:rFonts w:ascii="Courier New" w:hAnsi="Courier New"/>
          <w:sz w:val="16"/>
          <w:lang w:val="ru-RU"/>
        </w:rPr>
        <w:t xml:space="preserve"> (еще вопрос, насколько безопасно объявлят</w:t>
      </w:r>
      <w:r w:rsidRPr="002D7503">
        <w:rPr>
          <w:rFonts w:ascii="Courier New" w:hAnsi="Courier New"/>
          <w:sz w:val="16"/>
          <w:lang w:val="ru-RU"/>
        </w:rPr>
        <w:t>ь один из аргументов без остальных) ---&gt;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cfswitch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expression</w:t>
      </w:r>
      <w:r w:rsidRPr="002D7503">
        <w:rPr>
          <w:rFonts w:ascii="Courier New" w:hAnsi="Courier New"/>
          <w:sz w:val="16"/>
          <w:lang w:val="ru-RU"/>
        </w:rPr>
        <w:t>=#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functionName</w:t>
      </w:r>
      <w:r w:rsidRPr="002D7503">
        <w:rPr>
          <w:rFonts w:ascii="Courier New" w:hAnsi="Courier New"/>
          <w:sz w:val="16"/>
          <w:lang w:val="ru-RU"/>
        </w:rPr>
        <w:t>#&gt;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cfcase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>=""&gt;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""/&gt;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cfcase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cfcase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value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getAvailableResourceRealms</w:t>
      </w:r>
      <w:r w:rsidRPr="002D7503">
        <w:rPr>
          <w:rFonts w:ascii="Courier New" w:hAnsi="Courier New"/>
          <w:sz w:val="16"/>
          <w:lang w:val="ru-RU"/>
        </w:rPr>
        <w:t>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getAvailableResourceRealms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arguments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svcId</w:t>
      </w:r>
      <w:r w:rsidRPr="002D7503">
        <w:rPr>
          <w:rFonts w:ascii="Courier New" w:hAnsi="Courier New"/>
          <w:sz w:val="16"/>
          <w:lang w:val="ru-RU"/>
        </w:rPr>
        <w:t xml:space="preserve">, </w:t>
      </w:r>
      <w:r>
        <w:rPr>
          <w:rFonts w:ascii="Courier New" w:hAnsi="Courier New"/>
          <w:sz w:val="16"/>
        </w:rPr>
        <w:t>ar</w:t>
      </w:r>
      <w:r>
        <w:rPr>
          <w:rFonts w:ascii="Courier New" w:hAnsi="Courier New"/>
          <w:sz w:val="16"/>
        </w:rPr>
        <w:t>guments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contractId</w:t>
      </w:r>
      <w:r w:rsidRPr="002D7503">
        <w:rPr>
          <w:rFonts w:ascii="Courier New" w:hAnsi="Courier New"/>
          <w:sz w:val="16"/>
          <w:lang w:val="ru-RU"/>
        </w:rPr>
        <w:t xml:space="preserve">)/&gt;&lt;!--- </w:t>
      </w:r>
      <w:r>
        <w:rPr>
          <w:rFonts w:ascii="Courier New" w:hAnsi="Courier New"/>
          <w:sz w:val="16"/>
        </w:rPr>
        <w:t>*** неочевидно, но ожидаются в argumentCollection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value="getSampleList"&gt;&lt;!--- for debug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"dummy1,dummy2"/&gt;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"function not </w:t>
      </w:r>
      <w:r>
        <w:rPr>
          <w:rFonts w:ascii="Courier New" w:hAnsi="Courier New"/>
          <w:sz w:val="16"/>
        </w:rPr>
        <w:t>found"/&gt;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name="getAvailableResourceRealms" returnType="string" access="public"&gt;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name="contractId"/&gt;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</w:t>
      </w:r>
      <w:r>
        <w:rPr>
          <w:rFonts w:ascii="Courier New" w:hAnsi="Courier New"/>
          <w:sz w:val="16"/>
        </w:rPr>
        <w:t>local.qAvailableResourceRealm"&gt;&lt;!--- *** distinct халява, но придумывать корректную формулировку времени мало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distinct r.resource_realm, r.sort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resource_realm_access a 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(r.resource_realm_id=a.resource_</w:t>
      </w:r>
      <w:r>
        <w:rPr>
          <w:rFonts w:ascii="Courier New" w:hAnsi="Courier New"/>
          <w:sz w:val="16"/>
        </w:rPr>
        <w:t xml:space="preserve">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(a.contract_id=&lt;cfqueryparam cfsqltype="CF_SQL_INTEGER" value=#arguments.contractId# null=#!isValid("integer", arguments.contractId)#/&gt;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a.contract_id=0) /*0 means access to any contract*/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r.r</w:t>
      </w:r>
      <w:r>
        <w:rPr>
          <w:rFonts w:ascii="Courier New" w:hAnsi="Courier New"/>
          <w:sz w:val="16"/>
        </w:rPr>
        <w:t>esource_realm_type_id=s.resource_realm_type_id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s.svc_id=&lt;cfqueryparam cfsqltype="CF_SQL_INTEGER" value=#arguments.svcId# null=#!isValid("integer", arguments.svcId)#/&gt;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r.sort, r.resource_realm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  <w:t>&lt;!--- &lt;cfdump var=#arguments#</w:t>
      </w:r>
      <w:r>
        <w:rPr>
          <w:rFonts w:ascii="Courier New" w:hAnsi="Courier New"/>
          <w:sz w:val="16"/>
        </w:rPr>
        <w:t>/&gt; cfdump здесь провоцирует NPE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local.qAvailableResourceRealm.recordCount&gt;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valueList(local.qAvailableResourceRealm.resource_realm)/&gt;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""/&gt;&lt;!--- иначе для пустого резалтсета генерируется null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для вложенных справочников ---&gt;</w:t>
      </w:r>
      <w:r>
        <w:br/>
      </w:r>
      <w:r>
        <w:rPr>
          <w:rFonts w:ascii="Courier New" w:hAnsi="Courier New"/>
          <w:sz w:val="16"/>
        </w:rPr>
        <w:tab/>
        <w:t>&lt;!--- дублировано: deck-tool/instance_operation.cfm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name="getSelectedResourceRealm" returnType="string"&gt;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name="local.qSelectedResourceRealm"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iop.param_value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sop on (iop.svc_operation_cfs_param_id=sop.svc_operation_cfs_param_id)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cfsqltype="CF_SQL_OTHER" value=#d.</w:t>
      </w:r>
      <w:r>
        <w:rPr>
          <w:rFonts w:ascii="Courier New" w:hAnsi="Courier New"/>
          <w:sz w:val="16"/>
        </w:rPr>
        <w:t>instance_operation_uid# null=#!isValid("guid", d.instance_operation_uid)#/&gt;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</w:t>
      </w:r>
      <w:r>
        <w:rPr>
          <w:rFonts w:ascii="Courier New" w:hAnsi="Courier New"/>
          <w:sz w:val="16"/>
        </w:rPr>
        <w:tab/>
        <w:t>sop.svc_operation_cfs_param='resourceRealm'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  <w:t>&lt;!--- &lt;cfdump var=#arguments#/&gt; cfdump здесь провоцирует NPE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local.qSelectedResource</w:t>
      </w:r>
      <w:r>
        <w:rPr>
          <w:rFonts w:ascii="Courier New" w:hAnsi="Courier New"/>
          <w:sz w:val="16"/>
        </w:rPr>
        <w:t>Realm.param_value/&gt;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name="generateClosure" returntype="function"&gt;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name="functionName" type="string"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name="config" type="string"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остальные атрибуты </w:t>
      </w:r>
      <w:r>
        <w:rPr>
          <w:rFonts w:ascii="Courier New" w:hAnsi="Courier New"/>
          <w:sz w:val="16"/>
        </w:rPr>
        <w:t>необязательные, в argumentCollection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expression=#arguments.functionName#&gt;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function(){}/&gt;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value="getRefFromRRealmConfig"&gt;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function(){return getRefFromRRealmConfig(</w:t>
      </w:r>
      <w:r>
        <w:rPr>
          <w:rFonts w:ascii="Courier New" w:hAnsi="Courier New"/>
          <w:sz w:val="16"/>
        </w:rPr>
        <w:t>getSelectedResourceRealm(),config)}/&gt;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тут нам внезапно нужен контекст ресурсной платформы. При первичной отрисовке он может быть неизвестен (кроме специальных случаев, когда есть дефолтная платформа, или она вообще одна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даже</w:t>
      </w:r>
      <w:r>
        <w:rPr>
          <w:rFonts w:ascii="Courier New" w:hAnsi="Courier New"/>
          <w:sz w:val="16"/>
        </w:rPr>
        <w:t xml:space="preserve"> не знаю, хорошая ли практика - explicitly scope variables: с closures, похоже, так не принято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value="getSampleConfig"&gt;&lt;!--- for debug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function(){return deserializeJson('{"providerVdc": [ { "hystax-pvdc</w:t>
      </w:r>
      <w:r>
        <w:rPr>
          <w:rFonts w:ascii="Courier New" w:hAnsi="Courier New"/>
          <w:sz w:val="16"/>
        </w:rPr>
        <w:t>": { "storageVdcProfile": [ ] } }, { "v1cl1-vsan-pvdc": { "albSegroup": [ "SEGROUP-V1CL1-VSAN-SHARED-01", "SEGROUP-V1CL1-VSAN-SHARED-02" ], "storageVdcProfile": [ "v1-backup-itprotect" ] } }, { "v1cl2-pvdc": { "albSegroup": [ "SEGROUP-V1CL2-SHARED-01", "SE</w:t>
      </w:r>
      <w:r>
        <w:rPr>
          <w:rFonts w:ascii="Courier New" w:hAnsi="Courier New"/>
          <w:sz w:val="16"/>
        </w:rPr>
        <w:t>GROUP-V1CL2-SHARED-02" ], "storageVdcProfile": [ "V1-SATA", "V1CL1-F1R1-SSD", "V1CL1-F2R6-SSD", "V1CL1-SAS" ] } }, { "v1cl3-vsan-pvdc": { "albSegroup": [ "SEGROUP-V1CL3-VSAN-SHARED-01", "SEGROUP-V1CL3-VSAN-SHARED-02" ], "storageVdcProfile": [ "V1-SATA", "v</w:t>
      </w:r>
      <w:r>
        <w:rPr>
          <w:rFonts w:ascii="Courier New" w:hAnsi="Courier New"/>
          <w:sz w:val="16"/>
        </w:rPr>
        <w:t>1-sata-cl3", "v1-sata-migr", "V1CL1-SAS", "V1CL3-F1R5-SSD", "V1CL3-F1R6-SSD_new", "V1CL3-F2R1-SSD", "V1CL3-F2R6-SSD" ] } }, { "v1cl4-vsan-pvdc": { "albSegroup": [ "SEGROUP-V1CL4-VSAN-SHARED-01" ], "storageVdcProfile": [ "V1-SATA", "v1-sata-migr", "V1CL3-F1</w:t>
      </w:r>
      <w:r>
        <w:rPr>
          <w:rFonts w:ascii="Courier New" w:hAnsi="Courier New"/>
          <w:sz w:val="16"/>
        </w:rPr>
        <w:t>R6-SSD_new", "V1CL4-F1R1-SSD", "V1CL4-F1R5-SSD", "V1CL4-F2R1-SSD" ] } }, { "v2cl2-1c-pvdc": { "storageVdcProfile": [ "V1CL1-F2R1-SSD", "V1CL1-F2R6-SSD" ] } } ]}')}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"function not found"/&gt;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name="getRefFromRRealmConfig" returntype="any"&gt;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name="resourceRealm" type="string"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name="config"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name="qResourceRealmConf</w:t>
      </w:r>
      <w:r>
        <w:rPr>
          <w:rFonts w:ascii="Courier New" w:hAnsi="Courier New"/>
          <w:sz w:val="16"/>
        </w:rPr>
        <w:t>ig"&gt;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properties::text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resource_realm='ngcloud.ru'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&lt;cfqueryparam cfsqltype="cf_sql_varchar" value=#arguments.resourceRealm#/&gt;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var local={}/&gt; ---&gt; &lt;!--- паранойя... и е</w:t>
      </w:r>
      <w:r>
        <w:rPr>
          <w:rFonts w:ascii="Courier New" w:hAnsi="Courier New"/>
          <w:sz w:val="16"/>
        </w:rPr>
        <w:t>сть шансы, что я неправильно понимаю эту химию скоупов---&gt;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props = deserializeJson(qResourceRealmConfig.properties)/&gt;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cfg = deserializeJson(arguments.config)/&gt; &lt;!--- удобнее было бы передавать сразу структуру впр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cfg</w:t>
      </w:r>
      <w:r>
        <w:rPr>
          <w:rFonts w:ascii="Courier New" w:hAnsi="Courier New"/>
          <w:sz w:val="16"/>
        </w:rPr>
        <w:t xml:space="preserve">={"path":"vcd.providerVdc"}/&gt;&lt;!--- </w:t>
      </w:r>
      <w:r w:rsidRPr="002D7503">
        <w:rPr>
          <w:rFonts w:ascii="Courier New" w:hAnsi="Courier New"/>
          <w:sz w:val="16"/>
          <w:lang w:val="ru-RU"/>
        </w:rPr>
        <w:t>*** временный пример для отладки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засада на ровном месте: у нас в конфиге оказался массив вместо структуры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&lt;!--- вернуть нам нужно не просто содержимое по пути, а вместе с контейнером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path</w:t>
      </w:r>
      <w:r w:rsidRPr="002D7503">
        <w:rPr>
          <w:rFonts w:ascii="Courier New" w:hAnsi="Courier New"/>
          <w:sz w:val="16"/>
          <w:lang w:val="ru-RU"/>
        </w:rPr>
        <w:t>=</w:t>
      </w:r>
      <w:r>
        <w:rPr>
          <w:rFonts w:ascii="Courier New" w:hAnsi="Courier New"/>
          <w:sz w:val="16"/>
        </w:rPr>
        <w:t>cfg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path</w:t>
      </w:r>
      <w:r w:rsidRPr="002D7503">
        <w:rPr>
          <w:rFonts w:ascii="Courier New" w:hAnsi="Courier New"/>
          <w:sz w:val="16"/>
          <w:lang w:val="ru-RU"/>
        </w:rPr>
        <w:t xml:space="preserve">/&gt;&lt;!--- </w:t>
      </w:r>
      <w:r>
        <w:rPr>
          <w:rFonts w:ascii="Courier New" w:hAnsi="Courier New"/>
          <w:sz w:val="16"/>
        </w:rPr>
        <w:t>*** обработать исключение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containerName = listLast(path,".")/&gt;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 = structNew()/&gt;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structInsert(result, containerName, structGet("props.#path#"))/&gt;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result/&gt;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</w:t>
      </w:r>
      <w:r>
        <w:rPr>
          <w:rFonts w:ascii="Courier New" w:hAnsi="Courier New"/>
          <w:sz w:val="16"/>
        </w:rPr>
        <w:t>- duplicated in deck-tool ---&gt;</w:t>
      </w:r>
      <w:r>
        <w:br/>
      </w:r>
      <w:r>
        <w:rPr>
          <w:rFonts w:ascii="Courier New" w:hAnsi="Courier New"/>
          <w:sz w:val="16"/>
        </w:rPr>
        <w:tab/>
        <w:t>&lt;cffunction name="getListFromState" returntype="string" hint="returns list"&gt;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name="state" type="struct" required="true"/&gt;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name="path" type="string" required="true"/&gt;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structKeyList(structGet("arguments.state.#arguments.path#"))/&gt;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можно ожидать ошибки, если по указанному пути расположена не структура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cfcatch.message/&gt;&lt;!--- для упрощения диагностики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</w:t>
      </w:r>
      <w:r>
        <w:rPr>
          <w:rFonts w:ascii="Courier New" w:hAnsi="Courier New"/>
          <w:sz w:val="16"/>
        </w:rPr>
        <w:t>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  <w:r>
        <w:br/>
      </w:r>
      <w:r>
        <w:rPr>
          <w:rFonts w:ascii="Courier New" w:hAnsi="Courier New"/>
          <w:sz w:val="16"/>
        </w:rPr>
        <w:t>&lt;!--- [{"b":"12","secret1":"preved"},{"b":"13","secret1":"preved404"},{"b":"14","secret1":"preved402"}] ---&gt;</w:t>
      </w:r>
    </w:p>
    <w:p w14:paraId="08B57F56" w14:textId="77777777" w:rsidR="001627DF" w:rsidRDefault="006D5112">
      <w:pPr>
        <w:pStyle w:val="1"/>
      </w:pPr>
      <w:bookmarkStart w:id="26" w:name="_Toc229635401"/>
      <w:r>
        <w:lastRenderedPageBreak/>
        <w:t>v1/resources/instance_operation_cfs_param_ls.cfc</w:t>
      </w:r>
      <w:bookmarkEnd w:id="26"/>
    </w:p>
    <w:p w14:paraId="35E2C3D6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</w:t>
      </w:r>
      <w:r>
        <w:rPr>
          <w:rFonts w:ascii="Courier New" w:hAnsi="Courier New"/>
          <w:sz w:val="16"/>
        </w:rPr>
        <w:t>s="taffy.core.resource" taffy:uri="/instanceOperationCfsParams"&gt;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&lt;!---спецификация полей, пригодных для фильтрации</w:t>
      </w:r>
      <w:r>
        <w:rPr>
          <w:rFonts w:ascii="Courier New" w:hAnsi="Courier New"/>
          <w:sz w:val="16"/>
        </w:rPr>
        <w:t xml:space="preserve"> ---&gt;</w:t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dt_created={prefix="iop",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svc_operation_cfs_param={prefix="sop",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login={prefix="iop",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creator_id={prefix="iop",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sort={prefix="sop",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is_sensitive={prefix="sop",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depends_on_cfs_params={prefix="sop", type="string"}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hint="Список CFS параметров"&gt;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default="1000"/&gt;</w:t>
      </w:r>
      <w:r>
        <w:rPr>
          <w:rFonts w:ascii="Courier New" w:hAnsi="Courier New"/>
          <w:sz w:val="16"/>
        </w:rPr>
        <w:tab/>
        <w:t xml:space="preserve">&lt;!--- *** тут </w:t>
      </w:r>
      <w:r>
        <w:rPr>
          <w:rFonts w:ascii="Courier New" w:hAnsi="Courier New"/>
          <w:sz w:val="16"/>
        </w:rPr>
        <w:t>на самом деле есть лимит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example:fld1.ASC,fld2.DESC,fld3.AS</w:t>
      </w:r>
      <w:r>
        <w:rPr>
          <w:rFonts w:ascii="Courier New" w:hAnsi="Courier New"/>
          <w:sz w:val="16"/>
        </w:rPr>
        <w:t>C"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type="string" required=false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!this.helper.keyExistsAndValid(arguments,"instanceOperationUid","guid")&gt;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message="Missing required parameter" detail="instanceOperationUid is missing or not a valid 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</w:t>
      </w:r>
      <w:r>
        <w:rPr>
          <w:rFonts w:ascii="Courier New" w:hAnsi="Courier New"/>
          <w:sz w:val="16"/>
        </w:rPr>
        <w:t>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</w:t>
      </w:r>
      <w:r>
        <w:rPr>
          <w:rFonts w:ascii="Courier New" w:hAnsi="Courier New"/>
          <w:sz w:val="16"/>
        </w:rPr>
        <w:t>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</w:t>
      </w:r>
      <w:r>
        <w:rPr>
          <w:rFonts w:ascii="Courier New" w:hAnsi="Courier New"/>
          <w:sz w:val="16"/>
        </w:rPr>
        <w:t>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lengthOut="fie</w:t>
      </w:r>
      <w:r>
        <w:rPr>
          <w:rFonts w:ascii="Courier New" w:hAnsi="Courier New"/>
          <w:sz w:val="16"/>
        </w:rPr>
        <w:t>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</w:t>
      </w:r>
      <w:r>
        <w:rPr>
          <w:rFonts w:ascii="Courier New" w:hAnsi="Courier New"/>
          <w:sz w:val="16"/>
        </w:rPr>
        <w:lastRenderedPageBreak/>
        <w:t>title="instance_operation_cfs_param_uid"&gt;iop.instance_operation_cfs_param_uid::text as instance_operation_cfs_param_uid&lt;/m:field&gt;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title="instance_operation_uid"&gt;iop.instance_operation_uid::text as instance_operation_uid&lt;</w:t>
      </w:r>
      <w:r>
        <w:rPr>
          <w:rFonts w:ascii="Courier New" w:hAnsi="Courier New"/>
          <w:sz w:val="16"/>
        </w:rPr>
        <w:t>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title="svc_operation_cfs_param_id"&gt;iop.svc_operation_cfs_param_id&lt;/m:field&gt;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title="param_value"&gt;case when sop.is_sensitive then '********' else iop.param_value end as param_value 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&lt;m:field&gt;iop.note&lt;/m:field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&lt;m:field&gt;to_char(iop.dt_created,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&lt;m:field&gt;iop.creator_id&lt;/m:field&gt;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creator_login&lt;/m:field&gt;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creator_shortname&lt;/m:field&gt;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</w:t>
      </w:r>
      <w:r>
        <w:rPr>
          <w:rFonts w:ascii="Courier New" w:hAnsi="Courier New"/>
          <w:sz w:val="16"/>
        </w:rPr>
        <w:t>ld&gt;sop.svc_operation_cfs_param&lt;/m:field&gt;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formatter=#request.castToBool#&gt;sop.is_required&lt;/m:field&gt;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</w:t>
      </w:r>
      <w:r>
        <w:rPr>
          <w:rFonts w:ascii="Courier New" w:hAnsi="Courier New"/>
          <w:sz w:val="16"/>
        </w:rPr>
        <w:t>#&gt;sop.is_hidden&lt;/m:field&gt;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formatter=#request.castToBool#&gt;sop.is_disabled&lt;/m:field&gt;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formatter=#(x)=&gt;((isArray(x) OR isEmpty(x))? x : listToArray(x))#&gt;sop.value_list&lt;/m:field&gt;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</w:t>
      </w:r>
      <w:r>
        <w:rPr>
          <w:rFonts w:ascii="Courier New" w:hAnsi="Courier New"/>
          <w:sz w:val="16"/>
        </w:rPr>
        <w:t>fault_value&lt;/m:field&gt;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&lt;m:field&gt;sop.func&lt;/m:field&gt;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&lt;m:field&gt;p.nested_ref&lt;/m:field&gt;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&lt;m:field&gt;p.expression&lt;/m:field&gt;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&lt;m:field&gt;sop.depends_on_cfs_params&lt;/m:field&gt;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&lt;m:field&gt;sop.man&lt;/m:field&gt;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&lt;m:field&gt;null as data_descriptor&lt;/m:field&gt;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&lt;m:field&gt;e.service_id&lt;/m:field&gt;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(iop.instance_operation_uid=io.instance_operation_</w:t>
      </w:r>
      <w:r>
        <w:rPr>
          <w:rFonts w:ascii="Courier New" w:hAnsi="Courier New"/>
          <w:sz w:val="16"/>
        </w:rPr>
        <w:t>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sop on (iop.svc_operation_cfs_param_id=sop.svc_operation_cfs_param_id)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</w:t>
      </w:r>
      <w:r>
        <w:rPr>
          <w:rFonts w:ascii="Courier New" w:hAnsi="Courier New"/>
          <w:sz w:val="16"/>
        </w:rPr>
        <w:t>uter join usr u on (iop.creator_id=u.usr_id)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cfsqltype="cf_sql_other" value="#arguments.instanceOperationUid#"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si.specification_id=&lt;cfquerypar</w:t>
      </w:r>
      <w:r>
        <w:rPr>
          <w:rFonts w:ascii="Courier New" w:hAnsi="Courier New"/>
          <w:sz w:val="16"/>
        </w:rPr>
        <w:t>am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&lt;m:order_build sortCollection=#this.helper.parseNumericOrder(local.titleMap, arguments.orderBy)# fieldCount=0/&gt;&lt;!---no sort length limit---&gt;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cfsqltype="cf_sql_other" value="#arguments.instanceOperationUid#" null</w:t>
      </w:r>
      <w:r>
        <w:rPr>
          <w:rFonts w:ascii="Courier New" w:hAnsi="Courier New"/>
          <w:sz w:val="16"/>
        </w:rPr>
        <w:t>=#!isValid('guid',arguments.instanceOperationUid)#/&gt;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len(func)&gt;&lt;!--- приоритет отдается функции перед списком значений---&gt;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"functionName":"#func#",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"svcId":#loc</w:t>
      </w:r>
      <w:r>
        <w:rPr>
          <w:rFonts w:ascii="Courier New" w:hAnsi="Courier New"/>
          <w:sz w:val="16"/>
        </w:rPr>
        <w:t xml:space="preserve">al.qCfsParam.service_id#,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method="generateValueList" argumentCollection=#args# returnVariable="local.qCfsParam.value_list"/&gt;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(len(local.qCfsP</w:t>
      </w:r>
      <w:r>
        <w:rPr>
          <w:rFonts w:ascii="Courier New" w:hAnsi="Courier New"/>
          <w:sz w:val="16"/>
        </w:rPr>
        <w:t xml:space="preserve">aram.func) OR len(local.qCfsParam.expression) OR len(local.qCfsParam.state_path) OR len(local.qCfsParam.nested_ref))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len(trim(local.qCf</w:t>
      </w:r>
      <w:r>
        <w:rPr>
          <w:rFonts w:ascii="Courier New" w:hAnsi="Courier New"/>
          <w:sz w:val="16"/>
        </w:rPr>
        <w:t>sParam.value_list)) AND listLen(local.qCfsParam.value_list)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local.qCfsParam.default_value=local.qCfsParam.value_list/&gt;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data_type EQ "map" OR data_type EQ "map-fixed" OR data_type EQ "array-map-fix</w:t>
      </w:r>
      <w:r>
        <w:rPr>
          <w:rFonts w:ascii="Courier New" w:hAnsi="Courier New"/>
          <w:sz w:val="16"/>
        </w:rPr>
        <w:t>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method="processMap" qParam=#local.qCfsParam#/&gt;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fset "out.resultSetSize"=#local.qCfsParam.recordCount#/&gt;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&lt;cfloop </w:t>
      </w:r>
      <w:r>
        <w:rPr>
          <w:rFonts w:ascii="Courier New" w:hAnsi="Courier New"/>
          <w:sz w:val="16"/>
        </w:rPr>
        <w:t>query=#local.qCfsParam#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local.qCfsParam,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br/>
      </w:r>
      <w:r>
        <w:rPr>
          <w:rFonts w:ascii="Courier New" w:hAnsi="Courier New"/>
          <w:sz w:val="16"/>
        </w:rPr>
        <w:tab/>
        <w:t>&lt;/cffunction&gt;&lt;!--- get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 &lt;cffu</w:t>
      </w:r>
      <w:r>
        <w:rPr>
          <w:rFonts w:ascii="Courier New" w:hAnsi="Courier New"/>
          <w:sz w:val="16"/>
        </w:rPr>
        <w:t>nction name="post" hint="Создание нового CFS параметра операции."&gt;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type="string" required=true hint="type:guid"/&gt;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&lt;cfargument name="svcOperationCfsParamId"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</w:t>
      </w:r>
      <w:r>
        <w:rPr>
          <w:rFonts w:ascii="Courier New" w:hAnsi="Courier New"/>
          <w:sz w:val="16"/>
        </w:rPr>
        <w:t>rgument name="paramValue" type="string" required=true hint="type:string ***Валидацию пока не проводим, а надо"/&gt;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name="note" type="string" required=false default="" hint="type:string description: комментарий пользователя"/&gt;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set this.helper.validateField(arguments, "instanceOperationUid",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"svcOperationCfsParamId", "integer")/&gt;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checkParam(arguments.svcOperationCfsParamId, arguments.paramValue, arguments.usrId)/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checkResourceRealmAccess(arguments.instanceOperationUid, arguments.svcOperationCfsParamId, arguments.paramValue)/&gt;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</w:t>
      </w:r>
      <w:r>
        <w:rPr>
          <w:rFonts w:ascii="Courier New" w:hAnsi="Courier New"/>
          <w:sz w:val="16"/>
        </w:rPr>
        <w:t>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local.instanceOperationCfsParamUid=#createGUID()#/&gt;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io.dt_submit, io.dt_finish, io.submit_result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</w:t>
      </w:r>
      <w:r>
        <w:rPr>
          <w:rFonts w:ascii="Courier New" w:hAnsi="Courier New"/>
          <w:sz w:val="16"/>
        </w:rPr>
        <w:t xml:space="preserve">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value="#arguments.instanceOperationUid#"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left(local.qCheck.submit_result,1) E</w:t>
      </w:r>
      <w:r>
        <w:rPr>
          <w:rFonts w:ascii="Courier New" w:hAnsi="Courier New"/>
          <w:sz w:val="16"/>
        </w:rPr>
        <w:t>Q "2" AND len(local.qCheck.dt_finish) EQ 0&gt;&lt;!--- 201 etc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representationOf(this.helper.formatMessage("Operation already started", "Parameter creation disabled for started operation")).withStatus(422)/&gt;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Проверка: па</w:t>
      </w:r>
      <w:r>
        <w:rPr>
          <w:rFonts w:ascii="Courier New" w:hAnsi="Courier New"/>
          <w:sz w:val="16"/>
        </w:rPr>
        <w:t>раметр от нашего ли сервиса *** и операции ---&gt;</w:t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name="local.qInstanceService"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e.service_id, io.operation, si.specification_id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instance e on </w:t>
      </w:r>
      <w:r>
        <w:rPr>
          <w:rFonts w:ascii="Courier New" w:hAnsi="Courier New"/>
          <w:sz w:val="16"/>
        </w:rPr>
        <w:t>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value="#arguments.instanceOperationUid#"/&gt;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</w:t>
      </w:r>
      <w:r>
        <w:rPr>
          <w:rFonts w:ascii="Courier New" w:hAnsi="Courier New"/>
          <w:sz w:val="16"/>
        </w:rPr>
        <w:t>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name="local.qTemplateSvc"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so.svc_id, so.operation, sop.is_disabled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svc_operation_cfs_param sop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so on (sop.svc_operation_id=so.svc_operation_id)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</w:t>
      </w:r>
      <w:r>
        <w:rPr>
          <w:rFonts w:ascii="Courier New" w:hAnsi="Courier New"/>
          <w:sz w:val="16"/>
        </w:rPr>
        <w:t>tion_cfs_param_id=&lt;cfqueryparam cfsqltype="cf_sql_integer" value="#arguments.svcOperationCfsParamId#"/&gt;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local.qInstanceService.specification_id NEQ arguments.specificationId&gt;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</w:t>
      </w:r>
      <w:r>
        <w:rPr>
          <w:rFonts w:ascii="Courier New" w:hAnsi="Courier New"/>
          <w:sz w:val="16"/>
        </w:rPr>
        <w:t>sage("Instance not accessible", "Instance does not belong to the current specification, contract or contragent")).withStatus(403)/&gt;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local.qInstanceService.service_id NEQ local.qTemplateSvc.svc_id&gt;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</w:t>
      </w:r>
      <w:r>
        <w:rPr>
          <w:rFonts w:ascii="Courier New" w:hAnsi="Courier New"/>
          <w:sz w:val="16"/>
        </w:rPr>
        <w:t>lper.formatMessage("Invalid CFS parameter", "Parameter specified does not belong to this service")).withStatus(400)/&gt;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local.qInstanceService.operation NEQ local.qTemplateSvc.operation&gt;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</w:t>
      </w:r>
      <w:r>
        <w:rPr>
          <w:rFonts w:ascii="Courier New" w:hAnsi="Courier New"/>
          <w:sz w:val="16"/>
        </w:rPr>
        <w:t>essage("Invalid CFS parameter", "Parameter specified does not belong to this operation")).withStatus(400)/&gt;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instance_operation_cfs_param (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instance_operation_cfs_param_uid,instance_operat</w:t>
      </w:r>
      <w:r>
        <w:rPr>
          <w:rFonts w:ascii="Courier New" w:hAnsi="Courier New"/>
          <w:sz w:val="16"/>
        </w:rPr>
        <w:t>ion_uid,svc_operation_cfs_param_id,param_value,note,dt_created,creator_id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values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&lt;cfqueryparam cfsqltype="cf_sql_other" value="#local.instanceOperationCfsParamUid#"/&gt;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cfsqltype="cf_sql_other" value="#arguments.instanceOpera</w:t>
      </w:r>
      <w:r>
        <w:rPr>
          <w:rFonts w:ascii="Courier New" w:hAnsi="Courier New"/>
          <w:sz w:val="16"/>
        </w:rPr>
        <w:t>tionUid#"/&gt;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value="#arguments.svcOperationCfsParamId#"/&gt;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value="#arguments.paramValue#"/&gt;&lt;!--- htmlEditFormat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,&lt;cfqueryparam cfsqltype="cf_sql_varchar" </w:t>
      </w:r>
      <w:r>
        <w:rPr>
          <w:rFonts w:ascii="Courier New" w:hAnsi="Courier New"/>
          <w:sz w:val="16"/>
        </w:rPr>
        <w:t>value="#htmlEditFormat(arguments.note)#"/&gt;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</w:t>
      </w:r>
      <w:r>
        <w:rPr>
          <w:rFonts w:ascii="Courier New" w:hAnsi="Courier New"/>
          <w:sz w:val="16"/>
        </w:rPr>
        <w:t>tionOf(this.helper.formatException(cfcatch, "Internal Error")).withStatus(500)/&gt;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.withHeaders({location: "./#local.instanceOperationCfsParamUid#"})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"Created")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</w:t>
      </w:r>
      <w:r>
        <w:rPr>
          <w:rFonts w:ascii="Courier New" w:hAnsi="Courier New"/>
          <w:sz w:val="16"/>
        </w:rPr>
        <w:t>!--- post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name="checkParam" returnType="void"&gt;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 параметров по метаданным, независимо от семантики самого параметра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name="svcOperationCfsParamId" type="numeric" required = 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&lt;cfargument name="paramValue" required = 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type="guid" default="00000000-0000-0000-0000-000000000000"/&gt;&lt;!--- используется при проверке уникальности, чтобы не</w:t>
      </w:r>
      <w:r>
        <w:rPr>
          <w:rFonts w:ascii="Courier New" w:hAnsi="Courier New"/>
          <w:sz w:val="16"/>
        </w:rPr>
        <w:t xml:space="preserve"> сравнивать с собой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Вероятно, стоит возвращать конкретную ругань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принадлежит ли параметр данному сервису, проверяется выше 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&lt;!--- получаем метаданные параметра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</w:t>
      </w:r>
      <w:r>
        <w:rPr>
          <w:rFonts w:ascii="Courier New" w:hAnsi="Courier New"/>
          <w:sz w:val="16"/>
        </w:rPr>
        <w:t>vcOperationCfsParam"&gt;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sop.svc_operation_cfs_param_id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,sop.svc_operation_cfs_param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,sop.value_list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,sop.data_type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,sop.is_required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,sop.maxlength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,sop.minlength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,sop.regex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,sop.unique_scope 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,sop.maxvalue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</w:t>
      </w:r>
      <w:r>
        <w:rPr>
          <w:rFonts w:ascii="Courier New" w:hAnsi="Courier New"/>
          <w:sz w:val="16"/>
        </w:rPr>
        <w:t>minvalue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sop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sop.svc_operation_cfs_param_id=&lt;cfqueryparam cfsqltype="cf_sql_integer" value="#arguments.svcOperationCfsParamId#"/&gt;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local.qSvcOperationCfsParam.is_required GT 0 AND len(argume</w:t>
      </w:r>
      <w:r>
        <w:rPr>
          <w:rFonts w:ascii="Courier New" w:hAnsi="Courier New"/>
          <w:sz w:val="16"/>
        </w:rPr>
        <w:t>nts.paramValue)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message="Missing required parameter (#local.qSvcOperationCfsParam.svc_operation_cfs_param#)"/&gt;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len(arguments.paramValue) AND NOT validateDataType(arguments.paramValue,local.qSvcOperat</w:t>
      </w:r>
      <w:r>
        <w:rPr>
          <w:rFonts w:ascii="Courier New" w:hAnsi="Courier New"/>
          <w:sz w:val="16"/>
        </w:rPr>
        <w:t>ionCfsParam.data_type)&gt;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message="Invalid format #local.qSvcOperationCfsParam.data_type# #local.qSvcOperationCfsParam.svc_operation_cfs_param#"/&gt;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len(arguments.paramValue) AND listLen(local.qSvcOpera</w:t>
      </w:r>
      <w:r>
        <w:rPr>
          <w:rFonts w:ascii="Courier New" w:hAnsi="Courier New"/>
          <w:sz w:val="16"/>
        </w:rPr>
        <w:t>tionCfsParam.value_list) GT 0 AND NOT listFind(local.qSvcOperationCfsParam.value_list, arguments.paramValue)&gt;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message="Значение параметра #local.qSvcOperationCfsParam.svc_operation_cfs_param# отсутствует в списке '#loca</w:t>
      </w:r>
      <w:r>
        <w:rPr>
          <w:rFonts w:ascii="Courier New" w:hAnsi="Courier New"/>
          <w:sz w:val="16"/>
        </w:rPr>
        <w:t>l.qSvcOperationCfsParam.value_list#'" detail="listLen:#listLen(local.qSvcOperationCfsParam.value_list)#"/&gt;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len(arguments.paramValue) AND local.qSvcOperationCfsParam.maxlength GT 0 AND len(arguments.paramValue) GT local.qSvcOperationCfs</w:t>
      </w:r>
      <w:r>
        <w:rPr>
          <w:rFonts w:ascii="Courier New" w:hAnsi="Courier New"/>
          <w:sz w:val="16"/>
        </w:rPr>
        <w:t>Param.maxlength&gt;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message="Длина #local.qSvcOperationCfsParam.svc_operation_cfs_param# превышает #local.qSvcOperationCfsParam.maxlength#"/&gt;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len(arguments.paramValue) AND local.qSvcOperationCfsParam.minl</w:t>
      </w:r>
      <w:r>
        <w:rPr>
          <w:rFonts w:ascii="Courier New" w:hAnsi="Courier New"/>
          <w:sz w:val="16"/>
        </w:rPr>
        <w:t>ength GT 0 AND len(arguments.paramValue) LT local.qSvcOperationCfsParam.minlength&gt;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message="Длина #local.qSvcOperationCfsParam.svc_operation_cfs_param# меньше #local.qSvcOperationCfsParam.minlength#"/&gt;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fif len(arguments.paramValue) AND len(local.qSvcOperationCfsParam.regex) AND reFind(local.qSvcOperationCfsParam.regex,arguments.paramValue)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message='Parameter "#local.qSvcOperationCfsParam.svc_operation_cfs_param#</w:t>
      </w:r>
      <w:r>
        <w:rPr>
          <w:rFonts w:ascii="Courier New" w:hAnsi="Courier New"/>
          <w:sz w:val="16"/>
        </w:rPr>
        <w:t>" value "#arguments.paramValue#" does not match pattern "#local.qSvcOperationCfsParam.regex#" 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isNumeric(arguments.paramValue) AND isNumeric(local.qSvcOperationCfsParam.maxvalue) AND arguments.paramValue GT local.qSvcOperationCfsParam.</w:t>
      </w:r>
      <w:r>
        <w:rPr>
          <w:rFonts w:ascii="Courier New" w:hAnsi="Courier New"/>
          <w:sz w:val="16"/>
        </w:rPr>
        <w:t>maxvalue&gt;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message='Parameter "#local.qSvcOperationCfsParam.svc_operation_cfs_param#" value "#arguments.paramValue#" is greater than "#local.qSvcOperationCfsParam.maxvalue#" 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&lt;cfif isNumeric(arguments.par</w:t>
      </w:r>
      <w:r>
        <w:rPr>
          <w:rFonts w:ascii="Courier New" w:hAnsi="Courier New"/>
          <w:sz w:val="16"/>
        </w:rPr>
        <w:t>amValue) AND isNumeric(local.qSvcOperationCfsParam.minvalue) AND arguments.paramValue LT local.qSvcOperationCfsParam.minvalue&gt;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&lt;cfthrow type="invalidParamValue" message='Parameter </w:t>
      </w:r>
      <w:r>
        <w:rPr>
          <w:rFonts w:ascii="Courier New" w:hAnsi="Courier New"/>
          <w:sz w:val="16"/>
        </w:rPr>
        <w:t>"#local.qSvcOperationCfsParam.svc_operation_cfs_param#" value "#arguments.paramValue#" is less than "#local.qSvcOperationCfsParam.minvalue#" 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checkUniqueness(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arguments.svcOperationCfsParamId,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qSvcOperationCfsParam.svc_opera</w:t>
      </w:r>
      <w:r>
        <w:rPr>
          <w:rFonts w:ascii="Courier New" w:hAnsi="Courier New"/>
          <w:sz w:val="16"/>
        </w:rPr>
        <w:t>tion_cfs_param,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arguments.paramValue,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qSvcOperationCfsParam.unique_scope,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arguments.instanceOperationCfsParamUid,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arguments.usrId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name="checkUniqueness" returnType="void"&gt;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использую void, потому ч</w:t>
      </w:r>
      <w:r>
        <w:rPr>
          <w:rFonts w:ascii="Courier New" w:hAnsi="Courier New"/>
          <w:sz w:val="16"/>
        </w:rPr>
        <w:t>то с исключением проще передавать информацию о конкретном характере ошибки. Чем возвращать объект ошибки - проше бросить исключение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name="svcOperationCfsParamId"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name="svcOperationCfsParamName" type="string</w:t>
      </w:r>
      <w:r>
        <w:rPr>
          <w:rFonts w:ascii="Courier New" w:hAnsi="Courier New"/>
          <w:sz w:val="16"/>
        </w:rPr>
        <w:t>"/&gt;&lt;!--- нужен только для формирования текста сообщения об ошибке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name="paramValue"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name="scope"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</w:t>
      </w:r>
      <w:r>
        <w:rPr>
          <w:rFonts w:ascii="Courier New" w:hAnsi="Courier New"/>
          <w:sz w:val="16"/>
        </w:rPr>
        <w:t>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expression=#arguments.scope#&gt;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value="provider"&gt;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name="local.qUnique"&gt;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o on (p.in</w:t>
      </w:r>
      <w:r>
        <w:rPr>
          <w:rFonts w:ascii="Courier New" w:hAnsi="Courier New"/>
          <w:sz w:val="16"/>
        </w:rPr>
        <w:t>stance_operation_uid=o.instance_operation_uid)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p.param_value=&lt;cfqueryparam cfsqltype="cf_sql_varchar" value=#arguments.paramValue#/&gt;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p.svc_operation_cfs_param_id=&lt;cfqueryparam cfsq</w:t>
      </w:r>
      <w:r>
        <w:rPr>
          <w:rFonts w:ascii="Courier New" w:hAnsi="Courier New"/>
          <w:sz w:val="16"/>
        </w:rPr>
        <w:t>ltype="cf_sql_integer" value=#arguments.svcOperationCfsParamId#/&gt;/*limit to the current svc param*/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arguments.instanceOperationCfsParamUid NEQ "00000000-0000-0000-0000-000000000000"&gt;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p.instance_operation_cfs_param_uid &lt;&gt; &lt;cfqueryparam </w:t>
      </w:r>
      <w:r>
        <w:rPr>
          <w:rFonts w:ascii="Courier New" w:hAnsi="Courier New"/>
          <w:sz w:val="16"/>
        </w:rPr>
        <w:t>cfsqltype="cf_sql_other" value=#arguments.instanceOperationCfsParamUid#/&gt;/*exclude itself*/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(select cast(st.instance_data-&gt;&gt;'isDeleted' as boolean) from instance_state st where st.instance_uid=e.instance_uid order by version desc limi</w:t>
      </w:r>
      <w:r>
        <w:rPr>
          <w:rFonts w:ascii="Courier New" w:hAnsi="Courier New"/>
          <w:sz w:val="16"/>
        </w:rPr>
        <w:t>t 1) IS NOT TRUE /*ignore deleted instances*/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local.qUnique.cnt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message='#arguments.svcOperationCfsParamName# = "#arguments.paramValue#" is not unique in the provider scope'/&gt;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value="tenant"&gt;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name="local.qUnique"&gt;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o on (p.instance_operation_uid=o.instance_operation_uid)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</w:t>
      </w:r>
      <w:r>
        <w:rPr>
          <w:rFonts w:ascii="Courier New" w:hAnsi="Courier New"/>
          <w:sz w:val="16"/>
        </w:rPr>
        <w:t>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contract d on </w:t>
      </w:r>
      <w:r>
        <w:rPr>
          <w:rFonts w:ascii="Courier New" w:hAnsi="Courier New"/>
          <w:sz w:val="16"/>
        </w:rPr>
        <w:t>(s.contract_id=d.contract_id)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contragent k on (d.contragent_id=k.contragent_id)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usr u on (k.contragent_id=u.contragent_id)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p.param_value=&lt;cfqueryparam cfsqltype="cf_sql_varchar" value=#arguments.paramValue#/&gt;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svc_op</w:t>
      </w:r>
      <w:r>
        <w:rPr>
          <w:rFonts w:ascii="Courier New" w:hAnsi="Courier New"/>
          <w:sz w:val="16"/>
        </w:rPr>
        <w:t>eration_cfs_param_id=&lt;cfqueryparam cfsqltype="cf_sql_integer" value=#arguments.svcOperationCfsParamId#/&gt;/*limit to the current svc param*/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u.usr_id=&lt;cfqueryparam cfsqltype="cf_sql_integer" value=#arguments.usrId#/&gt;/*limit to the contragent of curr</w:t>
      </w:r>
      <w:r>
        <w:rPr>
          <w:rFonts w:ascii="Courier New" w:hAnsi="Courier New"/>
          <w:sz w:val="16"/>
        </w:rPr>
        <w:t>ent user*/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arguments.instanceOperationCfsParamUid NEQ "00000000-0000-0000-0000-000000000000"&gt;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p.instance_operation_cfs_param_uid &lt;&gt; &lt;cfqueryparam cfsqltype="cf_sql_other" value=#arguments.instanceOperationCfsParamUid#/&gt;/*exclude itself</w:t>
      </w:r>
      <w:r>
        <w:rPr>
          <w:rFonts w:ascii="Courier New" w:hAnsi="Courier New"/>
          <w:sz w:val="16"/>
        </w:rPr>
        <w:t>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(select cast(st.instance_data-&gt;&gt;'isDeleted' as boolean) from instance_state st where st.instance_uid=e.instance_uid order by version desc limit 1) IS NOT TRUE /*ignore deleted instances*/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local.qUnique.cnt </w:t>
      </w:r>
      <w:r>
        <w:rPr>
          <w:rFonts w:ascii="Courier New" w:hAnsi="Courier New"/>
          <w:sz w:val="16"/>
        </w:rPr>
        <w:t>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message='#arguments.svcOperationCfsParamName# = "#arguments.paramValue#" is not unique in the tenant scope'/&gt;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&lt;cfdefaultcase&gt;&lt;/cfdefaultcase&gt;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</w:t>
      </w:r>
      <w:r>
        <w:rPr>
          <w:rFonts w:ascii="Courier New" w:hAnsi="Courier New"/>
          <w:sz w:val="16"/>
        </w:rPr>
        <w:t>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name="validateDataType" returnType="boolean"&gt;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name="value"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name="dataType"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expression=#arguments.dataType#&gt;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value=",string"&gt;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value="boolean"&gt;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IsBoolean(arguments.value)/&gt;&lt;!--- можно было сделать и единообразно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value="integer"&gt;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isValid("integer",arguments.value)/&gt;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value="int</w:t>
      </w:r>
      <w:r>
        <w:rPr>
          <w:rFonts w:ascii="Courier New" w:hAnsi="Courier New"/>
          <w:sz w:val="16"/>
        </w:rPr>
        <w:t>eger &amp;gt; 0"&gt;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isValid("integer",arguments.value) AND arguments.value GT 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value="integer &amp;gt;= 0"&gt;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isValid("integer",arguments.value) AND arguments.value GE 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value="numer</w:t>
      </w:r>
      <w:r>
        <w:rPr>
          <w:rFonts w:ascii="Courier New" w:hAnsi="Courier New"/>
          <w:sz w:val="16"/>
        </w:rPr>
        <w:t>ic"&gt;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isNumeric(arguments.value)/&gt;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value="uuid"&gt;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isValid("guid",arguments.value)/&gt;&lt;!--- </w:t>
      </w:r>
      <w:r w:rsidRPr="002D7503">
        <w:rPr>
          <w:rFonts w:ascii="Courier New" w:hAnsi="Courier New"/>
          <w:sz w:val="16"/>
          <w:lang w:val="ru-RU"/>
        </w:rPr>
        <w:t xml:space="preserve">*** или </w:t>
      </w:r>
      <w:r>
        <w:rPr>
          <w:rFonts w:ascii="Courier New" w:hAnsi="Courier New"/>
          <w:sz w:val="16"/>
        </w:rPr>
        <w:t>GUID</w:t>
      </w:r>
      <w:r w:rsidRPr="002D7503">
        <w:rPr>
          <w:rFonts w:ascii="Courier New" w:hAnsi="Courier New"/>
          <w:sz w:val="16"/>
          <w:lang w:val="ru-RU"/>
        </w:rPr>
        <w:t xml:space="preserve">? Или принимать оба формата </w:t>
      </w:r>
      <w:r>
        <w:rPr>
          <w:rFonts w:ascii="Courier New" w:hAnsi="Courier New"/>
          <w:sz w:val="16"/>
        </w:rPr>
        <w:t>GUID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UUID</w:t>
      </w:r>
      <w:r w:rsidRPr="002D7503">
        <w:rPr>
          <w:rFonts w:ascii="Courier New" w:hAnsi="Courier New"/>
          <w:sz w:val="16"/>
          <w:lang w:val="ru-RU"/>
        </w:rPr>
        <w:t xml:space="preserve">  и приводить к одному? </w:t>
      </w:r>
      <w:r>
        <w:rPr>
          <w:rFonts w:ascii="Courier New" w:hAnsi="Courier New"/>
          <w:sz w:val="16"/>
        </w:rPr>
        <w:t>А как быть с БД---&gt;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&lt;cfcase value="map,map-fixed"&gt;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 = deserializeJson(arguments.value)/&gt;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isStruct(v)/&gt;&lt;!--- массив нас не устроит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cfcase value="array-map-fixed"&gt;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 = deserializeJson(arguments.value)/&gt;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isArray(v)/&gt;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false/&gt;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&lt;cfdefaultcase&gt;&lt;cfreturn 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type="custom" detail="unsupported CFS parameter value type (#arguments.dataType#)"/&gt;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name="checkResourceRealmAccess" returnType="void"&gt;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&lt;!---*** В отличие от других методов, э</w:t>
      </w:r>
      <w:r>
        <w:rPr>
          <w:rFonts w:ascii="Courier New" w:hAnsi="Courier New"/>
          <w:sz w:val="16"/>
        </w:rPr>
        <w:t>тому небезразлично имя параметра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name="svcOperationCfsParamId"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name="paramValue" type="string"/&gt;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</w:t>
      </w:r>
      <w:r>
        <w:rPr>
          <w:rFonts w:ascii="Courier New" w:hAnsi="Courier New"/>
          <w:sz w:val="16"/>
        </w:rPr>
        <w:t>qSvcOperationCfsParam"&gt;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sop.svc_operation_cfs_param_id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,sop.svc_operation_cfs_param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sop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sop.svc_operation_cfs_param_id=&lt;cfqueryparam cfsqltype="cf_sql_integer" value="#arguments.svcOperationCfsParam</w:t>
      </w:r>
      <w:r>
        <w:rPr>
          <w:rFonts w:ascii="Courier New" w:hAnsi="Courier New"/>
          <w:sz w:val="16"/>
        </w:rPr>
        <w:t>Id#"/&gt;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lcase(trim(local.qSvcOperationCfsParam.svc_operation_cfs_param)) NEQ lcase("resourceRealm")&gt;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name="local.qContract"&gt;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c.contract_id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instance </w:t>
      </w:r>
      <w:r>
        <w:rPr>
          <w:rFonts w:ascii="Courier New" w:hAnsi="Courier New"/>
          <w:sz w:val="16"/>
        </w:rPr>
        <w:t>e on (io.instance_uid=e.instance_uid)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(si.specification_id=s.specification_id)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(s.contract_id=c.contract_id)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where io.instance_operation_uid=&lt;cfqueryparam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r.resourc</w:t>
      </w:r>
      <w:r>
        <w:rPr>
          <w:rFonts w:ascii="Courier New" w:hAnsi="Courier New"/>
          <w:sz w:val="16"/>
        </w:rPr>
        <w:t>e_realm_id, r.resource_realm, a.contract_id,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r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(r.resource_realm_id=a.resource_realm_id)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r.resource_realm = &lt;cfqueryparam cfsqltype="cf_sql_varchar" value="#arguments.paramVal</w:t>
      </w:r>
      <w:r>
        <w:rPr>
          <w:rFonts w:ascii="Courier New" w:hAnsi="Courier New"/>
          <w:sz w:val="16"/>
        </w:rPr>
        <w:t xml:space="preserve">ue#"/&gt;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(a.contract_id=&lt;cfqueryparam cfsqltype="cf_sql_integer" value=#local.qContract.contract_id# null=#!isValid("integer",local.qContract.contract_id)#/&gt; OR a.contract_id=0)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local.qCheckResourceRealmAc</w:t>
      </w:r>
      <w:r>
        <w:rPr>
          <w:rFonts w:ascii="Courier New" w:hAnsi="Courier New"/>
          <w:sz w:val="16"/>
        </w:rPr>
        <w:t>cess.recordCount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message="Resource realm specified in CFS param is not available for the current contract" detail="CFS resource realm #arguments.paramValue# unawailable. Instance operation UID #arguments.instanceOperationUid#. Contract ID</w:t>
      </w:r>
      <w:r>
        <w:rPr>
          <w:rFonts w:ascii="Courier New" w:hAnsi="Courier New"/>
          <w:sz w:val="16"/>
        </w:rPr>
        <w:t xml:space="preserve"> #local.qContract.contract_id#"/&gt;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77FA80E" w14:textId="77777777" w:rsidR="001627DF" w:rsidRDefault="006D5112">
      <w:pPr>
        <w:pStyle w:val="1"/>
      </w:pPr>
      <w:bookmarkStart w:id="27" w:name="_Toc229635402"/>
      <w:r>
        <w:t>v1/resources/instance_operation_cfs_subparam.cfc</w:t>
      </w:r>
      <w:bookmarkEnd w:id="27"/>
    </w:p>
    <w:p w14:paraId="575F0D9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taffy:uri="/instanceOperationCfsParams/{instanceOperationCfsParamUid}/subparams/{s</w:t>
      </w:r>
      <w:r>
        <w:rPr>
          <w:rFonts w:ascii="Courier New" w:hAnsi="Courier New"/>
          <w:sz w:val="16"/>
        </w:rPr>
        <w:t>ubparam}"&gt;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</w:r>
      <w:r w:rsidRPr="002D7503">
        <w:rPr>
          <w:rFonts w:ascii="Courier New" w:hAnsi="Courier New"/>
          <w:sz w:val="16"/>
          <w:lang w:val="ru-RU"/>
        </w:rPr>
        <w:t>&lt;/</w:t>
      </w:r>
      <w:r>
        <w:rPr>
          <w:rFonts w:ascii="Courier New" w:hAnsi="Courier New"/>
          <w:sz w:val="16"/>
        </w:rPr>
        <w:t>cfsilent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hint</w:t>
      </w:r>
      <w:r w:rsidRPr="002D7503">
        <w:rPr>
          <w:rFonts w:ascii="Courier New" w:hAnsi="Courier New"/>
          <w:sz w:val="16"/>
          <w:lang w:val="ru-RU"/>
        </w:rPr>
        <w:t>="Метаданн</w:t>
      </w:r>
      <w:r w:rsidRPr="002D7503">
        <w:rPr>
          <w:rFonts w:ascii="Courier New" w:hAnsi="Courier New"/>
          <w:sz w:val="16"/>
          <w:lang w:val="ru-RU"/>
        </w:rPr>
        <w:t xml:space="preserve">ые субпараметра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-параметра операции экземпляра (значение субпараметра находится в теле параметра)"&gt;&lt;!--- </w:t>
      </w:r>
      <w:r>
        <w:rPr>
          <w:rFonts w:ascii="Courier New" w:hAnsi="Courier New"/>
          <w:sz w:val="16"/>
        </w:rPr>
        <w:t>*** спросить, может, метод не нужен, а если нужен - наверно, нужно значение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</w:t>
      </w:r>
      <w:r>
        <w:rPr>
          <w:rFonts w:ascii="Courier New" w:hAnsi="Courier New"/>
          <w:sz w:val="16"/>
        </w:rPr>
        <w:t>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name="subparam" 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</w:t>
      </w:r>
      <w:r>
        <w:rPr>
          <w:rFonts w:ascii="Courier New" w:hAnsi="Courier New"/>
          <w:sz w:val="16"/>
        </w:rPr>
        <w:t>"fieldCount"&gt;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&lt;m:field&gt;ios.instance_operation_cfs_param_uid::text as instance_operation_cfs_param_uid&lt;/m:field&gt;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&lt;m:field&gt;ios.instance_operation_cfs_subparam&lt;/m:field&gt;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formatter=#request.castToBool#&gt;ios.is_sensitive&lt;/m:field&gt;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</w:t>
      </w:r>
      <w:r>
        <w:rPr>
          <w:rFonts w:ascii="Courier New" w:hAnsi="Courier New"/>
          <w:sz w:val="16"/>
        </w:rPr>
        <w:t>ld&gt;ios.note&lt;/m:field&gt;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&lt;m:field&gt;iop.data_type&lt;/m:field&gt;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&lt;m:field&gt;to_char(ios.dt_created, 'YYYY-MM-DD"T"HH24:MI:SS.FF3TZHTZM') as dt_created&lt;/m:field&gt;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instance_operation_cfs_subparam ios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instance_operation_cfs_param iop on (ios.instance_operation_cfs_param_uid=iop.instance_operation_cfs_param_uid)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</w:t>
      </w:r>
      <w:r>
        <w:rPr>
          <w:rFonts w:ascii="Courier New" w:hAnsi="Courier New"/>
          <w:sz w:val="16"/>
        </w:rPr>
        <w:t>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ios.instance_operation_cfs_param_uid=&lt;cfqueryparam cfsqltype="cf_sql_other" value="#arguments.instanceOperationCfsParamU</w:t>
      </w:r>
      <w:r>
        <w:rPr>
          <w:rFonts w:ascii="Courier New" w:hAnsi="Courier New"/>
          <w:sz w:val="16"/>
        </w:rPr>
        <w:t>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ios.instance_operation_cfs_subparam=&lt;cfqueryparam cfsqltype="cf_sql_varchar" value="#arguments.subparam#"/&gt;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si.specification_id=&lt;cfqueryparam cfsqltype="cf_sql_integer" val</w:t>
      </w:r>
      <w:r>
        <w:rPr>
          <w:rFonts w:ascii="Courier New" w:hAnsi="Courier New"/>
          <w:sz w:val="16"/>
        </w:rPr>
        <w:t>ue=#arguments.specificationId#/&gt; /*tenant isolation, из конфиденциального тут заметки... может быть, имена переменных окружения*/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local.qRead.recordCount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</w:t>
      </w:r>
      <w:r>
        <w:rPr>
          <w:rFonts w:ascii="Courier New" w:hAnsi="Courier New"/>
          <w:sz w:val="16"/>
        </w:rPr>
        <w:t>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&lt;/cfif&gt;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local.qRead.data_type NEQ 'map'&gt;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representationOf(this.helper.formatMessage("Parent parameter type does not have subparameters")).withStatus(400)/&gt;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</w:t>
      </w:r>
      <w:r>
        <w:rPr>
          <w:rFonts w:ascii="Courier New" w:hAnsi="Courier New"/>
          <w:sz w:val="16"/>
        </w:rPr>
        <w:t>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"out.instanceOperationCfsSubparam" = this.helper.appendRecord(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local.qRead,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&lt;/cffunction&gt;&lt;!---/get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name="delete" hint="Удаление метаданных субпараметра CFS-параметра операции экземпляра по ключу."&gt;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&lt;cfargu</w:t>
      </w:r>
      <w:r>
        <w:rPr>
          <w:rFonts w:ascii="Courier New" w:hAnsi="Courier New"/>
          <w:sz w:val="16"/>
        </w:rPr>
        <w:t>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name="subparam" 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</w:t>
      </w:r>
      <w:r>
        <w:rPr>
          <w:rFonts w:ascii="Courier New" w:hAnsi="Courier New"/>
          <w:sz w:val="16"/>
        </w:rPr>
        <w:t>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проверка существования одновременно мож</w:t>
      </w:r>
      <w:r>
        <w:rPr>
          <w:rFonts w:ascii="Courier New" w:hAnsi="Courier New"/>
          <w:sz w:val="16"/>
        </w:rPr>
        <w:t>ет служить для изоляции тенантов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без проверки стартовавшей операции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нужна проверка на изоляцию тенантов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name="local.qCheckExistence"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instance_operation_cfs_subparam ios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ios.instance_operation_cfs_param_uid=&lt;cfqueryparam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ios.instance</w:t>
      </w:r>
      <w:r>
        <w:rPr>
          <w:rFonts w:ascii="Courier New" w:hAnsi="Courier New"/>
          <w:sz w:val="16"/>
        </w:rPr>
        <w:t>_operation_cfs_subparam=&lt;cfqueryparam cfsqltype="cf_sql_varchar" value="#arguments.subparam#"/&gt;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local.qCheckExistence.cnt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Found", "Subparameter specified does not</w:t>
      </w:r>
      <w:r>
        <w:rPr>
          <w:rFonts w:ascii="Courier New" w:hAnsi="Courier New"/>
          <w:sz w:val="16"/>
        </w:rPr>
        <w:t xml:space="preserve"> exist")).withStatus(404)/&gt;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instance_operation_cfs_param iop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</w:t>
      </w:r>
      <w:r>
        <w:rPr>
          <w:rFonts w:ascii="Courier New" w:hAnsi="Courier New"/>
          <w:sz w:val="16"/>
        </w:rPr>
        <w:t>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</w:t>
      </w:r>
      <w:r>
        <w:rPr>
          <w:rFonts w:ascii="Courier New" w:hAnsi="Courier New"/>
          <w:sz w:val="16"/>
        </w:rPr>
        <w:t>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cfreturn representationOf(this.helper.formatMessage("Not Accessible", "CFS parameter specified is not accessible by the current user")).withStatus(403)/&gt;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delete from instance_operation_cfs_subparam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</w:t>
      </w:r>
      <w:r>
        <w:rPr>
          <w:rFonts w:ascii="Courier New" w:hAnsi="Courier New"/>
          <w:sz w:val="16"/>
        </w:rPr>
        <w:t>re instance_operation_cfs_param_uid=&lt;cfqueryparam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instance_operation_cfs_subparam=&lt;cfqueryparam </w:t>
      </w:r>
      <w:r>
        <w:rPr>
          <w:rFonts w:ascii="Courier New" w:hAnsi="Courier New"/>
          <w:sz w:val="16"/>
        </w:rPr>
        <w:lastRenderedPageBreak/>
        <w:t>cfsqltype="cf</w:t>
      </w:r>
      <w:r>
        <w:rPr>
          <w:rFonts w:ascii="Courier New" w:hAnsi="Courier New"/>
          <w:sz w:val="16"/>
        </w:rPr>
        <w:t>_sql_varchar" value="#arguments.subparam#"/&gt;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representationOf(this.helper.formatException(cfcatch, "Internal Error")).withStatus(500)/&gt;&lt;!--- *** это не нужно показывать в продуктиве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</w:t>
      </w:r>
      <w:r>
        <w:rPr>
          <w:rFonts w:ascii="Courier New" w:hAnsi="Courier New"/>
          <w:sz w:val="16"/>
        </w:rPr>
        <w:t>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"No Content")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&lt;/cffunction&gt;&lt;!--- delete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name="put" hint="запись метаданных субпараметра CFS-параметра операции инстанса"&gt;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</w:t>
      </w:r>
      <w:r>
        <w:rPr>
          <w:rFonts w:ascii="Courier New" w:hAnsi="Courier New"/>
          <w:sz w:val="16"/>
        </w:rPr>
        <w:t xml:space="preserve">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name="subparam" type="string" required=true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name="isSensitive" type="boolean" required=false default=false hint="type:boolean"/&gt;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name="note" ty</w:t>
      </w:r>
      <w:r>
        <w:rPr>
          <w:rFonts w:ascii="Courier New" w:hAnsi="Courier New"/>
          <w:sz w:val="16"/>
        </w:rPr>
        <w:t>pe="string" required=false default=""/&gt; &lt;!--- *** XSS!!!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"isSensitive", "boolean")/&gt;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Нужн</w:t>
      </w:r>
      <w:r>
        <w:rPr>
          <w:rFonts w:ascii="Courier New" w:hAnsi="Courier New"/>
          <w:sz w:val="16"/>
        </w:rPr>
        <w:t>а проверка, что операция не была выполнена, иначе она становится архивной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</w:t>
      </w:r>
      <w:r>
        <w:rPr>
          <w:rFonts w:ascii="Courier New" w:hAnsi="Courier New"/>
          <w:sz w:val="16"/>
        </w:rPr>
        <w:t xml:space="preserve">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</w:t>
      </w:r>
      <w:r>
        <w:rPr>
          <w:rFonts w:ascii="Courier New" w:hAnsi="Courier New"/>
          <w:sz w:val="16"/>
        </w:rPr>
        <w:t>ration_cfs_param_uid=&lt;cfqueryparam cfsqltype="cf_sql_other"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si.specification_id=&lt;cfqueryparam cfsqltype="cf_sql_integer" value=#argumen</w:t>
      </w:r>
      <w:r>
        <w:rPr>
          <w:rFonts w:ascii="Courier New" w:hAnsi="Courier New"/>
          <w:sz w:val="16"/>
        </w:rPr>
        <w:t xml:space="preserve">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Accessible", "Instance CFS parameter not found or access denied")).withStatus(404)/&gt;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</w:t>
      </w:r>
      <w:r>
        <w:rPr>
          <w:rFonts w:ascii="Courier New" w:hAnsi="Courier New"/>
          <w:sz w:val="16"/>
        </w:rPr>
        <w:t>qCheckExistence" result="local.result"&gt;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instance_operation_cfs_subparam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value="#arguments.instanceOperationCfsParamUid#" null=#!isVal</w:t>
      </w:r>
      <w:r>
        <w:rPr>
          <w:rFonts w:ascii="Courier New" w:hAnsi="Courier New"/>
          <w:sz w:val="16"/>
        </w:rPr>
        <w:t>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iop.instance_operation_cfs_subparam=&lt;cfqueryparam cfsqltype="cf_sql_varchar" value="#arguments.subparam#"/&gt;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local.qCheckExistence.cnt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</w:t>
      </w:r>
      <w:r>
        <w:rPr>
          <w:rFonts w:ascii="Courier New" w:hAnsi="Courier New"/>
          <w:sz w:val="16"/>
        </w:rPr>
        <w:t>is.helper.formatMessage("Not Found", "Subparameter specified does not exist")).withStatus(404)/&gt;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update instance_operation_cfs_subparam set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dt_updated=&lt;cfqueryparam cfsqltype="cf_sql_</w:t>
      </w:r>
      <w:r>
        <w:rPr>
          <w:rFonts w:ascii="Courier New" w:hAnsi="Courier New"/>
          <w:sz w:val="16"/>
        </w:rPr>
        <w:t>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,updater_id=&lt;cfqueryparam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,is_sensitive=&lt;cfqueryparam cfsqltype="cf_sql_bit" value="#arguments.isSensitive#"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,note=&lt;cfqueryparam cfsqltype="cf_sql_varchar" v</w:t>
      </w:r>
      <w:r>
        <w:rPr>
          <w:rFonts w:ascii="Courier New" w:hAnsi="Courier New"/>
          <w:sz w:val="16"/>
        </w:rPr>
        <w:t>alue="#htmlEditFormat(arguments.note)#" /&gt;</w:t>
      </w:r>
      <w:r>
        <w:rPr>
          <w:rFonts w:ascii="Courier New" w:hAnsi="Courier New"/>
          <w:sz w:val="16"/>
        </w:rPr>
        <w:tab/>
        <w:t>&lt;!--- *** XSS!!!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instance_operation_cfs_param_uid=&lt;cfqueryparam cfsqltype="cf_sql_other" value="#arguments.instanceOperationCfsParamUid#" null=#!isValid('guid',arguments.instanceOperationCfsParamUid)</w:t>
      </w:r>
      <w:r>
        <w:rPr>
          <w:rFonts w:ascii="Courier New" w:hAnsi="Courier New"/>
          <w:sz w:val="16"/>
        </w:rPr>
        <w:t>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instance_operation_cfs_subparam=&lt;cfqueryparam cfsqltype="cf_sql_varchar" value="#arguments.subparam#"/&gt;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*** проверить существование - 404 ---&gt;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"No Content") 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&lt;/cffunction&gt;&lt;!--- put </w:t>
      </w:r>
      <w:r>
        <w:rPr>
          <w:rFonts w:ascii="Courier New" w:hAnsi="Courier New"/>
          <w:sz w:val="16"/>
        </w:rPr>
        <w:t>---&gt;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7498E791" w14:textId="77777777" w:rsidR="001627DF" w:rsidRDefault="006D5112">
      <w:pPr>
        <w:pStyle w:val="1"/>
      </w:pPr>
      <w:bookmarkStart w:id="28" w:name="_Toc229635403"/>
      <w:r>
        <w:t>v1/resources/instance_operation_cfs_subparam_ls.cfc</w:t>
      </w:r>
      <w:bookmarkEnd w:id="28"/>
    </w:p>
    <w:p w14:paraId="28F888BC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taffy:uri="/instanceOperationCfsParams/{instanceOperationCfsParamUid}/subparams"&gt;</w:t>
      </w:r>
      <w:r>
        <w:br/>
      </w:r>
      <w:r>
        <w:rPr>
          <w:rFonts w:ascii="Courier New" w:hAnsi="Courier New"/>
          <w:sz w:val="16"/>
        </w:rPr>
        <w:t>&lt;!--- забавно, что мы организуем эндпойнт коллекции только</w:t>
      </w:r>
      <w:r>
        <w:rPr>
          <w:rFonts w:ascii="Courier New" w:hAnsi="Courier New"/>
          <w:sz w:val="16"/>
        </w:rPr>
        <w:t xml:space="preserve"> ради операции создания. Список (коллекция) отдельно не используется, а выгружается в составе более высокоуровневых сущностей ---&gt;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name="post" hint="создание метаданных субпараметра CFS параметра операции инстанса"&gt;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name="subparam" </w:t>
      </w:r>
      <w:r>
        <w:rPr>
          <w:rFonts w:ascii="Courier New" w:hAnsi="Courier New"/>
          <w:sz w:val="16"/>
        </w:rPr>
        <w:t>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name="isSensitive" type="boolean" required=false default=false hint="type:boolean"/&gt;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name="note" type="string" required=false default=""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arguments.spe</w:t>
      </w:r>
      <w:r>
        <w:rPr>
          <w:rFonts w:ascii="Courier New" w:hAnsi="Courier New"/>
          <w:sz w:val="16"/>
        </w:rPr>
        <w:t>cificationId injected implicitly ---&gt;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name="instanceOperationCfsParamUid" type="string"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name="subparam" type="string" required=true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name="isSensitive</w:t>
      </w:r>
      <w:r>
        <w:rPr>
          <w:rFonts w:ascii="Courier New" w:hAnsi="Courier New"/>
          <w:sz w:val="16"/>
        </w:rPr>
        <w:t>" type="boolean"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name="note" type="string" required=false default=""/&gt;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"instanceOperationCfsParamUid",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</w:t>
      </w:r>
      <w:r>
        <w:rPr>
          <w:rFonts w:ascii="Courier New" w:hAnsi="Courier New"/>
          <w:sz w:val="16"/>
        </w:rPr>
        <w:t>, "isSensitive", "boolean")/&gt;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name="local.qCheckAccess" re</w:t>
      </w:r>
      <w:r>
        <w:rPr>
          <w:rFonts w:ascii="Courier New" w:hAnsi="Courier New"/>
          <w:sz w:val="16"/>
        </w:rPr>
        <w:t>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 io on (iop.instance_operation_uid=io.instance_operation_uid)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</w:t>
      </w:r>
      <w:r>
        <w:rPr>
          <w:rFonts w:ascii="Courier New" w:hAnsi="Courier New"/>
          <w:sz w:val="16"/>
        </w:rPr>
        <w:t>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iop.instance_operation_cfs_param_uid=&lt;cfqueryparam cfsqltype="cf_sql_other" value="#arguments.instanceOperationCfsParamUid#" null=#!isValid('guid',arguments.instanceOperationCfsParamUid)#</w:t>
      </w:r>
      <w:r>
        <w:rPr>
          <w:rFonts w:ascii="Courier New" w:hAnsi="Courier New"/>
          <w:sz w:val="16"/>
        </w:rPr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si.specification_id=&lt;cfqueryparam cfsqltype="cf_sql_integer" value=#arguments.specificationId#/&gt;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representationOf(this.helper.formatMessage("Instance CFS parameter not found or ac</w:t>
      </w:r>
      <w:r>
        <w:rPr>
          <w:rFonts w:ascii="Courier New" w:hAnsi="Courier New"/>
          <w:sz w:val="16"/>
        </w:rPr>
        <w:t>cess denied")).withStatus(404)/&gt;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name="local.qCheckDuplicates"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instance_operation_cfs_subparam ios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ios.instance_operation_cfs_param_uid=&lt;cfqueryparam cfsqltype="c</w:t>
      </w:r>
      <w:r>
        <w:rPr>
          <w:rFonts w:ascii="Courier New" w:hAnsi="Courier New"/>
          <w:sz w:val="16"/>
        </w:rPr>
        <w:t>f_sql_other" value="#arguments.instanceOperationCfsParamUid#" null=#!isValid('guid',arguments.instanceOperationCfsParamUid)#/&gt;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ios.instance_operation_cfs_subparam=&lt;cfqueryparam cfsqltype="cf_sql_varchar" value=#arguments.subparam#/&gt;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&lt;cfif local.qCheckDuplicates.cnt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representationOf(this.helper.formatMessage("Subparameter already exists")).withStatus(400)/&gt;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name="local.qSave"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instance_operation_cfs_subp</w:t>
      </w:r>
      <w:r>
        <w:rPr>
          <w:rFonts w:ascii="Courier New" w:hAnsi="Courier New"/>
          <w:sz w:val="16"/>
        </w:rPr>
        <w:t>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(instance_operation_cfs_param_uid, instance_operation_cfs_subparam, is_sensitive, note, dt_created, creator_id, dt_updated, updater_id)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values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 &lt;cfqueryparam cfsqltype="cf_sql_other" value="#arguments.instanceOperationCfsParamUid#"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value="#htmlEditFormat(arguments.subparam)#"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cfsqltype="cf_sql_bit" value="#arguments.isSensitive#</w:t>
      </w:r>
      <w:r>
        <w:rPr>
          <w:rFonts w:ascii="Courier New" w:hAnsi="Courier New"/>
          <w:sz w:val="16"/>
        </w:rPr>
        <w:t>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value="#htmlEditFormat(arguments.note)#"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</w:t>
      </w:r>
      <w:r>
        <w:rPr>
          <w:rFonts w:ascii="Courier New" w:hAnsi="Courier New"/>
          <w:sz w:val="16"/>
        </w:rPr>
        <w:t>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"Created")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&lt;/cffunction&gt;&lt;!--- get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61A24CDE" w14:textId="77777777" w:rsidR="001627DF" w:rsidRDefault="006D5112">
      <w:pPr>
        <w:pStyle w:val="1"/>
      </w:pPr>
      <w:bookmarkStart w:id="29" w:name="_Toc229635404"/>
      <w:r>
        <w:t>v1/r</w:t>
      </w:r>
      <w:r>
        <w:t>esources/instance_operation_default.cfc</w:t>
      </w:r>
      <w:bookmarkEnd w:id="29"/>
    </w:p>
    <w:p w14:paraId="2A6BBFCF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taffy:uri="/instanceOperations/{instanceUid}/{svcOperationId}" hint="template for default instance operation. Legacy URL: /instanceOperations/default/{svcOperationId}"&gt;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name="get" hint="Шаблон операции экземпляра"&gt;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</w:t>
      </w:r>
      <w:r>
        <w:rPr>
          <w:rFonts w:ascii="Courier New" w:hAnsi="Courier New"/>
          <w:sz w:val="16"/>
        </w:rPr>
        <w:t>e hint="type:guid|'default'"/&gt;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arguments.instanceUid NEQ 'default'&gt;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this.helper.validateField(arguments, "instanceUid", "guid")/&gt;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"svcOperationId",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var local={}/&gt;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title="ID" </w:t>
      </w:r>
      <w:r>
        <w:rPr>
          <w:rFonts w:ascii="Courier New" w:hAnsi="Courier New"/>
          <w:sz w:val="16"/>
        </w:rPr>
        <w:t>cfSqlType="CF_SQL_INTEGER"&gt;o.svc_operation_id&lt;/m:field&gt;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title="operation"&gt;o.operation&lt;/m:field&gt;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title="URL"&gt;o.url&lt;/m:field&gt;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title="Описание"&gt;o.descr&lt;/m:field&gt;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title="Руково</w:t>
      </w:r>
      <w:r>
        <w:rPr>
          <w:rFonts w:ascii="Courier New" w:hAnsi="Courier New"/>
          <w:sz w:val="16"/>
        </w:rPr>
        <w:t>дство"&gt;o.man&lt;/m:field&gt;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o.svc_operation_id=&lt;cfqueryparam cfsqltype="cf_sql_integer" value="#arguments.svcOperationId#" null=#!isValid('integer',arguments.svcOperationId)#/&gt;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</w:t>
      </w:r>
      <w:r>
        <w:rPr>
          <w:rFonts w:ascii="Courier New" w:hAnsi="Courier New"/>
          <w:sz w:val="16"/>
        </w:rPr>
        <w:t>SvcOperation.recordCount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получаем параметры из свежего стейта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local.instanceDataParams = 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currentState = {}/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instance_data-&gt;'params' as params,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instance_data::text as instance_data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instance_uid=&lt;cfqueryparam cfsqltype="cf_sql_other" value="#arguments.instanceUid</w:t>
      </w:r>
      <w:r>
        <w:rPr>
          <w:rFonts w:ascii="Courier New" w:hAnsi="Courier New"/>
          <w:sz w:val="16"/>
        </w:rPr>
        <w:t>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local.qState.recordCount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currentState = deserializeJson(local.qState.instance_data)/&gt;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local.instanceData</w:t>
      </w:r>
      <w:r>
        <w:rPr>
          <w:rFonts w:ascii="Courier New" w:hAnsi="Courier New"/>
          <w:sz w:val="16"/>
        </w:rPr>
        <w:t>Params = deserializeJson(local.qState.params)/&gt;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currentState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local.instanceDataParams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</w:t>
      </w:r>
      <w:r>
        <w:rPr>
          <w:rFonts w:ascii="Courier New" w:hAnsi="Courier New"/>
          <w:sz w:val="16"/>
        </w:rPr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titleMapOut="local.cfsParamMap"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 cfSqlType="CF_SQL_INTEGER"&gt;p.svc_operation_id&lt;/m:field&gt;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</w:t>
      </w:r>
      <w:r>
        <w:rPr>
          <w:rFonts w:ascii="Courier New" w:hAnsi="Courier New"/>
          <w:sz w:val="16"/>
        </w:rPr>
        <w:t>:field&gt;p.svc_operation_cfs_param&lt;/m:field&gt;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&lt;m:field&gt;p.label&lt;/m:field&gt;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&lt;m:field&gt;null as data_descriptor&lt;/m:field&gt;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стоит помнить, что formatter выполняется при окончательном </w:t>
      </w:r>
      <w:r>
        <w:rPr>
          <w:rFonts w:ascii="Courier New" w:hAnsi="Courier New"/>
          <w:sz w:val="16"/>
        </w:rPr>
        <w:lastRenderedPageBreak/>
        <w:t>форматировании резалтсета в js</w:t>
      </w:r>
      <w:r>
        <w:rPr>
          <w:rFonts w:ascii="Courier New" w:hAnsi="Courier New"/>
          <w:sz w:val="16"/>
        </w:rPr>
        <w:t>on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formatter=#(x)=&gt;((isArray(x) OR isEmpty(x))? x : listToArray(x))#&gt; p.value_list&lt;/m:field&gt;&lt;!--- ниже мы обрабатываем резалтсет и в случае, когда подразумевается список, заменяем пустое значение пустым массивом, который интерпретируется </w:t>
      </w:r>
      <w:r>
        <w:rPr>
          <w:rFonts w:ascii="Courier New" w:hAnsi="Courier New"/>
          <w:sz w:val="16"/>
        </w:rPr>
        <w:t>как пустой список (по крайней мере не пользуемся специальным текстовым значением)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&lt;!--- formatter=#function(x){return listToArray(generateValueList(x));}# ---&gt;&gt;p.func&lt;/m:field&gt;&lt;!--- *** отчаявшись сделать красиво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&lt;m:field&gt;p.ref_svc_id&lt;/m:field&gt;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formatter=#request.castToBool#&gt;p.is_required&lt;/m:field&gt;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formatter=#request.castToBool#&gt;p.is_hidden&lt;/m:field&gt;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formatter=#request.castToBool#&gt;p.is_disabled&lt;/m:field&gt;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</w:t>
      </w:r>
      <w:r>
        <w:rPr>
          <w:rFonts w:ascii="Courier New" w:hAnsi="Courier New"/>
          <w:sz w:val="16"/>
        </w:rPr>
        <w:t>_value&lt;/m:field&gt;&lt;!--- can be overridden by default_compute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&lt;m:field&gt;p.default_compute&lt;/m:field&gt;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&lt;m:field&gt;p.regex&lt;/m:field&gt;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&lt;m:field&gt;p.unique_scope&lt;/m:field&gt;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&lt;m:field&gt;p.maxlength&lt;/m:field&gt;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</w:t>
      </w:r>
      <w:r>
        <w:rPr>
          <w:rFonts w:ascii="Courier New" w:hAnsi="Courier New"/>
          <w:sz w:val="16"/>
        </w:rPr>
        <w:t>ield&gt;p.maxvalue&lt;/m:field&gt;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&lt;m:field&gt;p.nested_ref&lt;/m:field&gt;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&lt;m:field&gt;p.config::text as config&lt;/m:field&gt;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d&gt;p.config::text&lt;/m:field&gt;&lt;!--- в таком виде конфиг доступен для кода, но не выводится в респонсе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&lt;m:field&gt;null as nested_ref_data&lt;/m:field&gt;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&lt;m:field&gt;p.depends_on_cfs_params&lt;/m:field&gt;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&lt;m:field&gt;p.expressi</w:t>
      </w:r>
      <w:r>
        <w:rPr>
          <w:rFonts w:ascii="Courier New" w:hAnsi="Courier New"/>
          <w:sz w:val="16"/>
        </w:rPr>
        <w:t>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1 from svc_operation_cfs_param 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om on (m.svc_operation_id=om.svc_operation_id)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oc on (om.svc_id=oc.svc_id AND om.operation='modify' AND</w:t>
      </w:r>
      <w:r>
        <w:rPr>
          <w:rFonts w:ascii="Courier New" w:hAnsi="Courier New"/>
          <w:sz w:val="16"/>
        </w:rPr>
        <w:t xml:space="preserve"> oc.operation='create')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c on (oc.svc_operation_id=c.svc_operation_id AND m.svc_operation_cfs_param=c.svc_operation_cfs_param)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c.svc_operation_cfs_param_id=p.svc_operation_cfs_param_id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c.svc_operati</w:t>
      </w:r>
      <w:r>
        <w:rPr>
          <w:rFonts w:ascii="Courier New" w:hAnsi="Courier New"/>
          <w:sz w:val="16"/>
        </w:rPr>
        <w:t>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as is_modifiable&lt;/m:field&gt;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p.svc_operation_id=&lt;cfqueryparam cfsqltype="cf_sql_integer" val</w:t>
      </w:r>
      <w:r>
        <w:rPr>
          <w:rFonts w:ascii="Courier New" w:hAnsi="Courier New"/>
          <w:sz w:val="16"/>
        </w:rPr>
        <w:t>ue="#arguments.svcOperationId#" null=#!isValid('integer',arguments.svcOperationId)#/&gt;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p.is_actual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p.sort, 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len(local.qCfsParam.func)&gt;&lt;!--- приори</w:t>
      </w:r>
      <w:r>
        <w:rPr>
          <w:rFonts w:ascii="Courier New" w:hAnsi="Courier New"/>
          <w:sz w:val="16"/>
        </w:rPr>
        <w:t>тет отдается функции перед списком значений---&gt;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"functionName":"#local.qCfsParam.func#",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"svcId":#local.qSvcOperation.svc_id#,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}/&gt; &lt;!--- если появятся новые аргументы у новых </w:t>
      </w:r>
      <w:r>
        <w:rPr>
          <w:rFonts w:ascii="Courier New" w:hAnsi="Courier New"/>
          <w:sz w:val="16"/>
        </w:rPr>
        <w:t>функций, будем добавлять их сюда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method="generateValueList" argumentCollection=#args# returnVariable="local.qCfsParam.value_list"/&gt;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len(trim(local.qCfsParam.value_list)) AND listLen</w:t>
      </w:r>
      <w:r>
        <w:rPr>
          <w:rFonts w:ascii="Courier New" w:hAnsi="Courier New"/>
          <w:sz w:val="16"/>
        </w:rPr>
        <w:t>(local.qCfsParam.value_list)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local.qCfsParam.default_value=local.qCfsParam.value_list/&gt;&lt;!--- </w:t>
      </w:r>
      <w:r w:rsidRPr="002D7503">
        <w:rPr>
          <w:rFonts w:ascii="Courier New" w:hAnsi="Courier New"/>
          <w:sz w:val="16"/>
          <w:lang w:val="ru-RU"/>
        </w:rPr>
        <w:t xml:space="preserve">*** не очень красиво перетирать </w:t>
      </w:r>
      <w:r>
        <w:rPr>
          <w:rFonts w:ascii="Courier New" w:hAnsi="Courier New"/>
          <w:sz w:val="16"/>
        </w:rPr>
        <w:t>query</w:t>
      </w:r>
      <w:r w:rsidRPr="002D7503">
        <w:rPr>
          <w:rFonts w:ascii="Courier New" w:hAnsi="Courier New"/>
          <w:sz w:val="16"/>
          <w:lang w:val="ru-RU"/>
        </w:rPr>
        <w:t>, но делаем это довольно часто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cfif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cfelseif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len</w:t>
      </w:r>
      <w:r w:rsidRPr="002D7503">
        <w:rPr>
          <w:rFonts w:ascii="Courier New" w:hAnsi="Courier New"/>
          <w:sz w:val="16"/>
          <w:lang w:val="ru-RU"/>
        </w:rPr>
        <w:t>(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qCfsParam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nested</w:t>
      </w:r>
      <w:r w:rsidRPr="002D7503">
        <w:rPr>
          <w:rFonts w:ascii="Courier New" w:hAnsi="Courier New"/>
          <w:sz w:val="16"/>
          <w:lang w:val="ru-RU"/>
        </w:rPr>
        <w:t>_</w:t>
      </w:r>
      <w:r>
        <w:rPr>
          <w:rFonts w:ascii="Courier New" w:hAnsi="Courier New"/>
          <w:sz w:val="16"/>
        </w:rPr>
        <w:t>ref</w:t>
      </w:r>
      <w:r w:rsidRPr="002D7503">
        <w:rPr>
          <w:rFonts w:ascii="Courier New" w:hAnsi="Courier New"/>
          <w:sz w:val="16"/>
          <w:lang w:val="ru-RU"/>
        </w:rPr>
        <w:t xml:space="preserve">)&gt;&lt;!--- </w:t>
      </w:r>
      <w:r>
        <w:rPr>
          <w:rFonts w:ascii="Courier New" w:hAnsi="Courier New"/>
          <w:sz w:val="16"/>
        </w:rPr>
        <w:t>*** спрашивается, зачем нам изгаляться и возвращать замыкание, когда нам нужен json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"functionName":"#local.qCfsParam.nested_ref#",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"config":"#local.qCfsParam.config#"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method="generateClosure" argumentCollection=#args# returnVariable="local.fNestedRef"/&gt;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local.qCfsParam.nested_ref_data = local.fNestedRef()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len(local.qCfsParam.state_path) AND i</w:t>
      </w:r>
      <w:r>
        <w:rPr>
          <w:rFonts w:ascii="Courier New" w:hAnsi="Courier New"/>
          <w:sz w:val="16"/>
        </w:rPr>
        <w:t xml:space="preserve">sStruct(currentState)&gt;&lt;!--- deserializeJson может вернуть пустую строку вместо структуры,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 крайней мере, если получает поле пустого резалтсета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"state":#currentState#,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"path":"#local.qCfsParam.state_path#"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rPr>
          <w:rFonts w:ascii="Courier New" w:hAnsi="Courier New"/>
          <w:sz w:val="16"/>
        </w:rPr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&lt;cfinvoke component="instance_operation_cfs_param"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method="getListFromState"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argumentCollection=#args#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returnVariable="local.qCfsParam.value_list"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(len(local.qCfsParam.func) OR len(local.qCfsParam.ex</w:t>
      </w:r>
      <w:r>
        <w:rPr>
          <w:rFonts w:ascii="Courier New" w:hAnsi="Courier New"/>
          <w:sz w:val="16"/>
        </w:rPr>
        <w:t xml:space="preserve">pression) OR len(local.qCfsParam.state_path) OR len(local.qCfsParam.nested_ref))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len(local.qCfsParam.value_list)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data_type EQ "map" OR data_type EQ "map-fixed" OR dat</w:t>
      </w:r>
      <w:r>
        <w:rPr>
          <w:rFonts w:ascii="Courier New" w:hAnsi="Courier New"/>
          <w:sz w:val="16"/>
        </w:rPr>
        <w:t>a_type EQ "array-map-fixed"&gt;&lt;!--- *** частичное дублирование с instance_operation_cfs_param.processMap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без полей инстанса, только шаблон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name="local.qSubparam"&gt;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sp.svc_operation_cfs_param_id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</w:t>
      </w:r>
      <w:r>
        <w:rPr>
          <w:rFonts w:ascii="Courier New" w:hAnsi="Courier New"/>
          <w:sz w:val="16"/>
        </w:rPr>
        <w:t>peration_cfs_subparam_id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,sp.svc_operation_cfs_subparam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,sp.label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,sp.data_type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,sp.value_list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,sp.depends_on_cfs_params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,sp.expression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,sp.is_required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,sp.is_hidden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,sp.is_disabled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,sp.descr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,sp.minlength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,sp.maxlength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,sp.regex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,sp.is_sensitive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,sp.ref_svc_id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,sp.unique_scope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,sp.default_compute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,sp.func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svc_operation_cfs_subparam sp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sp.svc_operation_cfs_param_id=&lt;cfqueryparam cfsqltype="cf_sql_integer" value="#svc_operation_cfs_param_id#"/&gt;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sp.sort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mapDescriptor=structNew("linked")/&gt;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выдавать на фронт expression нам ни к чему, это временное явление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query="local.qSubparam"&gt;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len(local.qSubparam.func)&gt;&lt;!--- приоритет отдается функции перед списком значений---&gt;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args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"f</w:t>
      </w:r>
      <w:r>
        <w:rPr>
          <w:rFonts w:ascii="Courier New" w:hAnsi="Courier New"/>
          <w:sz w:val="16"/>
        </w:rPr>
        <w:t xml:space="preserve">unctionName":"#local.qSubparam.func#",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"svcId":#local.qSvcOperation.svc_id#,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"contractId":#arguments.contractId#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}/&gt;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&lt;cfinvoke component="instance_operation_cfs_param" method="generateValueList" argumentCollection=#args#</w:t>
      </w:r>
      <w:r>
        <w:rPr>
          <w:rFonts w:ascii="Courier New" w:hAnsi="Courier New"/>
          <w:sz w:val="16"/>
        </w:rPr>
        <w:t xml:space="preserve"> returnVariable="local.qSubparam.value_list"/&gt;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len(trim(local.qSubparam.value_list)) AND listLen(local.qSubparam.value_list)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local.qSubparam.default_value=local.qSubparam.value_list/&gt;&lt;!--- *** не очень красиво перетир</w:t>
      </w:r>
      <w:r>
        <w:rPr>
          <w:rFonts w:ascii="Courier New" w:hAnsi="Courier New"/>
          <w:sz w:val="16"/>
        </w:rPr>
        <w:t>ать query, но делаем это довольно часто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(len(local.qSubparam.func) OR len(local.qSubparam.expression) 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len(local.qSubparam.value_list)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local.qSubparam.value_list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def = computeDefault(local.qSubparam.default_compute, local.qSubparam.default_value, qSvcOperation.svc_id, arguments.usrId)/&gt;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пока не пытаемся восстановить значения из стейта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len(local.qSubparam.d</w:t>
      </w:r>
      <w:r>
        <w:rPr>
          <w:rFonts w:ascii="Courier New" w:hAnsi="Courier New"/>
          <w:sz w:val="16"/>
        </w:rPr>
        <w:t>efault_value)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 вот наконец мы извлекаем старое значение из стейта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paramName = this.helper.snake2camel(local.qSubparam.svc_operation_cfs_subparam)/&gt;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structKeyExists(local.instanceDataParams, </w:t>
      </w:r>
      <w:r>
        <w:rPr>
          <w:rFonts w:ascii="Courier New" w:hAnsi="Courier New"/>
          <w:sz w:val="16"/>
        </w:rPr>
        <w:lastRenderedPageBreak/>
        <w:t>paramName)&gt;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oldValue = structFind(local.instanceDataParams, paramName)/&gt;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def = isStruct(oldValue) ? serializeJson(oldValue) : oldValue/&gt; &lt;!--- потому что передаем строку, а не объект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structInsert(mapDescriptor, local.qSubparam.svc_operation_cfs_subparam,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"svcOperationCfsSubparamId":"#local.qSubparam.svc_operation_cfs_subparam_id#",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"svcOperationCfsSubparam":"#local.qSubparam.svc_operation_cfs_subparam#",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"label":"#local.qSubparam.label#",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"dataType":"#local.qSubparam.data_type#",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"valueList":"#local.qSubparam.value_list#",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"dependsOnCfsParams":"#local.qSubparam.depends_on_cfs_params#",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"expression":"#local.qSubpara</w:t>
      </w:r>
      <w:r>
        <w:rPr>
          <w:rFonts w:ascii="Courier New" w:hAnsi="Courier New"/>
          <w:sz w:val="16"/>
        </w:rPr>
        <w:t xml:space="preserve">m.expression#",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"minlength":"#local.qSubparam.minlength#",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"maxlength":"#local.qSubparam.maxlength#",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"regex":"#local.qSubparam.regex#",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"man":"#local.qSubparam.man#",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"descr":"#local.qSubparam.descr#",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"defaultValue":"#def#",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"isRequired":#request.castToBool(local.qSubparam.is_required)#,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"isHidden":#request.castToBool(local.qSubparam.is_hidden)#,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"isHidden":#request.castToBool(local.qSubparam.is_disabled)#,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"isSensitive</w:t>
      </w:r>
      <w:r>
        <w:rPr>
          <w:rFonts w:ascii="Courier New" w:hAnsi="Courier New"/>
          <w:sz w:val="16"/>
        </w:rPr>
        <w:t>":#request.castToBool(local.qSubparam.is_sensitive)#,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"refSvcId":#local.qSubparam.ref_svc_id#,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"uniqueScope":"#local.qSubparam.unique_scope#",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"defaultCompute":"#local.qSubparam.func#",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"func":"#local.qSubparam.default</w:t>
      </w:r>
      <w:r>
        <w:rPr>
          <w:rFonts w:ascii="Courier New" w:hAnsi="Courier New"/>
          <w:sz w:val="16"/>
        </w:rPr>
        <w:t>_compute#",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"isModifiableDefinition":false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}, true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/&gt;&lt;!--- *** вообще-то передавать в дескриптор func и default_compute не нужно, это для не забыть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local.qCfsParam.data_descriptor =</w:t>
      </w:r>
      <w:r>
        <w:rPr>
          <w:rFonts w:ascii="Courier New" w:hAnsi="Courier New"/>
          <w:sz w:val="16"/>
        </w:rPr>
        <w:t xml:space="preserve"> mapDescriptor/&gt;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&lt;/cfif&gt;&lt;!---/map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var=#local.qCfsParam# abort=true/&gt;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queryDeleteColumn(local.qCfsParam, "func")/&gt;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</w:t>
      </w:r>
      <w:r>
        <w:rPr>
          <w:rFonts w:ascii="Courier New" w:hAnsi="Courier New"/>
          <w:sz w:val="16"/>
        </w:rPr>
        <w:t>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"out.svcOperation" = this.helper.appendRecord(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local.qSvcOperation,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"out.svcOperation.cfsParams"=[]/&gt;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по</w:t>
      </w:r>
      <w:r>
        <w:rPr>
          <w:rFonts w:ascii="Courier New" w:hAnsi="Courier New"/>
          <w:sz w:val="16"/>
        </w:rPr>
        <w:t>дставляем значение из стейта, если оно там есть (некорректно, потому что в стейте RFS параметры)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query=#local.qCfsParam#&gt;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local.qCfsParam.default_value = computeDefault(local.qCfsParam.default_compute, local.qCfsParam.defa</w:t>
      </w:r>
      <w:r>
        <w:rPr>
          <w:rFonts w:ascii="Courier New" w:hAnsi="Courier New"/>
          <w:sz w:val="16"/>
        </w:rPr>
        <w:t>ult_value, qSvcOperation.svc_id, arguments.usrId)/&gt;&lt;!--- *** не очень хорошо модифицировать запрос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len(local.qCfsParam.default_value)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и вот наконец мы извлекаем старое значение из стейта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paramName = this.he</w:t>
      </w:r>
      <w:r>
        <w:rPr>
          <w:rFonts w:ascii="Courier New" w:hAnsi="Courier New"/>
          <w:sz w:val="16"/>
        </w:rPr>
        <w:t>lper.snake2camel(local.qCfsParam.svc_operation_cfs_param)/&gt;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structKeyExists(local.instanceDataParams, paramName)&gt;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oldValue = structFind(local.instanceDataParams, paramName)/&gt;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local.qCfsParam.default_value = isStruct(oldValue) ? serializeJson(oldValue) : oldValue/&gt; &lt;!--- потому что передаем строку, а не объект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 = this.helper.appendRecord(structNew("linked"), "", local.cfsParamMap, loc</w:t>
      </w:r>
      <w:r>
        <w:rPr>
          <w:rFonts w:ascii="Courier New" w:hAnsi="Courier New"/>
          <w:sz w:val="16"/>
        </w:rPr>
        <w:t>al.qCfsParam,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var=#rec# abort=true/&gt;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arrayAppend(out.svcOperation.cfsParams,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</w:t>
      </w:r>
      <w:r>
        <w:rPr>
          <w:rFonts w:ascii="Courier New" w:hAnsi="Courier New"/>
          <w:sz w:val="16"/>
        </w:rPr>
        <w:t>ionOf(out)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*** выглядит ужасно, но красивый вариант не придумывается ряд месяцев ---&gt;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  <w:t>*** Внимание! нужно учитывать скоуп уникальности ---&gt;</w:t>
      </w:r>
      <w:r>
        <w:br/>
      </w:r>
      <w:r>
        <w:rPr>
          <w:rFonts w:ascii="Courier New" w:hAnsi="Courier New"/>
          <w:sz w:val="16"/>
        </w:rPr>
        <w:tab/>
        <w:t>&lt;cffunction name="computeDefault"&gt;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name="defaultCompute"/&gt;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fargument name="original"/&gt;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name="service_id" type="numeric"/&gt;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name="usr_id"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expression=#arguments.defaultCompute#&gt;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value="display_name"&gt;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dnGenerator = CreateObject("com</w:t>
      </w:r>
      <w:r>
        <w:rPr>
          <w:rFonts w:ascii="Courier New" w:hAnsi="Courier New"/>
          <w:sz w:val="16"/>
        </w:rPr>
        <w:t>ponent", "instance_ls")/&gt;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dnGenerator.generateDefaultName(arguments.service_id,arguments.usr_id)/&gt;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value="append_pseudorandom"&gt;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tGenerator = new lib.TokenGenerator()/&gt;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"#arguments.ori</w:t>
      </w:r>
      <w:r>
        <w:rPr>
          <w:rFonts w:ascii="Courier New" w:hAnsi="Courier New"/>
          <w:sz w:val="16"/>
        </w:rPr>
        <w:t>ginal##lcase(tGenerator.nextToken(6))#"/&gt;&lt;!--- почему-то длина отличается, чтобы получить 8 знаков, пишу 6</w:t>
      </w:r>
      <w:r>
        <w:rPr>
          <w:rFonts w:ascii="Courier New" w:hAnsi="Courier New"/>
          <w:sz w:val="16"/>
        </w:rPr>
        <w:tab/>
        <w:t xml:space="preserve">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value="display_name_pseudorandom"&gt;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tGenerator = new lib.TokenGenerator()/&gt;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dnGenerator = </w:t>
      </w:r>
      <w:r>
        <w:rPr>
          <w:rFonts w:ascii="Courier New" w:hAnsi="Courier New"/>
          <w:sz w:val="16"/>
        </w:rPr>
        <w:t>CreateObject("component", "instance_ls")/&gt;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"#dnGenerator.generateDefaultName(arguments.service_id,arguments.usr_id)##lcase(tGenerator.nextToken(6))#"/&gt;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#arguments.original#/&gt;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02AA35E7" w14:textId="77777777" w:rsidR="001627DF" w:rsidRDefault="006D5112">
      <w:pPr>
        <w:pStyle w:val="1"/>
      </w:pPr>
      <w:bookmarkStart w:id="30" w:name="_Toc229635405"/>
      <w:r>
        <w:t>v1/resources/instance_operation_ls.cfc</w:t>
      </w:r>
      <w:bookmarkEnd w:id="30"/>
    </w:p>
    <w:p w14:paraId="56E2A041" w14:textId="77777777" w:rsidR="001627DF" w:rsidRPr="002D7503" w:rsidRDefault="006D5112">
      <w:pPr>
        <w:shd w:val="clear" w:color="auto" w:fill="F2F2F2"/>
        <w:spacing w:before="40" w:after="160"/>
        <w:ind w:left="283"/>
        <w:rPr>
          <w:lang w:val="ru-RU"/>
        </w:rPr>
      </w:pPr>
      <w:r>
        <w:rPr>
          <w:rFonts w:ascii="Courier New" w:hAnsi="Courier New"/>
          <w:sz w:val="16"/>
        </w:rPr>
        <w:t>&lt;cfcomponent extends="taffy.core.resource" taffy:uri="/instanceOperations"&gt;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&lt;!---спецификация полей, пригодных для фильтрации (и сортировки)---&gt;</w:t>
      </w:r>
      <w:r>
        <w:br/>
      </w:r>
      <w:r>
        <w:rPr>
          <w:rFonts w:ascii="Courier New" w:hAnsi="Courier New"/>
          <w:sz w:val="16"/>
        </w:rPr>
        <w:tab/>
        <w:t>&lt;cfset this.fieldsSpec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"instance_operation_uid"={prefix="o",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"instance_uid"={prefix="o</w:t>
      </w:r>
      <w:r>
        <w:rPr>
          <w:rFonts w:ascii="Courier New" w:hAnsi="Courier New"/>
          <w:sz w:val="16"/>
        </w:rPr>
        <w:t>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"dt_created"={prefix="o",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"dt_updated"={prefix="o", type="date"},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"creator_id"={prefix="o",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"creator_email"={prefix="c", expression="email",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"creator_shortname"={prefix="c", expres</w:t>
      </w:r>
      <w:r>
        <w:rPr>
          <w:rFonts w:ascii="Courier New" w:hAnsi="Courier New"/>
          <w:sz w:val="16"/>
        </w:rPr>
        <w:t>sion="shortname",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"updater_id"={prefix="o",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"updater_email"={prefix="u", expression="email",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"updater_shortname"={prefix="u", expression="shortname",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"dt_submit"={prefix="o", type="da</w:t>
      </w:r>
      <w:r>
        <w:rPr>
          <w:rFonts w:ascii="Courier New" w:hAnsi="Courier New"/>
          <w:sz w:val="16"/>
        </w:rPr>
        <w:t>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"submit_result"={prefix="o", type="string"},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"dt_start"={prefix="o",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"dt_finish"={prefix="o",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"specification_id"={prefix="s",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"specification_item_id"={prefix="i",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"contract_i</w:t>
      </w:r>
      <w:r>
        <w:rPr>
          <w:rFonts w:ascii="Courier New" w:hAnsi="Courier New"/>
          <w:sz w:val="16"/>
        </w:rPr>
        <w:t>d"={prefix="inr",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"display_name"={prefix="e",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"service_id"={prefix="e",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"svc"={prefix="v",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"error_log"={prefix="o",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"note"={prefix="o",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"duration"</w:t>
      </w:r>
      <w:r>
        <w:rPr>
          <w:rFonts w:ascii="Courier New" w:hAnsi="Courier New"/>
          <w:sz w:val="16"/>
        </w:rPr>
        <w:t>={expression="extract('epoch' from coalesce(o.dt_finish,CURRENT_TIMESTAMP)- o.dt_start)", type="numeric"}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}/&gt;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>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post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hint</w:t>
      </w:r>
      <w:r w:rsidRPr="002D7503">
        <w:rPr>
          <w:rFonts w:ascii="Courier New" w:hAnsi="Courier New"/>
          <w:sz w:val="16"/>
          <w:lang w:val="ru-RU"/>
        </w:rPr>
        <w:t xml:space="preserve">="Создание новой операции с параметрами. Принимаются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 w:rsidRPr="002D7503">
        <w:rPr>
          <w:rFonts w:ascii="Courier New" w:hAnsi="Courier New"/>
          <w:sz w:val="16"/>
          <w:lang w:val="ru-RU"/>
        </w:rPr>
        <w:lastRenderedPageBreak/>
        <w:t xml:space="preserve">параметры, генерируются </w:t>
      </w:r>
      <w:r>
        <w:rPr>
          <w:rFonts w:ascii="Courier New" w:hAnsi="Courier New"/>
          <w:sz w:val="16"/>
        </w:rPr>
        <w:t>RFS</w:t>
      </w:r>
      <w:r w:rsidRPr="002D7503">
        <w:rPr>
          <w:rFonts w:ascii="Courier New" w:hAnsi="Courier New"/>
          <w:sz w:val="16"/>
          <w:lang w:val="ru-RU"/>
        </w:rPr>
        <w:t xml:space="preserve"> параметры. Запускается</w:t>
      </w:r>
      <w:r w:rsidRPr="002D7503">
        <w:rPr>
          <w:rFonts w:ascii="Courier New" w:hAnsi="Courier New"/>
          <w:sz w:val="16"/>
          <w:lang w:val="ru-RU"/>
        </w:rPr>
        <w:t xml:space="preserve"> операция отдельным вызовом. До запуска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параметры могут корректироваться (а надо?). Запущенная операция навсегда становится </w:t>
      </w:r>
      <w:r>
        <w:rPr>
          <w:rFonts w:ascii="Courier New" w:hAnsi="Courier New"/>
          <w:sz w:val="16"/>
        </w:rPr>
        <w:t>Read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Only</w:t>
      </w:r>
      <w:r w:rsidRPr="002D7503">
        <w:rPr>
          <w:rFonts w:ascii="Courier New" w:hAnsi="Courier New"/>
          <w:sz w:val="16"/>
          <w:lang w:val="ru-RU"/>
        </w:rPr>
        <w:t xml:space="preserve"> (при желании можем реализовать ее клонирование). Можем реализовать корректировку параметров, но непонятно, зачем. Когд</w:t>
      </w:r>
      <w:r w:rsidRPr="002D7503">
        <w:rPr>
          <w:rFonts w:ascii="Courier New" w:hAnsi="Courier New"/>
          <w:sz w:val="16"/>
          <w:lang w:val="ru-RU"/>
        </w:rPr>
        <w:t xml:space="preserve">а мы конфигурируем инстанс, на самом деле мы задаем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параметры операции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. Можно править параметры, а можно пересоздать операцию с новыми параметрами. </w:t>
      </w:r>
      <w:r>
        <w:rPr>
          <w:rFonts w:ascii="Courier New" w:hAnsi="Courier New"/>
          <w:sz w:val="16"/>
        </w:rPr>
        <w:t>Предусмотреть удаление (метод DELETE) незапущенной операции?"&gt;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name="get" hin</w:t>
      </w:r>
      <w:r>
        <w:rPr>
          <w:rFonts w:ascii="Courier New" w:hAnsi="Courier New"/>
          <w:sz w:val="16"/>
        </w:rPr>
        <w:t>t="Список операций"&gt;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</w:t>
      </w:r>
      <w:r>
        <w:rPr>
          <w:rFonts w:ascii="Courier New" w:hAnsi="Courier New"/>
          <w:sz w:val="16"/>
        </w:rPr>
        <w:t>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&lt;!---разбор и проверка параметров запроса---&gt;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</w:t>
      </w:r>
      <w:r>
        <w:rPr>
          <w:rFonts w:ascii="Courier New" w:hAnsi="Courier New"/>
          <w:sz w:val="16"/>
        </w:rPr>
        <w:t>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</w:t>
      </w:r>
      <w:r>
        <w:rPr>
          <w:rFonts w:ascii="Courier New" w:hAnsi="Courier New"/>
          <w:sz w:val="16"/>
        </w:rPr>
        <w:t>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title="operation"&gt;o.operati</w:t>
      </w:r>
      <w:r>
        <w:rPr>
          <w:rFonts w:ascii="Courier New" w:hAnsi="Courier New"/>
          <w:sz w:val="16"/>
        </w:rPr>
        <w:t>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title="instance_operation_uid"&gt;o.instance_operation_uid::text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title="instance_uid"&gt;o.instance_uid::text as instance_uid&lt;/m:field&gt;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title="dt_created"&gt;to_char(o.dt_cre</w:t>
      </w:r>
      <w:r>
        <w:rPr>
          <w:rFonts w:ascii="Courier New" w:hAnsi="Courier New"/>
          <w:sz w:val="16"/>
        </w:rPr>
        <w:t>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title="dt_updated"&gt;to_char(o.dt_created, 'YYYY-MM-DD"T"HH24:MI:SS.FF3TZHTZM') as 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title="Отправка"&gt;to_char(o.dt_submit, 'YYYY-MM-DD"T"HH24:MI</w:t>
      </w:r>
      <w:r>
        <w:rPr>
          <w:rFonts w:ascii="Courier New" w:hAnsi="Courier New"/>
          <w:sz w:val="16"/>
        </w:rPr>
        <w:t>:SS.FF3TZHTZM') as dt_submit&lt;/m:field&gt;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&lt;m:field&gt;o.submit_result&lt;/m:field&gt;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title="Начало"&gt;to_char(o.dt_start, 'YYYY-MM-DD"T"HH24:MI:SS.FF3TZHTZM') as dt_start&lt;/m:field&gt;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title="Завершение"&gt;to_char(o.dt_finish, 'YYYY-MM-D</w:t>
      </w:r>
      <w:r>
        <w:rPr>
          <w:rFonts w:ascii="Courier New" w:hAnsi="Courier New"/>
          <w:sz w:val="16"/>
        </w:rPr>
        <w:t>D"T"HH24:MI:SS.FF3TZHTZM') as dt_finish&lt;/m:field&gt;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title="Длит. сек"&gt;extract('epoch' from </w:t>
      </w:r>
      <w:r>
        <w:rPr>
          <w:rFonts w:ascii="Courier New" w:hAnsi="Courier New"/>
          <w:sz w:val="16"/>
        </w:rPr>
        <w:lastRenderedPageBreak/>
        <w:t>coalesce(o.dt_finish,CURRENT_TIMESTAMP)- o.dt_start) as duration&lt;/m:field&gt;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title="Успешно"&gt;o.is_successful&lt;/m:field&gt;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title="Э</w:t>
      </w:r>
      <w:r>
        <w:rPr>
          <w:rFonts w:ascii="Courier New" w:hAnsi="Courier New"/>
          <w:sz w:val="16"/>
        </w:rPr>
        <w:t>кземпляр"&gt;e.display_name&lt;/m:field&gt;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title="service_id"&gt;e.service_id&lt;/m:field&gt;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title="Услуга"&gt;v.svc&lt;/m:field&gt;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&lt;m:field&gt;o.error_log&lt;/m:field&gt;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&lt;m:field&gt;o.note&lt;/m:field&gt;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&lt;m:field&gt;i.specification_item_id&lt;/m:field&gt;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&lt;m:field&gt;s.specification_id&lt;/m:field&gt;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&lt;m:field&gt;d.contract_id&lt;/m:field&gt;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&lt;m:field&gt;o.creator_id&lt;/m:field&gt;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&lt;m:field&gt;o.updater_id&lt;/m:field&gt;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&lt;m:field&gt;c.login as creator_login&lt;/m:field&gt;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&lt;m:field&gt;c.email as creator_email&lt;/m:</w:t>
      </w:r>
      <w:r>
        <w:rPr>
          <w:rFonts w:ascii="Courier New" w:hAnsi="Courier New"/>
          <w:sz w:val="16"/>
        </w:rPr>
        <w:t>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&lt;m:field&gt;c.shortname as creator_shortname&lt;/m:field&gt;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&lt;m:field&gt;u.login as updater_login&lt;/m:field&gt;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&lt;m:field&gt;u.email as updater_email&lt;/m:field&gt;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&lt;m:field&gt;u.shortname as updater_shortname&lt;/m:field&gt;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&lt;cfsavecontent variable="local.fromClause"&gt;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</w:t>
      </w:r>
      <w:r>
        <w:rPr>
          <w:rFonts w:ascii="Courier New" w:hAnsi="Courier New"/>
          <w:sz w:val="16"/>
        </w:rPr>
        <w:t>cation s on (i.specification_id=s.specification_id)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contract d on (s.contract_id=d.contract_id)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 v on (e.service_id=v.svc_id)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c on (e.creator_id=c.usr_id)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usr u on (</w:t>
      </w:r>
      <w:r>
        <w:rPr>
          <w:rFonts w:ascii="Courier New" w:hAnsi="Courier New"/>
          <w:sz w:val="16"/>
        </w:rPr>
        <w:t>e.updater_id=u.usr_id)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&lt;/cfsavecontent&gt;#local.fromClause#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s.specification_id=&lt;cfqueryparam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order by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&lt;m:order_build sortCollection=#this.helper.parseNumericOrder(local.titleMap, arguments.orderBy)# fiel</w:t>
      </w:r>
      <w:r>
        <w:rPr>
          <w:rFonts w:ascii="Courier New" w:hAnsi="Courier New"/>
          <w:sz w:val="16"/>
        </w:rPr>
        <w:t>dCount=0/&gt;&lt;!---no sort length limit---&gt;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arguments.pageSize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#arguments.pageSize#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offset #arguments.pageSize*(arguments.page-1)#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#loca</w:t>
      </w:r>
      <w:r>
        <w:rPr>
          <w:rFonts w:ascii="Courier New" w:hAnsi="Courier New"/>
          <w:sz w:val="16"/>
        </w:rPr>
        <w:t>l.fromClause#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#local.fromC</w:t>
      </w:r>
      <w:r>
        <w:rPr>
          <w:rFonts w:ascii="Courier New" w:hAnsi="Courier New"/>
          <w:sz w:val="16"/>
        </w:rPr>
        <w:t>lause#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from instance_operation o 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specification_item i on (e.specification_item_id=i.specification_item_id)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specification s on (i.specification_id=s.sp</w:t>
      </w:r>
      <w:r>
        <w:rPr>
          <w:rFonts w:ascii="Courier New" w:hAnsi="Courier New"/>
          <w:sz w:val="16"/>
        </w:rPr>
        <w:t>ecification_id)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</w:t>
      </w:r>
      <w:r>
        <w:rPr>
          <w:rFonts w:ascii="Courier New" w:hAnsi="Courier New"/>
          <w:sz w:val="16"/>
        </w:rPr>
        <w:t>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"out.resultSetSize"=#local.qCnt.cnt#/&gt;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</w:t>
      </w:r>
      <w:r>
        <w:rPr>
          <w:rFonts w:ascii="Courier New" w:hAnsi="Courier New"/>
          <w:sz w:val="16"/>
        </w:rPr>
        <w:t xml:space="preserve">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</w:t>
      </w:r>
      <w:r>
        <w:rPr>
          <w:rFonts w:ascii="Courier New" w:hAnsi="Courier New"/>
          <w:sz w:val="16"/>
        </w:rPr>
        <w:t>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</w:t>
      </w:r>
      <w:r>
        <w:rPr>
          <w:rFonts w:ascii="Courier New" w:hAnsi="Courier New"/>
          <w:sz w:val="16"/>
        </w:rPr>
        <w:t>rn representationOf(cfcatch)/&gt;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&lt;cffunction name="post" hint="Создание новой операции. </w:t>
      </w:r>
      <w:r w:rsidRPr="002D7503">
        <w:rPr>
          <w:rFonts w:ascii="Courier New" w:hAnsi="Courier New"/>
          <w:sz w:val="16"/>
          <w:lang w:val="ru-RU"/>
        </w:rPr>
        <w:t xml:space="preserve">Отдельно загружаются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параметры, генерируются </w:t>
      </w:r>
      <w:r>
        <w:rPr>
          <w:rFonts w:ascii="Courier New" w:hAnsi="Courier New"/>
          <w:sz w:val="16"/>
        </w:rPr>
        <w:t>RFS</w:t>
      </w:r>
      <w:r w:rsidRPr="002D7503">
        <w:rPr>
          <w:rFonts w:ascii="Courier New" w:hAnsi="Courier New"/>
          <w:sz w:val="16"/>
          <w:lang w:val="ru-RU"/>
        </w:rPr>
        <w:t xml:space="preserve"> параметры. Запускается операция отдельным вызовом. До </w:t>
      </w:r>
      <w:r w:rsidRPr="002D7503">
        <w:rPr>
          <w:rFonts w:ascii="Courier New" w:hAnsi="Courier New"/>
          <w:sz w:val="16"/>
          <w:lang w:val="ru-RU"/>
        </w:rPr>
        <w:t xml:space="preserve">запуска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параметры могут корректироваться (а надо?). Запущенная операция вместе с параметрами навсегда становится </w:t>
      </w:r>
      <w:r>
        <w:rPr>
          <w:rFonts w:ascii="Courier New" w:hAnsi="Courier New"/>
          <w:sz w:val="16"/>
        </w:rPr>
        <w:t>Read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Only</w:t>
      </w:r>
      <w:r w:rsidRPr="002D7503">
        <w:rPr>
          <w:rFonts w:ascii="Courier New" w:hAnsi="Courier New"/>
          <w:sz w:val="16"/>
          <w:lang w:val="ru-RU"/>
        </w:rPr>
        <w:t xml:space="preserve"> (при желании можем реализовать ее клонирование). Можем реализовать корректировку параметров, но непонятно, зачем. Когда мы конфиг</w:t>
      </w:r>
      <w:r w:rsidRPr="002D7503">
        <w:rPr>
          <w:rFonts w:ascii="Courier New" w:hAnsi="Courier New"/>
          <w:sz w:val="16"/>
          <w:lang w:val="ru-RU"/>
        </w:rPr>
        <w:t xml:space="preserve">урируем инстанс, на самом деле мы задаем </w:t>
      </w:r>
      <w:r>
        <w:rPr>
          <w:rFonts w:ascii="Courier New" w:hAnsi="Courier New"/>
          <w:sz w:val="16"/>
        </w:rPr>
        <w:t>CFS</w:t>
      </w:r>
      <w:r w:rsidRPr="002D7503">
        <w:rPr>
          <w:rFonts w:ascii="Courier New" w:hAnsi="Courier New"/>
          <w:sz w:val="16"/>
          <w:lang w:val="ru-RU"/>
        </w:rPr>
        <w:t xml:space="preserve"> параметры операции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. Можно править параметры, а можно пересоздать операцию с новыми параметрами. </w:t>
      </w:r>
      <w:r>
        <w:rPr>
          <w:rFonts w:ascii="Courier New" w:hAnsi="Courier New"/>
          <w:sz w:val="16"/>
        </w:rPr>
        <w:t>Предусмотреть удаление (метод DELETE) незапущенной операции?"&gt;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</w:t>
      </w:r>
      <w:r>
        <w:rPr>
          <w:rFonts w:ascii="Courier New" w:hAnsi="Courier New"/>
          <w:sz w:val="16"/>
        </w:rPr>
        <w:t>" required=true 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name="operation" type="string" required=true hint="type:string decsiption: operation name, e.g. create"/&gt;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name="note" type="string" required=false default="" hint="type:string decsiption: user </w:t>
      </w:r>
      <w:r>
        <w:rPr>
          <w:rFonts w:ascii="Courier New" w:hAnsi="Courier New"/>
          <w:sz w:val="16"/>
        </w:rPr>
        <w:t>notes"/&gt;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&lt;cfargument name="resourceRealmId" type="string" default=-1 hint="type:integer decsiption: идентификатор ресурсной платформы"/&gt; ---&gt;&lt;!--- </w:t>
      </w:r>
      <w:r w:rsidRPr="002D7503">
        <w:rPr>
          <w:rFonts w:ascii="Courier New" w:hAnsi="Courier New"/>
          <w:sz w:val="16"/>
          <w:lang w:val="ru-RU"/>
        </w:rPr>
        <w:t>***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*** полноценная валидация операции предполагает проверку, что операция </w:t>
      </w:r>
      <w:r w:rsidRPr="002D7503">
        <w:rPr>
          <w:rFonts w:ascii="Courier New" w:hAnsi="Courier New"/>
          <w:sz w:val="16"/>
          <w:lang w:val="ru-RU"/>
        </w:rPr>
        <w:lastRenderedPageBreak/>
        <w:t>поддерживаетс</w:t>
      </w:r>
      <w:r w:rsidRPr="002D7503">
        <w:rPr>
          <w:rFonts w:ascii="Courier New" w:hAnsi="Courier New"/>
          <w:sz w:val="16"/>
          <w:lang w:val="ru-RU"/>
        </w:rPr>
        <w:t>я для данного сервиса и текущего состояния инстанса. Можно представить себе зависимость этого от параметров, но хотелось бы избежать такого усложнения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Можно отметить, что, например, допустимость операции delete зависит от контекста - сколько в</w:t>
      </w:r>
      <w:r>
        <w:rPr>
          <w:rFonts w:ascii="Courier New" w:hAnsi="Courier New"/>
          <w:sz w:val="16"/>
        </w:rPr>
        <w:t>ремени сервис остановлен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count(*) as 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 so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so.s</w:t>
      </w:r>
      <w:r>
        <w:rPr>
          <w:rFonts w:ascii="Courier New" w:hAnsi="Courier New"/>
          <w:sz w:val="16"/>
        </w:rPr>
        <w:t>vc_id=s.svc_id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(s.svc_id=e.service_id)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e.instance_uid=&lt;cfqueryparam cfsqltype="cf_sql_other" value="#arguments.instanceUid#"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so.operation=&lt;cfqueryparam cfsqltype="cf_</w:t>
      </w:r>
      <w:r>
        <w:rPr>
          <w:rFonts w:ascii="Courier New" w:hAnsi="Courier New"/>
          <w:sz w:val="16"/>
        </w:rPr>
        <w:t>sql_varchar" value="#arguments.operation#"/&gt;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local.qCheckOperation.cnt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message="Operation unsupported for this service/instance" detail="#arguments.operation#"/&gt;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&lt;cfquery </w:t>
      </w:r>
      <w:r>
        <w:rPr>
          <w:rFonts w:ascii="Courier New" w:hAnsi="Courier New"/>
          <w:sz w:val="16"/>
        </w:rPr>
        <w:t>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 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e.instance_uid=&lt;cfqueryparam cfsqltype="cf_sql_other" value="#ar</w:t>
      </w:r>
      <w:r>
        <w:rPr>
          <w:rFonts w:ascii="Courier New" w:hAnsi="Courier New"/>
          <w:sz w:val="16"/>
        </w:rPr>
        <w:t>guments.instanceUid#" null=#!isValid('guid',arguments.instanceUid)#/&gt;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вместо выбрас</w:t>
      </w:r>
      <w:r>
        <w:rPr>
          <w:rFonts w:ascii="Courier New" w:hAnsi="Courier New"/>
          <w:sz w:val="16"/>
        </w:rPr>
        <w:t>ывания исключения мы сразу прерываем выполнение метода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representationOf(this.helper.formatMessage("Instance not accessible", "Instance is not accessible to the current user (at least does not belong to the default specification)")).withS</w:t>
      </w:r>
      <w:r>
        <w:rPr>
          <w:rFonts w:ascii="Courier New" w:hAnsi="Courier New"/>
          <w:sz w:val="16"/>
        </w:rPr>
        <w:t>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 w:rsidRPr="002D7503">
        <w:rPr>
          <w:rFonts w:ascii="Courier New" w:hAnsi="Courier New"/>
          <w:sz w:val="16"/>
          <w:lang w:val="ru-RU"/>
        </w:rPr>
        <w:t xml:space="preserve">*** Добавить проверку разрешенных переходов, например, </w:t>
      </w:r>
      <w:r>
        <w:rPr>
          <w:rFonts w:ascii="Courier New" w:hAnsi="Courier New"/>
          <w:sz w:val="16"/>
        </w:rPr>
        <w:t>create</w:t>
      </w:r>
      <w:r w:rsidRPr="002D7503">
        <w:rPr>
          <w:rFonts w:ascii="Courier New" w:hAnsi="Courier New"/>
          <w:sz w:val="16"/>
          <w:lang w:val="ru-RU"/>
        </w:rPr>
        <w:t xml:space="preserve"> нельзя сделать на развернутом экземпляре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*** Вероятно, допустимые переходы нужно либо специфицировать в документации, либо явно опубликовать (инстанс может пу</w:t>
      </w:r>
      <w:r w:rsidRPr="002D7503">
        <w:rPr>
          <w:rFonts w:ascii="Courier New" w:hAnsi="Courier New"/>
          <w:sz w:val="16"/>
          <w:lang w:val="ru-RU"/>
        </w:rPr>
        <w:t>бликовать список допустимых операций) ---&gt;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&lt;!--- </w:t>
      </w:r>
      <w:r>
        <w:rPr>
          <w:rFonts w:ascii="Courier New" w:hAnsi="Courier New"/>
          <w:sz w:val="16"/>
        </w:rPr>
        <w:t>&lt;cfif listFind("create,redeploy",arguments.operation)&gt;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checkResourceRealmId(arguments.resourceRealmId, arguments.instanceUid)/&gt;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&lt;cfcatch </w:t>
      </w:r>
      <w:r>
        <w:rPr>
          <w:rFonts w:ascii="Courier New" w:hAnsi="Courier New"/>
          <w:sz w:val="16"/>
        </w:rPr>
        <w:t>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local.instanceOperationUid=#createGUID()#/&gt;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</w:t>
      </w:r>
      <w:r>
        <w:rPr>
          <w:rFonts w:ascii="Courier New" w:hAnsi="Courier New"/>
          <w:sz w:val="16"/>
        </w:rPr>
        <w:t>al.qSave"&gt;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(instance_uid, instance_operation_uid, operation, note, dt_created, creator_id, dt_updated, updater_id)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&lt;cfqueryparam cfsqltype="cf_sql_other" value="#arguments.instanceUid#"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,&lt;cfqueryparam cfsqltype="cf_sql_other" value="#local.instanceOperationUid#"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value="#arguments.operation#"/&gt;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value="#htmlEditFormat(arguments.note)#"/&gt;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</w:t>
      </w:r>
      <w:r>
        <w:rPr>
          <w:rFonts w:ascii="Courier New" w:hAnsi="Courier New"/>
          <w:sz w:val="16"/>
        </w:rPr>
        <w:t>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cfsqltype="cf_sql_timestamp" value="#Now()#"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cfsqltype="cf_sql_integer" value="#</w:t>
      </w:r>
      <w:r>
        <w:rPr>
          <w:rFonts w:ascii="Courier New" w:hAnsi="Courier New"/>
          <w:sz w:val="16"/>
        </w:rPr>
        <w:t>arguments.usrId#" 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representationOf(this.helper.formatException(cfcatch, "Internal Error")).withStatus(500)/&gt;&lt;!--- это не нужно показывать в продуктиве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</w:t>
      </w:r>
      <w:r>
        <w:rPr>
          <w:rFonts w:ascii="Courier New" w:hAnsi="Courier New"/>
          <w:sz w:val="16"/>
        </w:rPr>
        <w:t>freturn noData()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.withHeaders({location: "./#local.instanceOperationUid#"})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.withStatus(201, "Created")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*** NOT USED ---&gt;</w:t>
      </w:r>
      <w:r>
        <w:br/>
      </w:r>
      <w:r>
        <w:rPr>
          <w:rFonts w:ascii="Courier New" w:hAnsi="Courier New"/>
          <w:sz w:val="16"/>
        </w:rPr>
        <w:tab/>
        <w:t>&lt;cffunction name="checkResourceRealmId" returntype="void" hint="deprecated"&gt;</w:t>
      </w:r>
      <w:r>
        <w:br/>
      </w:r>
      <w:r>
        <w:rPr>
          <w:rFonts w:ascii="Courier New" w:hAnsi="Courier New"/>
          <w:sz w:val="16"/>
        </w:rPr>
        <w:tab/>
        <w:t>&lt;!--- В данном</w:t>
      </w:r>
      <w:r>
        <w:rPr>
          <w:rFonts w:ascii="Courier New" w:hAnsi="Courier New"/>
          <w:sz w:val="16"/>
        </w:rPr>
        <w:t xml:space="preserve"> случае мы проверяем соответствие платформы сервису, а не операции, поэтому вопрос, нужен ли для данной операции параметр resourceRealm, надо решать вне этой функции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name="resourceRealmId" type="numeric" required=true/&gt;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</w:t>
      </w:r>
      <w:r>
        <w:rPr>
          <w:rFonts w:ascii="Courier New" w:hAnsi="Courier New"/>
          <w:sz w:val="16"/>
        </w:rPr>
        <w:t>me="instanceUid" type="guid" required=true/&gt;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NOT resourceRealmId GT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message="Resource realm undefined" detail="Не выбрана ресурсная платформа"/&gt;&lt;!--- *** для многих операций она</w:t>
      </w:r>
      <w:r>
        <w:rPr>
          <w:rFonts w:ascii="Courier New" w:hAnsi="Courier New"/>
          <w:sz w:val="16"/>
        </w:rPr>
        <w:t xml:space="preserve"> и не нужна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name="local.qContract"&gt;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c.contract_id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 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specification s on </w:t>
      </w:r>
      <w:r>
        <w:rPr>
          <w:rFonts w:ascii="Courier New" w:hAnsi="Courier New"/>
          <w:sz w:val="16"/>
        </w:rPr>
        <w:t>(si.specification_id=s.specification_id)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(s.contract_id=c.contract_id)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e.instance_uid=&lt;cfqueryparam cfsqltype="cf_sql_other" value="#arguments.instanceUid#" null=#!isValid("guid",arguments.instanceUid)#/&gt;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&lt;cfquery name="local.qCheckResourceRealmType"&gt;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r.resource_realm_type_id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r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resource_realm_type t on (r.resource_realm_type_id=t.resource_realm_type_id)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(t.resource_realm_type_id=s.resource_realm_typ</w:t>
      </w:r>
      <w:r>
        <w:rPr>
          <w:rFonts w:ascii="Courier New" w:hAnsi="Courier New"/>
          <w:sz w:val="16"/>
        </w:rPr>
        <w:t>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(s.svc_id=e.service_id)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r.resource_realm_id=&lt;cfqueryparam cfsqltype="cf_sql_integer" value=#arguments.resourceRealmId# null=#!isValid("integer",arguments.resourceRealmId)#/&gt;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e.instance_uid=&lt;cfqueryparam cfsqltyp</w:t>
      </w:r>
      <w:r>
        <w:rPr>
          <w:rFonts w:ascii="Courier New" w:hAnsi="Courier New"/>
          <w:sz w:val="16"/>
        </w:rPr>
        <w:t xml:space="preserve">e="cf_sql_other" value=#arguments.instanceUid# null=#!isValid("guid", arguments.instanceUid)#/&gt;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local.qCheckResourceRealmType.recordCount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message="Resource realm does not match service" detai</w:t>
      </w:r>
      <w:r>
        <w:rPr>
          <w:rFonts w:ascii="Courier New" w:hAnsi="Courier New"/>
          <w:sz w:val="16"/>
        </w:rPr>
        <w:t>l="Ресурсная платформа не соответствует сервису"/&gt;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r.resource_realm_id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r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(r.resource_realm_id=a.resource_realm_id)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</w:t>
      </w:r>
      <w:r>
        <w:rPr>
          <w:rFonts w:ascii="Courier New" w:hAnsi="Courier New"/>
          <w:sz w:val="16"/>
        </w:rPr>
        <w:t xml:space="preserve">  r.resource_realm_id=&lt;cfqueryparam cfsqltype="cf_sql_integer" value=#arguments.resourceRealmId# null=#!isValid("integer",arguments.resourceRealmId)#/&gt;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(a.contract_id=&lt;cfqueryparam cfsqltype="CF_SQL_INTEGER" value=#local.qContract.contract_id#/&gt;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a.contract_id=0)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local.qCheckResourceRealmAccess.recordCount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type="InvalidParamValue" message="Access to the resource realm denied for current contract" detail="У текущего договора id=#local</w:t>
      </w:r>
      <w:r>
        <w:rPr>
          <w:rFonts w:ascii="Courier New" w:hAnsi="Courier New"/>
          <w:sz w:val="16"/>
        </w:rPr>
        <w:t>.qContract.contract_id# нет доступа к выбранной ресурсной платформе"/&gt;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2D7503">
        <w:rPr>
          <w:rFonts w:ascii="Courier New" w:hAnsi="Courier New"/>
          <w:sz w:val="16"/>
          <w:lang w:val="ru-RU"/>
        </w:rPr>
        <w:t xml:space="preserve">Проверить доступ (это предварительная проверка! настоящая проверка перед запуском операции) 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Итого: фильтрация выпадающего списка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Проверка атрибута операции (из</w:t>
      </w:r>
      <w:r w:rsidRPr="002D7503">
        <w:rPr>
          <w:rFonts w:ascii="Courier New" w:hAnsi="Courier New"/>
          <w:sz w:val="16"/>
          <w:lang w:val="ru-RU"/>
        </w:rPr>
        <w:t xml:space="preserve"> которого получается </w:t>
      </w:r>
      <w:r>
        <w:rPr>
          <w:rFonts w:ascii="Courier New" w:hAnsi="Courier New"/>
          <w:sz w:val="16"/>
        </w:rPr>
        <w:t>RFS</w:t>
      </w:r>
      <w:r w:rsidRPr="002D7503">
        <w:rPr>
          <w:rFonts w:ascii="Courier New" w:hAnsi="Courier New"/>
          <w:sz w:val="16"/>
          <w:lang w:val="ru-RU"/>
        </w:rPr>
        <w:t xml:space="preserve"> параметр)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Проверка </w:t>
      </w:r>
      <w:r>
        <w:rPr>
          <w:rFonts w:ascii="Courier New" w:hAnsi="Courier New"/>
          <w:sz w:val="16"/>
        </w:rPr>
        <w:t>RFS</w:t>
      </w:r>
      <w:r w:rsidRPr="002D7503">
        <w:rPr>
          <w:rFonts w:ascii="Courier New" w:hAnsi="Courier New"/>
          <w:sz w:val="16"/>
          <w:lang w:val="ru-RU"/>
        </w:rPr>
        <w:t xml:space="preserve"> параметров перед запуском операции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(Можно еще вставить параноидальную проверку при сабмите, когда мы формируем параметры запроса)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 xml:space="preserve">(Можно еще вставить параноидальную проверку в </w:t>
      </w:r>
      <w:r>
        <w:rPr>
          <w:rFonts w:ascii="Courier New" w:hAnsi="Courier New"/>
          <w:sz w:val="16"/>
        </w:rPr>
        <w:t>cmdb</w:t>
      </w:r>
      <w:r w:rsidRPr="002D7503">
        <w:rPr>
          <w:rFonts w:ascii="Courier New" w:hAnsi="Courier New"/>
          <w:sz w:val="16"/>
          <w:lang w:val="ru-RU"/>
        </w:rPr>
        <w:t>-</w:t>
      </w:r>
      <w:r>
        <w:rPr>
          <w:rFonts w:ascii="Courier New" w:hAnsi="Courier New"/>
          <w:sz w:val="16"/>
        </w:rPr>
        <w:t>api</w:t>
      </w:r>
      <w:r w:rsidRPr="002D7503">
        <w:rPr>
          <w:rFonts w:ascii="Courier New" w:hAnsi="Courier New"/>
          <w:sz w:val="16"/>
          <w:lang w:val="ru-RU"/>
        </w:rPr>
        <w:t>, чтобы застрахова</w:t>
      </w:r>
      <w:r w:rsidRPr="002D7503">
        <w:rPr>
          <w:rFonts w:ascii="Courier New" w:hAnsi="Courier New"/>
          <w:sz w:val="16"/>
          <w:lang w:val="ru-RU"/>
        </w:rPr>
        <w:t>ться от дефектов админки)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---&gt;</w:t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cfreturn</w:t>
      </w:r>
      <w:r w:rsidRPr="002D7503">
        <w:rPr>
          <w:rFonts w:ascii="Courier New" w:hAnsi="Courier New"/>
          <w:sz w:val="16"/>
          <w:lang w:val="ru-RU"/>
        </w:rPr>
        <w:t>/&gt;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  <w:t>&lt;/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>&lt;/</w:t>
      </w:r>
      <w:r>
        <w:rPr>
          <w:rFonts w:ascii="Courier New" w:hAnsi="Courier New"/>
          <w:sz w:val="16"/>
        </w:rPr>
        <w:t>cfcomponent</w:t>
      </w:r>
      <w:r w:rsidRPr="002D7503">
        <w:rPr>
          <w:rFonts w:ascii="Courier New" w:hAnsi="Courier New"/>
          <w:sz w:val="16"/>
          <w:lang w:val="ru-RU"/>
        </w:rPr>
        <w:t>&gt;</w:t>
      </w:r>
    </w:p>
    <w:p w14:paraId="4F2AC671" w14:textId="77777777" w:rsidR="001627DF" w:rsidRDefault="006D5112">
      <w:pPr>
        <w:pStyle w:val="1"/>
      </w:pPr>
      <w:bookmarkStart w:id="31" w:name="_Toc229635406"/>
      <w:r>
        <w:t>v1/resources/instance_operation_run.cfc</w:t>
      </w:r>
      <w:bookmarkEnd w:id="31"/>
    </w:p>
    <w:p w14:paraId="370BABF3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taffy:uri="/instanceOperations/{instanceOperationUid}/run"&gt;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</w:t>
      </w:r>
      <w:r>
        <w:rPr>
          <w:rFonts w:ascii="Courier New" w:hAnsi="Courier New"/>
          <w:sz w:val="16"/>
        </w:rPr>
        <w:t>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  <w:t>&lt;cffunction name="post" hint="Запуск выполнения операции"&gt;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name="instanceOperationUid" type="string" required=true </w:t>
      </w:r>
      <w:r>
        <w:rPr>
          <w:rFonts w:ascii="Courier New" w:hAnsi="Courier New"/>
          <w:sz w:val="16"/>
        </w:rPr>
        <w:t>hint="type:guid"/&gt;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this.helper.keyExistsAndValid(arguments, "instanceOperationUid", "guid")/&gt;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name="local.qCheckAccess"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</w:t>
      </w:r>
      <w:r>
        <w:rPr>
          <w:rFonts w:ascii="Courier New" w:hAnsi="Courier New"/>
          <w:sz w:val="16"/>
        </w:rPr>
        <w:t xml:space="preserve">ation io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value="#arguments.instanceOper</w:t>
      </w:r>
      <w:r>
        <w:rPr>
          <w:rFonts w:ascii="Courier New" w:hAnsi="Courier New"/>
          <w:sz w:val="16"/>
        </w:rPr>
        <w:t>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si.specification_id=&lt;cfqueryparam cfsqltype="cf_sql_integer" value=#arguments.specificationId#/&gt;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local.qCheckAccess.cnt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</w:t>
      </w:r>
      <w:r>
        <w:rPr>
          <w:rFonts w:ascii="Courier New" w:hAnsi="Courier New"/>
          <w:sz w:val="16"/>
        </w:rPr>
        <w:t>f(this.helper.formatMessage("Instance not accessible", "Instance is not accessible to the current user (at least does not belong to the default specification)")).withStatus(403)/&gt;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io.operation, s.svc_id, so.svc_operation_id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s on (e.service_id=s.svc_id)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so on (s.svc_id=so.svc_id AND io.operation=so</w:t>
      </w:r>
      <w:r>
        <w:rPr>
          <w:rFonts w:ascii="Courier New" w:hAnsi="Courier New"/>
          <w:sz w:val="16"/>
        </w:rPr>
        <w:t>.operation)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value="#arguments.instanceOperationUid#"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name="local.qInstance" result="local.resu</w:t>
      </w:r>
      <w:r>
        <w:rPr>
          <w:rFonts w:ascii="Courier New" w:hAnsi="Courier New"/>
          <w:sz w:val="16"/>
        </w:rPr>
        <w:t>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io.instance_uid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value="#arguments.instanceOperationUid#"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name="local.qCheckStartedCurrentOp"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io.dt_submit, io.dt_finish, io.dt_start, io.submit_result, io.status_url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</w:t>
      </w:r>
      <w:r>
        <w:rPr>
          <w:rFonts w:ascii="Courier New" w:hAnsi="Courier New"/>
          <w:sz w:val="16"/>
        </w:rPr>
        <w:t>ql_other" value="#arguments.instanceOperationUid#" null=#!isValid('guid',arguments.instanceOperationUid)#/&gt;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local.qCheckStartedCurrentOp.recordCount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"There is </w:t>
      </w:r>
      <w:r>
        <w:rPr>
          <w:rFonts w:ascii="Courier New" w:hAnsi="Courier New"/>
          <w:sz w:val="16"/>
        </w:rPr>
        <w:t>no configured instance operation with uid #arguments.instanceOperationUid#",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 operation not found")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name="local.qCheckStarted"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select io.dt_submit, io.dt_finish, io.dt_start, io.submit_result, io.status_url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io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io.instance_uid=&lt;cfqueryparam cfsqltype="cf_sql_other" value="#local.qInstance.instance_uid#" null=#!isValid('guid',local.qInstanc</w:t>
      </w:r>
      <w:r>
        <w:rPr>
          <w:rFonts w:ascii="Courier New" w:hAnsi="Courier New"/>
          <w:sz w:val="16"/>
        </w:rPr>
        <w:t>e.instance_uid)#/&gt;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left(io.submit_result,1)='2' AND io.dt_finish IS NULL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query="local.qCheckStarted"&gt;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jobStatus = getJobStatus(local.qCheckStarted.status_url)/&gt;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(jobStatus EQ 'FAILED') OR (jobSt</w:t>
      </w:r>
      <w:r>
        <w:rPr>
          <w:rFonts w:ascii="Courier New" w:hAnsi="Courier New"/>
          <w:sz w:val="16"/>
        </w:rPr>
        <w:t>atus EQ 'ABORTED')&gt;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name="local.qMarkFailed"&gt;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update instance_operation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set is_successful=false, dt_finish=CURRENT_TIMESTAMP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instance_operation_uid=&lt;cfqueryparam cfsqltype="cf_sql_other" value=#arguments.instanceOpera</w:t>
      </w:r>
      <w:r>
        <w:rPr>
          <w:rFonts w:ascii="Courier New" w:hAnsi="Courier New"/>
          <w:sz w:val="16"/>
        </w:rPr>
        <w:t>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"There is a started operation on this instance",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"Concurrent operations are not supported (job status: #jobStatus#)")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name="local.qCheckCfsParams"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sop.svc_operation_cfs_param_id, sop.svc_operation_cfs_param, sop.is_required,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iop.instance_operation_cfs_param_uid::text as instance_operation_cfs_param_</w:t>
      </w:r>
      <w:r>
        <w:rPr>
          <w:rFonts w:ascii="Courier New" w:hAnsi="Courier New"/>
          <w:sz w:val="16"/>
        </w:rPr>
        <w:t>uid, iop.param_value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sop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instance_operation_cfs_param iop on (sop.svc_operation_cfs_param_id=iop.svc_operation_cfs_param_id AND iop.instance_operation_uid=&lt;cfqueryparam cfsqltype="cf_sql_other" value="#a</w:t>
      </w:r>
      <w:r>
        <w:rPr>
          <w:rFonts w:ascii="Courier New" w:hAnsi="Courier New"/>
          <w:sz w:val="16"/>
        </w:rPr>
        <w:t>rguments.instanceOperationUid#" null=#!isValid('guid',arguments.instanceOperationUid)#/&gt;)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sop.svc_operation_id=&lt;cfqueryparam cfsqltype="cf_sql_integer" value="#local.qSvcOperation.svc_operation_id#"/&gt;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local.cfsPara</w:t>
      </w:r>
      <w:r>
        <w:rPr>
          <w:rFonts w:ascii="Courier New" w:hAnsi="Courier New"/>
          <w:sz w:val="16"/>
        </w:rPr>
        <w:t>mChecker = CreateObject("component", "instance_operation_cfs_param_ls")/&gt;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query=#local.qCheckCfsParams#&gt;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(local.qCheckCfsParams.is_required GT 0 AND NOT len(local.qCheckCfsParams.instance_operation_cfs_param_uid) GT 0)&gt;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</w:t>
      </w:r>
      <w:r>
        <w:rPr>
          <w:rFonts w:ascii="Courier New" w:hAnsi="Courier New"/>
          <w:sz w:val="16"/>
        </w:rPr>
        <w:t>urn representationOf(this.helper.formatMessage("required CFS parameter #local.qCheckCfsParams.svc_operation_cfs_param# (#local.qCheckCfsParams.svc_operation_cfs_param_id#) is missing", "Missing required CFS parameter")).withStatus(422)/&gt;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&lt;cfif isValid("guid",qCheckCfsParams.instance_operation_cfs_param_uid)&gt;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local.cfsParamChecker.checkParam(local.qCheckCfsParams.svc_operation_cfs_param_id, qCheckCfsParams.param_value, arguments.usrId, qCheckCfsParams.instance_operation_cfs_par</w:t>
      </w:r>
      <w:r>
        <w:rPr>
          <w:rFonts w:ascii="Courier New" w:hAnsi="Courier New"/>
          <w:sz w:val="16"/>
        </w:rPr>
        <w:t>am_uid)/&gt;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lastRenderedPageBreak/>
        <w:t>local.cfsParamChecker.checkParam(local.qCheckCfsParams.svc_operation_cfs_param_id, qCheckCfsParams.param_value, arguments.usrId)/&gt;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checkCfsResourceRealmAccess(arguments.i</w:t>
      </w:r>
      <w:r>
        <w:rPr>
          <w:rFonts w:ascii="Courier New" w:hAnsi="Courier New"/>
          <w:sz w:val="16"/>
        </w:rPr>
        <w:t>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validationMessage = createObject("component","instance_operation").validateCfsParams(arguments.instanceOperationUid)/&gt;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len(validationMessage)&gt;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type="inconsistentCfsParams" message="Some CFS par</w:t>
      </w:r>
      <w:r>
        <w:rPr>
          <w:rFonts w:ascii="Courier New" w:hAnsi="Courier New"/>
          <w:sz w:val="16"/>
        </w:rPr>
        <w:t>ameters are incompatible" detail="#validationMessage#"/&gt;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generateRfsParams(arguments.instanceOperationUid, arguments.usrId, arguments.contragentId, arguments.contractId)/&gt;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checkRfsResourceRealmAccess(arguments.instanceOperationUid)/&gt;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submitJob(arguments.instanceOperationUid)/&gt;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type="inconsistentCfsParams"&gt;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representationOf(this.helper.formatException(cfcatch,'Inconsistent CFS parameters')).withStatus(422)/&gt;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type="missingDependency"&gt;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</w:t>
      </w:r>
      <w:r>
        <w:rPr>
          <w:rFonts w:ascii="Courier New" w:hAnsi="Courier New"/>
          <w:sz w:val="16"/>
        </w:rPr>
        <w:t>onOf(this.helper.formatException(cfcatch,"Missing Dependency")).withStatus(424)/&gt;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&lt;/cftry&gt;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generateRfsParams(arguments.instanceOperationUid, arguments.usrId, arguments.contragentId, arguments.contractId)/&gt;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</w:t>
      </w:r>
      <w:r>
        <w:rPr>
          <w:rFonts w:ascii="Courier New" w:hAnsi="Courier New"/>
          <w:sz w:val="16"/>
        </w:rPr>
        <w:t>().withStatus(201, "Created")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name="generateRfsParams"&gt;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name="contragentId" type="numeric"/&gt;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</w:t>
      </w:r>
      <w:r>
        <w:rPr>
          <w:rFonts w:ascii="Courier New" w:hAnsi="Courier New"/>
          <w:sz w:val="16"/>
        </w:rPr>
        <w:t xml:space="preserve"> name="contractId" type="numeric"/&gt;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name="qSvcOperation"&gt;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so.svc_operation_id, io.instance_uid, so.operation, r.resource_realm, io.resource_realm_id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</w:t>
      </w:r>
      <w:r>
        <w:rPr>
          <w:rFonts w:ascii="Courier New" w:hAnsi="Courier New"/>
          <w:sz w:val="16"/>
        </w:rPr>
        <w:t>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so on (e.service_id=so.svc_id AND io.operation=so.operation)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resource_realm r on io.resource_realm_id=r.resource_realm_id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io.instance_operation_uid=&lt;cfqueryparam cfsqltype="cf_sql_other" value=#arguments</w:t>
      </w:r>
      <w:r>
        <w:rPr>
          <w:rFonts w:ascii="Courier New" w:hAnsi="Courier New"/>
          <w:sz w:val="16"/>
        </w:rPr>
        <w:t>.instanceOperationUid# null=#!isValid("guid",arguments.instanceOperationUid)#/&gt;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setInstanceOperationRfsParam(arguments.instanceOperationUid, "instanceUid", qSvcOperation.instance_uid)/&gt;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setInstanceOperationRfsParam(arguments</w:t>
      </w:r>
      <w:r>
        <w:rPr>
          <w:rFonts w:ascii="Courier New" w:hAnsi="Courier New"/>
          <w:sz w:val="16"/>
        </w:rPr>
        <w:t>.instanceOperationUid, "operationUid", arguments.instanceOperationUid)/&gt;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setInstanceOperationRfsParam(arguments.instanceOperationUid, "modifierId", arguments.usrId)/&gt;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qSvcOperation.operation EQ "create"&gt;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setInstanceOperationR</w:t>
      </w:r>
      <w:r>
        <w:rPr>
          <w:rFonts w:ascii="Courier New" w:hAnsi="Courier New"/>
          <w:sz w:val="16"/>
        </w:rPr>
        <w:t>fsParam(arguments.instanceOperationUid, "billingObject", "underconstruction")/&gt;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setInstanceOperationRfsParam(arguments.instanceOperationUid, "contragentCode", getContragentCode(arguments.contragentId))/&gt;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name="qWriteRfsFr</w:t>
      </w:r>
      <w:r>
        <w:rPr>
          <w:rFonts w:ascii="Courier New" w:hAnsi="Courier New"/>
          <w:sz w:val="16"/>
        </w:rPr>
        <w:t>omCfsParams"&gt;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instance_operation_param (instance_operation_uid,param,param_value)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iocp.instance_operation_uid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,iocp.param_value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instance_operation_cfs_param iocp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socp on (iocp.svc_operation_cfs_param_id=socp.svc_operation_cfs_param_id)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svc_operation_param sop on (socp.svc_operation_id=sop.svc_operation_id AND socp.svc_operation_cfs_param=so</w:t>
      </w:r>
      <w:r>
        <w:rPr>
          <w:rFonts w:ascii="Courier New" w:hAnsi="Courier New"/>
          <w:sz w:val="16"/>
        </w:rPr>
        <w:t>p.svc_operation_param)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iocp.instance_operation_uid=&lt;cfqueryparam cfsqltype="cf_sql_other" value="#arguments.instanceOperationUid#"/&gt;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ON CONFLICT (instance_operation_uid,param)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DO UPDATE SET param_value = EXCLUDED.param_value;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name="qWriteRfsParamsFromDefaults"&gt;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instance_operation_param (instance_operation_uid,param,param_value)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&lt;cfqueryparam cfsqltype="cf_sql_other" value="#arguments.instanceOperationUid#"/&gt;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,sop.svc_operation_p</w:t>
      </w:r>
      <w:r>
        <w:rPr>
          <w:rFonts w:ascii="Courier New" w:hAnsi="Courier New"/>
          <w:sz w:val="16"/>
        </w:rPr>
        <w:t>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,sop.default_value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svc_operation_param sop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sop.svc_operation_id=&lt;cfqueryparam cfsqltype="cf_sql_integer" value="#qSvcOperation.svc_operation_id#"/&gt; AND length(sop.default_value)&gt;0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ON CONFLICT (instance_operation_uid,param)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DO NOTHING;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name="submitJob"&gt;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name="instanceOperationUid" type="string" required=true </w:t>
      </w:r>
      <w:r>
        <w:rPr>
          <w:rFonts w:ascii="Courier New" w:hAnsi="Courier New"/>
          <w:sz w:val="16"/>
        </w:rPr>
        <w:lastRenderedPageBreak/>
        <w:t>hint="type:guid"/&gt;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name="qInstanceOperation"&gt;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so.url_prefix, so.url_suffix, o.oper</w:t>
      </w:r>
      <w:r>
        <w:rPr>
          <w:rFonts w:ascii="Courier New" w:hAnsi="Courier New"/>
          <w:sz w:val="16"/>
        </w:rPr>
        <w:t>ation, svc.version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i on (o.instance_uid=i.instance_uid)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 on (i.service_id=svc.svc_id)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svc_operation so on (i.service_id=so.svc_id AND o.operation=so.operation)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o.instance</w:t>
      </w:r>
      <w:r>
        <w:rPr>
          <w:rFonts w:ascii="Courier New" w:hAnsi="Courier New"/>
          <w:sz w:val="16"/>
        </w:rPr>
        <w:t>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name="qState"&gt;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s.instance_data-&gt;'job'-&gt;&gt;'jobAppVersion' as jobAppVersion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 o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instance_stat</w:t>
      </w:r>
      <w:r>
        <w:rPr>
          <w:rFonts w:ascii="Courier New" w:hAnsi="Courier New"/>
          <w:sz w:val="16"/>
        </w:rPr>
        <w:t>e s on (o.instance_uid=s.instance_uid)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o.instance_operation_uid=&lt;cfqueryparam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s.version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name="qInstanceOperationParam"&gt;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</w:t>
      </w:r>
      <w:r>
        <w:rPr>
          <w:rFonts w:ascii="Courier New" w:hAnsi="Courier New"/>
          <w:sz w:val="16"/>
        </w:rPr>
        <w:t>t iop.param, iop.param_value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instance_operation_param iop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length(iop.param)&gt;0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len(qState.jobAppVersion)&gt;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submit_url="#qInstanceOperation.url_prefix##qState.jobAppVersion##qInstanceOperation.url_suffix#"/&gt;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submit_url="#qInstanceOperation.url_prefix##qInstanceOperation.version##qInstanceOperation</w:t>
      </w:r>
      <w:r>
        <w:rPr>
          <w:rFonts w:ascii="Courier New" w:hAnsi="Courier New"/>
          <w:sz w:val="16"/>
        </w:rPr>
        <w:t>.url_suffix#"/&gt;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name="qMarkOperationStart"&gt;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update instance_operation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set dt_submit=&lt;cfqueryparam cfsqltype="cf_sql_timestamp" value=#now()#/&gt;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,dt_start=null, dt_finish=null, submit_result='0'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,url=&lt;cfqueryparam cfsqlty</w:t>
      </w:r>
      <w:r>
        <w:rPr>
          <w:rFonts w:ascii="Courier New" w:hAnsi="Courier New"/>
          <w:sz w:val="16"/>
        </w:rPr>
        <w:t>pe="cf_sql_varchar" value="#submit_url#"/&gt;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method="post"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url="#submit_url#"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multipart=true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multipartType="form-data"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result="orchestrator"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name="Authorization" value="#request.ORCHESTRATOR_AUTH#"/&gt;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name="Accept" value="application/json</w:t>
      </w:r>
      <w:r>
        <w:rPr>
          <w:rFonts w:ascii="Courier New" w:hAnsi="Courier New"/>
          <w:sz w:val="16"/>
        </w:rPr>
        <w:t>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name="User-Agent" value="#request.USER_AGENT#"/&gt;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type="formfield" name="delay"  value="0sec"/&gt;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type="formfield" name="authHeader"  value=#request.auth_header#/&gt;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query="qInstan</w:t>
      </w:r>
      <w:r>
        <w:rPr>
          <w:rFonts w:ascii="Courier New" w:hAnsi="Courier New"/>
          <w:sz w:val="16"/>
        </w:rPr>
        <w:t>ceOperationParam"&gt;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type="formfield" name="#param#"  value="#param_value#"/&gt;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message="Cannot initiate connection to the orchestrator #cfcatch.message#" detail="#cfcatch.</w:t>
      </w:r>
      <w:r>
        <w:rPr>
          <w:rFonts w:ascii="Courier New" w:hAnsi="Courier New"/>
          <w:sz w:val="16"/>
        </w:rPr>
        <w:t>detail#"/&gt;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len(orchestrator.errorDetail)&gt;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type="missingDependency" message="Orchestrator communication error" detail="#orchestrator.errorDetail#"/&gt;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name="qMarkOperationSubmit"&gt;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upda</w:t>
      </w:r>
      <w:r>
        <w:rPr>
          <w:rFonts w:ascii="Courier New" w:hAnsi="Courier New"/>
          <w:sz w:val="16"/>
        </w:rPr>
        <w:t xml:space="preserve">te instance_operation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set submit_result=&lt;cfqueryparam cfsqltype="cf_sql_varchar" value=#orchestrator.responseHeader.status_code#/&gt;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instance_operation_uid=&lt;cfqueryparam 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sleep(0)/&gt;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listFind("200,201",#orchestrator.responseHeader.status_code#)&gt;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buildURL="#orchestrator.responseHeader.Location#/api/json"/&gt;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method="get"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url="#buildUrl#"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result="job"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name="Authorization" value="#request.ORCHESTRATOR_AUTH#"&gt;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name="Accept" value="application/json"&gt;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operation_url = "</w:t>
      </w:r>
      <w:r>
        <w:rPr>
          <w:rFonts w:ascii="Courier New" w:hAnsi="Courier New"/>
          <w:sz w:val="16"/>
        </w:rPr>
        <w:t>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structKeyExists(job,"filecontent")&gt;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jobData=#deserializeJson(job.filecontent)#/&gt;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operation_url=jobData.executable.url 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name="qSetStatusUrl"&gt;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update instance_operation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set status_url=&lt;</w:t>
      </w:r>
      <w:r>
        <w:rPr>
          <w:rFonts w:ascii="Courier New" w:hAnsi="Courier New"/>
          <w:sz w:val="16"/>
        </w:rPr>
        <w:t>cfqueryparam cfsqltype="cf_sql_varchar" value="#operation_url#api/json" null=#(operation_url EQ "")#/&gt;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instance_operation_uid=&lt;cfqueryparam </w:t>
      </w:r>
      <w:r>
        <w:rPr>
          <w:rFonts w:ascii="Courier New" w:hAnsi="Courier New"/>
          <w:sz w:val="16"/>
        </w:rPr>
        <w:lastRenderedPageBreak/>
        <w:t>cfsqltype="cf_sql_other" value=#arguments.instanceOperationUid#/&gt;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name="setInstanceOperationRfsParam"&gt;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</w:t>
      </w:r>
      <w:r>
        <w:rPr>
          <w:rFonts w:ascii="Courier New" w:hAnsi="Courier New"/>
          <w:sz w:val="16"/>
        </w:rPr>
        <w:t>e="val"/&gt;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name="qSaveRfsParam"&gt;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insert into instance_operation_param (instance_operation_uid,param,param_value)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values (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 &lt;cfqueryparam cfsqltype="cf_sql_other" value="#arguments.instanceOperationUid#"/&gt;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</w:t>
      </w:r>
      <w:r>
        <w:rPr>
          <w:rFonts w:ascii="Courier New" w:hAnsi="Courier New"/>
          <w:sz w:val="16"/>
        </w:rPr>
        <w:t>pe="cf_sql_varchar" value="#arguments.param#"/&gt;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,&lt;cfqueryparam cfsqltype="cf_sql_varchar" value="#arguments.val#"/&gt;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ON CONFLICT (instance_operation_uid,param)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DO UPDATE SET param_value = EXCLUDED.param_value;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name="getJobStatus"&gt;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name="status_url"&gt;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method="get"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url="#arguments.status_url#"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result="local.jobStatus"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name="Authoriz</w:t>
      </w:r>
      <w:r>
        <w:rPr>
          <w:rFonts w:ascii="Courier New" w:hAnsi="Courier New"/>
          <w:sz w:val="16"/>
        </w:rPr>
        <w:t>ation" value="#request.ORCHESTRATOR_AUTH#"&gt;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name="Accept" value="application/json"&gt;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jobStatusData=#deserializeJson(local.jobStatus.filecontent)#/&gt;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jobStatusData.resul</w:t>
      </w:r>
      <w:r>
        <w:rPr>
          <w:rFonts w:ascii="Courier New" w:hAnsi="Courier New"/>
          <w:sz w:val="16"/>
        </w:rPr>
        <w:t>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"cannot obtain job result"/&gt;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message="Cannot connect to the orchestrator. #cfcatch.message#" detail="#cfcatch.detail#"/&gt;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/cffunction&gt;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br/>
      </w:r>
      <w:r>
        <w:rPr>
          <w:rFonts w:ascii="Courier New" w:hAnsi="Courier New"/>
          <w:sz w:val="16"/>
        </w:rPr>
        <w:tab/>
        <w:t>&lt;cffunction name="getContragentCode"&gt;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name="contragentId"&gt;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name="qContragentCode"&gt;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external_code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contragent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contragent_id=&lt;cfqueryparam cfsqltype="cf_sql_integer" value=#arguments.con</w:t>
      </w:r>
      <w:r>
        <w:rPr>
          <w:rFonts w:ascii="Courier New" w:hAnsi="Courier New"/>
          <w:sz w:val="16"/>
        </w:rPr>
        <w:t>tragentId# null=#!isNumeric(arguments.contragentId)#/&gt;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#qContragentCode.external_code#/&gt;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name="checkCfsResourceRealmAccess"&gt;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</w:t>
      </w:r>
      <w:r>
        <w:rPr>
          <w:rFonts w:ascii="Courier New" w:hAnsi="Courier New"/>
          <w:sz w:val="16"/>
        </w:rPr>
        <w:t>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sop.svc_operation_cfs_param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so on (e.service_id=so.svc_id AND io.operation=so.operation)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join svc_operation_cfs_param sop on (so.svc_operation_id=sop.svc_operation_id)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io.instance_operation_uid=&lt;cfqueryparam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</w:t>
      </w:r>
      <w:r>
        <w:rPr>
          <w:rFonts w:ascii="Courier New" w:hAnsi="Courier New"/>
          <w:sz w:val="16"/>
        </w:rPr>
        <w:t>ND LOWER(sop.svc_operation_cfs_param)=LOWER('resourceRealm')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local.qParam.recordCount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name="local.qOperation"&gt;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io.operation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io.instance_op</w:t>
      </w:r>
      <w:r>
        <w:rPr>
          <w:rFonts w:ascii="Courier New" w:hAnsi="Courier New"/>
          <w:sz w:val="16"/>
        </w:rPr>
        <w:t xml:space="preserve">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name="local.qContract"&gt;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c.contract_id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(si.specification_id=s.specification_id)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(s.contract_id=c.contract_i</w:t>
      </w:r>
      <w:r>
        <w:rPr>
          <w:rFonts w:ascii="Courier New" w:hAnsi="Courier New"/>
          <w:sz w:val="16"/>
        </w:rPr>
        <w:t>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io.instance_operation_uid=&lt;cfqueryparam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</w:t>
      </w:r>
      <w:r>
        <w:rPr>
          <w:rFonts w:ascii="Courier New" w:hAnsi="Courier New"/>
          <w:sz w:val="16"/>
        </w:rPr>
        <w:t>resource_realm_id, r.resource_realm, sop.svc_operation_cfs_param, iop.param_value, a.contract_id, a.is_enabled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instance_operation_cfs_param iop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sop on (iop.svc_operation_cfs_param_id=sop.svc_operation_cfs_param_id)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 r on (sop.svc_operation_cfs_param='resourceRealm' AND iop.param_value=r.resource_realm)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(r.resource_realm_id=a.resource_realm_id)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</w:t>
      </w:r>
      <w:r>
        <w:rPr>
          <w:rFonts w:ascii="Courier New" w:hAnsi="Courier New"/>
          <w:sz w:val="16"/>
        </w:rPr>
        <w:t xml:space="preserve">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(a.contract_id=&lt;cfqueryparam cfsqltype="CF_SQL_INTEGER" value=#local.qContract.contract_id# null=#!isValid("integer",local.qContract.contract_id</w:t>
      </w:r>
      <w:r>
        <w:rPr>
          <w:rFonts w:ascii="Courier New" w:hAnsi="Courier New"/>
          <w:sz w:val="16"/>
        </w:rPr>
        <w:t>)#/&gt; OR a.contract_id=0)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local.qCheckResourceRealmAccess.recordCount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message="resource realm specified in CFS params is not available for current contract" detail="CFS resource realm unawailable</w:t>
      </w:r>
      <w:r>
        <w:rPr>
          <w:rFonts w:ascii="Courier New" w:hAnsi="Courier New"/>
          <w:sz w:val="16"/>
        </w:rPr>
        <w:t>. Instance operation UID #arguments.instanceOperationUid#. Contract ID #local.qContract.contract_id#"/&gt;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name="checkRfsResourceRealmAccess"&gt;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name="instanceOperationUid" type="guid"&gt;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</w:t>
      </w:r>
      <w:r>
        <w:rPr>
          <w:rFonts w:ascii="Courier New" w:hAnsi="Courier New"/>
          <w:sz w:val="16"/>
        </w:rPr>
        <w:t>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name="local.qParamRRExists"&gt;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instance_operation_param iop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iop.param='resourceRealm' AND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 xml:space="preserve">iop.instance_operation_uid=&lt;cfqueryparam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local.qParamRRExists.cnt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&lt;cfquery </w:t>
      </w:r>
      <w:r>
        <w:rPr>
          <w:rFonts w:ascii="Courier New" w:hAnsi="Courier New"/>
          <w:sz w:val="16"/>
        </w:rPr>
        <w:t>name="local.qContract"&gt;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c.contract_id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instance_operation io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(io.instance_uid=e.instance_uid)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si on (e.specification_item_id=si.specification_item_id)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 s on (si.specific</w:t>
      </w:r>
      <w:r>
        <w:rPr>
          <w:rFonts w:ascii="Courier New" w:hAnsi="Courier New"/>
          <w:sz w:val="16"/>
        </w:rPr>
        <w:t>ation_id=s.specification_id)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(s.contract_id=c.contract_id)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io.instance_operation_uid=&lt;cfqueryparam cfsqltype="cf_sql_other" value="#arguments.instanceOperationUid#" null=#!isValid("guid",arguments.instanceOperationUid)#/&gt;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name="local.qCheckResourceRealmAccess"&gt;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r.resource_realm_id, r.resource_realm, iop.param, iop.param_value, a.contract_id,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r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(r.resource_realm_id=a.r</w:t>
      </w:r>
      <w:r>
        <w:rPr>
          <w:rFonts w:ascii="Courier New" w:hAnsi="Courier New"/>
          <w:sz w:val="16"/>
        </w:rPr>
        <w:t>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instance_operation_param iop on (r.resource_realm=iop.param_value AND iop.param='resourceRealm')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iop.instance_operation_uid=&lt;cfqueryparam cfsqltype="cf_sql_other" value="#arguments.instanceOperationUid#" null=#!isValid("g</w:t>
      </w:r>
      <w:r>
        <w:rPr>
          <w:rFonts w:ascii="Courier New" w:hAnsi="Courier New"/>
          <w:sz w:val="16"/>
        </w:rPr>
        <w:t xml:space="preserve">uid",arguments.instanceOperationUid)#/&gt;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(a.contract_id=&lt;cfqueryparam cfsqltype="CF_SQL_INTEGER" value=#local.qContract.contract_id# null=#!isValid("integer",local.qContract.contract_id)#/&gt; OR </w:t>
      </w:r>
      <w:r>
        <w:rPr>
          <w:rFonts w:ascii="Courier New" w:hAnsi="Courier New"/>
          <w:sz w:val="16"/>
        </w:rPr>
        <w:lastRenderedPageBreak/>
        <w:t>a.contract_id=0)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cfif local.qCheckResourceRealmAccess.recordCount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&lt;cfthrow message="resource realm specified in RFS params is not available for current contract" detail="RFS resource realm unawailable. Instance operation UID #arguments.instanceOperationUid#. Contr</w:t>
      </w:r>
      <w:r>
        <w:rPr>
          <w:rFonts w:ascii="Courier New" w:hAnsi="Courier New"/>
          <w:sz w:val="16"/>
        </w:rPr>
        <w:t>act ID #local.qContract.contract_id#"/&gt;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5D06D61" w14:textId="77777777" w:rsidR="001627DF" w:rsidRDefault="006D5112">
      <w:pPr>
        <w:pStyle w:val="1"/>
      </w:pPr>
      <w:bookmarkStart w:id="32" w:name="_Toc229635407"/>
      <w:r>
        <w:t>v1/resources/instance_operation_validate.cfc</w:t>
      </w:r>
      <w:bookmarkEnd w:id="32"/>
    </w:p>
    <w:p w14:paraId="380115DA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taffy:uri="/instanceOperations/{instanceOperationUid}/validate-cfs"&gt;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</w:t>
      </w:r>
      <w:r>
        <w:rPr>
          <w:rFonts w:ascii="Courier New" w:hAnsi="Courier New"/>
          <w:sz w:val="16"/>
        </w:rPr>
        <w:t>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hint="Проверка корректности CFS"&gt;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</w:t>
      </w:r>
      <w:r>
        <w:rPr>
          <w:rFonts w:ascii="Courier New" w:hAnsi="Courier New"/>
          <w:sz w:val="16"/>
        </w:rPr>
        <w:t>nt name="instanceOperationUid" type="string" required=true hint="type:guid"/&gt;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var local={}/&gt;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мы не проверяем доступ к инстансу и существование инстанса 2DO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validationMessage = createObject("component",</w:t>
      </w:r>
      <w:r>
        <w:rPr>
          <w:rFonts w:ascii="Courier New" w:hAnsi="Courier New"/>
          <w:sz w:val="16"/>
        </w:rPr>
        <w:t>"instance_operation").validateCfsParams(arguments.instanceOperationUid)/&gt;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len(validationMessage)&gt;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representationOf(this.helper.formatMessage("Inconsistent CFS parameters", #validationMessage#)).withStatus(422)/&gt;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noData().withStatus(204, "OK")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1CB03074" w14:textId="77777777" w:rsidR="001627DF" w:rsidRDefault="006D5112">
      <w:pPr>
        <w:pStyle w:val="1"/>
      </w:pPr>
      <w:bookmarkStart w:id="33" w:name="_Toc229635408"/>
      <w:r>
        <w:t>v1/resources/notification_ls.cfc</w:t>
      </w:r>
      <w:bookmarkEnd w:id="33"/>
    </w:p>
    <w:p w14:paraId="2E3F86F7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taffy:uri="/notifications"&gt;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</w:t>
      </w:r>
      <w:r>
        <w:rPr>
          <w:rFonts w:ascii="Courier New" w:hAnsi="Courier New"/>
          <w:sz w:val="16"/>
        </w:rPr>
        <w:t>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dt_created={prefix="n",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dt_updated={prefix="n",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dt_show_from={prefix="n",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dt_show_to={prefix="n",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cont</w:t>
      </w:r>
      <w:r>
        <w:rPr>
          <w:rFonts w:ascii="Courier New" w:hAnsi="Courier New"/>
          <w:sz w:val="16"/>
        </w:rPr>
        <w:t>ragent_id={prefix="n",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timeout_sec={prefix="n",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external_uid={prefix="n", type="guid"},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external_code={prefix="n", type="string"}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уведомлений"&gt;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</w:t>
      </w:r>
      <w:r>
        <w:rPr>
          <w:rFonts w:ascii="Courier New" w:hAnsi="Courier New"/>
          <w:sz w:val="16"/>
        </w:rPr>
        <w:t>e" type="string" hint="type:integer" default="100"/&gt;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</w:t>
      </w:r>
      <w:r>
        <w:rPr>
          <w:rFonts w:ascii="Courier New" w:hAnsi="Courier New"/>
          <w:sz w:val="16"/>
        </w:rPr>
        <w:t>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</w:t>
      </w:r>
      <w:r>
        <w:rPr>
          <w:rFonts w:ascii="Courier New" w:hAnsi="Courier New"/>
          <w:sz w:val="16"/>
        </w:rPr>
        <w:t>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</w:t>
      </w:r>
      <w:r>
        <w:rPr>
          <w:rFonts w:ascii="Courier New" w:hAnsi="Courier New"/>
          <w:sz w:val="16"/>
        </w:rPr>
        <w:t>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</w:t>
      </w:r>
      <w:r>
        <w:rPr>
          <w:rFonts w:ascii="Courier New" w:hAnsi="Courier New"/>
          <w:sz w:val="16"/>
        </w:rPr>
        <w:t>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&lt;m:field&gt;n.notification_uid::text as notification_uid&lt;/m:field&gt;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&lt;m:field&gt;n.notification&lt;/m:field&gt;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&lt;m:field&gt;n.url&lt;/m:field&gt;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&lt;m:field&gt;n.timeout_sec&lt;/m:field&gt;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&lt;m:field&gt;n.contragent_id&lt;/m:field&gt;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&lt;m:field&gt;k.external_uid&lt;/m:field&gt;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&lt;m:field&gt;to_char(n.dt_show_from, 'YYYY-MM-DD"T"HH24:MI:SS.FF3TZHTZM') as dt_show_from&lt;/m:field&gt;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>&gt;to_char(n.dt_show_to, 'YYYY-MM-DD"T"HH24:MI:SS.FF3TZHTZM') as dt_show_to&lt;/m:field&gt;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notification 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(n.contragent_id=k.contragent_id)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</w:t>
      </w:r>
      <w:r>
        <w:rPr>
          <w:rFonts w:ascii="Courier New" w:hAnsi="Courier New"/>
          <w:sz w:val="16"/>
        </w:rPr>
        <w:t>n.dt_show_from &lt;= CURRENT_TIMESTAMP OR n.dt_show_from IS NULL)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(n.dt_show_to &gt;= CURRENT_TIMESTAMP OR n.dt_show_to IS NULL)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(k.external_uid = &lt;cfqueryparam cfsqltype="cf_sql_other" value=#arguments.companyUid#/&gt; OR n.contragent_id IS NULL)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dt_show_from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notification 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(n.contragent_id=k.contragent_id)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(n.dt_show_fro</w:t>
      </w:r>
      <w:r>
        <w:rPr>
          <w:rFonts w:ascii="Courier New" w:hAnsi="Courier New"/>
          <w:sz w:val="16"/>
        </w:rPr>
        <w:t>m &lt;= CURRENT_TIMESTAMP OR n.dt_show_from IS NULL)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(n.dt_show_to &gt;= CURRENT_TIMESTAMP OR n.dt_show_to IS NULL)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(k.external_uid = &lt;cfqueryparam cfsqltype="cf_sql_other" value=#arguments.companyUid#/&gt; OR n.contragent_id IS NULL)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</w:t>
      </w:r>
      <w:r>
        <w:rPr>
          <w:rFonts w:ascii="Courier New" w:hAnsi="Courier New"/>
          <w:sz w:val="16"/>
        </w:rPr>
        <w:t>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</w:t>
      </w:r>
      <w:r>
        <w:rPr>
          <w:rFonts w:ascii="Courier New" w:hAnsi="Courier New"/>
          <w:sz w:val="16"/>
        </w:rPr>
        <w:t>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</w:t>
      </w:r>
      <w:r>
        <w:rPr>
          <w:rFonts w:ascii="Courier New" w:hAnsi="Courier New"/>
          <w:sz w:val="16"/>
        </w:rPr>
        <w:t>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6298DBE" w14:textId="77777777" w:rsidR="001627DF" w:rsidRDefault="006D5112">
      <w:pPr>
        <w:pStyle w:val="1"/>
      </w:pPr>
      <w:bookmarkStart w:id="34" w:name="_Toc229635409"/>
      <w:r>
        <w:t>v1/resources/param_value_list.cfc</w:t>
      </w:r>
      <w:bookmarkEnd w:id="34"/>
    </w:p>
    <w:p w14:paraId="132F8DF7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taffy:uri="/param-value-list/{svcOperationCfsParamId}" hint="deprecated"&gt;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</w:t>
      </w:r>
      <w:r>
        <w:rPr>
          <w:rFonts w:ascii="Courier New" w:hAnsi="Courier New"/>
          <w:sz w:val="16"/>
        </w:rPr>
        <w:t>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hint="Список значений CFS параметра операции"&gt;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&lt;cfargument name="svcOperationCfsParamId"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сначала нам известен только параметр сервиса. вс</w:t>
      </w:r>
      <w:r>
        <w:rPr>
          <w:rFonts w:ascii="Courier New" w:hAnsi="Courier New"/>
          <w:sz w:val="16"/>
        </w:rPr>
        <w:t>я остальная инфа поступает через аргументы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name="local.qParam"&gt;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p.depends_on_params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p.svc_operation_cfs_param_id = &lt;cfqueryparam cfsqltype="cf_sql_integer" value</w:t>
      </w:r>
      <w:r>
        <w:rPr>
          <w:rFonts w:ascii="Courier New" w:hAnsi="Courier New"/>
          <w:sz w:val="16"/>
        </w:rPr>
        <w:t>=#arguments.svcOperationCfsParamId#/&gt;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noData().withStatus(204, "OK")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2265EB57" w14:textId="77777777" w:rsidR="001627DF" w:rsidRDefault="006D5112">
      <w:pPr>
        <w:pStyle w:val="1"/>
      </w:pPr>
      <w:bookmarkStart w:id="35" w:name="_Toc229635410"/>
      <w:r>
        <w:t>v1/resources/resource_realm.cfc</w:t>
      </w:r>
      <w:bookmarkEnd w:id="35"/>
    </w:p>
    <w:p w14:paraId="3B021B5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 xml:space="preserve">&lt;cfcomponent extends="taffy.core.resource" </w:t>
      </w:r>
      <w:r>
        <w:rPr>
          <w:rFonts w:ascii="Courier New" w:hAnsi="Courier New"/>
          <w:sz w:val="16"/>
        </w:rPr>
        <w:t>taffy:uri="/resourceRealms/{resourceRealmId}"&gt;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hint="Сервис"&gt;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name="resourceRe</w:t>
      </w:r>
      <w:r>
        <w:rPr>
          <w:rFonts w:ascii="Courier New" w:hAnsi="Courier New"/>
          <w:sz w:val="16"/>
        </w:rPr>
        <w:t>almId"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"resourceRealmId",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</w:t>
      </w:r>
      <w:r>
        <w:rPr>
          <w:rFonts w:ascii="Courier New" w:hAnsi="Courier New"/>
          <w:sz w:val="16"/>
        </w:rPr>
        <w:t>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name="local.qResourceRealm"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</w:t>
      </w:r>
      <w:r>
        <w:rPr>
          <w:rFonts w:ascii="Courier New" w:hAnsi="Courier New"/>
          <w:sz w:val="16"/>
        </w:rPr>
        <w:t>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&lt;m:field&gt;r.parent_id&lt;/m:field&gt;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&lt;m:field&gt;r.mgmt_api_url&lt;/m:field&gt;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&lt;m:field&gt;p.resource_realm as parent&lt;/m:field&gt;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&lt;m:field&gt;t.resource_realm_type&lt;/m:field&gt;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&lt;m:field&gt;r.descr&lt;/m:field&gt;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&lt;m:field&gt;to_char(r.dt_created,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&lt;m:field&gt;to_char(r.dt_updated, 'YYYY-MM-DD"T"HH24:MI:SS.FF3TZHTZM') as 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</w:t>
      </w:r>
      <w:r>
        <w:rPr>
          <w:rFonts w:ascii="Courier New" w:hAnsi="Courier New"/>
          <w:sz w:val="16"/>
        </w:rPr>
        <w:t>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resource_realm_type t on (r.resource_realm_type_id=t.resource_realm_type_id)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resource_realm p on (r.parent_id=p.resource_realm_id)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r.resource_realm_id=&lt;cfqueryparam cfsqltype="cf_sql_o</w:t>
      </w:r>
      <w:r>
        <w:rPr>
          <w:rFonts w:ascii="Courier New" w:hAnsi="Courier New"/>
          <w:sz w:val="16"/>
        </w:rPr>
        <w:t>ther" value="#arguments.resourceRealmId#" null=#!isValid('integer',arguments.resourceRealmId)#/&gt;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name="local.qMetric"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titleMapOut="local.metricMap"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&lt;m:field&gt;m.resource_realm_metric_id&lt;/m:field&gt;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&lt;m:field&gt;m.resource_realm_type_metric_id&lt;/m:field&gt;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&lt;m:field&gt;m.dashboard_url&lt;/m:field&gt;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&lt;m:field&gt;t.metric&lt;/m:field&gt;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&lt;m:field&gt;u.measure&lt;/m:field&gt;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&lt;m:field&gt;u.measure_short&lt;/m:field&gt;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</w:t>
      </w:r>
      <w:r>
        <w:rPr>
          <w:rFonts w:ascii="Courier New" w:hAnsi="Courier New"/>
          <w:sz w:val="16"/>
        </w:rPr>
        <w:t>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resource_realm_metric 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resource_realm_type_metric t on (m.resource_realm_type_metric_id=t.resource_realm_type_metric_id)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measure u on (t.measure_id=u.measure_id)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m.resource_realm_id=&lt;cfqueryparam cfsqltype="c</w:t>
      </w:r>
      <w:r>
        <w:rPr>
          <w:rFonts w:ascii="Courier New" w:hAnsi="Courier New"/>
          <w:sz w:val="16"/>
        </w:rPr>
        <w:t>f_sql_other" value="#arguments.resourceRealmId#" null=#!isValid('integer',arguments.resourceRealmId)#/&gt;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local.qResourceRealm.recordCount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Found")).withStatus(404)</w:t>
      </w:r>
      <w:r>
        <w:rPr>
          <w:rFonts w:ascii="Courier New" w:hAnsi="Courier New"/>
          <w:sz w:val="16"/>
        </w:rPr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&lt;/cfif&gt;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"out.resourceRealm" = this.helper.appendRecord(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local.qResourceRealm, this</w:t>
      </w:r>
      <w:r>
        <w:rPr>
          <w:rFonts w:ascii="Courier New" w:hAnsi="Courier New"/>
          <w:sz w:val="16"/>
        </w:rPr>
        <w:t>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"out.resourceRealm.metrics"=[]/&gt;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query=#local.qMetric#&gt;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arrayAppend(out.resourceRealm.metrics, this.helper.appendRecord(structNew("linked"), "", local.metricMap, local.qMetric, this.helper.snake2ca</w:t>
      </w:r>
      <w:r>
        <w:rPr>
          <w:rFonts w:ascii="Courier New" w:hAnsi="Courier New"/>
          <w:sz w:val="16"/>
        </w:rPr>
        <w:t>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ADF6498" w14:textId="77777777" w:rsidR="001627DF" w:rsidRDefault="006D5112">
      <w:pPr>
        <w:pStyle w:val="1"/>
      </w:pPr>
      <w:bookmarkStart w:id="36" w:name="_Toc229635411"/>
      <w:r>
        <w:t>v1/resources/resource_realm_ls.cfc</w:t>
      </w:r>
      <w:bookmarkEnd w:id="36"/>
    </w:p>
    <w:p w14:paraId="4722F775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taffy:uri="/resou</w:t>
      </w:r>
      <w:r>
        <w:rPr>
          <w:rFonts w:ascii="Courier New" w:hAnsi="Courier New"/>
          <w:sz w:val="16"/>
        </w:rPr>
        <w:t>rceRealms"&gt;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resource_realm_type_id={prefix="r",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parent_id={prefix="r",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resource_realm_type={prefix="r",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resource_realm={prefix="r",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mgmt_api_url={prefix="r", type="string"}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</w:t>
      </w:r>
      <w:r>
        <w:rPr>
          <w:rFonts w:ascii="Courier New" w:hAnsi="Courier New"/>
          <w:sz w:val="16"/>
        </w:rPr>
        <w:t xml:space="preserve"> name="get" hint="Список ресурсных платформ"&gt;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default=100/&gt;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</w:t>
      </w:r>
      <w:r>
        <w:rPr>
          <w:rFonts w:ascii="Courier New" w:hAnsi="Courier New"/>
          <w:sz w:val="16"/>
        </w:rPr>
        <w:t>ring, description:comma-separated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</w:t>
      </w:r>
      <w:r>
        <w:rPr>
          <w:rFonts w:ascii="Courier New" w:hAnsi="Courier New"/>
          <w:sz w:val="16"/>
        </w:rPr>
        <w:t>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</w:t>
      </w:r>
      <w:r>
        <w:rPr>
          <w:rFonts w:ascii="Courier New" w:hAnsi="Courier New"/>
          <w:sz w:val="16"/>
        </w:rPr>
        <w:t>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cfSqlType="CF_SQL_INTEGER"&gt;r.resource_realm_id&lt;/m:field&gt;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</w:t>
      </w:r>
      <w:r>
        <w:rPr>
          <w:rFonts w:ascii="Courier New" w:hAnsi="Courier New"/>
          <w:sz w:val="16"/>
        </w:rPr>
        <w:t>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&lt;m:field&gt;r.parent_id&lt;/m:field&gt;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&lt;m:field&gt;r.resource_realm&lt;/m:field&gt;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&lt;m:field&gt;r.mgmt_api_url&lt;/m:field&gt;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&lt;m:field&gt;p.resource_realm as parent&lt;/m:field&gt;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&lt;m:field&gt;t.resource_realm_type&lt;/m:field&gt;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&lt;m:field&gt;r.descr&lt;/m:fi</w:t>
      </w:r>
      <w:r>
        <w:rPr>
          <w:rFonts w:ascii="Courier New" w:hAnsi="Courier New"/>
          <w:sz w:val="16"/>
        </w:rPr>
        <w:t>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&lt;m:field&gt;r.man&lt;/m:field&gt;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&lt;m:field&gt;to_char(r.dt_created,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&lt;m:field&gt;to_char(r.dt_updated, 'YYYY-MM-DD"T"HH24:MI:SS.FF3TZHTZM') as </w:t>
      </w:r>
      <w:r>
        <w:rPr>
          <w:rFonts w:ascii="Courier New" w:hAnsi="Courier New"/>
          <w:sz w:val="16"/>
        </w:rPr>
        <w:lastRenderedPageBreak/>
        <w:t>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resource_realm_type t on (r.resource_realm_type_id=t.resource_realm_type_id)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resource_realm p on (r.parent_id=p.resource_realm_id)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join resource_realm_access a on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(r.resource_realm</w:t>
      </w:r>
      <w:r>
        <w:rPr>
          <w:rFonts w:ascii="Courier New" w:hAnsi="Courier New"/>
          <w:sz w:val="16"/>
        </w:rPr>
        <w:t xml:space="preserve">_id=a.resource_realm_id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(a.contract_id=&lt;cfqueryparam cfsqltype="CF_SQL_INTEGER" value=#arguments.contractId#/&gt;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a.contract_id=0)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&lt;m:order_build sortCollection</w:t>
      </w:r>
      <w:r>
        <w:rPr>
          <w:rFonts w:ascii="Courier New" w:hAnsi="Courier New"/>
          <w:sz w:val="16"/>
        </w:rPr>
        <w:t>=#this.helper.parseNumericOrder(local.titleMap, arguments.orderBy)# fieldCount=0/&gt;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resource_realm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1=1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</w:t>
      </w:r>
      <w:r>
        <w:rPr>
          <w:rFonts w:ascii="Courier New" w:hAnsi="Courier New"/>
          <w:sz w:val="16"/>
        </w:rPr>
        <w:t xml:space="preserve">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237C0DFC" w14:textId="77777777" w:rsidR="001627DF" w:rsidRDefault="006D5112">
      <w:pPr>
        <w:pStyle w:val="1"/>
      </w:pPr>
      <w:bookmarkStart w:id="37" w:name="_Toc229635412"/>
      <w:r>
        <w:t>v1/resources/resource_realm_type_ls.cfc</w:t>
      </w:r>
      <w:bookmarkEnd w:id="37"/>
    </w:p>
    <w:p w14:paraId="69314526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 xml:space="preserve">&lt;cfcomponent </w:t>
      </w:r>
      <w:r>
        <w:rPr>
          <w:rFonts w:ascii="Courier New" w:hAnsi="Courier New"/>
          <w:sz w:val="16"/>
        </w:rPr>
        <w:t>extends="taffy.core.resource" taffy:uri="/resourceRealmTypes"&gt;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resource_realm_type_id={pr</w:t>
      </w:r>
      <w:r>
        <w:rPr>
          <w:rFonts w:ascii="Courier New" w:hAnsi="Courier New"/>
          <w:sz w:val="16"/>
        </w:rPr>
        <w:t>efix="r",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resource_realm_type={prefix="r", type="string"}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типов ресурсных платформ"&gt;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default=100/&gt;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</w:t>
      </w:r>
      <w:r>
        <w:rPr>
          <w:rFonts w:ascii="Courier New" w:hAnsi="Courier New"/>
          <w:sz w:val="16"/>
        </w:rPr>
        <w:t>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example:fld1.ASC,fld2.DESC,fld3.ASC"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</w:t>
      </w:r>
      <w:r>
        <w:rPr>
          <w:rFonts w:ascii="Courier New" w:hAnsi="Courier New"/>
          <w:sz w:val="16"/>
        </w:rPr>
        <w:t>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cfSqlType="CF_SQL_INTEGER"&gt;t.resource_realm_type_id&lt;/m:field&gt;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&lt;m:field&gt;t.resource_realm_type&lt;/m:field&gt;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resource_realm_type 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order by &lt;m:order_build sortCollection=#this.helper.parseNumericOrder(local.titleMap, arguments.orderBy)# fieldCount=0/&gt;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#maxrows#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</w:t>
      </w:r>
      <w:r>
        <w:rPr>
          <w:rFonts w:ascii="Courier New" w:hAnsi="Courier New"/>
          <w:sz w:val="16"/>
        </w:rPr>
        <w:t>resource_realm_type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1=1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</w:t>
      </w:r>
      <w:r>
        <w:rPr>
          <w:rFonts w:ascii="Courier New" w:hAnsi="Courier New"/>
          <w:sz w:val="16"/>
        </w:rPr>
        <w:t>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</w:t>
      </w:r>
      <w:r>
        <w:rPr>
          <w:rFonts w:ascii="Courier New" w:hAnsi="Courier New"/>
          <w:sz w:val="16"/>
        </w:rPr>
        <w:t>al.qRead# startRow=#startrow#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</w:t>
      </w:r>
      <w:r>
        <w:rPr>
          <w:rFonts w:ascii="Courier New" w:hAnsi="Courier New"/>
          <w:sz w:val="16"/>
        </w:rPr>
        <w:t>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2236C362" w14:textId="77777777" w:rsidR="001627DF" w:rsidRDefault="006D5112">
      <w:pPr>
        <w:pStyle w:val="1"/>
      </w:pPr>
      <w:bookmarkStart w:id="38" w:name="_Toc229635413"/>
      <w:r>
        <w:t>v1/re</w:t>
      </w:r>
      <w:r>
        <w:t>sources/svc.cfc</w:t>
      </w:r>
      <w:bookmarkEnd w:id="38"/>
    </w:p>
    <w:p w14:paraId="29F254C1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taffy:uri="/services/{svcId}"&gt;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</w:t>
      </w:r>
      <w:r>
        <w:rPr>
          <w:rFonts w:ascii="Courier New" w:hAnsi="Courier New"/>
          <w:sz w:val="16"/>
        </w:rPr>
        <w:t>nt="Сервис"&gt;&lt;!--- *** TODO проверка принадлежности тенанту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"svcId", "integer")/&gt;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</w:t>
      </w:r>
      <w:r>
        <w:rPr>
          <w:rFonts w:ascii="Courier New" w:hAnsi="Courier New"/>
          <w:sz w:val="16"/>
        </w:rPr>
        <w:t>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var=#arguments#/&gt; &lt;cfabort/&gt;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name="local.qSvc" result="local.result"&gt;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cfSqlType="CF_SQL_INTEGER"&gt;s.svc_id&lt;/m:field&gt;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&lt;m:field&gt;s.svc_short&lt;/m:field&gt;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</w:t>
      </w:r>
      <w:r>
        <w:rPr>
          <w:rFonts w:ascii="Courier New" w:hAnsi="Courier New"/>
          <w:sz w:val="16"/>
        </w:rPr>
        <w:t>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&lt;m:field&gt;s.orchestrator_name&lt;/m:field&gt;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&lt;m:field&gt;(select url from svc_operation so where so.operation='create' AND so.svc_id=s.svc_id limit 1) as create_url&lt;/m:field&gt;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formatter=#request.castToBool#&gt;s.is_production_ready&lt;/m:</w:t>
      </w:r>
      <w:r>
        <w:rPr>
          <w:rFonts w:ascii="Courier New" w:hAnsi="Courier New"/>
          <w:sz w:val="16"/>
        </w:rPr>
        <w:t>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 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svc_id=&lt;cfqueryparam cfsqltype="cf_sql_other" value="#arguments.s</w:t>
      </w:r>
      <w:r>
        <w:rPr>
          <w:rFonts w:ascii="Courier New" w:hAnsi="Courier New"/>
          <w:sz w:val="16"/>
        </w:rPr>
        <w:t>vcId#" null=#!isValid('integer',arguments.svcId)#/&gt;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titleMapOut="local.operationsMap"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&lt;m:field&gt;j.svc_operation_id&lt;/m:</w:t>
      </w:r>
      <w:r>
        <w:rPr>
          <w:rFonts w:ascii="Courier New" w:hAnsi="Courier New"/>
          <w:sz w:val="16"/>
        </w:rPr>
        <w:t>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&lt;m:field&gt;j.man&lt;/m:field&gt;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 j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j.svc_id=&lt;cfqueryparam cfsqltype="cf_sql_other" value="#arguments.svcId#"</w:t>
      </w:r>
      <w:r>
        <w:rPr>
          <w:rFonts w:ascii="Courier New" w:hAnsi="Courier New"/>
          <w:sz w:val="16"/>
        </w:rPr>
        <w:t xml:space="preserve"> null=#!isValid('integer',arguments.svcId)#/&gt;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local.qSvc.recordCount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&lt;/cfif&gt; 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</w:t>
      </w:r>
      <w:r>
        <w:rPr>
          <w:rFonts w:ascii="Courier New" w:hAnsi="Courier New"/>
          <w:sz w:val="16"/>
        </w:rPr>
        <w:t>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rec={}/&gt;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local.qSvc,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"out.svc"=rec/&gt;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"out.svc" = this.helper.a</w:t>
      </w:r>
      <w:r>
        <w:rPr>
          <w:rFonts w:ascii="Courier New" w:hAnsi="Courier New"/>
          <w:sz w:val="16"/>
        </w:rPr>
        <w:t>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local.qSvc,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"out.svc.operations"=[]/&gt;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query=#local.qSvcOperation#&gt;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arrayAppend(out.svc.operations, </w:t>
      </w:r>
      <w:r>
        <w:rPr>
          <w:rFonts w:ascii="Courier New" w:hAnsi="Courier New"/>
          <w:sz w:val="16"/>
        </w:rPr>
        <w:t>this.helper.appendRecord(structNew("linked"), "", local.operationsMap, local.qSvcOperation,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lastRenderedPageBreak/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0AA34E6" w14:textId="77777777" w:rsidR="001627DF" w:rsidRDefault="006D5112">
      <w:pPr>
        <w:pStyle w:val="1"/>
      </w:pPr>
      <w:bookmarkStart w:id="39" w:name="_Toc229635414"/>
      <w:r>
        <w:t>v1/resources/svc_default.cfc</w:t>
      </w:r>
      <w:bookmarkEnd w:id="39"/>
    </w:p>
    <w:p w14:paraId="2CBC2BA8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taffy:uri="/services/{svcId}/default" hint="template for default instance"&gt;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</w:t>
      </w:r>
      <w:r>
        <w:rPr>
          <w:rFonts w:ascii="Courier New" w:hAnsi="Courier New"/>
          <w:sz w:val="16"/>
        </w:rPr>
        <w:t>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hint="DEPRECATED. Шаблон экземпляра"&gt;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"svcId", "</w:t>
      </w:r>
      <w:r>
        <w:rPr>
          <w:rFonts w:ascii="Courier New" w:hAnsi="Courier New"/>
          <w:sz w:val="16"/>
        </w:rPr>
        <w:t>integer")/&gt;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svc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"svcId":"#arguments.svcId*1#",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"displayName":"#generate</w:t>
      </w:r>
      <w:r>
        <w:rPr>
          <w:rFonts w:ascii="Courier New" w:hAnsi="Courier New"/>
          <w:sz w:val="16"/>
        </w:rPr>
        <w:t>DefaultName(arguments.svcId,arguments.usrId)#",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"descr":""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 = 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"out.service" = svc/&gt;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</w:t>
      </w:r>
      <w:r>
        <w:rPr>
          <w:rFonts w:ascii="Courier New" w:hAnsi="Courier New"/>
          <w:sz w:val="16"/>
        </w:rPr>
        <w:t>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name="generateDefaultName"&gt;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name="service_id" type="numeric"/&gt;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name="usr_id" type="numeric"/&gt;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CreateObj</w:t>
      </w:r>
      <w:r>
        <w:rPr>
          <w:rFonts w:ascii="Courier New" w:hAnsi="Courier New"/>
          <w:sz w:val="16"/>
        </w:rPr>
        <w:t>ect("component", "instance_ls").generateDefaultName(arguments.service_id,arguments.usr_id)/&gt;</w:t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49E3862D" w14:textId="77777777" w:rsidR="001627DF" w:rsidRDefault="006D5112">
      <w:pPr>
        <w:pStyle w:val="1"/>
      </w:pPr>
      <w:bookmarkStart w:id="40" w:name="_Toc229635415"/>
      <w:r>
        <w:lastRenderedPageBreak/>
        <w:t>v1/resources/svc_grouped_ls.cfc</w:t>
      </w:r>
      <w:bookmarkEnd w:id="40"/>
    </w:p>
    <w:p w14:paraId="389F4464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taffy:uri="/servicesGrouped"&gt;</w:t>
      </w:r>
      <w:r>
        <w:br/>
      </w:r>
      <w:r>
        <w:br/>
      </w:r>
      <w:r>
        <w:rPr>
          <w:rFonts w:ascii="Courier New" w:hAnsi="Courier New"/>
          <w:sz w:val="16"/>
        </w:rPr>
        <w:t>&lt;!--- Внимание! Дублирова</w:t>
      </w:r>
      <w:r>
        <w:rPr>
          <w:rFonts w:ascii="Courier New" w:hAnsi="Courier New"/>
          <w:sz w:val="16"/>
        </w:rPr>
        <w:t>ние семантики с svc_ls (как правило, вносить изменения параллельно ---&gt;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this.helper=CreateObject("component","lib.rest_api_helper")/&gt;&lt;!---***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&lt;!---спецификация полей, пригодных для фильтрации (?и сортировки)---&gt;</w:t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dt_created={pref</w:t>
      </w:r>
      <w:r>
        <w:rPr>
          <w:rFonts w:ascii="Courier New" w:hAnsi="Courier New"/>
          <w:sz w:val="16"/>
        </w:rPr>
        <w:t>ix="s",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dt_updated={prefix="s",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svc_id={prefix="s", type="integer"},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resource_realm_type_id={prefix="s",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sort={prefix="s",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is_production_ready={prefix="s",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svc={pr</w:t>
      </w:r>
      <w:r>
        <w:rPr>
          <w:rFonts w:ascii="Courier New" w:hAnsi="Courier New"/>
          <w:sz w:val="16"/>
        </w:rPr>
        <w:t>efix="s",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svc_short={prefix="s",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svc_extended_name={type="string"},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orchestrator_name={prefix="s", type="string"},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code={prefix="s",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version={prefix="s",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descr={prefix="</w:t>
      </w:r>
      <w:r>
        <w:rPr>
          <w:rFonts w:ascii="Courier New" w:hAnsi="Courier New"/>
          <w:sz w:val="16"/>
        </w:rPr>
        <w:t>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man={prefix="s",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svc_group_id={prefix="sg",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svc_group={prefix="g",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resource_realm_cnt={type="integer"}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сервисов с группами для катало</w:t>
      </w:r>
      <w:r>
        <w:rPr>
          <w:rFonts w:ascii="Courier New" w:hAnsi="Courier New"/>
          <w:sz w:val="16"/>
        </w:rPr>
        <w:t xml:space="preserve">га. </w:t>
      </w:r>
      <w:r w:rsidRPr="002D7503">
        <w:rPr>
          <w:rFonts w:ascii="Courier New" w:hAnsi="Courier New"/>
          <w:sz w:val="16"/>
          <w:lang w:val="ru-RU"/>
        </w:rPr>
        <w:t xml:space="preserve">Без управления страницами и сортировкой (сортировка по порядку группы, сервисы вне групп в конце списка). </w:t>
      </w:r>
      <w:r>
        <w:rPr>
          <w:rFonts w:ascii="Courier New" w:hAnsi="Courier New"/>
          <w:sz w:val="16"/>
        </w:rPr>
        <w:t>Если сервис входит в несколько групп, он будет повторяться"&gt;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name="pageSize" type="string" hint="type:integer" default=500/&gt;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example:fld1.ASC,fld2.DESC,fld3.ASC" default=""/&gt;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var local={}/&gt;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&lt;!---parse and validate request parameters---&gt;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</w:t>
      </w:r>
      <w:r>
        <w:rPr>
          <w:rFonts w:ascii="Courier New" w:hAnsi="Courier New"/>
          <w:sz w:val="16"/>
        </w:rPr>
        <w:t>ируем поля, отсутствующие в спецификации, что позволяет не делать исключения для orderBy и т.п.---&gt;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var order=this.helper.parseOrderBy(this.fieldsSpec, arguments.orderBy)</w:t>
      </w:r>
      <w:r>
        <w:rPr>
          <w:rFonts w:ascii="Courier New" w:hAnsi="Courier New"/>
          <w:sz w:val="16"/>
        </w:rPr>
        <w:t>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type="invalidParamValue"&gt;&lt;!--- &lt;cfreturn representationOf("Проверка связи 3")&gt; ---&gt;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</w:t>
      </w:r>
      <w:r>
        <w:rPr>
          <w:rFonts w:ascii="Courier New" w:hAnsi="Courier New"/>
          <w:sz w:val="16"/>
        </w:rPr>
        <w:t>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  <w:t xml:space="preserve">&lt;!--- </w:t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startrow=arguments.pageSize*(arguments.page-1)+1/&gt;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&lt;cfquery </w:t>
      </w:r>
      <w:r>
        <w:rPr>
          <w:rFonts w:ascii="Courier New" w:hAnsi="Courier New"/>
          <w:sz w:val="16"/>
        </w:rPr>
        <w:t>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cfSqlType="CF_SQL_INTEGER"&gt;s.svc_id&lt;/m:field&gt;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title="Сервис"&gt;s.svc&lt;/m:field&gt;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</w:t>
      </w:r>
      <w:r>
        <w:rPr>
          <w:rFonts w:ascii="Courier New" w:hAnsi="Courier New"/>
          <w:sz w:val="16"/>
        </w:rPr>
        <w:t>itle="Сокращение"&gt;s.svc_short&lt;/m:field&gt;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&lt;m:field&gt;s.orchestrator_name&lt;/m:field&gt;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title="Код"&gt;s.code&lt;/m:field&gt;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title="URL создания"&gt;(select url from svc_operation so where so.operation='create' AND so.svc_id=s.svc_id l</w:t>
      </w:r>
      <w:r>
        <w:rPr>
          <w:rFonts w:ascii="Courier New" w:hAnsi="Courier New"/>
          <w:sz w:val="16"/>
        </w:rPr>
        <w:t>imit 1) as create_url&lt;/m:field&gt;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x NEQ 0}#&gt;s.is_production_ready&lt;/m:field&gt;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</w:t>
      </w:r>
      <w:r>
        <w:rPr>
          <w:rFonts w:ascii="Courier New" w:hAnsi="Courier New"/>
          <w:sz w:val="16"/>
        </w:rPr>
        <w:t>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&lt;m:field&gt;to_char(s.dt_created,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&lt;m:field&gt;to_char(s.dt_updated, 'YYYY-MM-DD"T"HH24:MI:SS.FF3TZHTZM') as dt_updated&lt;/m:field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&lt;m:field&gt;sg.svc_group_id&lt;/m:field&gt;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&lt;m:field&gt;g.svc_group&lt;/m:field&gt;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&lt;m:field&gt;(coalesce(s.svc,'') ||' '|| coalesce(s.svc_short,'') ||' '|| coalesce(s.synonyms,'')) as svc_extended_name&lt;/m:field&gt;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&lt;m:field&gt;(select count(distinct r.resource_rea</w:t>
      </w:r>
      <w:r>
        <w:rPr>
          <w:rFonts w:ascii="Courier New" w:hAnsi="Courier New"/>
          <w:sz w:val="16"/>
        </w:rPr>
        <w:t>lm)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(a.contract_id IN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contract_id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contract 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d.contragent_id=k.contragent_id AND NOT d.is_closed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rPr>
          <w:rFonts w:ascii="Courier New" w:hAnsi="Courier New"/>
          <w:sz w:val="16"/>
        </w:rPr>
        <w:t xml:space="preserve"> OR a.contract_id=0) /*0 means access to any contract*/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r.resource_realm_type_id=s.resource_realm_type_id) as resource_realm_cnt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&lt;/m:field&gt; &lt;!--- количество доступных ресурсных платформ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</w:t>
      </w:r>
      <w:r>
        <w:rPr>
          <w:rFonts w:ascii="Courier New" w:hAnsi="Courier New"/>
          <w:sz w:val="16"/>
        </w:rPr>
        <w:t xml:space="preserve">vc 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svc_group_svc sg on (s.svc_id=sg.svc_id AND sg.is_enabled)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svc_group g on (sg.svc_group_id=g.svc_group_id)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k.external_uid=&lt;cfqueryparam cfsqltype="CF_SQL_OTHER" value=#ar</w:t>
      </w:r>
      <w:r>
        <w:rPr>
          <w:rFonts w:ascii="Courier New" w:hAnsi="Courier New"/>
          <w:sz w:val="16"/>
        </w:rPr>
        <w:t xml:space="preserve">guments.companyUid# null=#!isValid("guid", arguments.companyUid)#/&gt;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g.sort, g.svc_group_id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&lt;m:order_build sortCollection=#this.helper.parseNumericOrder(local.titleMap, arguments.ord</w:t>
      </w:r>
      <w:r>
        <w:rPr>
          <w:rFonts w:ascii="Courier New" w:hAnsi="Courier New"/>
          <w:sz w:val="16"/>
        </w:rPr>
        <w:t>erBy)# fieldCount=0/&gt;&lt;!---no sort  ---&gt;length limit---&gt;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limit #maxrows#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1=1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&lt;cfcatch </w:t>
      </w:r>
      <w:r>
        <w:rPr>
          <w:rFonts w:ascii="Courier New" w:hAnsi="Courier New"/>
          <w:sz w:val="16"/>
        </w:rPr>
        <w:t>type="any"&gt;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var=#qRead#/&gt;&lt;cfabort/&gt; ---&gt;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"out.total"=#local.qTotal.cnt#/</w:t>
      </w:r>
      <w:r>
        <w:rPr>
          <w:rFonts w:ascii="Courier New" w:hAnsi="Courier New"/>
          <w:sz w:val="16"/>
        </w:rPr>
        <w:t>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"out.resultSetSize"=#local.qRead.recordCount#/&gt;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</w:t>
      </w:r>
      <w:r>
        <w:rPr>
          <w:rFonts w:ascii="Courier New" w:hAnsi="Courier New"/>
          <w:sz w:val="16"/>
        </w:rPr>
        <w:t xml:space="preserve"> var svcMap = structCopy(local.titleMap)/&gt;&lt;!--- ради аккуратности, дальше local.titleMap все равно не используем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groupMap = withdrawStructKeys(svcMap, "svc_group_id,svc_group")/&gt;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group="svc_group_id"&lt;!--</w:t>
      </w:r>
      <w:r>
        <w:rPr>
          <w:rFonts w:ascii="Courier New" w:hAnsi="Courier New"/>
          <w:sz w:val="16"/>
        </w:rPr>
        <w:t>- startRow=#startrow# endRow=#(startrow+maxrows-1)# ---&gt;&gt;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grp = structNew("linked")/&gt;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this.helper.appendRecord(grp, "", groupMap,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"grp.services"=[]/&gt;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svcRec = s</w:t>
      </w:r>
      <w:r>
        <w:rPr>
          <w:rFonts w:ascii="Courier New" w:hAnsi="Courier New"/>
          <w:sz w:val="16"/>
        </w:rPr>
        <w:t>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this.helper.appendRecord(svcRec, "", svcMap,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arrayAppend(grp.services, structCopy(svcRec))/&gt;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var=#svcRec#/&gt;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</w:t>
      </w:r>
      <w:r>
        <w:rPr>
          <w:rFonts w:ascii="Courier New" w:hAnsi="Courier New"/>
          <w:sz w:val="16"/>
        </w:rPr>
        <w:t>ayAppend(resultCollection, structCopy(grp))/&gt;почему-то здесь работает без structCopy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</w:t>
      </w:r>
      <w:r>
        <w:rPr>
          <w:rFonts w:ascii="Courier New" w:hAnsi="Courier New"/>
          <w:sz w:val="16"/>
        </w:rPr>
        <w:t>Count/&gt;</w:t>
      </w:r>
      <w:r>
        <w:rPr>
          <w:rFonts w:ascii="Courier New" w:hAnsi="Courier New"/>
          <w:sz w:val="16"/>
        </w:rPr>
        <w:tab/>
        <w:t>&lt;!--- 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&lt;!---&lt;cfset "out.sql"=#local.result.sql#/&gt;---&gt;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  <w:t xml:space="preserve">&lt;/cffunction&gt; 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&lt;cffunction name="withdrawStructKeys" access="private" returntype="struct"&gt;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переносим ключи из входной струк</w:t>
      </w:r>
      <w:r>
        <w:rPr>
          <w:rFonts w:ascii="Courier New" w:hAnsi="Courier New"/>
          <w:sz w:val="16"/>
        </w:rPr>
        <w:t>туры в возвращаемую (во входной удаляем)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name="structFrom" type="struct"/&gt;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name="keyList" type="string"/&gt;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structOut = 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list=#arguments.keyList# item="key"&gt;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</w:t>
      </w:r>
      <w:r>
        <w:rPr>
          <w:rFonts w:ascii="Courier New" w:hAnsi="Courier New"/>
          <w:sz w:val="16"/>
        </w:rPr>
        <w:t>structKeyExists(arguments.structFrom, key)&gt;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structInsert(structOut, key, structFind(structFrom, key))/&gt;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structDelete(arguments.structFrom, key)/&gt;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structOut/&gt;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10F7436" w14:textId="77777777" w:rsidR="001627DF" w:rsidRDefault="006D5112">
      <w:pPr>
        <w:pStyle w:val="1"/>
      </w:pPr>
      <w:bookmarkStart w:id="41" w:name="_Toc229635416"/>
      <w:r>
        <w:t>v1</w:t>
      </w:r>
      <w:r>
        <w:t>/resources/svc_ls.cfc</w:t>
      </w:r>
      <w:bookmarkEnd w:id="41"/>
    </w:p>
    <w:p w14:paraId="58EA2B2F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taffy:uri="/services"&gt;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this.helper=CreateObject("component","lib.rest_api_helper")/&gt;&lt;!---*** странно, почему мы его видим?---&gt;&lt;!</w:t>
      </w:r>
      <w:r>
        <w:rPr>
          <w:rFonts w:ascii="Courier New" w:hAnsi="Courier New"/>
          <w:sz w:val="16"/>
        </w:rPr>
        <w:t>---вынести в апп?---&gt;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&lt;!---спецификация полей, пригодных для фильтрации (?и сортировки)---&gt;</w:t>
      </w:r>
      <w:r>
        <w:br/>
      </w:r>
      <w:r>
        <w:rPr>
          <w:rFonts w:ascii="Courier New" w:hAnsi="Courier New"/>
          <w:sz w:val="16"/>
        </w:rPr>
        <w:tab/>
        <w:t>&lt;!---здесь для простоты без префикса, потому что мы используем вложенный селект, чтобы сделать композитное поле---&gt;</w:t>
      </w:r>
      <w:r>
        <w:br/>
      </w:r>
      <w:r>
        <w:rPr>
          <w:rFonts w:ascii="Courier New" w:hAnsi="Courier New"/>
          <w:sz w:val="16"/>
        </w:rPr>
        <w:tab/>
        <w:t>&lt;cfset this.fieldsSpec={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</w:t>
      </w:r>
      <w:r>
        <w:rPr>
          <w:rFonts w:ascii="Courier New" w:hAnsi="Courier New"/>
          <w:sz w:val="16"/>
        </w:rPr>
        <w:t>created"={prefix="sv",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"dt_updated"={prefix="sv", type="date"},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"svc_id"={prefix="sv", type="integer"},</w:t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svc_group_id={type="integer"},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"resource_realm_type_id"={prefix="sv", type="integer"},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"sort"={prefix="sv", type="int</w:t>
      </w:r>
      <w:r>
        <w:rPr>
          <w:rFonts w:ascii="Courier New" w:hAnsi="Courier New"/>
          <w:sz w:val="16"/>
        </w:rPr>
        <w:t>eger"},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"is_production_ready"={prefix="sv", type="boolean"},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"svc_short"={prefix="sv",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"svc_extended_name"={prefix="sv",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"orchestrator_name"={prefix="sv",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"syno</w:t>
      </w:r>
      <w:r>
        <w:rPr>
          <w:rFonts w:ascii="Courier New" w:hAnsi="Courier New"/>
          <w:sz w:val="16"/>
        </w:rPr>
        <w:t>nyms"={prefix="sv",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"code"={prefix="sv",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"version"={prefix="sv",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"descr"={prefix="sv",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"man"={prefix="sv", type="string"},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"resource_realm_cnt"={prefix="sv", type="integer"}</w:t>
      </w:r>
      <w:r>
        <w:br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  <w:t>/&gt;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&lt;!--- *** пока сортировка, пагинация и состав полей компонуются так, что приходится добавлять поле сортировки в резалтсет ---&gt;</w:t>
      </w:r>
      <w:r>
        <w:br/>
      </w:r>
      <w:r>
        <w:rPr>
          <w:rFonts w:ascii="Courier New" w:hAnsi="Courier New"/>
          <w:sz w:val="16"/>
        </w:rPr>
        <w:tab/>
        <w:t xml:space="preserve"> &lt;cffunction name="get" hint="Список сервисов"&gt;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&lt;cfargument name="pageSize" type="string" hint="type:integer" default=100/&gt;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name="page" type="string" hint="type:integer" default="1"/&gt;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name="orderBy" type="string" hint="type:string, description:comma-separated list of fields to sort by, example:fld1.ASC,fld2.DESC,fld3.ASC"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</w:t>
      </w:r>
      <w:r>
        <w:rPr>
          <w:rFonts w:ascii="Courier New" w:hAnsi="Courier New"/>
          <w:sz w:val="16"/>
        </w:rPr>
        <w:t>name="fields" type="string" hint="type:string, description:comma-separated list of fields to limit output to, empty string or omitted for default field set"  required=false default=""/&gt;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name="search" type="string" hint="type:string, free sear</w:t>
      </w:r>
      <w:r>
        <w:rPr>
          <w:rFonts w:ascii="Courier New" w:hAnsi="Courier New"/>
          <w:sz w:val="16"/>
        </w:rPr>
        <w:t>ch (black box)" required=false default=""/&gt;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Фильтрация не униицирована (разница с instance_ls)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&lt;!---parse and validate request parameters---&gt;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</w:t>
      </w:r>
      <w:r>
        <w:rPr>
          <w:rFonts w:ascii="Courier New" w:hAnsi="Courier New"/>
          <w:sz w:val="16"/>
        </w:rPr>
        <w:t>this.helper.validateField(arguments, "pageSize",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"page",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&lt;!---мы мирно игнорируем поля, отсутствующие в спецификации, что позволяет не делать исключения для orderBy и т.п.---&gt;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filter=this.helper.parseFilterParams(this.fieldsSpec)/&gt;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order=this.helper.parseOrderBy(this.fieldsSpec, arguments.orderBy)/&gt;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local.fieldsToOutput=""/&gt;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collection=#this.fieldsSpec# item="fld"&gt;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</w:t>
      </w:r>
      <w:r>
        <w:rPr>
          <w:rFonts w:ascii="Courier New" w:hAnsi="Courier New"/>
          <w:sz w:val="16"/>
        </w:rPr>
        <w:t>-- &lt;cfoutput&gt;#this.helper.snake2camel(trim(fld))#&lt;/cfoutput&gt;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в данном случае мы некорректно ограничиваем состав выводимых полей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полями, перечисленными в fieldSpec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listFindNoCase(arguments.fields, this.helper.snake2came</w:t>
      </w:r>
      <w:r>
        <w:rPr>
          <w:rFonts w:ascii="Courier New" w:hAnsi="Courier New"/>
          <w:sz w:val="16"/>
        </w:rPr>
        <w:t>l(trim(fld)))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 len(arguments.fields)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local.fieldsToOutput=listAppend(local.fieldsToOutput,trim(fld))/&gt;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local.fieldsToQueryFor = local.fieldsToOutput/&gt;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local.fieldsShortList=""/&gt;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теперь добавим в перечень полей, которые нужно оставить, поля для фильтрации и сортировки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array=#filter# index="fltr"&gt;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var fltr = structFind(filter,item)/&gt;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listLen(fltr.field,".") EQ 2&gt;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</w:t>
      </w:r>
      <w:r>
        <w:rPr>
          <w:rFonts w:ascii="Courier New" w:hAnsi="Courier New"/>
          <w:sz w:val="16"/>
        </w:rPr>
        <w:t>r fld = listGetAt(fltr.field,2,".")/&gt;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listLen(fltr.field,".")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fltr.field/&gt;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representationOf(this.helper.formatBadRequestError("Ошибка разбора фильтра")).withStatus(500)/&gt;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listFindNoCase(local.fieldsToQueryFor,fld)&gt;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local.fieldsToQueryFor=listAppend(local.fieldsToQueryFor,fld)/&gt;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listFindNoCase(lo</w:t>
      </w:r>
      <w:r>
        <w:rPr>
          <w:rFonts w:ascii="Courier New" w:hAnsi="Courier New"/>
          <w:sz w:val="16"/>
        </w:rPr>
        <w:t>cal.fieldsShortList,fld)&gt;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local.fieldsShortList=listAppend(local.fieldsShortList,fld)/&gt;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Не нужно ли сохранять префикс? (на случай одноименных полей)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collection=#order# item="item"&gt;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&lt;cfset var ord = structFind(order,item)/&gt;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listLen(ord.fld,".") EQ 2&gt;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listGetAt(ord.fld,2,".")/&gt;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listLen(ord.fld,".") EQ 1&gt;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fld = ord.fld/&gt;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representationOf(this.helper.formatBadRequestError("Ошибка разбора порядка сортировки")).withStatus(500)/&gt;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listFindNoCase(local.fieldsToQueryFor,fld)&gt;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данном случае мы не пытае</w:t>
      </w:r>
      <w:r>
        <w:rPr>
          <w:rFonts w:ascii="Courier New" w:hAnsi="Courier New"/>
          <w:sz w:val="16"/>
        </w:rPr>
        <w:t>мся поддерживать позиционную сортировку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local.fieldsToQueryFor=listAppend(local.fieldsToQueryFor,fld)/&gt;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structKeyExists(this.fieldsSpec,fld) AND NOT listFindNoCase(local.fieldsShortList,fld)&gt;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local.fieldsS</w:t>
      </w:r>
      <w:r>
        <w:rPr>
          <w:rFonts w:ascii="Courier New" w:hAnsi="Courier New"/>
          <w:sz w:val="16"/>
        </w:rPr>
        <w:t>hortList=listAppend(local.fieldsShortList,fld)/&gt;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type="invalidParamValue"&gt;&lt;!--- &lt;cfreturn representationOf("Проверка связи 3")&gt;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</w:t>
      </w:r>
      <w:r>
        <w:rPr>
          <w:rFonts w:ascii="Courier New" w:hAnsi="Courier New"/>
          <w:sz w:val="16"/>
        </w:rPr>
        <w:t>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maxrows=arguments.pageSize*arguments.page/&gt;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startrow=arg</w:t>
      </w:r>
      <w:r>
        <w:rPr>
          <w:rFonts w:ascii="Courier New" w:hAnsi="Courier New"/>
          <w:sz w:val="16"/>
        </w:rPr>
        <w:t>uments.pageSize*(arguments.page-1)+1/&gt;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&lt;m:field_set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titleMapOut="local.titleMap"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lengthOut="local.fieldCount"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nameListOut="local.definedRecordFields"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listOut="local.definedQueryFields"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fieldsToInclude=#local.fieldsToQueryFor#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cfSqlType="CF_SQL_INTEGER"&gt;s.svc_id&lt;/m:field&gt;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title="Сервис"&gt;s.svc&lt;/m:field&gt;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title="Сокращение"&gt;s.svc_short&lt;/m:field&gt;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&lt;m:field&gt;s.orchestrator_name&lt;/m:field&gt;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&lt;m:field&gt;s.synonyms&lt;/m:field&gt;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 title="Код"&gt;s.code&lt;/m:field&gt;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title="URL создания"&gt;(select url from svc_operation so where so.operation='create' AND so.svc_id=s.svc_id limit 1) as create_url&lt;/m:field&gt;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 x NEQ 0}#&gt;s.is_production_ready&lt;</w:t>
      </w:r>
      <w:r>
        <w:rPr>
          <w:rFonts w:ascii="Courier New" w:hAnsi="Courier New"/>
          <w:sz w:val="16"/>
        </w:rPr>
        <w:t>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&lt;m:field&gt;s.resource_realm_type_id&lt;/m:field&gt;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&lt;m:field&gt;s.icon_src&lt;/m:field&gt;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&lt;m:field&gt;(select count(distinct r.resource_r</w:t>
      </w:r>
      <w:r>
        <w:rPr>
          <w:rFonts w:ascii="Courier New" w:hAnsi="Courier New"/>
          <w:sz w:val="16"/>
        </w:rPr>
        <w:t>ealm)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resource_realm 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resource_realm_access a on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r.resource_realm_id=a.resource_realm_id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(a.contract_id IN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contract_id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contract 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</w:t>
      </w:r>
      <w:r>
        <w:rPr>
          <w:rFonts w:ascii="Courier New" w:hAnsi="Courier New"/>
          <w:sz w:val="16"/>
        </w:rPr>
        <w:t>d.contragent_id=k.contragent_id AND NOT d.is_closed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OR a.contract_id=0) /*0 means access to any contract*/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a.is_enabled)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r.resource_realm_type_id=s.resource_realm_type_id) as resource_realm_cnt &lt;/m:field&gt; &lt;!--- количество дос</w:t>
      </w:r>
      <w:r>
        <w:rPr>
          <w:rFonts w:ascii="Courier New" w:hAnsi="Courier New"/>
          <w:sz w:val="16"/>
        </w:rPr>
        <w:t>тупных ресурсных платформ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&lt;m:field&gt;to_char(s.dt_created, 'YYYY-MM-DD"T"HH24:MI:SS.FF3TZHTZM') as dt_created&lt;/m:field&gt;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&lt;m:field&gt;to_char(s.dt_updated, 'YYYY-MM-DD"T"HH24:MI:SS.FF3TZHTZM') as dt_updated&lt;/m:field&gt;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&lt;m:field&gt;(coalesce(s.svc,'') ||'</w:t>
      </w:r>
      <w:r>
        <w:rPr>
          <w:rFonts w:ascii="Courier New" w:hAnsi="Courier New"/>
          <w:sz w:val="16"/>
        </w:rPr>
        <w:t xml:space="preserve"> '|| coalesce(s.svc_short,'') ||' '|| coalesce(s.synonyms,'')) as svc_extended_name&lt;/m:field&gt;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var=#local.titleMap#/&gt;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var=#this.helper.parseNumericOrder(local.titleMap, argume</w:t>
      </w:r>
      <w:r>
        <w:rPr>
          <w:rFonts w:ascii="Courier New" w:hAnsi="Courier New"/>
          <w:sz w:val="16"/>
        </w:rPr>
        <w:t>nts.orderBy)#/&gt;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&lt;cfdump var=#local.fieldsToOutput#/&gt;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&lt;m:order_build sortCollection=#this.helper.parseNumericOrder(local.titleMap, arguments.orderBy)# fieldCount=1/&gt;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проблема: сортировка строится некорректно. пока добави</w:t>
      </w:r>
      <w:r>
        <w:rPr>
          <w:rFonts w:ascii="Courier New" w:hAnsi="Courier New"/>
          <w:sz w:val="16"/>
        </w:rPr>
        <w:t>м поля сортировки в резалтсет ---&gt;</w:t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&lt;cfif listLen(local.definedRecordFields)&gt;#local.definedRecordFields#&lt;cfelse&gt;*&lt;/cfif&gt; from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listLen(local.definedQueryFields)&gt;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#preserveSingleQuotes(local.definedQueryFields)#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'' as placeholder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 s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k.external_uid=&lt;cfqueryparam cfsqltype="CF_SQL_OTHER" value=#arguments.companyUid# null=#!isValid("</w:t>
      </w:r>
      <w:r>
        <w:rPr>
          <w:rFonts w:ascii="Courier New" w:hAnsi="Courier New"/>
          <w:sz w:val="16"/>
        </w:rPr>
        <w:t xml:space="preserve">guid", arguments.companyUid)#/&gt;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/*эти хитрости для того, чтобы втащить cfqueryparam внутрь cfqery*/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1=1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len(arguments.search)&gt;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lower((coalesce(s.svc,'') ||' '|| coalesce(s.svc_short,'') ||' '|| coalesce(s.synonym</w:t>
      </w:r>
      <w:r>
        <w:rPr>
          <w:rFonts w:ascii="Courier New" w:hAnsi="Courier New"/>
          <w:sz w:val="16"/>
        </w:rPr>
        <w:t>s,''))) like lower(&lt;cfqueryparam cfsqltype="cf_sql_varchar" value='%#arguments.search#%'/&gt;)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sv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1=1 &lt;m:filter_build filter=#filter#/&gt;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&lt;m:order_build sortCollection=#this.helper.parseNumericOrder(local.titl</w:t>
      </w:r>
      <w:r>
        <w:rPr>
          <w:rFonts w:ascii="Courier New" w:hAnsi="Courier New"/>
          <w:sz w:val="16"/>
        </w:rPr>
        <w:t>eMap, arguments.orderBy)# fieldCount=1/&gt;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name="local.qTotal"&gt;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count(*) as cnt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where 1=1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representationOf("Проверка связи 7")/&gt;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"out.total"=#local.qTotal.cnt#/&gt;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</w:t>
      </w:r>
      <w:r>
        <w:rPr>
          <w:rFonts w:ascii="Courier New" w:hAnsi="Courier New"/>
          <w:sz w:val="16"/>
        </w:rPr>
        <w:t>ltSetSize"=#local.qRead.recordCount#/&gt;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"out.pageSize"=#arguments.pageSize*1#/&gt;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"out.page"=#arguments.page*1#/&gt;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"out.orderBy"=#arguments.orderBy#/&gt;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query=#local.qRead# startRow=#star</w:t>
      </w:r>
      <w:r>
        <w:rPr>
          <w:rFonts w:ascii="Courier New" w:hAnsi="Courier New"/>
          <w:sz w:val="16"/>
        </w:rPr>
        <w:t>trow# endRow=#(startrow+maxrows-1)#&gt;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rec={}/&gt;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this.helper.appendRecord(rec, "", local.titleMap, local.qRead, this.helper.snake2camel)/&gt;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arrayAppend(resultCollection, rec)/&gt;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&lt;/cfloop&gt;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"out.size"=#arrayLen(</w:t>
      </w:r>
      <w:r>
        <w:rPr>
          <w:rFonts w:ascii="Courier New" w:hAnsi="Courier New"/>
          <w:sz w:val="16"/>
        </w:rPr>
        <w:t>resultCollection)#/&gt;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"out.results"=#resultCollection#/&gt;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&lt;!---&lt;cfset "out.sql"=#local.result.sql#/&gt;---&gt;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>&lt;/cfcomponent</w:t>
      </w:r>
      <w:r>
        <w:rPr>
          <w:rFonts w:ascii="Courier New" w:hAnsi="Courier New"/>
          <w:sz w:val="16"/>
        </w:rPr>
        <w:t>&gt;</w:t>
      </w:r>
    </w:p>
    <w:p w14:paraId="2A8795AC" w14:textId="77777777" w:rsidR="001627DF" w:rsidRDefault="006D5112">
      <w:pPr>
        <w:pStyle w:val="1"/>
      </w:pPr>
      <w:bookmarkStart w:id="42" w:name="_Toc229635417"/>
      <w:r>
        <w:t>v1/resources/svc_operation.cfc</w:t>
      </w:r>
      <w:bookmarkEnd w:id="42"/>
    </w:p>
    <w:p w14:paraId="2E85BB08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taffy:uri="/serviceOperation/{svcOperationId}"&gt;</w:t>
      </w:r>
      <w:r>
        <w:br/>
      </w:r>
      <w:r>
        <w:br/>
      </w:r>
      <w:r>
        <w:rPr>
          <w:rFonts w:ascii="Courier New" w:hAnsi="Courier New"/>
          <w:sz w:val="16"/>
        </w:rPr>
        <w:lastRenderedPageBreak/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</w:t>
      </w:r>
      <w:r>
        <w:rPr>
          <w:rFonts w:ascii="Courier New" w:hAnsi="Courier New"/>
          <w:sz w:val="16"/>
        </w:rPr>
        <w:t>lent&gt;</w:t>
      </w:r>
      <w:r>
        <w:br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hint="Операция сервиса"&gt;&lt;!--- *** TODO проверка принадлежности тенанту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"svcO</w:t>
      </w:r>
      <w:r>
        <w:rPr>
          <w:rFonts w:ascii="Courier New" w:hAnsi="Courier New"/>
          <w:sz w:val="16"/>
        </w:rPr>
        <w:t>perationId", "integer")/&gt;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name="local.qSvcOperation"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</w:t>
      </w:r>
      <w:r>
        <w:rPr>
          <w:rFonts w:ascii="Courier New" w:hAnsi="Courier New"/>
          <w:sz w:val="16"/>
        </w:rPr>
        <w:t xml:space="preserve">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cfSqlType="CF_SQL_INTEGER"&gt;o.svc_operation_id&lt;/m:field&gt;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title="operation"&gt;o.operation&lt;/m:field&gt;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 </w:t>
      </w:r>
      <w:r>
        <w:rPr>
          <w:rFonts w:ascii="Courier New" w:hAnsi="Courier New"/>
          <w:sz w:val="16"/>
        </w:rPr>
        <w:t>title="URL"&gt;o.url&lt;/m:field&gt;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title="Описание"&gt;o.descr&lt;/m:field&gt;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title="Руководство"&gt;o.man&lt;/m:field&gt;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 o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o.svc_operation_id=&lt;cfqueryparam cfsqltype="cf_sql_other" value="#arguments.svc</w:t>
      </w:r>
      <w:r>
        <w:rPr>
          <w:rFonts w:ascii="Courier New" w:hAnsi="Courier New"/>
          <w:sz w:val="16"/>
        </w:rPr>
        <w:t>OperationId#" null=#!isValid('integer',arguments.svcOperationId)#/&gt;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titleMapOut="local.cfsParamMap"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title="ID" c</w:t>
      </w:r>
      <w:r>
        <w:rPr>
          <w:rFonts w:ascii="Courier New" w:hAnsi="Courier New"/>
          <w:sz w:val="16"/>
        </w:rPr>
        <w:t>fSqlType="CF_SQL_INTEGER"&gt;p.svc_operation_cfs_param_id&lt;/m:field&gt;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 cfSqlType="CF_SQL_INTEGER"&gt;p.svc_operation_id&lt;/m:field&gt;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&lt;m:field&gt;p.svc_operation_cfs_param&lt;/m:field&gt;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&lt;m:field&gt;p.label&lt;/m:field&gt;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&lt;m:field&gt;p.data_type&lt;/m:fie</w:t>
      </w:r>
      <w:r>
        <w:rPr>
          <w:rFonts w:ascii="Courier New" w:hAnsi="Courier New"/>
          <w:sz w:val="16"/>
        </w:rPr>
        <w:t>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formatter=#(x)=&gt;((isArray(x) OR isEmpty(x))? x : listToArray(x))#&gt;p.value_list&lt;/m:field&gt;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&lt;m:field&gt;p.ref_svc_id&lt;/m:field&gt;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formatter=#request.castToBool#&gt;p.is_required&lt;/m:field&gt;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</w:t>
      </w:r>
      <w:r>
        <w:rPr>
          <w:rFonts w:ascii="Courier New" w:hAnsi="Courier New"/>
          <w:sz w:val="16"/>
        </w:rPr>
        <w:t>is_hidden&lt;/m:field&gt;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formatter=#request.castToBool#&gt;p.is_disabled&lt;/m:field&gt;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&lt;m:field&gt;p.default_value&lt;/m:field&gt;&lt;!--- can be overridden bu default_compute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&lt;m:field&gt;p.default_compute&lt;/m:field&gt;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&lt;m:field&gt;p.func&lt;/m:field&gt;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</w:t>
      </w:r>
      <w:r>
        <w:rPr>
          <w:rFonts w:ascii="Courier New" w:hAnsi="Courier New"/>
          <w:sz w:val="16"/>
        </w:rPr>
        <w:t>d&gt;p.expression&lt;/m:field&gt;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&lt;m:field&gt;p.state_path&lt;/m:field&gt;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&lt;m:field&gt;p.nested_ref&lt;/m:field&gt;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&lt;m:field&gt;p.regex&lt;/m:field&gt;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&lt;m:field&gt;p.unique_scope&lt;/m:field&gt;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&lt;m:field&gt;p.maxlength&lt;/m:field&gt;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&lt;m:field&gt;p.minlength&lt;/m:field&gt;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</w:t>
      </w:r>
      <w:r>
        <w:rPr>
          <w:rFonts w:ascii="Courier New" w:hAnsi="Courier New"/>
          <w:sz w:val="16"/>
        </w:rPr>
        <w:t>axvalue&lt;/m:field&gt;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&lt;m:field&gt;p.minvalue&lt;/m:field&gt;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&lt;m:field&gt;p.descr&lt;/m:field&gt;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&lt;m:field&gt;p.man&lt;/m:field&gt;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&lt;m:field&gt;p.sort&lt;/m:field&gt;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&lt;m:field&gt;p.depends_on_cfs_params&lt;/m:field&gt;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formatter=#request.castToBool#&gt;(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select 1 from sv</w:t>
      </w:r>
      <w:r>
        <w:rPr>
          <w:rFonts w:ascii="Courier New" w:hAnsi="Courier New"/>
          <w:sz w:val="16"/>
        </w:rPr>
        <w:t xml:space="preserve">c_operation_cfs_param m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om on (m.svc_operation_id=om.svc_operation_id)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 oc on (om.svc_id=oc.svc_id AND om.operation='modify' AND oc.operation='create')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svc_operation_cfs_param c on (oc.svc_operation</w:t>
      </w:r>
      <w:r>
        <w:rPr>
          <w:rFonts w:ascii="Courier New" w:hAnsi="Courier New"/>
          <w:sz w:val="16"/>
        </w:rPr>
        <w:t>_id=c.svc_operation_id AND m.svc_operation_cfs_param=c.svc_operation_cfs_param)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c.svc_operation_cfs_param_id=p.svc_operation_cfs_param_id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c.svc_operation_cfs_param_id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 as is_modifiable&lt;/m:field&gt;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&lt;m:field formatter=#request.castToBool#&gt;p.is_sensitive&lt;/m:field&gt;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svc_operation_cfs_param p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p.svc_operation_id=&lt;cfqueryparam cfsqltype="cf_sql_other" value="#arguments.svcOperationId#" null=#!isValid('integer',arguments.s</w:t>
      </w:r>
      <w:r>
        <w:rPr>
          <w:rFonts w:ascii="Courier New" w:hAnsi="Courier New"/>
          <w:sz w:val="16"/>
        </w:rPr>
        <w:t>vcOperationId)#/&gt;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p.is_actual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p.sort, 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local.qSvcOperation.recordCount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</w:t>
      </w:r>
      <w:r>
        <w:rPr>
          <w:rFonts w:ascii="Courier New" w:hAnsi="Courier New"/>
          <w:sz w:val="16"/>
        </w:rPr>
        <w:t>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"out.svcOperation" = this.helper.appendRecord(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structNew("linked"), "", local.titleMap, local.qSvcOperation, this.helper.snake2camel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"out.svcOperation.cfsParams"=[]/&gt;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&lt;cfloop query=#local.qCfsParam#&gt;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(len(local.qCfsParam.func) OR len(local.qCfsParam.expression) OR len(local.qCfsParam.state_path) OR len(local.qCfsParam.nested_ref))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len(local.qCfsP</w:t>
      </w:r>
      <w:r>
        <w:rPr>
          <w:rFonts w:ascii="Courier New" w:hAnsi="Courier New"/>
          <w:sz w:val="16"/>
        </w:rPr>
        <w:t>aram.value_list) EQ 0&gt;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local.qCfsParam.value_list = 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arrayAppend(out.svcOperation.cfsParams, this.helper.appendRecord(structNew("linked"), "", local.cfsParamMap, local.qCfsParam, this.helper.snake2camel))/&gt;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&lt;/cflo</w:t>
      </w:r>
      <w:r>
        <w:rPr>
          <w:rFonts w:ascii="Courier New" w:hAnsi="Courier New"/>
          <w:sz w:val="16"/>
        </w:rPr>
        <w:t>op&gt;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&lt;!--- *** выглядит ужасно, но красивый вариант не придумывается ряд месяцев ---&gt;</w:t>
      </w:r>
      <w:r>
        <w:br/>
      </w:r>
      <w:r>
        <w:rPr>
          <w:rFonts w:ascii="Courier New" w:hAnsi="Courier New"/>
          <w:sz w:val="16"/>
        </w:rPr>
        <w:tab/>
        <w:t>&lt;cffunction name="computeDefault"&gt;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</w:t>
      </w:r>
      <w:r>
        <w:rPr>
          <w:rFonts w:ascii="Courier New" w:hAnsi="Courier New"/>
          <w:sz w:val="16"/>
        </w:rPr>
        <w:t>gument name="defaultCompute"/&gt;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name="original"/&gt;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&lt;cfswitch expression=#arguments.defaultCompute#&gt;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&lt;cfcase value="display_name"&gt;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#arguments.original#/&gt;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&lt;/cfdefaultcase&gt;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&lt;/cfswitch&gt;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5B64E9B0" w14:textId="77777777" w:rsidR="001627DF" w:rsidRDefault="006D5112">
      <w:pPr>
        <w:pStyle w:val="1"/>
      </w:pPr>
      <w:bookmarkStart w:id="43" w:name="_Toc229635418"/>
      <w:r>
        <w:t>v1/resources/svc_operation_cfs_param_compute.cfc</w:t>
      </w:r>
      <w:bookmarkEnd w:id="43"/>
    </w:p>
    <w:p w14:paraId="4965DF3A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taffy:uri="/svcOperationCfsParams/compute/{svcOperationCfsParamId}" hint="вычисляет выражение в поле expression"&gt;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hint="вычисление возможных значений CFS параметра операции инстанса, в текущем контексте. Рек</w:t>
      </w:r>
      <w:r>
        <w:rPr>
          <w:rFonts w:ascii="Courier New" w:hAnsi="Courier New"/>
          <w:sz w:val="16"/>
        </w:rPr>
        <w:t>омендуется передавать keys.svcOperationCfsParamId для декларации класса параметра (а не keys.instanceOperationCfsParamUid) - он неизвестен для вновь создаваемых параметров"&gt;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name="svcOperationCfsParamId" type="string" required=true hint="type</w:t>
      </w:r>
      <w:r>
        <w:rPr>
          <w:rFonts w:ascii="Courier New" w:hAnsi="Courier New"/>
          <w:sz w:val="16"/>
        </w:rPr>
        <w:t>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name="keys" type="string" default={} hint="type:json keys we depend on: of the param uid itself, or operation uid, instance uid, service operation cfs param - if not all entities intstantiated yet"/&gt;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name="params" ty</w:t>
      </w:r>
      <w:r>
        <w:rPr>
          <w:rFonts w:ascii="Courier New" w:hAnsi="Courier New"/>
          <w:sz w:val="16"/>
        </w:rPr>
        <w:t>pe="string" default="{}" hint="type:json any parameters we depend on"/&gt;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"svcOperationCfsParamId", "integer")/&gt;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"keys", "json")/&gt;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</w:t>
      </w:r>
      <w:r>
        <w:rPr>
          <w:rFonts w:ascii="Courier New" w:hAnsi="Courier New"/>
          <w:sz w:val="16"/>
        </w:rPr>
        <w:t>elper.validateField(arguments, "params", "json")/&gt;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local.expressi</w:t>
      </w:r>
      <w:r>
        <w:rPr>
          <w:rFonts w:ascii="Courier New" w:hAnsi="Courier New"/>
          <w:sz w:val="16"/>
        </w:rPr>
        <w:t>on = 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local.calculatedValueList = 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local.keys = deserializeJson(arguments.keys)/&gt;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local.keys.svcOperationCfsParamId=arguments.svcOperationCfsParamId/&gt;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local.params = deserializeJson(arguments.params)/&gt;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</w:t>
      </w:r>
      <w:r>
        <w:rPr>
          <w:rFonts w:ascii="Courier New" w:hAnsi="Courier New"/>
          <w:sz w:val="16"/>
        </w:rPr>
        <w:t>uery name="local.qCfsParam" result="local.result"&gt;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lengthOut="fieldCount"&gt;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</w:t>
      </w:r>
      <w:r>
        <w:rPr>
          <w:rFonts w:ascii="Courier New" w:hAnsi="Courier New"/>
          <w:sz w:val="16"/>
        </w:rPr>
        <w:t>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svc_operation_cfs_param sop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sop.svc_operation_cfs_param_id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= &lt;cfqueryparam cfsqltype="cf_sql_integer" value=#arguments.svcOperationCfsParamId# null=#!isValid('integer',arguments.svcOperationCfsParam</w:t>
      </w:r>
      <w:r>
        <w:rPr>
          <w:rFonts w:ascii="Courier New" w:hAnsi="Courier New"/>
          <w:sz w:val="16"/>
        </w:rPr>
        <w:t>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local.qCfsParam.recordCount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representationOf(this.helper.formatMessage("Service Operation CFS Parameter 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local.expression=local.qCfsParam.expres</w:t>
      </w:r>
      <w:r>
        <w:rPr>
          <w:rFonts w:ascii="Courier New" w:hAnsi="Courier New"/>
          <w:sz w:val="16"/>
        </w:rPr>
        <w:t>sion/&gt;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len(local.expression)&gt;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calculatedValueList=createObject("component","lib.expression_parser")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local.expression,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{/*context*/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component:"resources.instance_operation_cfs_param",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keys:#local.keys#,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params:#local.params#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representationOf(this.helper.formatMessage("Expression 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</w:t>
      </w:r>
      <w:r>
        <w:rPr>
          <w:rFonts w:ascii="Courier New" w:hAnsi="Courier New"/>
          <w:sz w:val="16"/>
        </w:rPr>
        <w:t>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"out.values" = listToArray(local.calculatedValueList)/&gt;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64318930" w14:textId="77777777" w:rsidR="001627DF" w:rsidRDefault="006D5112">
      <w:pPr>
        <w:pStyle w:val="1"/>
      </w:pPr>
      <w:bookmarkStart w:id="44" w:name="_Toc229635419"/>
      <w:r>
        <w:t>v1/resources/svc_operation_cfs_subparam_compute.cfc</w:t>
      </w:r>
      <w:bookmarkEnd w:id="44"/>
    </w:p>
    <w:p w14:paraId="5B68DD76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taffy:uri="/svcOperationCfsSubparams/compute/{svcOperationCfsSubparamId}" hint="вычисляет выражение в</w:t>
      </w:r>
      <w:r>
        <w:rPr>
          <w:rFonts w:ascii="Courier New" w:hAnsi="Courier New"/>
          <w:sz w:val="16"/>
        </w:rPr>
        <w:t xml:space="preserve"> поле expression"&gt;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lastRenderedPageBreak/>
        <w:tab/>
        <w:t>&lt;/cfsilent&gt;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name="get" hint="вычисление возможных значений cубпараметра CFS параметра операции,</w:t>
      </w:r>
      <w:r>
        <w:rPr>
          <w:rFonts w:ascii="Courier New" w:hAnsi="Courier New"/>
          <w:sz w:val="16"/>
        </w:rPr>
        <w:t xml:space="preserve"> в текущем контексте"&gt;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name="svcOperationCfsSubparamId" type="string" required=true hint="type:integer"/&gt;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name="keys" type="string" default={} hint="type:json keys we depend on: of the param uid itself, or operation uid, instanc</w:t>
      </w:r>
      <w:r>
        <w:rPr>
          <w:rFonts w:ascii="Courier New" w:hAnsi="Courier New"/>
          <w:sz w:val="16"/>
        </w:rPr>
        <w:t>e uid, service operation cfs param - if not all entities intstantiated yet"/&gt;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name="params" type="string" default="{}" hint="type:json any posted parameters we depend on"/&gt;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"svcOpe</w:t>
      </w:r>
      <w:r>
        <w:rPr>
          <w:rFonts w:ascii="Courier New" w:hAnsi="Courier New"/>
          <w:sz w:val="16"/>
        </w:rPr>
        <w:t>rationCfsSubparamId", "integer")/&gt;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"keys", "json")/&gt;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"params", "json")/&gt;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</w:t>
      </w:r>
      <w:r>
        <w:rPr>
          <w:rFonts w:ascii="Courier New" w:hAnsi="Courier New"/>
          <w:sz w:val="16"/>
        </w:rPr>
        <w:t>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"local.expression" = 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"local.calculatedValueList" = 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"local.keys" = deserializeJson(arguments.keys)/&gt;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"local.params" = </w:t>
      </w:r>
      <w:r>
        <w:rPr>
          <w:rFonts w:ascii="Courier New" w:hAnsi="Courier New"/>
          <w:sz w:val="16"/>
        </w:rPr>
        <w:t>deserializeJson(arguments.params)/&gt;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"local.keys.svcOperationCfsSubparamId" = arguments.svcOperationCfsSubparamId/&gt;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name="local.qCfsSubparam"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&lt;m:field_set </w:t>
      </w:r>
      <w:r>
        <w:rPr>
          <w:rFonts w:ascii="Courier New" w:hAnsi="Courier New"/>
          <w:sz w:val="16"/>
        </w:rPr>
        <w:t>titleMapOut="local.titleMap" lengthOut="fieldCount"&gt;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&lt;m:field&gt;sop.svc_operation_cfs_param_id&lt;/m:field&gt;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&lt;m:field&gt;sop.data_type&lt;/m:field&gt;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&lt;m:field&gt;sop.svc_operation_cfs_subparam&lt;/m:field&gt;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&lt;m:field&gt;sop.expression&lt;/m:field&gt;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svc_operation_cfs_subparam sop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sop.svc_operation_cfs_subparam_id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= &lt;cfqueryparam cfsqltype="cf_sql_integer" value=#arguments.svcOperationCfsSubparamId# null=#!isValid('integer',arguments.svcOperationCfsSubparamId)#/&gt;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</w:t>
      </w:r>
      <w:r>
        <w:rPr>
          <w:rFonts w:ascii="Courier New" w:hAnsi="Courier New"/>
          <w:sz w:val="16"/>
        </w:rPr>
        <w:t>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local.qCfsSubparam.recordCount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representationOf(this.helper.formatMessage("Service Operation CFS Parameter 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"local.expression"=local.qCfsSubparam.expression/&gt;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</w:t>
      </w:r>
      <w:r>
        <w:rPr>
          <w:rFonts w:ascii="Courier New" w:hAnsi="Courier New"/>
          <w:sz w:val="16"/>
        </w:rPr>
        <w:t>local.keys.svcOperationCfsParamId" = local.qCfsSubparam.svc_operation_cfs_param_id/&gt;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  <w:t>&lt;cfif len(local.expression)&gt;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local.calculatedValueList=createObject("component","lib.expression_parser")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.eval(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local.expression,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comp</w:t>
      </w:r>
      <w:r>
        <w:rPr>
          <w:rFonts w:ascii="Courier New" w:hAnsi="Courier New"/>
          <w:sz w:val="16"/>
        </w:rPr>
        <w:t>onent:"resources.instance_operation_cfs_param",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keys:#local.keys#,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params:#local.params#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representationOf(this.helper.formatMessage("Expression Not Found")).withStatus(404)/&gt;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"out.values" = listToArray(local.calculatedValueList)/&gt;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</w:t>
      </w:r>
      <w:r>
        <w:rPr>
          <w:rFonts w:ascii="Courier New" w:hAnsi="Courier New"/>
          <w:sz w:val="16"/>
        </w:rPr>
        <w:t>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6104EEB4" w14:textId="77777777" w:rsidR="001627DF" w:rsidRDefault="006D5112">
      <w:pPr>
        <w:pStyle w:val="1"/>
      </w:pPr>
      <w:bookmarkStart w:id="45" w:name="_Toc229635420"/>
      <w:r>
        <w:t>v1/resources/user.cfc</w:t>
      </w:r>
      <w:bookmarkEnd w:id="45"/>
    </w:p>
    <w:p w14:paraId="15464C61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taffy:uri="/user"&gt;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</w:t>
      </w:r>
      <w:r>
        <w:rPr>
          <w:rFonts w:ascii="Courier New" w:hAnsi="Courier New"/>
          <w:sz w:val="16"/>
        </w:rPr>
        <w:t>&gt;&lt;!---*** странно, почему мы его видим?---&gt;&lt;!---вынести в апп?---&gt;</w:t>
      </w:r>
      <w:r>
        <w:br/>
      </w:r>
      <w:r>
        <w:rPr>
          <w:rFonts w:ascii="Courier New" w:hAnsi="Courier New"/>
          <w:sz w:val="16"/>
        </w:rPr>
        <w:tab/>
      </w:r>
      <w:r w:rsidRPr="002D7503">
        <w:rPr>
          <w:rFonts w:ascii="Courier New" w:hAnsi="Courier New"/>
          <w:sz w:val="16"/>
          <w:lang w:val="ru-RU"/>
        </w:rPr>
        <w:t>&lt;/</w:t>
      </w:r>
      <w:r>
        <w:rPr>
          <w:rFonts w:ascii="Courier New" w:hAnsi="Courier New"/>
          <w:sz w:val="16"/>
        </w:rPr>
        <w:t>cfsilent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 xml:space="preserve">&lt;!--- *** Внимание! Особая обработка в </w:t>
      </w:r>
      <w:r>
        <w:rPr>
          <w:rFonts w:ascii="Courier New" w:hAnsi="Courier New"/>
          <w:sz w:val="16"/>
        </w:rPr>
        <w:t>Application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cfc</w:t>
      </w:r>
      <w:r w:rsidRPr="002D7503">
        <w:rPr>
          <w:rFonts w:ascii="Courier New" w:hAnsi="Courier New"/>
          <w:sz w:val="16"/>
          <w:lang w:val="ru-RU"/>
        </w:rPr>
        <w:t xml:space="preserve"> по имени </w:t>
      </w:r>
      <w:r>
        <w:rPr>
          <w:rFonts w:ascii="Courier New" w:hAnsi="Courier New"/>
          <w:sz w:val="16"/>
        </w:rPr>
        <w:t>user</w:t>
      </w:r>
      <w:r w:rsidRPr="002D7503">
        <w:rPr>
          <w:rFonts w:ascii="Courier New" w:hAnsi="Courier New"/>
          <w:sz w:val="16"/>
          <w:lang w:val="ru-RU"/>
        </w:rPr>
        <w:t>.</w:t>
      </w:r>
      <w:r>
        <w:rPr>
          <w:rFonts w:ascii="Courier New" w:hAnsi="Courier New"/>
          <w:sz w:val="16"/>
        </w:rPr>
        <w:t>cfc</w:t>
      </w:r>
      <w:r w:rsidRPr="002D7503">
        <w:rPr>
          <w:rFonts w:ascii="Courier New" w:hAnsi="Courier New"/>
          <w:sz w:val="16"/>
          <w:lang w:val="ru-RU"/>
        </w:rPr>
        <w:t xml:space="preserve"> ---&gt;</w:t>
      </w:r>
      <w:r w:rsidRPr="002D7503">
        <w:rPr>
          <w:lang w:val="ru-RU"/>
        </w:rPr>
        <w:br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 xml:space="preserve"> &lt;</w:t>
      </w:r>
      <w:r>
        <w:rPr>
          <w:rFonts w:ascii="Courier New" w:hAnsi="Courier New"/>
          <w:sz w:val="16"/>
        </w:rPr>
        <w:t>cffunction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name</w:t>
      </w:r>
      <w:r w:rsidRPr="002D7503">
        <w:rPr>
          <w:rFonts w:ascii="Courier New" w:hAnsi="Courier New"/>
          <w:sz w:val="16"/>
          <w:lang w:val="ru-RU"/>
        </w:rPr>
        <w:t>="</w:t>
      </w:r>
      <w:r>
        <w:rPr>
          <w:rFonts w:ascii="Courier New" w:hAnsi="Courier New"/>
          <w:sz w:val="16"/>
        </w:rPr>
        <w:t>get</w:t>
      </w:r>
      <w:r w:rsidRPr="002D7503">
        <w:rPr>
          <w:rFonts w:ascii="Courier New" w:hAnsi="Courier New"/>
          <w:sz w:val="16"/>
          <w:lang w:val="ru-RU"/>
        </w:rPr>
        <w:t xml:space="preserve">" </w:t>
      </w:r>
      <w:r>
        <w:rPr>
          <w:rFonts w:ascii="Courier New" w:hAnsi="Courier New"/>
          <w:sz w:val="16"/>
        </w:rPr>
        <w:t>hint</w:t>
      </w:r>
      <w:r w:rsidRPr="002D7503">
        <w:rPr>
          <w:rFonts w:ascii="Courier New" w:hAnsi="Courier New"/>
          <w:sz w:val="16"/>
          <w:lang w:val="ru-RU"/>
        </w:rPr>
        <w:t>="Контрольная информация по текущему пользователю для проверки контекста. Предполагается использовать только для интеграционной отладки. Исключения перехватываются, всегда возвращается код 200, структура ответа при этом не предн</w:t>
      </w:r>
      <w:r w:rsidRPr="002D7503">
        <w:rPr>
          <w:rFonts w:ascii="Courier New" w:hAnsi="Courier New"/>
          <w:sz w:val="16"/>
          <w:lang w:val="ru-RU"/>
        </w:rPr>
        <w:t>азначена для разбора"&gt;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cftry</w:t>
      </w:r>
      <w:r w:rsidRPr="002D7503">
        <w:rPr>
          <w:rFonts w:ascii="Courier New" w:hAnsi="Courier New"/>
          <w:sz w:val="16"/>
          <w:lang w:val="ru-RU"/>
        </w:rPr>
        <w:t>&gt;</w:t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lang w:val="ru-RU"/>
        </w:rPr>
        <w:br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</w:r>
      <w:r w:rsidRPr="002D7503">
        <w:rPr>
          <w:rFonts w:ascii="Courier New" w:hAnsi="Courier New"/>
          <w:sz w:val="16"/>
          <w:lang w:val="ru-RU"/>
        </w:rPr>
        <w:tab/>
        <w:t>&lt;</w:t>
      </w:r>
      <w:r>
        <w:rPr>
          <w:rFonts w:ascii="Courier New" w:hAnsi="Courier New"/>
          <w:sz w:val="16"/>
        </w:rPr>
        <w:t>cfset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var</w:t>
      </w:r>
      <w:r w:rsidRPr="002D7503">
        <w:rPr>
          <w:rFonts w:ascii="Courier New" w:hAnsi="Courier New"/>
          <w:sz w:val="16"/>
          <w:lang w:val="ru-RU"/>
        </w:rPr>
        <w:t xml:space="preserve"> </w:t>
      </w:r>
      <w:r>
        <w:rPr>
          <w:rFonts w:ascii="Courier New" w:hAnsi="Courier New"/>
          <w:sz w:val="16"/>
        </w:rPr>
        <w:t>local</w:t>
      </w:r>
      <w:r w:rsidRPr="002D7503">
        <w:rPr>
          <w:rFonts w:ascii="Courier New" w:hAnsi="Courier New"/>
          <w:sz w:val="16"/>
          <w:lang w:val="ru-RU"/>
        </w:rPr>
        <w:t xml:space="preserve">={}/&gt;&lt;!--- </w:t>
      </w:r>
      <w:r>
        <w:rPr>
          <w:rFonts w:ascii="Courier New" w:hAnsi="Courier New"/>
          <w:sz w:val="16"/>
        </w:rPr>
        <w:t>*** а точно нужно var?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out=structNew("linked")/&gt;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"out.usrId"=#ARGUMENTS.usrId#/&gt;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"out.iamServiceUrl"=request.locateIamService()/&gt; 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"out.serviceLocationDurationMs"=getTickCount()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sAuth=listGetAt(request.ORCHESTRATOR_AUTH,2," 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"out.svcAccount"=listGetAt(toString(ToBinary(sAuth)),1,":")/&gt;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</w:t>
      </w:r>
      <w:r>
        <w:rPr>
          <w:rFonts w:ascii="Courier New" w:hAnsi="Courier New"/>
          <w:sz w:val="16"/>
        </w:rPr>
        <w:t xml:space="preserve"> type="any"&gt;&lt;/cfcatch&gt;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"out.environmentVariables"=structKeyArray(createObject("java", "java.lang.System").getEnv()).sort("textnocase")/&gt;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var=#arguments#/&gt;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&lt;cfabort/&gt; ---&gt;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name="local.qSpec"&gt;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titleMapOut="local.specTitleMap"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cfSqlType="CF_SQL_INTEGER"&gt;s.specification_id&lt;/m:field&gt;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&lt;m:field&gt;s.specification&lt;/m:field&gt;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&lt;m:field&gt;(select count(*) from specification</w:t>
      </w:r>
      <w:r>
        <w:rPr>
          <w:rFonts w:ascii="Courier New" w:hAnsi="Courier New"/>
          <w:sz w:val="16"/>
        </w:rPr>
        <w:t>_item i where i.specification_id=s.specification_id) as specification_item_count&lt;/m:field&gt;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&lt;m:field&gt;c.contract_id&lt;/m:field&gt;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&lt;m:field&gt;c.contragent_id&lt;/m:field&gt;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&lt;m:field&gt;c.contract&lt;/m:field&gt;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&lt;m:field&gt;to_char(c.dt_contract, 'YYY</w:t>
      </w:r>
      <w:r>
        <w:rPr>
          <w:rFonts w:ascii="Courier New" w:hAnsi="Courier New"/>
          <w:sz w:val="16"/>
        </w:rPr>
        <w:t>Y-MM-DD"T"HH24:MI:SS.FF3TZHTZM') as dt_contract&lt;/m:field&gt;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  <w:t xml:space="preserve">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specification s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contract c on (s.contract_id=c.contract_id)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usr u on (c.contragent_id=u.contragent_id)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</w:t>
      </w:r>
      <w:r>
        <w:rPr>
          <w:rFonts w:ascii="Courier New" w:hAnsi="Courier New"/>
          <w:sz w:val="16"/>
        </w:rPr>
        <w:t>="cf_sql_integer" value=#ARGUMENTS.usrId#/&gt;&lt;!--- *** undeclared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order by specification_id desc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name="local.qRead"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titleMapOut="local.titleMap" leng</w:t>
      </w:r>
      <w:r>
        <w:rPr>
          <w:rFonts w:ascii="Courier New" w:hAnsi="Courier New"/>
          <w:sz w:val="16"/>
        </w:rPr>
        <w:t>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cfSqlType="CF_SQL_INTEGER"&gt;u.usr_id&lt;/m:field&gt;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&lt;m:field&gt;u.login&lt;/m:field&gt;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&lt;m:field&gt;k.contragent_id&lt;/m:field&gt;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&lt;m:field&gt;&lt;cfqueryparam cfsqltype="cf_sql_other" value=#arguments.companyUid#</w:t>
      </w:r>
      <w:r>
        <w:rPr>
          <w:rFonts w:ascii="Courier New" w:hAnsi="Courier New"/>
          <w:sz w:val="16"/>
        </w:rPr>
        <w:t>/&gt; as arguments_company_uid&lt;/m:field&gt;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&lt;m:field&gt;k.external_uid::text as external_uid&lt;/m:field&gt;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&lt;m:field&gt;k.contragent&lt;/m:field&gt;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usr u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left outer join contragent k on </w:t>
      </w:r>
      <w:r>
        <w:rPr>
          <w:rFonts w:ascii="Courier New" w:hAnsi="Courier New"/>
          <w:sz w:val="16"/>
        </w:rPr>
        <w:t>u.contragent_id=k.contragent_id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cfsqltype="cf_sql_integer" value=#ARGUMENTS.usrId#/&gt;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&lt;/cfquery&gt;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request.startTickCount- out.serviceLocationDurationMs/&gt;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</w:t>
      </w:r>
      <w:r>
        <w:rPr>
          <w:rFonts w:ascii="Courier New" w:hAnsi="Courier New"/>
          <w:sz w:val="16"/>
        </w:rPr>
        <w:t>t var resultCollection=[]/&gt;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"out.usr" = (local.qRead.recordCount GT 0) ? this.helper.appendRecord(structNew("linked"), "", local.titleMap, local.qRead, this.helper.snake2camel) : {}/&gt;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"out.arguments" = #arguments#/&gt;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"out.defau</w:t>
      </w:r>
      <w:r>
        <w:rPr>
          <w:rFonts w:ascii="Courier New" w:hAnsi="Courier New"/>
          <w:sz w:val="16"/>
        </w:rPr>
        <w:t>ltSpecification" = (local.qSpec.recordCount GT 0) ? this.helper.appendRecord(structNew("linked"), "", local.specTitleMap, local.qSpec, this.helper.snake2camel) : {}/&gt;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"out.runDurationMs"=getTickCount()-request.startTickCount/&gt;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&lt;!---&lt;cfset "o</w:t>
      </w:r>
      <w:r>
        <w:rPr>
          <w:rFonts w:ascii="Courier New" w:hAnsi="Courier New"/>
          <w:sz w:val="16"/>
        </w:rPr>
        <w:t>ut.sql"=#local.result.sql#/&gt;---&gt;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representationOf(out)/&gt;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 xml:space="preserve">&lt;/cffunction&gt; </w:t>
      </w:r>
      <w:r>
        <w:br/>
      </w:r>
      <w:r>
        <w:br/>
      </w:r>
      <w:r>
        <w:rPr>
          <w:rFonts w:ascii="Courier New" w:hAnsi="Courier New"/>
          <w:sz w:val="16"/>
        </w:rPr>
        <w:t xml:space="preserve">&lt;!--- </w:t>
      </w:r>
      <w:r>
        <w:rPr>
          <w:rFonts w:ascii="Courier New" w:hAnsi="Courier New"/>
          <w:sz w:val="16"/>
        </w:rPr>
        <w:tab/>
        <w:t>&lt;cffunction name="get" hint="проверка"&gt;</w:t>
      </w:r>
      <w:r>
        <w:br/>
      </w:r>
      <w:r>
        <w:rPr>
          <w:rFonts w:ascii="Courier New" w:hAnsi="Courier New"/>
          <w:sz w:val="16"/>
        </w:rPr>
        <w:tab/>
        <w:t>&lt;cfreturn represen</w:t>
      </w:r>
      <w:r>
        <w:rPr>
          <w:rFonts w:ascii="Courier New" w:hAnsi="Courier New"/>
          <w:sz w:val="16"/>
        </w:rPr>
        <w:t>tationOf("Проверка связи")/&gt;</w:t>
      </w:r>
      <w:r>
        <w:br/>
      </w:r>
      <w:r>
        <w:rPr>
          <w:rFonts w:ascii="Courier New" w:hAnsi="Courier New"/>
          <w:sz w:val="16"/>
        </w:rPr>
        <w:tab/>
        <w:t>&lt;/cffunction&gt; ---&gt;</w:t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p w14:paraId="44ECE8AC" w14:textId="77777777" w:rsidR="001627DF" w:rsidRDefault="006D5112">
      <w:pPr>
        <w:pStyle w:val="1"/>
      </w:pPr>
      <w:bookmarkStart w:id="46" w:name="_Toc229635421"/>
      <w:r>
        <w:t>v1/resources/vault_record.cfc</w:t>
      </w:r>
      <w:bookmarkEnd w:id="46"/>
    </w:p>
    <w:p w14:paraId="4FA6FA9B" w14:textId="77777777" w:rsidR="001627DF" w:rsidRDefault="006D5112">
      <w:pPr>
        <w:shd w:val="clear" w:color="auto" w:fill="F2F2F2"/>
        <w:spacing w:before="40" w:after="160"/>
        <w:ind w:left="283"/>
      </w:pPr>
      <w:r>
        <w:rPr>
          <w:rFonts w:ascii="Courier New" w:hAnsi="Courier New"/>
          <w:sz w:val="16"/>
        </w:rPr>
        <w:t>&lt;cfcomponent extends="taffy.core.resource" taffy:uri="/instances/{instanceUid}/vault/{secretName}" hint="getting secrets from the vault"&gt;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&lt;cfsilent&gt;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&lt;cfimpor</w:t>
      </w:r>
      <w:r>
        <w:rPr>
          <w:rFonts w:ascii="Courier New" w:hAnsi="Courier New"/>
          <w:sz w:val="16"/>
        </w:rPr>
        <w:t>t prefix="m" taglib="../lib"/&gt;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this.helper=CreateObject("component","lib.rest_api_helper")/&gt;</w:t>
      </w:r>
      <w:r>
        <w:br/>
      </w:r>
      <w:r>
        <w:rPr>
          <w:rFonts w:ascii="Courier New" w:hAnsi="Courier New"/>
          <w:sz w:val="16"/>
        </w:rPr>
        <w:tab/>
        <w:t>&lt;/cfsilent&gt;</w:t>
      </w:r>
      <w:r>
        <w:br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>&lt;cffunction name="get" hint="Получить секрет"&gt;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required=true hint="type:UUID"/&gt;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</w:t>
      </w:r>
      <w:r>
        <w:rPr>
          <w:rFonts w:ascii="Courier New" w:hAnsi="Courier New"/>
          <w:sz w:val="16"/>
        </w:rPr>
        <w:t>nt name="secretName" 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&lt;cfargument name="usrId" type="string" hint="type:integer; no need to provide this argument in request, it is injected by IAM"/&gt;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arguments.usrId неявно вбрасывается </w:t>
      </w:r>
      <w:r>
        <w:rPr>
          <w:rFonts w:ascii="Courier New" w:hAnsi="Courier New"/>
          <w:sz w:val="16"/>
        </w:rPr>
        <w:t>из Application.cfm ---&gt;</w:t>
      </w:r>
      <w:r>
        <w:br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this.helper.validateField(arguments, "instanceUid", "guid")/&gt;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type="invalidParamValue"&gt;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representationOf(this.helper.formatBadRequestError(cfcatch)).withStatus(400)/&gt;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&lt;/cftry&gt;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local.vaultData={}/&gt;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&lt;cfset logVaultAccess(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"#request.iam_service_url#/events",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request.stand,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arguments.instanceUid,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arguments.secretName,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"",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arguments.login,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arguments.clientID,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arguments.usrId,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arguments.contragentId,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arguments.isImpersonated)/&gt;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Добавить проверку, что секрет перечислен в fields - стало быть, доступен пользователю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тут необходимо п</w:t>
      </w:r>
      <w:r>
        <w:rPr>
          <w:rFonts w:ascii="Courier New" w:hAnsi="Courier New"/>
          <w:sz w:val="16"/>
        </w:rPr>
        <w:t>роконтролировать, что мы смотрим не чужие данные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 других местах мы молча возврашаем пустой резалтсет на запрос чужих данных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варианты: 403, 404, пустой набор данных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name="local.qCurrentState"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&lt;m:field_set titleMapOut="local.currentStateTitleMap" lengthOut="local.fieldCount"&gt;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title="instance_state_uid"&gt;st.instance_state_uid::text as instance_state_uid&lt;/m:field&gt;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title="v."&gt;st.version&lt;/m:field&gt;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</w:t>
      </w:r>
      <w:r>
        <w:rPr>
          <w:rFonts w:ascii="Courier New" w:hAnsi="Courier New"/>
          <w:sz w:val="16"/>
        </w:rPr>
        <w:t xml:space="preserve"> title="creator_id"&gt;st.creator_id&lt;/m:field&gt;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title="dt_state"&gt;to_char(st.dt_state, 'YYYY-MM-DD"T"HH24:MI:SS.FF3TZHTZM') as dt_state&lt;/m:field&gt;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 formatter=#request.castToBool#&gt;st.is_test&lt;/m:field&gt;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title="instance_operati</w:t>
      </w:r>
      <w:r>
        <w:rPr>
          <w:rFonts w:ascii="Courier New" w:hAnsi="Courier New"/>
          <w:sz w:val="16"/>
        </w:rPr>
        <w:t>on_uid"&gt;st.instance_operation_uid::text as instance_operation_uid&lt;/m:field&gt;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title="instance_data" formatter=#function(x){return (deserializeJson(x))}#&gt;st.instance_data::text as instance_data&lt;/m:field&gt;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&lt;m:field formatter=#function(x){return</w:t>
      </w:r>
      <w:r>
        <w:rPr>
          <w:rFonts w:ascii="Courier New" w:hAnsi="Courier New"/>
          <w:sz w:val="16"/>
        </w:rPr>
        <w:t xml:space="preserve"> (x GT 0)}#&gt;(st.instance_data-&gt;&gt;'isDeleted')::boolean as is_deleted&lt;/m:field&gt;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&lt;/m:field_set&gt;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from instance_state st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instance e on (st.instance_uid=e.instance_uid)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join specification_item i on (e.specification_item_id=i.specification_ite</w:t>
      </w:r>
      <w:r>
        <w:rPr>
          <w:rFonts w:ascii="Courier New" w:hAnsi="Courier New"/>
          <w:sz w:val="16"/>
        </w:rPr>
        <w:t>m_id)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st.instance_uid=&lt;cfqueryparam cfsqltype="cf_sql_other" value="#arguments.instanceUid#"/&gt;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i.specification_id=&lt;cfqueryparam cfsqltype="cf_sql_integer" value=#arguments.specificationId#/&gt;&lt;!--- access protection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order by st.vers</w:t>
      </w:r>
      <w:r>
        <w:rPr>
          <w:rFonts w:ascii="Courier New" w:hAnsi="Courier New"/>
          <w:sz w:val="16"/>
        </w:rPr>
        <w:t>ion desc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limit 1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local.qCurrentState.recordCount EQ 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representationOf("Cannot find instance current state or no permission to view").withStatus(404)/&gt;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len(local.qCurrentState.instance_data) EQ </w:t>
      </w:r>
      <w:r>
        <w:rPr>
          <w:rFonts w:ascii="Courier New" w:hAnsi="Courier New"/>
          <w:sz w:val="16"/>
        </w:rPr>
        <w:t>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representationOf("Instance current state is empty").withStatus(404)/&gt;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var=#local.qCurrentState#/&gt;&lt;cfabort/&gt;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vaultUrl=""/&gt;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var </w:t>
      </w:r>
      <w:r>
        <w:rPr>
          <w:rFonts w:ascii="Courier New" w:hAnsi="Courier New"/>
          <w:sz w:val="16"/>
        </w:rPr>
        <w:t>instanceData=#deserializeJson(local.qCurrentState.instance_data)#/&gt;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structKeyExists(instanceData,"vaultUrl")&gt;</w:t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vaultUrl=instanceData.vaultUrl/&gt;</w:t>
      </w:r>
      <w:r>
        <w:rPr>
          <w:rFonts w:ascii="Courier New" w:hAnsi="Courier New"/>
          <w:sz w:val="16"/>
        </w:rPr>
        <w:tab/>
        <w:t>&lt;!--- v001 ---&gt;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&lt;cfelseif structKeyExists(instanceData,"vault")&gt;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!structKeyExist</w:t>
      </w:r>
      <w:r>
        <w:rPr>
          <w:rFonts w:ascii="Courier New" w:hAnsi="Courier New"/>
          <w:sz w:val="16"/>
        </w:rPr>
        <w:t>s(instanceData.vault,"Url")&gt;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representationOf("instanceData.vault does not contain url").withStatus(422)/&gt;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vaultUrl=instanceData.vault.Url/&gt;&lt;!--- v002 ---&gt;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representationOf("Instance data do </w:t>
      </w:r>
      <w:r>
        <w:rPr>
          <w:rFonts w:ascii="Courier New" w:hAnsi="Courier New"/>
          <w:sz w:val="16"/>
        </w:rPr>
        <w:t>not contain vault url").withStatus(422)/&gt;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method="post"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url="#request.vault_login_url#"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result="local.res"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name="User-Agent" value="#request.USER_A</w:t>
      </w:r>
      <w:r>
        <w:rPr>
          <w:rFonts w:ascii="Courier New" w:hAnsi="Courier New"/>
          <w:sz w:val="16"/>
        </w:rPr>
        <w:t>GENT#"/&gt;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type="BODY" value='{"role_id":"#request.vault_role_id#","secret_id":"#request.vault_secret_id#"}'/&gt;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local.res.status_code NEQ 200&gt;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representationOf(local.res).withStatus(422)/&gt;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resData=#deserializeJson(local.res.filecontent)#/&gt;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client_token=#resData.auth.client_token#/&gt;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method="get"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url="#vaultUrl#"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result="local.cred"&gt;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</w:t>
      </w:r>
      <w:r>
        <w:rPr>
          <w:rFonts w:ascii="Courier New" w:hAnsi="Courier New"/>
          <w:sz w:val="16"/>
        </w:rPr>
        <w:t>ttpparam type="HEADER" name="X-Vault-Token" value="#client_token#"&gt;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name="User-Agent" value="#request.USER_AGENT#"/&gt;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local.cred.status_code NEQ 200&gt;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representationOf(local.cred).wit</w:t>
      </w:r>
      <w:r>
        <w:rPr>
          <w:rFonts w:ascii="Courier New" w:hAnsi="Courier New"/>
          <w:sz w:val="16"/>
        </w:rPr>
        <w:t>hStatus(422)/&gt;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&lt;cfdump var=#cred#/&gt;&lt;cfabort/&gt;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*** костыль для перехода от формата v001 к v002 ---&gt;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&lt;cfif structKeyExists(instanceData,"vault")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AND structKeyExists(instanceData.vault,"fields")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AND a</w:t>
      </w:r>
      <w:r>
        <w:rPr>
          <w:rFonts w:ascii="Courier New" w:hAnsi="Courier New"/>
          <w:sz w:val="16"/>
        </w:rPr>
        <w:t>rrayFind(instanceData.vault.fields, arguments.secretName)&gt;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"local.tempVaultData" = #deserializeJson(local.cred.filecontent).data.data#/&gt;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&lt;cfif !structKeyExists(local.tempVaultData, arguments.secretName)&gt;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&lt;cfreturn </w:t>
      </w:r>
      <w:r>
        <w:rPr>
          <w:rFonts w:ascii="Courier New" w:hAnsi="Courier New"/>
          <w:sz w:val="16"/>
        </w:rPr>
        <w:t>representationOf("Secret is declared but does not exist").withStatus(404)/&gt;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&lt;cfset "local.vaultData" = </w:t>
      </w:r>
      <w:r>
        <w:rPr>
          <w:rFonts w:ascii="Courier New" w:hAnsi="Courier New"/>
          <w:sz w:val="16"/>
        </w:rPr>
        <w:lastRenderedPageBreak/>
        <w:t>local.tempVaultData[arguments.secretName]/&gt;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&lt;cfelse&gt;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representationOf("Secret not found or no permission to view").w</w:t>
      </w:r>
      <w:r>
        <w:rPr>
          <w:rFonts w:ascii="Courier New" w:hAnsi="Courier New"/>
          <w:sz w:val="16"/>
        </w:rPr>
        <w:t>ithStatus(404)/&gt;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&lt;/cfif&gt;</w:t>
      </w:r>
      <w:r>
        <w:br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representationOf(cfcatch).withStatus(500)/&gt;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логируем успешную попытку доступа. (если логировать сначала - неизвестен результат. *** Можно в catch логировать неуспешный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logVaultAccess(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"#request.iam_service_url#/events",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request.auth_header,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request.stand,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</w:t>
      </w:r>
      <w:r>
        <w:rPr>
          <w:rFonts w:ascii="Courier New" w:hAnsi="Courier New"/>
          <w:sz w:val="16"/>
        </w:rPr>
        <w:t>nts.instanceUid,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arguments.secretName,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vaultUrl,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arguments.login,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arguments.clientID,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arguments.usrId,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arguments.contragentId,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arguments.isImpersonated)/&gt;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out = structNew("linked")/&gt;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"out.name" = #arguments.</w:t>
      </w:r>
      <w:r>
        <w:rPr>
          <w:rFonts w:ascii="Courier New" w:hAnsi="Courier New"/>
          <w:sz w:val="16"/>
        </w:rPr>
        <w:t>secretName#/&gt;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"out.value" = #isSimpleValue(local.vaultData)? local.vaultData : serializeJson(local.vaultData)#/&gt;&lt;!--- cast any to string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"out.queryDurationMs"=getTickCount() - request.startTickCount/&gt;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"out.runDurationMs"=ge</w:t>
      </w:r>
      <w:r>
        <w:rPr>
          <w:rFonts w:ascii="Courier New" w:hAnsi="Courier New"/>
          <w:sz w:val="16"/>
        </w:rPr>
        <w:t>tTickCount() - request.startTickCount/&gt;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&lt;cfreturn representationOf(out) /&gt;</w:t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br/>
      </w:r>
      <w:r>
        <w:br/>
      </w:r>
      <w:r>
        <w:rPr>
          <w:rFonts w:ascii="Courier New" w:hAnsi="Courier New"/>
          <w:sz w:val="16"/>
        </w:rPr>
        <w:tab/>
        <w:t>&lt;cffunction name="logVaultAccess" returntype="void"&gt;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name="loggerUrl" type="string" required=true hint=""/&gt;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name="authHeader" type="st</w:t>
      </w:r>
      <w:r>
        <w:rPr>
          <w:rFonts w:ascii="Courier New" w:hAnsi="Courier New"/>
          <w:sz w:val="16"/>
        </w:rPr>
        <w:t>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name="stand" 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name="instanceUid" type="string" required=true hint="type:UUID"/&gt;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name="secretName" type="string" required=true</w:t>
      </w:r>
      <w:r>
        <w:rPr>
          <w:rFonts w:ascii="Courier New" w:hAnsi="Courier New"/>
          <w:sz w:val="16"/>
        </w:rPr>
        <w:t xml:space="preserve">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name="vaultUrl" type="string" required=true hint="type:string"/&gt;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name="login" type="string" required=true hint="type:string"/&gt;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name="wz" type="string" required=true hint="type:string WZ"/&gt;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name="usrId" type="string" required=true hint="type:string WZ"/&gt;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&lt;cfargument name="contragentId" type="string" required=true hint="type:string WZ"/&gt;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&lt;cfargument name="isImpersonated" type="string" required=true </w:t>
      </w:r>
      <w:r>
        <w:rPr>
          <w:rFonts w:ascii="Courier New" w:hAnsi="Courier New"/>
          <w:sz w:val="16"/>
        </w:rPr>
        <w:t>hint="type:boolean"/&gt;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local={}/&gt;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расшифруем некоторые данные пользователя для читабельности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нужно еще учесть имперсонирование ---&gt;</w:t>
      </w:r>
      <w:r>
        <w:br/>
      </w:r>
      <w:r>
        <w:rPr>
          <w:rFonts w:ascii="Courier New" w:hAnsi="Courier New"/>
          <w:sz w:val="16"/>
        </w:rPr>
        <w:lastRenderedPageBreak/>
        <w:t xml:space="preserve">&lt;!---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&lt;cfquery name="local.qUsr" result="local.result"&gt;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select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u.usr_</w:t>
      </w:r>
      <w:r>
        <w:rPr>
          <w:rFonts w:ascii="Courier New" w:hAnsi="Courier New"/>
          <w:sz w:val="16"/>
        </w:rPr>
        <w:t>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u.login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u.email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k.contragent_id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k.external_uid::text as external_uid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k.contragent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from usr u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left outer join contragent k on (u.contragent_id=k.contragent_id)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where u.usr_id=&lt;cfqueryparam cfsqltype="cf_sql_integer" value=#ARGUME</w:t>
      </w:r>
      <w:r>
        <w:rPr>
          <w:rFonts w:ascii="Courier New" w:hAnsi="Courier New"/>
          <w:sz w:val="16"/>
        </w:rPr>
        <w:t>NTS.usrId#/&gt;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&lt;/cfquery&gt;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var msg =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"event_type": "credentials_access",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"ip_address": "#CGI.REMOTE_ADDR#",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"user_agent": "#CGI.HTTP_USER_AGENT#",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"metadata": {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"credentials_type": "instance_secret",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"vault_u</w:t>
      </w:r>
      <w:r>
        <w:rPr>
          <w:rFonts w:ascii="Courier New" w:hAnsi="Courier New"/>
          <w:sz w:val="16"/>
        </w:rPr>
        <w:t>rl": "#arguments.vaultUrl#",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"secretName": "#arguments.secretName#",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"action": "view",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"instance_uid": "#arguments.instanceUid#",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"environment": "#arguments.stand#",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"usr_id": "#arguments.usrId#",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"contragent_id": "#arguments.</w:t>
      </w:r>
      <w:r>
        <w:rPr>
          <w:rFonts w:ascii="Courier New" w:hAnsi="Courier New"/>
          <w:sz w:val="16"/>
        </w:rPr>
        <w:t>contragentId#",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"login": "#arguments.login#",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"wz": "#arguments.wz#",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"isImpersonated": "#arguments.isImpersonated#"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}/&gt;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https://cfguide.io/logging-observability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https://www.bennadel.com/blog/4150-writing-to-the</w:t>
      </w:r>
      <w:r>
        <w:rPr>
          <w:rFonts w:ascii="Courier New" w:hAnsi="Courier New"/>
          <w:sz w:val="16"/>
        </w:rPr>
        <w:t>-standard-out-console-using-writedump-in-adobe-coldfusion-2021.htm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&lt;!--- write to stdout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&lt;cfset SystemOutput(serializeJson(msg))/&gt;&lt;!--- *** lucee specific incompatible syntax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 method="post"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url="#arguments.loggerUrl#"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timeout="3"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charset="utf-8"</w:t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result="local.res"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type="HEADER" name="Authorization" value="#arguments.authHeader#"&gt;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&lt;cfhttpparam </w:t>
      </w:r>
      <w:r>
        <w:rPr>
          <w:rFonts w:ascii="Courier New" w:hAnsi="Courier New"/>
          <w:sz w:val="16"/>
        </w:rPr>
        <w:t>type="HEADER" name="Content-Type" value="application/json"/&gt;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&lt;cfhttpparam type="BODY" value="#serializeJson(msg)#"/&gt;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&lt;/cfhttp&gt;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lastRenderedPageBreak/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&lt;!---  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arguments:&lt;cfdump var=#arguments#/&gt;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msg:&lt;cfdump var=#msg#/&gt;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local.res:&lt;cfdump var=#local.res#/</w:t>
      </w:r>
      <w:r>
        <w:rPr>
          <w:rFonts w:ascii="Courier New" w:hAnsi="Courier New"/>
          <w:sz w:val="16"/>
        </w:rPr>
        <w:t>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&lt;cfabort/&gt;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&lt;cfcatch type="any"&gt;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&lt;cfrethrow/&gt;&lt;!--- на этапе отладки лучше тут падать ---&gt;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&lt;/cfcatch&gt;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&lt;/cftry&gt;</w:t>
      </w:r>
      <w:r>
        <w:br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br/>
      </w:r>
      <w:r>
        <w:rPr>
          <w:rFonts w:ascii="Courier New" w:hAnsi="Courier New"/>
          <w:sz w:val="16"/>
        </w:rPr>
        <w:tab/>
        <w:t>&lt;/cffunction&gt;</w:t>
      </w:r>
      <w:r>
        <w:rPr>
          <w:rFonts w:ascii="Courier New" w:hAnsi="Courier New"/>
          <w:sz w:val="16"/>
        </w:rPr>
        <w:tab/>
      </w:r>
      <w:r>
        <w:br/>
      </w:r>
      <w:r>
        <w:br/>
      </w:r>
      <w:r>
        <w:rPr>
          <w:rFonts w:ascii="Courier New" w:hAnsi="Courier New"/>
          <w:sz w:val="16"/>
        </w:rPr>
        <w:t>&lt;/cfcomponent&gt;</w:t>
      </w:r>
    </w:p>
    <w:sectPr w:rsidR="001627DF" w:rsidSect="00034616">
      <w:footerReference w:type="default" r:id="rId8"/>
      <w:pgSz w:w="12240" w:h="15840"/>
      <w:pgMar w:top="1417" w:right="1134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577F" w14:textId="77777777" w:rsidR="006D5112" w:rsidRDefault="006D5112">
      <w:pPr>
        <w:spacing w:after="0" w:line="240" w:lineRule="auto"/>
      </w:pPr>
      <w:r>
        <w:separator/>
      </w:r>
    </w:p>
  </w:endnote>
  <w:endnote w:type="continuationSeparator" w:id="0">
    <w:p w14:paraId="11EAA752" w14:textId="77777777" w:rsidR="006D5112" w:rsidRDefault="006D5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F135" w14:textId="77777777" w:rsidR="001627DF" w:rsidRDefault="006D5112">
    <w:pPr>
      <w:pStyle w:val="a7"/>
      <w:jc w:val="center"/>
    </w:pPr>
    <w:r>
      <w:rPr>
        <w:color w:val="888888"/>
        <w:sz w:val="18"/>
      </w:rPr>
      <w:fldChar w:fldCharType="begin"/>
    </w:r>
    <w:r>
      <w:rPr>
        <w:color w:val="888888"/>
        <w:sz w:val="18"/>
      </w:rPr>
      <w:instrText xml:space="preserve"> PAGE </w:instrText>
    </w:r>
    <w:r w:rsidR="002D7503">
      <w:rPr>
        <w:color w:val="888888"/>
        <w:sz w:val="18"/>
      </w:rPr>
      <w:fldChar w:fldCharType="separate"/>
    </w:r>
    <w:r w:rsidR="002D7503">
      <w:rPr>
        <w:noProof/>
        <w:color w:val="888888"/>
        <w:sz w:val="18"/>
      </w:rPr>
      <w:t>1</w:t>
    </w:r>
    <w:r>
      <w:rPr>
        <w:color w:val="888888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8E20F" w14:textId="77777777" w:rsidR="006D5112" w:rsidRDefault="006D5112">
      <w:pPr>
        <w:spacing w:after="0" w:line="240" w:lineRule="auto"/>
      </w:pPr>
      <w:r>
        <w:separator/>
      </w:r>
    </w:p>
  </w:footnote>
  <w:footnote w:type="continuationSeparator" w:id="0">
    <w:p w14:paraId="613DD53A" w14:textId="77777777" w:rsidR="006D5112" w:rsidRDefault="006D5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27DF"/>
    <w:rsid w:val="0029639D"/>
    <w:rsid w:val="002D7503"/>
    <w:rsid w:val="00326F90"/>
    <w:rsid w:val="006D511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030B7"/>
  <w14:defaultImageDpi w14:val="300"/>
  <w15:docId w15:val="{181E54BA-A3B8-4245-9B81-AFB0EA95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color w:val="1F3964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2D7503"/>
    <w:pPr>
      <w:spacing w:after="100"/>
    </w:pPr>
  </w:style>
  <w:style w:type="character" w:styleId="aff8">
    <w:name w:val="Hyperlink"/>
    <w:basedOn w:val="a2"/>
    <w:uiPriority w:val="99"/>
    <w:unhideWhenUsed/>
    <w:rsid w:val="002D75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192</Pages>
  <Words>61035</Words>
  <Characters>347906</Characters>
  <Application>Microsoft Office Word</Application>
  <DocSecurity>0</DocSecurity>
  <Lines>2899</Lines>
  <Paragraphs>816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408125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Nail Tazetdinov</cp:lastModifiedBy>
  <cp:revision>2</cp:revision>
  <dcterms:created xsi:type="dcterms:W3CDTF">2026-05-14T03:17:00Z</dcterms:created>
  <dcterms:modified xsi:type="dcterms:W3CDTF">2026-05-14T03:17:00Z</dcterms:modified>
  <cp:category/>
</cp:coreProperties>
</file>