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0" w:after="240"/>
        <w:jc w:val="center"/>
      </w:pPr>
      <w:r>
        <w:rPr>
          <w:rFonts w:ascii="Arial" w:hAnsi="Arial"/>
          <w:b/>
          <w:color w:val="1F3964"/>
          <w:sz w:val="44"/>
        </w:rPr>
        <w:t>svc-api-x — Исходный код</w:t>
      </w:r>
    </w:p>
    <w:p>
      <w:pPr>
        <w:spacing w:after="120"/>
        <w:jc w:val="center"/>
      </w:pPr>
      <w:r>
        <w:rPr>
          <w:rFonts w:ascii="Arial" w:hAnsi="Arial"/>
          <w:color w:val="555555"/>
          <w:sz w:val="26"/>
        </w:rPr>
        <w:t>Прикладной слой · v1/ (без taffy)</w:t>
      </w:r>
    </w:p>
    <w:p>
      <w:pPr>
        <w:jc w:val="center"/>
      </w:pPr>
      <w:r>
        <w:rPr>
          <w:rFonts w:ascii="Arial" w:hAnsi="Arial"/>
          <w:color w:val="888888"/>
          <w:sz w:val="22"/>
        </w:rPr>
        <w:t>Дата сборки: 2026-04-30</w:t>
      </w:r>
    </w:p>
    <w:p>
      <w:pPr>
        <w:spacing w:before="0" w:after="0"/>
      </w:pPr>
      <w:r>
        <w:br w:type="page"/>
      </w:r>
    </w:p>
    <w:p>
      <w:pPr>
        <w:spacing w:before="0" w:after="240"/>
        <w:jc w:val="left"/>
      </w:pPr>
      <w:r>
        <w:rPr>
          <w:rFonts w:ascii="Arial" w:hAnsi="Arial"/>
          <w:b/>
          <w:color w:val="1F3964"/>
          <w:sz w:val="28"/>
        </w:rPr>
        <w:t>ОГЛАВЛЕНИЕ</w:t>
      </w:r>
    </w:p>
    <w:p>
      <w:pPr>
        <w:spacing w:before="0" w:after="0"/>
      </w:pPr>
      <w:r>
        <w:fldChar w:fldCharType="begin"/>
        <w:instrText xml:space="preserve"> TOC \o "1-1" \h \z \u </w:instrText>
        <w:fldChar w:fldCharType="separate"/>
        <w:t>[Правая кнопка → Обновить поле]</w:t>
        <w:fldChar w:fldCharType="end"/>
      </w:r>
    </w:p>
    <w:p>
      <w:pPr>
        <w:spacing w:before="0" w:after="0"/>
      </w:pPr>
      <w:r>
        <w:br w:type="page"/>
      </w:r>
    </w:p>
    <w:p>
      <w:pPr>
        <w:pStyle w:val="Heading1"/>
      </w:pPr>
      <w:r>
        <w:t>v1/Application.cfc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"taffy.core.api"</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this.mappings[</w:t>
      </w:r>
      <w:r>
        <w:rPr>
          <w:rFonts w:ascii="Courier New" w:hAnsi="Courier New"/>
          <w:b w:val="0"/>
          <w:color w:val="1E7E34"/>
          <w:sz w:val="16"/>
        </w:rPr>
        <w:t>"/resources"</w:t>
      </w:r>
      <w:r>
        <w:rPr>
          <w:rFonts w:ascii="Courier New" w:hAnsi="Courier New"/>
          <w:b w:val="0"/>
          <w:sz w:val="16"/>
        </w:rPr>
        <w:t>] = expandPath(</w:t>
      </w:r>
      <w:r>
        <w:rPr>
          <w:rFonts w:ascii="Courier New" w:hAnsi="Courier New"/>
          <w:b w:val="0"/>
          <w:color w:val="1E7E34"/>
          <w:sz w:val="16"/>
        </w:rPr>
        <w:t>"./resources"</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this.mappings[</w:t>
      </w:r>
      <w:r>
        <w:rPr>
          <w:rFonts w:ascii="Courier New" w:hAnsi="Courier New"/>
          <w:b w:val="0"/>
          <w:color w:val="1E7E34"/>
          <w:sz w:val="16"/>
        </w:rPr>
        <w:t>"/taffy"</w:t>
      </w:r>
      <w:r>
        <w:rPr>
          <w:rFonts w:ascii="Courier New" w:hAnsi="Courier New"/>
          <w:b w:val="0"/>
          <w:sz w:val="16"/>
        </w:rPr>
        <w:t>] = expandPath(</w:t>
      </w:r>
      <w:r>
        <w:rPr>
          <w:rFonts w:ascii="Courier New" w:hAnsi="Courier New"/>
          <w:b w:val="0"/>
          <w:color w:val="1E7E34"/>
          <w:sz w:val="16"/>
        </w:rPr>
        <w:t>"./taffy"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this.mappings[</w:t>
      </w:r>
      <w:r>
        <w:rPr>
          <w:rFonts w:ascii="Courier New" w:hAnsi="Courier New"/>
          <w:b w:val="0"/>
          <w:color w:val="1E7E34"/>
          <w:sz w:val="16"/>
        </w:rPr>
        <w:t>"/lib"</w:t>
      </w:r>
      <w:r>
        <w:rPr>
          <w:rFonts w:ascii="Courier New" w:hAnsi="Courier New"/>
          <w:b w:val="0"/>
          <w:sz w:val="16"/>
        </w:rPr>
        <w:t>] = expandPath(</w:t>
      </w:r>
      <w:r>
        <w:rPr>
          <w:rFonts w:ascii="Courier New" w:hAnsi="Courier New"/>
          <w:b w:val="0"/>
          <w:color w:val="1E7E34"/>
          <w:sz w:val="16"/>
        </w:rPr>
        <w:t>"./lib"</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&lt;cflock</w:t>
      </w:r>
      <w:r>
        <w:rPr>
          <w:rFonts w:ascii="Courier New" w:hAnsi="Courier New"/>
          <w:b w:val="0"/>
          <w:sz w:val="16"/>
        </w:rPr>
        <w:t xml:space="preserve"> scope=</w:t>
      </w:r>
      <w:r>
        <w:rPr>
          <w:rFonts w:ascii="Courier New" w:hAnsi="Courier New"/>
          <w:b w:val="0"/>
          <w:color w:val="1E7E34"/>
          <w:sz w:val="16"/>
        </w:rPr>
        <w:t>"application"</w:t>
      </w:r>
      <w:r>
        <w:rPr>
          <w:rFonts w:ascii="Courier New" w:hAnsi="Courier New"/>
          <w:b w:val="0"/>
          <w:sz w:val="16"/>
        </w:rPr>
        <w:t xml:space="preserve"> type=</w:t>
      </w:r>
      <w:r>
        <w:rPr>
          <w:rFonts w:ascii="Courier New" w:hAnsi="Courier New"/>
          <w:b w:val="0"/>
          <w:color w:val="1E7E34"/>
          <w:sz w:val="16"/>
        </w:rPr>
        <w:t>"exclusive"</w:t>
      </w:r>
      <w:r>
        <w:rPr>
          <w:rFonts w:ascii="Courier New" w:hAnsi="Courier New"/>
          <w:b w:val="0"/>
          <w:sz w:val="16"/>
        </w:rPr>
        <w:t xml:space="preserve"> timeout=</w:t>
      </w:r>
      <w:r>
        <w:rPr>
          <w:rFonts w:ascii="Courier New" w:hAnsi="Courier New"/>
          <w:b w:val="0"/>
          <w:color w:val="1E7E34"/>
          <w:sz w:val="16"/>
        </w:rPr>
        <w:t>"3"</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"../../conf/prod.cfm"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"../../conf/stage.cfm"</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&lt;cftry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"../../conf/dev.cfm"</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A5FB4"/>
          <w:sz w:val="16"/>
        </w:rPr>
        <w:t>&lt;cfset</w:t>
      </w:r>
      <w:r>
        <w:rPr>
          <w:rFonts w:ascii="Courier New" w:hAnsi="Courier New"/>
          <w:b w:val="0"/>
          <w:sz w:val="16"/>
        </w:rPr>
        <w:t xml:space="preserve"> this.config.environment = </w:t>
      </w:r>
      <w:r>
        <w:rPr>
          <w:rFonts w:ascii="Courier New" w:hAnsi="Courier New"/>
          <w:b w:val="0"/>
          <w:color w:val="1E7E34"/>
          <w:sz w:val="16"/>
        </w:rPr>
        <w:t>"dev-default"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A5FB4"/>
          <w:sz w:val="16"/>
        </w:rPr>
        <w:t>&lt;cfset</w:t>
      </w:r>
      <w:r>
        <w:rPr>
          <w:rFonts w:ascii="Courier New" w:hAnsi="Courier New"/>
          <w:b w:val="0"/>
          <w:sz w:val="16"/>
        </w:rPr>
        <w:t xml:space="preserve"> this.config.datasource = </w:t>
      </w:r>
      <w:r>
        <w:rPr>
          <w:rFonts w:ascii="Courier New" w:hAnsi="Courier New"/>
          <w:b w:val="0"/>
          <w:color w:val="1E7E34"/>
          <w:sz w:val="16"/>
        </w:rPr>
        <w:t>"cmdb"</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A5FB4"/>
          <w:sz w:val="16"/>
        </w:rPr>
        <w:t>&lt;cfset</w:t>
      </w:r>
      <w:r>
        <w:rPr>
          <w:rFonts w:ascii="Courier New" w:hAnsi="Courier New"/>
          <w:b w:val="0"/>
          <w:sz w:val="16"/>
        </w:rPr>
        <w:t xml:space="preserve"> this.config.is_dev_default = </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this.datasource = this.config.datasource /&gt;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request.config = this.config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&lt;/cflock</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tab/>
        <w:t>this.name = hash(getCurrentTemplatePath());</w:t>
      </w:r>
      <w:r>
        <w:rPr>
          <w:rFonts w:ascii="Courier New" w:hAnsi="Courier New"/>
          <w:b w:val="0"/>
          <w:sz w:val="16"/>
        </w:rPr>
        <w:br/>
      </w:r>
      <w:r>
        <w:rPr>
          <w:rFonts w:ascii="Courier New" w:hAnsi="Courier New"/>
          <w:b w:val="0"/>
          <w:sz w:val="16"/>
        </w:rPr>
        <w:tab/>
        <w:tab/>
        <w:t xml:space="preserve">variables.framework.debugKey = </w:t>
      </w:r>
      <w:r>
        <w:rPr>
          <w:rFonts w:ascii="Courier New" w:hAnsi="Courier New"/>
          <w:b w:val="0"/>
          <w:color w:val="1E7E34"/>
          <w:sz w:val="16"/>
        </w:rPr>
        <w:t>"debug"</w:t>
      </w:r>
      <w:r>
        <w:rPr>
          <w:rFonts w:ascii="Courier New" w:hAnsi="Courier New"/>
          <w:b w:val="0"/>
          <w:sz w:val="16"/>
        </w:rPr>
        <w:t>;</w:t>
      </w:r>
      <w:r>
        <w:rPr>
          <w:rFonts w:ascii="Courier New" w:hAnsi="Courier New"/>
          <w:b w:val="0"/>
          <w:sz w:val="16"/>
        </w:rPr>
        <w:br/>
      </w:r>
      <w:r>
        <w:rPr>
          <w:rFonts w:ascii="Courier New" w:hAnsi="Courier New"/>
          <w:b w:val="0"/>
          <w:sz w:val="16"/>
        </w:rPr>
        <w:tab/>
        <w:tab/>
        <w:t xml:space="preserve">variables.framework.reloadKey = </w:t>
      </w:r>
      <w:r>
        <w:rPr>
          <w:rFonts w:ascii="Courier New" w:hAnsi="Courier New"/>
          <w:b w:val="0"/>
          <w:color w:val="1E7E34"/>
          <w:sz w:val="16"/>
        </w:rPr>
        <w:t>"reload"</w:t>
      </w:r>
      <w:r>
        <w:rPr>
          <w:rFonts w:ascii="Courier New" w:hAnsi="Courier New"/>
          <w:b w:val="0"/>
          <w:sz w:val="16"/>
        </w:rPr>
        <w:t>;</w:t>
      </w:r>
      <w:r>
        <w:rPr>
          <w:rFonts w:ascii="Courier New" w:hAnsi="Courier New"/>
          <w:b w:val="0"/>
          <w:sz w:val="16"/>
        </w:rPr>
        <w:br/>
      </w:r>
      <w:r>
        <w:rPr>
          <w:rFonts w:ascii="Courier New" w:hAnsi="Courier New"/>
          <w:b w:val="0"/>
          <w:sz w:val="16"/>
        </w:rPr>
        <w:tab/>
        <w:tab/>
        <w:t xml:space="preserve">variables.framework.reloadPassword = </w:t>
      </w:r>
      <w:r>
        <w:rPr>
          <w:rFonts w:ascii="Courier New" w:hAnsi="Courier New"/>
          <w:b w:val="0"/>
          <w:color w:val="1E7E34"/>
          <w:sz w:val="16"/>
        </w:rPr>
        <w:t>"true"</w:t>
      </w:r>
      <w:r>
        <w:rPr>
          <w:rFonts w:ascii="Courier New" w:hAnsi="Courier New"/>
          <w:b w:val="0"/>
          <w:sz w:val="16"/>
        </w:rPr>
        <w:t>;</w:t>
      </w:r>
      <w:r>
        <w:rPr>
          <w:rFonts w:ascii="Courier New" w:hAnsi="Courier New"/>
          <w:b w:val="0"/>
          <w:sz w:val="16"/>
        </w:rPr>
        <w:br/>
      </w:r>
      <w:r>
        <w:rPr>
          <w:rFonts w:ascii="Courier New" w:hAnsi="Courier New"/>
          <w:b w:val="0"/>
          <w:sz w:val="16"/>
        </w:rPr>
        <w:tab/>
        <w:tab/>
        <w:t>variables.framework.reloadOnEveryRequest = true;</w:t>
      </w:r>
      <w:r>
        <w:rPr>
          <w:rFonts w:ascii="Courier New" w:hAnsi="Courier New"/>
          <w:b w:val="0"/>
          <w:sz w:val="16"/>
        </w:rPr>
        <w:br/>
      </w:r>
      <w:r>
        <w:rPr>
          <w:rFonts w:ascii="Courier New" w:hAnsi="Courier New"/>
          <w:b w:val="0"/>
          <w:sz w:val="16"/>
        </w:rPr>
        <w:tab/>
        <w:tab/>
        <w:t xml:space="preserve">variables.framework.serializer = </w:t>
      </w:r>
      <w:r>
        <w:rPr>
          <w:rFonts w:ascii="Courier New" w:hAnsi="Courier New"/>
          <w:b w:val="0"/>
          <w:color w:val="1E7E34"/>
          <w:sz w:val="16"/>
        </w:rPr>
        <w:t>"taffy.core.nativeJsonSerializer"</w:t>
      </w:r>
      <w:r>
        <w:rPr>
          <w:rFonts w:ascii="Courier New" w:hAnsi="Courier New"/>
          <w:b w:val="0"/>
          <w:sz w:val="16"/>
        </w:rPr>
        <w:t>;</w:t>
      </w:r>
      <w:r>
        <w:rPr>
          <w:rFonts w:ascii="Courier New" w:hAnsi="Courier New"/>
          <w:b w:val="0"/>
          <w:sz w:val="16"/>
        </w:rPr>
        <w:br/>
      </w:r>
      <w:r>
        <w:rPr>
          <w:rFonts w:ascii="Courier New" w:hAnsi="Courier New"/>
          <w:b w:val="0"/>
          <w:sz w:val="16"/>
        </w:rPr>
        <w:tab/>
        <w:tab/>
        <w:t xml:space="preserve">variables.framework.dashboardKey = </w:t>
      </w:r>
      <w:r>
        <w:rPr>
          <w:rFonts w:ascii="Courier New" w:hAnsi="Courier New"/>
          <w:b w:val="0"/>
          <w:color w:val="1E7E34"/>
          <w:sz w:val="16"/>
        </w:rPr>
        <w:t>"dashboard"</w:t>
      </w:r>
      <w:r>
        <w:rPr>
          <w:rFonts w:ascii="Courier New" w:hAnsi="Courier New"/>
          <w:b w:val="0"/>
          <w:sz w:val="16"/>
        </w:rPr>
        <w:t>;</w:t>
      </w:r>
      <w:r>
        <w:rPr>
          <w:rFonts w:ascii="Courier New" w:hAnsi="Courier New"/>
          <w:b w:val="0"/>
          <w:sz w:val="16"/>
        </w:rPr>
        <w:br/>
      </w:r>
      <w:r>
        <w:rPr>
          <w:rFonts w:ascii="Courier New" w:hAnsi="Courier New"/>
          <w:b w:val="0"/>
          <w:sz w:val="16"/>
        </w:rPr>
        <w:tab/>
        <w:tab/>
        <w:t>variables.framework.disableDashboard = false;</w:t>
      </w:r>
      <w:r>
        <w:rPr>
          <w:rFonts w:ascii="Courier New" w:hAnsi="Courier New"/>
          <w:b w:val="0"/>
          <w:sz w:val="16"/>
        </w:rPr>
        <w:br/>
      </w:r>
      <w:r>
        <w:rPr>
          <w:rFonts w:ascii="Courier New" w:hAnsi="Courier New"/>
          <w:b w:val="0"/>
          <w:sz w:val="16"/>
        </w:rPr>
        <w:tab/>
        <w:tab/>
        <w:t xml:space="preserve">variables.framework.unhandledPaths = </w:t>
      </w:r>
      <w:r>
        <w:rPr>
          <w:rFonts w:ascii="Courier New" w:hAnsi="Courier New"/>
          <w:b w:val="0"/>
          <w:color w:val="1E7E34"/>
          <w:sz w:val="16"/>
        </w:rPr>
        <w:t>"/flex2gateway"</w:t>
      </w:r>
      <w:r>
        <w:rPr>
          <w:rFonts w:ascii="Courier New" w:hAnsi="Courier New"/>
          <w:b w:val="0"/>
          <w:sz w:val="16"/>
        </w:rPr>
        <w:t>;</w:t>
      </w:r>
      <w:r>
        <w:rPr>
          <w:rFonts w:ascii="Courier New" w:hAnsi="Courier New"/>
          <w:b w:val="0"/>
          <w:sz w:val="16"/>
        </w:rPr>
        <w:br/>
      </w:r>
      <w:r>
        <w:rPr>
          <w:rFonts w:ascii="Courier New" w:hAnsi="Courier New"/>
          <w:b w:val="0"/>
          <w:sz w:val="16"/>
        </w:rPr>
        <w:tab/>
        <w:tab/>
        <w:t>variables.framework.allowCrossDomain = true;</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variables.framework.docs.APIName=</w:t>
      </w:r>
      <w:r>
        <w:rPr>
          <w:rFonts w:ascii="Courier New" w:hAnsi="Courier New"/>
          <w:b w:val="0"/>
          <w:color w:val="1E7E34"/>
          <w:sz w:val="16"/>
        </w:rPr>
        <w:t>"svc-api"</w:t>
      </w:r>
      <w:r>
        <w:rPr>
          <w:rFonts w:ascii="Courier New" w:hAnsi="Courier New"/>
          <w:b w:val="0"/>
          <w:sz w:val="16"/>
        </w:rPr>
        <w:t>;</w:t>
      </w:r>
      <w:r>
        <w:rPr>
          <w:rFonts w:ascii="Courier New" w:hAnsi="Courier New"/>
          <w:b w:val="0"/>
          <w:sz w:val="16"/>
        </w:rPr>
        <w:br/>
      </w:r>
      <w:r>
        <w:rPr>
          <w:rFonts w:ascii="Courier New" w:hAnsi="Courier New"/>
          <w:b w:val="0"/>
          <w:sz w:val="16"/>
        </w:rPr>
        <w:tab/>
        <w:tab/>
        <w:t>variables.framework.docs.APIVersion=</w:t>
      </w:r>
      <w:r>
        <w:rPr>
          <w:rFonts w:ascii="Courier New" w:hAnsi="Courier New"/>
          <w:b w:val="0"/>
          <w:color w:val="1E7E34"/>
          <w:sz w:val="16"/>
        </w:rPr>
        <w:t>"0.234"</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variables.framework.globalHeaders = structNew();</w:t>
      </w:r>
      <w:r>
        <w:rPr>
          <w:rFonts w:ascii="Courier New" w:hAnsi="Courier New"/>
          <w:b w:val="0"/>
          <w:sz w:val="16"/>
        </w:rPr>
        <w:br/>
      </w:r>
      <w:r>
        <w:rPr>
          <w:rFonts w:ascii="Courier New" w:hAnsi="Courier New"/>
          <w:b w:val="0"/>
          <w:sz w:val="16"/>
        </w:rPr>
        <w:tab/>
        <w:tab/>
        <w:t>variables.framework.globalHeaders[</w:t>
      </w:r>
      <w:r>
        <w:rPr>
          <w:rFonts w:ascii="Courier New" w:hAnsi="Courier New"/>
          <w:b w:val="0"/>
          <w:color w:val="1E7E34"/>
          <w:sz w:val="16"/>
        </w:rPr>
        <w:t>"Access-Control-Expose-Headers"</w:t>
      </w:r>
      <w:r>
        <w:rPr>
          <w:rFonts w:ascii="Courier New" w:hAnsi="Courier New"/>
          <w:b w:val="0"/>
          <w:sz w:val="16"/>
        </w:rPr>
        <w:t xml:space="preserve">] = </w:t>
      </w:r>
      <w:r>
        <w:rPr>
          <w:rFonts w:ascii="Courier New" w:hAnsi="Courier New"/>
          <w:b w:val="0"/>
          <w:color w:val="1E7E34"/>
          <w:sz w:val="16"/>
        </w:rPr>
        <w:t>"Location"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variables.framework.globalHeaders[</w:t>
      </w:r>
      <w:r>
        <w:rPr>
          <w:rFonts w:ascii="Courier New" w:hAnsi="Courier New"/>
          <w:b w:val="0"/>
          <w:color w:val="1E7E34"/>
          <w:sz w:val="16"/>
        </w:rPr>
        <w:t>"Access-Control-Allow-Credentials"</w:t>
      </w:r>
      <w:r>
        <w:rPr>
          <w:rFonts w:ascii="Courier New" w:hAnsi="Courier New"/>
          <w:b w:val="0"/>
          <w:sz w:val="16"/>
        </w:rPr>
        <w:t xml:space="preserve">] = </w:t>
      </w:r>
      <w:r>
        <w:rPr>
          <w:rFonts w:ascii="Courier New" w:hAnsi="Courier New"/>
          <w:b w:val="0"/>
          <w:color w:val="1E7E34"/>
          <w:sz w:val="16"/>
        </w:rPr>
        <w:t>"true"</w:t>
      </w:r>
      <w:r>
        <w:rPr>
          <w:rFonts w:ascii="Courier New" w:hAnsi="Courier New"/>
          <w:b w:val="0"/>
          <w:sz w:val="16"/>
        </w:rPr>
        <w:t>;</w:t>
      </w:r>
      <w:r>
        <w:rPr>
          <w:rFonts w:ascii="Courier New" w:hAnsi="Courier New"/>
          <w:b w:val="0"/>
          <w:sz w:val="16"/>
        </w:rPr>
        <w:br/>
      </w:r>
      <w:r>
        <w:rPr>
          <w:rFonts w:ascii="Courier New" w:hAnsi="Courier New"/>
          <w:b w:val="0"/>
          <w:sz w:val="16"/>
        </w:rPr>
        <w:tab/>
        <w:tab/>
        <w:t>variables.framework.globalHeaders[</w:t>
      </w:r>
      <w:r>
        <w:rPr>
          <w:rFonts w:ascii="Courier New" w:hAnsi="Courier New"/>
          <w:b w:val="0"/>
          <w:color w:val="1E7E34"/>
          <w:sz w:val="16"/>
        </w:rPr>
        <w:t>"X-Application-Version"</w:t>
      </w:r>
      <w:r>
        <w:rPr>
          <w:rFonts w:ascii="Courier New" w:hAnsi="Courier New"/>
          <w:b w:val="0"/>
          <w:sz w:val="16"/>
        </w:rPr>
        <w:t>] = variables.framework.docs.APIVersion;</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request.UNDEFINED_USR_ID=-1;</w:t>
      </w:r>
      <w:r>
        <w:rPr>
          <w:rFonts w:ascii="Courier New" w:hAnsi="Courier New"/>
          <w:b w:val="0"/>
          <w:sz w:val="16"/>
        </w:rPr>
        <w:br/>
      </w:r>
      <w:r>
        <w:rPr>
          <w:rFonts w:ascii="Courier New" w:hAnsi="Courier New"/>
          <w:b w:val="0"/>
          <w:sz w:val="16"/>
        </w:rPr>
        <w:tab/>
        <w:tab/>
        <w:t>request.ANONYMOUS_USR_ID=2;</w:t>
      </w:r>
      <w:r>
        <w:rPr>
          <w:rFonts w:ascii="Courier New" w:hAnsi="Courier New"/>
          <w:b w:val="0"/>
          <w:sz w:val="16"/>
        </w:rPr>
        <w:br/>
      </w:r>
      <w:r>
        <w:rPr>
          <w:rFonts w:ascii="Courier New" w:hAnsi="Courier New"/>
          <w:b w:val="0"/>
          <w:sz w:val="16"/>
        </w:rPr>
        <w:tab/>
        <w:tab/>
        <w:t>request.GUEST_USR_ID=3;</w:t>
      </w:r>
      <w:r>
        <w:rPr>
          <w:rFonts w:ascii="Courier New" w:hAnsi="Courier New"/>
          <w:b w:val="0"/>
          <w:sz w:val="16"/>
        </w:rPr>
        <w:br/>
      </w:r>
      <w:r>
        <w:rPr>
          <w:rFonts w:ascii="Courier New" w:hAnsi="Courier New"/>
          <w:b w:val="0"/>
          <w:sz w:val="16"/>
        </w:rPr>
        <w:tab/>
        <w:tab/>
        <w:t>request.USER_AGENT=</w:t>
      </w:r>
      <w:r>
        <w:rPr>
          <w:rFonts w:ascii="Courier New" w:hAnsi="Courier New"/>
          <w:b w:val="0"/>
          <w:color w:val="1E7E34"/>
          <w:sz w:val="16"/>
        </w:rPr>
        <w:t>"#variables.framework.docs.APIName# #variables.framework.docs.APIVersion# stand:#this.getStand()#"</w:t>
      </w:r>
      <w:r>
        <w:rPr>
          <w:rFonts w:ascii="Courier New" w:hAnsi="Courier New"/>
          <w:b w:val="0"/>
          <w:sz w:val="16"/>
        </w:rPr>
        <w: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request.ORCHESTRATOR_AUTH = 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"java.lang.System"</w:t>
      </w:r>
      <w:r>
        <w:rPr>
          <w:rFonts w:ascii="Courier New" w:hAnsi="Courier New"/>
          <w:b w:val="0"/>
          <w:sz w:val="16"/>
        </w:rPr>
        <w:t>).getEnv(</w:t>
      </w:r>
      <w:r>
        <w:rPr>
          <w:rFonts w:ascii="Courier New" w:hAnsi="Courier New"/>
          <w:b w:val="0"/>
          <w:color w:val="1E7E34"/>
          <w:sz w:val="16"/>
        </w:rPr>
        <w:t>"ORCHESTRATOR_AUTH"</w:t>
      </w:r>
      <w:r>
        <w:rPr>
          <w:rFonts w:ascii="Courier New" w:hAnsi="Courier New"/>
          <w:b w:val="0"/>
          <w:sz w:val="16"/>
        </w:rPr>
        <w:t>);</w:t>
      </w:r>
      <w:r>
        <w:rPr>
          <w:rFonts w:ascii="Courier New" w:hAnsi="Courier New"/>
          <w:b w:val="0"/>
          <w:sz w:val="16"/>
        </w:rPr>
        <w:br/>
      </w:r>
      <w:r>
        <w:rPr>
          <w:rFonts w:ascii="Courier New" w:hAnsi="Courier New"/>
          <w:b w:val="0"/>
          <w:sz w:val="16"/>
        </w:rPr>
        <w:tab/>
        <w:tab/>
        <w:t>if (isNull(request.ORCHESTRATOR_AUTH)) {</w:t>
      </w:r>
      <w:r>
        <w:rPr>
          <w:rFonts w:ascii="Courier New" w:hAnsi="Courier New"/>
          <w:b w:val="0"/>
          <w:sz w:val="16"/>
        </w:rPr>
        <w:br/>
      </w:r>
      <w:r>
        <w:rPr>
          <w:rFonts w:ascii="Courier New" w:hAnsi="Courier New"/>
          <w:b w:val="0"/>
          <w:sz w:val="16"/>
        </w:rPr>
        <w:tab/>
        <w:tab/>
        <w:tab/>
        <w:t xml:space="preserve">request.ORCHESTRATOR_AUTH = </w:t>
      </w:r>
      <w:r>
        <w:rPr>
          <w:rFonts w:ascii="Courier New" w:hAnsi="Courier New"/>
          <w:b w:val="0"/>
          <w:color w:val="1E7E34"/>
          <w:sz w:val="16"/>
        </w:rPr>
        <w:t>"Basic ...no data"</w:t>
      </w:r>
      <w:r>
        <w:rPr>
          <w:rFonts w:ascii="Courier New" w:hAnsi="Courier New"/>
          <w:b w:val="0"/>
          <w:sz w:val="16"/>
        </w:rPr>
        <w:t>;</w:t>
      </w:r>
      <w:r>
        <w:rPr>
          <w:rFonts w:ascii="Courier New" w:hAnsi="Courier New"/>
          <w:b w:val="0"/>
          <w:sz w:val="16"/>
        </w:rPr>
        <w:br/>
      </w:r>
      <w:r>
        <w:rPr>
          <w:rFonts w:ascii="Courier New" w:hAnsi="Courier New"/>
          <w:b w:val="0"/>
          <w:sz w:val="16"/>
        </w:rPr>
        <w:tab/>
        <w:tab/>
        <w:t xml:space="preserve">} </w:t>
      </w:r>
      <w:r>
        <w:rPr>
          <w:rFonts w:ascii="Courier New" w:hAnsi="Courier New"/>
          <w:b w:val="0"/>
          <w:sz w:val="16"/>
        </w:rPr>
        <w:br/>
      </w:r>
      <w:r>
        <w:rPr>
          <w:rFonts w:ascii="Courier New" w:hAnsi="Courier New"/>
          <w:b w:val="0"/>
          <w:sz w:val="16"/>
        </w:rPr>
        <w:tab/>
        <w:tab/>
        <w:t>request.vault_login_url=</w:t>
      </w:r>
      <w:r>
        <w:rPr>
          <w:rFonts w:ascii="Courier New" w:hAnsi="Courier New"/>
          <w:b w:val="0"/>
          <w:color w:val="1E7E34"/>
          <w:sz w:val="16"/>
        </w:rPr>
        <w:t>"https://vault.lk.adl.nubes.ru/v1/auth/approle/login"</w:t>
      </w:r>
      <w:r>
        <w:rPr>
          <w:rFonts w:ascii="Courier New" w:hAnsi="Courier New"/>
          <w:b w:val="0"/>
          <w:sz w:val="16"/>
        </w:rPr>
        <w:t>;</w:t>
      </w:r>
      <w:r>
        <w:rPr>
          <w:rFonts w:ascii="Courier New" w:hAnsi="Courier New"/>
          <w:b w:val="0"/>
          <w:sz w:val="16"/>
        </w:rPr>
        <w:br/>
      </w:r>
      <w:r>
        <w:rPr>
          <w:rFonts w:ascii="Courier New" w:hAnsi="Courier New"/>
          <w:b w:val="0"/>
          <w:sz w:val="16"/>
        </w:rPr>
        <w:tab/>
        <w:tab/>
        <w:t>request.vault_role_id=createObject(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"java.lang.System"</w:t>
      </w:r>
      <w:r>
        <w:rPr>
          <w:rFonts w:ascii="Courier New" w:hAnsi="Courier New"/>
          <w:b w:val="0"/>
          <w:sz w:val="16"/>
        </w:rPr>
        <w:t>).getEnv(</w:t>
      </w:r>
      <w:r>
        <w:rPr>
          <w:rFonts w:ascii="Courier New" w:hAnsi="Courier New"/>
          <w:b w:val="0"/>
          <w:color w:val="1E7E34"/>
          <w:sz w:val="16"/>
        </w:rPr>
        <w:t>"VAULT_ROLE_ID"</w:t>
      </w:r>
      <w:r>
        <w:rPr>
          <w:rFonts w:ascii="Courier New" w:hAnsi="Courier New"/>
          <w:b w:val="0"/>
          <w:sz w:val="16"/>
        </w:rPr>
        <w:t>);</w:t>
      </w:r>
      <w:r>
        <w:rPr>
          <w:rFonts w:ascii="Courier New" w:hAnsi="Courier New"/>
          <w:b w:val="0"/>
          <w:sz w:val="16"/>
        </w:rPr>
        <w:br/>
      </w:r>
      <w:r>
        <w:rPr>
          <w:rFonts w:ascii="Courier New" w:hAnsi="Courier New"/>
          <w:b w:val="0"/>
          <w:sz w:val="16"/>
        </w:rPr>
        <w:tab/>
        <w:tab/>
        <w:t>request.vault_secret_id=createObject(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"java.lang.System"</w:t>
      </w:r>
      <w:r>
        <w:rPr>
          <w:rFonts w:ascii="Courier New" w:hAnsi="Courier New"/>
          <w:b w:val="0"/>
          <w:sz w:val="16"/>
        </w:rPr>
        <w:t>).getEnv(</w:t>
      </w:r>
      <w:r>
        <w:rPr>
          <w:rFonts w:ascii="Courier New" w:hAnsi="Courier New"/>
          <w:b w:val="0"/>
          <w:color w:val="1E7E34"/>
          <w:sz w:val="16"/>
        </w:rPr>
        <w:t>"VAULT_SECRET_ID"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request.auth_header=</w:t>
      </w:r>
      <w:r>
        <w:rPr>
          <w:rFonts w:ascii="Courier New" w:hAnsi="Courier New"/>
          <w:b w:val="0"/>
          <w:color w:val="1E7E34"/>
          <w:sz w:val="16"/>
        </w:rPr>
        <w:t>""</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"rethrow"</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&lt;cfrethrow</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"Context validation error"</w:t>
      </w:r>
      <w:r>
        <w:rPr>
          <w:rFonts w:ascii="Courier New" w:hAnsi="Courier New"/>
          <w:b w:val="0"/>
          <w:sz w:val="16"/>
        </w:rPr>
        <w:t xml:space="preserve"> message=</w:t>
      </w:r>
      <w:r>
        <w:rPr>
          <w:rFonts w:ascii="Courier New" w:hAnsi="Courier New"/>
          <w:b w:val="0"/>
          <w:color w:val="1E7E34"/>
          <w:sz w:val="16"/>
        </w:rPr>
        <w:t>"RETHROW() called outside TRY-CATCH"</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"castToBool"</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"x"</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isNull(arguments.x) </w:t>
      </w:r>
      <w:r>
        <w:rPr>
          <w:rFonts w:ascii="Courier New" w:hAnsi="Courier New"/>
          <w:b w:val="0"/>
          <w:color w:val="0D5C73"/>
          <w:sz w:val="16"/>
        </w:rPr>
        <w:t>OR</w:t>
      </w:r>
      <w:r>
        <w:rPr>
          <w:rFonts w:ascii="Courier New" w:hAnsi="Courier New"/>
          <w:b w:val="0"/>
          <w:sz w:val="16"/>
        </w:rPr>
        <w:t xml:space="preserve"> isEmpty(arguments.x)&gt;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arguments.x/&gt;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(arguments.x NEQ 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request.castToBool=</w:t>
      </w:r>
      <w:r>
        <w:rPr>
          <w:rFonts w:ascii="Courier New" w:hAnsi="Courier New"/>
          <w:b w:val="0"/>
          <w:color w:val="6F3178"/>
          <w:sz w:val="16"/>
        </w:rPr>
        <w:t>#castToBool#</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"castToBoolSimple"</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"x"</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(arguments.x NEQ 0)/&gt;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request.castToBoolSimple=</w:t>
      </w:r>
      <w:r>
        <w:rPr>
          <w:rFonts w:ascii="Courier New" w:hAnsi="Courier New"/>
          <w:b w:val="0"/>
          <w:color w:val="6F3178"/>
          <w:sz w:val="16"/>
        </w:rPr>
        <w:t>#castToBoolSimple#</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 xml:space="preserve"> </w:t>
        <w:tab/>
      </w:r>
      <w:r>
        <w:rPr>
          <w:rFonts w:ascii="Courier New" w:hAnsi="Courier New"/>
          <w:b w:val="0"/>
          <w:color w:val="1A5FB4"/>
          <w:sz w:val="16"/>
        </w:rPr>
        <w:t>&lt;cffunction</w:t>
      </w:r>
      <w:r>
        <w:rPr>
          <w:rFonts w:ascii="Courier New" w:hAnsi="Courier New"/>
          <w:b w:val="0"/>
          <w:sz w:val="16"/>
        </w:rPr>
        <w:br/>
      </w:r>
      <w:r>
        <w:rPr>
          <w:rFonts w:ascii="Courier New" w:hAnsi="Courier New"/>
          <w:b w:val="0"/>
          <w:sz w:val="16"/>
        </w:rPr>
        <w:t xml:space="preserve">        name=</w:t>
      </w:r>
      <w:r>
        <w:rPr>
          <w:rFonts w:ascii="Courier New" w:hAnsi="Courier New"/>
          <w:b w:val="0"/>
          <w:color w:val="1E7E34"/>
          <w:sz w:val="16"/>
        </w:rPr>
        <w:t>"getStand"</w:t>
      </w:r>
      <w:r>
        <w:rPr>
          <w:rFonts w:ascii="Courier New" w:hAnsi="Courier New"/>
          <w:b w:val="0"/>
          <w:sz w:val="16"/>
        </w:rPr>
        <w:br/>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br/>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br/>
      </w:r>
      <w:r>
        <w:rPr>
          <w:rFonts w:ascii="Courier New" w:hAnsi="Courier New"/>
          <w:b w:val="0"/>
          <w:sz w:val="16"/>
        </w:rPr>
        <w:t xml:space="preserve">        output=</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name=qConfig&gt;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value </w:t>
      </w:r>
      <w:r>
        <w:rPr>
          <w:rFonts w:ascii="Courier New" w:hAnsi="Courier New"/>
          <w:b w:val="0"/>
          <w:color w:val="0D5C73"/>
          <w:sz w:val="16"/>
        </w:rPr>
        <w:t>as</w:t>
      </w:r>
      <w:r>
        <w:rPr>
          <w:rFonts w:ascii="Courier New" w:hAnsi="Courier New"/>
          <w:b w:val="0"/>
          <w:sz w:val="16"/>
        </w:rPr>
        <w:t xml:space="preserve"> stand </w:t>
      </w:r>
      <w:r>
        <w:rPr>
          <w:rFonts w:ascii="Courier New" w:hAnsi="Courier New"/>
          <w:b w:val="0"/>
          <w:color w:val="0D5C73"/>
          <w:sz w:val="16"/>
        </w:rPr>
        <w:t>from</w:t>
      </w:r>
      <w:r>
        <w:rPr>
          <w:rFonts w:ascii="Courier New" w:hAnsi="Courier New"/>
          <w:b w:val="0"/>
          <w:sz w:val="16"/>
        </w:rPr>
        <w:t xml:space="preserve"> config </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name=</w:t>
      </w:r>
      <w:r>
        <w:rPr>
          <w:rFonts w:ascii="Courier New" w:hAnsi="Courier New"/>
          <w:b w:val="0"/>
          <w:color w:val="1E7E34"/>
          <w:sz w:val="16"/>
        </w:rPr>
        <w:t>'STAND'</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qConfig.stand/&gt;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 xml:space="preserve">&gt; </w:t>
      </w:r>
      <w:r>
        <w:rPr>
          <w:rFonts w:ascii="Courier New" w:hAnsi="Courier New"/>
          <w:b w:val="0"/>
          <w:sz w:val="16"/>
        </w:rPr>
        <w:br/>
      </w:r>
      <w:r>
        <w:rPr>
          <w:rFonts w:ascii="Courier New" w:hAnsi="Courier New"/>
          <w:b w:val="0"/>
          <w:sz w:val="16"/>
        </w:rPr>
        <w:t xml:space="preserve">        </w:t>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 xml:space="preserve">    </w:t>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"onApplicationStart"</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this.iamServiceUrl=locateIamService()/&gt;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super.onApplicationStart()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"locateIamService"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stand=</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 xml:space="preserve"> </w:t>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name=qConfig&gt;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value </w:t>
      </w:r>
      <w:r>
        <w:rPr>
          <w:rFonts w:ascii="Courier New" w:hAnsi="Courier New"/>
          <w:b w:val="0"/>
          <w:color w:val="0D5C73"/>
          <w:sz w:val="16"/>
        </w:rPr>
        <w:t>as</w:t>
      </w:r>
      <w:r>
        <w:rPr>
          <w:rFonts w:ascii="Courier New" w:hAnsi="Courier New"/>
          <w:b w:val="0"/>
          <w:sz w:val="16"/>
        </w:rPr>
        <w:t xml:space="preserve"> stand </w:t>
      </w:r>
      <w:r>
        <w:rPr>
          <w:rFonts w:ascii="Courier New" w:hAnsi="Courier New"/>
          <w:b w:val="0"/>
          <w:color w:val="0D5C73"/>
          <w:sz w:val="16"/>
        </w:rPr>
        <w:t>from</w:t>
      </w:r>
      <w:r>
        <w:rPr>
          <w:rFonts w:ascii="Courier New" w:hAnsi="Courier New"/>
          <w:b w:val="0"/>
          <w:sz w:val="16"/>
        </w:rPr>
        <w:t xml:space="preserve"> config </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name=</w:t>
      </w:r>
      <w:r>
        <w:rPr>
          <w:rFonts w:ascii="Courier New" w:hAnsi="Courier New"/>
          <w:b w:val="0"/>
          <w:color w:val="1E7E34"/>
          <w:sz w:val="16"/>
        </w:rPr>
        <w:t>'STAND'</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stand = qConfig.stand/&gt;</w:t>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#stand#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",dev"</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"https://auth-api-dev.ngcloud.ru/api/v1"</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"test"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"https://auth-api-test.ngcloud.ru/api/v1"</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"prod"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"https://auth-api.ngcloud.ru/api/v1"</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"IAM service unavailable"</w:t>
      </w:r>
      <w:r>
        <w:rPr>
          <w:rFonts w:ascii="Courier New" w:hAnsi="Courier New"/>
          <w:b w:val="0"/>
          <w:sz w:val="16"/>
        </w:rPr>
        <w:t xml:space="preserve"> detail=</w:t>
      </w:r>
      <w:r>
        <w:rPr>
          <w:rFonts w:ascii="Courier New" w:hAnsi="Courier New"/>
          <w:b w:val="0"/>
          <w:color w:val="1E7E34"/>
          <w:sz w:val="16"/>
        </w:rPr>
        <w:t>"there is no IAM for stand #stand# defined"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function onTaffyRequest(verb, cfc, requestArguments, mimeExt, headers){</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request.stand=this.getStand();</w:t>
      </w:r>
      <w:r>
        <w:rPr>
          <w:rFonts w:ascii="Courier New" w:hAnsi="Courier New"/>
          <w:b w:val="0"/>
          <w:sz w:val="16"/>
        </w:rPr>
        <w:br/>
      </w:r>
      <w:r>
        <w:rPr>
          <w:rFonts w:ascii="Courier New" w:hAnsi="Courier New"/>
          <w:b w:val="0"/>
          <w:sz w:val="16"/>
        </w:rPr>
        <w:tab/>
        <w:tab/>
        <w:t>request.iam_service_url=this.iamServiceUrl;</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 xml:space="preserve">if (uCase(arguments.verb) EQ </w:t>
      </w:r>
      <w:r>
        <w:rPr>
          <w:rFonts w:ascii="Courier New" w:hAnsi="Courier New"/>
          <w:b w:val="0"/>
          <w:color w:val="1E7E34"/>
          <w:sz w:val="16"/>
        </w:rPr>
        <w:t>'OPTIONS'</w:t>
      </w:r>
      <w:r>
        <w:rPr>
          <w:rFonts w:ascii="Courier New" w:hAnsi="Courier New"/>
          <w:b w:val="0"/>
          <w:sz w:val="16"/>
        </w:rPr>
        <w:t>) return true;</w:t>
      </w:r>
      <w:r>
        <w:rPr>
          <w:rFonts w:ascii="Courier New" w:hAnsi="Courier New"/>
          <w:b w:val="0"/>
          <w:sz w:val="16"/>
        </w:rPr>
        <w:br/>
      </w:r>
      <w:r>
        <w:rPr>
          <w:rFonts w:ascii="Courier New" w:hAnsi="Courier New"/>
          <w:b w:val="0"/>
          <w:sz w:val="16"/>
        </w:rPr>
        <w:tab/>
        <w:tab/>
        <w:t xml:space="preserve">if (lCase(arguments.cfc) EQ </w:t>
      </w:r>
      <w:r>
        <w:rPr>
          <w:rFonts w:ascii="Courier New" w:hAnsi="Courier New"/>
          <w:b w:val="0"/>
          <w:color w:val="1E7E34"/>
          <w:sz w:val="16"/>
        </w:rPr>
        <w:t>'err'</w:t>
      </w:r>
      <w:r>
        <w:rPr>
          <w:rFonts w:ascii="Courier New" w:hAnsi="Courier New"/>
          <w:b w:val="0"/>
          <w:sz w:val="16"/>
        </w:rPr>
        <w:t>) return true;</w:t>
      </w:r>
      <w:r>
        <w:rPr>
          <w:rFonts w:ascii="Courier New" w:hAnsi="Courier New"/>
          <w:b w:val="0"/>
          <w:sz w:val="16"/>
        </w:rPr>
        <w:br/>
      </w:r>
      <w:r>
        <w:rPr>
          <w:rFonts w:ascii="Courier New" w:hAnsi="Courier New"/>
          <w:b w:val="0"/>
          <w:sz w:val="16"/>
        </w:rPr>
        <w:tab/>
        <w:tab/>
        <w:t xml:space="preserve">if (lCase(arguments.cfc) EQ </w:t>
      </w:r>
      <w:r>
        <w:rPr>
          <w:rFonts w:ascii="Courier New" w:hAnsi="Courier New"/>
          <w:b w:val="0"/>
          <w:color w:val="1E7E34"/>
          <w:sz w:val="16"/>
        </w:rPr>
        <w:t>'throw'</w:t>
      </w:r>
      <w:r>
        <w:rPr>
          <w:rFonts w:ascii="Courier New" w:hAnsi="Courier New"/>
          <w:b w:val="0"/>
          <w:sz w:val="16"/>
        </w:rPr>
        <w:t>) return true;</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if (structKeyExists(headers,</w:t>
      </w:r>
      <w:r>
        <w:rPr>
          <w:rFonts w:ascii="Courier New" w:hAnsi="Courier New"/>
          <w:b w:val="0"/>
          <w:color w:val="1E7E34"/>
          <w:sz w:val="16"/>
        </w:rPr>
        <w:t>"Authorization"</w:t>
      </w:r>
      <w:r>
        <w:rPr>
          <w:rFonts w:ascii="Courier New" w:hAnsi="Courier New"/>
          <w:b w:val="0"/>
          <w:sz w:val="16"/>
        </w:rPr>
        <w:t>)) {</w:t>
      </w:r>
      <w:r>
        <w:rPr>
          <w:rFonts w:ascii="Courier New" w:hAnsi="Courier New"/>
          <w:b w:val="0"/>
          <w:sz w:val="16"/>
        </w:rPr>
        <w:br/>
      </w:r>
      <w:r>
        <w:rPr>
          <w:rFonts w:ascii="Courier New" w:hAnsi="Courier New"/>
          <w:b w:val="0"/>
          <w:sz w:val="16"/>
        </w:rPr>
        <w:tab/>
        <w:tab/>
        <w:tab/>
        <w:t>request.auth_header=headers.Authorization;</w:t>
      </w:r>
      <w:r>
        <w:rPr>
          <w:rFonts w:ascii="Courier New" w:hAnsi="Courier New"/>
          <w:b w:val="0"/>
          <w:sz w:val="16"/>
        </w:rPr>
        <w:br/>
      </w:r>
      <w:r>
        <w:rPr>
          <w:rFonts w:ascii="Courier New" w:hAnsi="Courier New"/>
          <w:b w:val="0"/>
          <w:sz w:val="16"/>
        </w:rPr>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return representationOf(</w:t>
      </w:r>
      <w:r>
        <w:rPr>
          <w:rFonts w:ascii="Courier New" w:hAnsi="Courier New"/>
          <w:b w:val="0"/>
          <w:color w:val="1E7E34"/>
          <w:sz w:val="16"/>
        </w:rPr>
        <w:t>"Authorization header expected"</w:t>
      </w:r>
      <w:r>
        <w:rPr>
          <w:rFonts w:ascii="Courier New" w:hAnsi="Courier New"/>
          <w:b w:val="0"/>
          <w:sz w:val="16"/>
        </w:rPr>
        <w:t>).withStatus(401);</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tab/>
        <w:t>var result=</w:t>
      </w:r>
      <w:r>
        <w:rPr>
          <w:rFonts w:ascii="Courier New" w:hAnsi="Courier New"/>
          <w:b w:val="0"/>
          <w:color w:val="1E7E34"/>
          <w:sz w:val="16"/>
        </w:rPr>
        <w:t>""</w:t>
      </w:r>
      <w:r>
        <w:rPr>
          <w:rFonts w:ascii="Courier New" w:hAnsi="Courier New"/>
          <w:b w:val="0"/>
          <w:sz w:val="16"/>
        </w:rPr>
        <w:t>;</w:t>
      </w:r>
      <w:r>
        <w:rPr>
          <w:rFonts w:ascii="Courier New" w:hAnsi="Courier New"/>
          <w:b w:val="0"/>
          <w:sz w:val="16"/>
        </w:rPr>
        <w:br/>
      </w:r>
      <w:r>
        <w:rPr>
          <w:rFonts w:ascii="Courier New" w:hAnsi="Courier New"/>
          <w:b w:val="0"/>
          <w:sz w:val="16"/>
        </w:rPr>
        <w:tab/>
        <w:tab/>
        <w:t>try {</w:t>
      </w:r>
      <w:r>
        <w:rPr>
          <w:rFonts w:ascii="Courier New" w:hAnsi="Courier New"/>
          <w:b w:val="0"/>
          <w:sz w:val="16"/>
        </w:rPr>
        <w:br/>
      </w:r>
      <w:r>
        <w:rPr>
          <w:rFonts w:ascii="Courier New" w:hAnsi="Courier New"/>
          <w:b w:val="0"/>
          <w:sz w:val="16"/>
        </w:rPr>
        <w:tab/>
        <w:tab/>
        <w:tab/>
        <w:t xml:space="preserve">var authUrl =  </w:t>
      </w:r>
      <w:r>
        <w:rPr>
          <w:rFonts w:ascii="Courier New" w:hAnsi="Courier New"/>
          <w:b w:val="0"/>
          <w:color w:val="1E7E34"/>
          <w:sz w:val="16"/>
        </w:rPr>
        <w:t>"#this.iamServiceUrl#/auth/user"</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var httpService = new http(method = </w:t>
      </w:r>
      <w:r>
        <w:rPr>
          <w:rFonts w:ascii="Courier New" w:hAnsi="Courier New"/>
          <w:b w:val="0"/>
          <w:color w:val="1E7E34"/>
          <w:sz w:val="16"/>
        </w:rPr>
        <w:t>"GET"</w:t>
      </w:r>
      <w:r>
        <w:rPr>
          <w:rFonts w:ascii="Courier New" w:hAnsi="Courier New"/>
          <w:b w:val="0"/>
          <w:sz w:val="16"/>
        </w:rPr>
        <w:t xml:space="preserve">, charset = </w:t>
      </w:r>
      <w:r>
        <w:rPr>
          <w:rFonts w:ascii="Courier New" w:hAnsi="Courier New"/>
          <w:b w:val="0"/>
          <w:color w:val="1E7E34"/>
          <w:sz w:val="16"/>
        </w:rPr>
        <w:t>"utf-8"</w:t>
      </w:r>
      <w:r>
        <w:rPr>
          <w:rFonts w:ascii="Courier New" w:hAnsi="Courier New"/>
          <w:b w:val="0"/>
          <w:sz w:val="16"/>
        </w:rPr>
        <w:t xml:space="preserve">, url = </w:t>
      </w:r>
      <w:r>
        <w:rPr>
          <w:rFonts w:ascii="Courier New" w:hAnsi="Courier New"/>
          <w:b w:val="0"/>
          <w:color w:val="6F3178"/>
          <w:sz w:val="16"/>
        </w:rPr>
        <w:t>#authUrl#</w:t>
      </w:r>
      <w:r>
        <w:rPr>
          <w:rFonts w:ascii="Courier New" w:hAnsi="Courier New"/>
          <w:b w:val="0"/>
          <w:sz w:val="16"/>
        </w:rPr>
        <w:t>, timeout=</w:t>
      </w:r>
      <w:r>
        <w:rPr>
          <w:rFonts w:ascii="Courier New" w:hAnsi="Courier New"/>
          <w:b w:val="0"/>
          <w:color w:val="1E7E34"/>
          <w:sz w:val="16"/>
        </w:rPr>
        <w:t>"5"</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httpService.addParam(type = </w:t>
      </w:r>
      <w:r>
        <w:rPr>
          <w:rFonts w:ascii="Courier New" w:hAnsi="Courier New"/>
          <w:b w:val="0"/>
          <w:color w:val="1E7E34"/>
          <w:sz w:val="16"/>
        </w:rPr>
        <w:t>"HEADER"</w:t>
      </w:r>
      <w:r>
        <w:rPr>
          <w:rFonts w:ascii="Courier New" w:hAnsi="Courier New"/>
          <w:b w:val="0"/>
          <w:sz w:val="16"/>
        </w:rPr>
        <w:t xml:space="preserve">, name = </w:t>
      </w:r>
      <w:r>
        <w:rPr>
          <w:rFonts w:ascii="Courier New" w:hAnsi="Courier New"/>
          <w:b w:val="0"/>
          <w:color w:val="1E7E34"/>
          <w:sz w:val="16"/>
        </w:rPr>
        <w:t>"Accept"</w:t>
      </w:r>
      <w:r>
        <w:rPr>
          <w:rFonts w:ascii="Courier New" w:hAnsi="Courier New"/>
          <w:b w:val="0"/>
          <w:sz w:val="16"/>
        </w:rPr>
        <w:t xml:space="preserve">,  value = </w:t>
      </w:r>
      <w:r>
        <w:rPr>
          <w:rFonts w:ascii="Courier New" w:hAnsi="Courier New"/>
          <w:b w:val="0"/>
          <w:color w:val="1E7E34"/>
          <w:sz w:val="16"/>
        </w:rPr>
        <w:t>"application/json"</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httpService.addParam(type = </w:t>
      </w:r>
      <w:r>
        <w:rPr>
          <w:rFonts w:ascii="Courier New" w:hAnsi="Courier New"/>
          <w:b w:val="0"/>
          <w:color w:val="1E7E34"/>
          <w:sz w:val="16"/>
        </w:rPr>
        <w:t>"HEADER"</w:t>
      </w:r>
      <w:r>
        <w:rPr>
          <w:rFonts w:ascii="Courier New" w:hAnsi="Courier New"/>
          <w:b w:val="0"/>
          <w:sz w:val="16"/>
        </w:rPr>
        <w:t xml:space="preserve">, name = </w:t>
      </w:r>
      <w:r>
        <w:rPr>
          <w:rFonts w:ascii="Courier New" w:hAnsi="Courier New"/>
          <w:b w:val="0"/>
          <w:color w:val="1E7E34"/>
          <w:sz w:val="16"/>
        </w:rPr>
        <w:t>"Authorization"</w:t>
      </w:r>
      <w:r>
        <w:rPr>
          <w:rFonts w:ascii="Courier New" w:hAnsi="Courier New"/>
          <w:b w:val="0"/>
          <w:sz w:val="16"/>
        </w:rPr>
        <w:t xml:space="preserve">,  value = </w:t>
      </w:r>
      <w:r>
        <w:rPr>
          <w:rFonts w:ascii="Courier New" w:hAnsi="Courier New"/>
          <w:b w:val="0"/>
          <w:color w:val="1E7E34"/>
          <w:sz w:val="16"/>
        </w:rPr>
        <w:t>"#request.auth_header#"</w:t>
      </w:r>
      <w:r>
        <w:rPr>
          <w:rFonts w:ascii="Courier New" w:hAnsi="Courier New"/>
          <w:b w:val="0"/>
          <w:sz w:val="16"/>
        </w:rPr>
        <w:t>);</w:t>
      </w:r>
      <w:r>
        <w:rPr>
          <w:rFonts w:ascii="Courier New" w:hAnsi="Courier New"/>
          <w:b w:val="0"/>
          <w:sz w:val="16"/>
        </w:rPr>
        <w:br/>
      </w:r>
      <w:r>
        <w:rPr>
          <w:rFonts w:ascii="Courier New" w:hAnsi="Courier New"/>
          <w:b w:val="0"/>
          <w:sz w:val="16"/>
        </w:rPr>
        <w:tab/>
        <w:tab/>
        <w:tab/>
        <w:t>var resp = httpService.send();</w:t>
        <w:tab/>
      </w:r>
      <w:r>
        <w:rPr>
          <w:rFonts w:ascii="Courier New" w:hAnsi="Courier New"/>
          <w:b w:val="0"/>
          <w:sz w:val="16"/>
        </w:rPr>
        <w:br/>
      </w:r>
      <w:r>
        <w:rPr>
          <w:rFonts w:ascii="Courier New" w:hAnsi="Courier New"/>
          <w:b w:val="0"/>
          <w:sz w:val="16"/>
        </w:rPr>
        <w:tab/>
        <w:tab/>
        <w:tab/>
        <w:t>var prefix = resp.getPrefix();</w:t>
      </w:r>
      <w:r>
        <w:rPr>
          <w:rFonts w:ascii="Courier New" w:hAnsi="Courier New"/>
          <w:b w:val="0"/>
          <w:sz w:val="16"/>
        </w:rPr>
        <w:br/>
      </w:r>
      <w:r>
        <w:rPr>
          <w:rFonts w:ascii="Courier New" w:hAnsi="Courier New"/>
          <w:b w:val="0"/>
          <w:sz w:val="16"/>
        </w:rPr>
        <w:tab/>
        <w:tab/>
        <w:tab/>
        <w:t>if (prefix.status_code NEQ 200) {</w:t>
      </w:r>
      <w:r>
        <w:rPr>
          <w:rFonts w:ascii="Courier New" w:hAnsi="Courier New"/>
          <w:b w:val="0"/>
          <w:sz w:val="16"/>
        </w:rPr>
        <w:br/>
      </w:r>
      <w:r>
        <w:rPr>
          <w:rFonts w:ascii="Courier New" w:hAnsi="Courier New"/>
          <w:b w:val="0"/>
          <w:sz w:val="16"/>
        </w:rPr>
        <w:tab/>
        <w:tab/>
        <w:tab/>
        <w:tab/>
        <w:t>var iamStatusCode = (isValid(</w:t>
      </w:r>
      <w:r>
        <w:rPr>
          <w:rFonts w:ascii="Courier New" w:hAnsi="Courier New"/>
          <w:b w:val="0"/>
          <w:color w:val="1E7E34"/>
          <w:sz w:val="16"/>
        </w:rPr>
        <w:t>"integer"</w:t>
      </w:r>
      <w:r>
        <w:rPr>
          <w:rFonts w:ascii="Courier New" w:hAnsi="Courier New"/>
          <w:b w:val="0"/>
          <w:sz w:val="16"/>
        </w:rPr>
        <w:t>, prefix.status_code)) ? val(prefix.status_code) : 500;</w:t>
      </w:r>
      <w:r>
        <w:rPr>
          <w:rFonts w:ascii="Courier New" w:hAnsi="Courier New"/>
          <w:b w:val="0"/>
          <w:sz w:val="16"/>
        </w:rPr>
        <w:br/>
      </w:r>
      <w:r>
        <w:rPr>
          <w:rFonts w:ascii="Courier New" w:hAnsi="Courier New"/>
          <w:b w:val="0"/>
          <w:sz w:val="16"/>
        </w:rPr>
        <w:tab/>
        <w:tab/>
        <w:tab/>
        <w:tab/>
        <w:t>return representationOf( {</w:t>
      </w:r>
      <w:r>
        <w:rPr>
          <w:rFonts w:ascii="Courier New" w:hAnsi="Courier New"/>
          <w:b w:val="0"/>
          <w:color w:val="1E7E34"/>
          <w:sz w:val="16"/>
        </w:rPr>
        <w:t>"IAM URL"</w:t>
      </w:r>
      <w:r>
        <w:rPr>
          <w:rFonts w:ascii="Courier New" w:hAnsi="Courier New"/>
          <w:b w:val="0"/>
          <w:sz w:val="16"/>
        </w:rPr>
        <w:t>=</w:t>
      </w:r>
      <w:r>
        <w:rPr>
          <w:rFonts w:ascii="Courier New" w:hAnsi="Courier New"/>
          <w:b w:val="0"/>
          <w:color w:val="6F3178"/>
          <w:sz w:val="16"/>
        </w:rPr>
        <w:t>#authUrl#</w:t>
      </w:r>
      <w:r>
        <w:rPr>
          <w:rFonts w:ascii="Courier New" w:hAnsi="Courier New"/>
          <w:b w:val="0"/>
          <w:sz w:val="16"/>
        </w:rPr>
        <w:t xml:space="preserve">, </w:t>
      </w:r>
      <w:r>
        <w:rPr>
          <w:rFonts w:ascii="Courier New" w:hAnsi="Courier New"/>
          <w:b w:val="0"/>
          <w:color w:val="1E7E34"/>
          <w:sz w:val="16"/>
        </w:rPr>
        <w:t>"idpResponse"</w:t>
      </w:r>
      <w:r>
        <w:rPr>
          <w:rFonts w:ascii="Courier New" w:hAnsi="Courier New"/>
          <w:b w:val="0"/>
          <w:sz w:val="16"/>
        </w:rPr>
        <w:t>=resp} ).withStatus(iamStatusCode);</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ab/>
        <w:t>result = prefix.filecontent;</w:t>
      </w:r>
      <w:r>
        <w:rPr>
          <w:rFonts w:ascii="Courier New" w:hAnsi="Courier New"/>
          <w:b w:val="0"/>
          <w:sz w:val="16"/>
        </w:rPr>
        <w:br/>
      </w:r>
      <w:r>
        <w:rPr>
          <w:rFonts w:ascii="Courier New" w:hAnsi="Courier New"/>
          <w:b w:val="0"/>
          <w:sz w:val="16"/>
        </w:rPr>
        <w:tab/>
        <w:tab/>
        <w:t xml:space="preserve">} catch (e) { </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return representationOf( {</w:t>
      </w:r>
      <w:r>
        <w:rPr>
          <w:rFonts w:ascii="Courier New" w:hAnsi="Courier New"/>
          <w:b w:val="0"/>
          <w:color w:val="1E7E34"/>
          <w:sz w:val="16"/>
        </w:rPr>
        <w:t>"exception"</w:t>
      </w:r>
      <w:r>
        <w:rPr>
          <w:rFonts w:ascii="Courier New" w:hAnsi="Courier New"/>
          <w:b w:val="0"/>
          <w:sz w:val="16"/>
        </w:rPr>
        <w:t xml:space="preserve">=e, </w:t>
      </w:r>
      <w:r>
        <w:rPr>
          <w:rFonts w:ascii="Courier New" w:hAnsi="Courier New"/>
          <w:b w:val="0"/>
          <w:color w:val="1E7E34"/>
          <w:sz w:val="16"/>
        </w:rPr>
        <w:t>"idpResponse"</w:t>
      </w:r>
      <w:r>
        <w:rPr>
          <w:rFonts w:ascii="Courier New" w:hAnsi="Courier New"/>
          <w:b w:val="0"/>
          <w:sz w:val="16"/>
        </w:rPr>
        <w:t>=result} ).withStatus(200);</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try {</w:t>
        <w:tab/>
      </w:r>
      <w:r>
        <w:rPr>
          <w:rFonts w:ascii="Courier New" w:hAnsi="Courier New"/>
          <w:b w:val="0"/>
          <w:sz w:val="16"/>
        </w:rPr>
        <w:br/>
      </w:r>
      <w:r>
        <w:rPr>
          <w:rFonts w:ascii="Courier New" w:hAnsi="Courier New"/>
          <w:b w:val="0"/>
          <w:sz w:val="16"/>
        </w:rPr>
        <w:tab/>
        <w:tab/>
        <w:tab/>
        <w:t>var idpUserData=deserializeJson(result);</w:t>
        <w:tab/>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"arguments.requestArguments.companyUid"</w:t>
      </w:r>
      <w:r>
        <w:rPr>
          <w:rFonts w:ascii="Courier New" w:hAnsi="Courier New"/>
          <w:b w:val="0"/>
          <w:sz w:val="16"/>
        </w:rPr>
        <w:t>=idpUserData.userInfo.companyId;</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"arguments.requestArguments.usrUid"</w:t>
      </w:r>
      <w:r>
        <w:rPr>
          <w:rFonts w:ascii="Courier New" w:hAnsi="Courier New"/>
          <w:b w:val="0"/>
          <w:sz w:val="16"/>
        </w:rPr>
        <w:t>=idpUserData.userInfo.contactId;</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var usrCustomerInfo=getUsrCustomerInfo(idpUserData.userInfo.contactId, idpUserData.userInfo.companyId);</w:t>
      </w:r>
      <w:r>
        <w:rPr>
          <w:rFonts w:ascii="Courier New" w:hAnsi="Courier New"/>
          <w:b w:val="0"/>
          <w:sz w:val="16"/>
        </w:rPr>
        <w:br/>
      </w:r>
      <w:r>
        <w:rPr>
          <w:rFonts w:ascii="Courier New" w:hAnsi="Courier New"/>
          <w:b w:val="0"/>
          <w:sz w:val="16"/>
        </w:rPr>
        <w:tab/>
        <w:tab/>
        <w:t>} catch (e) {</w:t>
      </w:r>
      <w:r>
        <w:rPr>
          <w:rFonts w:ascii="Courier New" w:hAnsi="Courier New"/>
          <w:b w:val="0"/>
          <w:sz w:val="16"/>
        </w:rPr>
        <w:br/>
      </w:r>
      <w:r>
        <w:rPr>
          <w:rFonts w:ascii="Courier New" w:hAnsi="Courier New"/>
          <w:b w:val="0"/>
          <w:sz w:val="16"/>
        </w:rPr>
        <w:tab/>
        <w:tab/>
        <w:tab/>
        <w:t>return representationOf( {</w:t>
      </w:r>
      <w:r>
        <w:rPr>
          <w:rFonts w:ascii="Courier New" w:hAnsi="Courier New"/>
          <w:b w:val="0"/>
          <w:color w:val="1E7E34"/>
          <w:sz w:val="16"/>
        </w:rPr>
        <w:t>"exception.Message"</w:t>
      </w:r>
      <w:r>
        <w:rPr>
          <w:rFonts w:ascii="Courier New" w:hAnsi="Courier New"/>
          <w:b w:val="0"/>
          <w:sz w:val="16"/>
        </w:rPr>
        <w:t xml:space="preserve">=e.Message, </w:t>
      </w:r>
      <w:r>
        <w:rPr>
          <w:rFonts w:ascii="Courier New" w:hAnsi="Courier New"/>
          <w:b w:val="0"/>
          <w:color w:val="1E7E34"/>
          <w:sz w:val="16"/>
        </w:rPr>
        <w:t>"exception.Detail"</w:t>
      </w:r>
      <w:r>
        <w:rPr>
          <w:rFonts w:ascii="Courier New" w:hAnsi="Courier New"/>
          <w:b w:val="0"/>
          <w:sz w:val="16"/>
        </w:rPr>
        <w:t xml:space="preserve">=e.Detail, </w:t>
      </w:r>
      <w:r>
        <w:rPr>
          <w:rFonts w:ascii="Courier New" w:hAnsi="Courier New"/>
          <w:b w:val="0"/>
          <w:color w:val="1E7E34"/>
          <w:sz w:val="16"/>
        </w:rPr>
        <w:t>"idpResponse"</w:t>
      </w:r>
      <w:r>
        <w:rPr>
          <w:rFonts w:ascii="Courier New" w:hAnsi="Courier New"/>
          <w:b w:val="0"/>
          <w:sz w:val="16"/>
        </w:rPr>
        <w:t>=result} ).withStatus(422);</w:t>
      </w:r>
      <w:r>
        <w:rPr>
          <w:rFonts w:ascii="Courier New" w:hAnsi="Courier New"/>
          <w:b w:val="0"/>
          <w:sz w:val="16"/>
        </w:rPr>
        <w:br/>
      </w:r>
      <w:r>
        <w:rPr>
          <w:rFonts w:ascii="Courier New" w:hAnsi="Courier New"/>
          <w:b w:val="0"/>
          <w:sz w:val="16"/>
        </w:rPr>
        <w:tab/>
        <w:tab/>
        <w: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 xml:space="preserve">if (lCase(arguments.cfc) EQ </w:t>
      </w:r>
      <w:r>
        <w:rPr>
          <w:rFonts w:ascii="Courier New" w:hAnsi="Courier New"/>
          <w:b w:val="0"/>
          <w:color w:val="1E7E34"/>
          <w:sz w:val="16"/>
        </w:rPr>
        <w:t>'user'</w:t>
      </w:r>
      <w:r>
        <w:rPr>
          <w:rFonts w:ascii="Courier New" w:hAnsi="Courier New"/>
          <w:b w:val="0"/>
          <w:sz w:val="16"/>
        </w:rPr>
        <w:t>) {</w:t>
      </w:r>
      <w:r>
        <w:rPr>
          <w:rFonts w:ascii="Courier New" w:hAnsi="Courier New"/>
          <w:b w:val="0"/>
          <w:sz w:val="16"/>
        </w:rPr>
        <w:br/>
      </w:r>
      <w:r>
        <w:rPr>
          <w:rFonts w:ascii="Courier New" w:hAnsi="Courier New"/>
          <w:b w:val="0"/>
          <w:sz w:val="16"/>
        </w:rPr>
        <w:tab/>
        <w:tab/>
        <w:tab/>
        <w:t>if (structIsEmpty(usrCustomerInfo)) return representationOf(</w:t>
      </w:r>
      <w:r>
        <w:rPr>
          <w:rFonts w:ascii="Courier New" w:hAnsi="Courier New"/>
          <w:b w:val="0"/>
          <w:color w:val="1E7E34"/>
          <w:sz w:val="16"/>
        </w:rPr>
        <w:t>"User information not found"</w:t>
      </w:r>
      <w:r>
        <w:rPr>
          <w:rFonts w:ascii="Courier New" w:hAnsi="Courier New"/>
          <w:b w:val="0"/>
          <w:sz w:val="16"/>
        </w:rPr>
        <w:t>).withStatus(404);</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 xml:space="preserve">if (lCase(arguments.cfc) EQ </w:t>
      </w:r>
      <w:r>
        <w:rPr>
          <w:rFonts w:ascii="Courier New" w:hAnsi="Courier New"/>
          <w:b w:val="0"/>
          <w:color w:val="1E7E34"/>
          <w:sz w:val="16"/>
        </w:rPr>
        <w:t>'notification_ls'</w:t>
      </w:r>
      <w:r>
        <w:rPr>
          <w:rFonts w:ascii="Courier New" w:hAnsi="Courier New"/>
          <w:b w:val="0"/>
          <w:sz w:val="16"/>
        </w:rPr>
        <w:t>) {</w:t>
      </w:r>
      <w:r>
        <w:rPr>
          <w:rFonts w:ascii="Courier New" w:hAnsi="Courier New"/>
          <w:b w:val="0"/>
          <w:sz w:val="16"/>
        </w:rPr>
        <w:br/>
      </w:r>
      <w:r>
        <w:rPr>
          <w:rFonts w:ascii="Courier New" w:hAnsi="Courier New"/>
          <w:b w:val="0"/>
          <w:sz w:val="16"/>
        </w:rPr>
        <w:tab/>
        <w:tab/>
        <w:tab/>
        <w:t>if (structIsEmpty(usrCustomerInfo))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"arguments.requestArguments.usrId"</w:t>
      </w:r>
      <w:r>
        <w:rPr>
          <w:rFonts w:ascii="Courier New" w:hAnsi="Courier New"/>
          <w:b w:val="0"/>
          <w:sz w:val="16"/>
        </w:rPr>
        <w:t>=-1;</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"arguments.requestArguments.contragentId"</w:t>
      </w:r>
      <w:r>
        <w:rPr>
          <w:rFonts w:ascii="Courier New" w:hAnsi="Courier New"/>
          <w:b w:val="0"/>
          <w:sz w:val="16"/>
        </w:rPr>
        <w:t>=-1;</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"arguments.requestArguments.contractId"</w:t>
      </w:r>
      <w:r>
        <w:rPr>
          <w:rFonts w:ascii="Courier New" w:hAnsi="Courier New"/>
          <w:b w:val="0"/>
          <w:sz w:val="16"/>
        </w:rPr>
        <w:t>=-1;</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"arguments.requestArguments.specificationId"</w:t>
      </w:r>
      <w:r>
        <w:rPr>
          <w:rFonts w:ascii="Courier New" w:hAnsi="Courier New"/>
          <w:b w:val="0"/>
          <w:sz w:val="16"/>
        </w:rPr>
        <w:t>=-1;</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"arguments.requestArguments.isImpersonated"</w:t>
      </w:r>
      <w:r>
        <w:rPr>
          <w:rFonts w:ascii="Courier New" w:hAnsi="Courier New"/>
          <w:b w:val="0"/>
          <w:sz w:val="16"/>
        </w:rPr>
        <w:t xml:space="preserve">=false;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"arguments.requestArguments.clientID"</w:t>
      </w:r>
      <w:r>
        <w:rPr>
          <w:rFonts w:ascii="Courier New" w:hAnsi="Courier New"/>
          <w:b w:val="0"/>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"arguments.requestArguments.login"</w:t>
      </w:r>
      <w:r>
        <w:rPr>
          <w:rFonts w:ascii="Courier New" w:hAnsi="Courier New"/>
          <w:b w:val="0"/>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return true;</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if (structIsEmpty(usrCustomerInfo)) return representationOf(</w:t>
      </w:r>
      <w:r>
        <w:rPr>
          <w:rFonts w:ascii="Courier New" w:hAnsi="Courier New"/>
          <w:b w:val="0"/>
          <w:color w:val="1E7E34"/>
          <w:sz w:val="16"/>
        </w:rPr>
        <w:t>"Cannot find default specification for current user #result#"</w:t>
      </w:r>
      <w:r>
        <w:rPr>
          <w:rFonts w:ascii="Courier New" w:hAnsi="Courier New"/>
          <w:b w:val="0"/>
          <w:sz w:val="16"/>
        </w:rPr>
        <w:t>).withStatus(422);</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E7E34"/>
          <w:sz w:val="16"/>
        </w:rPr>
        <w:t>"arguments.requestArguments.usrId"</w:t>
      </w:r>
      <w:r>
        <w:rPr>
          <w:rFonts w:ascii="Courier New" w:hAnsi="Courier New"/>
          <w:b w:val="0"/>
          <w:sz w:val="16"/>
        </w:rPr>
        <w:t>=usrCustomerInfo.usrId;</w:t>
      </w:r>
      <w:r>
        <w:rPr>
          <w:rFonts w:ascii="Courier New" w:hAnsi="Courier New"/>
          <w:b w:val="0"/>
          <w:sz w:val="16"/>
        </w:rPr>
        <w:br/>
      </w:r>
      <w:r>
        <w:rPr>
          <w:rFonts w:ascii="Courier New" w:hAnsi="Courier New"/>
          <w:b w:val="0"/>
          <w:sz w:val="16"/>
        </w:rPr>
        <w:tab/>
        <w:tab/>
      </w:r>
      <w:r>
        <w:rPr>
          <w:rFonts w:ascii="Courier New" w:hAnsi="Courier New"/>
          <w:b w:val="0"/>
          <w:color w:val="1E7E34"/>
          <w:sz w:val="16"/>
        </w:rPr>
        <w:t>"arguments.requestArguments.contragentId"</w:t>
      </w:r>
      <w:r>
        <w:rPr>
          <w:rFonts w:ascii="Courier New" w:hAnsi="Courier New"/>
          <w:b w:val="0"/>
          <w:sz w:val="16"/>
        </w:rPr>
        <w:t>=usrCustomerInfo.contragentId;</w:t>
      </w:r>
      <w:r>
        <w:rPr>
          <w:rFonts w:ascii="Courier New" w:hAnsi="Courier New"/>
          <w:b w:val="0"/>
          <w:sz w:val="16"/>
        </w:rPr>
        <w:br/>
      </w:r>
      <w:r>
        <w:rPr>
          <w:rFonts w:ascii="Courier New" w:hAnsi="Courier New"/>
          <w:b w:val="0"/>
          <w:sz w:val="16"/>
        </w:rPr>
        <w:tab/>
        <w:tab/>
      </w:r>
      <w:r>
        <w:rPr>
          <w:rFonts w:ascii="Courier New" w:hAnsi="Courier New"/>
          <w:b w:val="0"/>
          <w:color w:val="1E7E34"/>
          <w:sz w:val="16"/>
        </w:rPr>
        <w:t>"arguments.requestArguments.contractId"</w:t>
      </w:r>
      <w:r>
        <w:rPr>
          <w:rFonts w:ascii="Courier New" w:hAnsi="Courier New"/>
          <w:b w:val="0"/>
          <w:sz w:val="16"/>
        </w:rPr>
        <w:t>=usrCustomerInfo.contractId;</w:t>
      </w:r>
      <w:r>
        <w:rPr>
          <w:rFonts w:ascii="Courier New" w:hAnsi="Courier New"/>
          <w:b w:val="0"/>
          <w:sz w:val="16"/>
        </w:rPr>
        <w:br/>
      </w:r>
      <w:r>
        <w:rPr>
          <w:rFonts w:ascii="Courier New" w:hAnsi="Courier New"/>
          <w:b w:val="0"/>
          <w:sz w:val="16"/>
        </w:rPr>
        <w:tab/>
        <w:tab/>
      </w:r>
      <w:r>
        <w:rPr>
          <w:rFonts w:ascii="Courier New" w:hAnsi="Courier New"/>
          <w:b w:val="0"/>
          <w:color w:val="1E7E34"/>
          <w:sz w:val="16"/>
        </w:rPr>
        <w:t>"arguments.requestArguments.specificationId"</w:t>
      </w:r>
      <w:r>
        <w:rPr>
          <w:rFonts w:ascii="Courier New" w:hAnsi="Courier New"/>
          <w:b w:val="0"/>
          <w:sz w:val="16"/>
        </w:rPr>
        <w:t>=usrCustomerInfo.specificationId;</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try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"arguments.requestArguments.isImpersonated"</w:t>
      </w:r>
      <w:r>
        <w:rPr>
          <w:rFonts w:ascii="Courier New" w:hAnsi="Courier New"/>
          <w:b w:val="0"/>
          <w:sz w:val="16"/>
        </w:rPr>
        <w:t xml:space="preserve">=idpUserData.impersonation.is_impersonated; </w:t>
      </w:r>
      <w:r>
        <w:rPr>
          <w:rFonts w:ascii="Courier New" w:hAnsi="Courier New"/>
          <w:b w:val="0"/>
          <w:sz w:val="16"/>
        </w:rPr>
        <w:br/>
      </w:r>
      <w:r>
        <w:rPr>
          <w:rFonts w:ascii="Courier New" w:hAnsi="Courier New"/>
          <w:b w:val="0"/>
          <w:sz w:val="16"/>
        </w:rPr>
        <w:tab/>
        <w:tab/>
        <w:t>} catch (e)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"arguments.requestArguments.isImpersonated"</w:t>
      </w:r>
      <w:r>
        <w:rPr>
          <w:rFonts w:ascii="Courier New" w:hAnsi="Courier New"/>
          <w:b w:val="0"/>
          <w:sz w:val="16"/>
        </w:rPr>
        <w:t>=false;</w:t>
      </w:r>
      <w:r>
        <w:rPr>
          <w:rFonts w:ascii="Courier New" w:hAnsi="Courier New"/>
          <w:b w:val="0"/>
          <w:sz w:val="16"/>
        </w:rPr>
        <w:br/>
      </w:r>
      <w:r>
        <w:rPr>
          <w:rFonts w:ascii="Courier New" w:hAnsi="Courier New"/>
          <w:b w:val="0"/>
          <w:sz w:val="16"/>
        </w:rPr>
        <w:tab/>
        <w:tab/>
        <w: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try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"arguments.requestArguments.clientID"</w:t>
      </w:r>
      <w:r>
        <w:rPr>
          <w:rFonts w:ascii="Courier New" w:hAnsi="Courier New"/>
          <w:b w:val="0"/>
          <w:sz w:val="16"/>
        </w:rPr>
        <w:t>=idpUserData.userInfo.clientID;</w:t>
      </w:r>
      <w:r>
        <w:rPr>
          <w:rFonts w:ascii="Courier New" w:hAnsi="Courier New"/>
          <w:b w:val="0"/>
          <w:sz w:val="16"/>
        </w:rPr>
        <w:br/>
      </w:r>
      <w:r>
        <w:rPr>
          <w:rFonts w:ascii="Courier New" w:hAnsi="Courier New"/>
          <w:b w:val="0"/>
          <w:sz w:val="16"/>
        </w:rPr>
        <w:tab/>
        <w:tab/>
        <w:t>} catch (e)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"arguments.requestArguments.clientID"</w:t>
      </w:r>
      <w:r>
        <w:rPr>
          <w:rFonts w:ascii="Courier New" w:hAnsi="Courier New"/>
          <w:b w:val="0"/>
          <w:sz w:val="16"/>
        </w:rPr>
        <w:t>=</w:t>
      </w:r>
      <w:r>
        <w:rPr>
          <w:rFonts w:ascii="Courier New" w:hAnsi="Courier New"/>
          <w:b w:val="0"/>
          <w:color w:val="1E7E34"/>
          <w:sz w:val="16"/>
        </w:rPr>
        <w:t>""</w:t>
      </w:r>
      <w:r>
        <w:rPr>
          <w:rFonts w:ascii="Courier New" w:hAnsi="Courier New"/>
          <w:b w:val="0"/>
          <w:sz w:val="16"/>
        </w:rPr>
        <w:t>;</w:t>
      </w:r>
      <w:r>
        <w:rPr>
          <w:rFonts w:ascii="Courier New" w:hAnsi="Courier New"/>
          <w:b w:val="0"/>
          <w:sz w:val="16"/>
        </w:rPr>
        <w:br/>
      </w:r>
      <w:r>
        <w:rPr>
          <w:rFonts w:ascii="Courier New" w:hAnsi="Courier New"/>
          <w:b w:val="0"/>
          <w:sz w:val="16"/>
        </w:rPr>
        <w:tab/>
        <w:tab/>
        <w: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try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"arguments.requestArguments.login"</w:t>
      </w:r>
      <w:r>
        <w:rPr>
          <w:rFonts w:ascii="Courier New" w:hAnsi="Courier New"/>
          <w:b w:val="0"/>
          <w:sz w:val="16"/>
        </w:rPr>
        <w:t>=idpUserData.userInfo.login;</w:t>
      </w:r>
      <w:r>
        <w:rPr>
          <w:rFonts w:ascii="Courier New" w:hAnsi="Courier New"/>
          <w:b w:val="0"/>
          <w:sz w:val="16"/>
        </w:rPr>
        <w:br/>
      </w:r>
      <w:r>
        <w:rPr>
          <w:rFonts w:ascii="Courier New" w:hAnsi="Courier New"/>
          <w:b w:val="0"/>
          <w:sz w:val="16"/>
        </w:rPr>
        <w:tab/>
        <w:tab/>
        <w:t>} catch (e)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"arguments.requestArguments.login"</w:t>
      </w:r>
      <w:r>
        <w:rPr>
          <w:rFonts w:ascii="Courier New" w:hAnsi="Courier New"/>
          <w:b w:val="0"/>
          <w:sz w:val="16"/>
        </w:rPr>
        <w:t>=</w:t>
      </w:r>
      <w:r>
        <w:rPr>
          <w:rFonts w:ascii="Courier New" w:hAnsi="Courier New"/>
          <w:b w:val="0"/>
          <w:color w:val="1E7E34"/>
          <w:sz w:val="16"/>
        </w:rPr>
        <w:t>""</w:t>
      </w:r>
      <w:r>
        <w:rPr>
          <w:rFonts w:ascii="Courier New" w:hAnsi="Courier New"/>
          <w:b w:val="0"/>
          <w:sz w:val="16"/>
        </w:rPr>
        <w:t>;</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t>return true;</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"checkAuth"</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jwtHelper=CreateObject(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"lib.jwt"</w:t>
      </w:r>
      <w:r>
        <w:rPr>
          <w:rFonts w:ascii="Courier New" w:hAnsi="Courier New"/>
          <w:b w:val="0"/>
          <w:sz w:val="16"/>
        </w:rPr>
        <w:t>).init()/&gt;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headers=</w:t>
      </w:r>
      <w:r>
        <w:rPr>
          <w:rFonts w:ascii="Courier New" w:hAnsi="Courier New"/>
          <w:b w:val="0"/>
          <w:color w:val="6F3178"/>
          <w:sz w:val="16"/>
        </w:rPr>
        <w:t>#GetHttpRequestData().headers#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rawToken=</w:t>
      </w:r>
      <w:r>
        <w:rPr>
          <w:rFonts w:ascii="Courier New" w:hAnsi="Courier New"/>
          <w:b w:val="0"/>
          <w:color w:val="0D5C73"/>
          <w:sz w:val="16"/>
        </w:rPr>
        <w:t>right</w:t>
      </w:r>
      <w:r>
        <w:rPr>
          <w:rFonts w:ascii="Courier New" w:hAnsi="Courier New"/>
          <w:b w:val="0"/>
          <w:sz w:val="16"/>
        </w:rPr>
        <w:t>(headers.Authorization,len(headers.Authorization)-len(</w:t>
      </w:r>
      <w:r>
        <w:rPr>
          <w:rFonts w:ascii="Courier New" w:hAnsi="Courier New"/>
          <w:b w:val="0"/>
          <w:color w:val="1E7E34"/>
          <w:sz w:val="16"/>
        </w:rPr>
        <w:t>'bearer '</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token=jwtHelper.decode(token=rawToken, key=request.config.IDP_certificate.keys[1], algorithms=</w:t>
      </w:r>
      <w:r>
        <w:rPr>
          <w:rFonts w:ascii="Courier New" w:hAnsi="Courier New"/>
          <w:b w:val="0"/>
          <w:color w:val="1E7E34"/>
          <w:sz w:val="16"/>
        </w:rPr>
        <w:t>'RS256'</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login=token.preferred_username/&gt;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login=ReplaceNoCase(login,</w:t>
      </w:r>
      <w:r>
        <w:rPr>
          <w:rFonts w:ascii="Courier New" w:hAnsi="Courier New"/>
          <w:b w:val="0"/>
          <w:color w:val="1E7E34"/>
          <w:sz w:val="16"/>
        </w:rPr>
        <w:t>"#request.config.auth_domain_suffix#"</w:t>
      </w:r>
      <w:r>
        <w:rPr>
          <w:rFonts w:ascii="Courier New" w:hAnsi="Courier New"/>
          <w:b w:val="0"/>
          <w:sz w:val="16"/>
        </w:rPr>
        <w: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"local.qUsr"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usr_id </w:t>
      </w:r>
      <w:r>
        <w:rPr>
          <w:rFonts w:ascii="Courier New" w:hAnsi="Courier New"/>
          <w:b w:val="0"/>
          <w:color w:val="0D5C73"/>
          <w:sz w:val="16"/>
        </w:rPr>
        <w:t>from</w:t>
      </w:r>
      <w:r>
        <w:rPr>
          <w:rFonts w:ascii="Courier New" w:hAnsi="Courier New"/>
          <w:b w:val="0"/>
          <w:sz w:val="16"/>
        </w:rPr>
        <w:t xml:space="preserve"> usr </w:t>
      </w:r>
      <w:r>
        <w:rPr>
          <w:rFonts w:ascii="Courier New" w:hAnsi="Courier New"/>
          <w:b w:val="0"/>
          <w:color w:val="0D5C73"/>
          <w:sz w:val="16"/>
        </w:rPr>
        <w:t>where</w:t>
      </w:r>
      <w:r>
        <w:rPr>
          <w:rFonts w:ascii="Courier New" w:hAnsi="Courier New"/>
          <w:b w:val="0"/>
          <w:sz w:val="16"/>
        </w:rPr>
        <w:t xml:space="preserve"> login=</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"#login#"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6F3178"/>
          <w:sz w:val="16"/>
        </w:rPr>
        <w:t>#local.qUsr.recordCount#</w:t>
      </w:r>
      <w:r>
        <w:rPr>
          <w:rFonts w:ascii="Courier New" w:hAnsi="Courier New"/>
          <w:b w:val="0"/>
          <w:sz w:val="16"/>
        </w:rPr>
        <w:t xml:space="preserve">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statuscode=</w:t>
      </w:r>
      <w:r>
        <w:rPr>
          <w:rFonts w:ascii="Courier New" w:hAnsi="Courier New"/>
          <w:b w:val="0"/>
          <w:color w:val="1E7E34"/>
          <w:sz w:val="16"/>
        </w:rPr>
        <w:t>"401"</w:t>
      </w:r>
      <w:r>
        <w:rPr>
          <w:rFonts w:ascii="Courier New" w:hAnsi="Courier New"/>
          <w:b w:val="0"/>
          <w:sz w:val="16"/>
        </w:rPr>
        <w:t xml:space="preserve"> statustext=</w:t>
      </w:r>
      <w:r>
        <w:rPr>
          <w:rFonts w:ascii="Courier New" w:hAnsi="Courier New"/>
          <w:b w:val="0"/>
          <w:color w:val="1E7E34"/>
          <w:sz w:val="16"/>
        </w:rPr>
        <w:t>"User not found in local database"</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request.usr_id=local.qUsr.usr_id/&gt;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"database"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statuscode=</w:t>
      </w:r>
      <w:r>
        <w:rPr>
          <w:rFonts w:ascii="Courier New" w:hAnsi="Courier New"/>
          <w:b w:val="0"/>
          <w:color w:val="1E7E34"/>
          <w:sz w:val="16"/>
        </w:rPr>
        <w:t>"500"</w:t>
      </w:r>
      <w:r>
        <w:rPr>
          <w:rFonts w:ascii="Courier New" w:hAnsi="Courier New"/>
          <w:b w:val="0"/>
          <w:sz w:val="16"/>
        </w:rPr>
        <w:t xml:space="preserve"> statustext=</w:t>
      </w:r>
      <w:r>
        <w:rPr>
          <w:rFonts w:ascii="Courier New" w:hAnsi="Courier New"/>
          <w:b w:val="0"/>
          <w:color w:val="1E7E34"/>
          <w:sz w:val="16"/>
        </w:rPr>
        <w:t>"Internal Server Error - Database Error"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&lt;cfoutput</w:t>
      </w:r>
      <w:r>
        <w:rPr>
          <w:rFonts w:ascii="Courier New" w:hAnsi="Courier New"/>
          <w:b w:val="0"/>
          <w:sz w:val="16"/>
        </w:rPr>
        <w:t>&gt;</w:t>
      </w:r>
      <w:r>
        <w:rPr>
          <w:rFonts w:ascii="Courier New" w:hAnsi="Courier New"/>
          <w:b w:val="0"/>
          <w:color w:val="6F3178"/>
          <w:sz w:val="16"/>
        </w:rPr>
        <w:t>#cfcatch.message#</w:t>
      </w:r>
      <w:r>
        <w:rPr>
          <w:rFonts w:ascii="Courier New" w:hAnsi="Courier New"/>
          <w:b w:val="0"/>
          <w:sz w:val="16"/>
        </w:rPr>
        <w:t xml:space="preserve"> : </w:t>
      </w:r>
      <w:r>
        <w:rPr>
          <w:rFonts w:ascii="Courier New" w:hAnsi="Courier New"/>
          <w:b w:val="0"/>
          <w:color w:val="6F3178"/>
          <w:sz w:val="16"/>
        </w:rPr>
        <w:t>#cfcatch.detail#</w:t>
      </w:r>
      <w:r>
        <w:rPr>
          <w:rFonts w:ascii="Courier New" w:hAnsi="Courier New"/>
          <w:b w:val="0"/>
          <w:color w:val="1A5FB4"/>
          <w:sz w:val="16"/>
        </w:rPr>
        <w:t>&lt;/cfoutput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!GetHttpRequestData().method EQ </w:t>
      </w:r>
      <w:r>
        <w:rPr>
          <w:rFonts w:ascii="Courier New" w:hAnsi="Courier New"/>
          <w:b w:val="0"/>
          <w:color w:val="1E7E34"/>
          <w:sz w:val="16"/>
        </w:rPr>
        <w:t>"OPTIONS"</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&lt;cfoutput</w:t>
      </w:r>
      <w:r>
        <w:rPr>
          <w:rFonts w:ascii="Courier New" w:hAnsi="Courier New"/>
          <w:b w:val="0"/>
          <w:sz w:val="16"/>
        </w:rPr>
        <w:t>&gt;</w:t>
      </w:r>
      <w:r>
        <w:rPr>
          <w:rFonts w:ascii="Courier New" w:hAnsi="Courier New"/>
          <w:b w:val="0"/>
          <w:color w:val="6F3178"/>
          <w:sz w:val="16"/>
        </w:rPr>
        <w:t>#cfcatch.message#</w:t>
      </w:r>
      <w:r>
        <w:rPr>
          <w:rFonts w:ascii="Courier New" w:hAnsi="Courier New"/>
          <w:b w:val="0"/>
          <w:sz w:val="16"/>
        </w:rPr>
        <w:t xml:space="preserve"> : </w:t>
      </w:r>
      <w:r>
        <w:rPr>
          <w:rFonts w:ascii="Courier New" w:hAnsi="Courier New"/>
          <w:b w:val="0"/>
          <w:color w:val="6F3178"/>
          <w:sz w:val="16"/>
        </w:rPr>
        <w:t>#cfcatch.detail#</w:t>
      </w:r>
      <w:r>
        <w:rPr>
          <w:rFonts w:ascii="Courier New" w:hAnsi="Courier New"/>
          <w:b w:val="0"/>
          <w:color w:val="1A5FB4"/>
          <w:sz w:val="16"/>
        </w:rPr>
        <w:t>&lt;/cfoutput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true/&gt;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"getUsrCustomerInfo"</w:t>
      </w:r>
      <w:r>
        <w:rPr>
          <w:rFonts w:ascii="Courier New" w:hAnsi="Courier New"/>
          <w:b w:val="0"/>
          <w:sz w:val="16"/>
        </w:rPr>
        <w:t>&gt;</w:t>
      </w:r>
      <w:r>
        <w:rPr>
          <w:rFonts w:ascii="Courier New" w:hAnsi="Courier New"/>
          <w:b w:val="0"/>
          <w:sz w:val="16"/>
        </w:rPr>
        <w:br/>
      </w:r>
      <w:r>
        <w:rPr>
          <w:rFonts w:ascii="Courier New" w:hAnsi="Courier New"/>
          <w:b w:val="0"/>
          <w:sz w:val="16"/>
        </w:rPr>
        <w:tab/>
        <w:tab/>
        <w:t>при этом если имперсонируется компания, то спецификацию и контракт нужно брать по компании</w:t>
      </w:r>
      <w:r>
        <w:rPr>
          <w:rFonts w:ascii="Courier New" w:hAnsi="Courier New"/>
          <w:b w:val="0"/>
          <w:sz w:val="16"/>
        </w:rPr>
        <w:br/>
      </w:r>
      <w:r>
        <w:rPr>
          <w:rFonts w:ascii="Courier New" w:hAnsi="Courier New"/>
          <w:b w:val="0"/>
          <w:sz w:val="16"/>
        </w:rPr>
        <w:tab/>
        <w:tab/>
        <w:t xml:space="preserve">Кстати, зачем нужен вообще юзер, если компания всегда доступна, а вся информация висит на ней </w:t>
      </w:r>
      <w:r>
        <w:rPr>
          <w:rFonts w:ascii="Courier New" w:hAnsi="Courier New"/>
          <w:b w:val="0"/>
          <w:sz w:val="16"/>
        </w:rPr>
        <w:br/>
      </w:r>
      <w:r>
        <w:rPr>
          <w:rFonts w:ascii="Courier New" w:hAnsi="Courier New"/>
          <w:b w:val="0"/>
          <w:sz w:val="16"/>
        </w:rPr>
        <w:tab/>
        <w:tab/>
        <w:t>Для того, чтобы разрешить ключ в целочисленный ключ CMDB---&gt;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"contragentUid"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,arguments.usrUid)&gt;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,arguments.contragentUid)&gt;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"Invalid contragent uuid"</w:t>
      </w:r>
      <w:r>
        <w:rPr>
          <w:rFonts w:ascii="Courier New" w:hAnsi="Courier New"/>
          <w:b w:val="0"/>
          <w:sz w:val="16"/>
        </w:rPr>
        <w:t xml:space="preserve"> detail=</w:t>
      </w:r>
      <w:r>
        <w:rPr>
          <w:rFonts w:ascii="Courier New" w:hAnsi="Courier New"/>
          <w:b w:val="0"/>
          <w:color w:val="1E7E34"/>
          <w:sz w:val="16"/>
        </w:rPr>
        <w:t>"uuid=(#arguments.contragentUid#) is not a valid UUID"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"local.qGetContragentInfo"</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z.contragent_id, c.contract_id, 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contragent z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(z.contragent_id=c.contragent_id)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(c.contract_id=s.contract_id)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z.external_uid=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"#arguments.contragentUid#"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#!isValid('guid',arguments.contragentUid)#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s.specification_id desc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local.qGetContragentInfo.recordCount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"local.qGetContragent"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z.contragent_id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contragent z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z.external_uid=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"#arguments.contragentUid#"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#!isValid('guid',arguments.contragentUid)#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local.qGetContragent.recordCount EQ 0&gt;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"Contragent Not Found in CMDB"</w:t>
      </w:r>
      <w:r>
        <w:rPr>
          <w:rFonts w:ascii="Courier New" w:hAnsi="Courier New"/>
          <w:b w:val="0"/>
          <w:sz w:val="16"/>
        </w:rPr>
        <w:t xml:space="preserve"> detail=</w:t>
      </w:r>
      <w:r>
        <w:rPr>
          <w:rFonts w:ascii="Courier New" w:hAnsi="Courier New"/>
          <w:b w:val="0"/>
          <w:color w:val="1E7E34"/>
          <w:sz w:val="16"/>
        </w:rPr>
        <w:t>"Contragent with uuid=(#arguments.contragentUid#) not found in CMDB"</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"local.qGetContract"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z.contragent_id, 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contragent z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(z.contragent_id=c.contragent_id)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z.external_uid=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"#arguments.contragentUid#"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#!isValid('guid',arguments.contragentUid)#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local.qGetContract.recordCount EQ 0&gt;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"Contragent does not have a contract in CMDB"</w:t>
      </w:r>
      <w:r>
        <w:rPr>
          <w:rFonts w:ascii="Courier New" w:hAnsi="Courier New"/>
          <w:b w:val="0"/>
          <w:sz w:val="16"/>
        </w:rPr>
        <w:t xml:space="preserve"> detail=</w:t>
      </w:r>
      <w:r>
        <w:rPr>
          <w:rFonts w:ascii="Courier New" w:hAnsi="Courier New"/>
          <w:b w:val="0"/>
          <w:color w:val="1E7E34"/>
          <w:sz w:val="16"/>
        </w:rPr>
        <w:t>"No contract for contragent with uuid=(#arguments.contragentUid#) found in CMDB (contragent_id=#local.qGetContragent.contragent_id#)"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"Contragent does not have a specification in CMDB"</w:t>
      </w:r>
      <w:r>
        <w:rPr>
          <w:rFonts w:ascii="Courier New" w:hAnsi="Courier New"/>
          <w:b w:val="0"/>
          <w:sz w:val="16"/>
        </w:rPr>
        <w:t xml:space="preserve"> detail=</w:t>
      </w:r>
      <w:r>
        <w:rPr>
          <w:rFonts w:ascii="Courier New" w:hAnsi="Courier New"/>
          <w:b w:val="0"/>
          <w:color w:val="1E7E34"/>
          <w:sz w:val="16"/>
        </w:rPr>
        <w:t>"No specification for contragent with uuid=(#arguments.contragentUid#) found in CMDB (contragent_id=#local.qGetContragent.contragent_id#)"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"local.qGetUserInfo"</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u.usr_id, u.contragent_id, k.contragent_id </w:t>
      </w:r>
      <w:r>
        <w:rPr>
          <w:rFonts w:ascii="Courier New" w:hAnsi="Courier New"/>
          <w:b w:val="0"/>
          <w:color w:val="0D5C73"/>
          <w:sz w:val="16"/>
        </w:rPr>
        <w:t>as</w:t>
      </w:r>
      <w:r>
        <w:rPr>
          <w:rFonts w:ascii="Courier New" w:hAnsi="Courier New"/>
          <w:b w:val="0"/>
          <w:sz w:val="16"/>
        </w:rPr>
        <w:t xml:space="preserve"> c_contragent_id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usr u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(u.contragent_id=k.contragent_id)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u.idp_usr_uid=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"#arguments.usrUid#"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#!isValid('guid',arguments.usrUid)#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local.qGetUserInfo.recordCount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"User Not Found in CMDB"</w:t>
      </w:r>
      <w:r>
        <w:rPr>
          <w:rFonts w:ascii="Courier New" w:hAnsi="Courier New"/>
          <w:b w:val="0"/>
          <w:sz w:val="16"/>
        </w:rPr>
        <w:t xml:space="preserve"> detail=</w:t>
      </w:r>
      <w:r>
        <w:rPr>
          <w:rFonts w:ascii="Courier New" w:hAnsi="Courier New"/>
          <w:b w:val="0"/>
          <w:color w:val="1E7E34"/>
          <w:sz w:val="16"/>
        </w:rPr>
        <w:t>"User with uuid=(#arguments.usrUid#) not found in CMDB"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!len(local.qGetUserInfo.contragent_id)&gt;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"User is not mapped to Contragent in CMDB"</w:t>
      </w:r>
      <w:r>
        <w:rPr>
          <w:rFonts w:ascii="Courier New" w:hAnsi="Courier New"/>
          <w:b w:val="0"/>
          <w:sz w:val="16"/>
        </w:rPr>
        <w:t xml:space="preserve"> detail=</w:t>
      </w:r>
      <w:r>
        <w:rPr>
          <w:rFonts w:ascii="Courier New" w:hAnsi="Courier New"/>
          <w:b w:val="0"/>
          <w:color w:val="1E7E34"/>
          <w:sz w:val="16"/>
        </w:rPr>
        <w:t>"Contragent for user with uuid=(#arguments.usrUid#) not specified in CMDB"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!len(local.qGetUserInfo.c_contragent_id)&gt;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"User is not mapped to Contragent in CMDB"</w:t>
      </w:r>
      <w:r>
        <w:rPr>
          <w:rFonts w:ascii="Courier New" w:hAnsi="Courier New"/>
          <w:b w:val="0"/>
          <w:sz w:val="16"/>
        </w:rPr>
        <w:t xml:space="preserve"> detail=</w:t>
      </w:r>
      <w:r>
        <w:rPr>
          <w:rFonts w:ascii="Courier New" w:hAnsi="Courier New"/>
          <w:b w:val="0"/>
          <w:color w:val="1E7E34"/>
          <w:sz w:val="16"/>
        </w:rPr>
        <w:t>"Contragent for user with uuid=(#arguments.usrUid#) not found in CMDB (specified contragent_id=#local.qGetUserInfo.contragent_id#)"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"usrId"</w:t>
      </w:r>
      <w:r>
        <w:rPr>
          <w:rFonts w:ascii="Courier New" w:hAnsi="Courier New"/>
          <w:b w:val="0"/>
          <w:sz w:val="16"/>
        </w:rPr>
        <w:t>=</w:t>
      </w:r>
      <w:r>
        <w:rPr>
          <w:rFonts w:ascii="Courier New" w:hAnsi="Courier New"/>
          <w:b w:val="0"/>
          <w:color w:val="6F3178"/>
          <w:sz w:val="16"/>
        </w:rPr>
        <w:t>#local.qGetUserInfo.usr_id#</w:t>
      </w:r>
      <w:r>
        <w:rPr>
          <w:rFonts w:ascii="Courier New" w:hAnsi="Courier New"/>
          <w:b w:val="0"/>
          <w:sz w:val="16"/>
        </w:rPr>
        <w:t>,</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"contragentId"</w:t>
      </w:r>
      <w:r>
        <w:rPr>
          <w:rFonts w:ascii="Courier New" w:hAnsi="Courier New"/>
          <w:b w:val="0"/>
          <w:sz w:val="16"/>
        </w:rPr>
        <w:t>=</w:t>
      </w:r>
      <w:r>
        <w:rPr>
          <w:rFonts w:ascii="Courier New" w:hAnsi="Courier New"/>
          <w:b w:val="0"/>
          <w:color w:val="6F3178"/>
          <w:sz w:val="16"/>
        </w:rPr>
        <w:t>#local.qGetContragentInfo.contragent_id#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#local.qGetContragentInfo.contract_id#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"specificationId"</w:t>
      </w:r>
      <w:r>
        <w:rPr>
          <w:rFonts w:ascii="Courier New" w:hAnsi="Courier New"/>
          <w:b w:val="0"/>
          <w:sz w:val="16"/>
        </w:rPr>
        <w:t>=</w:t>
      </w:r>
      <w:r>
        <w:rPr>
          <w:rFonts w:ascii="Courier New" w:hAnsi="Courier New"/>
          <w:b w:val="0"/>
          <w:color w:val="6F3178"/>
          <w:sz w:val="16"/>
        </w:rPr>
        <w:t>#local.qGetContragentInfo.specification_id#</w:t>
      </w:r>
      <w:r>
        <w:rPr>
          <w:rFonts w:ascii="Courier New" w:hAnsi="Courier New"/>
          <w:b w:val="0"/>
          <w:sz w:val="16"/>
        </w:rPr>
        <w:tab/>
        <w:tab/>
        <w:tab/>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"corsHeaders"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_taffyRequest=request._taffyRequest/&gt;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local.allowVerbs = uCase(structKeyList(_taffyRequest.matchDetails.methods))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true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listFindNoCase(</w:t>
      </w:r>
      <w:r>
        <w:rPr>
          <w:rFonts w:ascii="Courier New" w:hAnsi="Courier New"/>
          <w:b w:val="0"/>
          <w:color w:val="1E7E34"/>
          <w:sz w:val="16"/>
        </w:rPr>
        <w:t>'PUT,PATCH,DELETE,OPTIONS'</w:t>
      </w:r>
      <w:r>
        <w:rPr>
          <w:rFonts w:ascii="Courier New" w:hAnsi="Courier New"/>
          <w:b w:val="0"/>
          <w:sz w:val="16"/>
        </w:rPr>
        <w:t>,_taffyRequest.verb)</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listFind(local.allowVerbs,</w:t>
      </w:r>
      <w:r>
        <w:rPr>
          <w:rFonts w:ascii="Courier New" w:hAnsi="Courier New"/>
          <w:b w:val="0"/>
          <w:color w:val="1E7E34"/>
          <w:sz w:val="16"/>
        </w:rPr>
        <w:t>'OPTIONS'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local.allowVerbs = listAppend(local.allowVerbs,</w:t>
      </w:r>
      <w:r>
        <w:rPr>
          <w:rFonts w:ascii="Courier New" w:hAnsi="Courier New"/>
          <w:b w:val="0"/>
          <w:color w:val="1E7E34"/>
          <w:sz w:val="16"/>
        </w:rPr>
        <w:t>'OPTIONS'</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structKeyExists(_taffyRequest.headers, </w:t>
      </w:r>
      <w:r>
        <w:rPr>
          <w:rFonts w:ascii="Courier New" w:hAnsi="Courier New"/>
          <w:b w:val="0"/>
          <w:color w:val="1E7E34"/>
          <w:sz w:val="16"/>
        </w:rPr>
        <w:t>"origin"</w:t>
      </w:r>
      <w:r>
        <w:rPr>
          <w:rFonts w:ascii="Courier New" w:hAnsi="Courier New"/>
          <w:b w:val="0"/>
          <w:sz w:val="16"/>
        </w:rPr>
        <w:t>) &gt;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"Access-Control-Allow-Origin"</w:t>
      </w:r>
      <w:r>
        <w:rPr>
          <w:rFonts w:ascii="Courier New" w:hAnsi="Courier New"/>
          <w:b w:val="0"/>
          <w:sz w:val="16"/>
        </w:rPr>
        <w:t xml:space="preserve"> value=</w:t>
      </w:r>
      <w:r>
        <w:rPr>
          <w:rFonts w:ascii="Courier New" w:hAnsi="Courier New"/>
          <w:b w:val="0"/>
          <w:color w:val="1E7E34"/>
          <w:sz w:val="16"/>
        </w:rPr>
        <w:t>"#_taffyRequest.headers.origin#"</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"Access-Control-Allow-Methods"</w:t>
      </w:r>
      <w:r>
        <w:rPr>
          <w:rFonts w:ascii="Courier New" w:hAnsi="Courier New"/>
          <w:b w:val="0"/>
          <w:sz w:val="16"/>
        </w:rPr>
        <w:t xml:space="preserve"> value=</w:t>
      </w:r>
      <w:r>
        <w:rPr>
          <w:rFonts w:ascii="Courier New" w:hAnsi="Courier New"/>
          <w:b w:val="0"/>
          <w:color w:val="1E7E34"/>
          <w:sz w:val="16"/>
        </w:rPr>
        <w:t>"#local.allowVerbs#"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structKeyExists(_taffyRequest.headers, </w:t>
      </w:r>
      <w:r>
        <w:rPr>
          <w:rFonts w:ascii="Courier New" w:hAnsi="Courier New"/>
          <w:b w:val="0"/>
          <w:color w:val="1E7E34"/>
          <w:sz w:val="16"/>
        </w:rPr>
        <w:t>"Access-Control-Request-Headers"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"Access-Control-Allow-Headers"</w:t>
      </w:r>
      <w:r>
        <w:rPr>
          <w:rFonts w:ascii="Courier New" w:hAnsi="Courier New"/>
          <w:b w:val="0"/>
          <w:sz w:val="16"/>
        </w:rPr>
        <w:t xml:space="preserve"> value=</w:t>
      </w:r>
      <w:r>
        <w:rPr>
          <w:rFonts w:ascii="Courier New" w:hAnsi="Courier New"/>
          <w:b w:val="0"/>
          <w:color w:val="1E7E34"/>
          <w:sz w:val="16"/>
        </w:rPr>
        <w:t>"Origin, Authorization, X-CSRF-Token, X-Requested-With, Content-Type, X-HTTP-Method-Override, Accept, Referrer, User-Agent"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local.allowedHeaders = {}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1E7E34"/>
          <w:sz w:val="16"/>
        </w:rPr>
        <w:t>"Origin,Authorization,X-CSRF-Token,X-Requested-With,Content-Type,X-HTTP-Method-Override,Accept,Referrer,User-Agent"</w:t>
      </w:r>
      <w:r>
        <w:rPr>
          <w:rFonts w:ascii="Courier New" w:hAnsi="Courier New"/>
          <w:b w:val="0"/>
          <w:sz w:val="16"/>
        </w:rPr>
        <w:t xml:space="preserve"> index=</w:t>
      </w:r>
      <w:r>
        <w:rPr>
          <w:rFonts w:ascii="Courier New" w:hAnsi="Courier New"/>
          <w:b w:val="0"/>
          <w:color w:val="1E7E34"/>
          <w:sz w:val="16"/>
        </w:rPr>
        <w:t>"local.h"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local.allowedHeaders[local.h] = 1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local.requestedHeaders = _taffyRequest.headers[</w:t>
      </w:r>
      <w:r>
        <w:rPr>
          <w:rFonts w:ascii="Courier New" w:hAnsi="Courier New"/>
          <w:b w:val="0"/>
          <w:color w:val="1E7E34"/>
          <w:sz w:val="16"/>
        </w:rPr>
        <w:t>'Access-Control-Request-Headers'</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1E7E34"/>
          <w:sz w:val="16"/>
        </w:rPr>
        <w:t>"#local.requestedHeaders#"</w:t>
      </w:r>
      <w:r>
        <w:rPr>
          <w:rFonts w:ascii="Courier New" w:hAnsi="Courier New"/>
          <w:b w:val="0"/>
          <w:sz w:val="16"/>
        </w:rPr>
        <w:t xml:space="preserve"> index=</w:t>
      </w:r>
      <w:r>
        <w:rPr>
          <w:rFonts w:ascii="Courier New" w:hAnsi="Courier New"/>
          <w:b w:val="0"/>
          <w:color w:val="1E7E34"/>
          <w:sz w:val="16"/>
        </w:rPr>
        <w:t>"local.i"</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local.allowedHeaders[ local.i ] = 1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"Access-Control-Allow-Headers"</w:t>
      </w:r>
      <w:r>
        <w:rPr>
          <w:rFonts w:ascii="Courier New" w:hAnsi="Courier New"/>
          <w:b w:val="0"/>
          <w:sz w:val="16"/>
        </w:rPr>
        <w:t xml:space="preserve"> value=</w:t>
      </w:r>
      <w:r>
        <w:rPr>
          <w:rFonts w:ascii="Courier New" w:hAnsi="Courier New"/>
          <w:b w:val="0"/>
          <w:color w:val="1E7E34"/>
          <w:sz w:val="16"/>
        </w:rPr>
        <w:t>"#structKeyList(local.allowedHeaders)#"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"onRequest"</w:t>
      </w:r>
      <w:r>
        <w:rPr>
          <w:rFonts w:ascii="Courier New" w:hAnsi="Courier New"/>
          <w:b w:val="0"/>
          <w:sz w:val="16"/>
        </w:rPr>
        <w:t xml:space="preserve"> output=</w:t>
      </w:r>
      <w:r>
        <w:rPr>
          <w:rFonts w:ascii="Courier New" w:hAnsi="Courier New"/>
          <w:b w:val="0"/>
          <w:color w:val="1E7E34"/>
          <w:sz w:val="16"/>
        </w:rPr>
        <w:t>"true"</w:t>
      </w:r>
      <w:r>
        <w:rPr>
          <w:rFonts w:ascii="Courier New" w:hAnsi="Courier New"/>
          <w:b w:val="0"/>
          <w:sz w:val="16"/>
        </w:rPr>
        <w:t xml:space="preserve"> returntype=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"targetPage"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_taffyRequest =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 =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 =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request._taffyRequest = _taffyRequest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local.debug = false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_taffyRequest.metrics =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 = _taffyRequest.metrics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m.init = getTickCount()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structKeyExists(url, application._taffy.settings.debugKey)&gt;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&lt;cfsetting</w:t>
      </w:r>
      <w:r>
        <w:rPr>
          <w:rFonts w:ascii="Courier New" w:hAnsi="Courier New"/>
          <w:b w:val="0"/>
          <w:sz w:val="16"/>
        </w:rPr>
        <w:t xml:space="preserve"> showdebugoutput=</w:t>
      </w:r>
      <w:r>
        <w:rPr>
          <w:rFonts w:ascii="Courier New" w:hAnsi="Courier New"/>
          <w:b w:val="0"/>
          <w:color w:val="1E7E34"/>
          <w:sz w:val="16"/>
        </w:rPr>
        <w:t>"false"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NOT</w:t>
      </w:r>
      <w:r>
        <w:rPr>
          <w:rFonts w:ascii="Courier New" w:hAnsi="Courier New"/>
          <w:b w:val="0"/>
          <w:sz w:val="16"/>
        </w:rPr>
        <w:t xml:space="preserve"> structKeyExists(url,application._taffy.settings.endpointURLParam)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structKeyExists(form,application._taffy.settings.endpointURLParam)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len(cgi.path_info) lte 1</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listFindNoCase(cgi.script_name, </w:t>
      </w:r>
      <w:r>
        <w:rPr>
          <w:rFonts w:ascii="Courier New" w:hAnsi="Courier New"/>
          <w:b w:val="0"/>
          <w:color w:val="1E7E34"/>
          <w:sz w:val="16"/>
        </w:rPr>
        <w:t>"index.cfm"</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EQ listLen(cgi.script_name,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application._taffy.settings.disableDashboard&gt;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 URL, </w:t>
      </w:r>
      <w:r>
        <w:rPr>
          <w:rFonts w:ascii="Courier New" w:hAnsi="Courier New"/>
          <w:b w:val="0"/>
          <w:color w:val="1E7E34"/>
          <w:sz w:val="16"/>
        </w:rPr>
        <w:t>"docs"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"#application._taffy.settings.docsPath#"</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"../dashboard/dashboard.cfm"</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&lt;cfabort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len(application._taffy.settings.disabledDashboardRedirect)&gt;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&lt;cflocation</w:t>
      </w:r>
      <w:r>
        <w:rPr>
          <w:rFonts w:ascii="Courier New" w:hAnsi="Courier New"/>
          <w:b w:val="0"/>
          <w:sz w:val="16"/>
        </w:rPr>
        <w:t xml:space="preserve"> url=</w:t>
      </w:r>
      <w:r>
        <w:rPr>
          <w:rFonts w:ascii="Courier New" w:hAnsi="Courier New"/>
          <w:b w:val="0"/>
          <w:color w:val="1E7E34"/>
          <w:sz w:val="16"/>
        </w:rPr>
        <w:t>"#application._taffy.settings.disabledDashboardRedirect#"</w:t>
      </w:r>
      <w:r>
        <w:rPr>
          <w:rFonts w:ascii="Courier New" w:hAnsi="Courier New"/>
          <w:b w:val="0"/>
          <w:sz w:val="16"/>
        </w:rPr>
        <w:t xml:space="preserve"> addtoken=</w:t>
      </w:r>
      <w:r>
        <w:rPr>
          <w:rFonts w:ascii="Courier New" w:hAnsi="Courier New"/>
          <w:b w:val="0"/>
          <w:color w:val="1E7E34"/>
          <w:sz w:val="16"/>
        </w:rPr>
        <w:t>"false"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&lt;cfabort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application._taffy.settings.showDocsWhenDashboardDisabled&gt;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&lt;cfinclude</w:t>
      </w:r>
      <w:r>
        <w:rPr>
          <w:rFonts w:ascii="Courier New" w:hAnsi="Courier New"/>
          <w:b w:val="0"/>
          <w:sz w:val="16"/>
        </w:rPr>
        <w:t xml:space="preserve"> template=</w:t>
      </w:r>
      <w:r>
        <w:rPr>
          <w:rFonts w:ascii="Courier New" w:hAnsi="Courier New"/>
          <w:b w:val="0"/>
          <w:color w:val="1E7E34"/>
          <w:sz w:val="16"/>
        </w:rPr>
        <w:t>"#application._taffy.settings.docsPath#"</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&lt;cfabort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throwError(403, </w:t>
      </w:r>
      <w:r>
        <w:rPr>
          <w:rFonts w:ascii="Courier New" w:hAnsi="Courier New"/>
          <w:b w:val="0"/>
          <w:color w:val="1E7E34"/>
          <w:sz w:val="16"/>
        </w:rPr>
        <w:t>"Forbidden"</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m.beforeParse = getTickCount()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local.parsed = parseRequest()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m.afterParse = getTickCount()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structAppend(_taffyRequest, local.parsed)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m.parseTime = m.afterParse - m.beforeParse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local.allowVerbs = uCase(structKeyList(_taffyRequest.matchDetails.methods))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(application._taffy.settings.allowCrossDomain eq true </w:t>
      </w:r>
      <w:r>
        <w:rPr>
          <w:rFonts w:ascii="Courier New" w:hAnsi="Courier New"/>
          <w:b w:val="0"/>
          <w:color w:val="0D5C73"/>
          <w:sz w:val="16"/>
        </w:rPr>
        <w:t>or</w:t>
      </w:r>
      <w:r>
        <w:rPr>
          <w:rFonts w:ascii="Courier New" w:hAnsi="Courier New"/>
          <w:b w:val="0"/>
          <w:sz w:val="16"/>
        </w:rPr>
        <w:t xml:space="preserve"> len(application._taffy.settings.allowCrossDomain) gt 0)</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listFindNoCase(</w:t>
      </w:r>
      <w:r>
        <w:rPr>
          <w:rFonts w:ascii="Courier New" w:hAnsi="Courier New"/>
          <w:b w:val="0"/>
          <w:color w:val="1E7E34"/>
          <w:sz w:val="16"/>
        </w:rPr>
        <w:t>'PUT,PATCH,DELETE,OPTIONS'</w:t>
      </w:r>
      <w:r>
        <w:rPr>
          <w:rFonts w:ascii="Courier New" w:hAnsi="Courier New"/>
          <w:b w:val="0"/>
          <w:sz w:val="16"/>
        </w:rPr>
        <w:t>,_taffyRequest.verb)</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listFind(local.allowVerbs,</w:t>
      </w:r>
      <w:r>
        <w:rPr>
          <w:rFonts w:ascii="Courier New" w:hAnsi="Courier New"/>
          <w:b w:val="0"/>
          <w:color w:val="1E7E34"/>
          <w:sz w:val="16"/>
        </w:rPr>
        <w:t>'OPTIONS'</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    </w:t>
      </w:r>
      <w:r>
        <w:rPr>
          <w:rFonts w:ascii="Courier New" w:hAnsi="Courier New"/>
          <w:b w:val="0"/>
          <w:color w:val="1A5FB4"/>
          <w:sz w:val="16"/>
        </w:rPr>
        <w:t>&lt;cfset</w:t>
      </w:r>
      <w:r>
        <w:rPr>
          <w:rFonts w:ascii="Courier New" w:hAnsi="Courier New"/>
          <w:b w:val="0"/>
          <w:sz w:val="16"/>
        </w:rPr>
        <w:t xml:space="preserve"> local.allowVerbs = listAppend(local.allowVerbs,</w:t>
      </w:r>
      <w:r>
        <w:rPr>
          <w:rFonts w:ascii="Courier New" w:hAnsi="Courier New"/>
          <w:b w:val="0"/>
          <w:color w:val="1E7E34"/>
          <w:sz w:val="16"/>
        </w:rPr>
        <w:t>'OPTIONS'</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structKeyExists(_taffyRequest.headers, </w:t>
      </w:r>
      <w:r>
        <w:rPr>
          <w:rFonts w:ascii="Courier New" w:hAnsi="Courier New"/>
          <w:b w:val="0"/>
          <w:color w:val="1E7E34"/>
          <w:sz w:val="16"/>
        </w:rPr>
        <w:t>"origin"</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(application._taffy.settings.allowCrossDomain eq true </w:t>
      </w:r>
      <w:r>
        <w:rPr>
          <w:rFonts w:ascii="Courier New" w:hAnsi="Courier New"/>
          <w:b w:val="0"/>
          <w:color w:val="0D5C73"/>
          <w:sz w:val="16"/>
        </w:rPr>
        <w:t>or</w:t>
      </w:r>
      <w:r>
        <w:rPr>
          <w:rFonts w:ascii="Courier New" w:hAnsi="Courier New"/>
          <w:b w:val="0"/>
          <w:sz w:val="16"/>
        </w:rPr>
        <w:t xml:space="preserve"> len(application._taffy.settings.allowCrossDomain)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application._taffy.settings.allowCrossDomain eq true&gt;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"Access-Control-Allow-Origin"</w:t>
      </w:r>
      <w:r>
        <w:rPr>
          <w:rFonts w:ascii="Courier New" w:hAnsi="Courier New"/>
          <w:b w:val="0"/>
          <w:sz w:val="16"/>
        </w:rPr>
        <w:t xml:space="preserve"> value=</w:t>
      </w:r>
      <w:r>
        <w:rPr>
          <w:rFonts w:ascii="Courier New" w:hAnsi="Courier New"/>
          <w:b w:val="0"/>
          <w:color w:val="1E7E34"/>
          <w:sz w:val="16"/>
        </w:rPr>
        <w:t>"#_taffyRequest.headers.origin#"</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local.domains = listToArray( application._taffy.settings.allowCrossDomain, </w:t>
      </w:r>
      <w:r>
        <w:rPr>
          <w:rFonts w:ascii="Courier New" w:hAnsi="Courier New"/>
          <w:b w:val="0"/>
          <w:color w:val="1E7E34"/>
          <w:sz w:val="16"/>
        </w:rPr>
        <w:t>', ;'</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structKeyExists(_taffyRequest.headers, </w:t>
      </w:r>
      <w:r>
        <w:rPr>
          <w:rFonts w:ascii="Courier New" w:hAnsi="Courier New"/>
          <w:b w:val="0"/>
          <w:color w:val="1E7E34"/>
          <w:sz w:val="16"/>
        </w:rPr>
        <w:t>"origin"</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&lt;cfloop</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w:t>
      </w:r>
      <w:r>
        <w:rPr>
          <w:rFonts w:ascii="Courier New" w:hAnsi="Courier New"/>
          <w:b w:val="0"/>
          <w:color w:val="1E7E34"/>
          <w:sz w:val="16"/>
        </w:rPr>
        <w:t>"1"</w:t>
      </w:r>
      <w:r>
        <w:rPr>
          <w:rFonts w:ascii="Courier New" w:hAnsi="Courier New"/>
          <w:b w:val="0"/>
          <w:sz w:val="16"/>
        </w:rPr>
        <w:t xml:space="preserve"> to=</w:t>
      </w:r>
      <w:r>
        <w:rPr>
          <w:rFonts w:ascii="Courier New" w:hAnsi="Courier New"/>
          <w:b w:val="0"/>
          <w:color w:val="1E7E34"/>
          <w:sz w:val="16"/>
        </w:rPr>
        <w:t>"#arrayLen( local.domains )#"</w:t>
      </w:r>
      <w:r>
        <w:rPr>
          <w:rFonts w:ascii="Courier New" w:hAnsi="Courier New"/>
          <w:b w:val="0"/>
          <w:sz w:val="16"/>
        </w:rPr>
        <w:t xml:space="preserve"> index=</w:t>
      </w:r>
      <w:r>
        <w:rPr>
          <w:rFonts w:ascii="Courier New" w:hAnsi="Courier New"/>
          <w:b w:val="0"/>
          <w:color w:val="1E7E34"/>
          <w:sz w:val="16"/>
        </w:rPr>
        <w:t>"local.i"</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lcase( rereplace( _taffyRequest.headers.origin, </w:t>
      </w:r>
      <w:r>
        <w:rPr>
          <w:rFonts w:ascii="Courier New" w:hAnsi="Courier New"/>
          <w:b w:val="0"/>
          <w:color w:val="1E7E34"/>
          <w:sz w:val="16"/>
        </w:rPr>
        <w:t>"(http|https):\/\/"</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 ) EQ lcase( rereplace( local.domains[ local.i ], </w:t>
      </w:r>
      <w:r>
        <w:rPr>
          <w:rFonts w:ascii="Courier New" w:hAnsi="Courier New"/>
          <w:b w:val="0"/>
          <w:color w:val="1E7E34"/>
          <w:sz w:val="16"/>
        </w:rPr>
        <w:t>"(http|https):\/\/"</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 )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"Access-Control-Allow-Origin"</w:t>
      </w:r>
      <w:r>
        <w:rPr>
          <w:rFonts w:ascii="Courier New" w:hAnsi="Courier New"/>
          <w:b w:val="0"/>
          <w:sz w:val="16"/>
        </w:rPr>
        <w:t xml:space="preserve"> value=</w:t>
      </w:r>
      <w:r>
        <w:rPr>
          <w:rFonts w:ascii="Courier New" w:hAnsi="Courier New"/>
          <w:b w:val="0"/>
          <w:color w:val="1E7E34"/>
          <w:sz w:val="16"/>
        </w:rPr>
        <w:t>"#_taffyRequest.headers.origin#"</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"Access-Control-Allow-Credentials"</w:t>
      </w:r>
      <w:r>
        <w:rPr>
          <w:rFonts w:ascii="Courier New" w:hAnsi="Courier New"/>
          <w:b w:val="0"/>
          <w:sz w:val="16"/>
        </w:rPr>
        <w:t xml:space="preserve"> value=</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&lt;cfbreak</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"Access-Control-Allow-Methods"</w:t>
      </w:r>
      <w:r>
        <w:rPr>
          <w:rFonts w:ascii="Courier New" w:hAnsi="Courier New"/>
          <w:b w:val="0"/>
          <w:sz w:val="16"/>
        </w:rPr>
        <w:t xml:space="preserve"> value=</w:t>
      </w:r>
      <w:r>
        <w:rPr>
          <w:rFonts w:ascii="Courier New" w:hAnsi="Courier New"/>
          <w:b w:val="0"/>
          <w:color w:val="1E7E34"/>
          <w:sz w:val="16"/>
        </w:rPr>
        <w:t>"#local.allowVerbs#"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structKeyExists(_taffyRequest.headers, </w:t>
      </w:r>
      <w:r>
        <w:rPr>
          <w:rFonts w:ascii="Courier New" w:hAnsi="Courier New"/>
          <w:b w:val="0"/>
          <w:color w:val="1E7E34"/>
          <w:sz w:val="16"/>
        </w:rPr>
        <w:t>"Access-Control-Request-Headers"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"Access-Control-Allow-Headers"</w:t>
      </w:r>
      <w:r>
        <w:rPr>
          <w:rFonts w:ascii="Courier New" w:hAnsi="Courier New"/>
          <w:b w:val="0"/>
          <w:sz w:val="16"/>
        </w:rPr>
        <w:t xml:space="preserve"> value=</w:t>
      </w:r>
      <w:r>
        <w:rPr>
          <w:rFonts w:ascii="Courier New" w:hAnsi="Courier New"/>
          <w:b w:val="0"/>
          <w:color w:val="1E7E34"/>
          <w:sz w:val="16"/>
        </w:rPr>
        <w:t>"Origin, Authorization, X-CSRF-Token, X-Requested-With, Content-Type, X-HTTP-Method-Override, Accept, Referrer, User-Agent"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local.allowedHeaders = {}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1E7E34"/>
          <w:sz w:val="16"/>
        </w:rPr>
        <w:t>"Origin,Authorization,X-CSRF-Token,X-Requested-With,Content-Type,X-HTTP-Method-Override,Accept,Referrer,User-Agent"</w:t>
      </w:r>
      <w:r>
        <w:rPr>
          <w:rFonts w:ascii="Courier New" w:hAnsi="Courier New"/>
          <w:b w:val="0"/>
          <w:sz w:val="16"/>
        </w:rPr>
        <w:t xml:space="preserve"> index=</w:t>
      </w:r>
      <w:r>
        <w:rPr>
          <w:rFonts w:ascii="Courier New" w:hAnsi="Courier New"/>
          <w:b w:val="0"/>
          <w:color w:val="1E7E34"/>
          <w:sz w:val="16"/>
        </w:rPr>
        <w:t>"local.h"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local.allowedHeaders[local.h] = 1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local.requestedHeaders = _taffyRequest.headers[</w:t>
      </w:r>
      <w:r>
        <w:rPr>
          <w:rFonts w:ascii="Courier New" w:hAnsi="Courier New"/>
          <w:b w:val="0"/>
          <w:color w:val="1E7E34"/>
          <w:sz w:val="16"/>
        </w:rPr>
        <w:t>'Access-Control-Request-Headers'</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1E7E34"/>
          <w:sz w:val="16"/>
        </w:rPr>
        <w:t>"#local.requestedHeaders#"</w:t>
      </w:r>
      <w:r>
        <w:rPr>
          <w:rFonts w:ascii="Courier New" w:hAnsi="Courier New"/>
          <w:b w:val="0"/>
          <w:sz w:val="16"/>
        </w:rPr>
        <w:t xml:space="preserve"> index=</w:t>
      </w:r>
      <w:r>
        <w:rPr>
          <w:rFonts w:ascii="Courier New" w:hAnsi="Courier New"/>
          <w:b w:val="0"/>
          <w:color w:val="1E7E34"/>
          <w:sz w:val="16"/>
        </w:rPr>
        <w:t>"local.i"</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local.allowedHeaders[ local.i ] = 1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"Access-Control-Allow-Headers"</w:t>
      </w:r>
      <w:r>
        <w:rPr>
          <w:rFonts w:ascii="Courier New" w:hAnsi="Courier New"/>
          <w:b w:val="0"/>
          <w:sz w:val="16"/>
        </w:rPr>
        <w:t xml:space="preserve"> value=</w:t>
      </w:r>
      <w:r>
        <w:rPr>
          <w:rFonts w:ascii="Courier New" w:hAnsi="Courier New"/>
          <w:b w:val="0"/>
          <w:color w:val="1E7E34"/>
          <w:sz w:val="16"/>
        </w:rPr>
        <w:t>"#structKeyList(local.allowedHeaders)#"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addHeaders(getGlobalHeaders()) /&gt;</w:t>
      </w:r>
      <w:r>
        <w:rPr>
          <w:rFonts w:ascii="Courier New" w:hAnsi="Courier New"/>
          <w:b w:val="0"/>
          <w:sz w:val="16"/>
        </w:rPr>
        <w:br/>
      </w:r>
      <w:r>
        <w:rPr>
          <w:rFonts w:ascii="Courier New" w:hAnsi="Courier New"/>
          <w:b w:val="0"/>
          <w:sz w:val="16"/>
        </w:rPr>
        <w:br/>
      </w:r>
      <w:r>
        <w:rPr>
          <w:rFonts w:ascii="Courier New" w:hAnsi="Courier New"/>
          <w:b w:val="0"/>
          <w:sz w:val="16"/>
        </w:rPr>
        <w:tab/>
        <w:tab/>
        <w:tab/>
        <w:t>Now we know everything we need to know to service the request. let's service it!</w:t>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m.beforeOnTaffyRequest = getTickCount()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_taffyRequest.continue = onTaffyRequest(</w:t>
      </w:r>
      <w:r>
        <w:rPr>
          <w:rFonts w:ascii="Courier New" w:hAnsi="Courier New"/>
          <w:b w:val="0"/>
          <w:sz w:val="16"/>
        </w:rPr>
        <w:br/>
      </w:r>
      <w:r>
        <w:rPr>
          <w:rFonts w:ascii="Courier New" w:hAnsi="Courier New"/>
          <w:b w:val="0"/>
          <w:sz w:val="16"/>
        </w:rPr>
        <w:tab/>
        <w:tab/>
        <w:tab/>
        <w:t>_taffyRequest.verb</w:t>
      </w:r>
      <w:r>
        <w:rPr>
          <w:rFonts w:ascii="Courier New" w:hAnsi="Courier New"/>
          <w:b w:val="0"/>
          <w:sz w:val="16"/>
        </w:rPr>
        <w:br/>
      </w:r>
      <w:r>
        <w:rPr>
          <w:rFonts w:ascii="Courier New" w:hAnsi="Courier New"/>
          <w:b w:val="0"/>
          <w:sz w:val="16"/>
        </w:rPr>
        <w:tab/>
        <w:tab/>
        <w:tab/>
        <w:t>,_taffyRequest.matchDetails.beanName</w:t>
      </w:r>
      <w:r>
        <w:rPr>
          <w:rFonts w:ascii="Courier New" w:hAnsi="Courier New"/>
          <w:b w:val="0"/>
          <w:sz w:val="16"/>
        </w:rPr>
        <w:br/>
      </w:r>
      <w:r>
        <w:rPr>
          <w:rFonts w:ascii="Courier New" w:hAnsi="Courier New"/>
          <w:b w:val="0"/>
          <w:sz w:val="16"/>
        </w:rPr>
        <w:tab/>
        <w:tab/>
        <w:tab/>
        <w:t>,_taffyRequest.requestArguments</w:t>
      </w:r>
      <w:r>
        <w:rPr>
          <w:rFonts w:ascii="Courier New" w:hAnsi="Courier New"/>
          <w:b w:val="0"/>
          <w:sz w:val="16"/>
        </w:rPr>
        <w:br/>
      </w:r>
      <w:r>
        <w:rPr>
          <w:rFonts w:ascii="Courier New" w:hAnsi="Courier New"/>
          <w:b w:val="0"/>
          <w:sz w:val="16"/>
        </w:rPr>
        <w:tab/>
        <w:tab/>
        <w:tab/>
        <w:t>,_taffyRequest.returnMimeExt</w:t>
      </w:r>
      <w:r>
        <w:rPr>
          <w:rFonts w:ascii="Courier New" w:hAnsi="Courier New"/>
          <w:b w:val="0"/>
          <w:sz w:val="16"/>
        </w:rPr>
        <w:br/>
      </w:r>
      <w:r>
        <w:rPr>
          <w:rFonts w:ascii="Courier New" w:hAnsi="Courier New"/>
          <w:b w:val="0"/>
          <w:sz w:val="16"/>
        </w:rPr>
        <w:tab/>
        <w:tab/>
        <w:tab/>
        <w:t>,_taffyRequest.headers</w:t>
      </w:r>
      <w:r>
        <w:rPr>
          <w:rFonts w:ascii="Courier New" w:hAnsi="Courier New"/>
          <w:b w:val="0"/>
          <w:sz w:val="16"/>
        </w:rPr>
        <w:br/>
      </w:r>
      <w:r>
        <w:rPr>
          <w:rFonts w:ascii="Courier New" w:hAnsi="Courier New"/>
          <w:b w:val="0"/>
          <w:sz w:val="16"/>
        </w:rPr>
        <w:tab/>
        <w:tab/>
        <w:tab/>
        <w:t>,_taffyRequest.methodMetadata</w:t>
      </w:r>
      <w:r>
        <w:rPr>
          <w:rFonts w:ascii="Courier New" w:hAnsi="Courier New"/>
          <w:b w:val="0"/>
          <w:sz w:val="16"/>
        </w:rPr>
        <w:br/>
      </w:r>
      <w:r>
        <w:rPr>
          <w:rFonts w:ascii="Courier New" w:hAnsi="Courier New"/>
          <w:b w:val="0"/>
          <w:sz w:val="16"/>
        </w:rPr>
        <w:tab/>
        <w:tab/>
        <w:tab/>
        <w:t>,local.parsed.matchDetails.srcUri</w:t>
      </w:r>
      <w:r>
        <w:rPr>
          <w:rFonts w:ascii="Courier New" w:hAnsi="Courier New"/>
          <w:b w:val="0"/>
          <w:sz w:val="16"/>
        </w:rPr>
        <w:br/>
      </w:r>
      <w:r>
        <w:rPr>
          <w:rFonts w:ascii="Courier New" w:hAnsi="Courier New"/>
          <w:b w:val="0"/>
          <w:sz w:val="16"/>
        </w:rPr>
        <w:tab/>
        <w:tab/>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m.afterOnTaffyRequest = getTickCount()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m.otrTime = m.afterOnTaffyRequest - m.beforeOnTaffyRequest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structKeyExists(_taffyRequest, </w:t>
      </w:r>
      <w:r>
        <w:rPr>
          <w:rFonts w:ascii="Courier New" w:hAnsi="Courier New"/>
          <w:b w:val="0"/>
          <w:color w:val="1E7E34"/>
          <w:sz w:val="16"/>
        </w:rPr>
        <w:t>"continue"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br/>
      </w:r>
      <w:r>
        <w:rPr>
          <w:rFonts w:ascii="Courier New" w:hAnsi="Courier New"/>
          <w:b w:val="0"/>
          <w:sz w:val="16"/>
        </w:rPr>
        <w:tab/>
        <w:tab/>
        <w:tab/>
        <w:tab/>
        <w:t>message=</w:t>
      </w:r>
      <w:r>
        <w:rPr>
          <w:rFonts w:ascii="Courier New" w:hAnsi="Courier New"/>
          <w:b w:val="0"/>
          <w:color w:val="1E7E34"/>
          <w:sz w:val="16"/>
        </w:rPr>
        <w:t>"Error in your onTaffyRequest method"</w:t>
      </w:r>
      <w:r>
        <w:rPr>
          <w:rFonts w:ascii="Courier New" w:hAnsi="Courier New"/>
          <w:b w:val="0"/>
          <w:sz w:val="16"/>
        </w:rPr>
        <w:br/>
      </w:r>
      <w:r>
        <w:rPr>
          <w:rFonts w:ascii="Courier New" w:hAnsi="Courier New"/>
          <w:b w:val="0"/>
          <w:sz w:val="16"/>
        </w:rPr>
        <w:tab/>
        <w:tab/>
        <w:tab/>
        <w:tab/>
        <w:t>detail=</w:t>
      </w:r>
      <w:r>
        <w:rPr>
          <w:rFonts w:ascii="Courier New" w:hAnsi="Courier New"/>
          <w:b w:val="0"/>
          <w:color w:val="1E7E34"/>
          <w:sz w:val="16"/>
        </w:rPr>
        <w:t>"Your onTaffyRequest method returned no value. Expected: Return TRUE or call noData()/representationOf()."</w:t>
      </w:r>
      <w:r>
        <w:rPr>
          <w:rFonts w:ascii="Courier New" w:hAnsi="Courier New"/>
          <w:b w:val="0"/>
          <w:sz w:val="16"/>
        </w:rPr>
        <w:br/>
      </w:r>
      <w:r>
        <w:rPr>
          <w:rFonts w:ascii="Courier New" w:hAnsi="Courier New"/>
          <w:b w:val="0"/>
          <w:sz w:val="16"/>
        </w:rPr>
        <w:tab/>
        <w:tab/>
        <w:tab/>
        <w:tab/>
        <w:t>errorcode=</w:t>
      </w:r>
      <w:r>
        <w:rPr>
          <w:rFonts w:ascii="Courier New" w:hAnsi="Courier New"/>
          <w:b w:val="0"/>
          <w:color w:val="1E7E34"/>
          <w:sz w:val="16"/>
        </w:rPr>
        <w:t>"400"</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isObject(_taffyRequest.continue)&gt;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_taffyRequest.result = duplicate(_taffyRequest.continue)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structDelete(_taffyRequest, </w:t>
      </w:r>
      <w:r>
        <w:rPr>
          <w:rFonts w:ascii="Courier New" w:hAnsi="Courier New"/>
          <w:b w:val="0"/>
          <w:color w:val="1E7E34"/>
          <w:sz w:val="16"/>
        </w:rPr>
        <w:t>"continue"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m.resourceTime = 0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structKeyExists(_taffyRequest.requestArguments, application._taffy.settings.simulateKey) </w:t>
      </w:r>
      <w:r>
        <w:rPr>
          <w:rFonts w:ascii="Courier New" w:hAnsi="Courier New"/>
          <w:b w:val="0"/>
          <w:color w:val="0D5C73"/>
          <w:sz w:val="16"/>
        </w:rPr>
        <w:t>and</w:t>
      </w:r>
      <w:r>
        <w:rPr>
          <w:rFonts w:ascii="Courier New" w:hAnsi="Courier New"/>
          <w:b w:val="0"/>
          <w:sz w:val="16"/>
        </w:rPr>
        <w:t xml:space="preserve"> _taffyRequest.requestArguments[application._taffy.settings.simulateKey] eq application._taffy.settings.simulatePassword&gt;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sampler = </w:t>
      </w:r>
      <w:r>
        <w:rPr>
          <w:rFonts w:ascii="Courier New" w:hAnsi="Courier New"/>
          <w:b w:val="0"/>
          <w:color w:val="1E7E34"/>
          <w:sz w:val="16"/>
        </w:rPr>
        <w:t>'sample#_taffyRequest.method#Response'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structKeyExists(_taffyRequest.matchDetails.metadata, sampler)&gt;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&lt;cfinvoke</w:t>
      </w:r>
      <w:r>
        <w:rPr>
          <w:rFonts w:ascii="Courier New" w:hAnsi="Courier New"/>
          <w:b w:val="0"/>
          <w:sz w:val="16"/>
        </w:rPr>
        <w:br/>
      </w:r>
      <w:r>
        <w:rPr>
          <w:rFonts w:ascii="Courier New" w:hAnsi="Courier New"/>
          <w:b w:val="0"/>
          <w:sz w:val="16"/>
        </w:rPr>
        <w:tab/>
        <w:tab/>
        <w:tab/>
        <w:tab/>
        <w:tab/>
        <w:tab/>
        <w:t>component=</w:t>
      </w:r>
      <w:r>
        <w:rPr>
          <w:rFonts w:ascii="Courier New" w:hAnsi="Courier New"/>
          <w:b w:val="0"/>
          <w:color w:val="1E7E34"/>
          <w:sz w:val="16"/>
        </w:rPr>
        <w:t>"#application._taffy.factory.getBean(_taffyRequest.matchDetails.beanName)#"</w:t>
      </w:r>
      <w:r>
        <w:rPr>
          <w:rFonts w:ascii="Courier New" w:hAnsi="Courier New"/>
          <w:b w:val="0"/>
          <w:sz w:val="16"/>
        </w:rPr>
        <w:br/>
      </w:r>
      <w:r>
        <w:rPr>
          <w:rFonts w:ascii="Courier New" w:hAnsi="Courier New"/>
          <w:b w:val="0"/>
          <w:sz w:val="16"/>
        </w:rPr>
        <w:tab/>
        <w:tab/>
        <w:tab/>
        <w:tab/>
        <w:tab/>
        <w:tab/>
        <w:t>method=</w:t>
      </w:r>
      <w:r>
        <w:rPr>
          <w:rFonts w:ascii="Courier New" w:hAnsi="Courier New"/>
          <w:b w:val="0"/>
          <w:color w:val="1E7E34"/>
          <w:sz w:val="16"/>
        </w:rPr>
        <w:t>"#sampler#"</w:t>
      </w:r>
      <w:r>
        <w:rPr>
          <w:rFonts w:ascii="Courier New" w:hAnsi="Courier New"/>
          <w:b w:val="0"/>
          <w:sz w:val="16"/>
        </w:rPr>
        <w:br/>
      </w:r>
      <w:r>
        <w:rPr>
          <w:rFonts w:ascii="Courier New" w:hAnsi="Courier New"/>
          <w:b w:val="0"/>
          <w:sz w:val="16"/>
        </w:rPr>
        <w:tab/>
        <w:tab/>
        <w:tab/>
        <w:tab/>
        <w:tab/>
        <w:tab/>
        <w:t>returnvariable=</w:t>
      </w:r>
      <w:r>
        <w:rPr>
          <w:rFonts w:ascii="Courier New" w:hAnsi="Courier New"/>
          <w:b w:val="0"/>
          <w:color w:val="1E7E34"/>
          <w:sz w:val="16"/>
        </w:rPr>
        <w:t>"_taffyRequest.result"</w:t>
      </w:r>
      <w:r>
        <w:rPr>
          <w:rFonts w:ascii="Courier New" w:hAnsi="Courier New"/>
          <w:b w:val="0"/>
          <w:sz w:val="16"/>
        </w:rPr>
        <w:br/>
      </w:r>
      <w:r>
        <w:rPr>
          <w:rFonts w:ascii="Courier New" w:hAnsi="Courier New"/>
          <w:b w:val="0"/>
          <w:sz w:val="16"/>
        </w:rPr>
        <w:tab/>
        <w:tab/>
        <w:tab/>
        <w:tab/>
        <w:tab/>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_taffyRequest.result = rep(_taffyRequest.result)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_taffyRequest.result = noData().withStatus(400, </w:t>
      </w:r>
      <w:r>
        <w:rPr>
          <w:rFonts w:ascii="Courier New" w:hAnsi="Courier New"/>
          <w:b w:val="0"/>
          <w:color w:val="1E7E34"/>
          <w:sz w:val="16"/>
        </w:rPr>
        <w:t>"No Sample Response Available"</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structKeyExists(_taffyRequest.matchDetails.methods, _taffyRequest.verb)&gt;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m.cacheCheckTime = getTickCount()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local.cacheKey = getCacheKey(</w:t>
      </w:r>
      <w:r>
        <w:rPr>
          <w:rFonts w:ascii="Courier New" w:hAnsi="Courier New"/>
          <w:b w:val="0"/>
          <w:sz w:val="16"/>
        </w:rPr>
        <w:br/>
      </w:r>
      <w:r>
        <w:rPr>
          <w:rFonts w:ascii="Courier New" w:hAnsi="Courier New"/>
          <w:b w:val="0"/>
          <w:sz w:val="16"/>
        </w:rPr>
        <w:tab/>
        <w:tab/>
        <w:tab/>
        <w:tab/>
        <w:tab/>
        <w:tab/>
        <w:t>_taffyRequest.matchDetails.beanName</w:t>
      </w:r>
      <w:r>
        <w:rPr>
          <w:rFonts w:ascii="Courier New" w:hAnsi="Courier New"/>
          <w:b w:val="0"/>
          <w:sz w:val="16"/>
        </w:rPr>
        <w:br/>
      </w:r>
      <w:r>
        <w:rPr>
          <w:rFonts w:ascii="Courier New" w:hAnsi="Courier New"/>
          <w:b w:val="0"/>
          <w:sz w:val="16"/>
        </w:rPr>
        <w:tab/>
        <w:tab/>
        <w:tab/>
        <w:tab/>
        <w:tab/>
        <w:tab/>
        <w:t>,_taffyRequest.requestArguments</w:t>
      </w:r>
      <w:r>
        <w:rPr>
          <w:rFonts w:ascii="Courier New" w:hAnsi="Courier New"/>
          <w:b w:val="0"/>
          <w:sz w:val="16"/>
        </w:rPr>
        <w:br/>
      </w:r>
      <w:r>
        <w:rPr>
          <w:rFonts w:ascii="Courier New" w:hAnsi="Courier New"/>
          <w:b w:val="0"/>
          <w:sz w:val="16"/>
        </w:rPr>
        <w:tab/>
        <w:tab/>
        <w:tab/>
        <w:tab/>
        <w:tab/>
        <w:tab/>
        <w:t>,local.parsed.matchDetails.srcUri</w:t>
      </w:r>
      <w:r>
        <w:rPr>
          <w:rFonts w:ascii="Courier New" w:hAnsi="Courier New"/>
          <w:b w:val="0"/>
          <w:sz w:val="16"/>
        </w:rPr>
        <w:br/>
      </w:r>
      <w:r>
        <w:rPr>
          <w:rFonts w:ascii="Courier New" w:hAnsi="Courier New"/>
          <w:b w:val="0"/>
          <w:sz w:val="16"/>
        </w:rPr>
        <w:tab/>
        <w:tab/>
        <w:tab/>
        <w:tab/>
        <w:tab/>
        <w:t>)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ucase(_taffyRequest.verb) eq </w:t>
      </w:r>
      <w:r>
        <w:rPr>
          <w:rFonts w:ascii="Courier New" w:hAnsi="Courier New"/>
          <w:b w:val="0"/>
          <w:color w:val="1E7E34"/>
          <w:sz w:val="16"/>
        </w:rPr>
        <w:t>"GET"</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validCacheExists(local.cacheKey)&gt;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m.cacheCheckTime = getTickCount() - m.cacheCheckTime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m.cacheGetTime = getTickCount()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_taffyRequest.result = getCachedResponse(local.cacheKey)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m.cacheGetTime = m.cacheGetTime - getTickCount()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ucase(_taffyRequest.verb) eq </w:t>
      </w:r>
      <w:r>
        <w:rPr>
          <w:rFonts w:ascii="Courier New" w:hAnsi="Courier New"/>
          <w:b w:val="0"/>
          <w:color w:val="1E7E34"/>
          <w:sz w:val="16"/>
        </w:rPr>
        <w:t>"GET"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m.cacheCheckTime = getTickCount() - m.cacheCheckTime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structDelete(m, </w:t>
      </w:r>
      <w:r>
        <w:rPr>
          <w:rFonts w:ascii="Courier New" w:hAnsi="Courier New"/>
          <w:b w:val="0"/>
          <w:color w:val="1E7E34"/>
          <w:sz w:val="16"/>
        </w:rPr>
        <w:t>"cacheCheckTime"</w:t>
      </w:r>
      <w:r>
        <w:rPr>
          <w:rFonts w:ascii="Courier New" w:hAnsi="Courier New"/>
          <w:b w:val="0"/>
          <w:sz w:val="16"/>
        </w:rPr>
        <w: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m.beforeResource = getTickCount()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&lt;cfinvoke</w:t>
      </w:r>
      <w:r>
        <w:rPr>
          <w:rFonts w:ascii="Courier New" w:hAnsi="Courier New"/>
          <w:b w:val="0"/>
          <w:sz w:val="16"/>
        </w:rPr>
        <w:br/>
      </w:r>
      <w:r>
        <w:rPr>
          <w:rFonts w:ascii="Courier New" w:hAnsi="Courier New"/>
          <w:b w:val="0"/>
          <w:sz w:val="16"/>
        </w:rPr>
        <w:tab/>
        <w:tab/>
        <w:tab/>
        <w:tab/>
        <w:tab/>
        <w:tab/>
        <w:tab/>
        <w:t>component=</w:t>
      </w:r>
      <w:r>
        <w:rPr>
          <w:rFonts w:ascii="Courier New" w:hAnsi="Courier New"/>
          <w:b w:val="0"/>
          <w:color w:val="1E7E34"/>
          <w:sz w:val="16"/>
        </w:rPr>
        <w:t>"#application._taffy.factory.getBean(_taffyRequest.matchDetails.beanName)#"</w:t>
      </w:r>
      <w:r>
        <w:rPr>
          <w:rFonts w:ascii="Courier New" w:hAnsi="Courier New"/>
          <w:b w:val="0"/>
          <w:sz w:val="16"/>
        </w:rPr>
        <w:br/>
      </w:r>
      <w:r>
        <w:rPr>
          <w:rFonts w:ascii="Courier New" w:hAnsi="Courier New"/>
          <w:b w:val="0"/>
          <w:sz w:val="16"/>
        </w:rPr>
        <w:tab/>
        <w:tab/>
        <w:tab/>
        <w:tab/>
        <w:tab/>
        <w:tab/>
        <w:tab/>
        <w:t>method=</w:t>
      </w:r>
      <w:r>
        <w:rPr>
          <w:rFonts w:ascii="Courier New" w:hAnsi="Courier New"/>
          <w:b w:val="0"/>
          <w:color w:val="1E7E34"/>
          <w:sz w:val="16"/>
        </w:rPr>
        <w:t>"#_taffyRequest.method#"</w:t>
      </w:r>
      <w:r>
        <w:rPr>
          <w:rFonts w:ascii="Courier New" w:hAnsi="Courier New"/>
          <w:b w:val="0"/>
          <w:sz w:val="16"/>
        </w:rPr>
        <w:br/>
      </w:r>
      <w:r>
        <w:rPr>
          <w:rFonts w:ascii="Courier New" w:hAnsi="Courier New"/>
          <w:b w:val="0"/>
          <w:sz w:val="16"/>
        </w:rPr>
        <w:tab/>
        <w:tab/>
        <w:tab/>
        <w:tab/>
        <w:tab/>
        <w:tab/>
        <w:tab/>
        <w:t>argumentcollection=</w:t>
      </w:r>
      <w:r>
        <w:rPr>
          <w:rFonts w:ascii="Courier New" w:hAnsi="Courier New"/>
          <w:b w:val="0"/>
          <w:color w:val="1E7E34"/>
          <w:sz w:val="16"/>
        </w:rPr>
        <w:t>"#_taffyRequest.requestArguments#"</w:t>
      </w:r>
      <w:r>
        <w:rPr>
          <w:rFonts w:ascii="Courier New" w:hAnsi="Courier New"/>
          <w:b w:val="0"/>
          <w:sz w:val="16"/>
        </w:rPr>
        <w:br/>
      </w:r>
      <w:r>
        <w:rPr>
          <w:rFonts w:ascii="Courier New" w:hAnsi="Courier New"/>
          <w:b w:val="0"/>
          <w:sz w:val="16"/>
        </w:rPr>
        <w:tab/>
        <w:tab/>
        <w:tab/>
        <w:tab/>
        <w:tab/>
        <w:tab/>
        <w:tab/>
        <w:t>returnvariable=</w:t>
      </w:r>
      <w:r>
        <w:rPr>
          <w:rFonts w:ascii="Courier New" w:hAnsi="Courier New"/>
          <w:b w:val="0"/>
          <w:color w:val="1E7E34"/>
          <w:sz w:val="16"/>
        </w:rPr>
        <w:t>"_taffyRequest.result"</w:t>
      </w:r>
      <w:r>
        <w:rPr>
          <w:rFonts w:ascii="Courier New" w:hAnsi="Courier New"/>
          <w:b w:val="0"/>
          <w:sz w:val="16"/>
        </w:rPr>
        <w:br/>
      </w:r>
      <w:r>
        <w:rPr>
          <w:rFonts w:ascii="Courier New" w:hAnsi="Courier New"/>
          <w:b w:val="0"/>
          <w:sz w:val="16"/>
        </w:rPr>
        <w:tab/>
        <w:tab/>
        <w:tab/>
        <w:tab/>
        <w:tab/>
        <w:tab/>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m.afterResource = getTickCount()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m.resourceTime = m.afterResource - m.beforeResource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!isDefined(</w:t>
      </w:r>
      <w:r>
        <w:rPr>
          <w:rFonts w:ascii="Courier New" w:hAnsi="Courier New"/>
          <w:b w:val="0"/>
          <w:color w:val="1E7E34"/>
          <w:sz w:val="16"/>
        </w:rPr>
        <w:t>"_taffyRequest.result"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&lt;cfthrow</w:t>
      </w:r>
      <w:r>
        <w:rPr>
          <w:rFonts w:ascii="Courier New" w:hAnsi="Courier New"/>
          <w:b w:val="0"/>
          <w:sz w:val="16"/>
        </w:rPr>
        <w:br/>
      </w:r>
      <w:r>
        <w:rPr>
          <w:rFonts w:ascii="Courier New" w:hAnsi="Courier New"/>
          <w:b w:val="0"/>
          <w:sz w:val="16"/>
        </w:rPr>
        <w:tab/>
        <w:tab/>
        <w:tab/>
        <w:tab/>
        <w:tab/>
        <w:tab/>
        <w:tab/>
        <w:tab/>
        <w:t>message=</w:t>
      </w:r>
      <w:r>
        <w:rPr>
          <w:rFonts w:ascii="Courier New" w:hAnsi="Courier New"/>
          <w:b w:val="0"/>
          <w:color w:val="1E7E34"/>
          <w:sz w:val="16"/>
        </w:rPr>
        <w:t>"Resource did not return a value"</w:t>
      </w:r>
      <w:r>
        <w:rPr>
          <w:rFonts w:ascii="Courier New" w:hAnsi="Courier New"/>
          <w:b w:val="0"/>
          <w:sz w:val="16"/>
        </w:rPr>
        <w:br/>
      </w:r>
      <w:r>
        <w:rPr>
          <w:rFonts w:ascii="Courier New" w:hAnsi="Courier New"/>
          <w:b w:val="0"/>
          <w:sz w:val="16"/>
        </w:rPr>
        <w:tab/>
        <w:tab/>
        <w:tab/>
        <w:tab/>
        <w:tab/>
        <w:tab/>
        <w:tab/>
        <w:tab/>
        <w:t>detail=</w:t>
      </w:r>
      <w:r>
        <w:rPr>
          <w:rFonts w:ascii="Courier New" w:hAnsi="Courier New"/>
          <w:b w:val="0"/>
          <w:color w:val="1E7E34"/>
          <w:sz w:val="16"/>
        </w:rPr>
        <w:t>"The resource is expected to return a call to rep()/representationOf() or noData(). It appears there was no return at all."</w:t>
      </w:r>
      <w:r>
        <w:rPr>
          <w:rFonts w:ascii="Courier New" w:hAnsi="Courier New"/>
          <w:b w:val="0"/>
          <w:sz w:val="16"/>
        </w:rPr>
        <w:br/>
      </w:r>
      <w:r>
        <w:rPr>
          <w:rFonts w:ascii="Courier New" w:hAnsi="Courier New"/>
          <w:b w:val="0"/>
          <w:sz w:val="16"/>
        </w:rPr>
        <w:tab/>
        <w:tab/>
        <w:tab/>
        <w:tab/>
        <w:tab/>
        <w:tab/>
        <w:tab/>
        <w:tab/>
        <w:t>errorcode=</w:t>
      </w:r>
      <w:r>
        <w:rPr>
          <w:rFonts w:ascii="Courier New" w:hAnsi="Courier New"/>
          <w:b w:val="0"/>
          <w:color w:val="1E7E34"/>
          <w:sz w:val="16"/>
        </w:rPr>
        <w:t>"taffy.resources.ResourceReturnsNothing"</w:t>
      </w:r>
      <w:r>
        <w:rPr>
          <w:rFonts w:ascii="Courier New" w:hAnsi="Courier New"/>
          <w:b w:val="0"/>
          <w:sz w:val="16"/>
        </w:rPr>
        <w:br/>
      </w:r>
      <w:r>
        <w:rPr>
          <w:rFonts w:ascii="Courier New" w:hAnsi="Courier New"/>
          <w:b w:val="0"/>
          <w:sz w:val="16"/>
        </w:rPr>
        <w:tab/>
        <w:tab/>
        <w:tab/>
        <w:tab/>
        <w:tab/>
        <w:tab/>
        <w:tab/>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 xml:space="preserve">This way we can directly return the object instead of a serializer </w:t>
      </w:r>
      <w:r>
        <w:rPr>
          <w:rFonts w:ascii="Courier New" w:hAnsi="Courier New"/>
          <w:b w:val="0"/>
          <w:color w:val="0D5C73"/>
          <w:sz w:val="16"/>
        </w:rPr>
        <w:t>from</w:t>
      </w:r>
      <w:r>
        <w:rPr>
          <w:rFonts w:ascii="Courier New" w:hAnsi="Courier New"/>
          <w:b w:val="0"/>
          <w:sz w:val="16"/>
        </w:rPr>
        <w:t xml:space="preserve"> resource actions.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!isInstanceOf(_taffyRequest.result, </w:t>
      </w:r>
      <w:r>
        <w:rPr>
          <w:rFonts w:ascii="Courier New" w:hAnsi="Courier New"/>
          <w:b w:val="0"/>
          <w:color w:val="1E7E34"/>
          <w:sz w:val="16"/>
        </w:rPr>
        <w:t>"taffy.core.baseSerializer"</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_taffyRequest.result = rep(_taffyRequest.result)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ucase(_taffyRequest.verb) eq </w:t>
      </w:r>
      <w:r>
        <w:rPr>
          <w:rFonts w:ascii="Courier New" w:hAnsi="Courier New"/>
          <w:b w:val="0"/>
          <w:color w:val="1E7E34"/>
          <w:sz w:val="16"/>
        </w:rPr>
        <w:t>"GET"</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structKeyExists(local, </w:t>
      </w:r>
      <w:r>
        <w:rPr>
          <w:rFonts w:ascii="Courier New" w:hAnsi="Courier New"/>
          <w:b w:val="0"/>
          <w:color w:val="1E7E34"/>
          <w:sz w:val="16"/>
        </w:rPr>
        <w:t>"cacheKey"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m.cacheSaveStart = getTickCount()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setCachedResponse(local.cacheKey, _taffyRequest.result)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m.cacheSaveTime = getTickCount() - m.cacheSaveStart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listFind(local.allowVerbs,_taffyRequest.verb)&gt;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"ALLOW"</w:t>
      </w:r>
      <w:r>
        <w:rPr>
          <w:rFonts w:ascii="Courier New" w:hAnsi="Courier New"/>
          <w:b w:val="0"/>
          <w:sz w:val="16"/>
        </w:rPr>
        <w:t xml:space="preserve"> value=</w:t>
      </w:r>
      <w:r>
        <w:rPr>
          <w:rFonts w:ascii="Courier New" w:hAnsi="Courier New"/>
          <w:b w:val="0"/>
          <w:color w:val="1E7E34"/>
          <w:sz w:val="16"/>
        </w:rPr>
        <w:t>"#local.allowVerbs#"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throwError(405, </w:t>
      </w:r>
      <w:r>
        <w:rPr>
          <w:rFonts w:ascii="Courier New" w:hAnsi="Courier New"/>
          <w:b w:val="0"/>
          <w:color w:val="1E7E34"/>
          <w:sz w:val="16"/>
        </w:rPr>
        <w:t>"Method Not Allowed"</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_taffyRequest.resultHeaders = structNew()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_taffyRequest.statusArgs = structNew()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_taffyRequest.statusArgs.statusCode = 200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_taffyRequest.statusArgs.statusText = </w:t>
      </w:r>
      <w:r>
        <w:rPr>
          <w:rFonts w:ascii="Courier New" w:hAnsi="Courier New"/>
          <w:b w:val="0"/>
          <w:color w:val="1E7E34"/>
          <w:sz w:val="16"/>
        </w:rPr>
        <w:t>'OK'</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mimeSupported(_taffyRequest.returnMimeExt)&gt;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throwError(400, </w:t>
      </w:r>
      <w:r>
        <w:rPr>
          <w:rFonts w:ascii="Courier New" w:hAnsi="Courier New"/>
          <w:b w:val="0"/>
          <w:color w:val="1E7E34"/>
          <w:sz w:val="16"/>
        </w:rPr>
        <w:t>"Requested format not available (#_taffyRequest.returnMimeExt#)"</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structKeyExists(_taffyRequest,</w:t>
      </w:r>
      <w:r>
        <w:rPr>
          <w:rFonts w:ascii="Courier New" w:hAnsi="Courier New"/>
          <w:b w:val="0"/>
          <w:color w:val="1E7E34"/>
          <w:sz w:val="16"/>
        </w:rPr>
        <w:t>'result'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_taffyRequest.statusArgs = structNew()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_taffyRequest.statusArgs.statusCode = _taffyRequest.result.getStatus()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_taffyRequest.statusArgs.statusText = _taffyRequest.result.getStatusText()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&lt;cfinvoke</w:t>
      </w:r>
      <w:r>
        <w:rPr>
          <w:rFonts w:ascii="Courier New" w:hAnsi="Courier New"/>
          <w:b w:val="0"/>
          <w:sz w:val="16"/>
        </w:rPr>
        <w:br/>
      </w:r>
      <w:r>
        <w:rPr>
          <w:rFonts w:ascii="Courier New" w:hAnsi="Courier New"/>
          <w:b w:val="0"/>
          <w:sz w:val="16"/>
        </w:rPr>
        <w:tab/>
        <w:tab/>
        <w:tab/>
        <w:tab/>
        <w:t>component=</w:t>
      </w:r>
      <w:r>
        <w:rPr>
          <w:rFonts w:ascii="Courier New" w:hAnsi="Courier New"/>
          <w:b w:val="0"/>
          <w:color w:val="1E7E34"/>
          <w:sz w:val="16"/>
        </w:rPr>
        <w:t>"#_taffyRequest.result#"</w:t>
      </w:r>
      <w:r>
        <w:rPr>
          <w:rFonts w:ascii="Courier New" w:hAnsi="Courier New"/>
          <w:b w:val="0"/>
          <w:sz w:val="16"/>
        </w:rPr>
        <w:br/>
      </w:r>
      <w:r>
        <w:rPr>
          <w:rFonts w:ascii="Courier New" w:hAnsi="Courier New"/>
          <w:b w:val="0"/>
          <w:sz w:val="16"/>
        </w:rPr>
        <w:tab/>
        <w:tab/>
        <w:tab/>
        <w:tab/>
        <w:t>method=</w:t>
      </w:r>
      <w:r>
        <w:rPr>
          <w:rFonts w:ascii="Courier New" w:hAnsi="Courier New"/>
          <w:b w:val="0"/>
          <w:color w:val="1E7E34"/>
          <w:sz w:val="16"/>
        </w:rPr>
        <w:t>"getHeaders"</w:t>
      </w:r>
      <w:r>
        <w:rPr>
          <w:rFonts w:ascii="Courier New" w:hAnsi="Courier New"/>
          <w:b w:val="0"/>
          <w:sz w:val="16"/>
        </w:rPr>
        <w:br/>
      </w:r>
      <w:r>
        <w:rPr>
          <w:rFonts w:ascii="Courier New" w:hAnsi="Courier New"/>
          <w:b w:val="0"/>
          <w:sz w:val="16"/>
        </w:rPr>
        <w:tab/>
        <w:tab/>
        <w:tab/>
        <w:tab/>
        <w:t>returnvariable=</w:t>
      </w:r>
      <w:r>
        <w:rPr>
          <w:rFonts w:ascii="Courier New" w:hAnsi="Courier New"/>
          <w:b w:val="0"/>
          <w:color w:val="1E7E34"/>
          <w:sz w:val="16"/>
        </w:rPr>
        <w:t>"_taffyRequest.resultHeaders"</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&lt;cfsetting</w:t>
      </w:r>
      <w:r>
        <w:rPr>
          <w:rFonts w:ascii="Courier New" w:hAnsi="Courier New"/>
          <w:b w:val="0"/>
          <w:sz w:val="16"/>
        </w:rPr>
        <w:t xml:space="preserve"> enablecfoutputonly=</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type=</w:t>
      </w:r>
      <w:r>
        <w:rPr>
          <w:rFonts w:ascii="Courier New" w:hAnsi="Courier New"/>
          <w:b w:val="0"/>
          <w:color w:val="1E7E34"/>
          <w:sz w:val="16"/>
        </w:rPr>
        <w:t>"#getReturnMimeAsHeader(_taffyRequest.returnMimeExt)#; charset=utf-8"</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&lt;cfheader</w:t>
      </w:r>
      <w:r>
        <w:rPr>
          <w:rFonts w:ascii="Courier New" w:hAnsi="Courier New"/>
          <w:b w:val="0"/>
          <w:sz w:val="16"/>
        </w:rPr>
        <w:t xml:space="preserve"> statuscode=</w:t>
      </w:r>
      <w:r>
        <w:rPr>
          <w:rFonts w:ascii="Courier New" w:hAnsi="Courier New"/>
          <w:b w:val="0"/>
          <w:color w:val="1E7E34"/>
          <w:sz w:val="16"/>
        </w:rPr>
        <w:t>"#_taffyRequest.statusArgs.statusCode#"</w:t>
      </w:r>
      <w:r>
        <w:rPr>
          <w:rFonts w:ascii="Courier New" w:hAnsi="Courier New"/>
          <w:b w:val="0"/>
          <w:sz w:val="16"/>
        </w:rPr>
        <w:t xml:space="preserve"> statustext=</w:t>
      </w:r>
      <w:r>
        <w:rPr>
          <w:rFonts w:ascii="Courier New" w:hAnsi="Courier New"/>
          <w:b w:val="0"/>
          <w:color w:val="1E7E34"/>
          <w:sz w:val="16"/>
        </w:rPr>
        <w:t>"#_taffyRequest.statusArgs.statusText#"</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addHeaders(_taffyRequest.resultHeaders)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"ALLOW"</w:t>
      </w:r>
      <w:r>
        <w:rPr>
          <w:rFonts w:ascii="Courier New" w:hAnsi="Courier New"/>
          <w:b w:val="0"/>
          <w:sz w:val="16"/>
        </w:rPr>
        <w:t xml:space="preserve"> value=</w:t>
      </w:r>
      <w:r>
        <w:rPr>
          <w:rFonts w:ascii="Courier New" w:hAnsi="Courier New"/>
          <w:b w:val="0"/>
          <w:color w:val="1E7E34"/>
          <w:sz w:val="16"/>
        </w:rPr>
        <w:t>"#local.allowVerbs#"</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"X-TIME-IN-PARSE"</w:t>
      </w:r>
      <w:r>
        <w:rPr>
          <w:rFonts w:ascii="Courier New" w:hAnsi="Courier New"/>
          <w:b w:val="0"/>
          <w:sz w:val="16"/>
        </w:rPr>
        <w:t xml:space="preserve"> value=</w:t>
      </w:r>
      <w:r>
        <w:rPr>
          <w:rFonts w:ascii="Courier New" w:hAnsi="Courier New"/>
          <w:b w:val="0"/>
          <w:color w:val="1E7E34"/>
          <w:sz w:val="16"/>
        </w:rPr>
        <w:t>"#m.parseTime#"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"X-TIME-IN-ONTAFFYREQUEST"</w:t>
      </w:r>
      <w:r>
        <w:rPr>
          <w:rFonts w:ascii="Courier New" w:hAnsi="Courier New"/>
          <w:b w:val="0"/>
          <w:sz w:val="16"/>
        </w:rPr>
        <w:t xml:space="preserve"> value=</w:t>
      </w:r>
      <w:r>
        <w:rPr>
          <w:rFonts w:ascii="Courier New" w:hAnsi="Courier New"/>
          <w:b w:val="0"/>
          <w:color w:val="1E7E34"/>
          <w:sz w:val="16"/>
        </w:rPr>
        <w:t>"#m.otrTime#"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structKeyExists(m, </w:t>
      </w:r>
      <w:r>
        <w:rPr>
          <w:rFonts w:ascii="Courier New" w:hAnsi="Courier New"/>
          <w:b w:val="0"/>
          <w:color w:val="1E7E34"/>
          <w:sz w:val="16"/>
        </w:rPr>
        <w:t>"resourceTime"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"X-TIME-IN-RESOURCE"</w:t>
      </w:r>
      <w:r>
        <w:rPr>
          <w:rFonts w:ascii="Courier New" w:hAnsi="Courier New"/>
          <w:b w:val="0"/>
          <w:sz w:val="16"/>
        </w:rPr>
        <w:t xml:space="preserve"> value=</w:t>
      </w:r>
      <w:r>
        <w:rPr>
          <w:rFonts w:ascii="Courier New" w:hAnsi="Courier New"/>
          <w:b w:val="0"/>
          <w:color w:val="1E7E34"/>
          <w:sz w:val="16"/>
        </w:rPr>
        <w:t>"#m.resourceTime#"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structKeyExists(m, </w:t>
      </w:r>
      <w:r>
        <w:rPr>
          <w:rFonts w:ascii="Courier New" w:hAnsi="Courier New"/>
          <w:b w:val="0"/>
          <w:color w:val="1E7E34"/>
          <w:sz w:val="16"/>
        </w:rPr>
        <w:t>"cacheCheckTime"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"X-TIME-IN-CACHE-CHECK"</w:t>
      </w:r>
      <w:r>
        <w:rPr>
          <w:rFonts w:ascii="Courier New" w:hAnsi="Courier New"/>
          <w:b w:val="0"/>
          <w:sz w:val="16"/>
        </w:rPr>
        <w:t xml:space="preserve"> value=</w:t>
      </w:r>
      <w:r>
        <w:rPr>
          <w:rFonts w:ascii="Courier New" w:hAnsi="Courier New"/>
          <w:b w:val="0"/>
          <w:color w:val="1E7E34"/>
          <w:sz w:val="16"/>
        </w:rPr>
        <w:t>"#m.cacheCheckTime#"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structKeyExists(m, </w:t>
      </w:r>
      <w:r>
        <w:rPr>
          <w:rFonts w:ascii="Courier New" w:hAnsi="Courier New"/>
          <w:b w:val="0"/>
          <w:color w:val="1E7E34"/>
          <w:sz w:val="16"/>
        </w:rPr>
        <w:t>"cacheGetTime"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"X-TIME-IN-CACHE-GET"</w:t>
      </w:r>
      <w:r>
        <w:rPr>
          <w:rFonts w:ascii="Courier New" w:hAnsi="Courier New"/>
          <w:b w:val="0"/>
          <w:sz w:val="16"/>
        </w:rPr>
        <w:t xml:space="preserve"> value=</w:t>
      </w:r>
      <w:r>
        <w:rPr>
          <w:rFonts w:ascii="Courier New" w:hAnsi="Courier New"/>
          <w:b w:val="0"/>
          <w:color w:val="1E7E34"/>
          <w:sz w:val="16"/>
        </w:rPr>
        <w:t>"#m.cacheGetTime#"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structKeyExists(m, </w:t>
      </w:r>
      <w:r>
        <w:rPr>
          <w:rFonts w:ascii="Courier New" w:hAnsi="Courier New"/>
          <w:b w:val="0"/>
          <w:color w:val="1E7E34"/>
          <w:sz w:val="16"/>
        </w:rPr>
        <w:t>"cacheSaveTime"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"X-TIME-IN-CACHE-SAVE"</w:t>
      </w:r>
      <w:r>
        <w:rPr>
          <w:rFonts w:ascii="Courier New" w:hAnsi="Courier New"/>
          <w:b w:val="0"/>
          <w:sz w:val="16"/>
        </w:rPr>
        <w:t xml:space="preserve"> value=</w:t>
      </w:r>
      <w:r>
        <w:rPr>
          <w:rFonts w:ascii="Courier New" w:hAnsi="Courier New"/>
          <w:b w:val="0"/>
          <w:color w:val="1E7E34"/>
          <w:sz w:val="16"/>
        </w:rPr>
        <w:t>"#m.cacheSaveTime#"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application._taffy.settings.exposeHeaders&gt;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local.exposeHeaderList = structKeyList(_taffyRequest.resultHeaders)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local.exposeHeaderValue =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application._taffy.settings.useEtags </w:t>
      </w:r>
      <w:r>
        <w:rPr>
          <w:rFonts w:ascii="Courier New" w:hAnsi="Courier New"/>
          <w:b w:val="0"/>
          <w:color w:val="0D5C73"/>
          <w:sz w:val="16"/>
        </w:rPr>
        <w:t>and</w:t>
      </w:r>
      <w:r>
        <w:rPr>
          <w:rFonts w:ascii="Courier New" w:hAnsi="Courier New"/>
          <w:b w:val="0"/>
          <w:sz w:val="16"/>
        </w:rPr>
        <w:t xml:space="preserve"> _taffyRequest.verb eq </w:t>
      </w:r>
      <w:r>
        <w:rPr>
          <w:rFonts w:ascii="Courier New" w:hAnsi="Courier New"/>
          <w:b w:val="0"/>
          <w:color w:val="1E7E34"/>
          <w:sz w:val="16"/>
        </w:rPr>
        <w:t>"GET"</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_taffyRequest.result.getType() eq </w:t>
      </w:r>
      <w:r>
        <w:rPr>
          <w:rFonts w:ascii="Courier New" w:hAnsi="Courier New"/>
          <w:b w:val="0"/>
          <w:color w:val="1E7E34"/>
          <w:sz w:val="16"/>
        </w:rPr>
        <w:t>"textual"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local.exposeHeaderList = listAppend(local.exposeHeaderList, </w:t>
      </w:r>
      <w:r>
        <w:rPr>
          <w:rFonts w:ascii="Courier New" w:hAnsi="Courier New"/>
          <w:b w:val="0"/>
          <w:color w:val="1E7E34"/>
          <w:sz w:val="16"/>
        </w:rPr>
        <w:t>"Etag"</w:t>
      </w:r>
      <w:r>
        <w:rPr>
          <w:rFonts w:ascii="Courier New" w:hAnsi="Courier New"/>
          <w:b w:val="0"/>
          <w:sz w:val="16"/>
        </w:rPr>
        <w:t>)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1E7E34"/>
          <w:sz w:val="16"/>
        </w:rPr>
        <w:t>"#local.exposeHeaderList#"</w:t>
      </w:r>
      <w:r>
        <w:rPr>
          <w:rFonts w:ascii="Courier New" w:hAnsi="Courier New"/>
          <w:b w:val="0"/>
          <w:sz w:val="16"/>
        </w:rPr>
        <w:t xml:space="preserve"> index=</w:t>
      </w:r>
      <w:r>
        <w:rPr>
          <w:rFonts w:ascii="Courier New" w:hAnsi="Courier New"/>
          <w:b w:val="0"/>
          <w:color w:val="1E7E34"/>
          <w:sz w:val="16"/>
        </w:rPr>
        <w:t>"local.exposeHeader"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listFindNoCase(</w:t>
      </w:r>
      <w:r>
        <w:rPr>
          <w:rFonts w:ascii="Courier New" w:hAnsi="Courier New"/>
          <w:b w:val="0"/>
          <w:color w:val="1E7E34"/>
          <w:sz w:val="16"/>
        </w:rPr>
        <w:t>"Cache-Control,Content-Language,Content-Type,Expires,Last-Modified,Pragma"</w:t>
      </w:r>
      <w:r>
        <w:rPr>
          <w:rFonts w:ascii="Courier New" w:hAnsi="Courier New"/>
          <w:b w:val="0"/>
          <w:sz w:val="16"/>
        </w:rPr>
        <w:t>, local.exposeHeader)&gt;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local.exposeHeaderValue = listAppend(local.exposeHeaderValue, local.exposeHeader)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listLen(local.exposeHeaderValue) gt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"Access-Control-Expose-Headers"</w:t>
      </w:r>
      <w:r>
        <w:rPr>
          <w:rFonts w:ascii="Courier New" w:hAnsi="Courier New"/>
          <w:b w:val="0"/>
          <w:sz w:val="16"/>
        </w:rPr>
        <w:t xml:space="preserve"> value=</w:t>
      </w:r>
      <w:r>
        <w:rPr>
          <w:rFonts w:ascii="Courier New" w:hAnsi="Courier New"/>
          <w:b w:val="0"/>
          <w:color w:val="1E7E34"/>
          <w:sz w:val="16"/>
        </w:rPr>
        <w:t>"#local.exposeHeaderValue#"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structKeyExists(_taffyRequest,</w:t>
      </w:r>
      <w:r>
        <w:rPr>
          <w:rFonts w:ascii="Courier New" w:hAnsi="Courier New"/>
          <w:b w:val="0"/>
          <w:color w:val="1E7E34"/>
          <w:sz w:val="16"/>
        </w:rPr>
        <w:t>'result'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_taffyRequest.resultType = _taffyRequest.result.getType()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local.resultSerialized =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_taffyRequest.resultType eq </w:t>
      </w:r>
      <w:r>
        <w:rPr>
          <w:rFonts w:ascii="Courier New" w:hAnsi="Courier New"/>
          <w:b w:val="0"/>
          <w:color w:val="1E7E34"/>
          <w:sz w:val="16"/>
        </w:rPr>
        <w:t>"textual"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_taffyRequest.metrics.beforeSerialize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br/>
      </w:r>
      <w:r>
        <w:rPr>
          <w:rFonts w:ascii="Courier New" w:hAnsi="Courier New"/>
          <w:b w:val="0"/>
          <w:sz w:val="16"/>
        </w:rPr>
        <w:tab/>
        <w:tab/>
        <w:tab/>
        <w:tab/>
        <w:tab/>
        <w:t>component=</w:t>
      </w:r>
      <w:r>
        <w:rPr>
          <w:rFonts w:ascii="Courier New" w:hAnsi="Courier New"/>
          <w:b w:val="0"/>
          <w:color w:val="1E7E34"/>
          <w:sz w:val="16"/>
        </w:rPr>
        <w:t>"#_taffyRequest.result#"</w:t>
      </w:r>
      <w:r>
        <w:rPr>
          <w:rFonts w:ascii="Courier New" w:hAnsi="Courier New"/>
          <w:b w:val="0"/>
          <w:sz w:val="16"/>
        </w:rPr>
        <w:br/>
      </w:r>
      <w:r>
        <w:rPr>
          <w:rFonts w:ascii="Courier New" w:hAnsi="Courier New"/>
          <w:b w:val="0"/>
          <w:sz w:val="16"/>
        </w:rPr>
        <w:tab/>
        <w:tab/>
        <w:tab/>
        <w:tab/>
        <w:tab/>
        <w:t>method=</w:t>
      </w:r>
      <w:r>
        <w:rPr>
          <w:rFonts w:ascii="Courier New" w:hAnsi="Courier New"/>
          <w:b w:val="0"/>
          <w:color w:val="1E7E34"/>
          <w:sz w:val="16"/>
        </w:rPr>
        <w:t>"getAs#_taffyRequest.returnMimeExt#"</w:t>
      </w:r>
      <w:r>
        <w:rPr>
          <w:rFonts w:ascii="Courier New" w:hAnsi="Courier New"/>
          <w:b w:val="0"/>
          <w:sz w:val="16"/>
        </w:rPr>
        <w:br/>
      </w:r>
      <w:r>
        <w:rPr>
          <w:rFonts w:ascii="Courier New" w:hAnsi="Courier New"/>
          <w:b w:val="0"/>
          <w:sz w:val="16"/>
        </w:rPr>
        <w:tab/>
        <w:tab/>
        <w:tab/>
        <w:tab/>
        <w:tab/>
        <w:t>returnvariable=</w:t>
      </w:r>
      <w:r>
        <w:rPr>
          <w:rFonts w:ascii="Courier New" w:hAnsi="Courier New"/>
          <w:b w:val="0"/>
          <w:color w:val="1E7E34"/>
          <w:sz w:val="16"/>
        </w:rPr>
        <w:t>"_taffyRequest.resultSerialized"</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_taffyRequest.metrics.afterSerialize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m.serializeTime = m.afterSerialize - m.beforeSerialize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"X-TIME-IN-SERIALIZE"</w:t>
      </w:r>
      <w:r>
        <w:rPr>
          <w:rFonts w:ascii="Courier New" w:hAnsi="Courier New"/>
          <w:b w:val="0"/>
          <w:sz w:val="16"/>
        </w:rPr>
        <w:t xml:space="preserve"> value=</w:t>
      </w:r>
      <w:r>
        <w:rPr>
          <w:rFonts w:ascii="Courier New" w:hAnsi="Courier New"/>
          <w:b w:val="0"/>
          <w:color w:val="1E7E34"/>
          <w:sz w:val="16"/>
        </w:rPr>
        <w:t>"#m.serializeTime#"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structKeyExists(_taffyRequest, </w:t>
      </w:r>
      <w:r>
        <w:rPr>
          <w:rFonts w:ascii="Courier New" w:hAnsi="Courier New"/>
          <w:b w:val="0"/>
          <w:color w:val="1E7E34"/>
          <w:sz w:val="16"/>
        </w:rPr>
        <w:t>"jsonpCallback"</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_taffyRequest.resultSerialized = _taffyRequest.jsonpCallback &amp; </w:t>
      </w:r>
      <w:r>
        <w:rPr>
          <w:rFonts w:ascii="Courier New" w:hAnsi="Courier New"/>
          <w:b w:val="0"/>
          <w:color w:val="1E7E34"/>
          <w:sz w:val="16"/>
        </w:rPr>
        <w:t>"("</w:t>
      </w:r>
      <w:r>
        <w:rPr>
          <w:rFonts w:ascii="Courier New" w:hAnsi="Courier New"/>
          <w:b w:val="0"/>
          <w:sz w:val="16"/>
        </w:rPr>
        <w:t xml:space="preserve"> &amp; _taffyRequest.resultSerialized &amp;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application._taffy.settings.useEtags </w:t>
      </w:r>
      <w:r>
        <w:rPr>
          <w:rFonts w:ascii="Courier New" w:hAnsi="Courier New"/>
          <w:b w:val="0"/>
          <w:color w:val="0D5C73"/>
          <w:sz w:val="16"/>
        </w:rPr>
        <w:t>and</w:t>
      </w:r>
      <w:r>
        <w:rPr>
          <w:rFonts w:ascii="Courier New" w:hAnsi="Courier New"/>
          <w:b w:val="0"/>
          <w:sz w:val="16"/>
        </w:rPr>
        <w:t xml:space="preserve"> _taffyRequest.verb eq </w:t>
      </w:r>
      <w:r>
        <w:rPr>
          <w:rFonts w:ascii="Courier New" w:hAnsi="Courier New"/>
          <w:b w:val="0"/>
          <w:color w:val="1E7E34"/>
          <w:sz w:val="16"/>
        </w:rPr>
        <w:t>"GET"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structKeyExists(server, </w:t>
      </w:r>
      <w:r>
        <w:rPr>
          <w:rFonts w:ascii="Courier New" w:hAnsi="Courier New"/>
          <w:b w:val="0"/>
          <w:color w:val="1E7E34"/>
          <w:sz w:val="16"/>
        </w:rPr>
        <w:t>"lucee"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_taffyRequest.serverEtag = </w:t>
      </w:r>
      <w:r>
        <w:rPr>
          <w:rFonts w:ascii="Courier New" w:hAnsi="Courier New"/>
          <w:b w:val="0"/>
          <w:color w:val="1E7E34"/>
          <w:sz w:val="16"/>
        </w:rPr>
        <w:t>'"'</w:t>
      </w:r>
      <w:r>
        <w:rPr>
          <w:rFonts w:ascii="Courier New" w:hAnsi="Courier New"/>
          <w:b w:val="0"/>
          <w:sz w:val="16"/>
        </w:rPr>
        <w:t xml:space="preserve"> &amp; hash(_taffyRequest.resultSerialized) &amp;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_taffyRequest.serverEtag = </w:t>
      </w:r>
      <w:r>
        <w:rPr>
          <w:rFonts w:ascii="Courier New" w:hAnsi="Courier New"/>
          <w:b w:val="0"/>
          <w:color w:val="1E7E34"/>
          <w:sz w:val="16"/>
        </w:rPr>
        <w:t>'"'</w:t>
      </w:r>
      <w:r>
        <w:rPr>
          <w:rFonts w:ascii="Courier New" w:hAnsi="Courier New"/>
          <w:b w:val="0"/>
          <w:sz w:val="16"/>
        </w:rPr>
        <w:t xml:space="preserve"> &amp; _taffyRequest.result.getData().hashCode() &amp;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structKeyExists(_taffyRequest.headers, </w:t>
      </w:r>
      <w:r>
        <w:rPr>
          <w:rFonts w:ascii="Courier New" w:hAnsi="Courier New"/>
          <w:b w:val="0"/>
          <w:color w:val="1E7E34"/>
          <w:sz w:val="16"/>
        </w:rPr>
        <w:t>"If-None-Match"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_taffyRequest.clientEtag = _taffyRequest.headers[</w:t>
      </w:r>
      <w:r>
        <w:rPr>
          <w:rFonts w:ascii="Courier New" w:hAnsi="Courier New"/>
          <w:b w:val="0"/>
          <w:color w:val="1E7E34"/>
          <w:sz w:val="16"/>
        </w:rPr>
        <w:t>'If-None-Match'</w:t>
      </w:r>
      <w:r>
        <w:rPr>
          <w:rFonts w:ascii="Courier New" w:hAnsi="Courier New"/>
          <w:b w:val="0"/>
          <w:sz w:val="16"/>
        </w:rPr>
        <w:t>] /&gt;</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len(_taffyRequest.clientEtag) gt 0 </w:t>
      </w:r>
      <w:r>
        <w:rPr>
          <w:rFonts w:ascii="Courier New" w:hAnsi="Courier New"/>
          <w:b w:val="0"/>
          <w:color w:val="0D5C73"/>
          <w:sz w:val="16"/>
        </w:rPr>
        <w:t>and</w:t>
      </w:r>
      <w:r>
        <w:rPr>
          <w:rFonts w:ascii="Courier New" w:hAnsi="Courier New"/>
          <w:b w:val="0"/>
          <w:sz w:val="16"/>
        </w:rPr>
        <w:t xml:space="preserve"> _taffyRequest.clientEtag eq _taffyRequest.serverEtag&gt;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&lt;cfheader</w:t>
      </w:r>
      <w:r>
        <w:rPr>
          <w:rFonts w:ascii="Courier New" w:hAnsi="Courier New"/>
          <w:b w:val="0"/>
          <w:sz w:val="16"/>
        </w:rPr>
        <w:t xml:space="preserve"> statuscode=</w:t>
      </w:r>
      <w:r>
        <w:rPr>
          <w:rFonts w:ascii="Courier New" w:hAnsi="Courier New"/>
          <w:b w:val="0"/>
          <w:color w:val="1E7E34"/>
          <w:sz w:val="16"/>
        </w:rPr>
        <w:t>"304"</w:t>
      </w:r>
      <w:r>
        <w:rPr>
          <w:rFonts w:ascii="Courier New" w:hAnsi="Courier New"/>
          <w:b w:val="0"/>
          <w:sz w:val="16"/>
        </w:rPr>
        <w:t xml:space="preserve"> statustext=</w:t>
      </w:r>
      <w:r>
        <w:rPr>
          <w:rFonts w:ascii="Courier New" w:hAnsi="Courier New"/>
          <w:b w:val="0"/>
          <w:color w:val="1E7E34"/>
          <w:sz w:val="16"/>
        </w:rPr>
        <w:t>"Not Modified"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type=</w:t>
      </w:r>
      <w:r>
        <w:rPr>
          <w:rFonts w:ascii="Courier New" w:hAnsi="Courier New"/>
          <w:b w:val="0"/>
          <w:color w:val="1E7E34"/>
          <w:sz w:val="16"/>
        </w:rPr>
        <w:t>"#application._taffy.settings.mimeExtensions[_taffyRequest.returnMimeExt]#; charset=utf-8"</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&lt;cfreturn</w:t>
      </w:r>
      <w:r>
        <w:rPr>
          <w:rFonts w:ascii="Courier New" w:hAnsi="Courier New"/>
          <w:b w:val="0"/>
          <w:sz w:val="16"/>
        </w:rPr>
        <w:t xml:space="preserve"> true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"Etag"</w:t>
      </w:r>
      <w:r>
        <w:rPr>
          <w:rFonts w:ascii="Courier New" w:hAnsi="Courier New"/>
          <w:b w:val="0"/>
          <w:sz w:val="16"/>
        </w:rPr>
        <w:t xml:space="preserve"> value=</w:t>
      </w:r>
      <w:r>
        <w:rPr>
          <w:rFonts w:ascii="Courier New" w:hAnsi="Courier New"/>
          <w:b w:val="0"/>
          <w:color w:val="1E7E34"/>
          <w:sz w:val="16"/>
        </w:rPr>
        <w:t>"#_taffyRequest.serverEtag#"</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"Etag"</w:t>
      </w:r>
      <w:r>
        <w:rPr>
          <w:rFonts w:ascii="Courier New" w:hAnsi="Courier New"/>
          <w:b w:val="0"/>
          <w:sz w:val="16"/>
        </w:rPr>
        <w:t xml:space="preserve"> value=</w:t>
      </w:r>
      <w:r>
        <w:rPr>
          <w:rFonts w:ascii="Courier New" w:hAnsi="Courier New"/>
          <w:b w:val="0"/>
          <w:color w:val="1E7E34"/>
          <w:sz w:val="16"/>
        </w:rPr>
        <w:t>"#_taffyRequest.serverEtag#"</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m.done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m.taffyTime = m.done - m.init - m.parseTime - m.otrTime - m.serializeTime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structKeyExists(m, </w:t>
      </w:r>
      <w:r>
        <w:rPr>
          <w:rFonts w:ascii="Courier New" w:hAnsi="Courier New"/>
          <w:b w:val="0"/>
          <w:color w:val="1E7E34"/>
          <w:sz w:val="16"/>
        </w:rPr>
        <w:t>"resourceTime"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m.taffyTime -= m.resourceTime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"X-TIME-IN-TAFFY"</w:t>
      </w:r>
      <w:r>
        <w:rPr>
          <w:rFonts w:ascii="Courier New" w:hAnsi="Courier New"/>
          <w:b w:val="0"/>
          <w:sz w:val="16"/>
        </w:rPr>
        <w:t xml:space="preserve"> value=</w:t>
      </w:r>
      <w:r>
        <w:rPr>
          <w:rFonts w:ascii="Courier New" w:hAnsi="Courier New"/>
          <w:b w:val="0"/>
          <w:color w:val="1E7E34"/>
          <w:sz w:val="16"/>
        </w:rPr>
        <w:t>"#m.taffyTime#"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type=</w:t>
      </w:r>
      <w:r>
        <w:rPr>
          <w:rFonts w:ascii="Courier New" w:hAnsi="Courier New"/>
          <w:b w:val="0"/>
          <w:color w:val="1E7E34"/>
          <w:sz w:val="16"/>
        </w:rPr>
        <w:t>"#application._taffy.settings.mimeExtensions[_taffyRequest.returnMimeExt]#; charset=utf-8"</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_taffyRequest.resultSerialized neq (</w:t>
      </w:r>
      <w:r>
        <w:rPr>
          <w:rFonts w:ascii="Courier New" w:hAnsi="Courier New"/>
          <w:b w:val="0"/>
          <w:color w:val="1E7E34"/>
          <w:sz w:val="16"/>
        </w:rPr>
        <w:t>'"'</w:t>
      </w:r>
      <w:r>
        <w:rPr>
          <w:rFonts w:ascii="Courier New" w:hAnsi="Courier New"/>
          <w:b w:val="0"/>
          <w:sz w:val="16"/>
        </w:rPr>
        <w:t xml:space="preserve"> &amp;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local.resultSerialized = _taffyRequest.resultSerialized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structKeyExists(url, application._taffy.settings.debugKey)&gt;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local.debug = true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_taffyRequest.resultType eq </w:t>
      </w:r>
      <w:r>
        <w:rPr>
          <w:rFonts w:ascii="Courier New" w:hAnsi="Courier New"/>
          <w:b w:val="0"/>
          <w:color w:val="1E7E34"/>
          <w:sz w:val="16"/>
        </w:rPr>
        <w:t>"filename"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m.done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m.taffyTime = m.done - m.init - m.parseTime - m.otrTime - m.resourceTime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"X-TIME-IN-TAFFY"</w:t>
      </w:r>
      <w:r>
        <w:rPr>
          <w:rFonts w:ascii="Courier New" w:hAnsi="Courier New"/>
          <w:b w:val="0"/>
          <w:sz w:val="16"/>
        </w:rPr>
        <w:t xml:space="preserve"> value=</w:t>
      </w:r>
      <w:r>
        <w:rPr>
          <w:rFonts w:ascii="Courier New" w:hAnsi="Courier New"/>
          <w:b w:val="0"/>
          <w:color w:val="1E7E34"/>
          <w:sz w:val="16"/>
        </w:rPr>
        <w:t>"#m.taffyTime#"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file=</w:t>
      </w:r>
      <w:r>
        <w:rPr>
          <w:rFonts w:ascii="Courier New" w:hAnsi="Courier New"/>
          <w:b w:val="0"/>
          <w:color w:val="1E7E34"/>
          <w:sz w:val="16"/>
        </w:rPr>
        <w:t>"#_taffyRequest.result.getFileName()#"</w:t>
      </w:r>
      <w:r>
        <w:rPr>
          <w:rFonts w:ascii="Courier New" w:hAnsi="Courier New"/>
          <w:b w:val="0"/>
          <w:sz w:val="16"/>
        </w:rPr>
        <w:t xml:space="preserve"> type=</w:t>
      </w:r>
      <w:r>
        <w:rPr>
          <w:rFonts w:ascii="Courier New" w:hAnsi="Courier New"/>
          <w:b w:val="0"/>
          <w:color w:val="1E7E34"/>
          <w:sz w:val="16"/>
        </w:rPr>
        <w:t>"#_taffyRequest.result.getFileMime()#"</w:t>
      </w:r>
      <w:r>
        <w:rPr>
          <w:rFonts w:ascii="Courier New" w:hAnsi="Courier New"/>
          <w:b w:val="0"/>
          <w:sz w:val="16"/>
        </w:rPr>
        <w:t xml:space="preserve"> deletefile=</w:t>
      </w:r>
      <w:r>
        <w:rPr>
          <w:rFonts w:ascii="Courier New" w:hAnsi="Courier New"/>
          <w:b w:val="0"/>
          <w:color w:val="1E7E34"/>
          <w:sz w:val="16"/>
        </w:rPr>
        <w:t>"#_taffyRequest.result.getDeleteFile()#"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_taffyRequest.resultType eq </w:t>
      </w:r>
      <w:r>
        <w:rPr>
          <w:rFonts w:ascii="Courier New" w:hAnsi="Courier New"/>
          <w:b w:val="0"/>
          <w:color w:val="1E7E34"/>
          <w:sz w:val="16"/>
        </w:rPr>
        <w:t>"filedata"</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m.done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m.taffyTime = m.done - m.init - m.parseTime - m.otrTime - m.resourceTime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"X-TIME-IN-TAFFY"</w:t>
      </w:r>
      <w:r>
        <w:rPr>
          <w:rFonts w:ascii="Courier New" w:hAnsi="Courier New"/>
          <w:b w:val="0"/>
          <w:sz w:val="16"/>
        </w:rPr>
        <w:t xml:space="preserve"> value=</w:t>
      </w:r>
      <w:r>
        <w:rPr>
          <w:rFonts w:ascii="Courier New" w:hAnsi="Courier New"/>
          <w:b w:val="0"/>
          <w:color w:val="1E7E34"/>
          <w:sz w:val="16"/>
        </w:rPr>
        <w:t>"#m.taffyTime#"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variable=</w:t>
      </w:r>
      <w:r>
        <w:rPr>
          <w:rFonts w:ascii="Courier New" w:hAnsi="Courier New"/>
          <w:b w:val="0"/>
          <w:color w:val="1E7E34"/>
          <w:sz w:val="16"/>
        </w:rPr>
        <w:t>"#_taffyRequest.result.getFileData()#"</w:t>
      </w:r>
      <w:r>
        <w:rPr>
          <w:rFonts w:ascii="Courier New" w:hAnsi="Courier New"/>
          <w:b w:val="0"/>
          <w:sz w:val="16"/>
        </w:rPr>
        <w:t xml:space="preserve"> type=</w:t>
      </w:r>
      <w:r>
        <w:rPr>
          <w:rFonts w:ascii="Courier New" w:hAnsi="Courier New"/>
          <w:b w:val="0"/>
          <w:color w:val="1E7E34"/>
          <w:sz w:val="16"/>
        </w:rPr>
        <w:t>"#_taffyRequest.result.getFileMime()#"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_taffyRequest.resultType eq </w:t>
      </w:r>
      <w:r>
        <w:rPr>
          <w:rFonts w:ascii="Courier New" w:hAnsi="Courier New"/>
          <w:b w:val="0"/>
          <w:color w:val="1E7E34"/>
          <w:sz w:val="16"/>
        </w:rPr>
        <w:t>"imagedata"</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m.done = getTickCount()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m.taffyTime = m.done - m.init - m.parseTime - m.otrTime - m.resourceTime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"X-TIME-IN-TAFFY"</w:t>
      </w:r>
      <w:r>
        <w:rPr>
          <w:rFonts w:ascii="Courier New" w:hAnsi="Courier New"/>
          <w:b w:val="0"/>
          <w:sz w:val="16"/>
        </w:rPr>
        <w:t xml:space="preserve"> value=</w:t>
      </w:r>
      <w:r>
        <w:rPr>
          <w:rFonts w:ascii="Courier New" w:hAnsi="Courier New"/>
          <w:b w:val="0"/>
          <w:color w:val="1E7E34"/>
          <w:sz w:val="16"/>
        </w:rPr>
        <w:t>"#m.taffyTime#"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&lt;cfcontent</w:t>
      </w:r>
      <w:r>
        <w:rPr>
          <w:rFonts w:ascii="Courier New" w:hAnsi="Courier New"/>
          <w:b w:val="0"/>
          <w:sz w:val="16"/>
        </w:rPr>
        <w:t xml:space="preserve"> reset=</w:t>
      </w:r>
      <w:r>
        <w:rPr>
          <w:rFonts w:ascii="Courier New" w:hAnsi="Courier New"/>
          <w:b w:val="0"/>
          <w:color w:val="1E7E34"/>
          <w:sz w:val="16"/>
        </w:rPr>
        <w:t>"true"</w:t>
      </w:r>
      <w:r>
        <w:rPr>
          <w:rFonts w:ascii="Courier New" w:hAnsi="Courier New"/>
          <w:b w:val="0"/>
          <w:sz w:val="16"/>
        </w:rPr>
        <w:t xml:space="preserve"> variable=</w:t>
      </w:r>
      <w:r>
        <w:rPr>
          <w:rFonts w:ascii="Courier New" w:hAnsi="Courier New"/>
          <w:b w:val="0"/>
          <w:color w:val="1E7E34"/>
          <w:sz w:val="16"/>
        </w:rPr>
        <w:t>"#_taffyRequest.result.getImageData()#"</w:t>
      </w:r>
      <w:r>
        <w:rPr>
          <w:rFonts w:ascii="Courier New" w:hAnsi="Courier New"/>
          <w:b w:val="0"/>
          <w:sz w:val="16"/>
        </w:rPr>
        <w:t xml:space="preserve"> type=</w:t>
      </w:r>
      <w:r>
        <w:rPr>
          <w:rFonts w:ascii="Courier New" w:hAnsi="Courier New"/>
          <w:b w:val="0"/>
          <w:color w:val="1E7E34"/>
          <w:sz w:val="16"/>
        </w:rPr>
        <w:t>"#_taffyRequest.result.getFileMime()#"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local.resultSerialized = </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 _taffyRequest, </w:t>
      </w:r>
      <w:r>
        <w:rPr>
          <w:rFonts w:ascii="Courier New" w:hAnsi="Courier New"/>
          <w:b w:val="0"/>
          <w:color w:val="1E7E34"/>
          <w:sz w:val="16"/>
        </w:rPr>
        <w:t>"resultSerialized"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local.resultSerialized = _taffyRequest.resultSerialized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local.result = StructNew()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 _taffyRequest, </w:t>
      </w:r>
      <w:r>
        <w:rPr>
          <w:rFonts w:ascii="Courier New" w:hAnsi="Courier New"/>
          <w:b w:val="0"/>
          <w:color w:val="1E7E34"/>
          <w:sz w:val="16"/>
        </w:rPr>
        <w:t>"result"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local.result = _taffyRequest.result.getData()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m.beforeOnTaffyRequestEnd = getTickCount()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onTaffyRequestEnd(</w:t>
      </w:r>
      <w:r>
        <w:rPr>
          <w:rFonts w:ascii="Courier New" w:hAnsi="Courier New"/>
          <w:b w:val="0"/>
          <w:sz w:val="16"/>
        </w:rPr>
        <w:br/>
      </w:r>
      <w:r>
        <w:rPr>
          <w:rFonts w:ascii="Courier New" w:hAnsi="Courier New"/>
          <w:b w:val="0"/>
          <w:sz w:val="16"/>
        </w:rPr>
        <w:tab/>
        <w:tab/>
        <w:tab/>
        <w:t>_taffyRequest.verb</w:t>
      </w:r>
      <w:r>
        <w:rPr>
          <w:rFonts w:ascii="Courier New" w:hAnsi="Courier New"/>
          <w:b w:val="0"/>
          <w:sz w:val="16"/>
        </w:rPr>
        <w:br/>
      </w:r>
      <w:r>
        <w:rPr>
          <w:rFonts w:ascii="Courier New" w:hAnsi="Courier New"/>
          <w:b w:val="0"/>
          <w:sz w:val="16"/>
        </w:rPr>
        <w:tab/>
        <w:tab/>
        <w:tab/>
        <w:t>,_taffyRequest.matchDetails.beanName</w:t>
      </w:r>
      <w:r>
        <w:rPr>
          <w:rFonts w:ascii="Courier New" w:hAnsi="Courier New"/>
          <w:b w:val="0"/>
          <w:sz w:val="16"/>
        </w:rPr>
        <w:br/>
      </w:r>
      <w:r>
        <w:rPr>
          <w:rFonts w:ascii="Courier New" w:hAnsi="Courier New"/>
          <w:b w:val="0"/>
          <w:sz w:val="16"/>
        </w:rPr>
        <w:tab/>
        <w:tab/>
        <w:tab/>
        <w:t>,_taffyRequest.requestArguments</w:t>
      </w:r>
      <w:r>
        <w:rPr>
          <w:rFonts w:ascii="Courier New" w:hAnsi="Courier New"/>
          <w:b w:val="0"/>
          <w:sz w:val="16"/>
        </w:rPr>
        <w:br/>
      </w:r>
      <w:r>
        <w:rPr>
          <w:rFonts w:ascii="Courier New" w:hAnsi="Courier New"/>
          <w:b w:val="0"/>
          <w:sz w:val="16"/>
        </w:rPr>
        <w:tab/>
        <w:tab/>
        <w:tab/>
        <w:t>,_taffyRequest.returnMimeExt</w:t>
      </w:r>
      <w:r>
        <w:rPr>
          <w:rFonts w:ascii="Courier New" w:hAnsi="Courier New"/>
          <w:b w:val="0"/>
          <w:sz w:val="16"/>
        </w:rPr>
        <w:br/>
      </w:r>
      <w:r>
        <w:rPr>
          <w:rFonts w:ascii="Courier New" w:hAnsi="Courier New"/>
          <w:b w:val="0"/>
          <w:sz w:val="16"/>
        </w:rPr>
        <w:tab/>
        <w:tab/>
        <w:tab/>
        <w:t>,_taffyRequest.headers</w:t>
      </w:r>
      <w:r>
        <w:rPr>
          <w:rFonts w:ascii="Courier New" w:hAnsi="Courier New"/>
          <w:b w:val="0"/>
          <w:sz w:val="16"/>
        </w:rPr>
        <w:br/>
      </w:r>
      <w:r>
        <w:rPr>
          <w:rFonts w:ascii="Courier New" w:hAnsi="Courier New"/>
          <w:b w:val="0"/>
          <w:sz w:val="16"/>
        </w:rPr>
        <w:tab/>
        <w:tab/>
        <w:tab/>
        <w:t>,_taffyRequest.methodMetadata</w:t>
      </w:r>
      <w:r>
        <w:rPr>
          <w:rFonts w:ascii="Courier New" w:hAnsi="Courier New"/>
          <w:b w:val="0"/>
          <w:sz w:val="16"/>
        </w:rPr>
        <w:br/>
      </w:r>
      <w:r>
        <w:rPr>
          <w:rFonts w:ascii="Courier New" w:hAnsi="Courier New"/>
          <w:b w:val="0"/>
          <w:sz w:val="16"/>
        </w:rPr>
        <w:tab/>
        <w:tab/>
        <w:tab/>
        <w:t>,local.parsed.matchDetails.srcUri</w:t>
      </w:r>
      <w:r>
        <w:rPr>
          <w:rFonts w:ascii="Courier New" w:hAnsi="Courier New"/>
          <w:b w:val="0"/>
          <w:sz w:val="16"/>
        </w:rPr>
        <w:br/>
      </w:r>
      <w:r>
        <w:rPr>
          <w:rFonts w:ascii="Courier New" w:hAnsi="Courier New"/>
          <w:b w:val="0"/>
          <w:sz w:val="16"/>
        </w:rPr>
        <w:tab/>
        <w:tab/>
        <w:tab/>
        <w:t>,local.resultSerialized</w:t>
      </w:r>
      <w:r>
        <w:rPr>
          <w:rFonts w:ascii="Courier New" w:hAnsi="Courier New"/>
          <w:b w:val="0"/>
          <w:sz w:val="16"/>
        </w:rPr>
        <w:br/>
      </w:r>
      <w:r>
        <w:rPr>
          <w:rFonts w:ascii="Courier New" w:hAnsi="Courier New"/>
          <w:b w:val="0"/>
          <w:sz w:val="16"/>
        </w:rPr>
        <w:tab/>
        <w:tab/>
        <w:tab/>
        <w:t>,local.result</w:t>
      </w:r>
      <w:r>
        <w:rPr>
          <w:rFonts w:ascii="Courier New" w:hAnsi="Courier New"/>
          <w:b w:val="0"/>
          <w:sz w:val="16"/>
        </w:rPr>
        <w:br/>
      </w:r>
      <w:r>
        <w:rPr>
          <w:rFonts w:ascii="Courier New" w:hAnsi="Courier New"/>
          <w:b w:val="0"/>
          <w:sz w:val="16"/>
        </w:rPr>
        <w:tab/>
        <w:tab/>
        <w:tab/>
        <w:t>,_taffyRequest.statusArgs.statusCode</w:t>
      </w:r>
      <w:r>
        <w:rPr>
          <w:rFonts w:ascii="Courier New" w:hAnsi="Courier New"/>
          <w:b w:val="0"/>
          <w:sz w:val="16"/>
        </w:rPr>
        <w:br/>
      </w:r>
      <w:r>
        <w:rPr>
          <w:rFonts w:ascii="Courier New" w:hAnsi="Courier New"/>
          <w:b w:val="0"/>
          <w:sz w:val="16"/>
        </w:rPr>
        <w:tab/>
        <w:tab/>
        <w:tab/>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m.otreTime = getTickCount() - m.beforeOnTaffyRequestEnd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&lt;cfheader</w:t>
      </w:r>
      <w:r>
        <w:rPr>
          <w:rFonts w:ascii="Courier New" w:hAnsi="Courier New"/>
          <w:b w:val="0"/>
          <w:sz w:val="16"/>
        </w:rPr>
        <w:t xml:space="preserve"> name=</w:t>
      </w:r>
      <w:r>
        <w:rPr>
          <w:rFonts w:ascii="Courier New" w:hAnsi="Courier New"/>
          <w:b w:val="0"/>
          <w:color w:val="1E7E34"/>
          <w:sz w:val="16"/>
        </w:rPr>
        <w:t>"X-TIME-IN-ONTAFFYREQUESTEND"</w:t>
      </w:r>
      <w:r>
        <w:rPr>
          <w:rFonts w:ascii="Courier New" w:hAnsi="Courier New"/>
          <w:b w:val="0"/>
          <w:sz w:val="16"/>
        </w:rPr>
        <w:t xml:space="preserve"> value=</w:t>
      </w:r>
      <w:r>
        <w:rPr>
          <w:rFonts w:ascii="Courier New" w:hAnsi="Courier New"/>
          <w:b w:val="0"/>
          <w:color w:val="1E7E34"/>
          <w:sz w:val="16"/>
        </w:rPr>
        <w:t>"#m.otreTime#"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len(trim(local.resultSerialized))&gt;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&lt;cfoutput</w:t>
      </w:r>
      <w:r>
        <w:rPr>
          <w:rFonts w:ascii="Courier New" w:hAnsi="Courier New"/>
          <w:b w:val="0"/>
          <w:sz w:val="16"/>
        </w:rPr>
        <w:t>&gt;</w:t>
      </w:r>
      <w:r>
        <w:rPr>
          <w:rFonts w:ascii="Courier New" w:hAnsi="Courier New"/>
          <w:b w:val="0"/>
          <w:color w:val="6F3178"/>
          <w:sz w:val="16"/>
        </w:rPr>
        <w:t>#local.resultSerialized#</w:t>
      </w:r>
      <w:r>
        <w:rPr>
          <w:rFonts w:ascii="Courier New" w:hAnsi="Courier New"/>
          <w:b w:val="0"/>
          <w:color w:val="1A5FB4"/>
          <w:sz w:val="16"/>
        </w:rPr>
        <w:t>&lt;/cfoutput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local.debug&gt;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&lt;cfoutput</w:t>
      </w:r>
      <w:r>
        <w:rPr>
          <w:rFonts w:ascii="Courier New" w:hAnsi="Courier New"/>
          <w:b w:val="0"/>
          <w:sz w:val="16"/>
        </w:rPr>
        <w:t>&gt;&lt;h3&gt;Request Details:&lt;/h3&gt;</w:t>
      </w:r>
      <w:r>
        <w:rPr>
          <w:rFonts w:ascii="Courier New" w:hAnsi="Courier New"/>
          <w:b w:val="0"/>
          <w:color w:val="1A5FB4"/>
          <w:sz w:val="16"/>
        </w:rPr>
        <w:t>&lt;cfdump</w:t>
      </w:r>
      <w:r>
        <w:rPr>
          <w:rFonts w:ascii="Courier New" w:hAnsi="Courier New"/>
          <w:b w:val="0"/>
          <w:sz w:val="16"/>
        </w:rPr>
        <w:t xml:space="preserve"> var=</w:t>
      </w:r>
      <w:r>
        <w:rPr>
          <w:rFonts w:ascii="Courier New" w:hAnsi="Courier New"/>
          <w:b w:val="0"/>
          <w:color w:val="1E7E34"/>
          <w:sz w:val="16"/>
        </w:rPr>
        <w:t>"#_taffyRequest#"</w:t>
      </w:r>
      <w:r>
        <w:rPr>
          <w:rFonts w:ascii="Courier New" w:hAnsi="Courier New"/>
          <w:b w:val="0"/>
          <w:sz w:val="16"/>
        </w:rPr>
        <w:t>&gt;</w:t>
      </w:r>
      <w:r>
        <w:rPr>
          <w:rFonts w:ascii="Courier New" w:hAnsi="Courier New"/>
          <w:b w:val="0"/>
          <w:color w:val="1A5FB4"/>
          <w:sz w:val="16"/>
        </w:rPr>
        <w:t>&lt;/cfoutput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true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v1/index.cfm</w:t>
      </w:r>
    </w:p>
    <w:p>
      <w:pPr>
        <w:spacing w:before="40" w:after="160"/>
        <w:ind w:left="283"/>
        <w:shd w:val="clear" w:color="auto" w:fill="F2F2F2"/>
      </w:pPr>
      <w:r>
        <w:rPr>
          <w:rFonts w:ascii="Courier New" w:hAnsi="Courier New"/>
          <w:b w:val="0"/>
          <w:sz w:val="16"/>
        </w:rPr>
        <w:t xml:space="preserve">this file index.cfm </w:t>
      </w:r>
      <w:r>
        <w:rPr>
          <w:rFonts w:ascii="Courier New" w:hAnsi="Courier New"/>
          <w:b w:val="0"/>
          <w:color w:val="0D5C73"/>
          <w:sz w:val="16"/>
        </w:rPr>
        <w:t>is</w:t>
      </w:r>
      <w:r>
        <w:rPr>
          <w:rFonts w:ascii="Courier New" w:hAnsi="Courier New"/>
          <w:b w:val="0"/>
          <w:sz w:val="16"/>
        </w:rPr>
        <w:t xml:space="preserve"> a placeholder for Tomcat, it</w:t>
      </w:r>
      <w:r>
        <w:rPr>
          <w:rFonts w:ascii="Courier New" w:hAnsi="Courier New"/>
          <w:b w:val="0"/>
          <w:color w:val="1E7E34"/>
          <w:sz w:val="16"/>
        </w:rPr>
        <w:t>'s content doesn'</w:t>
      </w:r>
      <w:r>
        <w:rPr>
          <w:rFonts w:ascii="Courier New" w:hAnsi="Courier New"/>
          <w:b w:val="0"/>
          <w:sz w:val="16"/>
        </w:rPr>
        <w:t>t matter</w:t>
      </w:r>
    </w:p>
    <w:p>
      <w:pPr>
        <w:pStyle w:val="Heading1"/>
      </w:pPr>
      <w:r>
        <w:t>v1/lib/JsonSerializer.cfc</w:t>
      </w:r>
    </w:p>
    <w:p>
      <w:pPr>
        <w:spacing w:before="40" w:after="160"/>
        <w:ind w:left="283"/>
        <w:shd w:val="clear" w:color="auto" w:fill="F2F2F2"/>
      </w:pPr>
      <w:r>
        <w:rPr>
          <w:rFonts w:ascii="Courier New" w:hAnsi="Courier New"/>
          <w:b w:val="0"/>
          <w:sz w:val="16"/>
        </w:rPr>
        <w:t>component</w:t>
      </w:r>
      <w:r>
        <w:rPr>
          <w:rFonts w:ascii="Courier New" w:hAnsi="Courier New"/>
          <w:b w:val="0"/>
          <w:sz w:val="16"/>
        </w:rPr>
        <w:br/>
      </w:r>
      <w:r>
        <w:rPr>
          <w:rFonts w:ascii="Courier New" w:hAnsi="Courier New"/>
          <w:b w:val="0"/>
          <w:sz w:val="16"/>
        </w:rPr>
        <w:tab/>
        <w:t>output = false</w:t>
      </w:r>
      <w:r>
        <w:rPr>
          <w:rFonts w:ascii="Courier New" w:hAnsi="Courier New"/>
          <w:b w:val="0"/>
          <w:sz w:val="16"/>
        </w:rPr>
        <w:br/>
      </w:r>
      <w:r>
        <w:rPr>
          <w:rFonts w:ascii="Courier New" w:hAnsi="Courier New"/>
          <w:b w:val="0"/>
          <w:sz w:val="16"/>
        </w:rPr>
        <w:tab/>
        <w:t xml:space="preserve">hint = </w:t>
      </w:r>
      <w:r>
        <w:rPr>
          <w:rFonts w:ascii="Courier New" w:hAnsi="Courier New"/>
          <w:b w:val="0"/>
          <w:color w:val="1E7E34"/>
          <w:sz w:val="16"/>
        </w:rPr>
        <w:t>"I provide a way to serialize complex ColdFusion data values as case-sensitive JavaScript Object Notation (JSON) strings."</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 xml:space="preserve">//2024-06-27 modified </w:t>
      </w:r>
      <w:r>
        <w:rPr>
          <w:rFonts w:ascii="Courier New" w:hAnsi="Courier New"/>
          <w:b w:val="0"/>
          <w:color w:val="0D5C73"/>
          <w:sz w:val="16"/>
        </w:rPr>
        <w:t>by</w:t>
      </w:r>
      <w:r>
        <w:rPr>
          <w:rFonts w:ascii="Courier New" w:hAnsi="Courier New"/>
          <w:b w:val="0"/>
          <w:sz w:val="16"/>
        </w:rPr>
        <w:t xml:space="preserve"> msyu: added server timezone </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 I return the initialized component.</w:t>
      </w:r>
      <w:r>
        <w:rPr>
          <w:rFonts w:ascii="Courier New" w:hAnsi="Courier New"/>
          <w:b w:val="0"/>
          <w:sz w:val="16"/>
        </w:rPr>
        <w:br/>
      </w:r>
      <w:r>
        <w:rPr>
          <w:rFonts w:ascii="Courier New" w:hAnsi="Courier New"/>
          <w:b w:val="0"/>
          <w:sz w:val="16"/>
        </w:rPr>
        <w:tab/>
        <w:t>public any function init()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Every key </w:t>
      </w:r>
      <w:r>
        <w:rPr>
          <w:rFonts w:ascii="Courier New" w:hAnsi="Courier New"/>
          <w:b w:val="0"/>
          <w:color w:val="0D5C73"/>
          <w:sz w:val="16"/>
        </w:rPr>
        <w:t>is</w:t>
      </w:r>
      <w:r>
        <w:rPr>
          <w:rFonts w:ascii="Courier New" w:hAnsi="Courier New"/>
          <w:b w:val="0"/>
          <w:sz w:val="16"/>
        </w:rPr>
        <w:t xml:space="preserve"> added to the full key list - used for one-time key serialization.</w:t>
      </w:r>
      <w:r>
        <w:rPr>
          <w:rFonts w:ascii="Courier New" w:hAnsi="Courier New"/>
          <w:b w:val="0"/>
          <w:sz w:val="16"/>
        </w:rPr>
        <w:br/>
      </w:r>
      <w:r>
        <w:rPr>
          <w:rFonts w:ascii="Courier New" w:hAnsi="Courier New"/>
          <w:b w:val="0"/>
          <w:sz w:val="16"/>
        </w:rPr>
        <w:tab/>
        <w:tab/>
        <w:t>fullKeyList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Every key </w:t>
      </w:r>
      <w:r>
        <w:rPr>
          <w:rFonts w:ascii="Courier New" w:hAnsi="Courier New"/>
          <w:b w:val="0"/>
          <w:color w:val="0D5C73"/>
          <w:sz w:val="16"/>
        </w:rPr>
        <w:t>is</w:t>
      </w:r>
      <w:r>
        <w:rPr>
          <w:rFonts w:ascii="Courier New" w:hAnsi="Courier New"/>
          <w:b w:val="0"/>
          <w:sz w:val="16"/>
        </w:rPr>
        <w:t xml:space="preserve"> added to the hint list so that we don't have to switch </w:t>
      </w:r>
      <w:r>
        <w:rPr>
          <w:rFonts w:ascii="Courier New" w:hAnsi="Courier New"/>
          <w:b w:val="0"/>
          <w:color w:val="0D5C73"/>
          <w:sz w:val="16"/>
        </w:rPr>
        <w:t>on</w:t>
      </w:r>
      <w:r>
        <w:rPr>
          <w:rFonts w:ascii="Courier New" w:hAnsi="Courier New"/>
          <w:b w:val="0"/>
          <w:sz w:val="16"/>
        </w:rPr>
        <w:t xml:space="preserve"> the lists.</w:t>
      </w:r>
      <w:r>
        <w:rPr>
          <w:rFonts w:ascii="Courier New" w:hAnsi="Courier New"/>
          <w:b w:val="0"/>
          <w:sz w:val="16"/>
        </w:rPr>
        <w:br/>
      </w:r>
      <w:r>
        <w:rPr>
          <w:rFonts w:ascii="Courier New" w:hAnsi="Courier New"/>
          <w:b w:val="0"/>
          <w:sz w:val="16"/>
        </w:rPr>
        <w:tab/>
        <w:tab/>
        <w:t>fullHintList = {};</w:t>
      </w:r>
      <w:r>
        <w:rPr>
          <w:rFonts w:ascii="Courier New" w:hAnsi="Courier New"/>
          <w:b w:val="0"/>
          <w:sz w:val="16"/>
        </w:rPr>
        <w:br/>
      </w:r>
      <w:r>
        <w:rPr>
          <w:rFonts w:ascii="Courier New" w:hAnsi="Courier New"/>
          <w:b w:val="0"/>
          <w:sz w:val="16"/>
        </w:rPr>
        <w:br/>
      </w:r>
      <w:r>
        <w:rPr>
          <w:rFonts w:ascii="Courier New" w:hAnsi="Courier New"/>
          <w:b w:val="0"/>
          <w:sz w:val="16"/>
        </w:rPr>
        <w:tab/>
        <w:tab/>
        <w:t>// These key lists determine special data serialization.</w:t>
      </w:r>
      <w:r>
        <w:rPr>
          <w:rFonts w:ascii="Courier New" w:hAnsi="Courier New"/>
          <w:b w:val="0"/>
          <w:sz w:val="16"/>
        </w:rPr>
        <w:br/>
      </w:r>
      <w:r>
        <w:rPr>
          <w:rFonts w:ascii="Courier New" w:hAnsi="Courier New"/>
          <w:b w:val="0"/>
          <w:sz w:val="16"/>
        </w:rPr>
        <w:tab/>
        <w:tab/>
        <w:t>stringKeyList = {};</w:t>
      </w:r>
      <w:r>
        <w:rPr>
          <w:rFonts w:ascii="Courier New" w:hAnsi="Courier New"/>
          <w:b w:val="0"/>
          <w:sz w:val="16"/>
        </w:rPr>
        <w:br/>
      </w:r>
      <w:r>
        <w:rPr>
          <w:rFonts w:ascii="Courier New" w:hAnsi="Courier New"/>
          <w:b w:val="0"/>
          <w:sz w:val="16"/>
        </w:rPr>
        <w:tab/>
        <w:tab/>
        <w:t>booleanKeyList = {};</w:t>
      </w:r>
      <w:r>
        <w:rPr>
          <w:rFonts w:ascii="Courier New" w:hAnsi="Courier New"/>
          <w:b w:val="0"/>
          <w:sz w:val="16"/>
        </w:rPr>
        <w:br/>
      </w:r>
      <w:r>
        <w:rPr>
          <w:rFonts w:ascii="Courier New" w:hAnsi="Courier New"/>
          <w:b w:val="0"/>
          <w:sz w:val="16"/>
        </w:rPr>
        <w:tab/>
        <w:tab/>
        <w:t>integerKeyList = {};</w:t>
      </w:r>
      <w:r>
        <w:rPr>
          <w:rFonts w:ascii="Courier New" w:hAnsi="Courier New"/>
          <w:b w:val="0"/>
          <w:sz w:val="16"/>
        </w:rPr>
        <w:br/>
      </w:r>
      <w:r>
        <w:rPr>
          <w:rFonts w:ascii="Courier New" w:hAnsi="Courier New"/>
          <w:b w:val="0"/>
          <w:sz w:val="16"/>
        </w:rPr>
        <w:tab/>
        <w:tab/>
        <w:t>floatKeyList = {};</w:t>
      </w:r>
      <w:r>
        <w:rPr>
          <w:rFonts w:ascii="Courier New" w:hAnsi="Courier New"/>
          <w:b w:val="0"/>
          <w:sz w:val="16"/>
        </w:rPr>
        <w:br/>
      </w:r>
      <w:r>
        <w:rPr>
          <w:rFonts w:ascii="Courier New" w:hAnsi="Courier New"/>
          <w:b w:val="0"/>
          <w:sz w:val="16"/>
        </w:rPr>
        <w:tab/>
        <w:tab/>
        <w:t>dateKeyList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These keys will </w:t>
      </w:r>
      <w:r>
        <w:rPr>
          <w:rFonts w:ascii="Courier New" w:hAnsi="Courier New"/>
          <w:b w:val="0"/>
          <w:color w:val="0D5C73"/>
          <w:sz w:val="16"/>
        </w:rPr>
        <w:t>NOT</w:t>
      </w:r>
      <w:r>
        <w:rPr>
          <w:rFonts w:ascii="Courier New" w:hAnsi="Courier New"/>
          <w:b w:val="0"/>
          <w:sz w:val="16"/>
        </w:rPr>
        <w:t xml:space="preserve"> be used </w:t>
      </w:r>
      <w:r>
        <w:rPr>
          <w:rFonts w:ascii="Courier New" w:hAnsi="Courier New"/>
          <w:b w:val="0"/>
          <w:color w:val="0D5C73"/>
          <w:sz w:val="16"/>
        </w:rPr>
        <w:t>in</w:t>
      </w:r>
      <w:r>
        <w:rPr>
          <w:rFonts w:ascii="Courier New" w:hAnsi="Courier New"/>
          <w:b w:val="0"/>
          <w:sz w:val="16"/>
        </w:rPr>
        <w:t xml:space="preserve"> serialization (ie. the key/value pairs will </w:t>
      </w:r>
      <w:r>
        <w:rPr>
          <w:rFonts w:ascii="Courier New" w:hAnsi="Courier New"/>
          <w:b w:val="0"/>
          <w:color w:val="0D5C73"/>
          <w:sz w:val="16"/>
        </w:rPr>
        <w:t>not</w:t>
      </w:r>
      <w:r>
        <w:rPr>
          <w:rFonts w:ascii="Courier New" w:hAnsi="Courier New"/>
          <w:b w:val="0"/>
          <w:sz w:val="16"/>
        </w:rPr>
        <w:t xml:space="preserve"> be</w:t>
      </w:r>
      <w:r>
        <w:rPr>
          <w:rFonts w:ascii="Courier New" w:hAnsi="Courier New"/>
          <w:b w:val="0"/>
          <w:sz w:val="16"/>
        </w:rPr>
        <w:br/>
      </w:r>
      <w:r>
        <w:rPr>
          <w:rFonts w:ascii="Courier New" w:hAnsi="Courier New"/>
          <w:b w:val="0"/>
          <w:sz w:val="16"/>
        </w:rPr>
        <w:tab/>
        <w:tab/>
        <w:t>// added to the serialized output).</w:t>
      </w:r>
      <w:r>
        <w:rPr>
          <w:rFonts w:ascii="Courier New" w:hAnsi="Courier New"/>
          <w:b w:val="0"/>
          <w:sz w:val="16"/>
        </w:rPr>
        <w:br/>
      </w:r>
      <w:r>
        <w:rPr>
          <w:rFonts w:ascii="Courier New" w:hAnsi="Courier New"/>
          <w:b w:val="0"/>
          <w:sz w:val="16"/>
        </w:rPr>
        <w:tab/>
        <w:tab/>
        <w:t>blockedKeyList = {};</w:t>
      </w:r>
      <w:r>
        <w:rPr>
          <w:rFonts w:ascii="Courier New" w:hAnsi="Courier New"/>
          <w:b w:val="0"/>
          <w:sz w:val="16"/>
        </w:rPr>
        <w:br/>
      </w:r>
      <w:r>
        <w:rPr>
          <w:rFonts w:ascii="Courier New" w:hAnsi="Courier New"/>
          <w:b w:val="0"/>
          <w:sz w:val="16"/>
        </w:rPr>
        <w:br/>
      </w:r>
      <w:r>
        <w:rPr>
          <w:rFonts w:ascii="Courier New" w:hAnsi="Courier New"/>
          <w:b w:val="0"/>
          <w:sz w:val="16"/>
        </w:rPr>
        <w:tab/>
        <w:tab/>
        <w:t>// Return the initialized component.</w:t>
      </w:r>
      <w:r>
        <w:rPr>
          <w:rFonts w:ascii="Courier New" w:hAnsi="Courier New"/>
          <w:b w:val="0"/>
          <w:sz w:val="16"/>
        </w:rPr>
        <w:br/>
      </w:r>
      <w:r>
        <w:rPr>
          <w:rFonts w:ascii="Courier New" w:hAnsi="Courier New"/>
          <w:b w:val="0"/>
          <w:sz w:val="16"/>
        </w:rPr>
        <w:tab/>
        <w:tab/>
        <w:t>return( this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w:t>
      </w:r>
      <w:r>
        <w:rPr>
          <w:rFonts w:ascii="Courier New" w:hAnsi="Courier New"/>
          <w:b w:val="0"/>
          <w:sz w:val="16"/>
        </w:rPr>
        <w:br/>
      </w:r>
      <w:r>
        <w:rPr>
          <w:rFonts w:ascii="Courier New" w:hAnsi="Courier New"/>
          <w:b w:val="0"/>
          <w:sz w:val="16"/>
        </w:rPr>
        <w:tab/>
        <w:t>// PUBLIC METHODS.</w:t>
      </w:r>
      <w:r>
        <w:rPr>
          <w:rFonts w:ascii="Courier New" w:hAnsi="Courier New"/>
          <w:b w:val="0"/>
          <w:sz w:val="16"/>
        </w:rPr>
        <w:br/>
      </w:r>
      <w:r>
        <w:rPr>
          <w:rFonts w:ascii="Courier New" w:hAnsi="Courier New"/>
          <w:b w:val="0"/>
          <w:sz w:val="16"/>
        </w:rPr>
        <w:tab/>
        <w:t>// ---</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without a type. This </w:t>
      </w:r>
      <w:r>
        <w:rPr>
          <w:rFonts w:ascii="Courier New" w:hAnsi="Courier New"/>
          <w:b w:val="0"/>
          <w:color w:val="0D5C73"/>
          <w:sz w:val="16"/>
        </w:rPr>
        <w:t>is</w:t>
      </w:r>
      <w:r>
        <w:rPr>
          <w:rFonts w:ascii="Courier New" w:hAnsi="Courier New"/>
          <w:b w:val="0"/>
          <w:sz w:val="16"/>
        </w:rPr>
        <w:t xml:space="preserve"> here to provide key-casing without caring </w:t>
      </w:r>
      <w:r>
        <w:rPr>
          <w:rFonts w:ascii="Courier New" w:hAnsi="Courier New"/>
          <w:b w:val="0"/>
          <w:sz w:val="16"/>
        </w:rPr>
        <w:br/>
      </w:r>
      <w:r>
        <w:rPr>
          <w:rFonts w:ascii="Courier New" w:hAnsi="Courier New"/>
          <w:b w:val="0"/>
          <w:sz w:val="16"/>
        </w:rPr>
        <w:tab/>
        <w:t>// about why type of data conversion takes place. Returns serializer.</w:t>
      </w:r>
      <w:r>
        <w:rPr>
          <w:rFonts w:ascii="Courier New" w:hAnsi="Courier New"/>
          <w:b w:val="0"/>
          <w:sz w:val="16"/>
        </w:rPr>
        <w:br/>
      </w:r>
      <w:r>
        <w:rPr>
          <w:rFonts w:ascii="Courier New" w:hAnsi="Courier New"/>
          <w:b w:val="0"/>
          <w:sz w:val="16"/>
        </w:rPr>
        <w:tab/>
        <w:t>public any function asAny(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fullKeyList, key, </w:t>
      </w:r>
      <w:r>
        <w:rPr>
          <w:rFonts w:ascii="Courier New" w:hAnsi="Courier New"/>
          <w:b w:val="0"/>
          <w:color w:val="1E7E34"/>
          <w:sz w:val="16"/>
        </w:rPr>
        <w:t>"any"</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t>
      </w:r>
      <w:r>
        <w:rPr>
          <w:rFonts w:ascii="Courier New" w:hAnsi="Courier New"/>
          <w:b w:val="0"/>
          <w:color w:val="0D5C73"/>
          <w:sz w:val="16"/>
        </w:rPr>
        <w:t>as</w:t>
      </w:r>
      <w:r>
        <w:rPr>
          <w:rFonts w:ascii="Courier New" w:hAnsi="Courier New"/>
          <w:b w:val="0"/>
          <w:sz w:val="16"/>
        </w:rPr>
        <w:t xml:space="preserve"> a boolean. Returns serializer.</w:t>
      </w:r>
      <w:r>
        <w:rPr>
          <w:rFonts w:ascii="Courier New" w:hAnsi="Courier New"/>
          <w:b w:val="0"/>
          <w:sz w:val="16"/>
        </w:rPr>
        <w:br/>
      </w:r>
      <w:r>
        <w:rPr>
          <w:rFonts w:ascii="Courier New" w:hAnsi="Courier New"/>
          <w:b w:val="0"/>
          <w:sz w:val="16"/>
        </w:rPr>
        <w:tab/>
        <w:t>public any function asBoolean(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booleanKeyList, key, </w:t>
      </w:r>
      <w:r>
        <w:rPr>
          <w:rFonts w:ascii="Courier New" w:hAnsi="Courier New"/>
          <w:b w:val="0"/>
          <w:color w:val="1E7E34"/>
          <w:sz w:val="16"/>
        </w:rPr>
        <w:t>"boolean"</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t>
      </w:r>
      <w:r>
        <w:rPr>
          <w:rFonts w:ascii="Courier New" w:hAnsi="Courier New"/>
          <w:b w:val="0"/>
          <w:color w:val="0D5C73"/>
          <w:sz w:val="16"/>
        </w:rPr>
        <w:t>as</w:t>
      </w:r>
      <w:r>
        <w:rPr>
          <w:rFonts w:ascii="Courier New" w:hAnsi="Courier New"/>
          <w:b w:val="0"/>
          <w:sz w:val="16"/>
        </w:rPr>
        <w:t xml:space="preserve"> a date. Returns serializer.</w:t>
      </w:r>
      <w:r>
        <w:rPr>
          <w:rFonts w:ascii="Courier New" w:hAnsi="Courier New"/>
          <w:b w:val="0"/>
          <w:sz w:val="16"/>
        </w:rPr>
        <w:br/>
      </w:r>
      <w:r>
        <w:rPr>
          <w:rFonts w:ascii="Courier New" w:hAnsi="Courier New"/>
          <w:b w:val="0"/>
          <w:sz w:val="16"/>
        </w:rPr>
        <w:tab/>
        <w:t>public any function asDate(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dateKeyList, key, </w:t>
      </w:r>
      <w:r>
        <w:rPr>
          <w:rFonts w:ascii="Courier New" w:hAnsi="Courier New"/>
          <w:b w:val="0"/>
          <w:color w:val="1E7E34"/>
          <w:sz w:val="16"/>
        </w:rPr>
        <w:t>"date"</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t>
      </w:r>
      <w:r>
        <w:rPr>
          <w:rFonts w:ascii="Courier New" w:hAnsi="Courier New"/>
          <w:b w:val="0"/>
          <w:color w:val="0D5C73"/>
          <w:sz w:val="16"/>
        </w:rPr>
        <w:t>as</w:t>
      </w:r>
      <w:r>
        <w:rPr>
          <w:rFonts w:ascii="Courier New" w:hAnsi="Courier New"/>
          <w:b w:val="0"/>
          <w:sz w:val="16"/>
        </w:rPr>
        <w:t xml:space="preserve"> a float / decimal. Returns serializer.</w:t>
      </w:r>
      <w:r>
        <w:rPr>
          <w:rFonts w:ascii="Courier New" w:hAnsi="Courier New"/>
          <w:b w:val="0"/>
          <w:sz w:val="16"/>
        </w:rPr>
        <w:br/>
      </w:r>
      <w:r>
        <w:rPr>
          <w:rFonts w:ascii="Courier New" w:hAnsi="Courier New"/>
          <w:b w:val="0"/>
          <w:sz w:val="16"/>
        </w:rPr>
        <w:tab/>
        <w:t>public any function asFloat(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floatKeyList, key, </w:t>
      </w:r>
      <w:r>
        <w:rPr>
          <w:rFonts w:ascii="Courier New" w:hAnsi="Courier New"/>
          <w:b w:val="0"/>
          <w:color w:val="1E7E34"/>
          <w:sz w:val="16"/>
        </w:rPr>
        <w:t>"float"</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t>
      </w:r>
      <w:r>
        <w:rPr>
          <w:rFonts w:ascii="Courier New" w:hAnsi="Courier New"/>
          <w:b w:val="0"/>
          <w:color w:val="0D5C73"/>
          <w:sz w:val="16"/>
        </w:rPr>
        <w:t>as</w:t>
      </w:r>
      <w:r>
        <w:rPr>
          <w:rFonts w:ascii="Courier New" w:hAnsi="Courier New"/>
          <w:b w:val="0"/>
          <w:sz w:val="16"/>
        </w:rPr>
        <w:t xml:space="preserve"> an integer. Returns serializer.</w:t>
      </w:r>
      <w:r>
        <w:rPr>
          <w:rFonts w:ascii="Courier New" w:hAnsi="Courier New"/>
          <w:b w:val="0"/>
          <w:sz w:val="16"/>
        </w:rPr>
        <w:br/>
      </w:r>
      <w:r>
        <w:rPr>
          <w:rFonts w:ascii="Courier New" w:hAnsi="Courier New"/>
          <w:b w:val="0"/>
          <w:sz w:val="16"/>
        </w:rPr>
        <w:tab/>
        <w:t>public any function asInteger(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integerKeyList, key, </w:t>
      </w:r>
      <w:r>
        <w:rPr>
          <w:rFonts w:ascii="Courier New" w:hAnsi="Courier New"/>
          <w:b w:val="0"/>
          <w:color w:val="1E7E34"/>
          <w:sz w:val="16"/>
        </w:rPr>
        <w:t>"integer"</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given key </w:t>
      </w:r>
      <w:r>
        <w:rPr>
          <w:rFonts w:ascii="Courier New" w:hAnsi="Courier New"/>
          <w:b w:val="0"/>
          <w:color w:val="0D5C73"/>
          <w:sz w:val="16"/>
        </w:rPr>
        <w:t>as</w:t>
      </w:r>
      <w:r>
        <w:rPr>
          <w:rFonts w:ascii="Courier New" w:hAnsi="Courier New"/>
          <w:b w:val="0"/>
          <w:sz w:val="16"/>
        </w:rPr>
        <w:t xml:space="preserve"> a string. Returns serializer.</w:t>
      </w:r>
      <w:r>
        <w:rPr>
          <w:rFonts w:ascii="Courier New" w:hAnsi="Courier New"/>
          <w:b w:val="0"/>
          <w:sz w:val="16"/>
        </w:rPr>
        <w:br/>
      </w:r>
      <w:r>
        <w:rPr>
          <w:rFonts w:ascii="Courier New" w:hAnsi="Courier New"/>
          <w:b w:val="0"/>
          <w:sz w:val="16"/>
        </w:rPr>
        <w:tab/>
        <w:t>public any function asString(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defineKey( stringKeyList, key, </w:t>
      </w:r>
      <w:r>
        <w:rPr>
          <w:rFonts w:ascii="Courier New" w:hAnsi="Courier New"/>
          <w:b w:val="0"/>
          <w:color w:val="1E7E34"/>
          <w:sz w:val="16"/>
        </w:rPr>
        <w:t>"string"</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define the key </w:t>
      </w:r>
      <w:r>
        <w:rPr>
          <w:rFonts w:ascii="Courier New" w:hAnsi="Courier New"/>
          <w:b w:val="0"/>
          <w:color w:val="0D5C73"/>
          <w:sz w:val="16"/>
        </w:rPr>
        <w:t>as</w:t>
      </w:r>
      <w:r>
        <w:rPr>
          <w:rFonts w:ascii="Courier New" w:hAnsi="Courier New"/>
          <w:b w:val="0"/>
          <w:sz w:val="16"/>
        </w:rPr>
        <w:t xml:space="preserve"> one that should </w:t>
      </w:r>
      <w:r>
        <w:rPr>
          <w:rFonts w:ascii="Courier New" w:hAnsi="Courier New"/>
          <w:b w:val="0"/>
          <w:color w:val="0D5C73"/>
          <w:sz w:val="16"/>
        </w:rPr>
        <w:t>not</w:t>
      </w:r>
      <w:r>
        <w:rPr>
          <w:rFonts w:ascii="Courier New" w:hAnsi="Courier New"/>
          <w:b w:val="0"/>
          <w:sz w:val="16"/>
        </w:rPr>
        <w:t xml:space="preserve"> be included </w:t>
      </w:r>
      <w:r>
        <w:rPr>
          <w:rFonts w:ascii="Courier New" w:hAnsi="Courier New"/>
          <w:b w:val="0"/>
          <w:color w:val="0D5C73"/>
          <w:sz w:val="16"/>
        </w:rPr>
        <w:t>in</w:t>
      </w:r>
      <w:r>
        <w:rPr>
          <w:rFonts w:ascii="Courier New" w:hAnsi="Courier New"/>
          <w:b w:val="0"/>
          <w:sz w:val="16"/>
        </w:rPr>
        <w:t xml:space="preserve"> the serialized response.</w:t>
      </w:r>
      <w:r>
        <w:rPr>
          <w:rFonts w:ascii="Courier New" w:hAnsi="Courier New"/>
          <w:b w:val="0"/>
          <w:sz w:val="16"/>
        </w:rPr>
        <w:br/>
      </w:r>
      <w:r>
        <w:rPr>
          <w:rFonts w:ascii="Courier New" w:hAnsi="Courier New"/>
          <w:b w:val="0"/>
          <w:sz w:val="16"/>
        </w:rPr>
        <w:tab/>
        <w:t>public any function exclude( required string key ) {</w:t>
      </w:r>
      <w:r>
        <w:rPr>
          <w:rFonts w:ascii="Courier New" w:hAnsi="Courier New"/>
          <w:b w:val="0"/>
          <w:sz w:val="16"/>
        </w:rPr>
        <w:br/>
      </w:r>
      <w:r>
        <w:rPr>
          <w:rFonts w:ascii="Courier New" w:hAnsi="Courier New"/>
          <w:b w:val="0"/>
          <w:sz w:val="16"/>
        </w:rPr>
        <w:br/>
      </w:r>
      <w:r>
        <w:rPr>
          <w:rFonts w:ascii="Courier New" w:hAnsi="Courier New"/>
          <w:b w:val="0"/>
          <w:sz w:val="16"/>
        </w:rPr>
        <w:tab/>
        <w:tab/>
        <w:t>blockedKeyList[ key ] = true;</w:t>
      </w:r>
      <w:r>
        <w:rPr>
          <w:rFonts w:ascii="Courier New" w:hAnsi="Courier New"/>
          <w:b w:val="0"/>
          <w:sz w:val="16"/>
        </w:rPr>
        <w:br/>
      </w:r>
      <w:r>
        <w:rPr>
          <w:rFonts w:ascii="Courier New" w:hAnsi="Courier New"/>
          <w:b w:val="0"/>
          <w:sz w:val="16"/>
        </w:rPr>
        <w:br/>
      </w:r>
      <w:r>
        <w:rPr>
          <w:rFonts w:ascii="Courier New" w:hAnsi="Courier New"/>
          <w:b w:val="0"/>
          <w:sz w:val="16"/>
        </w:rPr>
        <w:tab/>
        <w:tab/>
        <w:t>return( this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 xml:space="preserve">* I serialize the given input </w:t>
      </w:r>
      <w:r>
        <w:rPr>
          <w:rFonts w:ascii="Courier New" w:hAnsi="Courier New"/>
          <w:b w:val="0"/>
          <w:color w:val="0D5C73"/>
          <w:sz w:val="16"/>
        </w:rPr>
        <w:t>as</w:t>
      </w:r>
      <w:r>
        <w:rPr>
          <w:rFonts w:ascii="Courier New" w:hAnsi="Courier New"/>
          <w:b w:val="0"/>
          <w:sz w:val="16"/>
        </w:rPr>
        <w:t xml:space="preserve"> JavaScript Object Notation (JSON) using the </w:t>
      </w:r>
      <w:r>
        <w:rPr>
          <w:rFonts w:ascii="Courier New" w:hAnsi="Courier New"/>
          <w:b w:val="0"/>
          <w:color w:val="0D5C73"/>
          <w:sz w:val="16"/>
        </w:rPr>
        <w:t>case</w:t>
      </w:r>
      <w:r>
        <w:rPr>
          <w:rFonts w:ascii="Courier New" w:hAnsi="Courier New"/>
          <w:b w:val="0"/>
          <w:sz w:val="16"/>
        </w:rPr>
        <w:t>-sensitive</w:t>
      </w:r>
      <w:r>
        <w:rPr>
          <w:rFonts w:ascii="Courier New" w:hAnsi="Courier New"/>
          <w:b w:val="0"/>
          <w:sz w:val="16"/>
        </w:rPr>
        <w:br/>
      </w:r>
      <w:r>
        <w:rPr>
          <w:rFonts w:ascii="Courier New" w:hAnsi="Courier New"/>
          <w:b w:val="0"/>
          <w:sz w:val="16"/>
        </w:rPr>
        <w:tab/>
        <w:t xml:space="preserve">* values defined </w:t>
      </w:r>
      <w:r>
        <w:rPr>
          <w:rFonts w:ascii="Courier New" w:hAnsi="Courier New"/>
          <w:b w:val="0"/>
          <w:color w:val="0D5C73"/>
          <w:sz w:val="16"/>
        </w:rPr>
        <w:t>in</w:t>
      </w:r>
      <w:r>
        <w:rPr>
          <w:rFonts w:ascii="Courier New" w:hAnsi="Courier New"/>
          <w:b w:val="0"/>
          <w:sz w:val="16"/>
        </w:rPr>
        <w:t xml:space="preserve"> the key-list.</w:t>
      </w:r>
      <w:r>
        <w:rPr>
          <w:rFonts w:ascii="Courier New" w:hAnsi="Courier New"/>
          <w:b w:val="0"/>
          <w:sz w:val="16"/>
        </w:rPr>
        <w:br/>
      </w:r>
      <w:r>
        <w:rPr>
          <w:rFonts w:ascii="Courier New" w:hAnsi="Courier New"/>
          <w:b w:val="0"/>
          <w:sz w:val="16"/>
        </w:rPr>
        <w:tab/>
        <w:t xml:space="preserve">* </w:t>
      </w:r>
      <w:r>
        <w:rPr>
          <w:rFonts w:ascii="Courier New" w:hAnsi="Courier New"/>
          <w:b w:val="0"/>
          <w:sz w:val="16"/>
        </w:rPr>
        <w:br/>
      </w:r>
      <w:r>
        <w:rPr>
          <w:rFonts w:ascii="Courier New" w:hAnsi="Courier New"/>
          <w:b w:val="0"/>
          <w:sz w:val="16"/>
        </w:rPr>
        <w:tab/>
        <w:t>* @output false</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public string function serialize( required any input ) {</w:t>
      </w:r>
      <w:r>
        <w:rPr>
          <w:rFonts w:ascii="Courier New" w:hAnsi="Courier New"/>
          <w:b w:val="0"/>
          <w:sz w:val="16"/>
        </w:rPr>
        <w:br/>
      </w:r>
      <w:r>
        <w:rPr>
          <w:rFonts w:ascii="Courier New" w:hAnsi="Courier New"/>
          <w:b w:val="0"/>
          <w:sz w:val="16"/>
        </w:rPr>
        <w:br/>
      </w:r>
      <w:r>
        <w:rPr>
          <w:rFonts w:ascii="Courier New" w:hAnsi="Courier New"/>
          <w:b w:val="0"/>
          <w:sz w:val="16"/>
        </w:rPr>
        <w:tab/>
        <w:tab/>
        <w:t>// Write the serialized value to the output buffer.</w:t>
      </w:r>
      <w:r>
        <w:rPr>
          <w:rFonts w:ascii="Courier New" w:hAnsi="Courier New"/>
          <w:b w:val="0"/>
          <w:sz w:val="16"/>
        </w:rPr>
        <w:br/>
      </w:r>
      <w:r>
        <w:rPr>
          <w:rFonts w:ascii="Courier New" w:hAnsi="Courier New"/>
          <w:b w:val="0"/>
          <w:sz w:val="16"/>
        </w:rPr>
        <w:tab/>
        <w:tab/>
        <w:t xml:space="preserve">savecontent variable = </w:t>
      </w:r>
      <w:r>
        <w:rPr>
          <w:rFonts w:ascii="Courier New" w:hAnsi="Courier New"/>
          <w:b w:val="0"/>
          <w:color w:val="1E7E34"/>
          <w:sz w:val="16"/>
        </w:rPr>
        <w:t>"local.serializedInput"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serializeInput( input, </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return( serializedInput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w:t>
      </w:r>
      <w:r>
        <w:rPr>
          <w:rFonts w:ascii="Courier New" w:hAnsi="Courier New"/>
          <w:b w:val="0"/>
          <w:sz w:val="16"/>
        </w:rPr>
        <w:br/>
      </w:r>
      <w:r>
        <w:rPr>
          <w:rFonts w:ascii="Courier New" w:hAnsi="Courier New"/>
          <w:b w:val="0"/>
          <w:sz w:val="16"/>
        </w:rPr>
        <w:tab/>
        <w:t>// PRIVATE METHODS.</w:t>
      </w:r>
      <w:r>
        <w:rPr>
          <w:rFonts w:ascii="Courier New" w:hAnsi="Courier New"/>
          <w:b w:val="0"/>
          <w:sz w:val="16"/>
        </w:rPr>
        <w:br/>
      </w:r>
      <w:r>
        <w:rPr>
          <w:rFonts w:ascii="Courier New" w:hAnsi="Courier New"/>
          <w:b w:val="0"/>
          <w:sz w:val="16"/>
        </w:rPr>
        <w:tab/>
        <w:t>// ---</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I define the given key within the given key list.</w:t>
      </w:r>
      <w:r>
        <w:rPr>
          <w:rFonts w:ascii="Courier New" w:hAnsi="Courier New"/>
          <w:b w:val="0"/>
          <w:sz w:val="16"/>
        </w:rPr>
        <w:br/>
      </w:r>
      <w:r>
        <w:rPr>
          <w:rFonts w:ascii="Courier New" w:hAnsi="Courier New"/>
          <w:b w:val="0"/>
          <w:sz w:val="16"/>
        </w:rPr>
        <w:tab/>
        <w:t>private any function defineKey(</w:t>
      </w:r>
      <w:r>
        <w:rPr>
          <w:rFonts w:ascii="Courier New" w:hAnsi="Courier New"/>
          <w:b w:val="0"/>
          <w:sz w:val="16"/>
        </w:rPr>
        <w:br/>
      </w:r>
      <w:r>
        <w:rPr>
          <w:rFonts w:ascii="Courier New" w:hAnsi="Courier New"/>
          <w:b w:val="0"/>
          <w:sz w:val="16"/>
        </w:rPr>
        <w:tab/>
        <w:tab/>
        <w:t>required struct keyList,</w:t>
      </w:r>
      <w:r>
        <w:rPr>
          <w:rFonts w:ascii="Courier New" w:hAnsi="Courier New"/>
          <w:b w:val="0"/>
          <w:sz w:val="16"/>
        </w:rPr>
        <w:br/>
      </w:r>
      <w:r>
        <w:rPr>
          <w:rFonts w:ascii="Courier New" w:hAnsi="Courier New"/>
          <w:b w:val="0"/>
          <w:sz w:val="16"/>
        </w:rPr>
        <w:tab/>
        <w:tab/>
        <w:t>required string key,</w:t>
      </w:r>
      <w:r>
        <w:rPr>
          <w:rFonts w:ascii="Courier New" w:hAnsi="Courier New"/>
          <w:b w:val="0"/>
          <w:sz w:val="16"/>
        </w:rPr>
        <w:br/>
      </w:r>
      <w:r>
        <w:rPr>
          <w:rFonts w:ascii="Courier New" w:hAnsi="Courier New"/>
          <w:b w:val="0"/>
          <w:sz w:val="16"/>
        </w:rPr>
        <w:tab/>
        <w:tab/>
        <w:t>required string hint</w:t>
      </w:r>
      <w:r>
        <w:rPr>
          <w:rFonts w:ascii="Courier New" w:hAnsi="Courier New"/>
          <w:b w:val="0"/>
          <w:sz w:val="16"/>
        </w:rPr>
        <w:br/>
      </w:r>
      <w:r>
        <w:rPr>
          <w:rFonts w:ascii="Courier New" w:hAnsi="Courier New"/>
          <w:b w:val="0"/>
          <w:sz w:val="16"/>
        </w:rPr>
        <w:tab/>
        <w:tab/>
        <w:t>) {</w:t>
      </w:r>
      <w:r>
        <w:rPr>
          <w:rFonts w:ascii="Courier New" w:hAnsi="Courier New"/>
          <w:b w:val="0"/>
          <w:sz w:val="16"/>
        </w:rPr>
        <w:br/>
      </w:r>
      <w:r>
        <w:rPr>
          <w:rFonts w:ascii="Courier New" w:hAnsi="Courier New"/>
          <w:b w:val="0"/>
          <w:sz w:val="16"/>
        </w:rPr>
        <w:br/>
      </w:r>
      <w:r>
        <w:rPr>
          <w:rFonts w:ascii="Courier New" w:hAnsi="Courier New"/>
          <w:b w:val="0"/>
          <w:sz w:val="16"/>
        </w:rPr>
        <w:tab/>
        <w:tab/>
        <w:t>if ( structKeyExists( fullKeyList, key )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throw( </w:t>
      </w:r>
      <w:r>
        <w:rPr>
          <w:rFonts w:ascii="Courier New" w:hAnsi="Courier New"/>
          <w:b w:val="0"/>
          <w:sz w:val="16"/>
        </w:rPr>
        <w:br/>
      </w:r>
      <w:r>
        <w:rPr>
          <w:rFonts w:ascii="Courier New" w:hAnsi="Courier New"/>
          <w:b w:val="0"/>
          <w:sz w:val="16"/>
        </w:rPr>
        <w:tab/>
        <w:tab/>
        <w:tab/>
        <w:tab/>
        <w:t xml:space="preserve">type = </w:t>
      </w:r>
      <w:r>
        <w:rPr>
          <w:rFonts w:ascii="Courier New" w:hAnsi="Courier New"/>
          <w:b w:val="0"/>
          <w:color w:val="1E7E34"/>
          <w:sz w:val="16"/>
        </w:rPr>
        <w:t>"DuplicateKey"</w:t>
      </w:r>
      <w:r>
        <w:rPr>
          <w:rFonts w:ascii="Courier New" w:hAnsi="Courier New"/>
          <w:b w:val="0"/>
          <w:sz w:val="16"/>
        </w:rPr>
        <w:t>,</w:t>
      </w:r>
      <w:r>
        <w:rPr>
          <w:rFonts w:ascii="Courier New" w:hAnsi="Courier New"/>
          <w:b w:val="0"/>
          <w:sz w:val="16"/>
        </w:rPr>
        <w:br/>
      </w:r>
      <w:r>
        <w:rPr>
          <w:rFonts w:ascii="Courier New" w:hAnsi="Courier New"/>
          <w:b w:val="0"/>
          <w:sz w:val="16"/>
        </w:rPr>
        <w:tab/>
        <w:tab/>
        <w:tab/>
        <w:tab/>
        <w:t xml:space="preserve">message = </w:t>
      </w:r>
      <w:r>
        <w:rPr>
          <w:rFonts w:ascii="Courier New" w:hAnsi="Courier New"/>
          <w:b w:val="0"/>
          <w:color w:val="1E7E34"/>
          <w:sz w:val="16"/>
        </w:rPr>
        <w:t>"The key [#key#] has already been defined within the serializer."</w:t>
      </w:r>
      <w:r>
        <w:rPr>
          <w:rFonts w:ascii="Courier New" w:hAnsi="Courier New"/>
          <w:b w:val="0"/>
          <w:sz w:val="16"/>
        </w:rPr>
        <w:t>,</w:t>
      </w:r>
      <w:r>
        <w:rPr>
          <w:rFonts w:ascii="Courier New" w:hAnsi="Courier New"/>
          <w:b w:val="0"/>
          <w:sz w:val="16"/>
        </w:rPr>
        <w:br/>
      </w:r>
      <w:r>
        <w:rPr>
          <w:rFonts w:ascii="Courier New" w:hAnsi="Courier New"/>
          <w:b w:val="0"/>
          <w:sz w:val="16"/>
        </w:rPr>
        <w:tab/>
        <w:tab/>
        <w:tab/>
        <w:tab/>
        <w:t xml:space="preserve">detail = </w:t>
      </w:r>
      <w:r>
        <w:rPr>
          <w:rFonts w:ascii="Courier New" w:hAnsi="Courier New"/>
          <w:b w:val="0"/>
          <w:color w:val="1E7E34"/>
          <w:sz w:val="16"/>
        </w:rPr>
        <w:t>"The current key list is: #structKeyList( fullKeyList, ', ' )#"</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Add to the appropriate data-type lists. This one </w:t>
      </w:r>
      <w:r>
        <w:rPr>
          <w:rFonts w:ascii="Courier New" w:hAnsi="Courier New"/>
          <w:b w:val="0"/>
          <w:color w:val="0D5C73"/>
          <w:sz w:val="16"/>
        </w:rPr>
        <w:t>is</w:t>
      </w:r>
      <w:r>
        <w:rPr>
          <w:rFonts w:ascii="Courier New" w:hAnsi="Courier New"/>
          <w:b w:val="0"/>
          <w:sz w:val="16"/>
        </w:rPr>
        <w:t xml:space="preserve"> used for existence checking.</w:t>
      </w:r>
      <w:r>
        <w:rPr>
          <w:rFonts w:ascii="Courier New" w:hAnsi="Courier New"/>
          <w:b w:val="0"/>
          <w:sz w:val="16"/>
        </w:rPr>
        <w:br/>
      </w:r>
      <w:r>
        <w:rPr>
          <w:rFonts w:ascii="Courier New" w:hAnsi="Courier New"/>
          <w:b w:val="0"/>
          <w:sz w:val="16"/>
        </w:rPr>
        <w:tab/>
        <w:tab/>
        <w:t>keyList[ key ] = key;</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Add </w:t>
      </w:r>
      <w:r>
        <w:rPr>
          <w:rFonts w:ascii="Courier New" w:hAnsi="Courier New"/>
          <w:b w:val="0"/>
          <w:color w:val="0D5C73"/>
          <w:sz w:val="16"/>
        </w:rPr>
        <w:t>all</w:t>
      </w:r>
      <w:r>
        <w:rPr>
          <w:rFonts w:ascii="Courier New" w:hAnsi="Courier New"/>
          <w:b w:val="0"/>
          <w:sz w:val="16"/>
        </w:rPr>
        <w:t xml:space="preserve"> keys to the full key list </w:t>
      </w:r>
      <w:r>
        <w:rPr>
          <w:rFonts w:ascii="Courier New" w:hAnsi="Courier New"/>
          <w:b w:val="0"/>
          <w:color w:val="0D5C73"/>
          <w:sz w:val="16"/>
        </w:rPr>
        <w:t>as</w:t>
      </w:r>
      <w:r>
        <w:rPr>
          <w:rFonts w:ascii="Courier New" w:hAnsi="Courier New"/>
          <w:b w:val="0"/>
          <w:sz w:val="16"/>
        </w:rPr>
        <w:t xml:space="preserve"> well. This one </w:t>
      </w:r>
      <w:r>
        <w:rPr>
          <w:rFonts w:ascii="Courier New" w:hAnsi="Courier New"/>
          <w:b w:val="0"/>
          <w:color w:val="0D5C73"/>
          <w:sz w:val="16"/>
        </w:rPr>
        <w:t>is</w:t>
      </w:r>
      <w:r>
        <w:rPr>
          <w:rFonts w:ascii="Courier New" w:hAnsi="Courier New"/>
          <w:b w:val="0"/>
          <w:sz w:val="16"/>
        </w:rPr>
        <w:t xml:space="preserve"> used to store the serialization</w:t>
      </w:r>
      <w:r>
        <w:rPr>
          <w:rFonts w:ascii="Courier New" w:hAnsi="Courier New"/>
          <w:b w:val="0"/>
          <w:sz w:val="16"/>
        </w:rPr>
        <w:br/>
      </w:r>
      <w:r>
        <w:rPr>
          <w:rFonts w:ascii="Courier New" w:hAnsi="Courier New"/>
          <w:b w:val="0"/>
          <w:sz w:val="16"/>
        </w:rPr>
        <w:tab/>
        <w:tab/>
        <w:t xml:space="preserve">// of the key so that it doesn't have to be recalculated each time the object </w:t>
      </w:r>
      <w:r>
        <w:rPr>
          <w:rFonts w:ascii="Courier New" w:hAnsi="Courier New"/>
          <w:b w:val="0"/>
          <w:color w:val="0D5C73"/>
          <w:sz w:val="16"/>
        </w:rPr>
        <w:t>is</w:t>
      </w:r>
      <w:r>
        <w:rPr>
          <w:rFonts w:ascii="Courier New" w:hAnsi="Courier New"/>
          <w:b w:val="0"/>
          <w:sz w:val="16"/>
        </w:rPr>
        <w:t xml:space="preserve"> serialized.</w:t>
      </w:r>
      <w:r>
        <w:rPr>
          <w:rFonts w:ascii="Courier New" w:hAnsi="Courier New"/>
          <w:b w:val="0"/>
          <w:sz w:val="16"/>
        </w:rPr>
        <w:br/>
      </w:r>
      <w:r>
        <w:rPr>
          <w:rFonts w:ascii="Courier New" w:hAnsi="Courier New"/>
          <w:b w:val="0"/>
          <w:sz w:val="16"/>
        </w:rPr>
        <w:tab/>
        <w:tab/>
        <w:t>fullKeyList[ key ] = serializeString( key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If we have a specific type, </w:t>
      </w:r>
      <w:r>
        <w:rPr>
          <w:rFonts w:ascii="Courier New" w:hAnsi="Courier New"/>
          <w:b w:val="0"/>
          <w:color w:val="0D5C73"/>
          <w:sz w:val="16"/>
        </w:rPr>
        <w:t>then</w:t>
      </w:r>
      <w:r>
        <w:rPr>
          <w:rFonts w:ascii="Courier New" w:hAnsi="Courier New"/>
          <w:b w:val="0"/>
          <w:sz w:val="16"/>
        </w:rPr>
        <w:t xml:space="preserve"> add the hint to the full hint list </w:t>
      </w:r>
      <w:r>
        <w:rPr>
          <w:rFonts w:ascii="Courier New" w:hAnsi="Courier New"/>
          <w:b w:val="0"/>
          <w:color w:val="0D5C73"/>
          <w:sz w:val="16"/>
        </w:rPr>
        <w:t>as</w:t>
      </w:r>
      <w:r>
        <w:rPr>
          <w:rFonts w:ascii="Courier New" w:hAnsi="Courier New"/>
          <w:b w:val="0"/>
          <w:sz w:val="16"/>
        </w:rPr>
        <w:t xml:space="preserve"> well. This will </w:t>
      </w:r>
      <w:r>
        <w:rPr>
          <w:rFonts w:ascii="Courier New" w:hAnsi="Courier New"/>
          <w:b w:val="0"/>
          <w:sz w:val="16"/>
        </w:rPr>
        <w:br/>
      </w:r>
      <w:r>
        <w:rPr>
          <w:rFonts w:ascii="Courier New" w:hAnsi="Courier New"/>
          <w:b w:val="0"/>
          <w:sz w:val="16"/>
        </w:rPr>
        <w:tab/>
        <w:tab/>
        <w:t>// allow us to quickly look up the pass-through data type hint during serialization.</w:t>
      </w:r>
      <w:r>
        <w:rPr>
          <w:rFonts w:ascii="Courier New" w:hAnsi="Courier New"/>
          <w:b w:val="0"/>
          <w:sz w:val="16"/>
        </w:rPr>
        <w:br/>
      </w:r>
      <w:r>
        <w:rPr>
          <w:rFonts w:ascii="Courier New" w:hAnsi="Courier New"/>
          <w:b w:val="0"/>
          <w:sz w:val="16"/>
        </w:rPr>
        <w:tab/>
        <w:tab/>
        <w:t>// --</w:t>
      </w:r>
      <w:r>
        <w:rPr>
          <w:rFonts w:ascii="Courier New" w:hAnsi="Courier New"/>
          <w:b w:val="0"/>
          <w:sz w:val="16"/>
        </w:rPr>
        <w:br/>
      </w:r>
      <w:r>
        <w:rPr>
          <w:rFonts w:ascii="Courier New" w:hAnsi="Courier New"/>
          <w:b w:val="0"/>
          <w:sz w:val="16"/>
        </w:rPr>
        <w:tab/>
        <w:tab/>
        <w:t xml:space="preserve">// NOTE: The reason we don't want to pass through </w:t>
      </w:r>
      <w:r>
        <w:rPr>
          <w:rFonts w:ascii="Courier New" w:hAnsi="Courier New"/>
          <w:b w:val="0"/>
          <w:color w:val="1E7E34"/>
          <w:sz w:val="16"/>
        </w:rPr>
        <w:t>"any"</w:t>
      </w:r>
      <w:r>
        <w:rPr>
          <w:rFonts w:ascii="Courier New" w:hAnsi="Courier New"/>
          <w:b w:val="0"/>
          <w:sz w:val="16"/>
        </w:rPr>
        <w:t xml:space="preserve"> </w:t>
      </w:r>
      <w:r>
        <w:rPr>
          <w:rFonts w:ascii="Courier New" w:hAnsi="Courier New"/>
          <w:b w:val="0"/>
          <w:color w:val="0D5C73"/>
          <w:sz w:val="16"/>
        </w:rPr>
        <w:t>is</w:t>
      </w:r>
      <w:r>
        <w:rPr>
          <w:rFonts w:ascii="Courier New" w:hAnsi="Courier New"/>
          <w:b w:val="0"/>
          <w:sz w:val="16"/>
        </w:rPr>
        <w:t xml:space="preserve"> that we want parent types to be</w:t>
      </w:r>
      <w:r>
        <w:rPr>
          <w:rFonts w:ascii="Courier New" w:hAnsi="Courier New"/>
          <w:b w:val="0"/>
          <w:sz w:val="16"/>
        </w:rPr>
        <w:br/>
      </w:r>
      <w:r>
        <w:rPr>
          <w:rFonts w:ascii="Courier New" w:hAnsi="Courier New"/>
          <w:b w:val="0"/>
          <w:sz w:val="16"/>
        </w:rPr>
        <w:tab/>
        <w:tab/>
        <w:t xml:space="preserve">// able to </w:t>
      </w:r>
      <w:r>
        <w:rPr>
          <w:rFonts w:ascii="Courier New" w:hAnsi="Courier New"/>
          <w:b w:val="0"/>
          <w:color w:val="1E7E34"/>
          <w:sz w:val="16"/>
        </w:rPr>
        <w:t>"fall through"</w:t>
      </w:r>
      <w:r>
        <w:rPr>
          <w:rFonts w:ascii="Courier New" w:hAnsi="Courier New"/>
          <w:b w:val="0"/>
          <w:sz w:val="16"/>
        </w:rPr>
        <w:t xml:space="preserve"> during the object traversal. If we added </w:t>
      </w:r>
      <w:r>
        <w:rPr>
          <w:rFonts w:ascii="Courier New" w:hAnsi="Courier New"/>
          <w:b w:val="0"/>
          <w:color w:val="1E7E34"/>
          <w:sz w:val="16"/>
        </w:rPr>
        <w:t>"any"</w:t>
      </w:r>
      <w:r>
        <w:rPr>
          <w:rFonts w:ascii="Courier New" w:hAnsi="Courier New"/>
          <w:b w:val="0"/>
          <w:sz w:val="16"/>
        </w:rPr>
        <w:t xml:space="preserve"> to the type list, </w:t>
      </w:r>
      <w:r>
        <w:rPr>
          <w:rFonts w:ascii="Courier New" w:hAnsi="Courier New"/>
          <w:b w:val="0"/>
          <w:sz w:val="16"/>
        </w:rPr>
        <w:br/>
      </w:r>
      <w:r>
        <w:rPr>
          <w:rFonts w:ascii="Courier New" w:hAnsi="Courier New"/>
          <w:b w:val="0"/>
          <w:sz w:val="16"/>
        </w:rPr>
        <w:tab/>
        <w:tab/>
        <w:t xml:space="preserve">// </w:t>
      </w:r>
      <w:r>
        <w:rPr>
          <w:rFonts w:ascii="Courier New" w:hAnsi="Courier New"/>
          <w:b w:val="0"/>
          <w:color w:val="0D5C73"/>
          <w:sz w:val="16"/>
        </w:rPr>
        <w:t>then</w:t>
      </w:r>
      <w:r>
        <w:rPr>
          <w:rFonts w:ascii="Courier New" w:hAnsi="Courier New"/>
          <w:b w:val="0"/>
          <w:sz w:val="16"/>
        </w:rPr>
        <w:t xml:space="preserve"> it would always overwrite the parent data type.</w:t>
      </w:r>
      <w:r>
        <w:rPr>
          <w:rFonts w:ascii="Courier New" w:hAnsi="Courier New"/>
          <w:b w:val="0"/>
          <w:sz w:val="16"/>
        </w:rPr>
        <w:br/>
      </w:r>
      <w:r>
        <w:rPr>
          <w:rFonts w:ascii="Courier New" w:hAnsi="Courier New"/>
          <w:b w:val="0"/>
          <w:sz w:val="16"/>
        </w:rPr>
        <w:tab/>
        <w:tab/>
        <w:t xml:space="preserve">if ( hint != </w:t>
      </w:r>
      <w:r>
        <w:rPr>
          <w:rFonts w:ascii="Courier New" w:hAnsi="Courier New"/>
          <w:b w:val="0"/>
          <w:color w:val="1E7E34"/>
          <w:sz w:val="16"/>
        </w:rPr>
        <w:t>"any"</w:t>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ab/>
        <w:tab/>
        <w:tab/>
        <w:t>fullHintList[ key ] = hint;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 Return this reference for method chaining.</w:t>
      </w:r>
      <w:r>
        <w:rPr>
          <w:rFonts w:ascii="Courier New" w:hAnsi="Courier New"/>
          <w:b w:val="0"/>
          <w:sz w:val="16"/>
        </w:rPr>
        <w:br/>
      </w:r>
      <w:r>
        <w:rPr>
          <w:rFonts w:ascii="Courier New" w:hAnsi="Courier New"/>
          <w:b w:val="0"/>
          <w:sz w:val="16"/>
        </w:rPr>
        <w:tab/>
        <w:tab/>
        <w:t>return( this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 xml:space="preserve">// I walk the given object, writing the serialized value to the output (which </w:t>
      </w:r>
      <w:r>
        <w:rPr>
          <w:rFonts w:ascii="Courier New" w:hAnsi="Courier New"/>
          <w:b w:val="0"/>
          <w:color w:val="0D5C73"/>
          <w:sz w:val="16"/>
        </w:rPr>
        <w:t>is</w:t>
      </w:r>
      <w:r>
        <w:rPr>
          <w:rFonts w:ascii="Courier New" w:hAnsi="Courier New"/>
          <w:b w:val="0"/>
          <w:sz w:val="16"/>
        </w:rPr>
        <w:t xml:space="preserve"> expected to </w:t>
      </w:r>
      <w:r>
        <w:rPr>
          <w:rFonts w:ascii="Courier New" w:hAnsi="Courier New"/>
          <w:b w:val="0"/>
          <w:sz w:val="16"/>
        </w:rPr>
        <w:br/>
      </w:r>
      <w:r>
        <w:rPr>
          <w:rFonts w:ascii="Courier New" w:hAnsi="Courier New"/>
          <w:b w:val="0"/>
          <w:sz w:val="16"/>
        </w:rPr>
        <w:tab/>
        <w:t>// be a content buffer).</w:t>
      </w:r>
      <w:r>
        <w:rPr>
          <w:rFonts w:ascii="Courier New" w:hAnsi="Courier New"/>
          <w:b w:val="0"/>
          <w:sz w:val="16"/>
        </w:rPr>
        <w:br/>
      </w:r>
      <w:r>
        <w:rPr>
          <w:rFonts w:ascii="Courier New" w:hAnsi="Courier New"/>
          <w:b w:val="0"/>
          <w:sz w:val="16"/>
        </w:rPr>
        <w:tab/>
        <w:t>// ---</w:t>
      </w:r>
      <w:r>
        <w:rPr>
          <w:rFonts w:ascii="Courier New" w:hAnsi="Courier New"/>
          <w:b w:val="0"/>
          <w:sz w:val="16"/>
        </w:rPr>
        <w:br/>
      </w:r>
      <w:r>
        <w:rPr>
          <w:rFonts w:ascii="Courier New" w:hAnsi="Courier New"/>
          <w:b w:val="0"/>
          <w:sz w:val="16"/>
        </w:rPr>
        <w:tab/>
        <w:t xml:space="preserve">// NOTE: THIS METHOD </w:t>
      </w:r>
      <w:r>
        <w:rPr>
          <w:rFonts w:ascii="Courier New" w:hAnsi="Courier New"/>
          <w:b w:val="0"/>
          <w:color w:val="0D5C73"/>
          <w:sz w:val="16"/>
        </w:rPr>
        <w:t>IS</w:t>
      </w:r>
      <w:r>
        <w:rPr>
          <w:rFonts w:ascii="Courier New" w:hAnsi="Courier New"/>
          <w:b w:val="0"/>
          <w:sz w:val="16"/>
        </w:rPr>
        <w:t xml:space="preserve"> HUGE - this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on</w:t>
      </w:r>
      <w:r>
        <w:rPr>
          <w:rFonts w:ascii="Courier New" w:hAnsi="Courier New"/>
          <w:b w:val="0"/>
          <w:sz w:val="16"/>
        </w:rPr>
        <w:t xml:space="preserve"> purpose. Since serialization </w:t>
      </w:r>
      <w:r>
        <w:rPr>
          <w:rFonts w:ascii="Courier New" w:hAnsi="Courier New"/>
          <w:b w:val="0"/>
          <w:color w:val="0D5C73"/>
          <w:sz w:val="16"/>
        </w:rPr>
        <w:t>is</w:t>
      </w:r>
      <w:r>
        <w:rPr>
          <w:rFonts w:ascii="Courier New" w:hAnsi="Courier New"/>
          <w:b w:val="0"/>
          <w:sz w:val="16"/>
        </w:rPr>
        <w:t xml:space="preserve"> a rather intense </w:t>
      </w:r>
      <w:r>
        <w:rPr>
          <w:rFonts w:ascii="Courier New" w:hAnsi="Courier New"/>
          <w:b w:val="0"/>
          <w:sz w:val="16"/>
        </w:rPr>
        <w:br/>
      </w:r>
      <w:r>
        <w:rPr>
          <w:rFonts w:ascii="Courier New" w:hAnsi="Courier New"/>
          <w:b w:val="0"/>
          <w:sz w:val="16"/>
        </w:rPr>
        <w:tab/>
        <w:t xml:space="preserve">// process, I am trying to cut out </w:t>
      </w:r>
      <w:r>
        <w:rPr>
          <w:rFonts w:ascii="Courier New" w:hAnsi="Courier New"/>
          <w:b w:val="0"/>
          <w:color w:val="0D5C73"/>
          <w:sz w:val="16"/>
        </w:rPr>
        <w:t>as</w:t>
      </w:r>
      <w:r>
        <w:rPr>
          <w:rFonts w:ascii="Courier New" w:hAnsi="Courier New"/>
          <w:b w:val="0"/>
          <w:sz w:val="16"/>
        </w:rPr>
        <w:t xml:space="preserve"> much overhead </w:t>
      </w:r>
      <w:r>
        <w:rPr>
          <w:rFonts w:ascii="Courier New" w:hAnsi="Courier New"/>
          <w:b w:val="0"/>
          <w:color w:val="0D5C73"/>
          <w:sz w:val="16"/>
        </w:rPr>
        <w:t>as</w:t>
      </w:r>
      <w:r>
        <w:rPr>
          <w:rFonts w:ascii="Courier New" w:hAnsi="Courier New"/>
          <w:b w:val="0"/>
          <w:sz w:val="16"/>
        </w:rPr>
        <w:t xml:space="preserve"> possible. </w:t>
      </w:r>
      <w:r>
        <w:rPr>
          <w:rFonts w:ascii="Courier New" w:hAnsi="Courier New"/>
          <w:b w:val="0"/>
          <w:color w:val="0D5C73"/>
          <w:sz w:val="16"/>
        </w:rPr>
        <w:t>In</w:t>
      </w:r>
      <w:r>
        <w:rPr>
          <w:rFonts w:ascii="Courier New" w:hAnsi="Courier New"/>
          <w:b w:val="0"/>
          <w:sz w:val="16"/>
        </w:rPr>
        <w:t xml:space="preserve"> this </w:t>
      </w:r>
      <w:r>
        <w:rPr>
          <w:rFonts w:ascii="Courier New" w:hAnsi="Courier New"/>
          <w:b w:val="0"/>
          <w:color w:val="0D5C73"/>
          <w:sz w:val="16"/>
        </w:rPr>
        <w:t>case</w:t>
      </w:r>
      <w:r>
        <w:rPr>
          <w:rFonts w:ascii="Courier New" w:hAnsi="Courier New"/>
          <w:b w:val="0"/>
          <w:sz w:val="16"/>
        </w:rPr>
        <w:t xml:space="preserve">, we're cutting </w:t>
      </w:r>
      <w:r>
        <w:rPr>
          <w:rFonts w:ascii="Courier New" w:hAnsi="Courier New"/>
          <w:b w:val="0"/>
          <w:sz w:val="16"/>
        </w:rPr>
        <w:br/>
      </w:r>
      <w:r>
        <w:rPr>
          <w:rFonts w:ascii="Courier New" w:hAnsi="Courier New"/>
          <w:b w:val="0"/>
          <w:sz w:val="16"/>
        </w:rPr>
        <w:tab/>
        <w:t xml:space="preserve">// out extra stack space </w:t>
      </w:r>
      <w:r>
        <w:rPr>
          <w:rFonts w:ascii="Courier New" w:hAnsi="Courier New"/>
          <w:b w:val="0"/>
          <w:color w:val="0D5C73"/>
          <w:sz w:val="16"/>
        </w:rPr>
        <w:t>by</w:t>
      </w:r>
      <w:r>
        <w:rPr>
          <w:rFonts w:ascii="Courier New" w:hAnsi="Courier New"/>
          <w:b w:val="0"/>
          <w:sz w:val="16"/>
        </w:rPr>
        <w:t xml:space="preserve"> inlining </w:t>
      </w:r>
      <w:r>
        <w:rPr>
          <w:rFonts w:ascii="Courier New" w:hAnsi="Courier New"/>
          <w:b w:val="0"/>
          <w:color w:val="0D5C73"/>
          <w:sz w:val="16"/>
        </w:rPr>
        <w:t>and</w:t>
      </w:r>
      <w:r>
        <w:rPr>
          <w:rFonts w:ascii="Courier New" w:hAnsi="Courier New"/>
          <w:b w:val="0"/>
          <w:sz w:val="16"/>
        </w:rPr>
        <w:t xml:space="preserve"> duplicating a lot of functionality. This </w:t>
      </w:r>
      <w:r>
        <w:rPr>
          <w:rFonts w:ascii="Courier New" w:hAnsi="Courier New"/>
          <w:b w:val="0"/>
          <w:color w:val="0D5C73"/>
          <w:sz w:val="16"/>
        </w:rPr>
        <w:t>is</w:t>
      </w:r>
      <w:r>
        <w:rPr>
          <w:rFonts w:ascii="Courier New" w:hAnsi="Courier New"/>
          <w:b w:val="0"/>
          <w:sz w:val="16"/>
        </w:rPr>
        <w:t xml:space="preserve"> being done </w:t>
      </w:r>
      <w:r>
        <w:rPr>
          <w:rFonts w:ascii="Courier New" w:hAnsi="Courier New"/>
          <w:b w:val="0"/>
          <w:sz w:val="16"/>
        </w:rPr>
        <w:br/>
      </w:r>
      <w:r>
        <w:rPr>
          <w:rFonts w:ascii="Courier New" w:hAnsi="Courier New"/>
          <w:b w:val="0"/>
          <w:sz w:val="16"/>
        </w:rPr>
        <w:tab/>
        <w:t xml:space="preserve">// at the COST of clarity </w:t>
      </w:r>
      <w:r>
        <w:rPr>
          <w:rFonts w:ascii="Courier New" w:hAnsi="Courier New"/>
          <w:b w:val="0"/>
          <w:color w:val="0D5C73"/>
          <w:sz w:val="16"/>
        </w:rPr>
        <w:t>and</w:t>
      </w:r>
      <w:r>
        <w:rPr>
          <w:rFonts w:ascii="Courier New" w:hAnsi="Courier New"/>
          <w:b w:val="0"/>
          <w:sz w:val="16"/>
        </w:rPr>
        <w:t xml:space="preserve"> non-repetitive code.</w:t>
      </w:r>
      <w:r>
        <w:rPr>
          <w:rFonts w:ascii="Courier New" w:hAnsi="Courier New"/>
          <w:b w:val="0"/>
          <w:sz w:val="16"/>
        </w:rPr>
        <w:br/>
      </w:r>
      <w:r>
        <w:rPr>
          <w:rFonts w:ascii="Courier New" w:hAnsi="Courier New"/>
          <w:b w:val="0"/>
          <w:sz w:val="16"/>
        </w:rPr>
        <w:tab/>
        <w:t>private void function serializeInput(</w:t>
      </w:r>
      <w:r>
        <w:rPr>
          <w:rFonts w:ascii="Courier New" w:hAnsi="Courier New"/>
          <w:b w:val="0"/>
          <w:sz w:val="16"/>
        </w:rPr>
        <w:br/>
      </w:r>
      <w:r>
        <w:rPr>
          <w:rFonts w:ascii="Courier New" w:hAnsi="Courier New"/>
          <w:b w:val="0"/>
          <w:sz w:val="16"/>
        </w:rPr>
        <w:tab/>
        <w:tab/>
        <w:t>required any input,</w:t>
      </w:r>
      <w:r>
        <w:rPr>
          <w:rFonts w:ascii="Courier New" w:hAnsi="Courier New"/>
          <w:b w:val="0"/>
          <w:sz w:val="16"/>
        </w:rPr>
        <w:br/>
      </w:r>
      <w:r>
        <w:rPr>
          <w:rFonts w:ascii="Courier New" w:hAnsi="Courier New"/>
          <w:b w:val="0"/>
          <w:sz w:val="16"/>
        </w:rPr>
        <w:tab/>
        <w:tab/>
        <w:t>required string hint</w:t>
      </w:r>
      <w:r>
        <w:rPr>
          <w:rFonts w:ascii="Courier New" w:hAnsi="Courier New"/>
          <w:b w:val="0"/>
          <w:sz w:val="16"/>
        </w:rPr>
        <w:br/>
      </w:r>
      <w:r>
        <w:rPr>
          <w:rFonts w:ascii="Courier New" w:hAnsi="Courier New"/>
          <w:b w:val="0"/>
          <w:sz w:val="16"/>
        </w:rPr>
        <w:tab/>
        <w:tab/>
        <w:t>)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Serialize the data base </w:t>
      </w:r>
      <w:r>
        <w:rPr>
          <w:rFonts w:ascii="Courier New" w:hAnsi="Courier New"/>
          <w:b w:val="0"/>
          <w:color w:val="0D5C73"/>
          <w:sz w:val="16"/>
        </w:rPr>
        <w:t>on</w:t>
      </w:r>
      <w:r>
        <w:rPr>
          <w:rFonts w:ascii="Courier New" w:hAnsi="Courier New"/>
          <w:b w:val="0"/>
          <w:sz w:val="16"/>
        </w:rPr>
        <w:t xml:space="preserve"> the type of input. We are organizing this </w:t>
      </w:r>
      <w:r>
        <w:rPr>
          <w:rFonts w:ascii="Courier New" w:hAnsi="Courier New"/>
          <w:b w:val="0"/>
          <w:color w:val="0D5C73"/>
          <w:sz w:val="16"/>
        </w:rPr>
        <w:t>in</w:t>
      </w:r>
      <w:r>
        <w:rPr>
          <w:rFonts w:ascii="Courier New" w:hAnsi="Courier New"/>
          <w:b w:val="0"/>
          <w:sz w:val="16"/>
        </w:rPr>
        <w:t xml:space="preserve"> terms of the </w:t>
      </w:r>
      <w:r>
        <w:rPr>
          <w:rFonts w:ascii="Courier New" w:hAnsi="Courier New"/>
          <w:b w:val="0"/>
          <w:sz w:val="16"/>
        </w:rPr>
        <w:br/>
      </w:r>
      <w:r>
        <w:rPr>
          <w:rFonts w:ascii="Courier New" w:hAnsi="Courier New"/>
          <w:b w:val="0"/>
          <w:sz w:val="16"/>
        </w:rPr>
        <w:tab/>
        <w:tab/>
        <w:t xml:space="preserve">// most commonly-used values first. The anticipation </w:t>
      </w:r>
      <w:r>
        <w:rPr>
          <w:rFonts w:ascii="Courier New" w:hAnsi="Courier New"/>
          <w:b w:val="0"/>
          <w:color w:val="0D5C73"/>
          <w:sz w:val="16"/>
        </w:rPr>
        <w:t>is</w:t>
      </w:r>
      <w:r>
        <w:rPr>
          <w:rFonts w:ascii="Courier New" w:hAnsi="Courier New"/>
          <w:b w:val="0"/>
          <w:sz w:val="16"/>
        </w:rPr>
        <w:t xml:space="preserve"> that the vast majority of data </w:t>
      </w:r>
      <w:r>
        <w:rPr>
          <w:rFonts w:ascii="Courier New" w:hAnsi="Courier New"/>
          <w:b w:val="0"/>
          <w:sz w:val="16"/>
        </w:rPr>
        <w:br/>
      </w:r>
      <w:r>
        <w:rPr>
          <w:rFonts w:ascii="Courier New" w:hAnsi="Courier New"/>
          <w:b w:val="0"/>
          <w:sz w:val="16"/>
        </w:rPr>
        <w:tab/>
        <w:tab/>
        <w:t xml:space="preserve">// types will be simple values. </w:t>
      </w:r>
      <w:r>
        <w:rPr>
          <w:rFonts w:ascii="Courier New" w:hAnsi="Courier New"/>
          <w:b w:val="0"/>
          <w:sz w:val="16"/>
        </w:rPr>
        <w:br/>
      </w:r>
      <w:r>
        <w:rPr>
          <w:rFonts w:ascii="Courier New" w:hAnsi="Courier New"/>
          <w:b w:val="0"/>
          <w:sz w:val="16"/>
        </w:rPr>
        <w:tab/>
        <w:tab/>
        <w:t>if ( isSimpleValue( input )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if ( ( hint == </w:t>
      </w:r>
      <w:r>
        <w:rPr>
          <w:rFonts w:ascii="Courier New" w:hAnsi="Courier New"/>
          <w:b w:val="0"/>
          <w:color w:val="1E7E34"/>
          <w:sz w:val="16"/>
        </w:rPr>
        <w:t>"string"</w:t>
      </w:r>
      <w:r>
        <w:rPr>
          <w:rFonts w:ascii="Courier New" w:hAnsi="Courier New"/>
          <w:b w:val="0"/>
          <w:sz w:val="16"/>
        </w:rPr>
        <w:t xml:space="preserve"> ) || ( hint == </w:t>
      </w:r>
      <w:r>
        <w:rPr>
          <w:rFonts w:ascii="Courier New" w:hAnsi="Courier New"/>
          <w:b w:val="0"/>
          <w:color w:val="1E7E34"/>
          <w:sz w:val="16"/>
        </w:rPr>
        <w:t>"any"</w:t>
      </w:r>
      <w:r>
        <w:rPr>
          <w:rFonts w:ascii="Courier New" w:hAnsi="Courier New"/>
          <w:b w:val="0"/>
          <w:sz w:val="16"/>
        </w:rPr>
        <w:t xml:space="preserve"> )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If the string appears to be numeric, </w:t>
      </w:r>
      <w:r>
        <w:rPr>
          <w:rFonts w:ascii="Courier New" w:hAnsi="Courier New"/>
          <w:b w:val="0"/>
          <w:color w:val="0D5C73"/>
          <w:sz w:val="16"/>
        </w:rPr>
        <w:t>then</w:t>
      </w:r>
      <w:r>
        <w:rPr>
          <w:rFonts w:ascii="Courier New" w:hAnsi="Courier New"/>
          <w:b w:val="0"/>
          <w:sz w:val="16"/>
        </w:rPr>
        <w:t xml:space="preserve"> we have to prefix it to make sure </w:t>
      </w:r>
      <w:r>
        <w:rPr>
          <w:rFonts w:ascii="Courier New" w:hAnsi="Courier New"/>
          <w:b w:val="0"/>
          <w:sz w:val="16"/>
        </w:rPr>
        <w:br/>
      </w:r>
      <w:r>
        <w:rPr>
          <w:rFonts w:ascii="Courier New" w:hAnsi="Courier New"/>
          <w:b w:val="0"/>
          <w:sz w:val="16"/>
        </w:rPr>
        <w:tab/>
        <w:tab/>
        <w:tab/>
        <w:tab/>
        <w:t>// ColdFusion doesn't accidentally convert it to a number.</w:t>
      </w:r>
      <w:r>
        <w:rPr>
          <w:rFonts w:ascii="Courier New" w:hAnsi="Courier New"/>
          <w:b w:val="0"/>
          <w:sz w:val="16"/>
        </w:rPr>
        <w:br/>
      </w:r>
      <w:r>
        <w:rPr>
          <w:rFonts w:ascii="Courier New" w:hAnsi="Courier New"/>
          <w:b w:val="0"/>
          <w:sz w:val="16"/>
        </w:rPr>
        <w:tab/>
        <w:tab/>
        <w:tab/>
        <w:tab/>
        <w:t>if ( isNumeric( input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&amp; input &amp;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serializeInputString( input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 hint == </w:t>
      </w:r>
      <w:r>
        <w:rPr>
          <w:rFonts w:ascii="Courier New" w:hAnsi="Courier New"/>
          <w:b w:val="0"/>
          <w:color w:val="1E7E34"/>
          <w:sz w:val="16"/>
        </w:rPr>
        <w:t>"boolean"</w:t>
      </w:r>
      <w:r>
        <w:rPr>
          <w:rFonts w:ascii="Courier New" w:hAnsi="Courier New"/>
          <w:b w:val="0"/>
          <w:sz w:val="16"/>
        </w:rPr>
        <w:t xml:space="preserve"> ) &amp;&amp; isBoolean( input )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input ? </w:t>
      </w:r>
      <w:r>
        <w:rPr>
          <w:rFonts w:ascii="Courier New" w:hAnsi="Courier New"/>
          <w:b w:val="0"/>
          <w:color w:val="1E7E34"/>
          <w:sz w:val="16"/>
        </w:rPr>
        <w:t>"true"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 ( hint == </w:t>
      </w:r>
      <w:r>
        <w:rPr>
          <w:rFonts w:ascii="Courier New" w:hAnsi="Courier New"/>
          <w:b w:val="0"/>
          <w:color w:val="1E7E34"/>
          <w:sz w:val="16"/>
        </w:rPr>
        <w:t>"integer"</w:t>
      </w:r>
      <w:r>
        <w:rPr>
          <w:rFonts w:ascii="Courier New" w:hAnsi="Courier New"/>
          <w:b w:val="0"/>
          <w:sz w:val="16"/>
        </w:rPr>
        <w:t xml:space="preserve"> ) || ( hint == </w:t>
      </w:r>
      <w:r>
        <w:rPr>
          <w:rFonts w:ascii="Courier New" w:hAnsi="Courier New"/>
          <w:b w:val="0"/>
          <w:color w:val="1E7E34"/>
          <w:sz w:val="16"/>
        </w:rPr>
        <w:t>"float"</w:t>
      </w:r>
      <w:r>
        <w:rPr>
          <w:rFonts w:ascii="Courier New" w:hAnsi="Courier New"/>
          <w:b w:val="0"/>
          <w:sz w:val="16"/>
        </w:rPr>
        <w:t xml:space="preserve"> ) ) &amp;&amp; isNumeric( input ) ) {</w:t>
      </w:r>
      <w:r>
        <w:rPr>
          <w:rFonts w:ascii="Courier New" w:hAnsi="Courier New"/>
          <w:b w:val="0"/>
          <w:sz w:val="16"/>
        </w:rPr>
        <w:br/>
      </w:r>
      <w:r>
        <w:rPr>
          <w:rFonts w:ascii="Courier New" w:hAnsi="Courier New"/>
          <w:b w:val="0"/>
          <w:sz w:val="16"/>
        </w:rPr>
        <w:br/>
      </w:r>
      <w:r>
        <w:rPr>
          <w:rFonts w:ascii="Courier New" w:hAnsi="Courier New"/>
          <w:b w:val="0"/>
          <w:sz w:val="16"/>
        </w:rPr>
        <w:tab/>
        <w:tab/>
        <w:tab/>
        <w:tab/>
        <w:t>writeOutput( input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 ( hint == </w:t>
      </w:r>
      <w:r>
        <w:rPr>
          <w:rFonts w:ascii="Courier New" w:hAnsi="Courier New"/>
          <w:b w:val="0"/>
          <w:color w:val="1E7E34"/>
          <w:sz w:val="16"/>
        </w:rPr>
        <w:t>"integer"</w:t>
      </w:r>
      <w:r>
        <w:rPr>
          <w:rFonts w:ascii="Courier New" w:hAnsi="Courier New"/>
          <w:b w:val="0"/>
          <w:sz w:val="16"/>
        </w:rPr>
        <w:t xml:space="preserve"> ) || ( hint == </w:t>
      </w:r>
      <w:r>
        <w:rPr>
          <w:rFonts w:ascii="Courier New" w:hAnsi="Courier New"/>
          <w:b w:val="0"/>
          <w:color w:val="1E7E34"/>
          <w:sz w:val="16"/>
        </w:rPr>
        <w:t>"float"</w:t>
      </w:r>
      <w:r>
        <w:rPr>
          <w:rFonts w:ascii="Courier New" w:hAnsi="Courier New"/>
          <w:b w:val="0"/>
          <w:sz w:val="16"/>
        </w:rPr>
        <w:t xml:space="preserve"> ) ) &amp;&amp; isBoolean( input )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input ? </w:t>
      </w:r>
      <w:r>
        <w:rPr>
          <w:rFonts w:ascii="Courier New" w:hAnsi="Courier New"/>
          <w:b w:val="0"/>
          <w:color w:val="1E7E34"/>
          <w:sz w:val="16"/>
        </w:rPr>
        <w:t>"1"</w:t>
      </w:r>
      <w:r>
        <w:rPr>
          <w:rFonts w:ascii="Courier New" w:hAnsi="Courier New"/>
          <w:b w:val="0"/>
          <w:sz w:val="16"/>
        </w:rPr>
        <w:t xml:space="preserve"> : </w:t>
      </w:r>
      <w:r>
        <w:rPr>
          <w:rFonts w:ascii="Courier New" w:hAnsi="Courier New"/>
          <w:b w:val="0"/>
          <w:color w:val="1E7E34"/>
          <w:sz w:val="16"/>
        </w:rPr>
        <w:t>"0"</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 hint == </w:t>
      </w:r>
      <w:r>
        <w:rPr>
          <w:rFonts w:ascii="Courier New" w:hAnsi="Courier New"/>
          <w:b w:val="0"/>
          <w:color w:val="1E7E34"/>
          <w:sz w:val="16"/>
        </w:rPr>
        <w:t>"date"</w:t>
      </w:r>
      <w:r>
        <w:rPr>
          <w:rFonts w:ascii="Courier New" w:hAnsi="Courier New"/>
          <w:b w:val="0"/>
          <w:sz w:val="16"/>
        </w:rPr>
        <w:t xml:space="preserve"> ) &amp;&amp; ( isDate( input ) || isNumericDate( input ) )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Write the date </w:t>
      </w:r>
      <w:r>
        <w:rPr>
          <w:rFonts w:ascii="Courier New" w:hAnsi="Courier New"/>
          <w:b w:val="0"/>
          <w:color w:val="0D5C73"/>
          <w:sz w:val="16"/>
        </w:rPr>
        <w:t>in</w:t>
      </w:r>
      <w:r>
        <w:rPr>
          <w:rFonts w:ascii="Courier New" w:hAnsi="Courier New"/>
          <w:b w:val="0"/>
          <w:sz w:val="16"/>
        </w:rPr>
        <w:t xml:space="preserve"> ISO 8601 time string format. We're going to assume that the </w:t>
      </w:r>
      <w:r>
        <w:rPr>
          <w:rFonts w:ascii="Courier New" w:hAnsi="Courier New"/>
          <w:b w:val="0"/>
          <w:sz w:val="16"/>
        </w:rPr>
        <w:br/>
      </w:r>
      <w:r>
        <w:rPr>
          <w:rFonts w:ascii="Courier New" w:hAnsi="Courier New"/>
          <w:b w:val="0"/>
          <w:sz w:val="16"/>
        </w:rPr>
        <w:tab/>
        <w:tab/>
        <w:tab/>
        <w:tab/>
        <w:t xml:space="preserve">// date </w:t>
      </w:r>
      <w:r>
        <w:rPr>
          <w:rFonts w:ascii="Courier New" w:hAnsi="Courier New"/>
          <w:b w:val="0"/>
          <w:color w:val="0D5C73"/>
          <w:sz w:val="16"/>
        </w:rPr>
        <w:t>is</w:t>
      </w:r>
      <w:r>
        <w:rPr>
          <w:rFonts w:ascii="Courier New" w:hAnsi="Courier New"/>
          <w:b w:val="0"/>
          <w:sz w:val="16"/>
        </w:rPr>
        <w:t xml:space="preserve"> already </w:t>
      </w:r>
      <w:r>
        <w:rPr>
          <w:rFonts w:ascii="Courier New" w:hAnsi="Courier New"/>
          <w:b w:val="0"/>
          <w:color w:val="0D5C73"/>
          <w:sz w:val="16"/>
        </w:rPr>
        <w:t>in</w:t>
      </w:r>
      <w:r>
        <w:rPr>
          <w:rFonts w:ascii="Courier New" w:hAnsi="Courier New"/>
          <w:b w:val="0"/>
          <w:sz w:val="16"/>
        </w:rPr>
        <w:t xml:space="preserve"> the desired timezone. </w:t>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&amp; dateFormat( input, </w:t>
      </w:r>
      <w:r>
        <w:rPr>
          <w:rFonts w:ascii="Courier New" w:hAnsi="Courier New"/>
          <w:b w:val="0"/>
          <w:color w:val="1E7E34"/>
          <w:sz w:val="16"/>
        </w:rPr>
        <w:t>"yyyy-mm-dd"</w:t>
      </w:r>
      <w:r>
        <w:rPr>
          <w:rFonts w:ascii="Courier New" w:hAnsi="Courier New"/>
          <w:b w:val="0"/>
          <w:sz w:val="16"/>
        </w:rPr>
        <w:t xml:space="preserve"> ) &amp; </w:t>
      </w:r>
      <w:r>
        <w:rPr>
          <w:rFonts w:ascii="Courier New" w:hAnsi="Courier New"/>
          <w:b w:val="0"/>
          <w:color w:val="1E7E34"/>
          <w:sz w:val="16"/>
        </w:rPr>
        <w:t>"T"</w:t>
      </w:r>
      <w:r>
        <w:rPr>
          <w:rFonts w:ascii="Courier New" w:hAnsi="Courier New"/>
          <w:b w:val="0"/>
          <w:sz w:val="16"/>
        </w:rPr>
        <w:t xml:space="preserve"> &amp; timeFormat( input, </w:t>
      </w:r>
      <w:r>
        <w:rPr>
          <w:rFonts w:ascii="Courier New" w:hAnsi="Courier New"/>
          <w:b w:val="0"/>
          <w:color w:val="1E7E34"/>
          <w:sz w:val="16"/>
        </w:rPr>
        <w:t>"HH:mm:ss.l"</w:t>
      </w:r>
      <w:r>
        <w:rPr>
          <w:rFonts w:ascii="Courier New" w:hAnsi="Courier New"/>
          <w:b w:val="0"/>
          <w:sz w:val="16"/>
        </w:rPr>
        <w:t xml:space="preserve"> ) &amp; </w:t>
      </w:r>
      <w:r>
        <w:rPr>
          <w:rFonts w:ascii="Courier New" w:hAnsi="Courier New"/>
          <w:b w:val="0"/>
          <w:color w:val="1E7E34"/>
          <w:sz w:val="16"/>
        </w:rPr>
        <w:t>"Z"</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//2024-06-27 modified </w:t>
      </w:r>
      <w:r>
        <w:rPr>
          <w:rFonts w:ascii="Courier New" w:hAnsi="Courier New"/>
          <w:b w:val="0"/>
          <w:color w:val="0D5C73"/>
          <w:sz w:val="16"/>
        </w:rPr>
        <w:t>by</w:t>
      </w:r>
      <w:r>
        <w:rPr>
          <w:rFonts w:ascii="Courier New" w:hAnsi="Courier New"/>
          <w:b w:val="0"/>
          <w:sz w:val="16"/>
        </w:rPr>
        <w:t xml:space="preserve"> msyu: added server timezone </w:t>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&amp; dateFormat( input, </w:t>
      </w:r>
      <w:r>
        <w:rPr>
          <w:rFonts w:ascii="Courier New" w:hAnsi="Courier New"/>
          <w:b w:val="0"/>
          <w:color w:val="1E7E34"/>
          <w:sz w:val="16"/>
        </w:rPr>
        <w:t>"yyyy-mm-dd"</w:t>
      </w:r>
      <w:r>
        <w:rPr>
          <w:rFonts w:ascii="Courier New" w:hAnsi="Courier New"/>
          <w:b w:val="0"/>
          <w:sz w:val="16"/>
        </w:rPr>
        <w:t xml:space="preserve"> ) &amp; </w:t>
      </w:r>
      <w:r>
        <w:rPr>
          <w:rFonts w:ascii="Courier New" w:hAnsi="Courier New"/>
          <w:b w:val="0"/>
          <w:color w:val="1E7E34"/>
          <w:sz w:val="16"/>
        </w:rPr>
        <w:t>"T"</w:t>
      </w:r>
      <w:r>
        <w:rPr>
          <w:rFonts w:ascii="Courier New" w:hAnsi="Courier New"/>
          <w:b w:val="0"/>
          <w:sz w:val="16"/>
        </w:rPr>
        <w:t xml:space="preserve"> &amp; timeFormat( input, </w:t>
      </w:r>
      <w:r>
        <w:rPr>
          <w:rFonts w:ascii="Courier New" w:hAnsi="Courier New"/>
          <w:b w:val="0"/>
          <w:color w:val="1E7E34"/>
          <w:sz w:val="16"/>
        </w:rPr>
        <w:t>"HH:mm:ss.lXX"</w:t>
      </w:r>
      <w:r>
        <w:rPr>
          <w:rFonts w:ascii="Courier New" w:hAnsi="Courier New"/>
          <w:b w:val="0"/>
          <w:sz w:val="16"/>
        </w:rPr>
        <w:t xml:space="preserve"> ) &amp;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serializeInputString( input );</w:t>
      </w:r>
      <w:r>
        <w:rPr>
          <w:rFonts w:ascii="Courier New" w:hAnsi="Courier New"/>
          <w:b w:val="0"/>
          <w:sz w:val="16"/>
        </w:rPr>
        <w:br/>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return;</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 </w:t>
      </w:r>
      <w:r>
        <w:rPr>
          <w:rFonts w:ascii="Courier New" w:hAnsi="Courier New"/>
          <w:b w:val="0"/>
          <w:color w:val="0D5C73"/>
          <w:sz w:val="16"/>
        </w:rPr>
        <w:t>END</w:t>
      </w:r>
      <w:r>
        <w:rPr>
          <w:rFonts w:ascii="Courier New" w:hAnsi="Courier New"/>
          <w:b w:val="0"/>
          <w:sz w:val="16"/>
        </w:rPr>
        <w:t>: isSimpleValue().</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t xml:space="preserve">// I'm expecting the struct to be the next most common data type since it will likely be </w:t>
      </w:r>
      <w:r>
        <w:rPr>
          <w:rFonts w:ascii="Courier New" w:hAnsi="Courier New"/>
          <w:b w:val="0"/>
          <w:sz w:val="16"/>
        </w:rPr>
        <w:br/>
      </w:r>
      <w:r>
        <w:rPr>
          <w:rFonts w:ascii="Courier New" w:hAnsi="Courier New"/>
          <w:b w:val="0"/>
          <w:sz w:val="16"/>
        </w:rPr>
        <w:tab/>
        <w:tab/>
        <w:t>// the container for the majority of data values.</w:t>
      </w:r>
      <w:r>
        <w:rPr>
          <w:rFonts w:ascii="Courier New" w:hAnsi="Courier New"/>
          <w:b w:val="0"/>
          <w:sz w:val="16"/>
        </w:rPr>
        <w:br/>
      </w:r>
      <w:r>
        <w:rPr>
          <w:rFonts w:ascii="Courier New" w:hAnsi="Courier New"/>
          <w:b w:val="0"/>
          <w:sz w:val="16"/>
        </w:rPr>
        <w:tab/>
        <w:tab/>
        <w:t>if ( isStruct( input )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var isFirst = true;</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for ( var key </w:t>
      </w:r>
      <w:r>
        <w:rPr>
          <w:rFonts w:ascii="Courier New" w:hAnsi="Courier New"/>
          <w:b w:val="0"/>
          <w:color w:val="0D5C73"/>
          <w:sz w:val="16"/>
        </w:rPr>
        <w:t>in</w:t>
      </w:r>
      <w:r>
        <w:rPr>
          <w:rFonts w:ascii="Courier New" w:hAnsi="Courier New"/>
          <w:b w:val="0"/>
          <w:sz w:val="16"/>
        </w:rPr>
        <w:t xml:space="preserve"> input ) {</w:t>
      </w:r>
      <w:r>
        <w:rPr>
          <w:rFonts w:ascii="Courier New" w:hAnsi="Courier New"/>
          <w:b w:val="0"/>
          <w:sz w:val="16"/>
        </w:rPr>
        <w:br/>
      </w:r>
      <w:r>
        <w:rPr>
          <w:rFonts w:ascii="Courier New" w:hAnsi="Courier New"/>
          <w:b w:val="0"/>
          <w:sz w:val="16"/>
        </w:rPr>
        <w:br/>
      </w:r>
      <w:r>
        <w:rPr>
          <w:rFonts w:ascii="Courier New" w:hAnsi="Courier New"/>
          <w:b w:val="0"/>
          <w:sz w:val="16"/>
        </w:rPr>
        <w:tab/>
        <w:tab/>
        <w:tab/>
        <w:tab/>
        <w:t>// Skip any black-listed keys.</w:t>
      </w:r>
      <w:r>
        <w:rPr>
          <w:rFonts w:ascii="Courier New" w:hAnsi="Courier New"/>
          <w:b w:val="0"/>
          <w:sz w:val="16"/>
        </w:rPr>
        <w:br/>
      </w:r>
      <w:r>
        <w:rPr>
          <w:rFonts w:ascii="Courier New" w:hAnsi="Courier New"/>
          <w:b w:val="0"/>
          <w:sz w:val="16"/>
        </w:rPr>
        <w:tab/>
        <w:tab/>
        <w:tab/>
        <w:tab/>
        <w:t>if ( structKeyExists( blockedKeyList,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continue;</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Handle the item delimiter.</w:t>
      </w:r>
      <w:r>
        <w:rPr>
          <w:rFonts w:ascii="Courier New" w:hAnsi="Courier New"/>
          <w:b w:val="0"/>
          <w:sz w:val="16"/>
        </w:rPr>
        <w:br/>
      </w:r>
      <w:r>
        <w:rPr>
          <w:rFonts w:ascii="Courier New" w:hAnsi="Courier New"/>
          <w:b w:val="0"/>
          <w:sz w:val="16"/>
        </w:rPr>
        <w:tab/>
        <w:tab/>
        <w:tab/>
        <w:tab/>
        <w:t>if ( isFirst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isFirst = false;</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Ensure that the given key can be referenced </w:t>
      </w:r>
      <w:r>
        <w:rPr>
          <w:rFonts w:ascii="Courier New" w:hAnsi="Courier New"/>
          <w:b w:val="0"/>
          <w:color w:val="0D5C73"/>
          <w:sz w:val="16"/>
        </w:rPr>
        <w:t>on</w:t>
      </w:r>
      <w:r>
        <w:rPr>
          <w:rFonts w:ascii="Courier New" w:hAnsi="Courier New"/>
          <w:b w:val="0"/>
          <w:sz w:val="16"/>
        </w:rPr>
        <w:t xml:space="preserve"> the full-key list. This way,</w:t>
      </w:r>
      <w:r>
        <w:rPr>
          <w:rFonts w:ascii="Courier New" w:hAnsi="Courier New"/>
          <w:b w:val="0"/>
          <w:sz w:val="16"/>
        </w:rPr>
        <w:br/>
      </w:r>
      <w:r>
        <w:rPr>
          <w:rFonts w:ascii="Courier New" w:hAnsi="Courier New"/>
          <w:b w:val="0"/>
          <w:sz w:val="16"/>
        </w:rPr>
        <w:tab/>
        <w:tab/>
        <w:tab/>
        <w:tab/>
        <w:t>// the subsequent logic will be easier.</w:t>
      </w:r>
      <w:r>
        <w:rPr>
          <w:rFonts w:ascii="Courier New" w:hAnsi="Courier New"/>
          <w:b w:val="0"/>
          <w:sz w:val="16"/>
        </w:rPr>
        <w:br/>
      </w:r>
      <w:r>
        <w:rPr>
          <w:rFonts w:ascii="Courier New" w:hAnsi="Courier New"/>
          <w:b w:val="0"/>
          <w:sz w:val="16"/>
        </w:rPr>
        <w:tab/>
        <w:tab/>
        <w:tab/>
        <w:tab/>
        <w:t>if ( ! structKeyExists( fullKeyList,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asAny( lcase( key )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fullKeyList[ key ] &amp;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Pass </w:t>
      </w:r>
      <w:r>
        <w:rPr>
          <w:rFonts w:ascii="Courier New" w:hAnsi="Courier New"/>
          <w:b w:val="0"/>
          <w:color w:val="0D5C73"/>
          <w:sz w:val="16"/>
        </w:rPr>
        <w:t>in</w:t>
      </w:r>
      <w:r>
        <w:rPr>
          <w:rFonts w:ascii="Courier New" w:hAnsi="Courier New"/>
          <w:b w:val="0"/>
          <w:sz w:val="16"/>
        </w:rPr>
        <w:t xml:space="preserve"> the most appropriate data-type hint based </w:t>
      </w:r>
      <w:r>
        <w:rPr>
          <w:rFonts w:ascii="Courier New" w:hAnsi="Courier New"/>
          <w:b w:val="0"/>
          <w:color w:val="0D5C73"/>
          <w:sz w:val="16"/>
        </w:rPr>
        <w:t>on</w:t>
      </w:r>
      <w:r>
        <w:rPr>
          <w:rFonts w:ascii="Courier New" w:hAnsi="Courier New"/>
          <w:b w:val="0"/>
          <w:sz w:val="16"/>
        </w:rPr>
        <w:t xml:space="preserve"> the parent key.</w:t>
      </w:r>
      <w:r>
        <w:rPr>
          <w:rFonts w:ascii="Courier New" w:hAnsi="Courier New"/>
          <w:b w:val="0"/>
          <w:sz w:val="16"/>
        </w:rPr>
        <w:br/>
      </w:r>
      <w:r>
        <w:rPr>
          <w:rFonts w:ascii="Courier New" w:hAnsi="Courier New"/>
          <w:b w:val="0"/>
          <w:sz w:val="16"/>
        </w:rPr>
        <w:tab/>
        <w:tab/>
        <w:tab/>
        <w:tab/>
        <w:t>if ( structKeyExists( fullHintList,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serializeInput( input[ key ], fullHintList[ key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If the given key </w:t>
      </w:r>
      <w:r>
        <w:rPr>
          <w:rFonts w:ascii="Courier New" w:hAnsi="Courier New"/>
          <w:b w:val="0"/>
          <w:color w:val="0D5C73"/>
          <w:sz w:val="16"/>
        </w:rPr>
        <w:t>is</w:t>
      </w:r>
      <w:r>
        <w:rPr>
          <w:rFonts w:ascii="Courier New" w:hAnsi="Courier New"/>
          <w:b w:val="0"/>
          <w:sz w:val="16"/>
        </w:rPr>
        <w:t xml:space="preserve"> unknown, just pass through the most recent hint </w:t>
      </w:r>
      <w:r>
        <w:rPr>
          <w:rFonts w:ascii="Courier New" w:hAnsi="Courier New"/>
          <w:b w:val="0"/>
          <w:color w:val="0D5C73"/>
          <w:sz w:val="16"/>
        </w:rPr>
        <w:t>as</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it may be defining the type for an entire structure.</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serializeInput( input[ key ], hint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return;</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 </w:t>
      </w:r>
      <w:r>
        <w:rPr>
          <w:rFonts w:ascii="Courier New" w:hAnsi="Courier New"/>
          <w:b w:val="0"/>
          <w:color w:val="0D5C73"/>
          <w:sz w:val="16"/>
        </w:rPr>
        <w:t>END</w:t>
      </w:r>
      <w:r>
        <w:rPr>
          <w:rFonts w:ascii="Courier New" w:hAnsi="Courier New"/>
          <w:b w:val="0"/>
          <w:sz w:val="16"/>
        </w:rPr>
        <w:t>: isStruct().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t>if ( isArray( input )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var isFirst = true;</w:t>
      </w:r>
      <w:r>
        <w:rPr>
          <w:rFonts w:ascii="Courier New" w:hAnsi="Courier New"/>
          <w:b w:val="0"/>
          <w:sz w:val="16"/>
        </w:rPr>
        <w:br/>
      </w:r>
      <w:r>
        <w:rPr>
          <w:rFonts w:ascii="Courier New" w:hAnsi="Courier New"/>
          <w:b w:val="0"/>
          <w:sz w:val="16"/>
        </w:rPr>
        <w:br/>
      </w:r>
      <w:r>
        <w:rPr>
          <w:rFonts w:ascii="Courier New" w:hAnsi="Courier New"/>
          <w:b w:val="0"/>
          <w:sz w:val="16"/>
        </w:rPr>
        <w:tab/>
        <w:tab/>
        <w:tab/>
        <w:t>// Handle the item delimiter.</w:t>
      </w:r>
      <w:r>
        <w:rPr>
          <w:rFonts w:ascii="Courier New" w:hAnsi="Courier New"/>
          <w:b w:val="0"/>
          <w:sz w:val="16"/>
        </w:rPr>
        <w:br/>
      </w:r>
      <w:r>
        <w:rPr>
          <w:rFonts w:ascii="Courier New" w:hAnsi="Courier New"/>
          <w:b w:val="0"/>
          <w:sz w:val="16"/>
        </w:rPr>
        <w:tab/>
        <w:tab/>
        <w:tab/>
        <w:t xml:space="preserve">for ( var value </w:t>
      </w:r>
      <w:r>
        <w:rPr>
          <w:rFonts w:ascii="Courier New" w:hAnsi="Courier New"/>
          <w:b w:val="0"/>
          <w:color w:val="0D5C73"/>
          <w:sz w:val="16"/>
        </w:rPr>
        <w:t>in</w:t>
      </w:r>
      <w:r>
        <w:rPr>
          <w:rFonts w:ascii="Courier New" w:hAnsi="Courier New"/>
          <w:b w:val="0"/>
          <w:sz w:val="16"/>
        </w:rPr>
        <w:t xml:space="preserve"> input ) {</w:t>
      </w:r>
      <w:r>
        <w:rPr>
          <w:rFonts w:ascii="Courier New" w:hAnsi="Courier New"/>
          <w:b w:val="0"/>
          <w:sz w:val="16"/>
        </w:rPr>
        <w:br/>
      </w:r>
      <w:r>
        <w:rPr>
          <w:rFonts w:ascii="Courier New" w:hAnsi="Courier New"/>
          <w:b w:val="0"/>
          <w:sz w:val="16"/>
        </w:rPr>
        <w:br/>
      </w:r>
      <w:r>
        <w:rPr>
          <w:rFonts w:ascii="Courier New" w:hAnsi="Courier New"/>
          <w:b w:val="0"/>
          <w:sz w:val="16"/>
        </w:rPr>
        <w:tab/>
        <w:tab/>
        <w:tab/>
        <w:tab/>
        <w:t>if ( isFirst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isFirst = false;</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Since we don't have a key to go off of, pass-through the most recent hint.</w:t>
      </w:r>
      <w:r>
        <w:rPr>
          <w:rFonts w:ascii="Courier New" w:hAnsi="Courier New"/>
          <w:b w:val="0"/>
          <w:sz w:val="16"/>
        </w:rPr>
        <w:br/>
      </w:r>
      <w:r>
        <w:rPr>
          <w:rFonts w:ascii="Courier New" w:hAnsi="Courier New"/>
          <w:b w:val="0"/>
          <w:sz w:val="16"/>
        </w:rPr>
        <w:tab/>
        <w:tab/>
        <w:tab/>
        <w:tab/>
        <w:t>serializeInput( value, hint );</w:t>
      </w:r>
      <w:r>
        <w:rPr>
          <w:rFonts w:ascii="Courier New" w:hAnsi="Courier New"/>
          <w:b w:val="0"/>
          <w:sz w:val="16"/>
        </w:rPr>
        <w:br/>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return;</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 </w:t>
      </w:r>
      <w:r>
        <w:rPr>
          <w:rFonts w:ascii="Courier New" w:hAnsi="Courier New"/>
          <w:b w:val="0"/>
          <w:color w:val="0D5C73"/>
          <w:sz w:val="16"/>
        </w:rPr>
        <w:t>END</w:t>
      </w:r>
      <w:r>
        <w:rPr>
          <w:rFonts w:ascii="Courier New" w:hAnsi="Courier New"/>
          <w:b w:val="0"/>
          <w:sz w:val="16"/>
        </w:rPr>
        <w:t>: isArray().</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t xml:space="preserve">// </w:t>
      </w:r>
      <w:r>
        <w:rPr>
          <w:rFonts w:ascii="Courier New" w:hAnsi="Courier New"/>
          <w:b w:val="0"/>
          <w:color w:val="0D5C73"/>
          <w:sz w:val="16"/>
        </w:rPr>
        <w:t>When</w:t>
      </w:r>
      <w:r>
        <w:rPr>
          <w:rFonts w:ascii="Courier New" w:hAnsi="Courier New"/>
          <w:b w:val="0"/>
          <w:sz w:val="16"/>
        </w:rPr>
        <w:t xml:space="preserve"> we serialize a query, we're going to treat it like an array of structs.</w:t>
      </w:r>
      <w:r>
        <w:rPr>
          <w:rFonts w:ascii="Courier New" w:hAnsi="Courier New"/>
          <w:b w:val="0"/>
          <w:sz w:val="16"/>
        </w:rPr>
        <w:br/>
      </w:r>
      <w:r>
        <w:rPr>
          <w:rFonts w:ascii="Courier New" w:hAnsi="Courier New"/>
          <w:b w:val="0"/>
          <w:sz w:val="16"/>
        </w:rPr>
        <w:tab/>
        <w:tab/>
        <w:t>if ( isQuery( input ) ) {</w:t>
      </w:r>
      <w:r>
        <w:rPr>
          <w:rFonts w:ascii="Courier New" w:hAnsi="Courier New"/>
          <w:b w:val="0"/>
          <w:sz w:val="16"/>
        </w:rPr>
        <w:br/>
      </w:r>
      <w:r>
        <w:rPr>
          <w:rFonts w:ascii="Courier New" w:hAnsi="Courier New"/>
          <w:b w:val="0"/>
          <w:sz w:val="16"/>
        </w:rPr>
        <w:br/>
      </w:r>
      <w:r>
        <w:rPr>
          <w:rFonts w:ascii="Courier New" w:hAnsi="Courier New"/>
          <w:b w:val="0"/>
          <w:sz w:val="16"/>
        </w:rPr>
        <w:tab/>
        <w:tab/>
        <w:tab/>
        <w:t>var keys = listToArray( input.columnList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Make sure each column </w:t>
      </w:r>
      <w:r>
        <w:rPr>
          <w:rFonts w:ascii="Courier New" w:hAnsi="Courier New"/>
          <w:b w:val="0"/>
          <w:color w:val="0D5C73"/>
          <w:sz w:val="16"/>
        </w:rPr>
        <w:t>is</w:t>
      </w:r>
      <w:r>
        <w:rPr>
          <w:rFonts w:ascii="Courier New" w:hAnsi="Courier New"/>
          <w:b w:val="0"/>
          <w:sz w:val="16"/>
        </w:rPr>
        <w:t xml:space="preserve"> defined </w:t>
      </w:r>
      <w:r>
        <w:rPr>
          <w:rFonts w:ascii="Courier New" w:hAnsi="Courier New"/>
          <w:b w:val="0"/>
          <w:color w:val="0D5C73"/>
          <w:sz w:val="16"/>
        </w:rPr>
        <w:t>as</w:t>
      </w:r>
      <w:r>
        <w:rPr>
          <w:rFonts w:ascii="Courier New" w:hAnsi="Courier New"/>
          <w:b w:val="0"/>
          <w:sz w:val="16"/>
        </w:rPr>
        <w:t xml:space="preserve"> a known key - makes the subsequent logic easier.</w:t>
      </w:r>
      <w:r>
        <w:rPr>
          <w:rFonts w:ascii="Courier New" w:hAnsi="Courier New"/>
          <w:b w:val="0"/>
          <w:sz w:val="16"/>
        </w:rPr>
        <w:br/>
      </w:r>
      <w:r>
        <w:rPr>
          <w:rFonts w:ascii="Courier New" w:hAnsi="Courier New"/>
          <w:b w:val="0"/>
          <w:sz w:val="16"/>
        </w:rPr>
        <w:tab/>
        <w:tab/>
        <w:tab/>
        <w:t xml:space="preserve">for ( var key </w:t>
      </w:r>
      <w:r>
        <w:rPr>
          <w:rFonts w:ascii="Courier New" w:hAnsi="Courier New"/>
          <w:b w:val="0"/>
          <w:color w:val="0D5C73"/>
          <w:sz w:val="16"/>
        </w:rPr>
        <w:t>in</w:t>
      </w:r>
      <w:r>
        <w:rPr>
          <w:rFonts w:ascii="Courier New" w:hAnsi="Courier New"/>
          <w:b w:val="0"/>
          <w:sz w:val="16"/>
        </w:rPr>
        <w:t xml:space="preserve"> keys ) {</w:t>
      </w:r>
      <w:r>
        <w:rPr>
          <w:rFonts w:ascii="Courier New" w:hAnsi="Courier New"/>
          <w:b w:val="0"/>
          <w:sz w:val="16"/>
        </w:rPr>
        <w:br/>
      </w:r>
      <w:r>
        <w:rPr>
          <w:rFonts w:ascii="Courier New" w:hAnsi="Courier New"/>
          <w:b w:val="0"/>
          <w:sz w:val="16"/>
        </w:rPr>
        <w:br/>
      </w:r>
      <w:r>
        <w:rPr>
          <w:rFonts w:ascii="Courier New" w:hAnsi="Courier New"/>
          <w:b w:val="0"/>
          <w:sz w:val="16"/>
        </w:rPr>
        <w:tab/>
        <w:tab/>
        <w:tab/>
        <w:tab/>
        <w:t>if ( ! structKeyExists( fullKeyList,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asAny( lcase( key )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Serialize each row of the query </w:t>
      </w:r>
      <w:r>
        <w:rPr>
          <w:rFonts w:ascii="Courier New" w:hAnsi="Courier New"/>
          <w:b w:val="0"/>
          <w:color w:val="0D5C73"/>
          <w:sz w:val="16"/>
        </w:rPr>
        <w:t>as</w:t>
      </w:r>
      <w:r>
        <w:rPr>
          <w:rFonts w:ascii="Courier New" w:hAnsi="Courier New"/>
          <w:b w:val="0"/>
          <w:sz w:val="16"/>
        </w:rPr>
        <w:t xml:space="preserve"> a struct.</w:t>
      </w:r>
      <w:r>
        <w:rPr>
          <w:rFonts w:ascii="Courier New" w:hAnsi="Courier New"/>
          <w:b w:val="0"/>
          <w:sz w:val="16"/>
        </w:rPr>
        <w:br/>
      </w:r>
      <w:r>
        <w:rPr>
          <w:rFonts w:ascii="Courier New" w:hAnsi="Courier New"/>
          <w:b w:val="0"/>
          <w:sz w:val="16"/>
        </w:rPr>
        <w:tab/>
        <w:tab/>
        <w:tab/>
        <w:t>for ( var i = 1 ; i &lt;= input.recordCount ; i++ ) {</w:t>
      </w:r>
      <w:r>
        <w:rPr>
          <w:rFonts w:ascii="Courier New" w:hAnsi="Courier New"/>
          <w:b w:val="0"/>
          <w:sz w:val="16"/>
        </w:rPr>
        <w:br/>
      </w:r>
      <w:r>
        <w:rPr>
          <w:rFonts w:ascii="Courier New" w:hAnsi="Courier New"/>
          <w:b w:val="0"/>
          <w:sz w:val="16"/>
        </w:rPr>
        <w:br/>
      </w:r>
      <w:r>
        <w:rPr>
          <w:rFonts w:ascii="Courier New" w:hAnsi="Courier New"/>
          <w:b w:val="0"/>
          <w:sz w:val="16"/>
        </w:rPr>
        <w:tab/>
        <w:tab/>
        <w:tab/>
        <w:tab/>
        <w:t>// Handle the row delimiter.</w:t>
      </w:r>
      <w:r>
        <w:rPr>
          <w:rFonts w:ascii="Courier New" w:hAnsi="Courier New"/>
          <w:b w:val="0"/>
          <w:sz w:val="16"/>
        </w:rPr>
        <w:br/>
      </w:r>
      <w:r>
        <w:rPr>
          <w:rFonts w:ascii="Courier New" w:hAnsi="Courier New"/>
          <w:b w:val="0"/>
          <w:sz w:val="16"/>
        </w:rPr>
        <w:tab/>
        <w:tab/>
        <w:tab/>
        <w:tab/>
        <w:t>if ( i &gt; 1 )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var isFirst = true;</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for ( var key </w:t>
      </w:r>
      <w:r>
        <w:rPr>
          <w:rFonts w:ascii="Courier New" w:hAnsi="Courier New"/>
          <w:b w:val="0"/>
          <w:color w:val="0D5C73"/>
          <w:sz w:val="16"/>
        </w:rPr>
        <w:t>in</w:t>
      </w:r>
      <w:r>
        <w:rPr>
          <w:rFonts w:ascii="Courier New" w:hAnsi="Courier New"/>
          <w:b w:val="0"/>
          <w:sz w:val="16"/>
        </w:rPr>
        <w:t xml:space="preserve"> keys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Skip any black-listed keys.</w:t>
      </w:r>
      <w:r>
        <w:rPr>
          <w:rFonts w:ascii="Courier New" w:hAnsi="Courier New"/>
          <w:b w:val="0"/>
          <w:sz w:val="16"/>
        </w:rPr>
        <w:br/>
      </w:r>
      <w:r>
        <w:rPr>
          <w:rFonts w:ascii="Courier New" w:hAnsi="Courier New"/>
          <w:b w:val="0"/>
          <w:sz w:val="16"/>
        </w:rPr>
        <w:tab/>
        <w:tab/>
        <w:tab/>
        <w:tab/>
        <w:tab/>
        <w:t>if ( structKeyExists( blockedKeyList,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t>continue;</w:t>
      </w:r>
      <w:r>
        <w:rPr>
          <w:rFonts w:ascii="Courier New" w:hAnsi="Courier New"/>
          <w:b w:val="0"/>
          <w:sz w:val="16"/>
        </w:rPr>
        <w:br/>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ab/>
        <w:t>// Handle the item delimiter (</w:t>
      </w:r>
      <w:r>
        <w:rPr>
          <w:rFonts w:ascii="Courier New" w:hAnsi="Courier New"/>
          <w:b w:val="0"/>
          <w:color w:val="0D5C73"/>
          <w:sz w:val="16"/>
        </w:rPr>
        <w:t>in</w:t>
      </w:r>
      <w:r>
        <w:rPr>
          <w:rFonts w:ascii="Courier New" w:hAnsi="Courier New"/>
          <w:b w:val="0"/>
          <w:sz w:val="16"/>
        </w:rPr>
        <w:t xml:space="preserve"> the current row).</w:t>
      </w:r>
      <w:r>
        <w:rPr>
          <w:rFonts w:ascii="Courier New" w:hAnsi="Courier New"/>
          <w:b w:val="0"/>
          <w:sz w:val="16"/>
        </w:rPr>
        <w:br/>
      </w:r>
      <w:r>
        <w:rPr>
          <w:rFonts w:ascii="Courier New" w:hAnsi="Courier New"/>
          <w:b w:val="0"/>
          <w:sz w:val="16"/>
        </w:rPr>
        <w:tab/>
        <w:tab/>
        <w:tab/>
        <w:tab/>
        <w:tab/>
        <w:t>if ( isFirst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t>isFirst = false;</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writeOutput( fullKeyList[ key ] &amp;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 Pass </w:t>
      </w:r>
      <w:r>
        <w:rPr>
          <w:rFonts w:ascii="Courier New" w:hAnsi="Courier New"/>
          <w:b w:val="0"/>
          <w:color w:val="0D5C73"/>
          <w:sz w:val="16"/>
        </w:rPr>
        <w:t>in</w:t>
      </w:r>
      <w:r>
        <w:rPr>
          <w:rFonts w:ascii="Courier New" w:hAnsi="Courier New"/>
          <w:b w:val="0"/>
          <w:sz w:val="16"/>
        </w:rPr>
        <w:t xml:space="preserve"> the most appropriate data-type hint based </w:t>
      </w:r>
      <w:r>
        <w:rPr>
          <w:rFonts w:ascii="Courier New" w:hAnsi="Courier New"/>
          <w:b w:val="0"/>
          <w:color w:val="0D5C73"/>
          <w:sz w:val="16"/>
        </w:rPr>
        <w:t>on</w:t>
      </w:r>
      <w:r>
        <w:rPr>
          <w:rFonts w:ascii="Courier New" w:hAnsi="Courier New"/>
          <w:b w:val="0"/>
          <w:sz w:val="16"/>
        </w:rPr>
        <w:t xml:space="preserve"> the parent key.</w:t>
      </w:r>
      <w:r>
        <w:rPr>
          <w:rFonts w:ascii="Courier New" w:hAnsi="Courier New"/>
          <w:b w:val="0"/>
          <w:sz w:val="16"/>
        </w:rPr>
        <w:br/>
      </w:r>
      <w:r>
        <w:rPr>
          <w:rFonts w:ascii="Courier New" w:hAnsi="Courier New"/>
          <w:b w:val="0"/>
          <w:sz w:val="16"/>
        </w:rPr>
        <w:tab/>
        <w:tab/>
        <w:tab/>
        <w:tab/>
        <w:tab/>
        <w:t>if ( structKeyExists( fullHintList, key )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t>serializeInput( input[ key ][ i ], fullHintList[ key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 xml:space="preserve">// If the given key </w:t>
      </w:r>
      <w:r>
        <w:rPr>
          <w:rFonts w:ascii="Courier New" w:hAnsi="Courier New"/>
          <w:b w:val="0"/>
          <w:color w:val="0D5C73"/>
          <w:sz w:val="16"/>
        </w:rPr>
        <w:t>is</w:t>
      </w:r>
      <w:r>
        <w:rPr>
          <w:rFonts w:ascii="Courier New" w:hAnsi="Courier New"/>
          <w:b w:val="0"/>
          <w:sz w:val="16"/>
        </w:rPr>
        <w:t xml:space="preserve"> unknown, just pass through the most recent hint </w:t>
      </w:r>
      <w:r>
        <w:rPr>
          <w:rFonts w:ascii="Courier New" w:hAnsi="Courier New"/>
          <w:b w:val="0"/>
          <w:color w:val="0D5C73"/>
          <w:sz w:val="16"/>
        </w:rPr>
        <w:t>as</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 it may be defining the type for an entire structure.</w:t>
      </w:r>
      <w:r>
        <w:rPr>
          <w:rFonts w:ascii="Courier New" w:hAnsi="Courier New"/>
          <w:b w:val="0"/>
          <w:sz w:val="16"/>
        </w:rPr>
        <w:br/>
      </w:r>
      <w:r>
        <w:rPr>
          <w:rFonts w:ascii="Courier New" w:hAnsi="Courier New"/>
          <w:b w:val="0"/>
          <w:sz w:val="16"/>
        </w:rPr>
        <w:tab/>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t>serializeInput( input[ key ][ i ], hint );</w:t>
      </w:r>
      <w:r>
        <w:rPr>
          <w:rFonts w:ascii="Courier New" w:hAnsi="Courier New"/>
          <w:b w:val="0"/>
          <w:sz w:val="16"/>
        </w:rPr>
        <w:br/>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 // </w:t>
      </w:r>
      <w:r>
        <w:rPr>
          <w:rFonts w:ascii="Courier New" w:hAnsi="Courier New"/>
          <w:b w:val="0"/>
          <w:color w:val="0D5C73"/>
          <w:sz w:val="16"/>
        </w:rPr>
        <w:t>END</w:t>
      </w:r>
      <w:r>
        <w:rPr>
          <w:rFonts w:ascii="Courier New" w:hAnsi="Courier New"/>
          <w:b w:val="0"/>
          <w:sz w:val="16"/>
        </w:rPr>
        <w:t>: Key list.</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 </w:t>
      </w:r>
      <w:r>
        <w:rPr>
          <w:rFonts w:ascii="Courier New" w:hAnsi="Courier New"/>
          <w:b w:val="0"/>
          <w:color w:val="0D5C73"/>
          <w:sz w:val="16"/>
        </w:rPr>
        <w:t>END</w:t>
      </w:r>
      <w:r>
        <w:rPr>
          <w:rFonts w:ascii="Courier New" w:hAnsi="Courier New"/>
          <w:b w:val="0"/>
          <w:sz w:val="16"/>
        </w:rPr>
        <w:t>: Row list.</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return;</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 </w:t>
      </w:r>
      <w:r>
        <w:rPr>
          <w:rFonts w:ascii="Courier New" w:hAnsi="Courier New"/>
          <w:b w:val="0"/>
          <w:color w:val="0D5C73"/>
          <w:sz w:val="16"/>
        </w:rPr>
        <w:t>END</w:t>
      </w:r>
      <w:r>
        <w:rPr>
          <w:rFonts w:ascii="Courier New" w:hAnsi="Courier New"/>
          <w:b w:val="0"/>
          <w:sz w:val="16"/>
        </w:rPr>
        <w:t>: isQuery().</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t xml:space="preserve">// If we made it this far, we were given a data type that we're </w:t>
      </w:r>
      <w:r>
        <w:rPr>
          <w:rFonts w:ascii="Courier New" w:hAnsi="Courier New"/>
          <w:b w:val="0"/>
          <w:color w:val="0D5C73"/>
          <w:sz w:val="16"/>
        </w:rPr>
        <w:t>not</w:t>
      </w:r>
      <w:r>
        <w:rPr>
          <w:rFonts w:ascii="Courier New" w:hAnsi="Courier New"/>
          <w:b w:val="0"/>
          <w:sz w:val="16"/>
        </w:rPr>
        <w:t xml:space="preserve"> actively supporting.</w:t>
      </w:r>
      <w:r>
        <w:rPr>
          <w:rFonts w:ascii="Courier New" w:hAnsi="Courier New"/>
          <w:b w:val="0"/>
          <w:sz w:val="16"/>
        </w:rPr>
        <w:br/>
      </w:r>
      <w:r>
        <w:rPr>
          <w:rFonts w:ascii="Courier New" w:hAnsi="Courier New"/>
          <w:b w:val="0"/>
          <w:sz w:val="16"/>
        </w:rPr>
        <w:tab/>
        <w:tab/>
        <w:t xml:space="preserve">// </w:t>
      </w:r>
      <w:r>
        <w:rPr>
          <w:rFonts w:ascii="Courier New" w:hAnsi="Courier New"/>
          <w:b w:val="0"/>
          <w:color w:val="0D5C73"/>
          <w:sz w:val="16"/>
        </w:rPr>
        <w:t>As</w:t>
      </w:r>
      <w:r>
        <w:rPr>
          <w:rFonts w:ascii="Courier New" w:hAnsi="Courier New"/>
          <w:b w:val="0"/>
          <w:sz w:val="16"/>
        </w:rPr>
        <w:t xml:space="preserve"> such, we just have to hand this off to the native serializer.</w:t>
      </w:r>
      <w:r>
        <w:rPr>
          <w:rFonts w:ascii="Courier New" w:hAnsi="Courier New"/>
          <w:b w:val="0"/>
          <w:sz w:val="16"/>
        </w:rPr>
        <w:br/>
      </w:r>
      <w:r>
        <w:rPr>
          <w:rFonts w:ascii="Courier New" w:hAnsi="Courier New"/>
          <w:b w:val="0"/>
          <w:sz w:val="16"/>
        </w:rPr>
        <w:tab/>
        <w:tab/>
        <w:t>writeOutput( serializeJson( input )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 xml:space="preserve">* I serialize </w:t>
      </w:r>
      <w:r>
        <w:rPr>
          <w:rFonts w:ascii="Courier New" w:hAnsi="Courier New"/>
          <w:b w:val="0"/>
          <w:color w:val="0D5C73"/>
          <w:sz w:val="16"/>
        </w:rPr>
        <w:t>and</w:t>
      </w:r>
      <w:r>
        <w:rPr>
          <w:rFonts w:ascii="Courier New" w:hAnsi="Courier New"/>
          <w:b w:val="0"/>
          <w:sz w:val="16"/>
        </w:rPr>
        <w:t xml:space="preserve"> write the given string to the current output context, escaping </w:t>
      </w:r>
      <w:r>
        <w:rPr>
          <w:rFonts w:ascii="Courier New" w:hAnsi="Courier New"/>
          <w:b w:val="0"/>
          <w:color w:val="0D5C73"/>
          <w:sz w:val="16"/>
        </w:rPr>
        <w:t>all</w:t>
      </w:r>
      <w:r>
        <w:rPr>
          <w:rFonts w:ascii="Courier New" w:hAnsi="Courier New"/>
          <w:b w:val="0"/>
          <w:sz w:val="16"/>
        </w:rPr>
        <w:t xml:space="preserve"> appropriate</w:t>
      </w:r>
      <w:r>
        <w:rPr>
          <w:rFonts w:ascii="Courier New" w:hAnsi="Courier New"/>
          <w:b w:val="0"/>
          <w:sz w:val="16"/>
        </w:rPr>
        <w:br/>
      </w:r>
      <w:r>
        <w:rPr>
          <w:rFonts w:ascii="Courier New" w:hAnsi="Courier New"/>
          <w:b w:val="0"/>
          <w:sz w:val="16"/>
        </w:rPr>
        <w:tab/>
        <w:t>* characters for the JSON specification.</w:t>
      </w:r>
      <w:r>
        <w:rPr>
          <w:rFonts w:ascii="Courier New" w:hAnsi="Courier New"/>
          <w:b w:val="0"/>
          <w:sz w:val="16"/>
        </w:rPr>
        <w:br/>
      </w:r>
      <w:r>
        <w:rPr>
          <w:rFonts w:ascii="Courier New" w:hAnsi="Courier New"/>
          <w:b w:val="0"/>
          <w:sz w:val="16"/>
        </w:rPr>
        <w:tab/>
        <w:t xml:space="preserve">* </w:t>
      </w:r>
      <w:r>
        <w:rPr>
          <w:rFonts w:ascii="Courier New" w:hAnsi="Courier New"/>
          <w:b w:val="0"/>
          <w:sz w:val="16"/>
        </w:rPr>
        <w:br/>
      </w:r>
      <w:r>
        <w:rPr>
          <w:rFonts w:ascii="Courier New" w:hAnsi="Courier New"/>
          <w:b w:val="0"/>
          <w:sz w:val="16"/>
        </w:rPr>
        <w:tab/>
        <w:t>* NOTE: We are using this manual-encoding process rather than the built-</w:t>
      </w:r>
      <w:r>
        <w:rPr>
          <w:rFonts w:ascii="Courier New" w:hAnsi="Courier New"/>
          <w:b w:val="0"/>
          <w:color w:val="0D5C73"/>
          <w:sz w:val="16"/>
        </w:rPr>
        <w:t>in</w:t>
      </w:r>
      <w:r>
        <w:rPr>
          <w:rFonts w:ascii="Courier New" w:hAnsi="Courier New"/>
          <w:b w:val="0"/>
          <w:sz w:val="16"/>
        </w:rPr>
        <w:t xml:space="preserve"> serializeJson() function</w:t>
      </w:r>
      <w:r>
        <w:rPr>
          <w:rFonts w:ascii="Courier New" w:hAnsi="Courier New"/>
          <w:b w:val="0"/>
          <w:sz w:val="16"/>
        </w:rPr>
        <w:br/>
      </w:r>
      <w:r>
        <w:rPr>
          <w:rFonts w:ascii="Courier New" w:hAnsi="Courier New"/>
          <w:b w:val="0"/>
          <w:sz w:val="16"/>
        </w:rPr>
        <w:tab/>
        <w:t xml:space="preserve">* </w:t>
      </w:r>
      <w:r>
        <w:rPr>
          <w:rFonts w:ascii="Courier New" w:hAnsi="Courier New"/>
          <w:b w:val="0"/>
          <w:color w:val="0D5C73"/>
          <w:sz w:val="16"/>
        </w:rPr>
        <w:t>as</w:t>
      </w:r>
      <w:r>
        <w:rPr>
          <w:rFonts w:ascii="Courier New" w:hAnsi="Courier New"/>
          <w:b w:val="0"/>
          <w:sz w:val="16"/>
        </w:rPr>
        <w:t xml:space="preserve"> there </w:t>
      </w:r>
      <w:r>
        <w:rPr>
          <w:rFonts w:ascii="Courier New" w:hAnsi="Courier New"/>
          <w:b w:val="0"/>
          <w:color w:val="0D5C73"/>
          <w:sz w:val="16"/>
        </w:rPr>
        <w:t>is</w:t>
      </w:r>
      <w:r>
        <w:rPr>
          <w:rFonts w:ascii="Courier New" w:hAnsi="Courier New"/>
          <w:b w:val="0"/>
          <w:sz w:val="16"/>
        </w:rPr>
        <w:t xml:space="preserve"> a rather nasty bug that corrupts certain patterns </w:t>
      </w:r>
      <w:r>
        <w:rPr>
          <w:rFonts w:ascii="Courier New" w:hAnsi="Courier New"/>
          <w:b w:val="0"/>
          <w:color w:val="0D5C73"/>
          <w:sz w:val="16"/>
        </w:rPr>
        <w:t>in</w:t>
      </w:r>
      <w:r>
        <w:rPr>
          <w:rFonts w:ascii="Courier New" w:hAnsi="Courier New"/>
          <w:b w:val="0"/>
          <w:sz w:val="16"/>
        </w:rPr>
        <w:t xml:space="preserve"> the output. Read more:</w:t>
      </w:r>
      <w:r>
        <w:rPr>
          <w:rFonts w:ascii="Courier New" w:hAnsi="Courier New"/>
          <w:b w:val="0"/>
          <w:sz w:val="16"/>
        </w:rPr>
        <w:br/>
      </w:r>
      <w:r>
        <w:rPr>
          <w:rFonts w:ascii="Courier New" w:hAnsi="Courier New"/>
          <w:b w:val="0"/>
          <w:sz w:val="16"/>
        </w:rPr>
        <w:tab/>
        <w:t xml:space="preserve">* </w:t>
      </w:r>
      <w:r>
        <w:rPr>
          <w:rFonts w:ascii="Courier New" w:hAnsi="Courier New"/>
          <w:b w:val="0"/>
          <w:sz w:val="16"/>
        </w:rPr>
        <w:br/>
      </w:r>
      <w:r>
        <w:rPr>
          <w:rFonts w:ascii="Courier New" w:hAnsi="Courier New"/>
          <w:b w:val="0"/>
          <w:sz w:val="16"/>
        </w:rPr>
        <w:tab/>
        <w:t>* http://www.bennadel.com/blog/2842-serializejson-</w:t>
      </w:r>
      <w:r>
        <w:rPr>
          <w:rFonts w:ascii="Courier New" w:hAnsi="Courier New"/>
          <w:b w:val="0"/>
          <w:color w:val="0D5C73"/>
          <w:sz w:val="16"/>
        </w:rPr>
        <w:t>and</w:t>
      </w:r>
      <w:r>
        <w:rPr>
          <w:rFonts w:ascii="Courier New" w:hAnsi="Courier New"/>
          <w:b w:val="0"/>
          <w:sz w:val="16"/>
        </w:rPr>
        <w:t>-the-input-</w:t>
      </w:r>
      <w:r>
        <w:rPr>
          <w:rFonts w:ascii="Courier New" w:hAnsi="Courier New"/>
          <w:b w:val="0"/>
          <w:color w:val="0D5C73"/>
          <w:sz w:val="16"/>
        </w:rPr>
        <w:t>and</w:t>
      </w:r>
      <w:r>
        <w:rPr>
          <w:rFonts w:ascii="Courier New" w:hAnsi="Courier New"/>
          <w:b w:val="0"/>
          <w:sz w:val="16"/>
        </w:rPr>
        <w:t>-output-encodings-are-</w:t>
      </w:r>
      <w:r>
        <w:rPr>
          <w:rFonts w:ascii="Courier New" w:hAnsi="Courier New"/>
          <w:b w:val="0"/>
          <w:color w:val="0D5C73"/>
          <w:sz w:val="16"/>
        </w:rPr>
        <w:t>not</w:t>
      </w:r>
      <w:r>
        <w:rPr>
          <w:rFonts w:ascii="Courier New" w:hAnsi="Courier New"/>
          <w:b w:val="0"/>
          <w:sz w:val="16"/>
        </w:rPr>
        <w:t>-same-errors-</w:t>
      </w:r>
      <w:r>
        <w:rPr>
          <w:rFonts w:ascii="Courier New" w:hAnsi="Courier New"/>
          <w:b w:val="0"/>
          <w:color w:val="0D5C73"/>
          <w:sz w:val="16"/>
        </w:rPr>
        <w:t>in</w:t>
      </w:r>
      <w:r>
        <w:rPr>
          <w:rFonts w:ascii="Courier New" w:hAnsi="Courier New"/>
          <w:b w:val="0"/>
          <w:sz w:val="16"/>
        </w:rPr>
        <w:t>-coldfusion.htm</w:t>
      </w:r>
      <w:r>
        <w:rPr>
          <w:rFonts w:ascii="Courier New" w:hAnsi="Courier New"/>
          <w:b w:val="0"/>
          <w:sz w:val="16"/>
        </w:rPr>
        <w:br/>
      </w:r>
      <w:r>
        <w:rPr>
          <w:rFonts w:ascii="Courier New" w:hAnsi="Courier New"/>
          <w:b w:val="0"/>
          <w:sz w:val="16"/>
        </w:rPr>
        <w:tab/>
        <w:t xml:space="preserve">* </w:t>
      </w:r>
      <w:r>
        <w:rPr>
          <w:rFonts w:ascii="Courier New" w:hAnsi="Courier New"/>
          <w:b w:val="0"/>
          <w:sz w:val="16"/>
        </w:rPr>
        <w:br/>
      </w:r>
      <w:r>
        <w:rPr>
          <w:rFonts w:ascii="Courier New" w:hAnsi="Courier New"/>
          <w:b w:val="0"/>
          <w:sz w:val="16"/>
        </w:rPr>
        <w:tab/>
        <w:t>* @input I am the string being serialized.</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private void function serializeInputString( required string input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 While this may </w:t>
      </w:r>
      <w:r>
        <w:rPr>
          <w:rFonts w:ascii="Courier New" w:hAnsi="Courier New"/>
          <w:b w:val="0"/>
          <w:color w:val="0D5C73"/>
          <w:sz w:val="16"/>
        </w:rPr>
        <w:t>not</w:t>
      </w:r>
      <w:r>
        <w:rPr>
          <w:rFonts w:ascii="Courier New" w:hAnsi="Courier New"/>
          <w:b w:val="0"/>
          <w:sz w:val="16"/>
        </w:rPr>
        <w:t xml:space="preserve"> be technically needed, this will ensure that we are </w:t>
      </w:r>
      <w:r>
        <w:rPr>
          <w:rFonts w:ascii="Courier New" w:hAnsi="Courier New"/>
          <w:b w:val="0"/>
          <w:color w:val="0D5C73"/>
          <w:sz w:val="16"/>
        </w:rPr>
        <w:t>not</w:t>
      </w:r>
      <w:r>
        <w:rPr>
          <w:rFonts w:ascii="Courier New" w:hAnsi="Courier New"/>
          <w:b w:val="0"/>
          <w:sz w:val="16"/>
        </w:rPr>
        <w:t xml:space="preserve"> using any </w:t>
      </w:r>
      <w:r>
        <w:rPr>
          <w:rFonts w:ascii="Courier New" w:hAnsi="Courier New"/>
          <w:b w:val="0"/>
          <w:sz w:val="16"/>
        </w:rPr>
        <w:br/>
      </w:r>
      <w:r>
        <w:rPr>
          <w:rFonts w:ascii="Courier New" w:hAnsi="Courier New"/>
          <w:b w:val="0"/>
          <w:sz w:val="16"/>
        </w:rPr>
        <w:tab/>
        <w:tab/>
        <w:t xml:space="preserve">// </w:t>
      </w:r>
      <w:r>
        <w:rPr>
          <w:rFonts w:ascii="Courier New" w:hAnsi="Courier New"/>
          <w:b w:val="0"/>
          <w:color w:val="1E7E34"/>
          <w:sz w:val="16"/>
        </w:rPr>
        <w:t>"undocumented features"</w:t>
      </w:r>
      <w:r>
        <w:rPr>
          <w:rFonts w:ascii="Courier New" w:hAnsi="Courier New"/>
          <w:b w:val="0"/>
          <w:sz w:val="16"/>
        </w:rPr>
        <w:t xml:space="preserve"> of the language. If we explicitly </w:t>
      </w:r>
      <w:r>
        <w:rPr>
          <w:rFonts w:ascii="Courier New" w:hAnsi="Courier New"/>
          <w:b w:val="0"/>
          <w:color w:val="0D5C73"/>
          <w:sz w:val="16"/>
        </w:rPr>
        <w:t>cast</w:t>
      </w:r>
      <w:r>
        <w:rPr>
          <w:rFonts w:ascii="Courier New" w:hAnsi="Courier New"/>
          <w:b w:val="0"/>
          <w:sz w:val="16"/>
        </w:rPr>
        <w:t xml:space="preserve"> to  a Java string, </w:t>
      </w:r>
      <w:r>
        <w:rPr>
          <w:rFonts w:ascii="Courier New" w:hAnsi="Courier New"/>
          <w:b w:val="0"/>
          <w:color w:val="0D5C73"/>
          <w:sz w:val="16"/>
        </w:rPr>
        <w:t>and</w:t>
      </w:r>
      <w:r>
        <w:rPr>
          <w:rFonts w:ascii="Courier New" w:hAnsi="Courier New"/>
          <w:b w:val="0"/>
          <w:sz w:val="16"/>
        </w:rPr>
        <w:br/>
      </w:r>
      <w:r>
        <w:rPr>
          <w:rFonts w:ascii="Courier New" w:hAnsi="Courier New"/>
          <w:b w:val="0"/>
          <w:sz w:val="16"/>
        </w:rPr>
        <w:tab/>
        <w:tab/>
        <w:t xml:space="preserve">// something goes wrong due to odd type-casting, it's a ColdFusion bug, at that point, </w:t>
      </w:r>
      <w:r>
        <w:rPr>
          <w:rFonts w:ascii="Courier New" w:hAnsi="Courier New"/>
          <w:b w:val="0"/>
          <w:color w:val="0D5C73"/>
          <w:sz w:val="16"/>
        </w:rPr>
        <w:t>not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 a logic error ;)</w:t>
      </w:r>
      <w:r>
        <w:rPr>
          <w:rFonts w:ascii="Courier New" w:hAnsi="Courier New"/>
          <w:b w:val="0"/>
          <w:sz w:val="16"/>
        </w:rPr>
        <w:br/>
      </w:r>
      <w:r>
        <w:rPr>
          <w:rFonts w:ascii="Courier New" w:hAnsi="Courier New"/>
          <w:b w:val="0"/>
          <w:sz w:val="16"/>
        </w:rPr>
        <w:tab/>
        <w:tab/>
        <w:t xml:space="preserve">input = javaCast( </w:t>
      </w:r>
      <w:r>
        <w:rPr>
          <w:rFonts w:ascii="Courier New" w:hAnsi="Courier New"/>
          <w:b w:val="0"/>
          <w:color w:val="1E7E34"/>
          <w:sz w:val="16"/>
        </w:rPr>
        <w:t>"string"</w:t>
      </w:r>
      <w:r>
        <w:rPr>
          <w:rFonts w:ascii="Courier New" w:hAnsi="Courier New"/>
          <w:b w:val="0"/>
          <w:sz w:val="16"/>
        </w:rPr>
        <w:t>, input );</w:t>
      </w:r>
      <w:r>
        <w:rPr>
          <w:rFonts w:ascii="Courier New" w:hAnsi="Courier New"/>
          <w:b w:val="0"/>
          <w:sz w:val="16"/>
        </w:rPr>
        <w:br/>
      </w:r>
      <w:r>
        <w:rPr>
          <w:rFonts w:ascii="Courier New" w:hAnsi="Courier New"/>
          <w:b w:val="0"/>
          <w:sz w:val="16"/>
        </w:rPr>
        <w:br/>
      </w:r>
      <w:r>
        <w:rPr>
          <w:rFonts w:ascii="Courier New" w:hAnsi="Courier New"/>
          <w:b w:val="0"/>
          <w:sz w:val="16"/>
        </w:rPr>
        <w:tab/>
        <w:tab/>
        <w:t>var length = input.length();</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for ( var i = 1 ; i &lt;= length ; i++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var charCode = input.codePointAt( javaCast( </w:t>
      </w:r>
      <w:r>
        <w:rPr>
          <w:rFonts w:ascii="Courier New" w:hAnsi="Courier New"/>
          <w:b w:val="0"/>
          <w:color w:val="1E7E34"/>
          <w:sz w:val="16"/>
        </w:rPr>
        <w:t>"int"</w:t>
      </w:r>
      <w:r>
        <w:rPr>
          <w:rFonts w:ascii="Courier New" w:hAnsi="Courier New"/>
          <w:b w:val="0"/>
          <w:sz w:val="16"/>
        </w:rPr>
        <w:t>, i - 1 )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Check for the most common </w:t>
      </w:r>
      <w:r>
        <w:rPr>
          <w:rFonts w:ascii="Courier New" w:hAnsi="Courier New"/>
          <w:b w:val="0"/>
          <w:color w:val="0D5C73"/>
          <w:sz w:val="16"/>
        </w:rPr>
        <w:t>case</w:t>
      </w:r>
      <w:r>
        <w:rPr>
          <w:rFonts w:ascii="Courier New" w:hAnsi="Courier New"/>
          <w:b w:val="0"/>
          <w:sz w:val="16"/>
        </w:rPr>
        <w:t xml:space="preserve"> first (normal characters).</w:t>
      </w:r>
      <w:r>
        <w:rPr>
          <w:rFonts w:ascii="Courier New" w:hAnsi="Courier New"/>
          <w:b w:val="0"/>
          <w:sz w:val="16"/>
        </w:rPr>
        <w:br/>
      </w:r>
      <w:r>
        <w:rPr>
          <w:rFonts w:ascii="Courier New" w:hAnsi="Courier New"/>
          <w:b w:val="0"/>
          <w:sz w:val="16"/>
        </w:rPr>
        <w:tab/>
        <w:tab/>
        <w:tab/>
        <w:t xml:space="preserve">if ( </w:t>
      </w:r>
      <w:r>
        <w:rPr>
          <w:rFonts w:ascii="Courier New" w:hAnsi="Courier New"/>
          <w:b w:val="0"/>
          <w:sz w:val="16"/>
        </w:rPr>
        <w:br/>
      </w:r>
      <w:r>
        <w:rPr>
          <w:rFonts w:ascii="Courier New" w:hAnsi="Courier New"/>
          <w:b w:val="0"/>
          <w:sz w:val="16"/>
        </w:rPr>
        <w:tab/>
        <w:tab/>
        <w:tab/>
        <w:tab/>
        <w:t>( charCode &gt;= 32 ) &amp;&amp;</w:t>
      </w:r>
      <w:r>
        <w:rPr>
          <w:rFonts w:ascii="Courier New" w:hAnsi="Courier New"/>
          <w:b w:val="0"/>
          <w:sz w:val="16"/>
        </w:rPr>
        <w:br/>
      </w:r>
      <w:r>
        <w:rPr>
          <w:rFonts w:ascii="Courier New" w:hAnsi="Courier New"/>
          <w:b w:val="0"/>
          <w:sz w:val="16"/>
        </w:rPr>
        <w:tab/>
        <w:tab/>
        <w:tab/>
        <w:tab/>
        <w:t>( charCode != 34 ) &amp;&amp;</w:t>
      </w:r>
      <w:r>
        <w:rPr>
          <w:rFonts w:ascii="Courier New" w:hAnsi="Courier New"/>
          <w:b w:val="0"/>
          <w:sz w:val="16"/>
        </w:rPr>
        <w:br/>
      </w:r>
      <w:r>
        <w:rPr>
          <w:rFonts w:ascii="Courier New" w:hAnsi="Courier New"/>
          <w:b w:val="0"/>
          <w:sz w:val="16"/>
        </w:rPr>
        <w:tab/>
        <w:tab/>
        <w:tab/>
        <w:tab/>
        <w:t>( charCode != 47 ) &amp;&amp;</w:t>
      </w:r>
      <w:r>
        <w:rPr>
          <w:rFonts w:ascii="Courier New" w:hAnsi="Courier New"/>
          <w:b w:val="0"/>
          <w:sz w:val="16"/>
        </w:rPr>
        <w:br/>
      </w:r>
      <w:r>
        <w:rPr>
          <w:rFonts w:ascii="Courier New" w:hAnsi="Courier New"/>
          <w:b w:val="0"/>
          <w:sz w:val="16"/>
        </w:rPr>
        <w:tab/>
        <w:tab/>
        <w:tab/>
        <w:tab/>
        <w:t>( charCode != 92 ) &amp;&amp;</w:t>
      </w:r>
      <w:r>
        <w:rPr>
          <w:rFonts w:ascii="Courier New" w:hAnsi="Courier New"/>
          <w:b w:val="0"/>
          <w:sz w:val="16"/>
        </w:rPr>
        <w:br/>
      </w:r>
      <w:r>
        <w:rPr>
          <w:rFonts w:ascii="Courier New" w:hAnsi="Courier New"/>
          <w:b w:val="0"/>
          <w:sz w:val="16"/>
        </w:rPr>
        <w:tab/>
        <w:tab/>
        <w:tab/>
        <w:tab/>
        <w:t>( charCode != 8232 ) &amp;&amp;</w:t>
      </w:r>
      <w:r>
        <w:rPr>
          <w:rFonts w:ascii="Courier New" w:hAnsi="Courier New"/>
          <w:b w:val="0"/>
          <w:sz w:val="16"/>
        </w:rPr>
        <w:br/>
      </w:r>
      <w:r>
        <w:rPr>
          <w:rFonts w:ascii="Courier New" w:hAnsi="Courier New"/>
          <w:b w:val="0"/>
          <w:sz w:val="16"/>
        </w:rPr>
        <w:tab/>
        <w:tab/>
        <w:tab/>
        <w:tab/>
        <w:t>( charCode != 8233 )</w:t>
      </w:r>
      <w:r>
        <w:rPr>
          <w:rFonts w:ascii="Courier New" w:hAnsi="Courier New"/>
          <w:b w:val="0"/>
          <w:sz w:val="16"/>
        </w:rPr>
        <w:br/>
      </w:r>
      <w:r>
        <w:rPr>
          <w:rFonts w:ascii="Courier New" w:hAnsi="Courier New"/>
          <w:b w:val="0"/>
          <w:sz w:val="16"/>
        </w:rPr>
        <w:tab/>
        <w:tab/>
        <w:tab/>
        <w:tab/>
        <w:t>) {</w:t>
      </w:r>
      <w:r>
        <w:rPr>
          <w:rFonts w:ascii="Courier New" w:hAnsi="Courier New"/>
          <w:b w:val="0"/>
          <w:sz w:val="16"/>
        </w:rPr>
        <w:br/>
      </w:r>
      <w:r>
        <w:rPr>
          <w:rFonts w:ascii="Courier New" w:hAnsi="Courier New"/>
          <w:b w:val="0"/>
          <w:sz w:val="16"/>
        </w:rPr>
        <w:br/>
      </w:r>
      <w:r>
        <w:rPr>
          <w:rFonts w:ascii="Courier New" w:hAnsi="Courier New"/>
          <w:b w:val="0"/>
          <w:sz w:val="16"/>
        </w:rPr>
        <w:tab/>
        <w:tab/>
        <w:tab/>
        <w:tab/>
        <w:t>writeOutput( chr( charCode ) );</w:t>
      </w:r>
      <w:r>
        <w:rPr>
          <w:rFonts w:ascii="Courier New" w:hAnsi="Courier New"/>
          <w:b w:val="0"/>
          <w:sz w:val="16"/>
        </w:rPr>
        <w:br/>
      </w:r>
      <w:r>
        <w:rPr>
          <w:rFonts w:ascii="Courier New" w:hAnsi="Courier New"/>
          <w:b w:val="0"/>
          <w:sz w:val="16"/>
        </w:rPr>
        <w:br/>
      </w:r>
      <w:r>
        <w:rPr>
          <w:rFonts w:ascii="Courier New" w:hAnsi="Courier New"/>
          <w:b w:val="0"/>
          <w:sz w:val="16"/>
        </w:rPr>
        <w:tab/>
        <w:tab/>
        <w:tab/>
        <w:t>// Check for the special cases next (control characters, characters that</w:t>
      </w:r>
      <w:r>
        <w:rPr>
          <w:rFonts w:ascii="Courier New" w:hAnsi="Courier New"/>
          <w:b w:val="0"/>
          <w:sz w:val="16"/>
        </w:rPr>
        <w:br/>
      </w:r>
      <w:r>
        <w:rPr>
          <w:rFonts w:ascii="Courier New" w:hAnsi="Courier New"/>
          <w:b w:val="0"/>
          <w:sz w:val="16"/>
        </w:rPr>
        <w:tab/>
        <w:tab/>
        <w:tab/>
        <w:t xml:space="preserve">// need to be escaped, </w:t>
      </w:r>
      <w:r>
        <w:rPr>
          <w:rFonts w:ascii="Courier New" w:hAnsi="Courier New"/>
          <w:b w:val="0"/>
          <w:color w:val="0D5C73"/>
          <w:sz w:val="16"/>
        </w:rPr>
        <w:t>and</w:t>
      </w:r>
      <w:r>
        <w:rPr>
          <w:rFonts w:ascii="Courier New" w:hAnsi="Courier New"/>
          <w:b w:val="0"/>
          <w:sz w:val="16"/>
        </w:rPr>
        <w:t xml:space="preserve"> characters that need to be encoded nicely).</w:t>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8 )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"\b"</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9 )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10 )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"\n"</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12 )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"\f"</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13 )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"\r"</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w:t>
      </w:r>
      <w:r>
        <w:rPr>
          <w:rFonts w:ascii="Courier New" w:hAnsi="Courier New"/>
          <w:b w:val="0"/>
          <w:sz w:val="16"/>
        </w:rPr>
        <w:br/>
      </w:r>
      <w:r>
        <w:rPr>
          <w:rFonts w:ascii="Courier New" w:hAnsi="Courier New"/>
          <w:b w:val="0"/>
          <w:sz w:val="16"/>
        </w:rPr>
        <w:tab/>
        <w:tab/>
        <w:tab/>
        <w:tab/>
        <w:t>( charCode &lt; 32 ) ||</w:t>
      </w:r>
      <w:r>
        <w:rPr>
          <w:rFonts w:ascii="Courier New" w:hAnsi="Courier New"/>
          <w:b w:val="0"/>
          <w:sz w:val="16"/>
        </w:rPr>
        <w:br/>
      </w:r>
      <w:r>
        <w:rPr>
          <w:rFonts w:ascii="Courier New" w:hAnsi="Courier New"/>
          <w:b w:val="0"/>
          <w:sz w:val="16"/>
        </w:rPr>
        <w:tab/>
        <w:tab/>
        <w:tab/>
        <w:tab/>
        <w:t>( charCode == 8232 ) ||</w:t>
      </w:r>
      <w:r>
        <w:rPr>
          <w:rFonts w:ascii="Courier New" w:hAnsi="Courier New"/>
          <w:b w:val="0"/>
          <w:sz w:val="16"/>
        </w:rPr>
        <w:br/>
      </w:r>
      <w:r>
        <w:rPr>
          <w:rFonts w:ascii="Courier New" w:hAnsi="Courier New"/>
          <w:b w:val="0"/>
          <w:sz w:val="16"/>
        </w:rPr>
        <w:tab/>
        <w:tab/>
        <w:tab/>
        <w:tab/>
        <w:t>( charCode == 8233 )</w:t>
      </w:r>
      <w:r>
        <w:rPr>
          <w:rFonts w:ascii="Courier New" w:hAnsi="Courier New"/>
          <w:b w:val="0"/>
          <w:sz w:val="16"/>
        </w:rPr>
        <w:br/>
      </w:r>
      <w:r>
        <w:rPr>
          <w:rFonts w:ascii="Courier New" w:hAnsi="Courier New"/>
          <w:b w:val="0"/>
          <w:sz w:val="16"/>
        </w:rPr>
        <w:tab/>
        <w:tab/>
        <w:tab/>
        <w:tab/>
        <w:t>) {</w:t>
      </w:r>
      <w:r>
        <w:rPr>
          <w:rFonts w:ascii="Courier New" w:hAnsi="Courier New"/>
          <w:b w:val="0"/>
          <w:sz w:val="16"/>
        </w:rPr>
        <w:br/>
      </w:r>
      <w:r>
        <w:rPr>
          <w:rFonts w:ascii="Courier New" w:hAnsi="Courier New"/>
          <w:b w:val="0"/>
          <w:sz w:val="16"/>
        </w:rPr>
        <w:br/>
      </w:r>
      <w:r>
        <w:rPr>
          <w:rFonts w:ascii="Courier New" w:hAnsi="Courier New"/>
          <w:b w:val="0"/>
          <w:sz w:val="16"/>
        </w:rPr>
        <w:tab/>
        <w:tab/>
        <w:tab/>
        <w:tab/>
        <w:t>// For Unicode hex values, we need to enforce a 4-digit code.</w:t>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"\u"</w:t>
      </w:r>
      <w:r>
        <w:rPr>
          <w:rFonts w:ascii="Courier New" w:hAnsi="Courier New"/>
          <w:b w:val="0"/>
          <w:sz w:val="16"/>
        </w:rPr>
        <w:t xml:space="preserve"> &amp; </w:t>
      </w:r>
      <w:r>
        <w:rPr>
          <w:rFonts w:ascii="Courier New" w:hAnsi="Courier New"/>
          <w:b w:val="0"/>
          <w:color w:val="0D5C73"/>
          <w:sz w:val="16"/>
        </w:rPr>
        <w:t>right</w:t>
      </w:r>
      <w:r>
        <w:rPr>
          <w:rFonts w:ascii="Courier New" w:hAnsi="Courier New"/>
          <w:b w:val="0"/>
          <w:sz w:val="16"/>
        </w:rPr>
        <w:t xml:space="preserve">( ( </w:t>
      </w:r>
      <w:r>
        <w:rPr>
          <w:rFonts w:ascii="Courier New" w:hAnsi="Courier New"/>
          <w:b w:val="0"/>
          <w:color w:val="1E7E34"/>
          <w:sz w:val="16"/>
        </w:rPr>
        <w:t>"000"</w:t>
      </w:r>
      <w:r>
        <w:rPr>
          <w:rFonts w:ascii="Courier New" w:hAnsi="Courier New"/>
          <w:b w:val="0"/>
          <w:sz w:val="16"/>
        </w:rPr>
        <w:t xml:space="preserve"> &amp; formatBaseN( charCode, 16 ) ), 4 )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34 )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47 )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 xml:space="preserve">} </w:t>
      </w:r>
      <w:r>
        <w:rPr>
          <w:rFonts w:ascii="Courier New" w:hAnsi="Courier New"/>
          <w:b w:val="0"/>
          <w:color w:val="0D5C73"/>
          <w:sz w:val="16"/>
        </w:rPr>
        <w:t>else</w:t>
      </w:r>
      <w:r>
        <w:rPr>
          <w:rFonts w:ascii="Courier New" w:hAnsi="Courier New"/>
          <w:b w:val="0"/>
          <w:sz w:val="16"/>
        </w:rPr>
        <w:t xml:space="preserve"> if ( charCode == 92 ) {</w:t>
      </w:r>
      <w:r>
        <w:rPr>
          <w:rFonts w:ascii="Courier New" w:hAnsi="Courier New"/>
          <w:b w:val="0"/>
          <w:sz w:val="16"/>
        </w:rPr>
        <w:br/>
      </w:r>
      <w:r>
        <w:rPr>
          <w:rFonts w:ascii="Courier New" w:hAnsi="Courier New"/>
          <w:b w:val="0"/>
          <w:sz w:val="16"/>
        </w:rPr>
        <w:br/>
      </w:r>
      <w:r>
        <w:rPr>
          <w:rFonts w:ascii="Courier New" w:hAnsi="Courier New"/>
          <w:b w:val="0"/>
          <w:sz w:val="16"/>
        </w:rPr>
        <w:tab/>
        <w:tab/>
        <w:tab/>
        <w:tab/>
        <w:t xml:space="preserve">writeOutput(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writeOutput( </w:t>
      </w:r>
      <w:r>
        <w:rPr>
          <w:rFonts w:ascii="Courier New" w:hAnsi="Courier New"/>
          <w:b w:val="0"/>
          <w:color w:val="1E7E34"/>
          <w:sz w:val="16"/>
        </w:rPr>
        <w:t>""</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 xml:space="preserve">* I serialize </w:t>
      </w:r>
      <w:r>
        <w:rPr>
          <w:rFonts w:ascii="Courier New" w:hAnsi="Courier New"/>
          <w:b w:val="0"/>
          <w:color w:val="0D5C73"/>
          <w:sz w:val="16"/>
        </w:rPr>
        <w:t>and</w:t>
      </w:r>
      <w:r>
        <w:rPr>
          <w:rFonts w:ascii="Courier New" w:hAnsi="Courier New"/>
          <w:b w:val="0"/>
          <w:sz w:val="16"/>
        </w:rPr>
        <w:t xml:space="preserve"> return the given string, escaping </w:t>
      </w:r>
      <w:r>
        <w:rPr>
          <w:rFonts w:ascii="Courier New" w:hAnsi="Courier New"/>
          <w:b w:val="0"/>
          <w:color w:val="0D5C73"/>
          <w:sz w:val="16"/>
        </w:rPr>
        <w:t>all</w:t>
      </w:r>
      <w:r>
        <w:rPr>
          <w:rFonts w:ascii="Courier New" w:hAnsi="Courier New"/>
          <w:b w:val="0"/>
          <w:sz w:val="16"/>
        </w:rPr>
        <w:t xml:space="preserve"> appropriate characters for the </w:t>
      </w:r>
      <w:r>
        <w:rPr>
          <w:rFonts w:ascii="Courier New" w:hAnsi="Courier New"/>
          <w:b w:val="0"/>
          <w:sz w:val="16"/>
        </w:rPr>
        <w:br/>
      </w:r>
      <w:r>
        <w:rPr>
          <w:rFonts w:ascii="Courier New" w:hAnsi="Courier New"/>
          <w:b w:val="0"/>
          <w:sz w:val="16"/>
        </w:rPr>
        <w:tab/>
        <w:t>* JSON specification.</w:t>
      </w:r>
      <w:r>
        <w:rPr>
          <w:rFonts w:ascii="Courier New" w:hAnsi="Courier New"/>
          <w:b w:val="0"/>
          <w:sz w:val="16"/>
        </w:rPr>
        <w:br/>
      </w:r>
      <w:r>
        <w:rPr>
          <w:rFonts w:ascii="Courier New" w:hAnsi="Courier New"/>
          <w:b w:val="0"/>
          <w:sz w:val="16"/>
        </w:rPr>
        <w:tab/>
        <w:t xml:space="preserve">* </w:t>
      </w:r>
      <w:r>
        <w:rPr>
          <w:rFonts w:ascii="Courier New" w:hAnsi="Courier New"/>
          <w:b w:val="0"/>
          <w:sz w:val="16"/>
        </w:rPr>
        <w:br/>
      </w:r>
      <w:r>
        <w:rPr>
          <w:rFonts w:ascii="Courier New" w:hAnsi="Courier New"/>
          <w:b w:val="0"/>
          <w:sz w:val="16"/>
        </w:rPr>
        <w:tab/>
        <w:t>* @input I am the string being serialized.</w:t>
      </w:r>
      <w:r>
        <w:rPr>
          <w:rFonts w:ascii="Courier New" w:hAnsi="Courier New"/>
          <w:b w:val="0"/>
          <w:sz w:val="16"/>
        </w:rPr>
        <w:br/>
      </w:r>
      <w:r>
        <w:rPr>
          <w:rFonts w:ascii="Courier New" w:hAnsi="Courier New"/>
          <w:b w:val="0"/>
          <w:sz w:val="16"/>
        </w:rPr>
        <w:tab/>
        <w:t>* @output false</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private string function serializeString( required string input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savecontent variable = </w:t>
      </w:r>
      <w:r>
        <w:rPr>
          <w:rFonts w:ascii="Courier New" w:hAnsi="Courier New"/>
          <w:b w:val="0"/>
          <w:color w:val="1E7E34"/>
          <w:sz w:val="16"/>
        </w:rPr>
        <w:t>"local.json"</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ab/>
        <w:t>serializeInputString( input );</w:t>
      </w:r>
      <w:r>
        <w:rPr>
          <w:rFonts w:ascii="Courier New" w:hAnsi="Courier New"/>
          <w:b w:val="0"/>
          <w:sz w:val="16"/>
        </w:rPr>
        <w:br/>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return( json );</w:t>
      </w:r>
      <w:r>
        <w:rPr>
          <w:rFonts w:ascii="Courier New" w:hAnsi="Courier New"/>
          <w:b w:val="0"/>
          <w:sz w:val="16"/>
        </w:rPr>
        <w:br/>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w:t>
      </w:r>
    </w:p>
    <w:p>
      <w:pPr>
        <w:pStyle w:val="Heading1"/>
      </w:pPr>
      <w:r>
        <w:t>v1/lib/TokenGenerator.cfc</w:t>
      </w:r>
    </w:p>
    <w:p>
      <w:pPr>
        <w:spacing w:before="40" w:after="160"/>
        <w:ind w:left="283"/>
        <w:shd w:val="clear" w:color="auto" w:fill="F2F2F2"/>
      </w:pPr>
      <w:r>
        <w:rPr>
          <w:rFonts w:ascii="Courier New" w:hAnsi="Courier New"/>
          <w:b w:val="0"/>
          <w:sz w:val="16"/>
        </w:rPr>
        <w:t>component</w:t>
      </w:r>
      <w:r>
        <w:rPr>
          <w:rFonts w:ascii="Courier New" w:hAnsi="Courier New"/>
          <w:b w:val="0"/>
          <w:sz w:val="16"/>
        </w:rPr>
        <w:br/>
      </w:r>
      <w:r>
        <w:rPr>
          <w:rFonts w:ascii="Courier New" w:hAnsi="Courier New"/>
          <w:b w:val="0"/>
          <w:sz w:val="16"/>
        </w:rPr>
        <w:tab/>
        <w:t>output = false</w:t>
      </w:r>
      <w:r>
        <w:rPr>
          <w:rFonts w:ascii="Courier New" w:hAnsi="Courier New"/>
          <w:b w:val="0"/>
          <w:sz w:val="16"/>
        </w:rPr>
        <w:br/>
      </w:r>
      <w:r>
        <w:rPr>
          <w:rFonts w:ascii="Courier New" w:hAnsi="Courier New"/>
          <w:b w:val="0"/>
          <w:sz w:val="16"/>
        </w:rPr>
        <w:tab/>
        <w:t xml:space="preserve">hint = </w:t>
      </w:r>
      <w:r>
        <w:rPr>
          <w:rFonts w:ascii="Courier New" w:hAnsi="Courier New"/>
          <w:b w:val="0"/>
          <w:color w:val="1E7E34"/>
          <w:sz w:val="16"/>
        </w:rPr>
        <w:t>"Генерирует случайные токены с помощью Java SecureRandom."</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public any function init() {</w:t>
      </w:r>
      <w:r>
        <w:rPr>
          <w:rFonts w:ascii="Courier New" w:hAnsi="Courier New"/>
          <w:b w:val="0"/>
          <w:sz w:val="16"/>
        </w:rPr>
        <w:br/>
      </w:r>
      <w:r>
        <w:rPr>
          <w:rFonts w:ascii="Courier New" w:hAnsi="Courier New"/>
          <w:b w:val="0"/>
          <w:sz w:val="16"/>
        </w:rPr>
        <w:tab/>
        <w:tab/>
        <w:t xml:space="preserve">generator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"java.security.SecureRandom"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.getInstance(</w:t>
      </w:r>
      <w:r>
        <w:rPr>
          <w:rFonts w:ascii="Courier New" w:hAnsi="Courier New"/>
          <w:b w:val="0"/>
          <w:sz w:val="16"/>
        </w:rPr>
        <w:br/>
      </w:r>
      <w:r>
        <w:rPr>
          <w:rFonts w:ascii="Courier New" w:hAnsi="Courier New"/>
          <w:b w:val="0"/>
          <w:sz w:val="16"/>
        </w:rPr>
        <w:tab/>
        <w:tab/>
        <w:tab/>
        <w:tab/>
        <w:t xml:space="preserve">javaCast( </w:t>
      </w:r>
      <w:r>
        <w:rPr>
          <w:rFonts w:ascii="Courier New" w:hAnsi="Courier New"/>
          <w:b w:val="0"/>
          <w:color w:val="1E7E34"/>
          <w:sz w:val="16"/>
        </w:rPr>
        <w:t>"string"</w:t>
      </w:r>
      <w:r>
        <w:rPr>
          <w:rFonts w:ascii="Courier New" w:hAnsi="Courier New"/>
          <w:b w:val="0"/>
          <w:sz w:val="16"/>
        </w:rPr>
        <w:t xml:space="preserve">, </w:t>
      </w:r>
      <w:r>
        <w:rPr>
          <w:rFonts w:ascii="Courier New" w:hAnsi="Courier New"/>
          <w:b w:val="0"/>
          <w:color w:val="1E7E34"/>
          <w:sz w:val="16"/>
        </w:rPr>
        <w:t>"SHA1PRNG"</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javaCast( </w:t>
      </w:r>
      <w:r>
        <w:rPr>
          <w:rFonts w:ascii="Courier New" w:hAnsi="Courier New"/>
          <w:b w:val="0"/>
          <w:color w:val="1E7E34"/>
          <w:sz w:val="16"/>
        </w:rPr>
        <w:t>"string"</w:t>
      </w:r>
      <w:r>
        <w:rPr>
          <w:rFonts w:ascii="Courier New" w:hAnsi="Courier New"/>
          <w:b w:val="0"/>
          <w:sz w:val="16"/>
        </w:rPr>
        <w:t xml:space="preserve">, </w:t>
      </w:r>
      <w:r>
        <w:rPr>
          <w:rFonts w:ascii="Courier New" w:hAnsi="Courier New"/>
          <w:b w:val="0"/>
          <w:color w:val="1E7E34"/>
          <w:sz w:val="16"/>
        </w:rPr>
        <w:t>"SUN"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tab/>
        <w:tab/>
        <w:t xml:space="preserve">generator.nextBytes( charsetDecode(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ab/>
        <w:tab/>
        <w:t>reseedAt = getNextReseedAt();</w:t>
      </w:r>
      <w:r>
        <w:rPr>
          <w:rFonts w:ascii="Courier New" w:hAnsi="Courier New"/>
          <w:b w:val="0"/>
          <w:sz w:val="16"/>
        </w:rPr>
        <w:br/>
      </w:r>
      <w:r>
        <w:rPr>
          <w:rFonts w:ascii="Courier New" w:hAnsi="Courier New"/>
          <w:b w:val="0"/>
          <w:sz w:val="16"/>
        </w:rPr>
        <w:br/>
      </w:r>
      <w:r>
        <w:rPr>
          <w:rFonts w:ascii="Courier New" w:hAnsi="Courier New"/>
          <w:b w:val="0"/>
          <w:sz w:val="16"/>
        </w:rPr>
        <w:tab/>
        <w:tab/>
        <w:t>return( this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public string function nextToken( numeric byteCount = 32 ) {</w:t>
      </w:r>
      <w:r>
        <w:rPr>
          <w:rFonts w:ascii="Courier New" w:hAnsi="Courier New"/>
          <w:b w:val="0"/>
          <w:sz w:val="16"/>
        </w:rPr>
        <w:br/>
      </w:r>
      <w:r>
        <w:rPr>
          <w:rFonts w:ascii="Courier New" w:hAnsi="Courier New"/>
          <w:b w:val="0"/>
          <w:sz w:val="16"/>
        </w:rPr>
        <w:tab/>
        <w:tab/>
        <w:t>if ( now() &gt;= reseedAt ) {</w:t>
      </w:r>
      <w:r>
        <w:rPr>
          <w:rFonts w:ascii="Courier New" w:hAnsi="Courier New"/>
          <w:b w:val="0"/>
          <w:sz w:val="16"/>
        </w:rPr>
        <w:br/>
      </w:r>
      <w:r>
        <w:rPr>
          <w:rFonts w:ascii="Courier New" w:hAnsi="Courier New"/>
          <w:b w:val="0"/>
          <w:sz w:val="16"/>
        </w:rPr>
        <w:tab/>
        <w:tab/>
        <w:tab/>
        <w:t>lock</w:t>
      </w:r>
      <w:r>
        <w:rPr>
          <w:rFonts w:ascii="Courier New" w:hAnsi="Courier New"/>
          <w:b w:val="0"/>
          <w:sz w:val="16"/>
        </w:rPr>
        <w:br/>
      </w:r>
      <w:r>
        <w:rPr>
          <w:rFonts w:ascii="Courier New" w:hAnsi="Courier New"/>
          <w:b w:val="0"/>
          <w:sz w:val="16"/>
        </w:rPr>
        <w:tab/>
        <w:tab/>
        <w:tab/>
        <w:tab/>
        <w:t xml:space="preserve">name = </w:t>
      </w:r>
      <w:r>
        <w:rPr>
          <w:rFonts w:ascii="Courier New" w:hAnsi="Courier New"/>
          <w:b w:val="0"/>
          <w:color w:val="1E7E34"/>
          <w:sz w:val="16"/>
        </w:rPr>
        <w:t>"TokenGenerator.reseedCheck"</w:t>
      </w:r>
      <w:r>
        <w:rPr>
          <w:rFonts w:ascii="Courier New" w:hAnsi="Courier New"/>
          <w:b w:val="0"/>
          <w:sz w:val="16"/>
        </w:rPr>
        <w:br/>
      </w:r>
      <w:r>
        <w:rPr>
          <w:rFonts w:ascii="Courier New" w:hAnsi="Courier New"/>
          <w:b w:val="0"/>
          <w:sz w:val="16"/>
        </w:rPr>
        <w:tab/>
        <w:tab/>
        <w:tab/>
        <w:tab/>
        <w:t xml:space="preserve">type = </w:t>
      </w:r>
      <w:r>
        <w:rPr>
          <w:rFonts w:ascii="Courier New" w:hAnsi="Courier New"/>
          <w:b w:val="0"/>
          <w:color w:val="1E7E34"/>
          <w:sz w:val="16"/>
        </w:rPr>
        <w:t>"exclusive"</w:t>
      </w:r>
      <w:r>
        <w:rPr>
          <w:rFonts w:ascii="Courier New" w:hAnsi="Courier New"/>
          <w:b w:val="0"/>
          <w:sz w:val="16"/>
        </w:rPr>
        <w:br/>
      </w:r>
      <w:r>
        <w:rPr>
          <w:rFonts w:ascii="Courier New" w:hAnsi="Courier New"/>
          <w:b w:val="0"/>
          <w:sz w:val="16"/>
        </w:rPr>
        <w:tab/>
        <w:tab/>
        <w:tab/>
        <w:tab/>
        <w:t>timeout = 1</w:t>
      </w:r>
      <w:r>
        <w:rPr>
          <w:rFonts w:ascii="Courier New" w:hAnsi="Courier New"/>
          <w:b w:val="0"/>
          <w:sz w:val="16"/>
        </w:rPr>
        <w:br/>
      </w:r>
      <w:r>
        <w:rPr>
          <w:rFonts w:ascii="Courier New" w:hAnsi="Courier New"/>
          <w:b w:val="0"/>
          <w:sz w:val="16"/>
        </w:rPr>
        <w:tab/>
        <w:tab/>
        <w:tab/>
        <w:tab/>
        <w:t>throwOnTimeout = false</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ab/>
        <w:t>if ( now() &gt;= reseedAt ) {</w:t>
      </w:r>
      <w:r>
        <w:rPr>
          <w:rFonts w:ascii="Courier New" w:hAnsi="Courier New"/>
          <w:b w:val="0"/>
          <w:sz w:val="16"/>
        </w:rPr>
        <w:br/>
      </w:r>
      <w:r>
        <w:rPr>
          <w:rFonts w:ascii="Courier New" w:hAnsi="Courier New"/>
          <w:b w:val="0"/>
          <w:sz w:val="16"/>
        </w:rPr>
        <w:br/>
      </w:r>
      <w:r>
        <w:rPr>
          <w:rFonts w:ascii="Courier New" w:hAnsi="Courier New"/>
          <w:b w:val="0"/>
          <w:sz w:val="16"/>
        </w:rPr>
        <w:tab/>
        <w:tab/>
        <w:tab/>
        <w:tab/>
        <w:tab/>
        <w:t>reseedAt = getNextReseedAt();</w:t>
      </w:r>
      <w:r>
        <w:rPr>
          <w:rFonts w:ascii="Courier New" w:hAnsi="Courier New"/>
          <w:b w:val="0"/>
          <w:sz w:val="16"/>
        </w:rPr>
        <w:br/>
      </w:r>
      <w:r>
        <w:rPr>
          <w:rFonts w:ascii="Courier New" w:hAnsi="Courier New"/>
          <w:b w:val="0"/>
          <w:sz w:val="16"/>
        </w:rPr>
        <w:tab/>
        <w:tab/>
        <w:tab/>
        <w:tab/>
        <w:tab/>
        <w:t xml:space="preserve">generator.setSeed( generator.generateSeed( javaCast( </w:t>
      </w:r>
      <w:r>
        <w:rPr>
          <w:rFonts w:ascii="Courier New" w:hAnsi="Courier New"/>
          <w:b w:val="0"/>
          <w:color w:val="1E7E34"/>
          <w:sz w:val="16"/>
        </w:rPr>
        <w:t>"int"</w:t>
      </w:r>
      <w:r>
        <w:rPr>
          <w:rFonts w:ascii="Courier New" w:hAnsi="Courier New"/>
          <w:b w:val="0"/>
          <w:sz w:val="16"/>
        </w:rPr>
        <w:t>, 32 ) ) );</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var byteBuffer = charsetDecode( repeatString( </w:t>
      </w:r>
      <w:r>
        <w:rPr>
          <w:rFonts w:ascii="Courier New" w:hAnsi="Courier New"/>
          <w:b w:val="0"/>
          <w:color w:val="1E7E34"/>
          <w:sz w:val="16"/>
        </w:rPr>
        <w:t>" "</w:t>
      </w:r>
      <w:r>
        <w:rPr>
          <w:rFonts w:ascii="Courier New" w:hAnsi="Courier New"/>
          <w:b w:val="0"/>
          <w:sz w:val="16"/>
        </w:rPr>
        <w:t xml:space="preserve">, byteCount ), </w:t>
      </w:r>
      <w:r>
        <w:rPr>
          <w:rFonts w:ascii="Courier New" w:hAnsi="Courier New"/>
          <w:b w:val="0"/>
          <w:color w:val="1E7E34"/>
          <w:sz w:val="16"/>
        </w:rPr>
        <w:t>"utf-8"</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generator.nextBytes( byteBuffer );</w:t>
      </w:r>
      <w:r>
        <w:rPr>
          <w:rFonts w:ascii="Courier New" w:hAnsi="Courier New"/>
          <w:b w:val="0"/>
          <w:sz w:val="16"/>
        </w:rPr>
        <w:br/>
      </w:r>
      <w:r>
        <w:rPr>
          <w:rFonts w:ascii="Courier New" w:hAnsi="Courier New"/>
          <w:b w:val="0"/>
          <w:sz w:val="16"/>
        </w:rPr>
        <w:br/>
      </w:r>
      <w:r>
        <w:rPr>
          <w:rFonts w:ascii="Courier New" w:hAnsi="Courier New"/>
          <w:b w:val="0"/>
          <w:sz w:val="16"/>
        </w:rPr>
        <w:tab/>
        <w:tab/>
        <w:t>return( encodeBytes( byteBuffer )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private string function encodeBytes( required binary bytes )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var token = binaryEncode( bytes, </w:t>
      </w:r>
      <w:r>
        <w:rPr>
          <w:rFonts w:ascii="Courier New" w:hAnsi="Courier New"/>
          <w:b w:val="0"/>
          <w:color w:val="1E7E34"/>
          <w:sz w:val="16"/>
        </w:rPr>
        <w:t>"base64"</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 xml:space="preserve">token = replace( token,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 xml:space="preserve">token = replace( token,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"b"</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 xml:space="preserve">token = replace( token,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"c"</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ab/>
        <w:tab/>
        <w:t>return( token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private date function getNextReseedAt() {</w:t>
      </w:r>
      <w:r>
        <w:rPr>
          <w:rFonts w:ascii="Courier New" w:hAnsi="Courier New"/>
          <w:b w:val="0"/>
          <w:sz w:val="16"/>
        </w:rPr>
        <w:br/>
      </w:r>
      <w:r>
        <w:rPr>
          <w:rFonts w:ascii="Courier New" w:hAnsi="Courier New"/>
          <w:b w:val="0"/>
          <w:sz w:val="16"/>
        </w:rPr>
        <w:br/>
      </w:r>
      <w:r>
        <w:rPr>
          <w:rFonts w:ascii="Courier New" w:hAnsi="Courier New"/>
          <w:b w:val="0"/>
          <w:sz w:val="16"/>
        </w:rPr>
        <w:tab/>
        <w:tab/>
        <w:t xml:space="preserve">return( dateAdd( </w:t>
      </w:r>
      <w:r>
        <w:rPr>
          <w:rFonts w:ascii="Courier New" w:hAnsi="Courier New"/>
          <w:b w:val="0"/>
          <w:color w:val="1E7E34"/>
          <w:sz w:val="16"/>
        </w:rPr>
        <w:t>"h"</w:t>
      </w:r>
      <w:r>
        <w:rPr>
          <w:rFonts w:ascii="Courier New" w:hAnsi="Courier New"/>
          <w:b w:val="0"/>
          <w:sz w:val="16"/>
        </w:rPr>
        <w:t>, 1, now() )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w:t>
      </w:r>
    </w:p>
    <w:p>
      <w:pPr>
        <w:pStyle w:val="Heading1"/>
      </w:pPr>
      <w:r>
        <w:t>v1/lib/encodingUtils.cfc</w:t>
      </w:r>
    </w:p>
    <w:p>
      <w:pPr>
        <w:spacing w:before="40" w:after="160"/>
        <w:ind w:left="283"/>
        <w:shd w:val="clear" w:color="auto" w:fill="F2F2F2"/>
      </w:pPr>
      <w:r>
        <w:rPr>
          <w:rFonts w:ascii="Courier New" w:hAnsi="Courier New"/>
          <w:b w:val="0"/>
          <w:sz w:val="16"/>
        </w:rPr>
        <w:t>component {</w:t>
      </w:r>
      <w:r>
        <w:rPr>
          <w:rFonts w:ascii="Courier New" w:hAnsi="Courier New"/>
          <w:b w:val="0"/>
          <w:sz w:val="16"/>
        </w:rPr>
        <w:br/>
      </w:r>
      <w:r>
        <w:rPr>
          <w:rFonts w:ascii="Courier New" w:hAnsi="Courier New"/>
          <w:b w:val="0"/>
          <w:sz w:val="16"/>
        </w:rPr>
        <w:br/>
      </w:r>
      <w:r>
        <w:rPr>
          <w:rFonts w:ascii="Courier New" w:hAnsi="Courier New"/>
          <w:b w:val="0"/>
          <w:sz w:val="16"/>
        </w:rPr>
        <w:t xml:space="preserve">    public any function init() {</w:t>
      </w:r>
      <w:r>
        <w:rPr>
          <w:rFonts w:ascii="Courier New" w:hAnsi="Courier New"/>
          <w:b w:val="0"/>
          <w:sz w:val="16"/>
        </w:rPr>
        <w:br/>
      </w:r>
      <w:r>
        <w:rPr>
          <w:rFonts w:ascii="Courier New" w:hAnsi="Courier New"/>
          <w:b w:val="0"/>
          <w:sz w:val="16"/>
        </w:rPr>
        <w:t xml:space="preserve">        variables.utcBaseDate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'java.util.Date'</w:t>
      </w:r>
      <w:r>
        <w:rPr>
          <w:rFonts w:ascii="Courier New" w:hAnsi="Courier New"/>
          <w:b w:val="0"/>
          <w:sz w:val="16"/>
        </w:rPr>
        <w:t xml:space="preserve"> ).init( javacast( </w:t>
      </w:r>
      <w:r>
        <w:rPr>
          <w:rFonts w:ascii="Courier New" w:hAnsi="Courier New"/>
          <w:b w:val="0"/>
          <w:color w:val="1E7E34"/>
          <w:sz w:val="16"/>
        </w:rPr>
        <w:t>'int'</w:t>
      </w:r>
      <w:r>
        <w:rPr>
          <w:rFonts w:ascii="Courier New" w:hAnsi="Courier New"/>
          <w:b w:val="0"/>
          <w:sz w:val="16"/>
        </w:rPr>
        <w:t>, 0 ) );</w:t>
      </w:r>
      <w:r>
        <w:rPr>
          <w:rFonts w:ascii="Courier New" w:hAnsi="Courier New"/>
          <w:b w:val="0"/>
          <w:sz w:val="16"/>
        </w:rPr>
        <w:br/>
      </w:r>
      <w:r>
        <w:rPr>
          <w:rFonts w:ascii="Courier New" w:hAnsi="Courier New"/>
          <w:b w:val="0"/>
          <w:sz w:val="16"/>
        </w:rPr>
        <w:t xml:space="preserve">        variables.ECParameterSpecCache =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convertDateToUnixTimestamp( required date dateToConvert ) {</w:t>
      </w:r>
      <w:r>
        <w:rPr>
          <w:rFonts w:ascii="Courier New" w:hAnsi="Courier New"/>
          <w:b w:val="0"/>
          <w:sz w:val="16"/>
        </w:rPr>
        <w:br/>
      </w:r>
      <w:r>
        <w:rPr>
          <w:rFonts w:ascii="Courier New" w:hAnsi="Courier New"/>
          <w:b w:val="0"/>
          <w:sz w:val="16"/>
        </w:rPr>
        <w:t xml:space="preserve">        return dateDiff( </w:t>
      </w:r>
      <w:r>
        <w:rPr>
          <w:rFonts w:ascii="Courier New" w:hAnsi="Courier New"/>
          <w:b w:val="0"/>
          <w:color w:val="1E7E34"/>
          <w:sz w:val="16"/>
        </w:rPr>
        <w:t>'s'</w:t>
      </w:r>
      <w:r>
        <w:rPr>
          <w:rFonts w:ascii="Courier New" w:hAnsi="Courier New"/>
          <w:b w:val="0"/>
          <w:sz w:val="16"/>
        </w:rPr>
        <w:t>, utcBaseDate, parseDateTime( dateToConvert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convertUnixTimestampToDate( required numeric timestamp ) {</w:t>
      </w:r>
      <w:r>
        <w:rPr>
          <w:rFonts w:ascii="Courier New" w:hAnsi="Courier New"/>
          <w:b w:val="0"/>
          <w:sz w:val="16"/>
        </w:rPr>
        <w:br/>
      </w:r>
      <w:r>
        <w:rPr>
          <w:rFonts w:ascii="Courier New" w:hAnsi="Courier New"/>
          <w:b w:val="0"/>
          <w:sz w:val="16"/>
        </w:rPr>
        <w:t xml:space="preserve">        return dateAdd( </w:t>
      </w:r>
      <w:r>
        <w:rPr>
          <w:rFonts w:ascii="Courier New" w:hAnsi="Courier New"/>
          <w:b w:val="0"/>
          <w:color w:val="1E7E34"/>
          <w:sz w:val="16"/>
        </w:rPr>
        <w:t>'s'</w:t>
      </w:r>
      <w:r>
        <w:rPr>
          <w:rFonts w:ascii="Courier New" w:hAnsi="Courier New"/>
          <w:b w:val="0"/>
          <w:sz w:val="16"/>
        </w:rPr>
        <w:t>, timestamp, utcBaseDate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base64UrlToBinary( base64url ) {</w:t>
      </w:r>
      <w:r>
        <w:rPr>
          <w:rFonts w:ascii="Courier New" w:hAnsi="Courier New"/>
          <w:b w:val="0"/>
          <w:sz w:val="16"/>
        </w:rPr>
        <w:br/>
      </w:r>
      <w:r>
        <w:rPr>
          <w:rFonts w:ascii="Courier New" w:hAnsi="Courier New"/>
          <w:b w:val="0"/>
          <w:sz w:val="16"/>
        </w:rPr>
        <w:t xml:space="preserve">        var base64 = base64url.replace(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).replace( </w:t>
      </w:r>
      <w:r>
        <w:rPr>
          <w:rFonts w:ascii="Courier New" w:hAnsi="Courier New"/>
          <w:b w:val="0"/>
          <w:color w:val="1E7E34"/>
          <w:sz w:val="16"/>
        </w:rPr>
        <w:t>'_'</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padded = base64 &amp; repeatString( </w:t>
      </w:r>
      <w:r>
        <w:rPr>
          <w:rFonts w:ascii="Courier New" w:hAnsi="Courier New"/>
          <w:b w:val="0"/>
          <w:color w:val="1E7E34"/>
          <w:sz w:val="16"/>
        </w:rPr>
        <w:t>'='</w:t>
      </w:r>
      <w:r>
        <w:rPr>
          <w:rFonts w:ascii="Courier New" w:hAnsi="Courier New"/>
          <w:b w:val="0"/>
          <w:sz w:val="16"/>
        </w:rPr>
        <w:t>, 4 - ( len( base64 ) % 4 ) );</w:t>
      </w:r>
      <w:r>
        <w:rPr>
          <w:rFonts w:ascii="Courier New" w:hAnsi="Courier New"/>
          <w:b w:val="0"/>
          <w:sz w:val="16"/>
        </w:rPr>
        <w:br/>
      </w:r>
      <w:r>
        <w:rPr>
          <w:rFonts w:ascii="Courier New" w:hAnsi="Courier New"/>
          <w:b w:val="0"/>
          <w:sz w:val="16"/>
        </w:rPr>
        <w:t xml:space="preserve">        return binaryDecode( padded, </w:t>
      </w:r>
      <w:r>
        <w:rPr>
          <w:rFonts w:ascii="Courier New" w:hAnsi="Courier New"/>
          <w:b w:val="0"/>
          <w:color w:val="1E7E34"/>
          <w:sz w:val="16"/>
        </w:rPr>
        <w:t>'base64'</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binaryToBase64Url( source ) {</w:t>
      </w:r>
      <w:r>
        <w:rPr>
          <w:rFonts w:ascii="Courier New" w:hAnsi="Courier New"/>
          <w:b w:val="0"/>
          <w:sz w:val="16"/>
        </w:rPr>
        <w:br/>
      </w:r>
      <w:r>
        <w:rPr>
          <w:rFonts w:ascii="Courier New" w:hAnsi="Courier New"/>
          <w:b w:val="0"/>
          <w:sz w:val="16"/>
        </w:rPr>
        <w:t xml:space="preserve">        return binaryEncode( source, </w:t>
      </w:r>
      <w:r>
        <w:rPr>
          <w:rFonts w:ascii="Courier New" w:hAnsi="Courier New"/>
          <w:b w:val="0"/>
          <w:color w:val="1E7E34"/>
          <w:sz w:val="16"/>
        </w:rPr>
        <w:t>'base64'</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.replace(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.replace(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'_'</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.replace(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The INTEGER encoding for DER consists of a 02 tag a length encoding of the value</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a signed, minimum sized, big endian encoding of the encoded number.</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 https://stackoverflow.com/questions/54718741/how-to-der-encode-an-ecdsa-signature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function derEncodeIntegerBytes( byteArray ) {</w:t>
      </w:r>
      <w:r>
        <w:rPr>
          <w:rFonts w:ascii="Courier New" w:hAnsi="Courier New"/>
          <w:b w:val="0"/>
          <w:sz w:val="16"/>
        </w:rPr>
        <w:br/>
      </w:r>
      <w:r>
        <w:rPr>
          <w:rFonts w:ascii="Courier New" w:hAnsi="Courier New"/>
          <w:b w:val="0"/>
          <w:sz w:val="16"/>
        </w:rPr>
        <w:t xml:space="preserve">        // first remove any padding</w:t>
      </w:r>
      <w:r>
        <w:rPr>
          <w:rFonts w:ascii="Courier New" w:hAnsi="Courier New"/>
          <w:b w:val="0"/>
          <w:sz w:val="16"/>
        </w:rPr>
        <w:br/>
      </w:r>
      <w:r>
        <w:rPr>
          <w:rFonts w:ascii="Courier New" w:hAnsi="Courier New"/>
          <w:b w:val="0"/>
          <w:sz w:val="16"/>
        </w:rPr>
        <w:t xml:space="preserve">        for ( var i = 1; i &lt;= arrayLen( byteArray ); i++ ) {</w:t>
      </w:r>
      <w:r>
        <w:rPr>
          <w:rFonts w:ascii="Courier New" w:hAnsi="Courier New"/>
          <w:b w:val="0"/>
          <w:sz w:val="16"/>
        </w:rPr>
        <w:br/>
      </w:r>
      <w:r>
        <w:rPr>
          <w:rFonts w:ascii="Courier New" w:hAnsi="Courier New"/>
          <w:b w:val="0"/>
          <w:sz w:val="16"/>
        </w:rPr>
        <w:t xml:space="preserve">            if ( byteArray[ i ] != 0 ) break;</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unpadded = arraySlice( byteArray, i );</w:t>
      </w:r>
      <w:r>
        <w:rPr>
          <w:rFonts w:ascii="Courier New" w:hAnsi="Courier New"/>
          <w:b w:val="0"/>
          <w:sz w:val="16"/>
        </w:rPr>
        <w:br/>
      </w:r>
      <w:r>
        <w:rPr>
          <w:rFonts w:ascii="Courier New" w:hAnsi="Courier New"/>
          <w:b w:val="0"/>
          <w:sz w:val="16"/>
        </w:rPr>
        <w:br/>
      </w:r>
      <w:r>
        <w:rPr>
          <w:rFonts w:ascii="Courier New" w:hAnsi="Courier New"/>
          <w:b w:val="0"/>
          <w:sz w:val="16"/>
        </w:rPr>
        <w:t xml:space="preserve">        // add sign if negative</w:t>
      </w:r>
      <w:r>
        <w:rPr>
          <w:rFonts w:ascii="Courier New" w:hAnsi="Courier New"/>
          <w:b w:val="0"/>
          <w:sz w:val="16"/>
        </w:rPr>
        <w:br/>
      </w:r>
      <w:r>
        <w:rPr>
          <w:rFonts w:ascii="Courier New" w:hAnsi="Courier New"/>
          <w:b w:val="0"/>
          <w:sz w:val="16"/>
        </w:rPr>
        <w:t xml:space="preserve">        if ( unpadded[ 1 ] &lt; 0 ) {</w:t>
      </w:r>
      <w:r>
        <w:rPr>
          <w:rFonts w:ascii="Courier New" w:hAnsi="Courier New"/>
          <w:b w:val="0"/>
          <w:sz w:val="16"/>
        </w:rPr>
        <w:br/>
      </w:r>
      <w:r>
        <w:rPr>
          <w:rFonts w:ascii="Courier New" w:hAnsi="Courier New"/>
          <w:b w:val="0"/>
          <w:sz w:val="16"/>
        </w:rPr>
        <w:t xml:space="preserve">            unpadded.prepend( 0 );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 if len &gt; 127 the length encoding will be wrong, but that won't happen for the supported signature sizes</w:t>
      </w:r>
      <w:r>
        <w:rPr>
          <w:rFonts w:ascii="Courier New" w:hAnsi="Courier New"/>
          <w:b w:val="0"/>
          <w:sz w:val="16"/>
        </w:rPr>
        <w:br/>
      </w:r>
      <w:r>
        <w:rPr>
          <w:rFonts w:ascii="Courier New" w:hAnsi="Courier New"/>
          <w:b w:val="0"/>
          <w:sz w:val="16"/>
        </w:rPr>
        <w:t xml:space="preserve">        var derEncoded = [ 2, unpadded.len() ];</w:t>
      </w:r>
      <w:r>
        <w:rPr>
          <w:rFonts w:ascii="Courier New" w:hAnsi="Courier New"/>
          <w:b w:val="0"/>
          <w:sz w:val="16"/>
        </w:rPr>
        <w:br/>
      </w:r>
      <w:r>
        <w:rPr>
          <w:rFonts w:ascii="Courier New" w:hAnsi="Courier New"/>
          <w:b w:val="0"/>
          <w:sz w:val="16"/>
        </w:rPr>
        <w:br/>
      </w:r>
      <w:r>
        <w:rPr>
          <w:rFonts w:ascii="Courier New" w:hAnsi="Courier New"/>
          <w:b w:val="0"/>
          <w:sz w:val="16"/>
        </w:rPr>
        <w:t xml:space="preserve">        derEncoded.append( unpadded, true );</w:t>
      </w:r>
      <w:r>
        <w:rPr>
          <w:rFonts w:ascii="Courier New" w:hAnsi="Courier New"/>
          <w:b w:val="0"/>
          <w:sz w:val="16"/>
        </w:rPr>
        <w:br/>
      </w:r>
      <w:r>
        <w:rPr>
          <w:rFonts w:ascii="Courier New" w:hAnsi="Courier New"/>
          <w:b w:val="0"/>
          <w:sz w:val="16"/>
        </w:rPr>
        <w:br/>
      </w:r>
      <w:r>
        <w:rPr>
          <w:rFonts w:ascii="Courier New" w:hAnsi="Courier New"/>
          <w:b w:val="0"/>
          <w:sz w:val="16"/>
        </w:rPr>
        <w:t xml:space="preserve">        return derEncoded;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The SEQUENCE encoding </w:t>
      </w:r>
      <w:r>
        <w:rPr>
          <w:rFonts w:ascii="Courier New" w:hAnsi="Courier New"/>
          <w:b w:val="0"/>
          <w:color w:val="0D5C73"/>
          <w:sz w:val="16"/>
        </w:rPr>
        <w:t>is</w:t>
      </w:r>
      <w:r>
        <w:rPr>
          <w:rFonts w:ascii="Courier New" w:hAnsi="Courier New"/>
          <w:b w:val="0"/>
          <w:sz w:val="16"/>
        </w:rPr>
        <w:t xml:space="preserve"> simply a tag </w:t>
      </w:r>
      <w:r>
        <w:rPr>
          <w:rFonts w:ascii="Courier New" w:hAnsi="Courier New"/>
          <w:b w:val="0"/>
          <w:color w:val="0D5C73"/>
          <w:sz w:val="16"/>
        </w:rPr>
        <w:t>set</w:t>
      </w:r>
      <w:r>
        <w:rPr>
          <w:rFonts w:ascii="Courier New" w:hAnsi="Courier New"/>
          <w:b w:val="0"/>
          <w:sz w:val="16"/>
        </w:rPr>
        <w:t xml:space="preserve"> to the byte value 30, the</w:t>
      </w:r>
      <w:r>
        <w:rPr>
          <w:rFonts w:ascii="Courier New" w:hAnsi="Courier New"/>
          <w:b w:val="0"/>
          <w:sz w:val="16"/>
        </w:rPr>
        <w:br/>
      </w:r>
      <w:r>
        <w:rPr>
          <w:rFonts w:ascii="Courier New" w:hAnsi="Courier New"/>
          <w:b w:val="0"/>
          <w:sz w:val="16"/>
        </w:rPr>
        <w:t xml:space="preserve">    * length encoding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the concatenation of the two INTEGER</w:t>
      </w:r>
      <w:r>
        <w:rPr>
          <w:rFonts w:ascii="Courier New" w:hAnsi="Courier New"/>
          <w:b w:val="0"/>
          <w:sz w:val="16"/>
        </w:rPr>
        <w:br/>
      </w:r>
      <w:r>
        <w:rPr>
          <w:rFonts w:ascii="Courier New" w:hAnsi="Courier New"/>
          <w:b w:val="0"/>
          <w:sz w:val="16"/>
        </w:rPr>
        <w:t xml:space="preserve">    * structures.</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https://stackoverflow.com/questions/54718741/how-to-der-encode-an-ecdsa-signature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Also see:</w:t>
      </w:r>
      <w:r>
        <w:rPr>
          <w:rFonts w:ascii="Courier New" w:hAnsi="Courier New"/>
          <w:b w:val="0"/>
          <w:sz w:val="16"/>
        </w:rPr>
        <w:br/>
      </w:r>
      <w:r>
        <w:rPr>
          <w:rFonts w:ascii="Courier New" w:hAnsi="Courier New"/>
          <w:b w:val="0"/>
          <w:sz w:val="16"/>
        </w:rPr>
        <w:t xml:space="preserve">    * https://crypto.stackexchange.com/questions/57731/ecdsa-signature-rs-to-asn1-der-encoding-question</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function convertP1363ToDER( signature ) {</w:t>
      </w:r>
      <w:r>
        <w:rPr>
          <w:rFonts w:ascii="Courier New" w:hAnsi="Courier New"/>
          <w:b w:val="0"/>
          <w:sz w:val="16"/>
        </w:rPr>
        <w:br/>
      </w:r>
      <w:r>
        <w:rPr>
          <w:rFonts w:ascii="Courier New" w:hAnsi="Courier New"/>
          <w:b w:val="0"/>
          <w:sz w:val="16"/>
        </w:rPr>
        <w:t xml:space="preserve">        var split = len( signature ) / 2;</w:t>
      </w:r>
      <w:r>
        <w:rPr>
          <w:rFonts w:ascii="Courier New" w:hAnsi="Courier New"/>
          <w:b w:val="0"/>
          <w:sz w:val="16"/>
        </w:rPr>
        <w:br/>
      </w:r>
      <w:r>
        <w:rPr>
          <w:rFonts w:ascii="Courier New" w:hAnsi="Courier New"/>
          <w:b w:val="0"/>
          <w:sz w:val="16"/>
        </w:rPr>
        <w:t xml:space="preserve">        var r = derEncodeIntegerBytes( arraySlice( signature, 1, split ) );</w:t>
      </w:r>
      <w:r>
        <w:rPr>
          <w:rFonts w:ascii="Courier New" w:hAnsi="Courier New"/>
          <w:b w:val="0"/>
          <w:sz w:val="16"/>
        </w:rPr>
        <w:br/>
      </w:r>
      <w:r>
        <w:rPr>
          <w:rFonts w:ascii="Courier New" w:hAnsi="Courier New"/>
          <w:b w:val="0"/>
          <w:sz w:val="16"/>
        </w:rPr>
        <w:t xml:space="preserve">        var s = derEncodeIntegerBytes( arraySlice( signature, split + 1, split ) );</w:t>
      </w:r>
      <w:r>
        <w:rPr>
          <w:rFonts w:ascii="Courier New" w:hAnsi="Courier New"/>
          <w:b w:val="0"/>
          <w:sz w:val="16"/>
        </w:rPr>
        <w:br/>
      </w:r>
      <w:r>
        <w:rPr>
          <w:rFonts w:ascii="Courier New" w:hAnsi="Courier New"/>
          <w:b w:val="0"/>
          <w:sz w:val="16"/>
        </w:rPr>
        <w:br/>
      </w:r>
      <w:r>
        <w:rPr>
          <w:rFonts w:ascii="Courier New" w:hAnsi="Courier New"/>
          <w:b w:val="0"/>
          <w:sz w:val="16"/>
        </w:rPr>
        <w:t xml:space="preserve">        var DERSignature = [ 48 ];</w:t>
      </w:r>
      <w:r>
        <w:rPr>
          <w:rFonts w:ascii="Courier New" w:hAnsi="Courier New"/>
          <w:b w:val="0"/>
          <w:sz w:val="16"/>
        </w:rPr>
        <w:br/>
      </w:r>
      <w:r>
        <w:rPr>
          <w:rFonts w:ascii="Courier New" w:hAnsi="Courier New"/>
          <w:b w:val="0"/>
          <w:sz w:val="16"/>
        </w:rPr>
        <w:br/>
      </w:r>
      <w:r>
        <w:rPr>
          <w:rFonts w:ascii="Courier New" w:hAnsi="Courier New"/>
          <w:b w:val="0"/>
          <w:sz w:val="16"/>
        </w:rPr>
        <w:t xml:space="preserve">        var length = r.len() + s.len();</w:t>
      </w:r>
      <w:r>
        <w:rPr>
          <w:rFonts w:ascii="Courier New" w:hAnsi="Courier New"/>
          <w:b w:val="0"/>
          <w:sz w:val="16"/>
        </w:rPr>
        <w:br/>
      </w:r>
      <w:r>
        <w:rPr>
          <w:rFonts w:ascii="Courier New" w:hAnsi="Courier New"/>
          <w:b w:val="0"/>
          <w:sz w:val="16"/>
        </w:rPr>
        <w:br/>
      </w:r>
      <w:r>
        <w:rPr>
          <w:rFonts w:ascii="Courier New" w:hAnsi="Courier New"/>
          <w:b w:val="0"/>
          <w:sz w:val="16"/>
        </w:rPr>
        <w:t xml:space="preserve">        if ( length &gt; 255 )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'jwtcfml.InvalidSignature'</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P1363 key.'</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P1363 signature is too long.'</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The length </w:t>
      </w:r>
      <w:r>
        <w:rPr>
          <w:rFonts w:ascii="Courier New" w:hAnsi="Courier New"/>
          <w:b w:val="0"/>
          <w:color w:val="0D5C73"/>
          <w:sz w:val="16"/>
        </w:rPr>
        <w:t>is</w:t>
      </w:r>
      <w:r>
        <w:rPr>
          <w:rFonts w:ascii="Courier New" w:hAnsi="Courier New"/>
          <w:b w:val="0"/>
          <w:sz w:val="16"/>
        </w:rPr>
        <w:t xml:space="preserve"> simply a single byte if it </w:t>
      </w:r>
      <w:r>
        <w:rPr>
          <w:rFonts w:ascii="Courier New" w:hAnsi="Courier New"/>
          <w:b w:val="0"/>
          <w:color w:val="0D5C73"/>
          <w:sz w:val="16"/>
        </w:rPr>
        <w:t>is</w:t>
      </w:r>
      <w:r>
        <w:rPr>
          <w:rFonts w:ascii="Courier New" w:hAnsi="Courier New"/>
          <w:b w:val="0"/>
          <w:sz w:val="16"/>
        </w:rPr>
        <w:t xml:space="preserve"> smaller than 128 (</w:t>
      </w:r>
      <w:r>
        <w:rPr>
          <w:rFonts w:ascii="Courier New" w:hAnsi="Courier New"/>
          <w:b w:val="0"/>
          <w:color w:val="0D5C73"/>
          <w:sz w:val="16"/>
        </w:rPr>
        <w:t>or</w:t>
      </w:r>
      <w:r>
        <w:rPr>
          <w:rFonts w:ascii="Courier New" w:hAnsi="Courier New"/>
          <w:b w:val="0"/>
          <w:sz w:val="16"/>
        </w:rPr>
        <w:t xml:space="preserve"> hex 80)</w:t>
      </w:r>
      <w:r>
        <w:rPr>
          <w:rFonts w:ascii="Courier New" w:hAnsi="Courier New"/>
          <w:b w:val="0"/>
          <w:sz w:val="16"/>
        </w:rPr>
        <w:br/>
      </w:r>
      <w:r>
        <w:rPr>
          <w:rFonts w:ascii="Courier New" w:hAnsi="Courier New"/>
          <w:b w:val="0"/>
          <w:sz w:val="16"/>
        </w:rPr>
        <w:t xml:space="preserve">            of the size. If it </w:t>
      </w:r>
      <w:r>
        <w:rPr>
          <w:rFonts w:ascii="Courier New" w:hAnsi="Courier New"/>
          <w:b w:val="0"/>
          <w:color w:val="0D5C73"/>
          <w:sz w:val="16"/>
        </w:rPr>
        <w:t>is</w:t>
      </w:r>
      <w:r>
        <w:rPr>
          <w:rFonts w:ascii="Courier New" w:hAnsi="Courier New"/>
          <w:b w:val="0"/>
          <w:sz w:val="16"/>
        </w:rPr>
        <w:t xml:space="preserve"> larger </w:t>
      </w:r>
      <w:r>
        <w:rPr>
          <w:rFonts w:ascii="Courier New" w:hAnsi="Courier New"/>
          <w:b w:val="0"/>
          <w:color w:val="0D5C73"/>
          <w:sz w:val="16"/>
        </w:rPr>
        <w:t>then</w:t>
      </w:r>
      <w:r>
        <w:rPr>
          <w:rFonts w:ascii="Courier New" w:hAnsi="Courier New"/>
          <w:b w:val="0"/>
          <w:sz w:val="16"/>
        </w:rPr>
        <w:t xml:space="preserve"> it </w:t>
      </w:r>
      <w:r>
        <w:rPr>
          <w:rFonts w:ascii="Courier New" w:hAnsi="Courier New"/>
          <w:b w:val="0"/>
          <w:color w:val="0D5C73"/>
          <w:sz w:val="16"/>
        </w:rPr>
        <w:t>is</w:t>
      </w:r>
      <w:r>
        <w:rPr>
          <w:rFonts w:ascii="Courier New" w:hAnsi="Courier New"/>
          <w:b w:val="0"/>
          <w:sz w:val="16"/>
        </w:rPr>
        <w:t xml:space="preserve"> two byte: one byte </w:t>
      </w:r>
      <w:r>
        <w:rPr>
          <w:rFonts w:ascii="Courier New" w:hAnsi="Courier New"/>
          <w:b w:val="0"/>
          <w:color w:val="0D5C73"/>
          <w:sz w:val="16"/>
        </w:rPr>
        <w:t>set</w:t>
      </w:r>
      <w:r>
        <w:rPr>
          <w:rFonts w:ascii="Courier New" w:hAnsi="Courier New"/>
          <w:b w:val="0"/>
          <w:sz w:val="16"/>
        </w:rPr>
        <w:t xml:space="preserve"> to 81,</w:t>
      </w:r>
      <w:r>
        <w:rPr>
          <w:rFonts w:ascii="Courier New" w:hAnsi="Courier New"/>
          <w:b w:val="0"/>
          <w:sz w:val="16"/>
        </w:rPr>
        <w:br/>
      </w:r>
      <w:r>
        <w:rPr>
          <w:rFonts w:ascii="Courier New" w:hAnsi="Courier New"/>
          <w:b w:val="0"/>
          <w:sz w:val="16"/>
        </w:rPr>
        <w:t xml:space="preserve">            which indicates that one length byte will follow, </w:t>
      </w:r>
      <w:r>
        <w:rPr>
          <w:rFonts w:ascii="Courier New" w:hAnsi="Courier New"/>
          <w:b w:val="0"/>
          <w:color w:val="0D5C73"/>
          <w:sz w:val="16"/>
        </w:rPr>
        <w:t>and</w:t>
      </w:r>
      <w:r>
        <w:rPr>
          <w:rFonts w:ascii="Courier New" w:hAnsi="Courier New"/>
          <w:b w:val="0"/>
          <w:sz w:val="16"/>
        </w:rPr>
        <w:t xml:space="preserve"> one byte</w:t>
      </w:r>
      <w:r>
        <w:rPr>
          <w:rFonts w:ascii="Courier New" w:hAnsi="Courier New"/>
          <w:b w:val="0"/>
          <w:sz w:val="16"/>
        </w:rPr>
        <w:br/>
      </w:r>
      <w:r>
        <w:rPr>
          <w:rFonts w:ascii="Courier New" w:hAnsi="Courier New"/>
          <w:b w:val="0"/>
          <w:sz w:val="16"/>
        </w:rPr>
        <w:t xml:space="preserve">            containing the actual value.</w:t>
      </w:r>
      <w:r>
        <w:rPr>
          <w:rFonts w:ascii="Courier New" w:hAnsi="Courier New"/>
          <w:b w:val="0"/>
          <w:sz w:val="16"/>
        </w:rPr>
        <w:br/>
      </w:r>
      <w:r>
        <w:rPr>
          <w:rFonts w:ascii="Courier New" w:hAnsi="Courier New"/>
          <w:b w:val="0"/>
          <w:sz w:val="16"/>
        </w:rPr>
        <w:br/>
      </w:r>
      <w:r>
        <w:rPr>
          <w:rFonts w:ascii="Courier New" w:hAnsi="Courier New"/>
          <w:b w:val="0"/>
          <w:sz w:val="16"/>
        </w:rPr>
        <w:t xml:space="preserve">            https://stackoverflow.com/questions/54718741/how-to-der-encode-an-ecdsa-signature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if ( length &gt; 127 ) {</w:t>
      </w:r>
      <w:r>
        <w:rPr>
          <w:rFonts w:ascii="Courier New" w:hAnsi="Courier New"/>
          <w:b w:val="0"/>
          <w:sz w:val="16"/>
        </w:rPr>
        <w:br/>
      </w:r>
      <w:r>
        <w:rPr>
          <w:rFonts w:ascii="Courier New" w:hAnsi="Courier New"/>
          <w:b w:val="0"/>
          <w:sz w:val="16"/>
        </w:rPr>
        <w:t xml:space="preserve">            DERSignature.append( -127 );</w:t>
      </w:r>
      <w:r>
        <w:rPr>
          <w:rFonts w:ascii="Courier New" w:hAnsi="Courier New"/>
          <w:b w:val="0"/>
          <w:sz w:val="16"/>
        </w:rPr>
        <w:br/>
      </w:r>
      <w:r>
        <w:rPr>
          <w:rFonts w:ascii="Courier New" w:hAnsi="Courier New"/>
          <w:b w:val="0"/>
          <w:sz w:val="16"/>
        </w:rPr>
        <w:t xml:space="preserve">            length -= 256;</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DERSignature.append( length );</w:t>
      </w:r>
      <w:r>
        <w:rPr>
          <w:rFonts w:ascii="Courier New" w:hAnsi="Courier New"/>
          <w:b w:val="0"/>
          <w:sz w:val="16"/>
        </w:rPr>
        <w:br/>
      </w:r>
      <w:r>
        <w:rPr>
          <w:rFonts w:ascii="Courier New" w:hAnsi="Courier New"/>
          <w:b w:val="0"/>
          <w:sz w:val="16"/>
        </w:rPr>
        <w:br/>
      </w:r>
      <w:r>
        <w:rPr>
          <w:rFonts w:ascii="Courier New" w:hAnsi="Courier New"/>
          <w:b w:val="0"/>
          <w:sz w:val="16"/>
        </w:rPr>
        <w:t xml:space="preserve">        DERSignature.append( r, true );</w:t>
      </w:r>
      <w:r>
        <w:rPr>
          <w:rFonts w:ascii="Courier New" w:hAnsi="Courier New"/>
          <w:b w:val="0"/>
          <w:sz w:val="16"/>
        </w:rPr>
        <w:br/>
      </w:r>
      <w:r>
        <w:rPr>
          <w:rFonts w:ascii="Courier New" w:hAnsi="Courier New"/>
          <w:b w:val="0"/>
          <w:sz w:val="16"/>
        </w:rPr>
        <w:t xml:space="preserve">        DERSignature.append( s, true );</w:t>
      </w:r>
      <w:r>
        <w:rPr>
          <w:rFonts w:ascii="Courier New" w:hAnsi="Courier New"/>
          <w:b w:val="0"/>
          <w:sz w:val="16"/>
        </w:rPr>
        <w:br/>
      </w:r>
      <w:r>
        <w:rPr>
          <w:rFonts w:ascii="Courier New" w:hAnsi="Courier New"/>
          <w:b w:val="0"/>
          <w:sz w:val="16"/>
        </w:rPr>
        <w:br/>
      </w:r>
      <w:r>
        <w:rPr>
          <w:rFonts w:ascii="Courier New" w:hAnsi="Courier New"/>
          <w:b w:val="0"/>
          <w:sz w:val="16"/>
        </w:rPr>
        <w:t xml:space="preserve">        return javacast( </w:t>
      </w:r>
      <w:r>
        <w:rPr>
          <w:rFonts w:ascii="Courier New" w:hAnsi="Courier New"/>
          <w:b w:val="0"/>
          <w:color w:val="1E7E34"/>
          <w:sz w:val="16"/>
        </w:rPr>
        <w:t>'byte[]'</w:t>
      </w:r>
      <w:r>
        <w:rPr>
          <w:rFonts w:ascii="Courier New" w:hAnsi="Courier New"/>
          <w:b w:val="0"/>
          <w:sz w:val="16"/>
        </w:rPr>
        <w:t>, DERSignature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convertDERtoP1363( required any signature, required string algorithm ) {</w:t>
      </w:r>
      <w:r>
        <w:rPr>
          <w:rFonts w:ascii="Courier New" w:hAnsi="Courier New"/>
          <w:b w:val="0"/>
          <w:sz w:val="16"/>
        </w:rPr>
        <w:br/>
      </w:r>
      <w:r>
        <w:rPr>
          <w:rFonts w:ascii="Courier New" w:hAnsi="Courier New"/>
          <w:b w:val="0"/>
          <w:sz w:val="16"/>
        </w:rPr>
        <w:t xml:space="preserve">        // extract the two integers </w:t>
      </w:r>
      <w:r>
        <w:rPr>
          <w:rFonts w:ascii="Courier New" w:hAnsi="Courier New"/>
          <w:b w:val="0"/>
          <w:color w:val="0D5C73"/>
          <w:sz w:val="16"/>
        </w:rPr>
        <w:t>from</w:t>
      </w:r>
      <w:r>
        <w:rPr>
          <w:rFonts w:ascii="Courier New" w:hAnsi="Courier New"/>
          <w:b w:val="0"/>
          <w:sz w:val="16"/>
        </w:rPr>
        <w:t xml:space="preserve"> the DER signature</w:t>
      </w:r>
      <w:r>
        <w:rPr>
          <w:rFonts w:ascii="Courier New" w:hAnsi="Courier New"/>
          <w:b w:val="0"/>
          <w:sz w:val="16"/>
        </w:rPr>
        <w:br/>
      </w:r>
      <w:r>
        <w:rPr>
          <w:rFonts w:ascii="Courier New" w:hAnsi="Courier New"/>
          <w:b w:val="0"/>
          <w:sz w:val="16"/>
        </w:rPr>
        <w:t xml:space="preserve">        // assuming a 02 tag byte followed </w:t>
      </w:r>
      <w:r>
        <w:rPr>
          <w:rFonts w:ascii="Courier New" w:hAnsi="Courier New"/>
          <w:b w:val="0"/>
          <w:color w:val="0D5C73"/>
          <w:sz w:val="16"/>
        </w:rPr>
        <w:t>by</w:t>
      </w:r>
      <w:r>
        <w:rPr>
          <w:rFonts w:ascii="Courier New" w:hAnsi="Courier New"/>
          <w:b w:val="0"/>
          <w:sz w:val="16"/>
        </w:rPr>
        <w:t xml:space="preserve"> a single length byte since we should </w:t>
      </w:r>
      <w:r>
        <w:rPr>
          <w:rFonts w:ascii="Courier New" w:hAnsi="Courier New"/>
          <w:b w:val="0"/>
          <w:color w:val="0D5C73"/>
          <w:sz w:val="16"/>
        </w:rPr>
        <w:t>not</w:t>
      </w:r>
      <w:r>
        <w:rPr>
          <w:rFonts w:ascii="Courier New" w:hAnsi="Courier New"/>
          <w:b w:val="0"/>
          <w:sz w:val="16"/>
        </w:rPr>
        <w:t xml:space="preserve"> see</w:t>
      </w:r>
      <w:r>
        <w:rPr>
          <w:rFonts w:ascii="Courier New" w:hAnsi="Courier New"/>
          <w:b w:val="0"/>
          <w:sz w:val="16"/>
        </w:rPr>
        <w:br/>
      </w:r>
      <w:r>
        <w:rPr>
          <w:rFonts w:ascii="Courier New" w:hAnsi="Courier New"/>
          <w:b w:val="0"/>
          <w:sz w:val="16"/>
        </w:rPr>
        <w:t xml:space="preserve">        // anything larger </w:t>
      </w:r>
      <w:r>
        <w:rPr>
          <w:rFonts w:ascii="Courier New" w:hAnsi="Courier New"/>
          <w:b w:val="0"/>
          <w:color w:val="0D5C73"/>
          <w:sz w:val="16"/>
        </w:rPr>
        <w:t>in</w:t>
      </w:r>
      <w:r>
        <w:rPr>
          <w:rFonts w:ascii="Courier New" w:hAnsi="Courier New"/>
          <w:b w:val="0"/>
          <w:sz w:val="16"/>
        </w:rPr>
        <w:t xml:space="preserve"> the supported algorithms</w:t>
      </w:r>
      <w:r>
        <w:rPr>
          <w:rFonts w:ascii="Courier New" w:hAnsi="Courier New"/>
          <w:b w:val="0"/>
          <w:sz w:val="16"/>
        </w:rPr>
        <w:br/>
      </w:r>
      <w:r>
        <w:rPr>
          <w:rFonts w:ascii="Courier New" w:hAnsi="Courier New"/>
          <w:b w:val="0"/>
          <w:sz w:val="16"/>
        </w:rPr>
        <w:t xml:space="preserve">        var start = 3;</w:t>
      </w:r>
      <w:r>
        <w:rPr>
          <w:rFonts w:ascii="Courier New" w:hAnsi="Courier New"/>
          <w:b w:val="0"/>
          <w:sz w:val="16"/>
        </w:rPr>
        <w:br/>
      </w:r>
      <w:r>
        <w:rPr>
          <w:rFonts w:ascii="Courier New" w:hAnsi="Courier New"/>
          <w:b w:val="0"/>
          <w:sz w:val="16"/>
        </w:rPr>
        <w:t xml:space="preserve">        while ( signature[ start ] != 2 ) start++;</w:t>
      </w:r>
      <w:r>
        <w:rPr>
          <w:rFonts w:ascii="Courier New" w:hAnsi="Courier New"/>
          <w:b w:val="0"/>
          <w:sz w:val="16"/>
        </w:rPr>
        <w:br/>
      </w:r>
      <w:r>
        <w:rPr>
          <w:rFonts w:ascii="Courier New" w:hAnsi="Courier New"/>
          <w:b w:val="0"/>
          <w:sz w:val="16"/>
        </w:rPr>
        <w:t xml:space="preserve">        var r = arraySlice( signature, start + 2, signature[ start + 1 ] );</w:t>
      </w:r>
      <w:r>
        <w:rPr>
          <w:rFonts w:ascii="Courier New" w:hAnsi="Courier New"/>
          <w:b w:val="0"/>
          <w:sz w:val="16"/>
        </w:rPr>
        <w:br/>
      </w:r>
      <w:r>
        <w:rPr>
          <w:rFonts w:ascii="Courier New" w:hAnsi="Courier New"/>
          <w:b w:val="0"/>
          <w:sz w:val="16"/>
        </w:rPr>
        <w:t xml:space="preserve">        var s = arraySlice( signature, start + 2 + r.len() + 2 );</w:t>
      </w:r>
      <w:r>
        <w:rPr>
          <w:rFonts w:ascii="Courier New" w:hAnsi="Courier New"/>
          <w:b w:val="0"/>
          <w:sz w:val="16"/>
        </w:rPr>
        <w:br/>
      </w:r>
      <w:r>
        <w:rPr>
          <w:rFonts w:ascii="Courier New" w:hAnsi="Courier New"/>
          <w:b w:val="0"/>
          <w:sz w:val="16"/>
        </w:rPr>
        <w:br/>
      </w:r>
      <w:r>
        <w:rPr>
          <w:rFonts w:ascii="Courier New" w:hAnsi="Courier New"/>
          <w:b w:val="0"/>
          <w:sz w:val="16"/>
        </w:rPr>
        <w:t xml:space="preserve">        if ( r[ 1 ] == 0 ) r = arraySlice( r, 2 );</w:t>
      </w:r>
      <w:r>
        <w:rPr>
          <w:rFonts w:ascii="Courier New" w:hAnsi="Courier New"/>
          <w:b w:val="0"/>
          <w:sz w:val="16"/>
        </w:rPr>
        <w:br/>
      </w:r>
      <w:r>
        <w:rPr>
          <w:rFonts w:ascii="Courier New" w:hAnsi="Courier New"/>
          <w:b w:val="0"/>
          <w:sz w:val="16"/>
        </w:rPr>
        <w:t xml:space="preserve">        if ( s[ 1 ] == 0 ) s = arraySlice( s, 2 );</w:t>
      </w:r>
      <w:r>
        <w:rPr>
          <w:rFonts w:ascii="Courier New" w:hAnsi="Courier New"/>
          <w:b w:val="0"/>
          <w:sz w:val="16"/>
        </w:rPr>
        <w:br/>
      </w:r>
      <w:r>
        <w:rPr>
          <w:rFonts w:ascii="Courier New" w:hAnsi="Courier New"/>
          <w:b w:val="0"/>
          <w:sz w:val="16"/>
        </w:rPr>
        <w:br/>
      </w:r>
      <w:r>
        <w:rPr>
          <w:rFonts w:ascii="Courier New" w:hAnsi="Courier New"/>
          <w:b w:val="0"/>
          <w:sz w:val="16"/>
        </w:rPr>
        <w:t xml:space="preserve">        var lengthMap = {</w:t>
      </w:r>
      <w:r>
        <w:rPr>
          <w:rFonts w:ascii="Courier New" w:hAnsi="Courier New"/>
          <w:b w:val="0"/>
          <w:sz w:val="16"/>
        </w:rPr>
        <w:br/>
      </w:r>
      <w:r>
        <w:rPr>
          <w:rFonts w:ascii="Courier New" w:hAnsi="Courier New"/>
          <w:b w:val="0"/>
          <w:sz w:val="16"/>
        </w:rPr>
        <w:t xml:space="preserve">            ES256: 32,</w:t>
      </w:r>
      <w:r>
        <w:rPr>
          <w:rFonts w:ascii="Courier New" w:hAnsi="Courier New"/>
          <w:b w:val="0"/>
          <w:sz w:val="16"/>
        </w:rPr>
        <w:br/>
      </w:r>
      <w:r>
        <w:rPr>
          <w:rFonts w:ascii="Courier New" w:hAnsi="Courier New"/>
          <w:b w:val="0"/>
          <w:sz w:val="16"/>
        </w:rPr>
        <w:t xml:space="preserve">            ES384: 48,</w:t>
      </w:r>
      <w:r>
        <w:rPr>
          <w:rFonts w:ascii="Courier New" w:hAnsi="Courier New"/>
          <w:b w:val="0"/>
          <w:sz w:val="16"/>
        </w:rPr>
        <w:br/>
      </w:r>
      <w:r>
        <w:rPr>
          <w:rFonts w:ascii="Courier New" w:hAnsi="Courier New"/>
          <w:b w:val="0"/>
          <w:sz w:val="16"/>
        </w:rPr>
        <w:t xml:space="preserve">            ES512: 64</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P1363Signature = [ ];</w:t>
      </w:r>
      <w:r>
        <w:rPr>
          <w:rFonts w:ascii="Courier New" w:hAnsi="Courier New"/>
          <w:b w:val="0"/>
          <w:sz w:val="16"/>
        </w:rPr>
        <w:br/>
      </w:r>
      <w:r>
        <w:rPr>
          <w:rFonts w:ascii="Courier New" w:hAnsi="Courier New"/>
          <w:b w:val="0"/>
          <w:sz w:val="16"/>
        </w:rPr>
        <w:br/>
      </w:r>
      <w:r>
        <w:rPr>
          <w:rFonts w:ascii="Courier New" w:hAnsi="Courier New"/>
          <w:b w:val="0"/>
          <w:sz w:val="16"/>
        </w:rPr>
        <w:t xml:space="preserve">        for ( var i = 1; i &lt;= lengthMap[ algorithm ] - r.len(); i++ ) P1363Signature.append( 0 );</w:t>
      </w:r>
      <w:r>
        <w:rPr>
          <w:rFonts w:ascii="Courier New" w:hAnsi="Courier New"/>
          <w:b w:val="0"/>
          <w:sz w:val="16"/>
        </w:rPr>
        <w:br/>
      </w:r>
      <w:r>
        <w:rPr>
          <w:rFonts w:ascii="Courier New" w:hAnsi="Courier New"/>
          <w:b w:val="0"/>
          <w:sz w:val="16"/>
        </w:rPr>
        <w:t xml:space="preserve">        P1363Signature.append( r, true );</w:t>
      </w:r>
      <w:r>
        <w:rPr>
          <w:rFonts w:ascii="Courier New" w:hAnsi="Courier New"/>
          <w:b w:val="0"/>
          <w:sz w:val="16"/>
        </w:rPr>
        <w:br/>
      </w:r>
      <w:r>
        <w:rPr>
          <w:rFonts w:ascii="Courier New" w:hAnsi="Courier New"/>
          <w:b w:val="0"/>
          <w:sz w:val="16"/>
        </w:rPr>
        <w:br/>
      </w:r>
      <w:r>
        <w:rPr>
          <w:rFonts w:ascii="Courier New" w:hAnsi="Courier New"/>
          <w:b w:val="0"/>
          <w:sz w:val="16"/>
        </w:rPr>
        <w:t xml:space="preserve">        for ( var i = 1; i &lt;= lengthMap[ algorithm ] - s.len(); i++ ) P1363Signature.append( 0 );</w:t>
      </w:r>
      <w:r>
        <w:rPr>
          <w:rFonts w:ascii="Courier New" w:hAnsi="Courier New"/>
          <w:b w:val="0"/>
          <w:sz w:val="16"/>
        </w:rPr>
        <w:br/>
      </w:r>
      <w:r>
        <w:rPr>
          <w:rFonts w:ascii="Courier New" w:hAnsi="Courier New"/>
          <w:b w:val="0"/>
          <w:sz w:val="16"/>
        </w:rPr>
        <w:t xml:space="preserve">        P1363Signature.append( s, true );</w:t>
      </w:r>
      <w:r>
        <w:rPr>
          <w:rFonts w:ascii="Courier New" w:hAnsi="Courier New"/>
          <w:b w:val="0"/>
          <w:sz w:val="16"/>
        </w:rPr>
        <w:br/>
      </w:r>
      <w:r>
        <w:rPr>
          <w:rFonts w:ascii="Courier New" w:hAnsi="Courier New"/>
          <w:b w:val="0"/>
          <w:sz w:val="16"/>
        </w:rPr>
        <w:br/>
      </w:r>
      <w:r>
        <w:rPr>
          <w:rFonts w:ascii="Courier New" w:hAnsi="Courier New"/>
          <w:b w:val="0"/>
          <w:sz w:val="16"/>
        </w:rPr>
        <w:t xml:space="preserve">        return javacast( </w:t>
      </w:r>
      <w:r>
        <w:rPr>
          <w:rFonts w:ascii="Courier New" w:hAnsi="Courier New"/>
          <w:b w:val="0"/>
          <w:color w:val="1E7E34"/>
          <w:sz w:val="16"/>
        </w:rPr>
        <w:t>'byte[]'</w:t>
      </w:r>
      <w:r>
        <w:rPr>
          <w:rFonts w:ascii="Courier New" w:hAnsi="Courier New"/>
          <w:b w:val="0"/>
          <w:sz w:val="16"/>
        </w:rPr>
        <w:t>, P1363Signature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parsePEMEncodedKey( required string pemKey ) {</w:t>
      </w:r>
      <w:r>
        <w:rPr>
          <w:rFonts w:ascii="Courier New" w:hAnsi="Courier New"/>
          <w:b w:val="0"/>
          <w:sz w:val="16"/>
        </w:rPr>
        <w:br/>
      </w:r>
      <w:r>
        <w:rPr>
          <w:rFonts w:ascii="Courier New" w:hAnsi="Courier New"/>
          <w:b w:val="0"/>
          <w:sz w:val="16"/>
        </w:rPr>
        <w:t xml:space="preserve">        if ( reFind( </w:t>
      </w:r>
      <w:r>
        <w:rPr>
          <w:rFonts w:ascii="Courier New" w:hAnsi="Courier New"/>
          <w:b w:val="0"/>
          <w:color w:val="1E7E34"/>
          <w:sz w:val="16"/>
        </w:rPr>
        <w:t>'^-----BEGIN (RSA|EC) (PARAMETERS|PRIVATE)'</w:t>
      </w:r>
      <w:r>
        <w:rPr>
          <w:rFonts w:ascii="Courier New" w:hAnsi="Courier New"/>
          <w:b w:val="0"/>
          <w:sz w:val="16"/>
        </w:rPr>
        <w:t>, pemKey )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'jwtcfml.InvalidPrivateKey'</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private key format.'</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'Please encode your private key in PKCS8 format, e.g.: `openssl pkcs8 -topk8 -nocrypt -in privatekey.pem -out privatekey.pk8'</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binaryKey = binaryDecode(</w:t>
      </w:r>
      <w:r>
        <w:rPr>
          <w:rFonts w:ascii="Courier New" w:hAnsi="Courier New"/>
          <w:b w:val="0"/>
          <w:sz w:val="16"/>
        </w:rPr>
        <w:br/>
      </w:r>
      <w:r>
        <w:rPr>
          <w:rFonts w:ascii="Courier New" w:hAnsi="Courier New"/>
          <w:b w:val="0"/>
          <w:sz w:val="16"/>
        </w:rPr>
        <w:t xml:space="preserve">            trim( pemKey ).reReplace( </w:t>
      </w:r>
      <w:r>
        <w:rPr>
          <w:rFonts w:ascii="Courier New" w:hAnsi="Courier New"/>
          <w:b w:val="0"/>
          <w:color w:val="1E7E34"/>
          <w:sz w:val="16"/>
        </w:rPr>
        <w:t>'-----[A-Z\s]+-----'</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).reReplace( </w:t>
      </w:r>
      <w:r>
        <w:rPr>
          <w:rFonts w:ascii="Courier New" w:hAnsi="Courier New"/>
          <w:b w:val="0"/>
          <w:color w:val="1E7E34"/>
          <w:sz w:val="16"/>
        </w:rPr>
        <w:t>'[\r\n]'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'base64'</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find( </w:t>
      </w:r>
      <w:r>
        <w:rPr>
          <w:rFonts w:ascii="Courier New" w:hAnsi="Courier New"/>
          <w:b w:val="0"/>
          <w:color w:val="1E7E34"/>
          <w:sz w:val="16"/>
        </w:rPr>
        <w:t>'-----BEGIN CERTIFICATE-----'</w:t>
      </w:r>
      <w:r>
        <w:rPr>
          <w:rFonts w:ascii="Courier New" w:hAnsi="Courier New"/>
          <w:b w:val="0"/>
          <w:sz w:val="16"/>
        </w:rPr>
        <w:t>, pemKey ) ) {</w:t>
      </w:r>
      <w:r>
        <w:rPr>
          <w:rFonts w:ascii="Courier New" w:hAnsi="Courier New"/>
          <w:b w:val="0"/>
          <w:sz w:val="16"/>
        </w:rPr>
        <w:br/>
      </w:r>
      <w:r>
        <w:rPr>
          <w:rFonts w:ascii="Courier New" w:hAnsi="Courier New"/>
          <w:b w:val="0"/>
          <w:sz w:val="16"/>
        </w:rPr>
        <w:t xml:space="preserve">            var bis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'java.io.ByteArrayInputStream'</w:t>
      </w:r>
      <w:r>
        <w:rPr>
          <w:rFonts w:ascii="Courier New" w:hAnsi="Courier New"/>
          <w:b w:val="0"/>
          <w:sz w:val="16"/>
        </w:rPr>
        <w:t xml:space="preserve"> ).init( binaryKey );</w:t>
      </w:r>
      <w:r>
        <w:rPr>
          <w:rFonts w:ascii="Courier New" w:hAnsi="Courier New"/>
          <w:b w:val="0"/>
          <w:sz w:val="16"/>
        </w:rPr>
        <w:br/>
      </w:r>
      <w:r>
        <w:rPr>
          <w:rFonts w:ascii="Courier New" w:hAnsi="Courier New"/>
          <w:b w:val="0"/>
          <w:sz w:val="16"/>
        </w:rPr>
        <w:t xml:space="preserve">            return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'java.security.cert.CertificateFactory'</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.getInstance( </w:t>
      </w:r>
      <w:r>
        <w:rPr>
          <w:rFonts w:ascii="Courier New" w:hAnsi="Courier New"/>
          <w:b w:val="0"/>
          <w:color w:val="1E7E34"/>
          <w:sz w:val="16"/>
        </w:rPr>
        <w:t>'X.509'</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.generateCertificate( bis )</w:t>
      </w:r>
      <w:r>
        <w:rPr>
          <w:rFonts w:ascii="Courier New" w:hAnsi="Courier New"/>
          <w:b w:val="0"/>
          <w:sz w:val="16"/>
        </w:rPr>
        <w:br/>
      </w:r>
      <w:r>
        <w:rPr>
          <w:rFonts w:ascii="Courier New" w:hAnsi="Courier New"/>
          <w:b w:val="0"/>
          <w:sz w:val="16"/>
        </w:rPr>
        <w:t xml:space="preserve">                .getPublicKey();</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find( </w:t>
      </w:r>
      <w:r>
        <w:rPr>
          <w:rFonts w:ascii="Courier New" w:hAnsi="Courier New"/>
          <w:b w:val="0"/>
          <w:color w:val="1E7E34"/>
          <w:sz w:val="16"/>
        </w:rPr>
        <w:t>'-----BEGIN PUBLIC KEY-----'</w:t>
      </w:r>
      <w:r>
        <w:rPr>
          <w:rFonts w:ascii="Courier New" w:hAnsi="Courier New"/>
          <w:b w:val="0"/>
          <w:sz w:val="16"/>
        </w:rPr>
        <w:t>, pemKey ) ) {</w:t>
      </w:r>
      <w:r>
        <w:rPr>
          <w:rFonts w:ascii="Courier New" w:hAnsi="Courier New"/>
          <w:b w:val="0"/>
          <w:sz w:val="16"/>
        </w:rPr>
        <w:br/>
      </w:r>
      <w:r>
        <w:rPr>
          <w:rFonts w:ascii="Courier New" w:hAnsi="Courier New"/>
          <w:b w:val="0"/>
          <w:sz w:val="16"/>
        </w:rPr>
        <w:t xml:space="preserve">            var publicKeySpec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'java.security.spec.X509EncodedKeySpec'</w:t>
      </w:r>
      <w:r>
        <w:rPr>
          <w:rFonts w:ascii="Courier New" w:hAnsi="Courier New"/>
          <w:b w:val="0"/>
          <w:sz w:val="16"/>
        </w:rPr>
        <w:t xml:space="preserve"> ).init( binaryKey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return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.getInstance( </w:t>
      </w:r>
      <w:r>
        <w:rPr>
          <w:rFonts w:ascii="Courier New" w:hAnsi="Courier New"/>
          <w:b w:val="0"/>
          <w:color w:val="1E7E34"/>
          <w:sz w:val="16"/>
        </w:rPr>
        <w:t>'RSA'</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.generatePublic( publicKeySpec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return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.getInstance( </w:t>
      </w:r>
      <w:r>
        <w:rPr>
          <w:rFonts w:ascii="Courier New" w:hAnsi="Courier New"/>
          <w:b w:val="0"/>
          <w:color w:val="1E7E34"/>
          <w:sz w:val="16"/>
        </w:rPr>
        <w:t>'EC'</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.generatePublic( publicKeySpec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find( </w:t>
      </w:r>
      <w:r>
        <w:rPr>
          <w:rFonts w:ascii="Courier New" w:hAnsi="Courier New"/>
          <w:b w:val="0"/>
          <w:color w:val="1E7E34"/>
          <w:sz w:val="16"/>
        </w:rPr>
        <w:t>'-----BEGIN PRIVATE KEY-----'</w:t>
      </w:r>
      <w:r>
        <w:rPr>
          <w:rFonts w:ascii="Courier New" w:hAnsi="Courier New"/>
          <w:b w:val="0"/>
          <w:sz w:val="16"/>
        </w:rPr>
        <w:t>, pemKey ) ) {</w:t>
      </w:r>
      <w:r>
        <w:rPr>
          <w:rFonts w:ascii="Courier New" w:hAnsi="Courier New"/>
          <w:b w:val="0"/>
          <w:sz w:val="16"/>
        </w:rPr>
        <w:br/>
      </w:r>
      <w:r>
        <w:rPr>
          <w:rFonts w:ascii="Courier New" w:hAnsi="Courier New"/>
          <w:b w:val="0"/>
          <w:sz w:val="16"/>
        </w:rPr>
        <w:t xml:space="preserve">            var privateKeySpec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'java.security.spec.PKCS8EncodedKeySpec'</w:t>
      </w:r>
      <w:r>
        <w:rPr>
          <w:rFonts w:ascii="Courier New" w:hAnsi="Courier New"/>
          <w:b w:val="0"/>
          <w:sz w:val="16"/>
        </w:rPr>
        <w:t xml:space="preserve"> ).init( binaryKey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return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.getInstance( </w:t>
      </w:r>
      <w:r>
        <w:rPr>
          <w:rFonts w:ascii="Courier New" w:hAnsi="Courier New"/>
          <w:b w:val="0"/>
          <w:color w:val="1E7E34"/>
          <w:sz w:val="16"/>
        </w:rPr>
        <w:t>'RSA'</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.generatePrivate( privateKeySpec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return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.getInstance( </w:t>
      </w:r>
      <w:r>
        <w:rPr>
          <w:rFonts w:ascii="Courier New" w:hAnsi="Courier New"/>
          <w:b w:val="0"/>
          <w:color w:val="1E7E34"/>
          <w:sz w:val="16"/>
        </w:rPr>
        <w:t>'EC'</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.generatePrivate( privateKeySpec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'jwtcfml.InvalidPEMKey'</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PEM key.'</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'Please ensure you are using an RSA or EC public or private key or certificate.'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function parseJWK( required struct jwk ) {</w:t>
      </w:r>
      <w:r>
        <w:rPr>
          <w:rFonts w:ascii="Courier New" w:hAnsi="Courier New"/>
          <w:b w:val="0"/>
          <w:sz w:val="16"/>
        </w:rPr>
        <w:br/>
      </w:r>
      <w:r>
        <w:rPr>
          <w:rFonts w:ascii="Courier New" w:hAnsi="Courier New"/>
          <w:b w:val="0"/>
          <w:sz w:val="16"/>
        </w:rPr>
        <w:t xml:space="preserve">        if ( jwk.kty == </w:t>
      </w:r>
      <w:r>
        <w:rPr>
          <w:rFonts w:ascii="Courier New" w:hAnsi="Courier New"/>
          <w:b w:val="0"/>
          <w:color w:val="1E7E34"/>
          <w:sz w:val="16"/>
        </w:rPr>
        <w:t>'RSA'</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if ( jwk.keyExists( </w:t>
      </w:r>
      <w:r>
        <w:rPr>
          <w:rFonts w:ascii="Courier New" w:hAnsi="Courier New"/>
          <w:b w:val="0"/>
          <w:color w:val="1E7E34"/>
          <w:sz w:val="16"/>
        </w:rPr>
        <w:t>'d'</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var bigInts = bigIntegers( jwk, [ </w:t>
      </w:r>
      <w:r>
        <w:rPr>
          <w:rFonts w:ascii="Courier New" w:hAnsi="Courier New"/>
          <w:b w:val="0"/>
          <w:color w:val="1E7E34"/>
          <w:sz w:val="16"/>
        </w:rPr>
        <w:t>'n'</w:t>
      </w:r>
      <w:r>
        <w:rPr>
          <w:rFonts w:ascii="Courier New" w:hAnsi="Courier New"/>
          <w:b w:val="0"/>
          <w:sz w:val="16"/>
        </w:rPr>
        <w:t xml:space="preserve">, </w:t>
      </w:r>
      <w:r>
        <w:rPr>
          <w:rFonts w:ascii="Courier New" w:hAnsi="Courier New"/>
          <w:b w:val="0"/>
          <w:color w:val="1E7E34"/>
          <w:sz w:val="16"/>
        </w:rPr>
        <w:t>'e'</w:t>
      </w:r>
      <w:r>
        <w:rPr>
          <w:rFonts w:ascii="Courier New" w:hAnsi="Courier New"/>
          <w:b w:val="0"/>
          <w:sz w:val="16"/>
        </w:rPr>
        <w:t xml:space="preserve">, </w:t>
      </w:r>
      <w:r>
        <w:rPr>
          <w:rFonts w:ascii="Courier New" w:hAnsi="Courier New"/>
          <w:b w:val="0"/>
          <w:color w:val="1E7E34"/>
          <w:sz w:val="16"/>
        </w:rPr>
        <w:t>'d'</w:t>
      </w:r>
      <w:r>
        <w:rPr>
          <w:rFonts w:ascii="Courier New" w:hAnsi="Courier New"/>
          <w:b w:val="0"/>
          <w:sz w:val="16"/>
        </w:rPr>
        <w:t xml:space="preserve">, </w:t>
      </w:r>
      <w:r>
        <w:rPr>
          <w:rFonts w:ascii="Courier New" w:hAnsi="Courier New"/>
          <w:b w:val="0"/>
          <w:color w:val="1E7E34"/>
          <w:sz w:val="16"/>
        </w:rPr>
        <w:t>'p'</w:t>
      </w:r>
      <w:r>
        <w:rPr>
          <w:rFonts w:ascii="Courier New" w:hAnsi="Courier New"/>
          <w:b w:val="0"/>
          <w:sz w:val="16"/>
        </w:rPr>
        <w:t xml:space="preserve">, </w:t>
      </w:r>
      <w:r>
        <w:rPr>
          <w:rFonts w:ascii="Courier New" w:hAnsi="Courier New"/>
          <w:b w:val="0"/>
          <w:color w:val="1E7E34"/>
          <w:sz w:val="16"/>
        </w:rPr>
        <w:t>'q'</w:t>
      </w:r>
      <w:r>
        <w:rPr>
          <w:rFonts w:ascii="Courier New" w:hAnsi="Courier New"/>
          <w:b w:val="0"/>
          <w:sz w:val="16"/>
        </w:rPr>
        <w:t xml:space="preserve">, </w:t>
      </w:r>
      <w:r>
        <w:rPr>
          <w:rFonts w:ascii="Courier New" w:hAnsi="Courier New"/>
          <w:b w:val="0"/>
          <w:color w:val="1E7E34"/>
          <w:sz w:val="16"/>
        </w:rPr>
        <w:t>'dp'</w:t>
      </w:r>
      <w:r>
        <w:rPr>
          <w:rFonts w:ascii="Courier New" w:hAnsi="Courier New"/>
          <w:b w:val="0"/>
          <w:sz w:val="16"/>
        </w:rPr>
        <w:t xml:space="preserve">, </w:t>
      </w:r>
      <w:r>
        <w:rPr>
          <w:rFonts w:ascii="Courier New" w:hAnsi="Courier New"/>
          <w:b w:val="0"/>
          <w:color w:val="1E7E34"/>
          <w:sz w:val="16"/>
        </w:rPr>
        <w:t>'dq'</w:t>
      </w:r>
      <w:r>
        <w:rPr>
          <w:rFonts w:ascii="Courier New" w:hAnsi="Courier New"/>
          <w:b w:val="0"/>
          <w:sz w:val="16"/>
        </w:rPr>
        <w:t xml:space="preserve">, </w:t>
      </w:r>
      <w:r>
        <w:rPr>
          <w:rFonts w:ascii="Courier New" w:hAnsi="Courier New"/>
          <w:b w:val="0"/>
          <w:color w:val="1E7E34"/>
          <w:sz w:val="16"/>
        </w:rPr>
        <w:t>'qi'</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keySpec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'java.security.spec.RSAPrivateCrtKeySpec'</w:t>
      </w:r>
      <w:r>
        <w:rPr>
          <w:rFonts w:ascii="Courier New" w:hAnsi="Courier New"/>
          <w:b w:val="0"/>
          <w:sz w:val="16"/>
        </w:rPr>
        <w:t xml:space="preserve"> ).init(</w:t>
      </w:r>
      <w:r>
        <w:rPr>
          <w:rFonts w:ascii="Courier New" w:hAnsi="Courier New"/>
          <w:b w:val="0"/>
          <w:sz w:val="16"/>
        </w:rPr>
        <w:br/>
      </w:r>
      <w:r>
        <w:rPr>
          <w:rFonts w:ascii="Courier New" w:hAnsi="Courier New"/>
          <w:b w:val="0"/>
          <w:sz w:val="16"/>
        </w:rPr>
        <w:t xml:space="preserve">                        bigInts.n,</w:t>
      </w:r>
      <w:r>
        <w:rPr>
          <w:rFonts w:ascii="Courier New" w:hAnsi="Courier New"/>
          <w:b w:val="0"/>
          <w:sz w:val="16"/>
        </w:rPr>
        <w:br/>
      </w:r>
      <w:r>
        <w:rPr>
          <w:rFonts w:ascii="Courier New" w:hAnsi="Courier New"/>
          <w:b w:val="0"/>
          <w:sz w:val="16"/>
        </w:rPr>
        <w:t xml:space="preserve">                        bigInts.e,</w:t>
      </w:r>
      <w:r>
        <w:rPr>
          <w:rFonts w:ascii="Courier New" w:hAnsi="Courier New"/>
          <w:b w:val="0"/>
          <w:sz w:val="16"/>
        </w:rPr>
        <w:br/>
      </w:r>
      <w:r>
        <w:rPr>
          <w:rFonts w:ascii="Courier New" w:hAnsi="Courier New"/>
          <w:b w:val="0"/>
          <w:sz w:val="16"/>
        </w:rPr>
        <w:t xml:space="preserve">                        bigInts.d,</w:t>
      </w:r>
      <w:r>
        <w:rPr>
          <w:rFonts w:ascii="Courier New" w:hAnsi="Courier New"/>
          <w:b w:val="0"/>
          <w:sz w:val="16"/>
        </w:rPr>
        <w:br/>
      </w:r>
      <w:r>
        <w:rPr>
          <w:rFonts w:ascii="Courier New" w:hAnsi="Courier New"/>
          <w:b w:val="0"/>
          <w:sz w:val="16"/>
        </w:rPr>
        <w:t xml:space="preserve">                        bigInts.p,</w:t>
      </w:r>
      <w:r>
        <w:rPr>
          <w:rFonts w:ascii="Courier New" w:hAnsi="Courier New"/>
          <w:b w:val="0"/>
          <w:sz w:val="16"/>
        </w:rPr>
        <w:br/>
      </w:r>
      <w:r>
        <w:rPr>
          <w:rFonts w:ascii="Courier New" w:hAnsi="Courier New"/>
          <w:b w:val="0"/>
          <w:sz w:val="16"/>
        </w:rPr>
        <w:t xml:space="preserve">                        bigInts.q,</w:t>
      </w:r>
      <w:r>
        <w:rPr>
          <w:rFonts w:ascii="Courier New" w:hAnsi="Courier New"/>
          <w:b w:val="0"/>
          <w:sz w:val="16"/>
        </w:rPr>
        <w:br/>
      </w:r>
      <w:r>
        <w:rPr>
          <w:rFonts w:ascii="Courier New" w:hAnsi="Courier New"/>
          <w:b w:val="0"/>
          <w:sz w:val="16"/>
        </w:rPr>
        <w:t xml:space="preserve">                        bigInts.dp,</w:t>
      </w:r>
      <w:r>
        <w:rPr>
          <w:rFonts w:ascii="Courier New" w:hAnsi="Courier New"/>
          <w:b w:val="0"/>
          <w:sz w:val="16"/>
        </w:rPr>
        <w:br/>
      </w:r>
      <w:r>
        <w:rPr>
          <w:rFonts w:ascii="Courier New" w:hAnsi="Courier New"/>
          <w:b w:val="0"/>
          <w:sz w:val="16"/>
        </w:rPr>
        <w:t xml:space="preserve">                        bigInts.dq,</w:t>
      </w:r>
      <w:r>
        <w:rPr>
          <w:rFonts w:ascii="Courier New" w:hAnsi="Courier New"/>
          <w:b w:val="0"/>
          <w:sz w:val="16"/>
        </w:rPr>
        <w:br/>
      </w:r>
      <w:r>
        <w:rPr>
          <w:rFonts w:ascii="Courier New" w:hAnsi="Courier New"/>
          <w:b w:val="0"/>
          <w:sz w:val="16"/>
        </w:rPr>
        <w:t xml:space="preserve">                        bigInts.qi</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kf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).getInstance( </w:t>
      </w:r>
      <w:r>
        <w:rPr>
          <w:rFonts w:ascii="Courier New" w:hAnsi="Courier New"/>
          <w:b w:val="0"/>
          <w:color w:val="1E7E34"/>
          <w:sz w:val="16"/>
        </w:rPr>
        <w:t>'RSA'</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kf.generatePrivate( 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var bigInts = bigIntegers( jwk, [ </w:t>
      </w:r>
      <w:r>
        <w:rPr>
          <w:rFonts w:ascii="Courier New" w:hAnsi="Courier New"/>
          <w:b w:val="0"/>
          <w:color w:val="1E7E34"/>
          <w:sz w:val="16"/>
        </w:rPr>
        <w:t>'n'</w:t>
      </w:r>
      <w:r>
        <w:rPr>
          <w:rFonts w:ascii="Courier New" w:hAnsi="Courier New"/>
          <w:b w:val="0"/>
          <w:sz w:val="16"/>
        </w:rPr>
        <w:t xml:space="preserve">, </w:t>
      </w:r>
      <w:r>
        <w:rPr>
          <w:rFonts w:ascii="Courier New" w:hAnsi="Courier New"/>
          <w:b w:val="0"/>
          <w:color w:val="1E7E34"/>
          <w:sz w:val="16"/>
        </w:rPr>
        <w:t>'d'</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keySpec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'java.security.spec.RSAPrivateKeySpec'</w:t>
      </w:r>
      <w:r>
        <w:rPr>
          <w:rFonts w:ascii="Courier New" w:hAnsi="Courier New"/>
          <w:b w:val="0"/>
          <w:sz w:val="16"/>
        </w:rPr>
        <w:t xml:space="preserve"> ).init(</w:t>
      </w:r>
      <w:r>
        <w:rPr>
          <w:rFonts w:ascii="Courier New" w:hAnsi="Courier New"/>
          <w:b w:val="0"/>
          <w:sz w:val="16"/>
        </w:rPr>
        <w:br/>
      </w:r>
      <w:r>
        <w:rPr>
          <w:rFonts w:ascii="Courier New" w:hAnsi="Courier New"/>
          <w:b w:val="0"/>
          <w:sz w:val="16"/>
        </w:rPr>
        <w:t xml:space="preserve">                        bigInts.n,</w:t>
      </w:r>
      <w:r>
        <w:rPr>
          <w:rFonts w:ascii="Courier New" w:hAnsi="Courier New"/>
          <w:b w:val="0"/>
          <w:sz w:val="16"/>
        </w:rPr>
        <w:br/>
      </w:r>
      <w:r>
        <w:rPr>
          <w:rFonts w:ascii="Courier New" w:hAnsi="Courier New"/>
          <w:b w:val="0"/>
          <w:sz w:val="16"/>
        </w:rPr>
        <w:t xml:space="preserve">                        bigInts.d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kf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).getInstance( </w:t>
      </w:r>
      <w:r>
        <w:rPr>
          <w:rFonts w:ascii="Courier New" w:hAnsi="Courier New"/>
          <w:b w:val="0"/>
          <w:color w:val="1E7E34"/>
          <w:sz w:val="16"/>
        </w:rPr>
        <w:t>'RSA'</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kf.generatePrivate( keySpec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try {</w:t>
      </w:r>
      <w:r>
        <w:rPr>
          <w:rFonts w:ascii="Courier New" w:hAnsi="Courier New"/>
          <w:b w:val="0"/>
          <w:sz w:val="16"/>
        </w:rPr>
        <w:br/>
      </w:r>
      <w:r>
        <w:rPr>
          <w:rFonts w:ascii="Courier New" w:hAnsi="Courier New"/>
          <w:b w:val="0"/>
          <w:sz w:val="16"/>
        </w:rPr>
        <w:t xml:space="preserve">                    var bigInts = bigIntegers( jwk, [ </w:t>
      </w:r>
      <w:r>
        <w:rPr>
          <w:rFonts w:ascii="Courier New" w:hAnsi="Courier New"/>
          <w:b w:val="0"/>
          <w:color w:val="1E7E34"/>
          <w:sz w:val="16"/>
        </w:rPr>
        <w:t>'n'</w:t>
      </w:r>
      <w:r>
        <w:rPr>
          <w:rFonts w:ascii="Courier New" w:hAnsi="Courier New"/>
          <w:b w:val="0"/>
          <w:sz w:val="16"/>
        </w:rPr>
        <w:t xml:space="preserve">, </w:t>
      </w:r>
      <w:r>
        <w:rPr>
          <w:rFonts w:ascii="Courier New" w:hAnsi="Courier New"/>
          <w:b w:val="0"/>
          <w:color w:val="1E7E34"/>
          <w:sz w:val="16"/>
        </w:rPr>
        <w:t>'e'</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ks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'java.security.spec.RSAPublicKeySpec'</w:t>
      </w:r>
      <w:r>
        <w:rPr>
          <w:rFonts w:ascii="Courier New" w:hAnsi="Courier New"/>
          <w:b w:val="0"/>
          <w:sz w:val="16"/>
        </w:rPr>
        <w:t xml:space="preserve"> ).init( bigInts.n, bigInts.e );</w:t>
      </w:r>
      <w:r>
        <w:rPr>
          <w:rFonts w:ascii="Courier New" w:hAnsi="Courier New"/>
          <w:b w:val="0"/>
          <w:sz w:val="16"/>
        </w:rPr>
        <w:br/>
      </w:r>
      <w:r>
        <w:rPr>
          <w:rFonts w:ascii="Courier New" w:hAnsi="Courier New"/>
          <w:b w:val="0"/>
          <w:sz w:val="16"/>
        </w:rPr>
        <w:t xml:space="preserve">                    var kf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).getInstance( </w:t>
      </w:r>
      <w:r>
        <w:rPr>
          <w:rFonts w:ascii="Courier New" w:hAnsi="Courier New"/>
          <w:b w:val="0"/>
          <w:color w:val="1E7E34"/>
          <w:sz w:val="16"/>
        </w:rPr>
        <w:t>'RSA'</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kf.generatePublic( ks );</w:t>
      </w:r>
      <w:r>
        <w:rPr>
          <w:rFonts w:ascii="Courier New" w:hAnsi="Courier New"/>
          <w:b w:val="0"/>
          <w:sz w:val="16"/>
        </w:rPr>
        <w:br/>
      </w:r>
      <w:r>
        <w:rPr>
          <w:rFonts w:ascii="Courier New" w:hAnsi="Courier New"/>
          <w:b w:val="0"/>
          <w:sz w:val="16"/>
        </w:rPr>
        <w:t xml:space="preserve">                } catch ( any 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jwk.kty == </w:t>
      </w:r>
      <w:r>
        <w:rPr>
          <w:rFonts w:ascii="Courier New" w:hAnsi="Courier New"/>
          <w:b w:val="0"/>
          <w:color w:val="1E7E34"/>
          <w:sz w:val="16"/>
        </w:rPr>
        <w:t>'EC'</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kf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'java.security.KeyFactory'</w:t>
      </w:r>
      <w:r>
        <w:rPr>
          <w:rFonts w:ascii="Courier New" w:hAnsi="Courier New"/>
          <w:b w:val="0"/>
          <w:sz w:val="16"/>
        </w:rPr>
        <w:t xml:space="preserve"> ).getInstance( </w:t>
      </w:r>
      <w:r>
        <w:rPr>
          <w:rFonts w:ascii="Courier New" w:hAnsi="Courier New"/>
          <w:b w:val="0"/>
          <w:color w:val="1E7E34"/>
          <w:sz w:val="16"/>
        </w:rPr>
        <w:t>'EC'</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ECParameterSpec = getECParameterSpec( jwk.crv );</w:t>
      </w:r>
      <w:r>
        <w:rPr>
          <w:rFonts w:ascii="Courier New" w:hAnsi="Courier New"/>
          <w:b w:val="0"/>
          <w:sz w:val="16"/>
        </w:rPr>
        <w:br/>
      </w:r>
      <w:r>
        <w:rPr>
          <w:rFonts w:ascii="Courier New" w:hAnsi="Courier New"/>
          <w:b w:val="0"/>
          <w:sz w:val="16"/>
        </w:rPr>
        <w:br/>
      </w:r>
      <w:r>
        <w:rPr>
          <w:rFonts w:ascii="Courier New" w:hAnsi="Courier New"/>
          <w:b w:val="0"/>
          <w:sz w:val="16"/>
        </w:rPr>
        <w:t xml:space="preserve">            if ( jwk.keyExists( </w:t>
      </w:r>
      <w:r>
        <w:rPr>
          <w:rFonts w:ascii="Courier New" w:hAnsi="Courier New"/>
          <w:b w:val="0"/>
          <w:color w:val="1E7E34"/>
          <w:sz w:val="16"/>
        </w:rPr>
        <w:t>'d'</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var bigInts = bigIntegers( jwk, [ </w:t>
      </w:r>
      <w:r>
        <w:rPr>
          <w:rFonts w:ascii="Courier New" w:hAnsi="Courier New"/>
          <w:b w:val="0"/>
          <w:color w:val="1E7E34"/>
          <w:sz w:val="16"/>
        </w:rPr>
        <w:t>'d'</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ks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'java.security.spec.ECPrivateKeySpec'</w:t>
      </w:r>
      <w:r>
        <w:rPr>
          <w:rFonts w:ascii="Courier New" w:hAnsi="Courier New"/>
          <w:b w:val="0"/>
          <w:sz w:val="16"/>
        </w:rPr>
        <w:t xml:space="preserve"> ).init(</w:t>
      </w:r>
      <w:r>
        <w:rPr>
          <w:rFonts w:ascii="Courier New" w:hAnsi="Courier New"/>
          <w:b w:val="0"/>
          <w:sz w:val="16"/>
        </w:rPr>
        <w:br/>
      </w:r>
      <w:r>
        <w:rPr>
          <w:rFonts w:ascii="Courier New" w:hAnsi="Courier New"/>
          <w:b w:val="0"/>
          <w:sz w:val="16"/>
        </w:rPr>
        <w:t xml:space="preserve">                    bigInts.d,</w:t>
      </w:r>
      <w:r>
        <w:rPr>
          <w:rFonts w:ascii="Courier New" w:hAnsi="Courier New"/>
          <w:b w:val="0"/>
          <w:sz w:val="16"/>
        </w:rPr>
        <w:br/>
      </w:r>
      <w:r>
        <w:rPr>
          <w:rFonts w:ascii="Courier New" w:hAnsi="Courier New"/>
          <w:b w:val="0"/>
          <w:sz w:val="16"/>
        </w:rPr>
        <w:t xml:space="preserve">                    ECParameterSpec</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kf.generatePrivate( ks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bigInts = bigIntegers( jwk, [ </w:t>
      </w:r>
      <w:r>
        <w:rPr>
          <w:rFonts w:ascii="Courier New" w:hAnsi="Courier New"/>
          <w:b w:val="0"/>
          <w:color w:val="1E7E34"/>
          <w:sz w:val="16"/>
        </w:rPr>
        <w:t>'x'</w:t>
      </w:r>
      <w:r>
        <w:rPr>
          <w:rFonts w:ascii="Courier New" w:hAnsi="Courier New"/>
          <w:b w:val="0"/>
          <w:sz w:val="16"/>
        </w:rPr>
        <w:t xml:space="preserve">, </w:t>
      </w:r>
      <w:r>
        <w:rPr>
          <w:rFonts w:ascii="Courier New" w:hAnsi="Courier New"/>
          <w:b w:val="0"/>
          <w:color w:val="1E7E34"/>
          <w:sz w:val="16"/>
        </w:rPr>
        <w:t>'y'</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ECPoint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'java.security.spec.ECPoint'</w:t>
      </w:r>
      <w:r>
        <w:rPr>
          <w:rFonts w:ascii="Courier New" w:hAnsi="Courier New"/>
          <w:b w:val="0"/>
          <w:sz w:val="16"/>
        </w:rPr>
        <w:t xml:space="preserve"> ).init( bigInts.x, bigInts.y );</w:t>
      </w:r>
      <w:r>
        <w:rPr>
          <w:rFonts w:ascii="Courier New" w:hAnsi="Courier New"/>
          <w:b w:val="0"/>
          <w:sz w:val="16"/>
        </w:rPr>
        <w:br/>
      </w:r>
      <w:r>
        <w:rPr>
          <w:rFonts w:ascii="Courier New" w:hAnsi="Courier New"/>
          <w:b w:val="0"/>
          <w:sz w:val="16"/>
        </w:rPr>
        <w:t xml:space="preserve">                var ks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'java.security.spec.ECPublicKeySpec'</w:t>
      </w:r>
      <w:r>
        <w:rPr>
          <w:rFonts w:ascii="Courier New" w:hAnsi="Courier New"/>
          <w:b w:val="0"/>
          <w:sz w:val="16"/>
        </w:rPr>
        <w:t xml:space="preserve"> ).init( ECPoint, ECParameterSpec );</w:t>
      </w:r>
      <w:r>
        <w:rPr>
          <w:rFonts w:ascii="Courier New" w:hAnsi="Courier New"/>
          <w:b w:val="0"/>
          <w:sz w:val="16"/>
        </w:rPr>
        <w:br/>
      </w:r>
      <w:r>
        <w:rPr>
          <w:rFonts w:ascii="Courier New" w:hAnsi="Courier New"/>
          <w:b w:val="0"/>
          <w:sz w:val="16"/>
        </w:rPr>
        <w:t xml:space="preserve">                return kf.generatePublic( ks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'jwtcfml.InvalidJWK'</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JWK key.'</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'Please ensure you are using an valid JWK RSA or EC public or private key.'</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bigIntegers( jwk, keys ) {</w:t>
      </w:r>
      <w:r>
        <w:rPr>
          <w:rFonts w:ascii="Courier New" w:hAnsi="Courier New"/>
          <w:b w:val="0"/>
          <w:sz w:val="16"/>
        </w:rPr>
        <w:br/>
      </w:r>
      <w:r>
        <w:rPr>
          <w:rFonts w:ascii="Courier New" w:hAnsi="Courier New"/>
          <w:b w:val="0"/>
          <w:sz w:val="16"/>
        </w:rPr>
        <w:t xml:space="preserve">        var bigInts = { };</w:t>
      </w:r>
      <w:r>
        <w:rPr>
          <w:rFonts w:ascii="Courier New" w:hAnsi="Courier New"/>
          <w:b w:val="0"/>
          <w:sz w:val="16"/>
        </w:rPr>
        <w:br/>
      </w:r>
      <w:r>
        <w:rPr>
          <w:rFonts w:ascii="Courier New" w:hAnsi="Courier New"/>
          <w:b w:val="0"/>
          <w:sz w:val="16"/>
        </w:rPr>
        <w:t xml:space="preserve">        for ( var key </w:t>
      </w:r>
      <w:r>
        <w:rPr>
          <w:rFonts w:ascii="Courier New" w:hAnsi="Courier New"/>
          <w:b w:val="0"/>
          <w:color w:val="0D5C73"/>
          <w:sz w:val="16"/>
        </w:rPr>
        <w:t>in</w:t>
      </w:r>
      <w:r>
        <w:rPr>
          <w:rFonts w:ascii="Courier New" w:hAnsi="Courier New"/>
          <w:b w:val="0"/>
          <w:sz w:val="16"/>
        </w:rPr>
        <w:t xml:space="preserve"> keys ) {</w:t>
      </w:r>
      <w:r>
        <w:rPr>
          <w:rFonts w:ascii="Courier New" w:hAnsi="Courier New"/>
          <w:b w:val="0"/>
          <w:sz w:val="16"/>
        </w:rPr>
        <w:br/>
      </w:r>
      <w:r>
        <w:rPr>
          <w:rFonts w:ascii="Courier New" w:hAnsi="Courier New"/>
          <w:b w:val="0"/>
          <w:sz w:val="16"/>
        </w:rPr>
        <w:t xml:space="preserve">            bigInts[ key ]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'java.math.BigInteger'</w:t>
      </w:r>
      <w:r>
        <w:rPr>
          <w:rFonts w:ascii="Courier New" w:hAnsi="Courier New"/>
          <w:b w:val="0"/>
          <w:sz w:val="16"/>
        </w:rPr>
        <w:t xml:space="preserve"> ).init( 1, base64UrlToBinary( jwk[ key ]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bigInts;</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getECParameterSpec( crv ) {</w:t>
      </w:r>
      <w:r>
        <w:rPr>
          <w:rFonts w:ascii="Courier New" w:hAnsi="Courier New"/>
          <w:b w:val="0"/>
          <w:sz w:val="16"/>
        </w:rPr>
        <w:br/>
      </w:r>
      <w:r>
        <w:rPr>
          <w:rFonts w:ascii="Courier New" w:hAnsi="Courier New"/>
          <w:b w:val="0"/>
          <w:sz w:val="16"/>
        </w:rPr>
        <w:t xml:space="preserve">        if ( !variables.ECParameterSpecCache.keyExists( crv ) ) {</w:t>
      </w:r>
      <w:r>
        <w:rPr>
          <w:rFonts w:ascii="Courier New" w:hAnsi="Courier New"/>
          <w:b w:val="0"/>
          <w:sz w:val="16"/>
        </w:rPr>
        <w:br/>
      </w:r>
      <w:r>
        <w:rPr>
          <w:rFonts w:ascii="Courier New" w:hAnsi="Courier New"/>
          <w:b w:val="0"/>
          <w:sz w:val="16"/>
        </w:rPr>
        <w:t xml:space="preserve">            var kpg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'java.security.KeyPairGenerator'</w:t>
      </w:r>
      <w:r>
        <w:rPr>
          <w:rFonts w:ascii="Courier New" w:hAnsi="Courier New"/>
          <w:b w:val="0"/>
          <w:sz w:val="16"/>
        </w:rPr>
        <w:t xml:space="preserve"> ).getInstance( </w:t>
      </w:r>
      <w:r>
        <w:rPr>
          <w:rFonts w:ascii="Courier New" w:hAnsi="Courier New"/>
          <w:b w:val="0"/>
          <w:color w:val="1E7E34"/>
          <w:sz w:val="16"/>
        </w:rPr>
        <w:t>'EC'</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ecgp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'java.security.spec.ECGenParameterSpec'</w:t>
      </w:r>
      <w:r>
        <w:rPr>
          <w:rFonts w:ascii="Courier New" w:hAnsi="Courier New"/>
          <w:b w:val="0"/>
          <w:sz w:val="16"/>
        </w:rPr>
        <w:t xml:space="preserve"> ).init(</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'secp#crv.listLast( '</w:t>
      </w:r>
      <w:r>
        <w:rPr>
          <w:rFonts w:ascii="Courier New" w:hAnsi="Courier New"/>
          <w:b w:val="0"/>
          <w:sz w:val="16"/>
        </w:rPr>
        <w:t>-</w:t>
      </w:r>
      <w:r>
        <w:rPr>
          <w:rFonts w:ascii="Courier New" w:hAnsi="Courier New"/>
          <w:b w:val="0"/>
          <w:color w:val="1E7E34"/>
          <w:sz w:val="16"/>
        </w:rPr>
        <w:t>' )#r1'</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kpg.initialize( ecgp );</w:t>
      </w:r>
      <w:r>
        <w:rPr>
          <w:rFonts w:ascii="Courier New" w:hAnsi="Courier New"/>
          <w:b w:val="0"/>
          <w:sz w:val="16"/>
        </w:rPr>
        <w:br/>
      </w:r>
      <w:r>
        <w:rPr>
          <w:rFonts w:ascii="Courier New" w:hAnsi="Courier New"/>
          <w:b w:val="0"/>
          <w:sz w:val="16"/>
        </w:rPr>
        <w:t xml:space="preserve">            variables.ECParameterSpecCache[ crv ] = kpg</w:t>
      </w:r>
      <w:r>
        <w:rPr>
          <w:rFonts w:ascii="Courier New" w:hAnsi="Courier New"/>
          <w:b w:val="0"/>
          <w:sz w:val="16"/>
        </w:rPr>
        <w:br/>
      </w:r>
      <w:r>
        <w:rPr>
          <w:rFonts w:ascii="Courier New" w:hAnsi="Courier New"/>
          <w:b w:val="0"/>
          <w:sz w:val="16"/>
        </w:rPr>
        <w:t xml:space="preserve">                .generateKeyPair()</w:t>
      </w:r>
      <w:r>
        <w:rPr>
          <w:rFonts w:ascii="Courier New" w:hAnsi="Courier New"/>
          <w:b w:val="0"/>
          <w:sz w:val="16"/>
        </w:rPr>
        <w:br/>
      </w:r>
      <w:r>
        <w:rPr>
          <w:rFonts w:ascii="Courier New" w:hAnsi="Courier New"/>
          <w:b w:val="0"/>
          <w:sz w:val="16"/>
        </w:rPr>
        <w:t xml:space="preserve">                .getPublic()</w:t>
      </w:r>
      <w:r>
        <w:rPr>
          <w:rFonts w:ascii="Courier New" w:hAnsi="Courier New"/>
          <w:b w:val="0"/>
          <w:sz w:val="16"/>
        </w:rPr>
        <w:br/>
      </w:r>
      <w:r>
        <w:rPr>
          <w:rFonts w:ascii="Courier New" w:hAnsi="Courier New"/>
          <w:b w:val="0"/>
          <w:sz w:val="16"/>
        </w:rPr>
        <w:t xml:space="preserve">                .getParams();</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variables.ECParameterSpecCache[ crv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w:t>
      </w:r>
    </w:p>
    <w:p>
      <w:pPr>
        <w:pStyle w:val="Heading1"/>
      </w:pPr>
      <w:r>
        <w:t>v1/lib/expression_parser.cfc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this.args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&lt;cfproperty</w:t>
      </w:r>
      <w:r>
        <w:rPr>
          <w:rFonts w:ascii="Courier New" w:hAnsi="Courier New"/>
          <w:b w:val="0"/>
          <w:sz w:val="16"/>
        </w:rPr>
        <w:t xml:space="preserve"> name=</w:t>
      </w:r>
      <w:r>
        <w:rPr>
          <w:rFonts w:ascii="Courier New" w:hAnsi="Courier New"/>
          <w:b w:val="0"/>
          <w:color w:val="1E7E34"/>
          <w:sz w:val="16"/>
        </w:rPr>
        <w:t>"entity"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"init"</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"entity"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1E7E34"/>
          <w:sz w:val="16"/>
        </w:rPr>
        <w:t>"instance_operation_cfs_param"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this.entity=arguments.entity/&gt;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this&gt;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"eval"</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"expression"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"context"</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args=[]/&gt;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parse(args, tokenize(arguments.expression),0)/&gt;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computeExpression(args[1].function, args[1].args, arguments.context)/&gt;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"extractParams"</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"expression"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params=[]/&gt;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parseForParams(params, tokenize(arguments.expression),0)/&gt;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params/&gt;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"tokenize"</w:t>
      </w:r>
      <w:r>
        <w:rPr>
          <w:rFonts w:ascii="Courier New" w:hAnsi="Courier New"/>
          <w:b w:val="0"/>
          <w:sz w:val="16"/>
        </w:rPr>
        <w:t xml:space="preserve"> returntype=</w:t>
      </w:r>
      <w:r>
        <w:rPr>
          <w:rFonts w:ascii="Courier New" w:hAnsi="Courier New"/>
          <w:b w:val="0"/>
          <w:color w:val="1E7E34"/>
          <w:sz w:val="16"/>
        </w:rPr>
        <w:t>"array"</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"expression"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pattern=</w:t>
      </w:r>
      <w:r>
        <w:rPr>
          <w:rFonts w:ascii="Courier New" w:hAnsi="Courier New"/>
          <w:b w:val="0"/>
          <w:color w:val="1E7E34"/>
          <w:sz w:val="16"/>
        </w:rPr>
        <w:t>'"(.*?)"|\w+(\s*\.\s*\w+)*|\(|\)'</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res=rematch(pattern,expression)/&gt;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tokens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#res#</w:t>
      </w:r>
      <w:r>
        <w:rPr>
          <w:rFonts w:ascii="Courier New" w:hAnsi="Courier New"/>
          <w:b w:val="0"/>
          <w:sz w:val="16"/>
        </w:rPr>
        <w:t xml:space="preserve"> item=</w:t>
      </w:r>
      <w:r>
        <w:rPr>
          <w:rFonts w:ascii="Courier New" w:hAnsi="Courier New"/>
          <w:b w:val="0"/>
          <w:color w:val="1E7E34"/>
          <w:sz w:val="16"/>
        </w:rPr>
        <w:t>"local.t"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tmp=trim(local.t)/&gt;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len(tmp)&gt;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arrayAppend(tokens,tmp)/&gt;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tokens/&gt;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"tokenType"</w:t>
      </w:r>
      <w:r>
        <w:rPr>
          <w:rFonts w:ascii="Courier New" w:hAnsi="Courier New"/>
          <w:b w:val="0"/>
          <w:sz w:val="16"/>
        </w:rPr>
        <w:t xml:space="preserve"> output=false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"token"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token EQ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&lt;cfelseif</w:t>
      </w:r>
      <w:r>
        <w:rPr>
          <w:rFonts w:ascii="Courier New" w:hAnsi="Courier New"/>
          <w:b w:val="0"/>
          <w:sz w:val="16"/>
        </w:rPr>
        <w:t xml:space="preserve"> token EQ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&lt;cfelseif</w:t>
      </w:r>
      <w:r>
        <w:rPr>
          <w:rFonts w:ascii="Courier New" w:hAnsi="Courier New"/>
          <w:b w:val="0"/>
          <w:sz w:val="16"/>
        </w:rPr>
        <w:t xml:space="preserve"> </w:t>
      </w:r>
      <w:r>
        <w:rPr>
          <w:rFonts w:ascii="Courier New" w:hAnsi="Courier New"/>
          <w:b w:val="0"/>
          <w:color w:val="0D5C73"/>
          <w:sz w:val="16"/>
        </w:rPr>
        <w:t>left</w:t>
      </w:r>
      <w:r>
        <w:rPr>
          <w:rFonts w:ascii="Courier New" w:hAnsi="Courier New"/>
          <w:b w:val="0"/>
          <w:sz w:val="16"/>
        </w:rPr>
        <w:t xml:space="preserve">(token,1) EQ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&lt;cfelseif</w:t>
      </w:r>
      <w:r>
        <w:rPr>
          <w:rFonts w:ascii="Courier New" w:hAnsi="Courier New"/>
          <w:b w:val="0"/>
          <w:sz w:val="16"/>
        </w:rPr>
        <w:t xml:space="preserve"> find(</w:t>
      </w:r>
      <w:r>
        <w:rPr>
          <w:rFonts w:ascii="Courier New" w:hAnsi="Courier New"/>
          <w:b w:val="0"/>
          <w:color w:val="1E7E34"/>
          <w:sz w:val="16"/>
        </w:rPr>
        <w:t>"."</w:t>
      </w:r>
      <w:r>
        <w:rPr>
          <w:rFonts w:ascii="Courier New" w:hAnsi="Courier New"/>
          <w:b w:val="0"/>
          <w:sz w:val="16"/>
        </w:rPr>
        <w:t>,token)&gt;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"variable"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w:t>
      </w:r>
      <w:r>
        <w:rPr>
          <w:rFonts w:ascii="Courier New" w:hAnsi="Courier New"/>
          <w:b w:val="0"/>
          <w:sz w:val="16"/>
        </w:rPr>
        <w:t xml:space="preserve"> returntype=</w:t>
      </w:r>
      <w:r>
        <w:rPr>
          <w:rFonts w:ascii="Courier New" w:hAnsi="Courier New"/>
          <w:b w:val="0"/>
          <w:color w:val="1E7E34"/>
          <w:sz w:val="16"/>
        </w:rPr>
        <w:t>"numeric"</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"args"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"tokens"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"positionBefore"</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i = arguments.positionBefore/&gt;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condition=</w:t>
      </w:r>
      <w:r>
        <w:rPr>
          <w:rFonts w:ascii="Courier New" w:hAnsi="Courier New"/>
          <w:b w:val="0"/>
          <w:color w:val="1E7E34"/>
          <w:sz w:val="16"/>
        </w:rPr>
        <w:t>"++i LE arrayLen(arguments.tokens)"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#tokenType(arguments.tokens[i])#</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"string"</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arrayAppend(arguments.args,mid(arguments.tokens[i],2,len(arguments.tokens[i])-2))/&gt;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"variable"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 arguments.args, {</w:t>
      </w:r>
      <w:r>
        <w:rPr>
          <w:rFonts w:ascii="Courier New" w:hAnsi="Courier New"/>
          <w:b w:val="0"/>
          <w:color w:val="1E7E34"/>
          <w:sz w:val="16"/>
        </w:rPr>
        <w:t>"function"</w:t>
      </w:r>
      <w:r>
        <w:rPr>
          <w:rFonts w:ascii="Courier New" w:hAnsi="Courier New"/>
          <w:b w:val="0"/>
          <w:sz w:val="16"/>
        </w:rPr>
        <w:t>=</w:t>
      </w:r>
      <w:r>
        <w:rPr>
          <w:rFonts w:ascii="Courier New" w:hAnsi="Courier New"/>
          <w:b w:val="0"/>
          <w:color w:val="1E7E34"/>
          <w:sz w:val="16"/>
        </w:rPr>
        <w:t>"getValue"</w:t>
      </w:r>
      <w:r>
        <w:rPr>
          <w:rFonts w:ascii="Courier New" w:hAnsi="Courier New"/>
          <w:b w:val="0"/>
          <w:sz w:val="16"/>
        </w:rPr>
        <w:t>,</w:t>
      </w:r>
      <w:r>
        <w:rPr>
          <w:rFonts w:ascii="Courier New" w:hAnsi="Courier New"/>
          <w:b w:val="0"/>
          <w:color w:val="1E7E34"/>
          <w:sz w:val="16"/>
        </w:rPr>
        <w:t>"args"</w:t>
      </w:r>
      <w:r>
        <w:rPr>
          <w:rFonts w:ascii="Courier New" w:hAnsi="Courier New"/>
          <w:b w:val="0"/>
          <w:sz w:val="16"/>
        </w:rPr>
        <w:t>=[tokens[i]]}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"function"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 = {</w:t>
      </w:r>
      <w:r>
        <w:rPr>
          <w:rFonts w:ascii="Courier New" w:hAnsi="Courier New"/>
          <w:b w:val="0"/>
          <w:color w:val="1E7E34"/>
          <w:sz w:val="16"/>
        </w:rPr>
        <w:t>"function"</w:t>
      </w:r>
      <w:r>
        <w:rPr>
          <w:rFonts w:ascii="Courier New" w:hAnsi="Courier New"/>
          <w:b w:val="0"/>
          <w:sz w:val="16"/>
        </w:rPr>
        <w:t>=arguments.tokens[i],</w:t>
      </w:r>
      <w:r>
        <w:rPr>
          <w:rFonts w:ascii="Courier New" w:hAnsi="Courier New"/>
          <w:b w:val="0"/>
          <w:color w:val="1E7E34"/>
          <w:sz w:val="16"/>
        </w:rPr>
        <w:t>"args"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 GE arrayLen(arguments.tokens)&gt;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"unexpected end of expression"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6F3178"/>
          <w:sz w:val="16"/>
        </w:rPr>
        <w:t>#tokenType(arguments.tokens[++i])#</w:t>
      </w:r>
      <w:r>
        <w:rPr>
          <w:rFonts w:ascii="Courier New" w:hAnsi="Courier New"/>
          <w:b w:val="0"/>
          <w:sz w:val="16"/>
        </w:rPr>
        <w:t xml:space="preserve"> NEQ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"function syntax incorrect"</w:t>
      </w:r>
      <w:r>
        <w:rPr>
          <w:rFonts w:ascii="Courier New" w:hAnsi="Courier New"/>
          <w:b w:val="0"/>
          <w:sz w:val="16"/>
        </w:rPr>
        <w:t xml:space="preserve"> detail=</w:t>
      </w:r>
      <w:r>
        <w:rPr>
          <w:rFonts w:ascii="Courier New" w:hAnsi="Courier New"/>
          <w:b w:val="0"/>
          <w:color w:val="1E7E34"/>
          <w:sz w:val="16"/>
        </w:rPr>
        <w:t>"function #arguments.tokens[i-1]#, token='#arguments.tokens[i]#' (#arrayToList(tokens,' ')#"</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i = parse(f.args, arguments.tokens, i)/&gt;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arrayAppend(arguments.args,f)/&gt;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"parseForParams"</w:t>
      </w:r>
      <w:r>
        <w:rPr>
          <w:rFonts w:ascii="Courier New" w:hAnsi="Courier New"/>
          <w:b w:val="0"/>
          <w:sz w:val="16"/>
        </w:rPr>
        <w:t xml:space="preserve"> returntype=</w:t>
      </w:r>
      <w:r>
        <w:rPr>
          <w:rFonts w:ascii="Courier New" w:hAnsi="Courier New"/>
          <w:b w:val="0"/>
          <w:color w:val="1E7E34"/>
          <w:sz w:val="16"/>
        </w:rPr>
        <w:t>"numeric"</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"args"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"tokens"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"positionBefore"</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i = arguments.positionBefore/&gt;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condition=</w:t>
      </w:r>
      <w:r>
        <w:rPr>
          <w:rFonts w:ascii="Courier New" w:hAnsi="Courier New"/>
          <w:b w:val="0"/>
          <w:color w:val="1E7E34"/>
          <w:sz w:val="16"/>
        </w:rPr>
        <w:t>"++i LE arrayLen(arguments.tokens)"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#tokenType(arguments.tokens[i])#</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"variable"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 arguments.args, tokens[i]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"function"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 = {</w:t>
      </w:r>
      <w:r>
        <w:rPr>
          <w:rFonts w:ascii="Courier New" w:hAnsi="Courier New"/>
          <w:b w:val="0"/>
          <w:color w:val="1E7E34"/>
          <w:sz w:val="16"/>
        </w:rPr>
        <w:t>"function"</w:t>
      </w:r>
      <w:r>
        <w:rPr>
          <w:rFonts w:ascii="Courier New" w:hAnsi="Courier New"/>
          <w:b w:val="0"/>
          <w:sz w:val="16"/>
        </w:rPr>
        <w:t>=arguments.tokens[i],</w:t>
      </w:r>
      <w:r>
        <w:rPr>
          <w:rFonts w:ascii="Courier New" w:hAnsi="Courier New"/>
          <w:b w:val="0"/>
          <w:color w:val="1E7E34"/>
          <w:sz w:val="16"/>
        </w:rPr>
        <w:t>"args"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 GE arrayLen(arguments.tokens)&gt;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"unexpected end of expression"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6F3178"/>
          <w:sz w:val="16"/>
        </w:rPr>
        <w:t>#tokenType(arguments.tokens[++i])#</w:t>
      </w:r>
      <w:r>
        <w:rPr>
          <w:rFonts w:ascii="Courier New" w:hAnsi="Courier New"/>
          <w:b w:val="0"/>
          <w:sz w:val="16"/>
        </w:rPr>
        <w:t xml:space="preserve"> NEQ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"function syntax incorrect"</w:t>
      </w:r>
      <w:r>
        <w:rPr>
          <w:rFonts w:ascii="Courier New" w:hAnsi="Courier New"/>
          <w:b w:val="0"/>
          <w:sz w:val="16"/>
        </w:rPr>
        <w:t xml:space="preserve"> detail=</w:t>
      </w:r>
      <w:r>
        <w:rPr>
          <w:rFonts w:ascii="Courier New" w:hAnsi="Courier New"/>
          <w:b w:val="0"/>
          <w:color w:val="1E7E34"/>
          <w:sz w:val="16"/>
        </w:rPr>
        <w:t>"function #arguments.tokens[i-1]#, token='#arguments.tokens[i]#' (#arrayToList(tokens,' ')#"</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i = parseForParams(f.args, arguments.tokens, i)/&gt;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"computeExpression"</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"function"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"args"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"context"</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index=</w:t>
      </w:r>
      <w:r>
        <w:rPr>
          <w:rFonts w:ascii="Courier New" w:hAnsi="Courier New"/>
          <w:b w:val="0"/>
          <w:color w:val="1E7E34"/>
          <w:sz w:val="16"/>
        </w:rPr>
        <w:t>"i"</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=1 to=</w:t>
      </w:r>
      <w:r>
        <w:rPr>
          <w:rFonts w:ascii="Courier New" w:hAnsi="Courier New"/>
          <w:b w:val="0"/>
          <w:color w:val="6F3178"/>
          <w:sz w:val="16"/>
        </w:rPr>
        <w:t>#arrayLen(arguments.args)#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isStruct(arguments.args[i]) </w:t>
      </w:r>
      <w:r>
        <w:rPr>
          <w:rFonts w:ascii="Courier New" w:hAnsi="Courier New"/>
          <w:b w:val="0"/>
          <w:color w:val="0D5C73"/>
          <w:sz w:val="16"/>
        </w:rPr>
        <w:t>AND</w:t>
      </w:r>
      <w:r>
        <w:rPr>
          <w:rFonts w:ascii="Courier New" w:hAnsi="Courier New"/>
          <w:b w:val="0"/>
          <w:sz w:val="16"/>
        </w:rPr>
        <w:t xml:space="preserve"> structKeyExists(arguments.args[i],</w:t>
      </w:r>
      <w:r>
        <w:rPr>
          <w:rFonts w:ascii="Courier New" w:hAnsi="Courier New"/>
          <w:b w:val="0"/>
          <w:color w:val="1E7E34"/>
          <w:sz w:val="16"/>
        </w:rPr>
        <w:t>"function"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arguments.args[i] = computeExpression(</w:t>
      </w:r>
      <w:r>
        <w:rPr>
          <w:rFonts w:ascii="Courier New" w:hAnsi="Courier New"/>
          <w:b w:val="0"/>
          <w:sz w:val="16"/>
        </w:rPr>
        <w:br/>
      </w:r>
      <w:r>
        <w:rPr>
          <w:rFonts w:ascii="Courier New" w:hAnsi="Courier New"/>
          <w:b w:val="0"/>
          <w:sz w:val="16"/>
        </w:rPr>
        <w:tab/>
        <w:tab/>
        <w:tab/>
        <w:tab/>
        <w:t>arguments.args[i].function,</w:t>
      </w:r>
      <w:r>
        <w:rPr>
          <w:rFonts w:ascii="Courier New" w:hAnsi="Courier New"/>
          <w:b w:val="0"/>
          <w:sz w:val="16"/>
        </w:rPr>
        <w:br/>
      </w:r>
      <w:r>
        <w:rPr>
          <w:rFonts w:ascii="Courier New" w:hAnsi="Courier New"/>
          <w:b w:val="0"/>
          <w:sz w:val="16"/>
        </w:rPr>
        <w:tab/>
        <w:tab/>
        <w:tab/>
        <w:tab/>
        <w:t xml:space="preserve">arguments.args[i].args, </w:t>
      </w:r>
      <w:r>
        <w:rPr>
          <w:rFonts w:ascii="Courier New" w:hAnsi="Courier New"/>
          <w:b w:val="0"/>
          <w:sz w:val="16"/>
        </w:rPr>
        <w:br/>
      </w:r>
      <w:r>
        <w:rPr>
          <w:rFonts w:ascii="Courier New" w:hAnsi="Courier New"/>
          <w:b w:val="0"/>
          <w:sz w:val="16"/>
        </w:rPr>
        <w:tab/>
        <w:tab/>
        <w:tab/>
        <w:tab/>
        <w:t>arguments.context</w:t>
      </w:r>
      <w:r>
        <w:rPr>
          <w:rFonts w:ascii="Courier New" w:hAnsi="Courier New"/>
          <w:b w:val="0"/>
          <w:sz w:val="16"/>
        </w:rPr>
        <w:br/>
      </w:r>
      <w:r>
        <w:rPr>
          <w:rFonts w:ascii="Courier New" w:hAnsi="Courier New"/>
          <w:b w:val="0"/>
          <w:sz w:val="16"/>
        </w:rPr>
        <w:tab/>
        <w:tab/>
        <w:tab/>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executeFunction(arguments.function,arguments.args,arguments.context)/&gt;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"executeFunction"</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"functionName"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"args"</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"context"</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obj = createObject(</w:t>
      </w:r>
      <w:r>
        <w:rPr>
          <w:rFonts w:ascii="Courier New" w:hAnsi="Courier New"/>
          <w:b w:val="0"/>
          <w:color w:val="1E7E34"/>
          <w:sz w:val="16"/>
        </w:rPr>
        <w:t>"component"</w:t>
      </w:r>
      <w:r>
        <w:rPr>
          <w:rFonts w:ascii="Courier New" w:hAnsi="Courier New"/>
          <w:b w:val="0"/>
          <w:sz w:val="16"/>
        </w:rPr>
        <w:t>, arguments.context.component).init(arguments.context.keys, arguments.context.params)/&gt;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invoke(obj, functionName, args)/&gt;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v1/lib/field.cfm</w:t>
      </w:r>
    </w:p>
    <w:p>
      <w:pPr>
        <w:spacing w:before="40" w:after="160"/>
        <w:ind w:left="283"/>
        <w:shd w:val="clear" w:color="auto" w:fill="F2F2F2"/>
      </w:pPr>
      <w:r>
        <w:rPr>
          <w:rFonts w:ascii="Courier New" w:hAnsi="Courier New"/>
          <w:b w:val="0"/>
          <w:sz w:val="16"/>
        </w:rPr>
        <w:t>﻿</w:t>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"passThrough"</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"Возвращает аргумент без изменений"</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"x"</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#ARGUMENTS.x#</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&lt;cfif</w:t>
      </w:r>
      <w:r>
        <w:rPr>
          <w:rFonts w:ascii="Courier New" w:hAnsi="Courier New"/>
          <w:b w:val="0"/>
          <w:sz w:val="16"/>
        </w:rPr>
        <w:t xml:space="preserve"> thisTag.executionMode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1E7E34"/>
          <w:sz w:val="16"/>
        </w:rPr>
        <w:t>"end"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!thisTag.hasEndTag&gt;</w:t>
      </w:r>
      <w:r>
        <w:rPr>
          <w:rFonts w:ascii="Courier New" w:hAnsi="Courier New"/>
          <w:b w:val="0"/>
          <w:sz w:val="16"/>
        </w:rPr>
        <w:br/>
      </w:r>
      <w:r>
        <w:rPr>
          <w:rFonts w:ascii="Courier New" w:hAnsi="Courier New"/>
          <w:b w:val="0"/>
          <w:sz w:val="16"/>
        </w:rPr>
        <w:tab/>
      </w:r>
      <w:r>
        <w:rPr>
          <w:rFonts w:ascii="Courier New" w:hAnsi="Courier New"/>
          <w:b w:val="0"/>
          <w:color w:val="1A5FB4"/>
          <w:sz w:val="16"/>
        </w:rPr>
        <w:t>&lt;cfassociate</w:t>
      </w:r>
      <w:r>
        <w:rPr>
          <w:rFonts w:ascii="Courier New" w:hAnsi="Courier New"/>
          <w:b w:val="0"/>
          <w:sz w:val="16"/>
        </w:rPr>
        <w:t xml:space="preserve"> basetag=</w:t>
      </w:r>
      <w:r>
        <w:rPr>
          <w:rFonts w:ascii="Courier New" w:hAnsi="Courier New"/>
          <w:b w:val="0"/>
          <w:color w:val="1E7E34"/>
          <w:sz w:val="16"/>
        </w:rPr>
        <w:t>"cf_field_set"</w:t>
      </w:r>
      <w:r>
        <w:rPr>
          <w:rFonts w:ascii="Courier New" w:hAnsi="Courier New"/>
          <w:b w:val="0"/>
          <w:sz w:val="16"/>
        </w:rPr>
        <w:t xml:space="preserve"> datacollection=</w:t>
      </w:r>
      <w:r>
        <w:rPr>
          <w:rFonts w:ascii="Courier New" w:hAnsi="Courier New"/>
          <w:b w:val="0"/>
          <w:color w:val="1E7E34"/>
          <w:sz w:val="16"/>
        </w:rPr>
        <w:t>"fieldsArray"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"ATTRIBUTES.expression"</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"ATTRIBUTES.title"</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"ATTRIBUTES.name"</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"ATTRIBUTES.type"</w:t>
      </w:r>
      <w:r>
        <w:rPr>
          <w:rFonts w:ascii="Courier New" w:hAnsi="Courier New"/>
          <w:b w:val="0"/>
          <w:sz w:val="16"/>
        </w:rPr>
        <w:t xml:space="preserve"> default=</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"ATTRIBUTES.cfSqlType"</w:t>
      </w:r>
      <w:r>
        <w:rPr>
          <w:rFonts w:ascii="Courier New" w:hAnsi="Courier New"/>
          <w:b w:val="0"/>
          <w:sz w:val="16"/>
        </w:rPr>
        <w:t xml:space="preserve"> default=</w:t>
      </w:r>
      <w:r>
        <w:rPr>
          <w:rFonts w:ascii="Courier New" w:hAnsi="Courier New"/>
          <w:b w:val="0"/>
          <w:color w:val="1E7E34"/>
          <w:sz w:val="16"/>
        </w:rPr>
        <w:t>"#getCfSqlType(ATTRIBUTES.type)#"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"ATTRIBUTES.container"</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"ATTRIBUTES.formatter"</w:t>
      </w:r>
      <w:r>
        <w:rPr>
          <w:rFonts w:ascii="Courier New" w:hAnsi="Courier New"/>
          <w:b w:val="0"/>
          <w:sz w:val="16"/>
        </w:rPr>
        <w:t xml:space="preserve"> default=</w:t>
      </w:r>
      <w:r>
        <w:rPr>
          <w:rFonts w:ascii="Courier New" w:hAnsi="Courier New"/>
          <w:b w:val="0"/>
          <w:color w:val="6F3178"/>
          <w:sz w:val="16"/>
        </w:rPr>
        <w:t>#passThrough#</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ATTRIBUTES.expression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ATTRIBUTES.expression=thisTag.generatedContent/&gt;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ATTRIBUTES.name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regex=</w:t>
      </w:r>
      <w:r>
        <w:rPr>
          <w:rFonts w:ascii="Courier New" w:hAnsi="Courier New"/>
          <w:b w:val="0"/>
          <w:color w:val="1E7E34"/>
          <w:sz w:val="16"/>
        </w:rPr>
        <w:t>"([[:word:]]+)[[:space:]]*$"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matches=REFindNoCase(regex, ATTRIBUTES.expression, 1, 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arrayLen(matches.pos) GT 1&gt;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ATTRIBUTES.name=mid(ATTRIBUTES.expression, matches.pos[2], matches.len[2])/&gt;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"getCfSqlType"</w:t>
      </w:r>
      <w:r>
        <w:rPr>
          <w:rFonts w:ascii="Courier New" w:hAnsi="Courier New"/>
          <w:b w:val="0"/>
          <w:sz w:val="16"/>
        </w:rPr>
        <w:t>&gt;</w:t>
      </w:r>
      <w:r>
        <w:rPr>
          <w:rFonts w:ascii="Courier New" w:hAnsi="Courier New"/>
          <w:b w:val="0"/>
          <w:sz w:val="16"/>
        </w:rPr>
        <w:br/>
      </w:r>
      <w:r>
        <w:rPr>
          <w:rFonts w:ascii="Courier New" w:hAnsi="Courier New"/>
          <w:b w:val="0"/>
          <w:sz w:val="16"/>
        </w:rPr>
        <w:tab/>
        <w:t>&lt;!--- Преобразует тип CF, понимаемый isValid, в CF_SQL_*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"type"</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#ARGUMENTS.type#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"string,list"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"CF_SQL_VARCHAR"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"CF_SQL_BIT"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"CF_SQL_NUMERIC"</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"date,time"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"CF_SQL_TIMESTAMP"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"custom"</w:t>
      </w:r>
      <w:r>
        <w:rPr>
          <w:rFonts w:ascii="Courier New" w:hAnsi="Courier New"/>
          <w:b w:val="0"/>
          <w:sz w:val="16"/>
        </w:rPr>
        <w:t xml:space="preserve"> message=</w:t>
      </w:r>
      <w:r>
        <w:rPr>
          <w:rFonts w:ascii="Courier New" w:hAnsi="Courier New"/>
          <w:b w:val="0"/>
          <w:color w:val="1E7E34"/>
          <w:sz w:val="16"/>
        </w:rPr>
        <w:t>"Unsupported type"</w:t>
      </w:r>
      <w:r>
        <w:rPr>
          <w:rFonts w:ascii="Courier New" w:hAnsi="Courier New"/>
          <w:b w:val="0"/>
          <w:sz w:val="16"/>
        </w:rPr>
        <w:t xml:space="preserve"> detail=</w:t>
      </w:r>
      <w:r>
        <w:rPr>
          <w:rFonts w:ascii="Courier New" w:hAnsi="Courier New"/>
          <w:b w:val="0"/>
          <w:color w:val="1E7E34"/>
          <w:sz w:val="16"/>
        </w:rPr>
        <w:t>"Type #ARGUMENTS.type# not supported"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&lt;/cfsilent</w:t>
      </w:r>
      <w:r>
        <w:rPr>
          <w:rFonts w:ascii="Courier New" w:hAnsi="Courier New"/>
          <w:b w:val="0"/>
          <w:sz w:val="16"/>
        </w:rPr>
        <w:t>&gt;</w:t>
      </w:r>
    </w:p>
    <w:p>
      <w:pPr>
        <w:pStyle w:val="Heading1"/>
      </w:pPr>
      <w:r>
        <w:t>v1/lib/field_set.cfm</w:t>
      </w:r>
    </w:p>
    <w:p>
      <w:pPr>
        <w:spacing w:before="40" w:after="160"/>
        <w:ind w:left="283"/>
        <w:shd w:val="clear" w:color="auto" w:fill="F2F2F2"/>
      </w:pPr>
      <w:r>
        <w:rPr>
          <w:rFonts w:ascii="Courier New" w:hAnsi="Courier New"/>
          <w:b w:val="0"/>
          <w:sz w:val="16"/>
        </w:rPr>
        <w:t>﻿</w:t>
      </w:r>
      <w:r>
        <w:rPr>
          <w:rFonts w:ascii="Courier New" w:hAnsi="Courier New"/>
          <w:b w:val="0"/>
          <w:color w:val="1A5FB4"/>
          <w:sz w:val="16"/>
        </w:rPr>
        <w:t>&lt;cfsilent</w:t>
      </w:r>
      <w:r>
        <w:rPr>
          <w:rFonts w:ascii="Courier New" w:hAnsi="Courier New"/>
          <w:b w:val="0"/>
          <w:sz w:val="16"/>
        </w:rPr>
        <w:t>&gt;</w:t>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&lt;!--- Используется в селекте для структурирования списка полей. Выводит вместо себя список через запятую и экспортирует Map со структурами expression+title с ключом, соответствующим имени колонки в селекте. ---&gt;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thisTag.executionMode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1E7E34"/>
          <w:sz w:val="16"/>
        </w:rPr>
        <w:t>"end"</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"ATTRIBUTES.titleMapOut"</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"ATTRIBUTES.lengthOut"</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"ATTRIBUTES.listOut"</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/&gt;&lt;!---возвращаемый</w:t>
        <w:tab/>
        <w:t>список полей через запятую для селекта. Если не задан (чаще всего так), этот список возвращается в виде контента тега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"ATTRIBUTES.nameListOut"</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/&gt;&lt;!---возвращаемый</w:t>
        <w:tab/>
        <w:t>список имен (алиасов) через запятую---&gt;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"ATTRIBUTES.listOutKeepContent"</w:t>
      </w:r>
      <w:r>
        <w:rPr>
          <w:rFonts w:ascii="Courier New" w:hAnsi="Courier New"/>
          <w:b w:val="0"/>
          <w:sz w:val="16"/>
        </w:rPr>
        <w:t xml:space="preserve"> default=false/&gt;&lt;!--- указывает listOut не очищать контент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"ATTRIBUTES.fieldsToInclude"</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/&gt;&lt;!--- список нужных полей, если не пустой - выбрасывать все поля, кроме тех, что в списке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"thisTag.fieldsArray"</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/&gt;&lt;!--- Вложенные теги field отдают сюда свои данные ---&gt;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titleMap=structNew(</w:t>
      </w:r>
      <w:r>
        <w:rPr>
          <w:rFonts w:ascii="Courier New" w:hAnsi="Courier New"/>
          <w:b w:val="0"/>
          <w:color w:val="1E7E34"/>
          <w:sz w:val="16"/>
        </w:rPr>
        <w:t>"linked"</w:t>
      </w:r>
      <w:r>
        <w:rPr>
          <w:rFonts w:ascii="Courier New" w:hAnsi="Courier New"/>
          <w:b w:val="0"/>
          <w:sz w:val="16"/>
        </w:rPr>
        <w:t>)/&gt;&lt;!---railo/lucee syntax---&gt;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local.expressionList=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local.nameList=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i=0/&gt;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#thisTag.fieldsArray#</w:t>
      </w:r>
      <w:r>
        <w:rPr>
          <w:rFonts w:ascii="Courier New" w:hAnsi="Courier New"/>
          <w:b w:val="0"/>
          <w:sz w:val="16"/>
        </w:rPr>
        <w:t xml:space="preserve"> index=</w:t>
      </w:r>
      <w:r>
        <w:rPr>
          <w:rFonts w:ascii="Courier New" w:hAnsi="Courier New"/>
          <w:b w:val="0"/>
          <w:color w:val="1E7E34"/>
          <w:sz w:val="16"/>
        </w:rPr>
        <w:t>"field"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w:t>
      </w:r>
      <w:r>
        <w:rPr>
          <w:rFonts w:ascii="Courier New" w:hAnsi="Courier New"/>
          <w:b w:val="0"/>
          <w:color w:val="6F3178"/>
          <w:sz w:val="16"/>
        </w:rPr>
        <w:t>#field.name#</w:t>
      </w:r>
      <w:r>
        <w:rPr>
          <w:rFonts w:ascii="Courier New" w:hAnsi="Courier New"/>
          <w:b w:val="0"/>
          <w:sz w:val="16"/>
        </w:rPr>
        <w:t xml:space="preserve">) EQ 0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listLen(ATTRIBUTES.fieldsToInclude) EQ 0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listFindNoCase(ATTRIBUTES.fieldsToInclude,field.name)&gt; </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i=i+1/&gt;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local.expressionList=listAppend(</w:t>
      </w:r>
      <w:r>
        <w:rPr>
          <w:rFonts w:ascii="Courier New" w:hAnsi="Courier New"/>
          <w:b w:val="0"/>
          <w:color w:val="6F3178"/>
          <w:sz w:val="16"/>
        </w:rPr>
        <w:t>#local.expressionList#</w:t>
      </w:r>
      <w:r>
        <w:rPr>
          <w:rFonts w:ascii="Courier New" w:hAnsi="Courier New"/>
          <w:b w:val="0"/>
          <w:sz w:val="16"/>
        </w:rPr>
        <w:t xml:space="preserve">, </w:t>
      </w:r>
      <w:r>
        <w:rPr>
          <w:rFonts w:ascii="Courier New" w:hAnsi="Courier New"/>
          <w:b w:val="0"/>
          <w:color w:val="6F3178"/>
          <w:sz w:val="16"/>
        </w:rPr>
        <w:t>#field.expression#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local.nameList=listAppend(</w:t>
      </w:r>
      <w:r>
        <w:rPr>
          <w:rFonts w:ascii="Courier New" w:hAnsi="Courier New"/>
          <w:b w:val="0"/>
          <w:color w:val="6F3178"/>
          <w:sz w:val="16"/>
        </w:rPr>
        <w:t>#local.nameList#</w:t>
      </w:r>
      <w:r>
        <w:rPr>
          <w:rFonts w:ascii="Courier New" w:hAnsi="Courier New"/>
          <w:b w:val="0"/>
          <w:sz w:val="16"/>
        </w:rPr>
        <w:t xml:space="preserve">, </w:t>
      </w:r>
      <w:r>
        <w:rPr>
          <w:rFonts w:ascii="Courier New" w:hAnsi="Courier New"/>
          <w:b w:val="0"/>
          <w:color w:val="6F3178"/>
          <w:sz w:val="16"/>
        </w:rPr>
        <w:t>#field.name#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w:t>
      </w:r>
      <w:r>
        <w:rPr>
          <w:rFonts w:ascii="Courier New" w:hAnsi="Courier New"/>
          <w:b w:val="0"/>
          <w:color w:val="6F3178"/>
          <w:sz w:val="16"/>
        </w:rPr>
        <w:t>#field.name#</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structInsert(</w:t>
      </w:r>
      <w:r>
        <w:rPr>
          <w:rFonts w:ascii="Courier New" w:hAnsi="Courier New"/>
          <w:b w:val="0"/>
          <w:color w:val="6F3178"/>
          <w:sz w:val="16"/>
        </w:rPr>
        <w:t>#titleMap#</w:t>
      </w:r>
      <w:r>
        <w:rPr>
          <w:rFonts w:ascii="Courier New" w:hAnsi="Courier New"/>
          <w:b w:val="0"/>
          <w:sz w:val="16"/>
        </w:rPr>
        <w:t xml:space="preserve">, </w:t>
      </w:r>
      <w:r>
        <w:rPr>
          <w:rFonts w:ascii="Courier New" w:hAnsi="Courier New"/>
          <w:b w:val="0"/>
          <w:color w:val="6F3178"/>
          <w:sz w:val="16"/>
        </w:rPr>
        <w:t>#field.name#</w:t>
      </w:r>
      <w:r>
        <w:rPr>
          <w:rFonts w:ascii="Courier New" w:hAnsi="Courier New"/>
          <w:b w:val="0"/>
          <w:sz w:val="16"/>
        </w:rPr>
        <w:t>, structNew())/&gt;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"titleMap.#field.name#.ordinal"</w:t>
      </w:r>
      <w:r>
        <w:rPr>
          <w:rFonts w:ascii="Courier New" w:hAnsi="Courier New"/>
          <w:b w:val="0"/>
          <w:sz w:val="16"/>
        </w:rPr>
        <w:t>=</w:t>
      </w:r>
      <w:r>
        <w:rPr>
          <w:rFonts w:ascii="Courier New" w:hAnsi="Courier New"/>
          <w:b w:val="0"/>
          <w:color w:val="6F3178"/>
          <w:sz w:val="16"/>
        </w:rPr>
        <w:t>#i#</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"titleMap.#field.name#.title"</w:t>
      </w:r>
      <w:r>
        <w:rPr>
          <w:rFonts w:ascii="Courier New" w:hAnsi="Courier New"/>
          <w:b w:val="0"/>
          <w:sz w:val="16"/>
        </w:rPr>
        <w:t>=</w:t>
      </w:r>
      <w:r>
        <w:rPr>
          <w:rFonts w:ascii="Courier New" w:hAnsi="Courier New"/>
          <w:b w:val="0"/>
          <w:color w:val="6F3178"/>
          <w:sz w:val="16"/>
        </w:rPr>
        <w:t>#field.title#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"titleMap.#field.name#.type"</w:t>
      </w:r>
      <w:r>
        <w:rPr>
          <w:rFonts w:ascii="Courier New" w:hAnsi="Courier New"/>
          <w:b w:val="0"/>
          <w:sz w:val="16"/>
        </w:rPr>
        <w:t>=</w:t>
      </w:r>
      <w:r>
        <w:rPr>
          <w:rFonts w:ascii="Courier New" w:hAnsi="Courier New"/>
          <w:b w:val="0"/>
          <w:color w:val="6F3178"/>
          <w:sz w:val="16"/>
        </w:rPr>
        <w:t>#field.type#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"titleMap.#field.name#.cfSqlType"</w:t>
      </w:r>
      <w:r>
        <w:rPr>
          <w:rFonts w:ascii="Courier New" w:hAnsi="Courier New"/>
          <w:b w:val="0"/>
          <w:sz w:val="16"/>
        </w:rPr>
        <w:t>=</w:t>
      </w:r>
      <w:r>
        <w:rPr>
          <w:rFonts w:ascii="Courier New" w:hAnsi="Courier New"/>
          <w:b w:val="0"/>
          <w:color w:val="6F3178"/>
          <w:sz w:val="16"/>
        </w:rPr>
        <w:t>#field.cfSqlType#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"titleMap.#field.name#.container"</w:t>
      </w:r>
      <w:r>
        <w:rPr>
          <w:rFonts w:ascii="Courier New" w:hAnsi="Courier New"/>
          <w:b w:val="0"/>
          <w:sz w:val="16"/>
        </w:rPr>
        <w:t>=</w:t>
      </w:r>
      <w:r>
        <w:rPr>
          <w:rFonts w:ascii="Courier New" w:hAnsi="Courier New"/>
          <w:b w:val="0"/>
          <w:color w:val="6F3178"/>
          <w:sz w:val="16"/>
        </w:rPr>
        <w:t>#field.container#</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"titleMap.#field.name#.formatter"</w:t>
      </w:r>
      <w:r>
        <w:rPr>
          <w:rFonts w:ascii="Courier New" w:hAnsi="Courier New"/>
          <w:b w:val="0"/>
          <w:sz w:val="16"/>
        </w:rPr>
        <w:t>=</w:t>
      </w:r>
      <w:r>
        <w:rPr>
          <w:rFonts w:ascii="Courier New" w:hAnsi="Courier New"/>
          <w:b w:val="0"/>
          <w:color w:val="6F3178"/>
          <w:sz w:val="16"/>
        </w:rPr>
        <w:t>#field.formatter#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len(ATTRIBUTES.lengthOut)&gt;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"CALLER.#ATTRIBUTES.lengthOut#"</w:t>
      </w:r>
      <w:r>
        <w:rPr>
          <w:rFonts w:ascii="Courier New" w:hAnsi="Courier New"/>
          <w:b w:val="0"/>
          <w:sz w:val="16"/>
        </w:rPr>
        <w:t>= i/&gt;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len(ATTRIBUTES.titleMapOut)&gt;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"CALLER.#ATTRIBUTES.titleMapOut#"</w:t>
      </w:r>
      <w:r>
        <w:rPr>
          <w:rFonts w:ascii="Courier New" w:hAnsi="Courier New"/>
          <w:b w:val="0"/>
          <w:sz w:val="16"/>
        </w:rPr>
        <w:t>=</w:t>
      </w:r>
      <w:r>
        <w:rPr>
          <w:rFonts w:ascii="Courier New" w:hAnsi="Courier New"/>
          <w:b w:val="0"/>
          <w:color w:val="6F3178"/>
          <w:sz w:val="16"/>
        </w:rPr>
        <w:t>#titleMap#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len(ATTRIBUTES.nameListOut)&gt;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"CALLER.#ATTRIBUTES.nameListOut#"</w:t>
      </w:r>
      <w:r>
        <w:rPr>
          <w:rFonts w:ascii="Courier New" w:hAnsi="Courier New"/>
          <w:b w:val="0"/>
          <w:sz w:val="16"/>
        </w:rPr>
        <w:t>=</w:t>
      </w:r>
      <w:r>
        <w:rPr>
          <w:rFonts w:ascii="Courier New" w:hAnsi="Courier New"/>
          <w:b w:val="0"/>
          <w:color w:val="6F3178"/>
          <w:sz w:val="16"/>
        </w:rPr>
        <w:t>#local.nameList#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len(ATTRIBUTES.listOut)&gt;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"CALLER.#ATTRIBUTES.listOut#"</w:t>
      </w:r>
      <w:r>
        <w:rPr>
          <w:rFonts w:ascii="Courier New" w:hAnsi="Courier New"/>
          <w:b w:val="0"/>
          <w:sz w:val="16"/>
        </w:rPr>
        <w:t>=local.expressionList/&gt;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ATTRIBUTES.listOutKeepContent&gt;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thisTag.generatedContent=preserveSingleQuotes(local.expressionList)/&gt;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thisTag.generatedContent=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thisTag.generatedContent=preserveSingleQuotes(local.expressionList)/&gt;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p>
    <w:p>
      <w:pPr>
        <w:pStyle w:val="Heading1"/>
      </w:pPr>
      <w:r>
        <w:t>v1/lib/filter_build.cfm</w:t>
      </w:r>
    </w:p>
    <w:p>
      <w:pPr>
        <w:spacing w:before="40" w:after="160"/>
        <w:ind w:left="283"/>
        <w:shd w:val="clear" w:color="auto" w:fill="F2F2F2"/>
      </w:pPr>
      <w:r>
        <w:rPr>
          <w:rFonts w:ascii="Courier New" w:hAnsi="Courier New"/>
          <w:b w:val="0"/>
          <w:sz w:val="16"/>
        </w:rPr>
        <w:t>&lt;!--- Формирует строку фильтра для запроса ---&gt;</w:t>
      </w:r>
      <w:r>
        <w:rPr>
          <w:rFonts w:ascii="Courier New" w:hAnsi="Courier New"/>
          <w:b w:val="0"/>
          <w:sz w:val="16"/>
        </w:rPr>
        <w:br/>
      </w:r>
      <w:r>
        <w:rPr>
          <w:rFonts w:ascii="Courier New" w:hAnsi="Courier New"/>
          <w:b w:val="0"/>
          <w:sz w:val="16"/>
        </w:rPr>
        <w:br/>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"ATTRIBUTES.filter"</w:t>
      </w:r>
      <w:r>
        <w:rPr>
          <w:rFonts w:ascii="Courier New" w:hAnsi="Courier New"/>
          <w:b w:val="0"/>
          <w:sz w:val="16"/>
        </w:rPr>
        <w:t xml:space="preserve"> type=</w:t>
      </w:r>
      <w:r>
        <w:rPr>
          <w:rFonts w:ascii="Courier New" w:hAnsi="Courier New"/>
          <w:b w:val="0"/>
          <w:color w:val="1E7E34"/>
          <w:sz w:val="16"/>
        </w:rPr>
        <w:t>"array"</w:t>
      </w:r>
      <w:r>
        <w:rPr>
          <w:rFonts w:ascii="Courier New" w:hAnsi="Courier New"/>
          <w:b w:val="0"/>
          <w:sz w:val="16"/>
        </w:rPr>
        <w:t>/&gt;</w:t>
      </w:r>
      <w:r>
        <w:rPr>
          <w:rFonts w:ascii="Courier New" w:hAnsi="Courier New"/>
          <w:b w:val="0"/>
          <w:sz w:val="16"/>
        </w:rPr>
        <w:br/>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#ATTRIBUTES.filter#</w:t>
      </w:r>
      <w:r>
        <w:rPr>
          <w:rFonts w:ascii="Courier New" w:hAnsi="Courier New"/>
          <w:b w:val="0"/>
          <w:sz w:val="16"/>
        </w:rPr>
        <w:t xml:space="preserve"> index=</w:t>
      </w:r>
      <w:r>
        <w:rPr>
          <w:rFonts w:ascii="Courier New" w:hAnsi="Courier New"/>
          <w:b w:val="0"/>
          <w:color w:val="1E7E34"/>
          <w:sz w:val="16"/>
        </w:rPr>
        <w:t>"fltr"</w:t>
      </w:r>
      <w:r>
        <w:rPr>
          <w:rFonts w:ascii="Courier New" w:hAnsi="Courier New"/>
          <w:b w:val="0"/>
          <w:sz w:val="16"/>
        </w:rPr>
        <w:t>&gt;&lt;!--- неинтуитивный синтаксис, в индексе не индекс массива, а значение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"fltr.ftype"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"fltr.field"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"fltr.compare"</w:t>
      </w:r>
      <w:r>
        <w:rPr>
          <w:rFonts w:ascii="Courier New" w:hAnsi="Courier New"/>
          <w:b w:val="0"/>
          <w:sz w:val="16"/>
        </w:rPr>
        <w:t xml:space="preserve"> default=</w:t>
      </w:r>
      <w:r>
        <w:rPr>
          <w:rFonts w:ascii="Courier New" w:hAnsi="Courier New"/>
          <w:b w:val="0"/>
          <w:color w:val="1E7E34"/>
          <w:sz w:val="16"/>
        </w:rPr>
        <w:t>"EQ"</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"fltr.val"</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"fltr.prefix"</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"fltr.suffix"</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"fltr.list"</w:t>
      </w:r>
      <w:r>
        <w:rPr>
          <w:rFonts w:ascii="Courier New" w:hAnsi="Courier New"/>
          <w:b w:val="0"/>
          <w:sz w:val="16"/>
        </w:rPr>
        <w:t xml:space="preserve"> default=</w:t>
      </w:r>
      <w:r>
        <w:rPr>
          <w:rFonts w:ascii="Courier New" w:hAnsi="Courier New"/>
          <w:b w:val="0"/>
          <w:color w:val="1E7E34"/>
          <w:sz w:val="16"/>
        </w:rPr>
        <w:t>"No"</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&gt;&lt;!---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 xml:space="preserve">---&gt;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1A5FB4"/>
          <w:sz w:val="16"/>
        </w:rPr>
        <w:t>&lt;cfif</w:t>
      </w:r>
      <w:r>
        <w:rPr>
          <w:rFonts w:ascii="Courier New" w:hAnsi="Courier New"/>
          <w:b w:val="0"/>
          <w:sz w:val="16"/>
        </w:rPr>
        <w:t xml:space="preserve"> structKeyExists(fltr,</w:t>
      </w:r>
      <w:r>
        <w:rPr>
          <w:rFonts w:ascii="Courier New" w:hAnsi="Courier New"/>
          <w:b w:val="0"/>
          <w:color w:val="1E7E34"/>
          <w:sz w:val="16"/>
        </w:rPr>
        <w:t>"expression"</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len(fltr.expression)&gt;&lt;!---</w:t>
      </w:r>
      <w:r>
        <w:rPr>
          <w:rFonts w:ascii="Courier New" w:hAnsi="Courier New"/>
          <w:b w:val="0"/>
          <w:sz w:val="16"/>
        </w:rPr>
        <w:br/>
      </w:r>
      <w:r>
        <w:rPr>
          <w:rFonts w:ascii="Courier New" w:hAnsi="Courier New"/>
          <w:b w:val="0"/>
          <w:sz w:val="16"/>
        </w:rPr>
        <w:tab/>
        <w:tab/>
        <w:tab/>
        <w:t>---&gt;</w:t>
      </w:r>
      <w:r>
        <w:rPr>
          <w:rFonts w:ascii="Courier New" w:hAnsi="Courier New"/>
          <w:b w:val="0"/>
          <w:color w:val="1A5FB4"/>
          <w:sz w:val="16"/>
        </w:rPr>
        <w:t>&lt;cfset</w:t>
      </w:r>
      <w:r>
        <w:rPr>
          <w:rFonts w:ascii="Courier New" w:hAnsi="Courier New"/>
          <w:b w:val="0"/>
          <w:sz w:val="16"/>
        </w:rPr>
        <w:t xml:space="preserve"> len=listLen(</w:t>
      </w:r>
      <w:r>
        <w:rPr>
          <w:rFonts w:ascii="Courier New" w:hAnsi="Courier New"/>
          <w:b w:val="0"/>
          <w:color w:val="6F3178"/>
          <w:sz w:val="16"/>
        </w:rPr>
        <w:t>#fltr.expression#</w:t>
      </w:r>
      <w:r>
        <w:rPr>
          <w:rFonts w:ascii="Courier New" w:hAnsi="Courier New"/>
          <w:b w:val="0"/>
          <w:sz w:val="16"/>
        </w:rPr>
        <w:t>,</w:t>
      </w:r>
      <w:r>
        <w:rPr>
          <w:rFonts w:ascii="Courier New" w:hAnsi="Courier New"/>
          <w:b w:val="0"/>
          <w:color w:val="1E7E34"/>
          <w:sz w:val="16"/>
        </w:rPr>
        <w:t>"?"</w:t>
      </w:r>
      <w:r>
        <w:rPr>
          <w:rFonts w:ascii="Courier New" w:hAnsi="Courier New"/>
          <w:b w:val="0"/>
          <w:sz w:val="16"/>
        </w:rPr>
        <w:t>)&gt;&lt;!---</w:t>
      </w:r>
      <w:r>
        <w:rPr>
          <w:rFonts w:ascii="Courier New" w:hAnsi="Courier New"/>
          <w:b w:val="0"/>
          <w:sz w:val="16"/>
        </w:rPr>
        <w:br/>
      </w:r>
      <w:r>
        <w:rPr>
          <w:rFonts w:ascii="Courier New" w:hAnsi="Courier New"/>
          <w:b w:val="0"/>
          <w:sz w:val="16"/>
        </w:rPr>
        <w:tab/>
        <w:tab/>
        <w:tab/>
        <w:t>---&gt;</w:t>
      </w:r>
      <w:r>
        <w:rPr>
          <w:rFonts w:ascii="Courier New" w:hAnsi="Courier New"/>
          <w:b w:val="0"/>
          <w:color w:val="1A5FB4"/>
          <w:sz w:val="16"/>
        </w:rPr>
        <w:t>&lt;cfloop</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=1 to=</w:t>
      </w:r>
      <w:r>
        <w:rPr>
          <w:rFonts w:ascii="Courier New" w:hAnsi="Courier New"/>
          <w:b w:val="0"/>
          <w:color w:val="6F3178"/>
          <w:sz w:val="16"/>
        </w:rPr>
        <w:t>#len#</w:t>
      </w:r>
      <w:r>
        <w:rPr>
          <w:rFonts w:ascii="Courier New" w:hAnsi="Courier New"/>
          <w:b w:val="0"/>
          <w:sz w:val="16"/>
        </w:rPr>
        <w:t xml:space="preserve"> index=</w:t>
      </w:r>
      <w:r>
        <w:rPr>
          <w:rFonts w:ascii="Courier New" w:hAnsi="Courier New"/>
          <w:b w:val="0"/>
          <w:color w:val="1E7E34"/>
          <w:sz w:val="16"/>
        </w:rPr>
        <w:t>"i"</w:t>
      </w:r>
      <w:r>
        <w:rPr>
          <w:rFonts w:ascii="Courier New" w:hAnsi="Courier New"/>
          <w:b w:val="0"/>
          <w:sz w:val="16"/>
        </w:rPr>
        <w:t>&gt;&lt;!---</w:t>
      </w:r>
      <w:r>
        <w:rPr>
          <w:rFonts w:ascii="Courier New" w:hAnsi="Courier New"/>
          <w:b w:val="0"/>
          <w:sz w:val="16"/>
        </w:rPr>
        <w:br/>
      </w:r>
      <w:r>
        <w:rPr>
          <w:rFonts w:ascii="Courier New" w:hAnsi="Courier New"/>
          <w:b w:val="0"/>
          <w:sz w:val="16"/>
        </w:rPr>
        <w:tab/>
        <w:tab/>
        <w:tab/>
        <w:tab/>
        <w:t>---&gt;</w:t>
      </w:r>
      <w:r>
        <w:rPr>
          <w:rFonts w:ascii="Courier New" w:hAnsi="Courier New"/>
          <w:b w:val="0"/>
          <w:color w:val="1A5FB4"/>
          <w:sz w:val="16"/>
        </w:rPr>
        <w:t>&lt;cfoutput</w:t>
      </w:r>
      <w:r>
        <w:rPr>
          <w:rFonts w:ascii="Courier New" w:hAnsi="Courier New"/>
          <w:b w:val="0"/>
          <w:sz w:val="16"/>
        </w:rPr>
        <w:t>&gt;</w:t>
      </w:r>
      <w:r>
        <w:rPr>
          <w:rFonts w:ascii="Courier New" w:hAnsi="Courier New"/>
          <w:b w:val="0"/>
          <w:color w:val="6F3178"/>
          <w:sz w:val="16"/>
        </w:rPr>
        <w:t>#listGetAt(fltr.expression,i,"?")#</w:t>
      </w:r>
      <w:r>
        <w:rPr>
          <w:rFonts w:ascii="Courier New" w:hAnsi="Courier New"/>
          <w:b w:val="0"/>
          <w:color w:val="1A5FB4"/>
          <w:sz w:val="16"/>
        </w:rPr>
        <w:t>&lt;/cfoutput</w:t>
      </w:r>
      <w:r>
        <w:rPr>
          <w:rFonts w:ascii="Courier New" w:hAnsi="Courier New"/>
          <w:b w:val="0"/>
          <w:sz w:val="16"/>
        </w:rPr>
        <w:t>&gt;&lt;!---</w:t>
      </w:r>
      <w:r>
        <w:rPr>
          <w:rFonts w:ascii="Courier New" w:hAnsi="Courier New"/>
          <w:b w:val="0"/>
          <w:sz w:val="16"/>
        </w:rPr>
        <w:br/>
      </w:r>
      <w:r>
        <w:rPr>
          <w:rFonts w:ascii="Courier New" w:hAnsi="Courier New"/>
          <w:b w:val="0"/>
          <w:sz w:val="16"/>
        </w:rPr>
        <w:tab/>
        <w:tab/>
        <w:tab/>
        <w:tab/>
        <w:t>---&gt;</w:t>
      </w:r>
      <w:r>
        <w:rPr>
          <w:rFonts w:ascii="Courier New" w:hAnsi="Courier New"/>
          <w:b w:val="0"/>
          <w:color w:val="1A5FB4"/>
          <w:sz w:val="16"/>
        </w:rPr>
        <w:t>&lt;cfif</w:t>
      </w:r>
      <w:r>
        <w:rPr>
          <w:rFonts w:ascii="Courier New" w:hAnsi="Courier New"/>
          <w:b w:val="0"/>
          <w:sz w:val="16"/>
        </w:rPr>
        <w:t xml:space="preserve"> i LT </w:t>
      </w:r>
      <w:r>
        <w:rPr>
          <w:rFonts w:ascii="Courier New" w:hAnsi="Courier New"/>
          <w:b w:val="0"/>
          <w:color w:val="6F3178"/>
          <w:sz w:val="16"/>
        </w:rPr>
        <w:t>#len#</w:t>
      </w:r>
      <w:r>
        <w:rPr>
          <w:rFonts w:ascii="Courier New" w:hAnsi="Courier New"/>
          <w:b w:val="0"/>
          <w:sz w:val="16"/>
        </w:rPr>
        <w:t>&gt;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"#getCfSqLType(fltr.ftype)#"</w:t>
      </w:r>
      <w:r>
        <w:rPr>
          <w:rFonts w:ascii="Courier New" w:hAnsi="Courier New"/>
          <w:b w:val="0"/>
          <w:sz w:val="16"/>
        </w:rPr>
        <w:t xml:space="preserve"> list=</w:t>
      </w:r>
      <w:r>
        <w:rPr>
          <w:rFonts w:ascii="Courier New" w:hAnsi="Courier New"/>
          <w:b w:val="0"/>
          <w:color w:val="1E7E34"/>
          <w:sz w:val="16"/>
        </w:rPr>
        <w:t>"#fltr.list#"</w:t>
      </w:r>
      <w:r>
        <w:rPr>
          <w:rFonts w:ascii="Courier New" w:hAnsi="Courier New"/>
          <w:b w:val="0"/>
          <w:sz w:val="16"/>
        </w:rPr>
        <w:t xml:space="preserve"> value=</w:t>
      </w:r>
      <w:r>
        <w:rPr>
          <w:rFonts w:ascii="Courier New" w:hAnsi="Courier New"/>
          <w:b w:val="0"/>
          <w:color w:val="1E7E34"/>
          <w:sz w:val="16"/>
        </w:rPr>
        <w:t>"#fltr.prefix##fltr.val##fltr.suffix#"</w:t>
      </w:r>
      <w:r>
        <w:rPr>
          <w:rFonts w:ascii="Courier New" w:hAnsi="Courier New"/>
          <w:b w:val="0"/>
          <w:sz w:val="16"/>
        </w:rPr>
        <w:t>/&gt;</w:t>
      </w:r>
      <w:r>
        <w:rPr>
          <w:rFonts w:ascii="Courier New" w:hAnsi="Courier New"/>
          <w:b w:val="0"/>
          <w:color w:val="1A5FB4"/>
          <w:sz w:val="16"/>
        </w:rPr>
        <w:t>&lt;/cfif</w:t>
      </w:r>
      <w:r>
        <w:rPr>
          <w:rFonts w:ascii="Courier New" w:hAnsi="Courier New"/>
          <w:b w:val="0"/>
          <w:sz w:val="16"/>
        </w:rPr>
        <w:t>&gt;&lt;!---</w:t>
      </w:r>
      <w:r>
        <w:rPr>
          <w:rFonts w:ascii="Courier New" w:hAnsi="Courier New"/>
          <w:b w:val="0"/>
          <w:sz w:val="16"/>
        </w:rPr>
        <w:br/>
      </w:r>
      <w:r>
        <w:rPr>
          <w:rFonts w:ascii="Courier New" w:hAnsi="Courier New"/>
          <w:b w:val="0"/>
          <w:sz w:val="16"/>
        </w:rPr>
        <w:tab/>
        <w:tab/>
        <w:tab/>
        <w:t>---&gt;</w:t>
      </w:r>
      <w:r>
        <w:rPr>
          <w:rFonts w:ascii="Courier New" w:hAnsi="Courier New"/>
          <w:b w:val="0"/>
          <w:color w:val="1A5FB4"/>
          <w:sz w:val="16"/>
        </w:rPr>
        <w:t>&lt;/cfloop</w:t>
      </w:r>
      <w:r>
        <w:rPr>
          <w:rFonts w:ascii="Courier New" w:hAnsi="Courier New"/>
          <w:b w:val="0"/>
          <w:sz w:val="16"/>
        </w:rPr>
        <w:t>&gt;&lt;!---</w:t>
      </w:r>
      <w:r>
        <w:rPr>
          <w:rFonts w:ascii="Courier New" w:hAnsi="Courier New"/>
          <w:b w:val="0"/>
          <w:sz w:val="16"/>
        </w:rPr>
        <w:br/>
      </w:r>
      <w:r>
        <w:rPr>
          <w:rFonts w:ascii="Courier New" w:hAnsi="Courier New"/>
          <w:b w:val="0"/>
          <w:sz w:val="16"/>
        </w:rPr>
        <w:tab/>
        <w:tab/>
        <w:t>---&gt;</w:t>
      </w:r>
      <w:r>
        <w:rPr>
          <w:rFonts w:ascii="Courier New" w:hAnsi="Courier New"/>
          <w:b w:val="0"/>
          <w:color w:val="1A5FB4"/>
          <w:sz w:val="16"/>
        </w:rPr>
        <w:t>&lt;cfelse</w:t>
      </w:r>
      <w:r>
        <w:rPr>
          <w:rFonts w:ascii="Courier New" w:hAnsi="Courier New"/>
          <w:b w:val="0"/>
          <w:sz w:val="16"/>
        </w:rPr>
        <w:t>&gt;&lt;!---</w:t>
      </w:r>
      <w:r>
        <w:rPr>
          <w:rFonts w:ascii="Courier New" w:hAnsi="Courier New"/>
          <w:b w:val="0"/>
          <w:sz w:val="16"/>
        </w:rPr>
        <w:br/>
      </w:r>
      <w:r>
        <w:rPr>
          <w:rFonts w:ascii="Courier New" w:hAnsi="Courier New"/>
          <w:b w:val="0"/>
          <w:sz w:val="16"/>
        </w:rPr>
        <w:tab/>
        <w:tab/>
        <w:t>---&gt;</w:t>
      </w:r>
      <w:r>
        <w:rPr>
          <w:rFonts w:ascii="Courier New" w:hAnsi="Courier New"/>
          <w:b w:val="0"/>
          <w:color w:val="1A5FB4"/>
          <w:sz w:val="16"/>
        </w:rPr>
        <w:t>&lt;cfoutput</w:t>
      </w:r>
      <w:r>
        <w:rPr>
          <w:rFonts w:ascii="Courier New" w:hAnsi="Courier New"/>
          <w:b w:val="0"/>
          <w:sz w:val="16"/>
        </w:rPr>
        <w:t>&gt;</w:t>
      </w:r>
      <w:r>
        <w:rPr>
          <w:rFonts w:ascii="Courier New" w:hAnsi="Courier New"/>
          <w:b w:val="0"/>
          <w:color w:val="6F3178"/>
          <w:sz w:val="16"/>
        </w:rPr>
        <w:t>#fltr.field#</w:t>
      </w:r>
      <w:r>
        <w:rPr>
          <w:rFonts w:ascii="Courier New" w:hAnsi="Courier New"/>
          <w:b w:val="0"/>
          <w:color w:val="1A5FB4"/>
          <w:sz w:val="16"/>
        </w:rPr>
        <w:t>&lt;/cfoutput</w:t>
      </w:r>
      <w:r>
        <w:rPr>
          <w:rFonts w:ascii="Courier New" w:hAnsi="Courier New"/>
          <w:b w:val="0"/>
          <w:sz w:val="16"/>
        </w:rPr>
        <w:t>&gt;</w:t>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#uCase(fltr.compare)#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"EQ"</w:t>
      </w:r>
      <w:r>
        <w:rPr>
          <w:rFonts w:ascii="Courier New" w:hAnsi="Courier New"/>
          <w:b w:val="0"/>
          <w:sz w:val="16"/>
        </w:rPr>
        <w:t xml:space="preserve">&gt; =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"NE,NEQ"</w:t>
      </w:r>
      <w:r>
        <w:rPr>
          <w:rFonts w:ascii="Courier New" w:hAnsi="Courier New"/>
          <w:b w:val="0"/>
          <w:sz w:val="16"/>
        </w:rPr>
        <w:t xml:space="preserve">&gt; &lt;&gt;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"LE,LTE"</w:t>
      </w:r>
      <w:r>
        <w:rPr>
          <w:rFonts w:ascii="Courier New" w:hAnsi="Courier New"/>
          <w:b w:val="0"/>
          <w:sz w:val="16"/>
        </w:rPr>
        <w:t xml:space="preserve">&gt; &lt;=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"LT"</w:t>
      </w:r>
      <w:r>
        <w:rPr>
          <w:rFonts w:ascii="Courier New" w:hAnsi="Courier New"/>
          <w:b w:val="0"/>
          <w:sz w:val="16"/>
        </w:rPr>
        <w:t xml:space="preserve">&gt; &lt;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"GE,GTE"</w:t>
      </w:r>
      <w:r>
        <w:rPr>
          <w:rFonts w:ascii="Courier New" w:hAnsi="Courier New"/>
          <w:b w:val="0"/>
          <w:sz w:val="16"/>
        </w:rPr>
        <w:t xml:space="preserve">&gt; &gt;=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"GT"</w:t>
      </w:r>
      <w:r>
        <w:rPr>
          <w:rFonts w:ascii="Courier New" w:hAnsi="Courier New"/>
          <w:b w:val="0"/>
          <w:sz w:val="16"/>
        </w:rPr>
        <w:t xml:space="preserve">&gt; &gt;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"LIKE"</w:t>
      </w:r>
      <w:r>
        <w:rPr>
          <w:rFonts w:ascii="Courier New" w:hAnsi="Courier New"/>
          <w:b w:val="0"/>
          <w:sz w:val="16"/>
        </w:rPr>
        <w:t xml:space="preserve">&gt; LIKE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"ILIKE"</w:t>
      </w:r>
      <w:r>
        <w:rPr>
          <w:rFonts w:ascii="Courier New" w:hAnsi="Courier New"/>
          <w:b w:val="0"/>
          <w:sz w:val="16"/>
        </w:rPr>
        <w:t xml:space="preserve">&gt; ILIKE </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"LIKE%,LIKEP"</w:t>
      </w:r>
      <w:r>
        <w:rPr>
          <w:rFonts w:ascii="Courier New" w:hAnsi="Courier New"/>
          <w:b w:val="0"/>
          <w:sz w:val="16"/>
        </w:rPr>
        <w:t xml:space="preserve">&gt; 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6F3178"/>
          <w:sz w:val="16"/>
        </w:rPr>
        <w:t>#getCfSqLType(fltr.ftype)#</w:t>
      </w:r>
      <w:r>
        <w:rPr>
          <w:rFonts w:ascii="Courier New" w:hAnsi="Courier New"/>
          <w:b w:val="0"/>
          <w:sz w:val="16"/>
        </w:rPr>
        <w:t xml:space="preserve"> value=</w:t>
      </w:r>
      <w:r>
        <w:rPr>
          <w:rFonts w:ascii="Courier New" w:hAnsi="Courier New"/>
          <w:b w:val="0"/>
          <w:color w:val="1E7E34"/>
          <w:sz w:val="16"/>
        </w:rPr>
        <w:t>"%#fltr.val#%"</w:t>
      </w:r>
      <w:r>
        <w:rPr>
          <w:rFonts w:ascii="Courier New" w:hAnsi="Courier New"/>
          <w:b w:val="0"/>
          <w:sz w:val="16"/>
        </w:rPr>
        <w:t>/&gt;</w:t>
      </w:r>
      <w:r>
        <w:rPr>
          <w:rFonts w:ascii="Courier New" w:hAnsi="Courier New"/>
          <w:b w:val="0"/>
          <w:color w:val="1A5FB4"/>
          <w:sz w:val="16"/>
        </w:rPr>
        <w:t>&lt;cfcontinue</w:t>
      </w:r>
      <w:r>
        <w:rPr>
          <w:rFonts w:ascii="Courier New" w:hAnsi="Courier New"/>
          <w:b w:val="0"/>
          <w:sz w:val="16"/>
        </w:rPr>
        <w:t>/&gt;</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"ILIKE%,ILIKEP"</w:t>
      </w:r>
      <w:r>
        <w:rPr>
          <w:rFonts w:ascii="Courier New" w:hAnsi="Courier New"/>
          <w:b w:val="0"/>
          <w:sz w:val="16"/>
        </w:rPr>
        <w:t xml:space="preserve">&gt; ILIKE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6F3178"/>
          <w:sz w:val="16"/>
        </w:rPr>
        <w:t>#getCfSqLType(fltr.ftype)#</w:t>
      </w:r>
      <w:r>
        <w:rPr>
          <w:rFonts w:ascii="Courier New" w:hAnsi="Courier New"/>
          <w:b w:val="0"/>
          <w:sz w:val="16"/>
        </w:rPr>
        <w:t xml:space="preserve"> value=</w:t>
      </w:r>
      <w:r>
        <w:rPr>
          <w:rFonts w:ascii="Courier New" w:hAnsi="Courier New"/>
          <w:b w:val="0"/>
          <w:color w:val="1E7E34"/>
          <w:sz w:val="16"/>
        </w:rPr>
        <w:t>"%#fltr.val#%"</w:t>
      </w:r>
      <w:r>
        <w:rPr>
          <w:rFonts w:ascii="Courier New" w:hAnsi="Courier New"/>
          <w:b w:val="0"/>
          <w:sz w:val="16"/>
        </w:rPr>
        <w:t>/&gt;</w:t>
      </w:r>
      <w:r>
        <w:rPr>
          <w:rFonts w:ascii="Courier New" w:hAnsi="Courier New"/>
          <w:b w:val="0"/>
          <w:color w:val="1A5FB4"/>
          <w:sz w:val="16"/>
        </w:rPr>
        <w:t>&lt;cfcontinue</w:t>
      </w:r>
      <w:r>
        <w:rPr>
          <w:rFonts w:ascii="Courier New" w:hAnsi="Courier New"/>
          <w:b w:val="0"/>
          <w:sz w:val="16"/>
        </w:rPr>
        <w:t>/&gt;</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w:t>
      </w:r>
      <w:r>
        <w:rPr>
          <w:rFonts w:ascii="Courier New" w:hAnsi="Courier New"/>
          <w:b w:val="0"/>
          <w:sz w:val="16"/>
        </w:rPr>
        <w:t xml:space="preserve">&gt; </w:t>
      </w:r>
      <w:r>
        <w:rPr>
          <w:rFonts w:ascii="Courier New" w:hAnsi="Courier New"/>
          <w:b w:val="0"/>
          <w:color w:val="0D5C73"/>
          <w:sz w:val="16"/>
        </w:rPr>
        <w:t>IN</w:t>
      </w:r>
      <w:r>
        <w:rPr>
          <w:rFonts w:ascii="Courier New" w:hAnsi="Courier New"/>
          <w:b w:val="0"/>
          <w:sz w:val="16"/>
        </w:rPr>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6F3178"/>
          <w:sz w:val="16"/>
        </w:rPr>
        <w:t>#getCfSqLType(fltr.ftype)#</w:t>
      </w:r>
      <w:r>
        <w:rPr>
          <w:rFonts w:ascii="Courier New" w:hAnsi="Courier New"/>
          <w:b w:val="0"/>
          <w:sz w:val="16"/>
        </w:rPr>
        <w:t xml:space="preserve"> list=true value=</w:t>
      </w:r>
      <w:r>
        <w:rPr>
          <w:rFonts w:ascii="Courier New" w:hAnsi="Courier New"/>
          <w:b w:val="0"/>
          <w:color w:val="1E7E34"/>
          <w:sz w:val="16"/>
        </w:rPr>
        <w:t>"#fltr.val#"</w:t>
      </w:r>
      <w:r>
        <w:rPr>
          <w:rFonts w:ascii="Courier New" w:hAnsi="Courier New"/>
          <w:b w:val="0"/>
          <w:sz w:val="16"/>
        </w:rPr>
        <w:t>/&gt;)</w:t>
      </w:r>
      <w:r>
        <w:rPr>
          <w:rFonts w:ascii="Courier New" w:hAnsi="Courier New"/>
          <w:b w:val="0"/>
          <w:color w:val="1A5FB4"/>
          <w:sz w:val="16"/>
        </w:rPr>
        <w:t>&lt;cfcontinue</w:t>
      </w:r>
      <w:r>
        <w:rPr>
          <w:rFonts w:ascii="Courier New" w:hAnsi="Courier New"/>
          <w:b w:val="0"/>
          <w:sz w:val="16"/>
        </w:rPr>
        <w:t>/&gt;</w:t>
      </w:r>
      <w:r>
        <w:rPr>
          <w:rFonts w:ascii="Courier New" w:hAnsi="Courier New"/>
          <w:b w:val="0"/>
          <w:color w:val="1A5FB4"/>
          <w:sz w:val="16"/>
        </w:rPr>
        <w:t>&lt;/cfcase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&lt;cfdefaultcase</w:t>
      </w:r>
      <w:r>
        <w:rPr>
          <w:rFonts w:ascii="Courier New" w:hAnsi="Courier New"/>
          <w:b w:val="0"/>
          <w:sz w:val="16"/>
        </w:rPr>
        <w:t xml:space="preserve">&gt; = </w:t>
      </w:r>
      <w:r>
        <w:rPr>
          <w:rFonts w:ascii="Courier New" w:hAnsi="Courier New"/>
          <w:b w:val="0"/>
          <w:color w:val="1A5FB4"/>
          <w:sz w:val="16"/>
        </w:rPr>
        <w:t>&lt;cfoutput</w:t>
      </w:r>
      <w:r>
        <w:rPr>
          <w:rFonts w:ascii="Courier New" w:hAnsi="Courier New"/>
          <w:b w:val="0"/>
          <w:sz w:val="16"/>
        </w:rPr>
        <w:t xml:space="preserve">&gt; </w:t>
      </w:r>
      <w:r>
        <w:rPr>
          <w:rFonts w:ascii="Courier New" w:hAnsi="Courier New"/>
          <w:b w:val="0"/>
          <w:color w:val="6F3178"/>
          <w:sz w:val="16"/>
        </w:rPr>
        <w:t>#fltr.field#</w:t>
      </w:r>
      <w:r>
        <w:rPr>
          <w:rFonts w:ascii="Courier New" w:hAnsi="Courier New"/>
          <w:b w:val="0"/>
          <w:color w:val="1A5FB4"/>
          <w:sz w:val="16"/>
        </w:rPr>
        <w:t>&lt;/cfoutput</w:t>
      </w:r>
      <w:r>
        <w:rPr>
          <w:rFonts w:ascii="Courier New" w:hAnsi="Courier New"/>
          <w:b w:val="0"/>
          <w:sz w:val="16"/>
        </w:rPr>
        <w:t>&gt;</w:t>
      </w:r>
      <w:r>
        <w:rPr>
          <w:rFonts w:ascii="Courier New" w:hAnsi="Courier New"/>
          <w:b w:val="0"/>
          <w:color w:val="1A5FB4"/>
          <w:sz w:val="16"/>
        </w:rPr>
        <w:t>&lt;cfcontinue</w:t>
      </w:r>
      <w:r>
        <w:rPr>
          <w:rFonts w:ascii="Courier New" w:hAnsi="Courier New"/>
          <w:b w:val="0"/>
          <w:sz w:val="16"/>
        </w:rPr>
        <w:t>/&gt;&lt;!---***криво---&gt;</w:t>
      </w:r>
      <w:r>
        <w:rPr>
          <w:rFonts w:ascii="Courier New" w:hAnsi="Courier New"/>
          <w:b w:val="0"/>
          <w:color w:val="1A5FB4"/>
          <w:sz w:val="16"/>
        </w:rPr>
        <w:t>&lt;/cfdefaultcase</w:t>
      </w:r>
      <w:r>
        <w:rPr>
          <w:rFonts w:ascii="Courier New" w:hAnsi="Courier New"/>
          <w:b w:val="0"/>
          <w:sz w:val="16"/>
        </w:rPr>
        <w:t xml:space="preserve">&gt;&lt;!--- </w:t>
      </w:r>
      <w:r>
        <w:rPr>
          <w:rFonts w:ascii="Courier New" w:hAnsi="Courier New"/>
          <w:b w:val="0"/>
          <w:sz w:val="16"/>
        </w:rPr>
        <w:br/>
      </w:r>
      <w:r>
        <w:rPr>
          <w:rFonts w:ascii="Courier New" w:hAnsi="Courier New"/>
          <w:b w:val="0"/>
          <w:sz w:val="16"/>
        </w:rPr>
        <w:tab/>
        <w:tab/>
        <w:t xml:space="preserve"> ---&gt;</w:t>
      </w:r>
      <w:r>
        <w:rPr>
          <w:rFonts w:ascii="Courier New" w:hAnsi="Courier New"/>
          <w:b w:val="0"/>
          <w:color w:val="1A5FB4"/>
          <w:sz w:val="16"/>
        </w:rPr>
        <w:t>&lt;/cfswitch</w:t>
      </w:r>
      <w:r>
        <w:rPr>
          <w:rFonts w:ascii="Courier New" w:hAnsi="Courier New"/>
          <w:b w:val="0"/>
          <w:sz w:val="16"/>
        </w:rPr>
        <w:t>&gt;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6F3178"/>
          <w:sz w:val="16"/>
        </w:rPr>
        <w:t>#getCfSqLType(fltr.ftype)#</w:t>
      </w:r>
      <w:r>
        <w:rPr>
          <w:rFonts w:ascii="Courier New" w:hAnsi="Courier New"/>
          <w:b w:val="0"/>
          <w:sz w:val="16"/>
        </w:rPr>
        <w:t xml:space="preserve"> value=</w:t>
      </w:r>
      <w:r>
        <w:rPr>
          <w:rFonts w:ascii="Courier New" w:hAnsi="Courier New"/>
          <w:b w:val="0"/>
          <w:color w:val="1E7E34"/>
          <w:sz w:val="16"/>
        </w:rPr>
        <w:t>"#fltr.val#"</w:t>
      </w:r>
      <w:r>
        <w:rPr>
          <w:rFonts w:ascii="Courier New" w:hAnsi="Courier New"/>
          <w:b w:val="0"/>
          <w:sz w:val="16"/>
        </w:rPr>
        <w:t>/&gt;</w:t>
      </w:r>
      <w:r>
        <w:rPr>
          <w:rFonts w:ascii="Courier New" w:hAnsi="Courier New"/>
          <w:b w:val="0"/>
          <w:color w:val="1A5FB4"/>
          <w:sz w:val="16"/>
        </w:rPr>
        <w:t>&lt;cfcontinue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&gt;&lt;!--- ILIKE зависит от PostgreSQL ---&gt;</w:t>
      </w:r>
      <w:r>
        <w:rPr>
          <w:rFonts w:ascii="Courier New" w:hAnsi="Courier New"/>
          <w:b w:val="0"/>
          <w:sz w:val="16"/>
        </w:rPr>
        <w:br/>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color w:val="1A5FB4"/>
          <w:sz w:val="16"/>
        </w:rPr>
        <w:t>&lt;cfexit</w:t>
      </w:r>
      <w:r>
        <w:rPr>
          <w:rFonts w:ascii="Courier New" w:hAnsi="Courier New"/>
          <w:b w:val="0"/>
          <w:sz w:val="16"/>
        </w:rPr>
        <w:t xml:space="preserve"> method=</w:t>
      </w:r>
      <w:r>
        <w:rPr>
          <w:rFonts w:ascii="Courier New" w:hAnsi="Courier New"/>
          <w:b w:val="0"/>
          <w:color w:val="1E7E34"/>
          <w:sz w:val="16"/>
        </w:rPr>
        <w:t>"exittag"</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"getCfSqlType"</w:t>
      </w:r>
      <w:r>
        <w:rPr>
          <w:rFonts w:ascii="Courier New" w:hAnsi="Courier New"/>
          <w:b w:val="0"/>
          <w:sz w:val="16"/>
        </w:rPr>
        <w:t xml:space="preserve"> output=</w:t>
      </w:r>
      <w:r>
        <w:rPr>
          <w:rFonts w:ascii="Courier New" w:hAnsi="Courier New"/>
          <w:b w:val="0"/>
          <w:color w:val="1E7E34"/>
          <w:sz w:val="16"/>
        </w:rPr>
        <w:t>"No"</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"fieldType"</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#ARGUMENTS.fieldType#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"CF_SQL_BIT"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"date,time,datetime"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"CF_SQL_TIMESTAMP"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"CF_SQL_VARCHAR"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"CF_SQL_VARCHAR"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p>
    <w:p>
      <w:pPr>
        <w:pStyle w:val="Heading1"/>
      </w:pPr>
      <w:r>
        <w:t>v1/lib/index.cfm</w:t>
      </w:r>
    </w:p>
    <w:p>
      <w:pPr>
        <w:spacing w:before="40" w:after="160"/>
        <w:ind w:left="283"/>
        <w:shd w:val="clear" w:color="auto" w:fill="F2F2F2"/>
      </w:pPr>
      <w:r>
        <w:rPr>
          <w:rFonts w:ascii="Courier New" w:hAnsi="Courier New"/>
          <w:b w:val="0"/>
          <w:color w:val="1A5FB4"/>
          <w:sz w:val="16"/>
        </w:rPr>
        <w:t>&lt;cfoutput</w:t>
      </w:r>
      <w:r>
        <w:rPr>
          <w:rFonts w:ascii="Courier New" w:hAnsi="Courier New"/>
          <w:b w:val="0"/>
          <w:sz w:val="16"/>
        </w:rPr>
        <w:t>&gt;index ***</w:t>
      </w:r>
      <w:r>
        <w:rPr>
          <w:rFonts w:ascii="Courier New" w:hAnsi="Courier New"/>
          <w:b w:val="0"/>
          <w:color w:val="1A5FB4"/>
          <w:sz w:val="16"/>
        </w:rPr>
        <w:t>&lt;/cfoutput</w:t>
      </w:r>
      <w:r>
        <w:rPr>
          <w:rFonts w:ascii="Courier New" w:hAnsi="Courier New"/>
          <w:b w:val="0"/>
          <w:sz w:val="16"/>
        </w:rPr>
        <w:t>&gt;</w:t>
      </w:r>
    </w:p>
    <w:p>
      <w:pPr>
        <w:pStyle w:val="Heading1"/>
      </w:pPr>
      <w:r>
        <w:t>v1/lib/jwt.cfc</w:t>
      </w:r>
    </w:p>
    <w:p>
      <w:pPr>
        <w:spacing w:before="40" w:after="160"/>
        <w:ind w:left="283"/>
        <w:shd w:val="clear" w:color="auto" w:fill="F2F2F2"/>
      </w:pPr>
      <w:r>
        <w:rPr>
          <w:rFonts w:ascii="Courier New" w:hAnsi="Courier New"/>
          <w:b w:val="0"/>
          <w:sz w:val="16"/>
        </w:rPr>
        <w:t>component {</w:t>
      </w:r>
      <w:r>
        <w:rPr>
          <w:rFonts w:ascii="Courier New" w:hAnsi="Courier New"/>
          <w:b w:val="0"/>
          <w:sz w:val="16"/>
        </w:rPr>
        <w:br/>
      </w:r>
      <w:r>
        <w:rPr>
          <w:rFonts w:ascii="Courier New" w:hAnsi="Courier New"/>
          <w:b w:val="0"/>
          <w:sz w:val="16"/>
        </w:rPr>
        <w:br/>
      </w:r>
      <w:r>
        <w:rPr>
          <w:rFonts w:ascii="Courier New" w:hAnsi="Courier New"/>
          <w:b w:val="0"/>
          <w:sz w:val="16"/>
        </w:rPr>
        <w:t xml:space="preserve">    variables.algorithmMap = {</w:t>
      </w:r>
      <w:r>
        <w:rPr>
          <w:rFonts w:ascii="Courier New" w:hAnsi="Courier New"/>
          <w:b w:val="0"/>
          <w:sz w:val="16"/>
        </w:rPr>
        <w:br/>
      </w:r>
      <w:r>
        <w:rPr>
          <w:rFonts w:ascii="Courier New" w:hAnsi="Courier New"/>
          <w:b w:val="0"/>
          <w:sz w:val="16"/>
        </w:rPr>
        <w:t xml:space="preserve">        HS256: </w:t>
      </w:r>
      <w:r>
        <w:rPr>
          <w:rFonts w:ascii="Courier New" w:hAnsi="Courier New"/>
          <w:b w:val="0"/>
          <w:color w:val="1E7E34"/>
          <w:sz w:val="16"/>
        </w:rPr>
        <w:t>'HmacSHA256'</w:t>
      </w:r>
      <w:r>
        <w:rPr>
          <w:rFonts w:ascii="Courier New" w:hAnsi="Courier New"/>
          <w:b w:val="0"/>
          <w:sz w:val="16"/>
        </w:rPr>
        <w:t>,</w:t>
      </w:r>
      <w:r>
        <w:rPr>
          <w:rFonts w:ascii="Courier New" w:hAnsi="Courier New"/>
          <w:b w:val="0"/>
          <w:sz w:val="16"/>
        </w:rPr>
        <w:br/>
      </w:r>
      <w:r>
        <w:rPr>
          <w:rFonts w:ascii="Courier New" w:hAnsi="Courier New"/>
          <w:b w:val="0"/>
          <w:sz w:val="16"/>
        </w:rPr>
        <w:t xml:space="preserve">        HS384: </w:t>
      </w:r>
      <w:r>
        <w:rPr>
          <w:rFonts w:ascii="Courier New" w:hAnsi="Courier New"/>
          <w:b w:val="0"/>
          <w:color w:val="1E7E34"/>
          <w:sz w:val="16"/>
        </w:rPr>
        <w:t>'HmacSHA384'</w:t>
      </w:r>
      <w:r>
        <w:rPr>
          <w:rFonts w:ascii="Courier New" w:hAnsi="Courier New"/>
          <w:b w:val="0"/>
          <w:sz w:val="16"/>
        </w:rPr>
        <w:t>,</w:t>
      </w:r>
      <w:r>
        <w:rPr>
          <w:rFonts w:ascii="Courier New" w:hAnsi="Courier New"/>
          <w:b w:val="0"/>
          <w:sz w:val="16"/>
        </w:rPr>
        <w:br/>
      </w:r>
      <w:r>
        <w:rPr>
          <w:rFonts w:ascii="Courier New" w:hAnsi="Courier New"/>
          <w:b w:val="0"/>
          <w:sz w:val="16"/>
        </w:rPr>
        <w:t xml:space="preserve">        HS512: </w:t>
      </w:r>
      <w:r>
        <w:rPr>
          <w:rFonts w:ascii="Courier New" w:hAnsi="Courier New"/>
          <w:b w:val="0"/>
          <w:color w:val="1E7E34"/>
          <w:sz w:val="16"/>
        </w:rPr>
        <w:t>'HmacSHA512'</w:t>
      </w:r>
      <w:r>
        <w:rPr>
          <w:rFonts w:ascii="Courier New" w:hAnsi="Courier New"/>
          <w:b w:val="0"/>
          <w:sz w:val="16"/>
        </w:rPr>
        <w:t>,</w:t>
      </w:r>
      <w:r>
        <w:rPr>
          <w:rFonts w:ascii="Courier New" w:hAnsi="Courier New"/>
          <w:b w:val="0"/>
          <w:sz w:val="16"/>
        </w:rPr>
        <w:br/>
      </w:r>
      <w:r>
        <w:rPr>
          <w:rFonts w:ascii="Courier New" w:hAnsi="Courier New"/>
          <w:b w:val="0"/>
          <w:sz w:val="16"/>
        </w:rPr>
        <w:t xml:space="preserve">        RS256: </w:t>
      </w:r>
      <w:r>
        <w:rPr>
          <w:rFonts w:ascii="Courier New" w:hAnsi="Courier New"/>
          <w:b w:val="0"/>
          <w:color w:val="1E7E34"/>
          <w:sz w:val="16"/>
        </w:rPr>
        <w:t>'SHA256withRSA'</w:t>
      </w:r>
      <w:r>
        <w:rPr>
          <w:rFonts w:ascii="Courier New" w:hAnsi="Courier New"/>
          <w:b w:val="0"/>
          <w:sz w:val="16"/>
        </w:rPr>
        <w:t>,</w:t>
      </w:r>
      <w:r>
        <w:rPr>
          <w:rFonts w:ascii="Courier New" w:hAnsi="Courier New"/>
          <w:b w:val="0"/>
          <w:sz w:val="16"/>
        </w:rPr>
        <w:br/>
      </w:r>
      <w:r>
        <w:rPr>
          <w:rFonts w:ascii="Courier New" w:hAnsi="Courier New"/>
          <w:b w:val="0"/>
          <w:sz w:val="16"/>
        </w:rPr>
        <w:t xml:space="preserve">        RS384: </w:t>
      </w:r>
      <w:r>
        <w:rPr>
          <w:rFonts w:ascii="Courier New" w:hAnsi="Courier New"/>
          <w:b w:val="0"/>
          <w:color w:val="1E7E34"/>
          <w:sz w:val="16"/>
        </w:rPr>
        <w:t>'SHA384withRSA'</w:t>
      </w:r>
      <w:r>
        <w:rPr>
          <w:rFonts w:ascii="Courier New" w:hAnsi="Courier New"/>
          <w:b w:val="0"/>
          <w:sz w:val="16"/>
        </w:rPr>
        <w:t>,</w:t>
      </w:r>
      <w:r>
        <w:rPr>
          <w:rFonts w:ascii="Courier New" w:hAnsi="Courier New"/>
          <w:b w:val="0"/>
          <w:sz w:val="16"/>
        </w:rPr>
        <w:br/>
      </w:r>
      <w:r>
        <w:rPr>
          <w:rFonts w:ascii="Courier New" w:hAnsi="Courier New"/>
          <w:b w:val="0"/>
          <w:sz w:val="16"/>
        </w:rPr>
        <w:t xml:space="preserve">        RS512: </w:t>
      </w:r>
      <w:r>
        <w:rPr>
          <w:rFonts w:ascii="Courier New" w:hAnsi="Courier New"/>
          <w:b w:val="0"/>
          <w:color w:val="1E7E34"/>
          <w:sz w:val="16"/>
        </w:rPr>
        <w:t>'SHA512withRSA'</w:t>
      </w:r>
      <w:r>
        <w:rPr>
          <w:rFonts w:ascii="Courier New" w:hAnsi="Courier New"/>
          <w:b w:val="0"/>
          <w:sz w:val="16"/>
        </w:rPr>
        <w:t>,</w:t>
      </w:r>
      <w:r>
        <w:rPr>
          <w:rFonts w:ascii="Courier New" w:hAnsi="Courier New"/>
          <w:b w:val="0"/>
          <w:sz w:val="16"/>
        </w:rPr>
        <w:br/>
      </w:r>
      <w:r>
        <w:rPr>
          <w:rFonts w:ascii="Courier New" w:hAnsi="Courier New"/>
          <w:b w:val="0"/>
          <w:sz w:val="16"/>
        </w:rPr>
        <w:t xml:space="preserve">        ES256: </w:t>
      </w:r>
      <w:r>
        <w:rPr>
          <w:rFonts w:ascii="Courier New" w:hAnsi="Courier New"/>
          <w:b w:val="0"/>
          <w:color w:val="1E7E34"/>
          <w:sz w:val="16"/>
        </w:rPr>
        <w:t>'SHA256withECDSA'</w:t>
      </w:r>
      <w:r>
        <w:rPr>
          <w:rFonts w:ascii="Courier New" w:hAnsi="Courier New"/>
          <w:b w:val="0"/>
          <w:sz w:val="16"/>
        </w:rPr>
        <w:t>,</w:t>
      </w:r>
      <w:r>
        <w:rPr>
          <w:rFonts w:ascii="Courier New" w:hAnsi="Courier New"/>
          <w:b w:val="0"/>
          <w:sz w:val="16"/>
        </w:rPr>
        <w:br/>
      </w:r>
      <w:r>
        <w:rPr>
          <w:rFonts w:ascii="Courier New" w:hAnsi="Courier New"/>
          <w:b w:val="0"/>
          <w:sz w:val="16"/>
        </w:rPr>
        <w:t xml:space="preserve">        ES384: </w:t>
      </w:r>
      <w:r>
        <w:rPr>
          <w:rFonts w:ascii="Courier New" w:hAnsi="Courier New"/>
          <w:b w:val="0"/>
          <w:color w:val="1E7E34"/>
          <w:sz w:val="16"/>
        </w:rPr>
        <w:t>'SHA384withECDSA'</w:t>
      </w:r>
      <w:r>
        <w:rPr>
          <w:rFonts w:ascii="Courier New" w:hAnsi="Courier New"/>
          <w:b w:val="0"/>
          <w:sz w:val="16"/>
        </w:rPr>
        <w:t>,</w:t>
      </w:r>
      <w:r>
        <w:rPr>
          <w:rFonts w:ascii="Courier New" w:hAnsi="Courier New"/>
          <w:b w:val="0"/>
          <w:sz w:val="16"/>
        </w:rPr>
        <w:br/>
      </w:r>
      <w:r>
        <w:rPr>
          <w:rFonts w:ascii="Courier New" w:hAnsi="Courier New"/>
          <w:b w:val="0"/>
          <w:sz w:val="16"/>
        </w:rPr>
        <w:t xml:space="preserve">        ES512: </w:t>
      </w:r>
      <w:r>
        <w:rPr>
          <w:rFonts w:ascii="Courier New" w:hAnsi="Courier New"/>
          <w:b w:val="0"/>
          <w:color w:val="1E7E34"/>
          <w:sz w:val="16"/>
        </w:rPr>
        <w:t>'SHA512withECDSA'</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any function init() {</w:t>
      </w:r>
      <w:r>
        <w:rPr>
          <w:rFonts w:ascii="Courier New" w:hAnsi="Courier New"/>
          <w:b w:val="0"/>
          <w:sz w:val="16"/>
        </w:rPr>
        <w:br/>
      </w:r>
      <w:r>
        <w:rPr>
          <w:rFonts w:ascii="Courier New" w:hAnsi="Courier New"/>
          <w:b w:val="0"/>
          <w:sz w:val="16"/>
        </w:rPr>
        <w:t xml:space="preserve">        variables.encodingUtils = new encodingUtils();</w:t>
      </w:r>
      <w:r>
        <w:rPr>
          <w:rFonts w:ascii="Courier New" w:hAnsi="Courier New"/>
          <w:b w:val="0"/>
          <w:sz w:val="16"/>
        </w:rPr>
        <w:br/>
      </w:r>
      <w:r>
        <w:rPr>
          <w:rFonts w:ascii="Courier New" w:hAnsi="Courier New"/>
          <w:b w:val="0"/>
          <w:sz w:val="16"/>
        </w:rPr>
        <w:t xml:space="preserve">        variables.jss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'java.security.Signature'</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variables.messageDigest = createObject( </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'java.security.MessageDigest'</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this;</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string function encode(</w:t>
      </w:r>
      <w:r>
        <w:rPr>
          <w:rFonts w:ascii="Courier New" w:hAnsi="Courier New"/>
          <w:b w:val="0"/>
          <w:sz w:val="16"/>
        </w:rPr>
        <w:br/>
      </w:r>
      <w:r>
        <w:rPr>
          <w:rFonts w:ascii="Courier New" w:hAnsi="Courier New"/>
          <w:b w:val="0"/>
          <w:sz w:val="16"/>
        </w:rPr>
        <w:t xml:space="preserve">        required struct payload,</w:t>
      </w:r>
      <w:r>
        <w:rPr>
          <w:rFonts w:ascii="Courier New" w:hAnsi="Courier New"/>
          <w:b w:val="0"/>
          <w:sz w:val="16"/>
        </w:rPr>
        <w:br/>
      </w:r>
      <w:r>
        <w:rPr>
          <w:rFonts w:ascii="Courier New" w:hAnsi="Courier New"/>
          <w:b w:val="0"/>
          <w:sz w:val="16"/>
        </w:rPr>
        <w:t xml:space="preserve">        required any key,</w:t>
      </w:r>
      <w:r>
        <w:rPr>
          <w:rFonts w:ascii="Courier New" w:hAnsi="Courier New"/>
          <w:b w:val="0"/>
          <w:sz w:val="16"/>
        </w:rPr>
        <w:br/>
      </w:r>
      <w:r>
        <w:rPr>
          <w:rFonts w:ascii="Courier New" w:hAnsi="Courier New"/>
          <w:b w:val="0"/>
          <w:sz w:val="16"/>
        </w:rPr>
        <w:t xml:space="preserve">        required string algorithm,</w:t>
      </w:r>
      <w:r>
        <w:rPr>
          <w:rFonts w:ascii="Courier New" w:hAnsi="Courier New"/>
          <w:b w:val="0"/>
          <w:sz w:val="16"/>
        </w:rPr>
        <w:br/>
      </w:r>
      <w:r>
        <w:rPr>
          <w:rFonts w:ascii="Courier New" w:hAnsi="Courier New"/>
          <w:b w:val="0"/>
          <w:sz w:val="16"/>
        </w:rPr>
        <w:t xml:space="preserve">        struct headers = { }</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if ( !algorithmMap.keyExists( algorithm )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'jwtcfml.InvalidAlgorithm'</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JWT Algorithm.'</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algorithm is not supported.'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header = { };</w:t>
      </w:r>
      <w:r>
        <w:rPr>
          <w:rFonts w:ascii="Courier New" w:hAnsi="Courier New"/>
          <w:b w:val="0"/>
          <w:sz w:val="16"/>
        </w:rPr>
        <w:br/>
      </w:r>
      <w:r>
        <w:rPr>
          <w:rFonts w:ascii="Courier New" w:hAnsi="Courier New"/>
          <w:b w:val="0"/>
          <w:sz w:val="16"/>
        </w:rPr>
        <w:t xml:space="preserve">        header.append( headers );</w:t>
      </w:r>
      <w:r>
        <w:rPr>
          <w:rFonts w:ascii="Courier New" w:hAnsi="Courier New"/>
          <w:b w:val="0"/>
          <w:sz w:val="16"/>
        </w:rPr>
        <w:br/>
      </w:r>
      <w:r>
        <w:rPr>
          <w:rFonts w:ascii="Courier New" w:hAnsi="Courier New"/>
          <w:b w:val="0"/>
          <w:sz w:val="16"/>
        </w:rPr>
        <w:t xml:space="preserve">        header.append(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'typ'</w:t>
      </w:r>
      <w:r>
        <w:rPr>
          <w:rFonts w:ascii="Courier New" w:hAnsi="Courier New"/>
          <w:b w:val="0"/>
          <w:sz w:val="16"/>
        </w:rPr>
        <w:t xml:space="preserve">: </w:t>
      </w:r>
      <w:r>
        <w:rPr>
          <w:rFonts w:ascii="Courier New" w:hAnsi="Courier New"/>
          <w:b w:val="0"/>
          <w:color w:val="1E7E34"/>
          <w:sz w:val="16"/>
        </w:rPr>
        <w:t>'JWT'</w:t>
      </w:r>
      <w:r>
        <w:rPr>
          <w:rFonts w:ascii="Courier New" w:hAnsi="Courier New"/>
          <w:b w:val="0"/>
          <w:sz w:val="16"/>
        </w:rPr>
        <w:t>,</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'alg'</w:t>
      </w:r>
      <w:r>
        <w:rPr>
          <w:rFonts w:ascii="Courier New" w:hAnsi="Courier New"/>
          <w:b w:val="0"/>
          <w:sz w:val="16"/>
        </w:rPr>
        <w:t>: algorithm</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br/>
      </w:r>
      <w:r>
        <w:rPr>
          <w:rFonts w:ascii="Courier New" w:hAnsi="Courier New"/>
          <w:b w:val="0"/>
          <w:sz w:val="16"/>
        </w:rPr>
        <w:t xml:space="preserve">        var duplicatedPayload = duplicate( payload );</w:t>
      </w:r>
      <w:r>
        <w:rPr>
          <w:rFonts w:ascii="Courier New" w:hAnsi="Courier New"/>
          <w:b w:val="0"/>
          <w:sz w:val="16"/>
        </w:rPr>
        <w:br/>
      </w:r>
      <w:r>
        <w:rPr>
          <w:rFonts w:ascii="Courier New" w:hAnsi="Courier New"/>
          <w:b w:val="0"/>
          <w:sz w:val="16"/>
        </w:rPr>
        <w:t xml:space="preserve">        for ( var claim </w:t>
      </w:r>
      <w:r>
        <w:rPr>
          <w:rFonts w:ascii="Courier New" w:hAnsi="Courier New"/>
          <w:b w:val="0"/>
          <w:color w:val="0D5C73"/>
          <w:sz w:val="16"/>
        </w:rPr>
        <w:t>in</w:t>
      </w:r>
      <w:r>
        <w:rPr>
          <w:rFonts w:ascii="Courier New" w:hAnsi="Courier New"/>
          <w:b w:val="0"/>
          <w:sz w:val="16"/>
        </w:rPr>
        <w:t xml:space="preserve"> [ </w:t>
      </w:r>
      <w:r>
        <w:rPr>
          <w:rFonts w:ascii="Courier New" w:hAnsi="Courier New"/>
          <w:b w:val="0"/>
          <w:color w:val="1E7E34"/>
          <w:sz w:val="16"/>
        </w:rPr>
        <w:t>'iat'</w:t>
      </w:r>
      <w:r>
        <w:rPr>
          <w:rFonts w:ascii="Courier New" w:hAnsi="Courier New"/>
          <w:b w:val="0"/>
          <w:sz w:val="16"/>
        </w:rPr>
        <w:t xml:space="preserve">, </w:t>
      </w:r>
      <w:r>
        <w:rPr>
          <w:rFonts w:ascii="Courier New" w:hAnsi="Courier New"/>
          <w:b w:val="0"/>
          <w:color w:val="1E7E34"/>
          <w:sz w:val="16"/>
        </w:rPr>
        <w:t>'exp'</w:t>
      </w:r>
      <w:r>
        <w:rPr>
          <w:rFonts w:ascii="Courier New" w:hAnsi="Courier New"/>
          <w:b w:val="0"/>
          <w:sz w:val="16"/>
        </w:rPr>
        <w:t xml:space="preserve">, </w:t>
      </w:r>
      <w:r>
        <w:rPr>
          <w:rFonts w:ascii="Courier New" w:hAnsi="Courier New"/>
          <w:b w:val="0"/>
          <w:color w:val="1E7E34"/>
          <w:sz w:val="16"/>
        </w:rPr>
        <w:t>'nbf'</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if ( duplicatedPayload.keyExists( claim ) &amp;&amp; isDate( duplicatedPayload[ claim ] ) ) {</w:t>
      </w:r>
      <w:r>
        <w:rPr>
          <w:rFonts w:ascii="Courier New" w:hAnsi="Courier New"/>
          <w:b w:val="0"/>
          <w:sz w:val="16"/>
        </w:rPr>
        <w:br/>
      </w:r>
      <w:r>
        <w:rPr>
          <w:rFonts w:ascii="Courier New" w:hAnsi="Courier New"/>
          <w:b w:val="0"/>
          <w:sz w:val="16"/>
        </w:rPr>
        <w:t xml:space="preserve">                duplicatedPayload[ claim ] = encodingUtils.convertDateToUnixTimestamp( duplicatedPayload[ claim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stringToSignParts = [</w:t>
      </w:r>
      <w:r>
        <w:rPr>
          <w:rFonts w:ascii="Courier New" w:hAnsi="Courier New"/>
          <w:b w:val="0"/>
          <w:sz w:val="16"/>
        </w:rPr>
        <w:br/>
      </w:r>
      <w:r>
        <w:rPr>
          <w:rFonts w:ascii="Courier New" w:hAnsi="Courier New"/>
          <w:b w:val="0"/>
          <w:sz w:val="16"/>
        </w:rPr>
        <w:t xml:space="preserve">            encodingUtils.binaryToBase64Url( charsetDecode( serializeJSON( header ),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encodingUtils.binaryToBase64Url( charsetDecode( serializeJSON( duplicatedPayload ),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var stringToSign = stringToSignParts.toList(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return stringToSign &amp; </w:t>
      </w:r>
      <w:r>
        <w:rPr>
          <w:rFonts w:ascii="Courier New" w:hAnsi="Courier New"/>
          <w:b w:val="0"/>
          <w:color w:val="1E7E34"/>
          <w:sz w:val="16"/>
        </w:rPr>
        <w:t>'.'</w:t>
      </w:r>
      <w:r>
        <w:rPr>
          <w:rFonts w:ascii="Courier New" w:hAnsi="Courier New"/>
          <w:b w:val="0"/>
          <w:sz w:val="16"/>
        </w:rPr>
        <w:t xml:space="preserve"> &amp; encodingUtils.binaryToBase64Url( sign( stringToSign, key, algorithm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struct function decode(</w:t>
      </w:r>
      <w:r>
        <w:rPr>
          <w:rFonts w:ascii="Courier New" w:hAnsi="Courier New"/>
          <w:b w:val="0"/>
          <w:sz w:val="16"/>
        </w:rPr>
        <w:br/>
      </w:r>
      <w:r>
        <w:rPr>
          <w:rFonts w:ascii="Courier New" w:hAnsi="Courier New"/>
          <w:b w:val="0"/>
          <w:sz w:val="16"/>
        </w:rPr>
        <w:t xml:space="preserve">        required string token,</w:t>
      </w:r>
      <w:r>
        <w:rPr>
          <w:rFonts w:ascii="Courier New" w:hAnsi="Courier New"/>
          <w:b w:val="0"/>
          <w:sz w:val="16"/>
        </w:rPr>
        <w:br/>
      </w:r>
      <w:r>
        <w:rPr>
          <w:rFonts w:ascii="Courier New" w:hAnsi="Courier New"/>
          <w:b w:val="0"/>
          <w:sz w:val="16"/>
        </w:rPr>
        <w:t xml:space="preserve">        any key,</w:t>
      </w:r>
      <w:r>
        <w:rPr>
          <w:rFonts w:ascii="Courier New" w:hAnsi="Courier New"/>
          <w:b w:val="0"/>
          <w:sz w:val="16"/>
        </w:rPr>
        <w:br/>
      </w:r>
      <w:r>
        <w:rPr>
          <w:rFonts w:ascii="Courier New" w:hAnsi="Courier New"/>
          <w:b w:val="0"/>
          <w:sz w:val="16"/>
        </w:rPr>
        <w:t xml:space="preserve">        any algorithms = [ ],</w:t>
      </w:r>
      <w:r>
        <w:rPr>
          <w:rFonts w:ascii="Courier New" w:hAnsi="Courier New"/>
          <w:b w:val="0"/>
          <w:sz w:val="16"/>
        </w:rPr>
        <w:br/>
      </w:r>
      <w:r>
        <w:rPr>
          <w:rFonts w:ascii="Courier New" w:hAnsi="Courier New"/>
          <w:b w:val="0"/>
          <w:sz w:val="16"/>
        </w:rPr>
        <w:t xml:space="preserve">        struct claims = { },</w:t>
      </w:r>
      <w:r>
        <w:rPr>
          <w:rFonts w:ascii="Courier New" w:hAnsi="Courier New"/>
          <w:b w:val="0"/>
          <w:sz w:val="16"/>
        </w:rPr>
        <w:br/>
      </w:r>
      <w:r>
        <w:rPr>
          <w:rFonts w:ascii="Courier New" w:hAnsi="Courier New"/>
          <w:b w:val="0"/>
          <w:sz w:val="16"/>
        </w:rPr>
        <w:t xml:space="preserve">        boolean verify = true</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parts = listToArray( token, </w:t>
      </w:r>
      <w:r>
        <w:rPr>
          <w:rFonts w:ascii="Courier New" w:hAnsi="Courier New"/>
          <w:b w:val="0"/>
          <w:color w:val="1E7E34"/>
          <w:sz w:val="16"/>
        </w:rPr>
        <w:t>'.'</w:t>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arrayLen( parts ) != 3 )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'jwtcfml.InvalidToken'</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'Invalid JWT.'</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does not have three `.` delimited parts.'</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algorithms = isArray( algorithms ) ? algorithms : [ algorithms ];</w:t>
      </w:r>
      <w:r>
        <w:rPr>
          <w:rFonts w:ascii="Courier New" w:hAnsi="Courier New"/>
          <w:b w:val="0"/>
          <w:sz w:val="16"/>
        </w:rPr>
        <w:br/>
      </w:r>
      <w:r>
        <w:rPr>
          <w:rFonts w:ascii="Courier New" w:hAnsi="Courier New"/>
          <w:b w:val="0"/>
          <w:sz w:val="16"/>
        </w:rPr>
        <w:br/>
      </w:r>
      <w:r>
        <w:rPr>
          <w:rFonts w:ascii="Courier New" w:hAnsi="Courier New"/>
          <w:b w:val="0"/>
          <w:sz w:val="16"/>
        </w:rPr>
        <w:t xml:space="preserve">        var decoded = {</w:t>
      </w:r>
      <w:r>
        <w:rPr>
          <w:rFonts w:ascii="Courier New" w:hAnsi="Courier New"/>
          <w:b w:val="0"/>
          <w:sz w:val="16"/>
        </w:rPr>
        <w:br/>
      </w:r>
      <w:r>
        <w:rPr>
          <w:rFonts w:ascii="Courier New" w:hAnsi="Courier New"/>
          <w:b w:val="0"/>
          <w:sz w:val="16"/>
        </w:rPr>
        <w:t xml:space="preserve">            header: deserializeJSON( charsetEncode( encodingUtils.base64UrlToBinary( parts[ 1 ] ),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payload: deserializeJSON( charsetEncode( encodingUtils.base64UrlToBinary( parts[ 2 ] ),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verify ) {</w:t>
      </w:r>
      <w:r>
        <w:rPr>
          <w:rFonts w:ascii="Courier New" w:hAnsi="Courier New"/>
          <w:b w:val="0"/>
          <w:sz w:val="16"/>
        </w:rPr>
        <w:br/>
      </w:r>
      <w:r>
        <w:rPr>
          <w:rFonts w:ascii="Courier New" w:hAnsi="Courier New"/>
          <w:b w:val="0"/>
          <w:sz w:val="16"/>
        </w:rPr>
        <w:t xml:space="preserve">            if (</w:t>
      </w:r>
      <w:r>
        <w:rPr>
          <w:rFonts w:ascii="Courier New" w:hAnsi="Courier New"/>
          <w:b w:val="0"/>
          <w:sz w:val="16"/>
        </w:rPr>
        <w:br/>
      </w:r>
      <w:r>
        <w:rPr>
          <w:rFonts w:ascii="Courier New" w:hAnsi="Courier New"/>
          <w:b w:val="0"/>
          <w:sz w:val="16"/>
        </w:rPr>
        <w:t xml:space="preserve">                !algorithms.find( decoded.header.alg ) ||</w:t>
      </w:r>
      <w:r>
        <w:rPr>
          <w:rFonts w:ascii="Courier New" w:hAnsi="Courier New"/>
          <w:b w:val="0"/>
          <w:sz w:val="16"/>
        </w:rPr>
        <w:br/>
      </w:r>
      <w:r>
        <w:rPr>
          <w:rFonts w:ascii="Courier New" w:hAnsi="Courier New"/>
          <w:b w:val="0"/>
          <w:sz w:val="16"/>
        </w:rPr>
        <w:t xml:space="preserve">                !algorithmMap.keyExists( decoded.header.alg )</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'jwtcfml.InvalidAlgorithm'</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'Unsupported or invalid algorithm'</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does not have an algorithm declaration or its declared algorithm (#decoded.header.alg#) does not match the specified algorithms of #serializeJSON( algorithms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stringToSign = parts[ 1 ] &amp; </w:t>
      </w:r>
      <w:r>
        <w:rPr>
          <w:rFonts w:ascii="Courier New" w:hAnsi="Courier New"/>
          <w:b w:val="0"/>
          <w:color w:val="1E7E34"/>
          <w:sz w:val="16"/>
        </w:rPr>
        <w:t>'.'</w:t>
      </w:r>
      <w:r>
        <w:rPr>
          <w:rFonts w:ascii="Courier New" w:hAnsi="Courier New"/>
          <w:b w:val="0"/>
          <w:sz w:val="16"/>
        </w:rPr>
        <w:t xml:space="preserve"> &amp; parts[ 2 ];</w:t>
      </w:r>
      <w:r>
        <w:rPr>
          <w:rFonts w:ascii="Courier New" w:hAnsi="Courier New"/>
          <w:b w:val="0"/>
          <w:sz w:val="16"/>
        </w:rPr>
        <w:br/>
      </w:r>
      <w:r>
        <w:rPr>
          <w:rFonts w:ascii="Courier New" w:hAnsi="Courier New"/>
          <w:b w:val="0"/>
          <w:sz w:val="16"/>
        </w:rPr>
        <w:t xml:space="preserve">            var signature = encodingUtils.base64UrlToBinary( parts[ 3 ] );</w:t>
      </w:r>
      <w:r>
        <w:rPr>
          <w:rFonts w:ascii="Courier New" w:hAnsi="Courier New"/>
          <w:b w:val="0"/>
          <w:sz w:val="16"/>
        </w:rPr>
        <w:br/>
      </w:r>
      <w:r>
        <w:rPr>
          <w:rFonts w:ascii="Courier New" w:hAnsi="Courier New"/>
          <w:b w:val="0"/>
          <w:sz w:val="16"/>
        </w:rPr>
        <w:br/>
      </w:r>
      <w:r>
        <w:rPr>
          <w:rFonts w:ascii="Courier New" w:hAnsi="Courier New"/>
          <w:b w:val="0"/>
          <w:sz w:val="16"/>
        </w:rPr>
        <w:t xml:space="preserve">            if (</w:t>
      </w:r>
      <w:r>
        <w:rPr>
          <w:rFonts w:ascii="Courier New" w:hAnsi="Courier New"/>
          <w:b w:val="0"/>
          <w:sz w:val="16"/>
        </w:rPr>
        <w:br/>
      </w:r>
      <w:r>
        <w:rPr>
          <w:rFonts w:ascii="Courier New" w:hAnsi="Courier New"/>
          <w:b w:val="0"/>
          <w:sz w:val="16"/>
        </w:rPr>
        <w:t xml:space="preserve">                !verifySignature(</w:t>
      </w:r>
      <w:r>
        <w:rPr>
          <w:rFonts w:ascii="Courier New" w:hAnsi="Courier New"/>
          <w:b w:val="0"/>
          <w:sz w:val="16"/>
        </w:rPr>
        <w:br/>
      </w:r>
      <w:r>
        <w:rPr>
          <w:rFonts w:ascii="Courier New" w:hAnsi="Courier New"/>
          <w:b w:val="0"/>
          <w:sz w:val="16"/>
        </w:rPr>
        <w:t xml:space="preserve">                    stringToSign,</w:t>
      </w:r>
      <w:r>
        <w:rPr>
          <w:rFonts w:ascii="Courier New" w:hAnsi="Courier New"/>
          <w:b w:val="0"/>
          <w:sz w:val="16"/>
        </w:rPr>
        <w:br/>
      </w:r>
      <w:r>
        <w:rPr>
          <w:rFonts w:ascii="Courier New" w:hAnsi="Courier New"/>
          <w:b w:val="0"/>
          <w:sz w:val="16"/>
        </w:rPr>
        <w:t xml:space="preserve">                    key,</w:t>
      </w:r>
      <w:r>
        <w:rPr>
          <w:rFonts w:ascii="Courier New" w:hAnsi="Courier New"/>
          <w:b w:val="0"/>
          <w:sz w:val="16"/>
        </w:rPr>
        <w:br/>
      </w:r>
      <w:r>
        <w:rPr>
          <w:rFonts w:ascii="Courier New" w:hAnsi="Courier New"/>
          <w:b w:val="0"/>
          <w:sz w:val="16"/>
        </w:rPr>
        <w:t xml:space="preserve">                    signature,</w:t>
      </w:r>
      <w:r>
        <w:rPr>
          <w:rFonts w:ascii="Courier New" w:hAnsi="Courier New"/>
          <w:b w:val="0"/>
          <w:sz w:val="16"/>
        </w:rPr>
        <w:br/>
      </w:r>
      <w:r>
        <w:rPr>
          <w:rFonts w:ascii="Courier New" w:hAnsi="Courier New"/>
          <w:b w:val="0"/>
          <w:sz w:val="16"/>
        </w:rPr>
        <w:t xml:space="preserve">                    decoded.header.alg</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'jwtcfml.InvalidSignature'</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'Signature is Invalid'</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signature of the passed in token is invalid.'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baseClaims =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'exp'</w:t>
      </w:r>
      <w:r>
        <w:rPr>
          <w:rFonts w:ascii="Courier New" w:hAnsi="Courier New"/>
          <w:b w:val="0"/>
          <w:sz w:val="16"/>
        </w:rPr>
        <w:t>: true,</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'nbf'</w:t>
      </w:r>
      <w:r>
        <w:rPr>
          <w:rFonts w:ascii="Courier New" w:hAnsi="Courier New"/>
          <w:b w:val="0"/>
          <w:sz w:val="16"/>
        </w:rPr>
        <w:t>: true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baseClaims.append( claims );</w:t>
      </w:r>
      <w:r>
        <w:rPr>
          <w:rFonts w:ascii="Courier New" w:hAnsi="Courier New"/>
          <w:b w:val="0"/>
          <w:sz w:val="16"/>
        </w:rPr>
        <w:br/>
      </w:r>
      <w:r>
        <w:rPr>
          <w:rFonts w:ascii="Courier New" w:hAnsi="Courier New"/>
          <w:b w:val="0"/>
          <w:sz w:val="16"/>
        </w:rPr>
        <w:t xml:space="preserve">            verifyClaims( decoded.payload, baseClaims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for ( var claim </w:t>
      </w:r>
      <w:r>
        <w:rPr>
          <w:rFonts w:ascii="Courier New" w:hAnsi="Courier New"/>
          <w:b w:val="0"/>
          <w:color w:val="0D5C73"/>
          <w:sz w:val="16"/>
        </w:rPr>
        <w:t>in</w:t>
      </w:r>
      <w:r>
        <w:rPr>
          <w:rFonts w:ascii="Courier New" w:hAnsi="Courier New"/>
          <w:b w:val="0"/>
          <w:sz w:val="16"/>
        </w:rPr>
        <w:t xml:space="preserve"> [ </w:t>
      </w:r>
      <w:r>
        <w:rPr>
          <w:rFonts w:ascii="Courier New" w:hAnsi="Courier New"/>
          <w:b w:val="0"/>
          <w:color w:val="1E7E34"/>
          <w:sz w:val="16"/>
        </w:rPr>
        <w:t>'iat'</w:t>
      </w:r>
      <w:r>
        <w:rPr>
          <w:rFonts w:ascii="Courier New" w:hAnsi="Courier New"/>
          <w:b w:val="0"/>
          <w:sz w:val="16"/>
        </w:rPr>
        <w:t xml:space="preserve">, </w:t>
      </w:r>
      <w:r>
        <w:rPr>
          <w:rFonts w:ascii="Courier New" w:hAnsi="Courier New"/>
          <w:b w:val="0"/>
          <w:color w:val="1E7E34"/>
          <w:sz w:val="16"/>
        </w:rPr>
        <w:t>'exp'</w:t>
      </w:r>
      <w:r>
        <w:rPr>
          <w:rFonts w:ascii="Courier New" w:hAnsi="Courier New"/>
          <w:b w:val="0"/>
          <w:sz w:val="16"/>
        </w:rPr>
        <w:t xml:space="preserve">, </w:t>
      </w:r>
      <w:r>
        <w:rPr>
          <w:rFonts w:ascii="Courier New" w:hAnsi="Courier New"/>
          <w:b w:val="0"/>
          <w:color w:val="1E7E34"/>
          <w:sz w:val="16"/>
        </w:rPr>
        <w:t>'nbf'</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if ( decoded.payload.keyExists( claim ) ) {</w:t>
      </w:r>
      <w:r>
        <w:rPr>
          <w:rFonts w:ascii="Courier New" w:hAnsi="Courier New"/>
          <w:b w:val="0"/>
          <w:sz w:val="16"/>
        </w:rPr>
        <w:br/>
      </w:r>
      <w:r>
        <w:rPr>
          <w:rFonts w:ascii="Courier New" w:hAnsi="Courier New"/>
          <w:b w:val="0"/>
          <w:sz w:val="16"/>
        </w:rPr>
        <w:t xml:space="preserve">                decoded.payload[ claim ] = encodingUtils.convertUnixTimestampToDate( decoded.payload[ claim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return decoded.payload;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struct function getHeader( required string token ) {</w:t>
      </w:r>
      <w:r>
        <w:rPr>
          <w:rFonts w:ascii="Courier New" w:hAnsi="Courier New"/>
          <w:b w:val="0"/>
          <w:sz w:val="16"/>
        </w:rPr>
        <w:br/>
      </w:r>
      <w:r>
        <w:rPr>
          <w:rFonts w:ascii="Courier New" w:hAnsi="Courier New"/>
          <w:b w:val="0"/>
          <w:sz w:val="16"/>
        </w:rPr>
        <w:t xml:space="preserve">        return deserializeJSON( charsetEncode( encodingUtils.base64UrlToBinary( listFirst( token, </w:t>
      </w:r>
      <w:r>
        <w:rPr>
          <w:rFonts w:ascii="Courier New" w:hAnsi="Courier New"/>
          <w:b w:val="0"/>
          <w:color w:val="1E7E34"/>
          <w:sz w:val="16"/>
        </w:rPr>
        <w:t>'.'</w:t>
      </w:r>
      <w:r>
        <w:rPr>
          <w:rFonts w:ascii="Courier New" w:hAnsi="Courier New"/>
          <w:b w:val="0"/>
          <w:sz w:val="16"/>
        </w:rPr>
        <w:t xml:space="preserve"> ) ),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function parsePEMEncodedKey( required string pemKey ) {</w:t>
      </w:r>
      <w:r>
        <w:rPr>
          <w:rFonts w:ascii="Courier New" w:hAnsi="Courier New"/>
          <w:b w:val="0"/>
          <w:sz w:val="16"/>
        </w:rPr>
        <w:br/>
      </w:r>
      <w:r>
        <w:rPr>
          <w:rFonts w:ascii="Courier New" w:hAnsi="Courier New"/>
          <w:b w:val="0"/>
          <w:sz w:val="16"/>
        </w:rPr>
        <w:t xml:space="preserve">        return encodingUtils.parsePEMEncodedKey( pemKey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public function parseJWK( required struct jwk ) {</w:t>
      </w:r>
      <w:r>
        <w:rPr>
          <w:rFonts w:ascii="Courier New" w:hAnsi="Courier New"/>
          <w:b w:val="0"/>
          <w:sz w:val="16"/>
        </w:rPr>
        <w:br/>
      </w:r>
      <w:r>
        <w:rPr>
          <w:rFonts w:ascii="Courier New" w:hAnsi="Courier New"/>
          <w:b w:val="0"/>
          <w:sz w:val="16"/>
        </w:rPr>
        <w:t xml:space="preserve">        return encodingUtils.parseJWK( jwk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sign( message, key, algorithm ) {</w:t>
      </w:r>
      <w:r>
        <w:rPr>
          <w:rFonts w:ascii="Courier New" w:hAnsi="Courier New"/>
          <w:b w:val="0"/>
          <w:sz w:val="16"/>
        </w:rPr>
        <w:br/>
      </w:r>
      <w:r>
        <w:rPr>
          <w:rFonts w:ascii="Courier New" w:hAnsi="Courier New"/>
          <w:b w:val="0"/>
          <w:sz w:val="16"/>
        </w:rPr>
        <w:t xml:space="preserve">        if ( </w:t>
      </w:r>
      <w:r>
        <w:rPr>
          <w:rFonts w:ascii="Courier New" w:hAnsi="Courier New"/>
          <w:b w:val="0"/>
          <w:color w:val="0D5C73"/>
          <w:sz w:val="16"/>
        </w:rPr>
        <w:t>left</w:t>
      </w:r>
      <w:r>
        <w:rPr>
          <w:rFonts w:ascii="Courier New" w:hAnsi="Courier New"/>
          <w:b w:val="0"/>
          <w:sz w:val="16"/>
        </w:rPr>
        <w:t xml:space="preserve">( algorithm, 1 ) == </w:t>
      </w:r>
      <w:r>
        <w:rPr>
          <w:rFonts w:ascii="Courier New" w:hAnsi="Courier New"/>
          <w:b w:val="0"/>
          <w:color w:val="1E7E34"/>
          <w:sz w:val="16"/>
        </w:rPr>
        <w:t>'H'</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sig = binaryDecode(</w:t>
      </w:r>
      <w:r>
        <w:rPr>
          <w:rFonts w:ascii="Courier New" w:hAnsi="Courier New"/>
          <w:b w:val="0"/>
          <w:sz w:val="16"/>
        </w:rPr>
        <w:br/>
      </w:r>
      <w:r>
        <w:rPr>
          <w:rFonts w:ascii="Courier New" w:hAnsi="Courier New"/>
          <w:b w:val="0"/>
          <w:sz w:val="16"/>
        </w:rPr>
        <w:t xml:space="preserve">                hmac(</w:t>
      </w:r>
      <w:r>
        <w:rPr>
          <w:rFonts w:ascii="Courier New" w:hAnsi="Courier New"/>
          <w:b w:val="0"/>
          <w:sz w:val="16"/>
        </w:rPr>
        <w:br/>
      </w:r>
      <w:r>
        <w:rPr>
          <w:rFonts w:ascii="Courier New" w:hAnsi="Courier New"/>
          <w:b w:val="0"/>
          <w:sz w:val="16"/>
        </w:rPr>
        <w:t xml:space="preserve">                    message,</w:t>
      </w:r>
      <w:r>
        <w:rPr>
          <w:rFonts w:ascii="Courier New" w:hAnsi="Courier New"/>
          <w:b w:val="0"/>
          <w:sz w:val="16"/>
        </w:rPr>
        <w:br/>
      </w:r>
      <w:r>
        <w:rPr>
          <w:rFonts w:ascii="Courier New" w:hAnsi="Courier New"/>
          <w:b w:val="0"/>
          <w:sz w:val="16"/>
        </w:rPr>
        <w:t xml:space="preserve">                    key,</w:t>
      </w:r>
      <w:r>
        <w:rPr>
          <w:rFonts w:ascii="Courier New" w:hAnsi="Courier New"/>
          <w:b w:val="0"/>
          <w:sz w:val="16"/>
        </w:rPr>
        <w:br/>
      </w:r>
      <w:r>
        <w:rPr>
          <w:rFonts w:ascii="Courier New" w:hAnsi="Courier New"/>
          <w:b w:val="0"/>
          <w:sz w:val="16"/>
        </w:rPr>
        <w:t xml:space="preserve">                    algorithmMap[ algorithm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'utf-8'</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'hex'</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if ( isSimpleValue( key ) ) {</w:t>
      </w:r>
      <w:r>
        <w:rPr>
          <w:rFonts w:ascii="Courier New" w:hAnsi="Courier New"/>
          <w:b w:val="0"/>
          <w:sz w:val="16"/>
        </w:rPr>
        <w:br/>
      </w:r>
      <w:r>
        <w:rPr>
          <w:rFonts w:ascii="Courier New" w:hAnsi="Courier New"/>
          <w:b w:val="0"/>
          <w:sz w:val="16"/>
        </w:rPr>
        <w:t xml:space="preserve">                key = encodingUtils.parsePEMEncodedKey( key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if ( isStruct( key ) ) {</w:t>
      </w:r>
      <w:r>
        <w:rPr>
          <w:rFonts w:ascii="Courier New" w:hAnsi="Courier New"/>
          <w:b w:val="0"/>
          <w:sz w:val="16"/>
        </w:rPr>
        <w:br/>
      </w:r>
      <w:r>
        <w:rPr>
          <w:rFonts w:ascii="Courier New" w:hAnsi="Courier New"/>
          <w:b w:val="0"/>
          <w:sz w:val="16"/>
        </w:rPr>
        <w:t xml:space="preserve">                key = encodingUtils.parseJWK( key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jssInstance = variables.jss.getInstance( algorithmMap[ algorithm ] );</w:t>
      </w:r>
      <w:r>
        <w:rPr>
          <w:rFonts w:ascii="Courier New" w:hAnsi="Courier New"/>
          <w:b w:val="0"/>
          <w:sz w:val="16"/>
        </w:rPr>
        <w:br/>
      </w:r>
      <w:r>
        <w:rPr>
          <w:rFonts w:ascii="Courier New" w:hAnsi="Courier New"/>
          <w:b w:val="0"/>
          <w:sz w:val="16"/>
        </w:rPr>
        <w:t xml:space="preserve">            jssInstance.initSign( key );</w:t>
      </w:r>
      <w:r>
        <w:rPr>
          <w:rFonts w:ascii="Courier New" w:hAnsi="Courier New"/>
          <w:b w:val="0"/>
          <w:sz w:val="16"/>
        </w:rPr>
        <w:br/>
      </w:r>
      <w:r>
        <w:rPr>
          <w:rFonts w:ascii="Courier New" w:hAnsi="Courier New"/>
          <w:b w:val="0"/>
          <w:sz w:val="16"/>
        </w:rPr>
        <w:t xml:space="preserve">            jssInstance.</w:t>
      </w:r>
      <w:r>
        <w:rPr>
          <w:rFonts w:ascii="Courier New" w:hAnsi="Courier New"/>
          <w:b w:val="0"/>
          <w:color w:val="0D5C73"/>
          <w:sz w:val="16"/>
        </w:rPr>
        <w:t>update</w:t>
      </w:r>
      <w:r>
        <w:rPr>
          <w:rFonts w:ascii="Courier New" w:hAnsi="Courier New"/>
          <w:b w:val="0"/>
          <w:sz w:val="16"/>
        </w:rPr>
        <w:t xml:space="preserve">( charsetDecode( message,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sig = jssInstance.sign();</w:t>
      </w:r>
      <w:r>
        <w:rPr>
          <w:rFonts w:ascii="Courier New" w:hAnsi="Courier New"/>
          <w:b w:val="0"/>
          <w:sz w:val="16"/>
        </w:rPr>
        <w:br/>
      </w:r>
      <w:r>
        <w:rPr>
          <w:rFonts w:ascii="Courier New" w:hAnsi="Courier New"/>
          <w:b w:val="0"/>
          <w:sz w:val="16"/>
        </w:rPr>
        <w:t xml:space="preserve">            if ( </w:t>
      </w:r>
      <w:r>
        <w:rPr>
          <w:rFonts w:ascii="Courier New" w:hAnsi="Courier New"/>
          <w:b w:val="0"/>
          <w:color w:val="0D5C73"/>
          <w:sz w:val="16"/>
        </w:rPr>
        <w:t>left</w:t>
      </w:r>
      <w:r>
        <w:rPr>
          <w:rFonts w:ascii="Courier New" w:hAnsi="Courier New"/>
          <w:b w:val="0"/>
          <w:sz w:val="16"/>
        </w:rPr>
        <w:t xml:space="preserve">( algorithm, 1 ) == </w:t>
      </w:r>
      <w:r>
        <w:rPr>
          <w:rFonts w:ascii="Courier New" w:hAnsi="Courier New"/>
          <w:b w:val="0"/>
          <w:color w:val="1E7E34"/>
          <w:sz w:val="16"/>
        </w:rPr>
        <w:t>'E'</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sig = encodingUtils.convertDERtoP1363( sig, algorithm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sig;</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verifySignature( message, key, signature, algorithm ) {</w:t>
      </w:r>
      <w:r>
        <w:rPr>
          <w:rFonts w:ascii="Courier New" w:hAnsi="Courier New"/>
          <w:b w:val="0"/>
          <w:sz w:val="16"/>
        </w:rPr>
        <w:br/>
      </w:r>
      <w:r>
        <w:rPr>
          <w:rFonts w:ascii="Courier New" w:hAnsi="Courier New"/>
          <w:b w:val="0"/>
          <w:sz w:val="16"/>
        </w:rPr>
        <w:t xml:space="preserve">        if ( </w:t>
      </w:r>
      <w:r>
        <w:rPr>
          <w:rFonts w:ascii="Courier New" w:hAnsi="Courier New"/>
          <w:b w:val="0"/>
          <w:color w:val="0D5C73"/>
          <w:sz w:val="16"/>
        </w:rPr>
        <w:t>left</w:t>
      </w:r>
      <w:r>
        <w:rPr>
          <w:rFonts w:ascii="Courier New" w:hAnsi="Courier New"/>
          <w:b w:val="0"/>
          <w:sz w:val="16"/>
        </w:rPr>
        <w:t xml:space="preserve">( algorithm, 1 ) == </w:t>
      </w:r>
      <w:r>
        <w:rPr>
          <w:rFonts w:ascii="Courier New" w:hAnsi="Courier New"/>
          <w:b w:val="0"/>
          <w:color w:val="1E7E34"/>
          <w:sz w:val="16"/>
        </w:rPr>
        <w:t>'H'</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var sig = binaryDecode(</w:t>
      </w:r>
      <w:r>
        <w:rPr>
          <w:rFonts w:ascii="Courier New" w:hAnsi="Courier New"/>
          <w:b w:val="0"/>
          <w:sz w:val="16"/>
        </w:rPr>
        <w:br/>
      </w:r>
      <w:r>
        <w:rPr>
          <w:rFonts w:ascii="Courier New" w:hAnsi="Courier New"/>
          <w:b w:val="0"/>
          <w:sz w:val="16"/>
        </w:rPr>
        <w:t xml:space="preserve">                hmac(</w:t>
      </w:r>
      <w:r>
        <w:rPr>
          <w:rFonts w:ascii="Courier New" w:hAnsi="Courier New"/>
          <w:b w:val="0"/>
          <w:sz w:val="16"/>
        </w:rPr>
        <w:br/>
      </w:r>
      <w:r>
        <w:rPr>
          <w:rFonts w:ascii="Courier New" w:hAnsi="Courier New"/>
          <w:b w:val="0"/>
          <w:sz w:val="16"/>
        </w:rPr>
        <w:t xml:space="preserve">                    message,</w:t>
      </w:r>
      <w:r>
        <w:rPr>
          <w:rFonts w:ascii="Courier New" w:hAnsi="Courier New"/>
          <w:b w:val="0"/>
          <w:sz w:val="16"/>
        </w:rPr>
        <w:br/>
      </w:r>
      <w:r>
        <w:rPr>
          <w:rFonts w:ascii="Courier New" w:hAnsi="Courier New"/>
          <w:b w:val="0"/>
          <w:sz w:val="16"/>
        </w:rPr>
        <w:t xml:space="preserve">                    key,</w:t>
      </w:r>
      <w:r>
        <w:rPr>
          <w:rFonts w:ascii="Courier New" w:hAnsi="Courier New"/>
          <w:b w:val="0"/>
          <w:sz w:val="16"/>
        </w:rPr>
        <w:br/>
      </w:r>
      <w:r>
        <w:rPr>
          <w:rFonts w:ascii="Courier New" w:hAnsi="Courier New"/>
          <w:b w:val="0"/>
          <w:sz w:val="16"/>
        </w:rPr>
        <w:t xml:space="preserve">                    algorithmMap[ algorithm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'utf-8'</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color w:val="1E7E34"/>
          <w:sz w:val="16"/>
        </w:rPr>
        <w:t>'hex'</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MessageDigest.isEqual( signature, sig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w:t>
      </w:r>
      <w:r>
        <w:rPr>
          <w:rFonts w:ascii="Courier New" w:hAnsi="Courier New"/>
          <w:b w:val="0"/>
          <w:color w:val="0D5C73"/>
          <w:sz w:val="16"/>
        </w:rPr>
        <w:t>left</w:t>
      </w:r>
      <w:r>
        <w:rPr>
          <w:rFonts w:ascii="Courier New" w:hAnsi="Courier New"/>
          <w:b w:val="0"/>
          <w:sz w:val="16"/>
        </w:rPr>
        <w:t xml:space="preserve">( algorithm, 1 ) == </w:t>
      </w:r>
      <w:r>
        <w:rPr>
          <w:rFonts w:ascii="Courier New" w:hAnsi="Courier New"/>
          <w:b w:val="0"/>
          <w:color w:val="1E7E34"/>
          <w:sz w:val="16"/>
        </w:rPr>
        <w:t>'E'</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signature = encodingUtils.convertP1363ToDER( signature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isSimpleValue( key ) ) {</w:t>
      </w:r>
      <w:r>
        <w:rPr>
          <w:rFonts w:ascii="Courier New" w:hAnsi="Courier New"/>
          <w:b w:val="0"/>
          <w:sz w:val="16"/>
        </w:rPr>
        <w:br/>
      </w:r>
      <w:r>
        <w:rPr>
          <w:rFonts w:ascii="Courier New" w:hAnsi="Courier New"/>
          <w:b w:val="0"/>
          <w:sz w:val="16"/>
        </w:rPr>
        <w:t xml:space="preserve">            key = encodingUtils.parsePEMEncodedKey( key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if ( isStruct( key ) ) {</w:t>
      </w:r>
      <w:r>
        <w:rPr>
          <w:rFonts w:ascii="Courier New" w:hAnsi="Courier New"/>
          <w:b w:val="0"/>
          <w:sz w:val="16"/>
        </w:rPr>
        <w:br/>
      </w:r>
      <w:r>
        <w:rPr>
          <w:rFonts w:ascii="Courier New" w:hAnsi="Courier New"/>
          <w:b w:val="0"/>
          <w:sz w:val="16"/>
        </w:rPr>
        <w:t xml:space="preserve">            key = encodingUtils.parseJWK( key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var jssInstance = variables.jss.getInstance( algorithmMap[ algorithm ] );</w:t>
      </w:r>
      <w:r>
        <w:rPr>
          <w:rFonts w:ascii="Courier New" w:hAnsi="Courier New"/>
          <w:b w:val="0"/>
          <w:sz w:val="16"/>
        </w:rPr>
        <w:br/>
      </w:r>
      <w:r>
        <w:rPr>
          <w:rFonts w:ascii="Courier New" w:hAnsi="Courier New"/>
          <w:b w:val="0"/>
          <w:sz w:val="16"/>
        </w:rPr>
        <w:t xml:space="preserve">        jssInstance.initVerify( key );</w:t>
      </w:r>
      <w:r>
        <w:rPr>
          <w:rFonts w:ascii="Courier New" w:hAnsi="Courier New"/>
          <w:b w:val="0"/>
          <w:sz w:val="16"/>
        </w:rPr>
        <w:br/>
      </w:r>
      <w:r>
        <w:rPr>
          <w:rFonts w:ascii="Courier New" w:hAnsi="Courier New"/>
          <w:b w:val="0"/>
          <w:sz w:val="16"/>
        </w:rPr>
        <w:t xml:space="preserve">        jssInstance.</w:t>
      </w:r>
      <w:r>
        <w:rPr>
          <w:rFonts w:ascii="Courier New" w:hAnsi="Courier New"/>
          <w:b w:val="0"/>
          <w:color w:val="0D5C73"/>
          <w:sz w:val="16"/>
        </w:rPr>
        <w:t>update</w:t>
      </w:r>
      <w:r>
        <w:rPr>
          <w:rFonts w:ascii="Courier New" w:hAnsi="Courier New"/>
          <w:b w:val="0"/>
          <w:sz w:val="16"/>
        </w:rPr>
        <w:t xml:space="preserve">( charsetDecode( message, </w:t>
      </w:r>
      <w:r>
        <w:rPr>
          <w:rFonts w:ascii="Courier New" w:hAnsi="Courier New"/>
          <w:b w:val="0"/>
          <w:color w:val="1E7E34"/>
          <w:sz w:val="16"/>
        </w:rPr>
        <w:t>'utf-8'</w:t>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return jssInstance.verify( signature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verifyClaims( payload, claims ) {</w:t>
      </w:r>
      <w:r>
        <w:rPr>
          <w:rFonts w:ascii="Courier New" w:hAnsi="Courier New"/>
          <w:b w:val="0"/>
          <w:sz w:val="16"/>
        </w:rPr>
        <w:br/>
      </w:r>
      <w:r>
        <w:rPr>
          <w:rFonts w:ascii="Courier New" w:hAnsi="Courier New"/>
          <w:b w:val="0"/>
          <w:sz w:val="16"/>
        </w:rPr>
        <w:t xml:space="preserve">        if (</w:t>
      </w:r>
      <w:r>
        <w:rPr>
          <w:rFonts w:ascii="Courier New" w:hAnsi="Courier New"/>
          <w:b w:val="0"/>
          <w:sz w:val="16"/>
        </w:rPr>
        <w:br/>
      </w:r>
      <w:r>
        <w:rPr>
          <w:rFonts w:ascii="Courier New" w:hAnsi="Courier New"/>
          <w:b w:val="0"/>
          <w:sz w:val="16"/>
        </w:rPr>
        <w:t xml:space="preserve">            structKeyExists( payload, </w:t>
      </w:r>
      <w:r>
        <w:rPr>
          <w:rFonts w:ascii="Courier New" w:hAnsi="Courier New"/>
          <w:b w:val="0"/>
          <w:color w:val="1E7E34"/>
          <w:sz w:val="16"/>
        </w:rPr>
        <w:t>'exp'</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&amp;&amp; !verifyDateClaim( payload.exp, claims.exp, -1 )</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'jwtcfml.ExpiredSignature'</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'Token has expired'</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has expired.'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w:t>
      </w:r>
      <w:r>
        <w:rPr>
          <w:rFonts w:ascii="Courier New" w:hAnsi="Courier New"/>
          <w:b w:val="0"/>
          <w:sz w:val="16"/>
        </w:rPr>
        <w:br/>
      </w:r>
      <w:r>
        <w:rPr>
          <w:rFonts w:ascii="Courier New" w:hAnsi="Courier New"/>
          <w:b w:val="0"/>
          <w:sz w:val="16"/>
        </w:rPr>
        <w:t xml:space="preserve">            structKeyExists( payload, </w:t>
      </w:r>
      <w:r>
        <w:rPr>
          <w:rFonts w:ascii="Courier New" w:hAnsi="Courier New"/>
          <w:b w:val="0"/>
          <w:color w:val="1E7E34"/>
          <w:sz w:val="16"/>
        </w:rPr>
        <w:t>'nbf'</w:t>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&amp;&amp; !verifyDateClaim( payload.nbf, claims.nbf, 1 )</w:t>
      </w:r>
      <w:r>
        <w:rPr>
          <w:rFonts w:ascii="Courier New" w:hAnsi="Courier New"/>
          <w:b w:val="0"/>
          <w:sz w:val="16"/>
        </w:rPr>
        <w:br/>
      </w:r>
      <w:r>
        <w:rPr>
          <w:rFonts w:ascii="Courier New" w:hAnsi="Courier New"/>
          <w:b w:val="0"/>
          <w:sz w:val="16"/>
        </w:rPr>
        <w:t xml:space="preserve">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'jwtcfml.NotBeforeException'</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'Token is not valid'</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has not yet become valid.'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 xml:space="preserve">        if ( structKeyExists( claims, </w:t>
      </w:r>
      <w:r>
        <w:rPr>
          <w:rFonts w:ascii="Courier New" w:hAnsi="Courier New"/>
          <w:b w:val="0"/>
          <w:color w:val="1E7E34"/>
          <w:sz w:val="16"/>
        </w:rPr>
        <w:t>'iss'</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if ( !structKeyExists( payload, </w:t>
      </w:r>
      <w:r>
        <w:rPr>
          <w:rFonts w:ascii="Courier New" w:hAnsi="Courier New"/>
          <w:b w:val="0"/>
          <w:color w:val="1E7E34"/>
          <w:sz w:val="16"/>
        </w:rPr>
        <w:t>'iss'</w:t>
      </w:r>
      <w:r>
        <w:rPr>
          <w:rFonts w:ascii="Courier New" w:hAnsi="Courier New"/>
          <w:b w:val="0"/>
          <w:sz w:val="16"/>
        </w:rPr>
        <w:t xml:space="preserve"> ) || compare( payload.iss, claims.iss ) != 0 )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'jwtcfml.InvalidIssuer'</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'Token has an invalid issuer'</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either does not specify an issuer or the claimed issuer is not valid.'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if ( structKeyExists( claims, </w:t>
      </w:r>
      <w:r>
        <w:rPr>
          <w:rFonts w:ascii="Courier New" w:hAnsi="Courier New"/>
          <w:b w:val="0"/>
          <w:color w:val="1E7E34"/>
          <w:sz w:val="16"/>
        </w:rPr>
        <w:t>'aud'</w:t>
      </w:r>
      <w:r>
        <w:rPr>
          <w:rFonts w:ascii="Courier New" w:hAnsi="Courier New"/>
          <w:b w:val="0"/>
          <w:sz w:val="16"/>
        </w:rPr>
        <w:t xml:space="preserve"> ) ) {</w:t>
      </w:r>
      <w:r>
        <w:rPr>
          <w:rFonts w:ascii="Courier New" w:hAnsi="Courier New"/>
          <w:b w:val="0"/>
          <w:sz w:val="16"/>
        </w:rPr>
        <w:br/>
      </w:r>
      <w:r>
        <w:rPr>
          <w:rFonts w:ascii="Courier New" w:hAnsi="Courier New"/>
          <w:b w:val="0"/>
          <w:sz w:val="16"/>
        </w:rPr>
        <w:t xml:space="preserve">            var audArray = isArray( claims.aud ) ? claims.aud : [ claims.aud ];</w:t>
      </w:r>
      <w:r>
        <w:rPr>
          <w:rFonts w:ascii="Courier New" w:hAnsi="Courier New"/>
          <w:b w:val="0"/>
          <w:sz w:val="16"/>
        </w:rPr>
        <w:br/>
      </w:r>
      <w:r>
        <w:rPr>
          <w:rFonts w:ascii="Courier New" w:hAnsi="Courier New"/>
          <w:b w:val="0"/>
          <w:sz w:val="16"/>
        </w:rPr>
        <w:t xml:space="preserve">            if ( !structKeyExists( payload, </w:t>
      </w:r>
      <w:r>
        <w:rPr>
          <w:rFonts w:ascii="Courier New" w:hAnsi="Courier New"/>
          <w:b w:val="0"/>
          <w:color w:val="1E7E34"/>
          <w:sz w:val="16"/>
        </w:rPr>
        <w:t>'aud'</w:t>
      </w:r>
      <w:r>
        <w:rPr>
          <w:rFonts w:ascii="Courier New" w:hAnsi="Courier New"/>
          <w:b w:val="0"/>
          <w:sz w:val="16"/>
        </w:rPr>
        <w:t xml:space="preserve"> ) || !audArray.find( payload.aud ) ) {</w:t>
      </w:r>
      <w:r>
        <w:rPr>
          <w:rFonts w:ascii="Courier New" w:hAnsi="Courier New"/>
          <w:b w:val="0"/>
          <w:sz w:val="16"/>
        </w:rPr>
        <w:br/>
      </w:r>
      <w:r>
        <w:rPr>
          <w:rFonts w:ascii="Courier New" w:hAnsi="Courier New"/>
          <w:b w:val="0"/>
          <w:sz w:val="16"/>
        </w:rPr>
        <w:t xml:space="preserve">                throw(</w:t>
      </w:r>
      <w:r>
        <w:rPr>
          <w:rFonts w:ascii="Courier New" w:hAnsi="Courier New"/>
          <w:b w:val="0"/>
          <w:sz w:val="16"/>
        </w:rPr>
        <w:br/>
      </w:r>
      <w:r>
        <w:rPr>
          <w:rFonts w:ascii="Courier New" w:hAnsi="Courier New"/>
          <w:b w:val="0"/>
          <w:sz w:val="16"/>
        </w:rPr>
        <w:t xml:space="preserve">                    type = </w:t>
      </w:r>
      <w:r>
        <w:rPr>
          <w:rFonts w:ascii="Courier New" w:hAnsi="Courier New"/>
          <w:b w:val="0"/>
          <w:color w:val="1E7E34"/>
          <w:sz w:val="16"/>
        </w:rPr>
        <w:t>'jwtcfml.InvalidAudience'</w:t>
      </w:r>
      <w:r>
        <w:rPr>
          <w:rFonts w:ascii="Courier New" w:hAnsi="Courier New"/>
          <w:b w:val="0"/>
          <w:sz w:val="16"/>
        </w:rPr>
        <w:t>,</w:t>
      </w:r>
      <w:r>
        <w:rPr>
          <w:rFonts w:ascii="Courier New" w:hAnsi="Courier New"/>
          <w:b w:val="0"/>
          <w:sz w:val="16"/>
        </w:rPr>
        <w:br/>
      </w:r>
      <w:r>
        <w:rPr>
          <w:rFonts w:ascii="Courier New" w:hAnsi="Courier New"/>
          <w:b w:val="0"/>
          <w:sz w:val="16"/>
        </w:rPr>
        <w:t xml:space="preserve">                    message = </w:t>
      </w:r>
      <w:r>
        <w:rPr>
          <w:rFonts w:ascii="Courier New" w:hAnsi="Courier New"/>
          <w:b w:val="0"/>
          <w:color w:val="1E7E34"/>
          <w:sz w:val="16"/>
        </w:rPr>
        <w:t>'Token has an invalid audience'</w:t>
      </w:r>
      <w:r>
        <w:rPr>
          <w:rFonts w:ascii="Courier New" w:hAnsi="Courier New"/>
          <w:b w:val="0"/>
          <w:sz w:val="16"/>
        </w:rPr>
        <w:t>,</w:t>
      </w:r>
      <w:r>
        <w:rPr>
          <w:rFonts w:ascii="Courier New" w:hAnsi="Courier New"/>
          <w:b w:val="0"/>
          <w:sz w:val="16"/>
        </w:rPr>
        <w:br/>
      </w:r>
      <w:r>
        <w:rPr>
          <w:rFonts w:ascii="Courier New" w:hAnsi="Courier New"/>
          <w:b w:val="0"/>
          <w:sz w:val="16"/>
        </w:rPr>
        <w:t xml:space="preserve">                    detail = </w:t>
      </w:r>
      <w:r>
        <w:rPr>
          <w:rFonts w:ascii="Courier New" w:hAnsi="Courier New"/>
          <w:b w:val="0"/>
          <w:color w:val="1E7E34"/>
          <w:sz w:val="16"/>
        </w:rPr>
        <w:t>'The passed in token either does not specify an audience or the claimed audience is not valid.'</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 xml:space="preserve">    private function verifyDateClaim( payloadDate, claim, failState ) {</w:t>
      </w:r>
      <w:r>
        <w:rPr>
          <w:rFonts w:ascii="Courier New" w:hAnsi="Courier New"/>
          <w:b w:val="0"/>
          <w:sz w:val="16"/>
        </w:rPr>
        <w:br/>
      </w:r>
      <w:r>
        <w:rPr>
          <w:rFonts w:ascii="Courier New" w:hAnsi="Courier New"/>
          <w:b w:val="0"/>
          <w:sz w:val="16"/>
        </w:rPr>
        <w:t xml:space="preserve">        var pd = encodingUtils.convertUnixTimestampToDate( payloadDate );</w:t>
      </w:r>
      <w:r>
        <w:rPr>
          <w:rFonts w:ascii="Courier New" w:hAnsi="Courier New"/>
          <w:b w:val="0"/>
          <w:sz w:val="16"/>
        </w:rPr>
        <w:br/>
      </w:r>
      <w:r>
        <w:rPr>
          <w:rFonts w:ascii="Courier New" w:hAnsi="Courier New"/>
          <w:b w:val="0"/>
          <w:sz w:val="16"/>
        </w:rPr>
        <w:t xml:space="preserve">        var cd = claim;</w:t>
      </w:r>
      <w:r>
        <w:rPr>
          <w:rFonts w:ascii="Courier New" w:hAnsi="Courier New"/>
          <w:b w:val="0"/>
          <w:sz w:val="16"/>
        </w:rPr>
        <w:br/>
      </w:r>
      <w:r>
        <w:rPr>
          <w:rFonts w:ascii="Courier New" w:hAnsi="Courier New"/>
          <w:b w:val="0"/>
          <w:sz w:val="16"/>
        </w:rPr>
        <w:t xml:space="preserve">        if ( !isBoolean( cd ) || cd ) {</w:t>
      </w:r>
      <w:r>
        <w:rPr>
          <w:rFonts w:ascii="Courier New" w:hAnsi="Courier New"/>
          <w:b w:val="0"/>
          <w:sz w:val="16"/>
        </w:rPr>
        <w:br/>
      </w:r>
      <w:r>
        <w:rPr>
          <w:rFonts w:ascii="Courier New" w:hAnsi="Courier New"/>
          <w:b w:val="0"/>
          <w:sz w:val="16"/>
        </w:rPr>
        <w:t xml:space="preserve">            if ( isNumeric( cd ) ) {</w:t>
      </w:r>
      <w:r>
        <w:rPr>
          <w:rFonts w:ascii="Courier New" w:hAnsi="Courier New"/>
          <w:b w:val="0"/>
          <w:sz w:val="16"/>
        </w:rPr>
        <w:br/>
      </w:r>
      <w:r>
        <w:rPr>
          <w:rFonts w:ascii="Courier New" w:hAnsi="Courier New"/>
          <w:b w:val="0"/>
          <w:sz w:val="16"/>
        </w:rPr>
        <w:t xml:space="preserve">                cd = encodingUtils.convertUnixTimestampToDate( cd );</w:t>
      </w:r>
      <w:r>
        <w:rPr>
          <w:rFonts w:ascii="Courier New" w:hAnsi="Courier New"/>
          <w:b w:val="0"/>
          <w:sz w:val="16"/>
        </w:rPr>
        <w:br/>
      </w:r>
      <w:r>
        <w:rPr>
          <w:rFonts w:ascii="Courier New" w:hAnsi="Courier New"/>
          <w:b w:val="0"/>
          <w:sz w:val="16"/>
        </w:rPr>
        <w:t xml:space="preserve">            } </w:t>
      </w:r>
      <w:r>
        <w:rPr>
          <w:rFonts w:ascii="Courier New" w:hAnsi="Courier New"/>
          <w:b w:val="0"/>
          <w:color w:val="0D5C73"/>
          <w:sz w:val="16"/>
        </w:rPr>
        <w:t>else</w:t>
      </w:r>
      <w:r>
        <w:rPr>
          <w:rFonts w:ascii="Courier New" w:hAnsi="Courier New"/>
          <w:b w:val="0"/>
          <w:sz w:val="16"/>
        </w:rPr>
        <w:t xml:space="preserve"> if ( !isDate( cd ) ) {</w:t>
      </w:r>
      <w:r>
        <w:rPr>
          <w:rFonts w:ascii="Courier New" w:hAnsi="Courier New"/>
          <w:b w:val="0"/>
          <w:sz w:val="16"/>
        </w:rPr>
        <w:br/>
      </w:r>
      <w:r>
        <w:rPr>
          <w:rFonts w:ascii="Courier New" w:hAnsi="Courier New"/>
          <w:b w:val="0"/>
          <w:sz w:val="16"/>
        </w:rPr>
        <w:t xml:space="preserve">                cd = now();</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dateCompare( pd, cd ) != failState;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t xml:space="preserve">        return true;</w:t>
      </w:r>
      <w:r>
        <w:rPr>
          <w:rFonts w:ascii="Courier New" w:hAnsi="Courier New"/>
          <w:b w:val="0"/>
          <w:sz w:val="16"/>
        </w:rPr>
        <w:br/>
      </w:r>
      <w:r>
        <w:rPr>
          <w:rFonts w:ascii="Courier New" w:hAnsi="Courier New"/>
          <w:b w:val="0"/>
          <w:sz w:val="16"/>
        </w:rPr>
        <w:t xml:space="preserve">    }</w:t>
      </w:r>
      <w:r>
        <w:rPr>
          <w:rFonts w:ascii="Courier New" w:hAnsi="Courier New"/>
          <w:b w:val="0"/>
          <w:sz w:val="16"/>
        </w:rPr>
        <w:br/>
      </w:r>
      <w:r>
        <w:rPr>
          <w:rFonts w:ascii="Courier New" w:hAnsi="Courier New"/>
          <w:b w:val="0"/>
          <w:sz w:val="16"/>
        </w:rPr>
        <w:br/>
      </w:r>
      <w:r>
        <w:rPr>
          <w:rFonts w:ascii="Courier New" w:hAnsi="Courier New"/>
          <w:b w:val="0"/>
          <w:sz w:val="16"/>
        </w:rPr>
        <w:t>}</w:t>
      </w:r>
    </w:p>
    <w:p>
      <w:pPr>
        <w:pStyle w:val="Heading1"/>
      </w:pPr>
      <w:r>
        <w:t>v1/lib/notifier.cfc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br/>
      </w:r>
      <w:r>
        <w:rPr>
          <w:rFonts w:ascii="Courier New" w:hAnsi="Courier New"/>
          <w:b w:val="0"/>
          <w:sz w:val="16"/>
        </w:rPr>
        <w:t xml:space="preserve">    displayname=</w:t>
      </w:r>
      <w:r>
        <w:rPr>
          <w:rFonts w:ascii="Courier New" w:hAnsi="Courier New"/>
          <w:b w:val="0"/>
          <w:color w:val="1E7E34"/>
          <w:sz w:val="16"/>
        </w:rPr>
        <w:t>"Notifier"</w:t>
      </w:r>
      <w:r>
        <w:rPr>
          <w:rFonts w:ascii="Courier New" w:hAnsi="Courier New"/>
          <w:b w:val="0"/>
          <w:sz w:val="16"/>
        </w:rPr>
        <w:br/>
      </w:r>
      <w:r>
        <w:rPr>
          <w:rFonts w:ascii="Courier New" w:hAnsi="Courier New"/>
          <w:b w:val="0"/>
          <w:sz w:val="16"/>
        </w:rPr>
        <w:t xml:space="preserve">    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 xml:space="preserve">    hint=</w:t>
      </w:r>
      <w:r>
        <w:rPr>
          <w:rFonts w:ascii="Courier New" w:hAnsi="Courier New"/>
          <w:b w:val="0"/>
          <w:color w:val="1E7E34"/>
          <w:sz w:val="16"/>
        </w:rPr>
        <w:t>"Notification helper, to be refactored"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&lt;!---Внимание! необходимо зарегистрировать на сервере сертификат хоста maker.ifttt.com, иначе SSL соединение не установится и будет Connection Failure---&gt;</w:t>
        <w:tab/>
      </w:r>
      <w:r>
        <w:rPr>
          <w:rFonts w:ascii="Courier New" w:hAnsi="Courier New"/>
          <w:b w:val="0"/>
          <w:sz w:val="16"/>
        </w:rPr>
        <w:br/>
      </w:r>
      <w:r>
        <w:rPr>
          <w:rFonts w:ascii="Courier New" w:hAnsi="Courier New"/>
          <w:b w:val="0"/>
          <w:sz w:val="16"/>
        </w:rPr>
        <w:t>&lt;!---</w:t>
        <w:tab/>
        <w:t xml:space="preserve">Нужно реализовывать нормальную систему с подпиской на события, по типу </w:t>
      </w:r>
      <w:r>
        <w:rPr>
          <w:rFonts w:ascii="Courier New" w:hAnsi="Courier New"/>
          <w:b w:val="0"/>
          <w:sz w:val="16"/>
        </w:rPr>
        <w:br/>
      </w:r>
      <w:r>
        <w:rPr>
          <w:rFonts w:ascii="Courier New" w:hAnsi="Courier New"/>
          <w:b w:val="0"/>
          <w:sz w:val="16"/>
        </w:rPr>
        <w:tab/>
        <w:t>https://tonytruong.net/event-emitter-pattern-</w:t>
      </w:r>
      <w:r>
        <w:rPr>
          <w:rFonts w:ascii="Courier New" w:hAnsi="Courier New"/>
          <w:b w:val="0"/>
          <w:color w:val="0D5C73"/>
          <w:sz w:val="16"/>
        </w:rPr>
        <w:t>in</w:t>
      </w:r>
      <w:r>
        <w:rPr>
          <w:rFonts w:ascii="Courier New" w:hAnsi="Courier New"/>
          <w:b w:val="0"/>
          <w:sz w:val="16"/>
        </w:rPr>
        <w:t>-coldfusion/---&gt;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"notify"</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"send notification"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"value1"</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"value2"</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"value3"</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&lt;cfhttp</w:t>
      </w:r>
      <w:r>
        <w:rPr>
          <w:rFonts w:ascii="Courier New" w:hAnsi="Courier New"/>
          <w:b w:val="0"/>
          <w:sz w:val="16"/>
        </w:rPr>
        <w:t xml:space="preserve"> name=</w:t>
      </w:r>
      <w:r>
        <w:rPr>
          <w:rFonts w:ascii="Courier New" w:hAnsi="Courier New"/>
          <w:b w:val="0"/>
          <w:color w:val="1E7E34"/>
          <w:sz w:val="16"/>
        </w:rPr>
        <w:t>"ifttt"</w:t>
      </w:r>
      <w:r>
        <w:rPr>
          <w:rFonts w:ascii="Courier New" w:hAnsi="Courier New"/>
          <w:b w:val="0"/>
          <w:sz w:val="16"/>
        </w:rPr>
        <w:t xml:space="preserve"> method=</w:t>
      </w:r>
      <w:r>
        <w:rPr>
          <w:rFonts w:ascii="Courier New" w:hAnsi="Courier New"/>
          <w:b w:val="0"/>
          <w:color w:val="1E7E34"/>
          <w:sz w:val="16"/>
        </w:rPr>
        <w:t>"post"</w:t>
      </w:r>
      <w:r>
        <w:rPr>
          <w:rFonts w:ascii="Courier New" w:hAnsi="Courier New"/>
          <w:b w:val="0"/>
          <w:sz w:val="16"/>
        </w:rPr>
        <w:t xml:space="preserve"> url=</w:t>
      </w:r>
      <w:r>
        <w:rPr>
          <w:rFonts w:ascii="Courier New" w:hAnsi="Courier New"/>
          <w:b w:val="0"/>
          <w:color w:val="1E7E34"/>
          <w:sz w:val="16"/>
        </w:rPr>
        <w:t>"https://maker.ifttt.com/trigger/mms_task_event/with/key/drWn5g6pNjyP_XRru0tMrQ"</w:t>
      </w:r>
      <w:r>
        <w:rPr>
          <w:rFonts w:ascii="Courier New" w:hAnsi="Courier New"/>
          <w:b w:val="0"/>
          <w:sz w:val="16"/>
        </w:rPr>
        <w:t xml:space="preserve"> result=</w:t>
      </w:r>
      <w:r>
        <w:rPr>
          <w:rFonts w:ascii="Courier New" w:hAnsi="Courier New"/>
          <w:b w:val="0"/>
          <w:color w:val="1E7E34"/>
          <w:sz w:val="16"/>
        </w:rPr>
        <w:t>"resp"</w:t>
      </w:r>
      <w:r>
        <w:rPr>
          <w:rFonts w:ascii="Courier New" w:hAnsi="Courier New"/>
          <w:b w:val="0"/>
          <w:sz w:val="16"/>
        </w:rPr>
        <w:t xml:space="preserve"> timeout=</w:t>
      </w:r>
      <w:r>
        <w:rPr>
          <w:rFonts w:ascii="Courier New" w:hAnsi="Courier New"/>
          <w:b w:val="0"/>
          <w:color w:val="1E7E34"/>
          <w:sz w:val="16"/>
        </w:rPr>
        <w:t>"10"</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"Content-Type"</w:t>
      </w:r>
      <w:r>
        <w:rPr>
          <w:rFonts w:ascii="Courier New" w:hAnsi="Courier New"/>
          <w:b w:val="0"/>
          <w:sz w:val="16"/>
        </w:rPr>
        <w:t xml:space="preserve"> value=</w:t>
      </w:r>
      <w:r>
        <w:rPr>
          <w:rFonts w:ascii="Courier New" w:hAnsi="Courier New"/>
          <w:b w:val="0"/>
          <w:color w:val="1E7E34"/>
          <w:sz w:val="16"/>
        </w:rPr>
        <w:t>"application/json"</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"body"</w:t>
      </w:r>
      <w:r>
        <w:rPr>
          <w:rFonts w:ascii="Courier New" w:hAnsi="Courier New"/>
          <w:b w:val="0"/>
          <w:sz w:val="16"/>
        </w:rPr>
        <w:t xml:space="preserve"> value=</w:t>
      </w:r>
      <w:r>
        <w:rPr>
          <w:rFonts w:ascii="Courier New" w:hAnsi="Courier New"/>
          <w:b w:val="0"/>
          <w:color w:val="1E7E34"/>
          <w:sz w:val="16"/>
        </w:rPr>
        <w:t>"#serializeJSON(arguments)#"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&lt;/cfhttp</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resp.filecontent/&gt;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"#cfcatch.message# #cfcatch.detail#"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v1/lib/order_build.cfm</w:t>
      </w:r>
    </w:p>
    <w:p>
      <w:pPr>
        <w:spacing w:before="40" w:after="160"/>
        <w:ind w:left="283"/>
        <w:shd w:val="clear" w:color="auto" w:fill="F2F2F2"/>
      </w:pP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&lt;!--- Формирует строку сортировки для запроса ---&gt;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"ATTRIBUTES.sortCollection"</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"ATTRIBUTES.fieldCount"</w:t>
      </w:r>
      <w:r>
        <w:rPr>
          <w:rFonts w:ascii="Courier New" w:hAnsi="Courier New"/>
          <w:b w:val="0"/>
          <w:sz w:val="16"/>
        </w:rPr>
        <w:t xml:space="preserve"> type=</w:t>
      </w:r>
      <w:r>
        <w:rPr>
          <w:rFonts w:ascii="Courier New" w:hAnsi="Courier New"/>
          <w:b w:val="0"/>
          <w:color w:val="1E7E34"/>
          <w:sz w:val="16"/>
        </w:rPr>
        <w:t>"integer"</w:t>
      </w:r>
      <w:r>
        <w:rPr>
          <w:rFonts w:ascii="Courier New" w:hAnsi="Courier New"/>
          <w:b w:val="0"/>
          <w:sz w:val="16"/>
        </w:rPr>
        <w:t xml:space="preserve"> default=0&gt;</w:t>
      </w:r>
      <w:r>
        <w:rPr>
          <w:rFonts w:ascii="Courier New" w:hAnsi="Courier New"/>
          <w:b w:val="0"/>
          <w:sz w:val="16"/>
        </w:rPr>
        <w:br/>
      </w:r>
      <w:r>
        <w:rPr>
          <w:rFonts w:ascii="Courier New" w:hAnsi="Courier New"/>
          <w:b w:val="0"/>
          <w:sz w:val="16"/>
        </w:rPr>
        <w:tab/>
      </w:r>
      <w:r>
        <w:rPr>
          <w:rFonts w:ascii="Courier New" w:hAnsi="Courier New"/>
          <w:b w:val="0"/>
          <w:color w:val="1A5FB4"/>
          <w:sz w:val="16"/>
        </w:rPr>
        <w:t>&lt;cfparam</w:t>
      </w:r>
      <w:r>
        <w:rPr>
          <w:rFonts w:ascii="Courier New" w:hAnsi="Courier New"/>
          <w:b w:val="0"/>
          <w:sz w:val="16"/>
        </w:rPr>
        <w:t xml:space="preserve"> name=</w:t>
      </w:r>
      <w:r>
        <w:rPr>
          <w:rFonts w:ascii="Courier New" w:hAnsi="Courier New"/>
          <w:b w:val="0"/>
          <w:color w:val="1E7E34"/>
          <w:sz w:val="16"/>
        </w:rPr>
        <w:t>"ATTRIBUTES.defaultOrder"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1E7E34"/>
          <w:sz w:val="16"/>
        </w:rPr>
        <w:t>"1 desc"</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thisTag.executionMode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1E7E34"/>
          <w:sz w:val="16"/>
        </w:rPr>
        <w:t>"end"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!thisTag.hasEndTag&gt;</w:t>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querySort=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i=1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#ATTRIBUTES.sortCollection#</w:t>
      </w:r>
      <w:r>
        <w:rPr>
          <w:rFonts w:ascii="Courier New" w:hAnsi="Courier New"/>
          <w:b w:val="0"/>
          <w:sz w:val="16"/>
        </w:rPr>
        <w:t xml:space="preserve"> index=</w:t>
      </w:r>
      <w:r>
        <w:rPr>
          <w:rFonts w:ascii="Courier New" w:hAnsi="Courier New"/>
          <w:b w:val="0"/>
          <w:color w:val="1E7E34"/>
          <w:sz w:val="16"/>
        </w:rPr>
        <w:t>"item"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sort=ATTRIBUTES.sortCollection[item]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 LE ATTRIBUTES.fieldCount) </w:t>
      </w:r>
      <w:r>
        <w:rPr>
          <w:rFonts w:ascii="Courier New" w:hAnsi="Courier New"/>
          <w:b w:val="0"/>
          <w:color w:val="0D5C73"/>
          <w:sz w:val="16"/>
        </w:rPr>
        <w:t>OR</w:t>
      </w:r>
      <w:r>
        <w:rPr>
          <w:rFonts w:ascii="Courier New" w:hAnsi="Courier New"/>
          <w:b w:val="0"/>
          <w:sz w:val="16"/>
        </w:rPr>
        <w:t xml:space="preserve"> (ATTRIBUTES.fieldCount LE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sort.asc&gt;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querySort=listAppend(querySort,</w:t>
      </w:r>
      <w:r>
        <w:rPr>
          <w:rFonts w:ascii="Courier New" w:hAnsi="Courier New"/>
          <w:b w:val="0"/>
          <w:color w:val="1E7E34"/>
          <w:sz w:val="16"/>
        </w:rPr>
        <w:t>" #sort.fld# asc"</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querySort=listAppend(querySort,</w:t>
      </w:r>
      <w:r>
        <w:rPr>
          <w:rFonts w:ascii="Courier New" w:hAnsi="Courier New"/>
          <w:b w:val="0"/>
          <w:color w:val="1E7E34"/>
          <w:sz w:val="16"/>
        </w:rPr>
        <w:t>" #sort.fld# desc"</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&lt;cfrethrow</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i=i+1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len(trim(querySort))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querySort=</w:t>
      </w:r>
      <w:r>
        <w:rPr>
          <w:rFonts w:ascii="Courier New" w:hAnsi="Courier New"/>
          <w:b w:val="0"/>
          <w:color w:val="1E7E34"/>
          <w:sz w:val="16"/>
        </w:rPr>
        <w:t>"#ATTRIBUTES.defaultOrder#"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querySort=trim(querySort)&gt;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isDefined(</w:t>
      </w:r>
      <w:r>
        <w:rPr>
          <w:rFonts w:ascii="Courier New" w:hAnsi="Courier New"/>
          <w:b w:val="0"/>
          <w:color w:val="1E7E34"/>
          <w:sz w:val="16"/>
        </w:rPr>
        <w:t>"ATTRIBUTES.output"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"CALLER.#ATTRIBUTES.output#"</w:t>
      </w:r>
      <w:r>
        <w:rPr>
          <w:rFonts w:ascii="Courier New" w:hAnsi="Courier New"/>
          <w:b w:val="0"/>
          <w:sz w:val="16"/>
        </w:rPr>
        <w:t>=querySort/&gt;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thisTag.generatedContent=querySort/&gt;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color w:val="1A5FB4"/>
          <w:sz w:val="16"/>
        </w:rPr>
        <w:t>&lt;/cfsilent</w:t>
      </w:r>
      <w:r>
        <w:rPr>
          <w:rFonts w:ascii="Courier New" w:hAnsi="Courier New"/>
          <w:b w:val="0"/>
          <w:sz w:val="16"/>
        </w:rPr>
        <w:t>&gt;</w:t>
      </w:r>
    </w:p>
    <w:p>
      <w:pPr>
        <w:pStyle w:val="Heading1"/>
      </w:pPr>
      <w:r>
        <w:t>v1/lib/rest_api_helper.cfc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br/>
      </w:r>
      <w:r>
        <w:rPr>
          <w:rFonts w:ascii="Courier New" w:hAnsi="Courier New"/>
          <w:b w:val="0"/>
          <w:sz w:val="16"/>
        </w:rPr>
        <w:t xml:space="preserve">    displayname=</w:t>
      </w:r>
      <w:r>
        <w:rPr>
          <w:rFonts w:ascii="Courier New" w:hAnsi="Courier New"/>
          <w:b w:val="0"/>
          <w:color w:val="1E7E34"/>
          <w:sz w:val="16"/>
        </w:rPr>
        <w:t>"ReST API helper"</w:t>
      </w:r>
      <w:r>
        <w:rPr>
          <w:rFonts w:ascii="Courier New" w:hAnsi="Courier New"/>
          <w:b w:val="0"/>
          <w:sz w:val="16"/>
        </w:rPr>
        <w:br/>
      </w:r>
      <w:r>
        <w:rPr>
          <w:rFonts w:ascii="Courier New" w:hAnsi="Courier New"/>
          <w:b w:val="0"/>
          <w:sz w:val="16"/>
        </w:rPr>
        <w:t xml:space="preserve">    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"Статические вспомогательные методы для ReST API"</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"empty2null"</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"Заменяет пустое поле на null"</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isSimpleValue(ARGUMENTS.value) </w:t>
      </w:r>
      <w:r>
        <w:rPr>
          <w:rFonts w:ascii="Courier New" w:hAnsi="Courier New"/>
          <w:b w:val="0"/>
          <w:color w:val="0D5C73"/>
          <w:sz w:val="16"/>
        </w:rPr>
        <w:t>AND</w:t>
      </w:r>
      <w:r>
        <w:rPr>
          <w:rFonts w:ascii="Courier New" w:hAnsi="Courier New"/>
          <w:b w:val="0"/>
          <w:sz w:val="16"/>
        </w:rPr>
        <w:t xml:space="preserve"> isEmpty(ARGUMENTS.value)&gt;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javacast(</w:t>
      </w:r>
      <w:r>
        <w:rPr>
          <w:rFonts w:ascii="Courier New" w:hAnsi="Courier New"/>
          <w:b w:val="0"/>
          <w:color w:val="1E7E34"/>
          <w:sz w:val="16"/>
        </w:rPr>
        <w:t>'null'</w:t>
      </w:r>
      <w:r>
        <w:rPr>
          <w:rFonts w:ascii="Courier New" w:hAnsi="Courier New"/>
          <w:b w:val="0"/>
          <w:sz w:val="16"/>
        </w:rPr>
        <w: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ARGUMENTS.value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"passThrough"</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"Возвращает аргумент без изменений"</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"x"</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#ARGUMENTS.x#</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"appendRecord"</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"Записывает данные в структуру, заменяя пустые поля на null"</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"fieldMap"</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"query"</w:t>
      </w:r>
      <w:r>
        <w:rPr>
          <w:rFonts w:ascii="Courier New" w:hAnsi="Courier New"/>
          <w:b w:val="0"/>
          <w:sz w:val="16"/>
        </w:rPr>
        <w:t xml:space="preserve"> type=</w:t>
      </w:r>
      <w:r>
        <w:rPr>
          <w:rFonts w:ascii="Courier New" w:hAnsi="Courier New"/>
          <w:b w:val="0"/>
          <w:color w:val="1E7E34"/>
          <w:sz w:val="16"/>
        </w:rPr>
        <w:t>"query"</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"fieldNameDecorator"</w:t>
      </w:r>
      <w:r>
        <w:rPr>
          <w:rFonts w:ascii="Courier New" w:hAnsi="Courier New"/>
          <w:b w:val="0"/>
          <w:sz w:val="16"/>
        </w:rPr>
        <w:t xml:space="preserve"> type=</w:t>
      </w:r>
      <w:r>
        <w:rPr>
          <w:rFonts w:ascii="Courier New" w:hAnsi="Courier New"/>
          <w:b w:val="0"/>
          <w:color w:val="1E7E34"/>
          <w:sz w:val="16"/>
        </w:rPr>
        <w:t>"function"</w:t>
      </w:r>
      <w:r>
        <w:rPr>
          <w:rFonts w:ascii="Courier New" w:hAnsi="Courier New"/>
          <w:b w:val="0"/>
          <w:sz w:val="16"/>
        </w:rPr>
        <w:t xml:space="preserve"> required=</w:t>
      </w:r>
      <w:r>
        <w:rPr>
          <w:rFonts w:ascii="Courier New" w:hAnsi="Courier New"/>
          <w:b w:val="0"/>
          <w:color w:val="1E7E34"/>
          <w:sz w:val="16"/>
        </w:rPr>
        <w:t>"false"</w:t>
      </w:r>
      <w:r>
        <w:rPr>
          <w:rFonts w:ascii="Courier New" w:hAnsi="Courier New"/>
          <w:b w:val="0"/>
          <w:sz w:val="16"/>
        </w:rPr>
        <w:t xml:space="preserve"> default=</w:t>
      </w:r>
      <w:r>
        <w:rPr>
          <w:rFonts w:ascii="Courier New" w:hAnsi="Courier New"/>
          <w:b w:val="0"/>
          <w:color w:val="6F3178"/>
          <w:sz w:val="16"/>
        </w:rPr>
        <w:t>#passThrough#</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 xml:space="preserve"> len(ARGUMENTS.key)&gt;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ARGUMENTS.struct[ARGUMENTS.key]=structNew()/&gt;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container=ARGUMENTS.struct[ARGUMENTS.key]/&gt;</w:t>
      </w:r>
      <w:r>
        <w:rPr>
          <w:rFonts w:ascii="Courier New" w:hAnsi="Courier New"/>
          <w:b w:val="0"/>
          <w:sz w:val="16"/>
        </w:rPr>
        <w:br/>
      </w:r>
      <w:r>
        <w:rPr>
          <w:rFonts w:ascii="Courier New" w:hAnsi="Courier New"/>
          <w:b w:val="0"/>
          <w:sz w:val="16"/>
        </w:rPr>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container=ARGUMENTS.struct/&gt;</w:t>
      </w:r>
      <w:r>
        <w:rPr>
          <w:rFonts w:ascii="Courier New" w:hAnsi="Courier New"/>
          <w:b w:val="0"/>
          <w:sz w:val="16"/>
        </w:rPr>
        <w:br/>
      </w:r>
      <w:r>
        <w:rPr>
          <w:rFonts w:ascii="Courier New" w:hAnsi="Courier New"/>
          <w:b w:val="0"/>
          <w:sz w:val="16"/>
        </w:rPr>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#structKeyList(ARGUMENTS.fieldMap)#</w:t>
      </w:r>
      <w:r>
        <w:rPr>
          <w:rFonts w:ascii="Courier New" w:hAnsi="Courier New"/>
          <w:b w:val="0"/>
          <w:sz w:val="16"/>
        </w:rPr>
        <w:t xml:space="preserve"> index=</w:t>
      </w:r>
      <w:r>
        <w:rPr>
          <w:rFonts w:ascii="Courier New" w:hAnsi="Courier New"/>
          <w:b w:val="0"/>
          <w:color w:val="1E7E34"/>
          <w:sz w:val="16"/>
        </w:rPr>
        <w:t>"local.col"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obj=container/&gt;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formatter = structFind(ARGUMENTS.fieldMap[local.col], </w:t>
      </w:r>
      <w:r>
        <w:rPr>
          <w:rFonts w:ascii="Courier New" w:hAnsi="Courier New"/>
          <w:b w:val="0"/>
          <w:color w:val="1E7E34"/>
          <w:sz w:val="16"/>
        </w:rPr>
        <w:t>"formatter"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type = structFind(ARGUMENTS.fieldMap[local.col], </w:t>
      </w:r>
      <w:r>
        <w:rPr>
          <w:rFonts w:ascii="Courier New" w:hAnsi="Courier New"/>
          <w:b w:val="0"/>
          <w:color w:val="1E7E34"/>
          <w:sz w:val="16"/>
        </w:rPr>
        <w:t>"type"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structKeyExists(ARGUMENTS.fieldMap[</w:t>
      </w:r>
      <w:r>
        <w:rPr>
          <w:rFonts w:ascii="Courier New" w:hAnsi="Courier New"/>
          <w:b w:val="0"/>
          <w:color w:val="6F3178"/>
          <w:sz w:val="16"/>
        </w:rPr>
        <w:t>#local.col#</w:t>
      </w:r>
      <w:r>
        <w:rPr>
          <w:rFonts w:ascii="Courier New" w:hAnsi="Courier New"/>
          <w:b w:val="0"/>
          <w:sz w:val="16"/>
        </w:rPr>
        <w:t>],</w:t>
      </w:r>
      <w:r>
        <w:rPr>
          <w:rFonts w:ascii="Courier New" w:hAnsi="Courier New"/>
          <w:b w:val="0"/>
          <w:color w:val="1E7E34"/>
          <w:sz w:val="16"/>
        </w:rPr>
        <w:t>"container"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subContainerName = structFind(ARGUMENTS.fieldMap[local.col], </w:t>
      </w:r>
      <w:r>
        <w:rPr>
          <w:rFonts w:ascii="Courier New" w:hAnsi="Courier New"/>
          <w:b w:val="0"/>
          <w:color w:val="1E7E34"/>
          <w:sz w:val="16"/>
        </w:rPr>
        <w:t>"container"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len(subContainerName)&gt;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!structKeyExists(container, subContainerName)&gt;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structInsert(container, subContainerName, structNew())/&gt;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obj=container[subContainerName]/&gt;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queryColumnExists(ARGUMENTS.query, local.col)&gt;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obj[ARGUMENTS.fieldNameDecorator(local.col)]=empty2null(formatter(ARGUMENTS.query[local.col][ARGUMENTS.query.currentRow]))/&gt;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ARGUMENTS.struct/&gt;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"parseFilterParams"</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"array"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"Разбирает и собирает параметры фильтра из URL. Операторы задаются в filter_build"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out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urlParams = parseQs()/&gt;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#params#</w:t>
      </w:r>
      <w:r>
        <w:rPr>
          <w:rFonts w:ascii="Courier New" w:hAnsi="Courier New"/>
          <w:b w:val="0"/>
          <w:sz w:val="16"/>
        </w:rPr>
        <w:t xml:space="preserve"> index=</w:t>
      </w:r>
      <w:r>
        <w:rPr>
          <w:rFonts w:ascii="Courier New" w:hAnsi="Courier New"/>
          <w:b w:val="0"/>
          <w:color w:val="1E7E34"/>
          <w:sz w:val="16"/>
        </w:rPr>
        <w:t>"local.item"</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urlParamName=snake2camel(lCase(local.item))/&gt;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structKeyExists(urlParams,urlParamName)&gt;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#urlParams[urlParamName]#</w:t>
      </w:r>
      <w:r>
        <w:rPr>
          <w:rFonts w:ascii="Courier New" w:hAnsi="Courier New"/>
          <w:b w:val="0"/>
          <w:sz w:val="16"/>
        </w:rPr>
        <w:t xml:space="preserve"> item=</w:t>
      </w:r>
      <w:r>
        <w:rPr>
          <w:rFonts w:ascii="Courier New" w:hAnsi="Courier New"/>
          <w:b w:val="0"/>
          <w:color w:val="1E7E34"/>
          <w:sz w:val="16"/>
        </w:rPr>
        <w:t>"local.rawValue"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operator=</w:t>
      </w:r>
      <w:r>
        <w:rPr>
          <w:rFonts w:ascii="Courier New" w:hAnsi="Courier New"/>
          <w:b w:val="0"/>
          <w:color w:val="1E7E34"/>
          <w:sz w:val="16"/>
        </w:rPr>
        <w:t>"EQ"</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value=</w:t>
      </w:r>
      <w:r>
        <w:rPr>
          <w:rFonts w:ascii="Courier New" w:hAnsi="Courier New"/>
          <w:b w:val="0"/>
          <w:color w:val="6F3178"/>
          <w:sz w:val="16"/>
        </w:rPr>
        <w:t>#local.rawValue#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listLen(local.rawValue,</w:t>
      </w:r>
      <w:r>
        <w:rPr>
          <w:rFonts w:ascii="Courier New" w:hAnsi="Courier New"/>
          <w:b w:val="0"/>
          <w:color w:val="1E7E34"/>
          <w:sz w:val="16"/>
        </w:rPr>
        <w:t>":"</w:t>
      </w:r>
      <w:r>
        <w:rPr>
          <w:rFonts w:ascii="Courier New" w:hAnsi="Courier New"/>
          <w:b w:val="0"/>
          <w:sz w:val="16"/>
        </w:rPr>
        <w:t>) GT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operator=listGetAt(local.rawValue,1,</w:t>
      </w:r>
      <w:r>
        <w:rPr>
          <w:rFonts w:ascii="Courier New" w:hAnsi="Courier New"/>
          <w:b w:val="0"/>
          <w:color w:val="1E7E34"/>
          <w:sz w:val="16"/>
        </w:rPr>
        <w:t>":"</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value=listGetAt(local.rawValue,2,</w:t>
      </w:r>
      <w:r>
        <w:rPr>
          <w:rFonts w:ascii="Courier New" w:hAnsi="Courier New"/>
          <w:b w:val="0"/>
          <w:color w:val="1E7E34"/>
          <w:sz w:val="16"/>
        </w:rPr>
        <w:t>":"</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!isValidX(ARGUMENTS.params[local.item].type,value)&gt;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"Filter parameter #urlParamName# value is not a valid #ARGUMENTS.params[local.item].type#"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"expression"</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len(ARGUMENTS.params[local.item].expression)&gt;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expr=</w:t>
      </w:r>
      <w:r>
        <w:rPr>
          <w:rFonts w:ascii="Courier New" w:hAnsi="Courier New"/>
          <w:b w:val="0"/>
          <w:color w:val="1E7E34"/>
          <w:sz w:val="16"/>
        </w:rPr>
        <w:t>"#ARGUMENTS.params[local.item].expression#"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expr=local.item/&gt;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"prefix"</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len(ARGUMENTS.params[local.item].prefix)&gt;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fieldName=</w:t>
      </w:r>
      <w:r>
        <w:rPr>
          <w:rFonts w:ascii="Courier New" w:hAnsi="Courier New"/>
          <w:b w:val="0"/>
          <w:color w:val="1E7E34"/>
          <w:sz w:val="16"/>
        </w:rPr>
        <w:t>"#ARGUMENTS.params[local.item].prefix#.#expr#"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fieldName=</w:t>
      </w:r>
      <w:r>
        <w:rPr>
          <w:rFonts w:ascii="Courier New" w:hAnsi="Courier New"/>
          <w:b w:val="0"/>
          <w:color w:val="6F3178"/>
          <w:sz w:val="16"/>
        </w:rPr>
        <w:t>#expr#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"list"</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ARGUMENTS.params[local.item].list GT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list=ARGUMENTS.params[local.item].list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list=false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rec={field=</w:t>
      </w:r>
      <w:r>
        <w:rPr>
          <w:rFonts w:ascii="Courier New" w:hAnsi="Courier New"/>
          <w:b w:val="0"/>
          <w:color w:val="6F3178"/>
          <w:sz w:val="16"/>
        </w:rPr>
        <w:t>#fieldName#</w:t>
      </w:r>
      <w:r>
        <w:rPr>
          <w:rFonts w:ascii="Courier New" w:hAnsi="Courier New"/>
          <w:b w:val="0"/>
          <w:sz w:val="16"/>
        </w:rPr>
        <w:t>, val=</w:t>
      </w:r>
      <w:r>
        <w:rPr>
          <w:rFonts w:ascii="Courier New" w:hAnsi="Courier New"/>
          <w:b w:val="0"/>
          <w:color w:val="6F3178"/>
          <w:sz w:val="16"/>
        </w:rPr>
        <w:t>#value#</w:t>
      </w:r>
      <w:r>
        <w:rPr>
          <w:rFonts w:ascii="Courier New" w:hAnsi="Courier New"/>
          <w:b w:val="0"/>
          <w:sz w:val="16"/>
        </w:rPr>
        <w:t>, ftype=</w:t>
      </w:r>
      <w:r>
        <w:rPr>
          <w:rFonts w:ascii="Courier New" w:hAnsi="Courier New"/>
          <w:b w:val="0"/>
          <w:color w:val="6F3178"/>
          <w:sz w:val="16"/>
        </w:rPr>
        <w:t>#ARGUMENTS.params[local.item].type#</w:t>
      </w:r>
      <w:r>
        <w:rPr>
          <w:rFonts w:ascii="Courier New" w:hAnsi="Courier New"/>
          <w:b w:val="0"/>
          <w:sz w:val="16"/>
        </w:rPr>
        <w:t>, compare=</w:t>
      </w:r>
      <w:r>
        <w:rPr>
          <w:rFonts w:ascii="Courier New" w:hAnsi="Courier New"/>
          <w:b w:val="0"/>
          <w:color w:val="6F3178"/>
          <w:sz w:val="16"/>
        </w:rPr>
        <w:t>#operator#</w:t>
      </w:r>
      <w:r>
        <w:rPr>
          <w:rFonts w:ascii="Courier New" w:hAnsi="Courier New"/>
          <w:b w:val="0"/>
          <w:sz w:val="16"/>
        </w:rPr>
        <w:t>, list=</w:t>
      </w:r>
      <w:r>
        <w:rPr>
          <w:rFonts w:ascii="Courier New" w:hAnsi="Courier New"/>
          <w:b w:val="0"/>
          <w:color w:val="6F3178"/>
          <w:sz w:val="16"/>
        </w:rPr>
        <w:t>#list#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arrayAppend(out,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out/&gt;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"parseFilterParamsV1"</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"array"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ab/>
        <w:t>hint=</w:t>
      </w:r>
      <w:r>
        <w:rPr>
          <w:rFonts w:ascii="Courier New" w:hAnsi="Courier New"/>
          <w:b w:val="0"/>
          <w:color w:val="1E7E34"/>
          <w:sz w:val="16"/>
        </w:rPr>
        <w:t>"Разбирает и собирает параметры фильтра; операторы задаются в filter_build"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out =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#params#</w:t>
      </w:r>
      <w:r>
        <w:rPr>
          <w:rFonts w:ascii="Courier New" w:hAnsi="Courier New"/>
          <w:b w:val="0"/>
          <w:sz w:val="16"/>
        </w:rPr>
        <w:t xml:space="preserve"> index=</w:t>
      </w:r>
      <w:r>
        <w:rPr>
          <w:rFonts w:ascii="Courier New" w:hAnsi="Courier New"/>
          <w:b w:val="0"/>
          <w:color w:val="1E7E34"/>
          <w:sz w:val="16"/>
        </w:rPr>
        <w:t>"local.item"</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urlParamName=snake2camel(lCase(local.item))/&gt;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structKeyExists(URL,urlParamName)&gt;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#URL[urlParamName]#</w:t>
      </w:r>
      <w:r>
        <w:rPr>
          <w:rFonts w:ascii="Courier New" w:hAnsi="Courier New"/>
          <w:b w:val="0"/>
          <w:sz w:val="16"/>
        </w:rPr>
        <w:t xml:space="preserve"> item=</w:t>
      </w:r>
      <w:r>
        <w:rPr>
          <w:rFonts w:ascii="Courier New" w:hAnsi="Courier New"/>
          <w:b w:val="0"/>
          <w:color w:val="1E7E34"/>
          <w:sz w:val="16"/>
        </w:rPr>
        <w:t>"local.rawValue"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operator=</w:t>
      </w:r>
      <w:r>
        <w:rPr>
          <w:rFonts w:ascii="Courier New" w:hAnsi="Courier New"/>
          <w:b w:val="0"/>
          <w:color w:val="1E7E34"/>
          <w:sz w:val="16"/>
        </w:rPr>
        <w:t>"EQ"</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value=</w:t>
      </w:r>
      <w:r>
        <w:rPr>
          <w:rFonts w:ascii="Courier New" w:hAnsi="Courier New"/>
          <w:b w:val="0"/>
          <w:color w:val="6F3178"/>
          <w:sz w:val="16"/>
        </w:rPr>
        <w:t>#local.rawValue#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listLen(local.rawValue,</w:t>
      </w:r>
      <w:r>
        <w:rPr>
          <w:rFonts w:ascii="Courier New" w:hAnsi="Courier New"/>
          <w:b w:val="0"/>
          <w:color w:val="1E7E34"/>
          <w:sz w:val="16"/>
        </w:rPr>
        <w:t>":"</w:t>
      </w:r>
      <w:r>
        <w:rPr>
          <w:rFonts w:ascii="Courier New" w:hAnsi="Courier New"/>
          <w:b w:val="0"/>
          <w:sz w:val="16"/>
        </w:rPr>
        <w:t>) GT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operator=listGetAt(local.rawValue,1,</w:t>
      </w:r>
      <w:r>
        <w:rPr>
          <w:rFonts w:ascii="Courier New" w:hAnsi="Courier New"/>
          <w:b w:val="0"/>
          <w:color w:val="1E7E34"/>
          <w:sz w:val="16"/>
        </w:rPr>
        <w:t>":"</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value=listGetAt(local.rawValue,2,</w:t>
      </w:r>
      <w:r>
        <w:rPr>
          <w:rFonts w:ascii="Courier New" w:hAnsi="Courier New"/>
          <w:b w:val="0"/>
          <w:color w:val="1E7E34"/>
          <w:sz w:val="16"/>
        </w:rPr>
        <w:t>":"</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!isValidX(ARGUMENTS.params[local.item].type,value)&gt;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"Filter parameter #urlParamName# value is not a valid #ARGUMENTS.params[local.item].type#"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"expression"</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len(ARGUMENTS.params[local.item].expression)&gt;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expr=</w:t>
      </w:r>
      <w:r>
        <w:rPr>
          <w:rFonts w:ascii="Courier New" w:hAnsi="Courier New"/>
          <w:b w:val="0"/>
          <w:color w:val="1E7E34"/>
          <w:sz w:val="16"/>
        </w:rPr>
        <w:t>"#ARGUMENTS.params[local.item].expression#"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expr=local.item/&gt;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"prefix"</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len(ARGUMENTS.params[local.item].prefix)&gt;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fieldName=</w:t>
      </w:r>
      <w:r>
        <w:rPr>
          <w:rFonts w:ascii="Courier New" w:hAnsi="Courier New"/>
          <w:b w:val="0"/>
          <w:color w:val="1E7E34"/>
          <w:sz w:val="16"/>
        </w:rPr>
        <w:t>"#ARGUMENTS.params[local.item].prefix#.#expr#"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fieldName=</w:t>
      </w:r>
      <w:r>
        <w:rPr>
          <w:rFonts w:ascii="Courier New" w:hAnsi="Courier New"/>
          <w:b w:val="0"/>
          <w:color w:val="6F3178"/>
          <w:sz w:val="16"/>
        </w:rPr>
        <w:t>#expr#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structKeyExists(ARGUMENTS.params[local.item], </w:t>
      </w:r>
      <w:r>
        <w:rPr>
          <w:rFonts w:ascii="Courier New" w:hAnsi="Courier New"/>
          <w:b w:val="0"/>
          <w:color w:val="1E7E34"/>
          <w:sz w:val="16"/>
        </w:rPr>
        <w:t>"list"</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ARGUMENTS.params[local.item].list GT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list=ARGUMENTS.params[local.item].list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list=false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rec={field=</w:t>
      </w:r>
      <w:r>
        <w:rPr>
          <w:rFonts w:ascii="Courier New" w:hAnsi="Courier New"/>
          <w:b w:val="0"/>
          <w:color w:val="6F3178"/>
          <w:sz w:val="16"/>
        </w:rPr>
        <w:t>#fieldName#</w:t>
      </w:r>
      <w:r>
        <w:rPr>
          <w:rFonts w:ascii="Courier New" w:hAnsi="Courier New"/>
          <w:b w:val="0"/>
          <w:sz w:val="16"/>
        </w:rPr>
        <w:t>, val=</w:t>
      </w:r>
      <w:r>
        <w:rPr>
          <w:rFonts w:ascii="Courier New" w:hAnsi="Courier New"/>
          <w:b w:val="0"/>
          <w:color w:val="6F3178"/>
          <w:sz w:val="16"/>
        </w:rPr>
        <w:t>#value#</w:t>
      </w:r>
      <w:r>
        <w:rPr>
          <w:rFonts w:ascii="Courier New" w:hAnsi="Courier New"/>
          <w:b w:val="0"/>
          <w:sz w:val="16"/>
        </w:rPr>
        <w:t>, ftype=</w:t>
      </w:r>
      <w:r>
        <w:rPr>
          <w:rFonts w:ascii="Courier New" w:hAnsi="Courier New"/>
          <w:b w:val="0"/>
          <w:color w:val="6F3178"/>
          <w:sz w:val="16"/>
        </w:rPr>
        <w:t>#ARGUMENTS.params[local.item].type#</w:t>
      </w:r>
      <w:r>
        <w:rPr>
          <w:rFonts w:ascii="Courier New" w:hAnsi="Courier New"/>
          <w:b w:val="0"/>
          <w:sz w:val="16"/>
        </w:rPr>
        <w:t>, compare=</w:t>
      </w:r>
      <w:r>
        <w:rPr>
          <w:rFonts w:ascii="Courier New" w:hAnsi="Courier New"/>
          <w:b w:val="0"/>
          <w:color w:val="6F3178"/>
          <w:sz w:val="16"/>
        </w:rPr>
        <w:t>#operator#</w:t>
      </w:r>
      <w:r>
        <w:rPr>
          <w:rFonts w:ascii="Courier New" w:hAnsi="Courier New"/>
          <w:b w:val="0"/>
          <w:sz w:val="16"/>
        </w:rPr>
        <w:t>, list=</w:t>
      </w:r>
      <w:r>
        <w:rPr>
          <w:rFonts w:ascii="Courier New" w:hAnsi="Courier New"/>
          <w:b w:val="0"/>
          <w:color w:val="6F3178"/>
          <w:sz w:val="16"/>
        </w:rPr>
        <w:t>#list#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arrayAppend(out,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out/&gt;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"parseOrderBy"</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"struct"</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"Разбирает и собирает параметр сортировки"</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#ARGUMENTS.orderBy#</w:t>
      </w:r>
      <w:r>
        <w:rPr>
          <w:rFonts w:ascii="Courier New" w:hAnsi="Courier New"/>
          <w:b w:val="0"/>
          <w:sz w:val="16"/>
        </w:rPr>
        <w:t xml:space="preserve"> index=</w:t>
      </w:r>
      <w:r>
        <w:rPr>
          <w:rFonts w:ascii="Courier New" w:hAnsi="Courier New"/>
          <w:b w:val="0"/>
          <w:color w:val="1E7E34"/>
          <w:sz w:val="16"/>
        </w:rPr>
        <w:t>"local.item"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listLen(local.item,</w:t>
      </w:r>
      <w:r>
        <w:rPr>
          <w:rFonts w:ascii="Courier New" w:hAnsi="Courier New"/>
          <w:b w:val="0"/>
          <w:color w:val="1E7E34"/>
          <w:sz w:val="16"/>
        </w:rPr>
        <w:t>"."</w:t>
      </w:r>
      <w:r>
        <w:rPr>
          <w:rFonts w:ascii="Courier New" w:hAnsi="Courier New"/>
          <w:b w:val="0"/>
          <w:sz w:val="16"/>
        </w:rPr>
        <w:t>) GT 1&gt;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fld=camel2snake(listGetAt(local.item,1,</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#uCase(listGetAt(local.item,2,"."))#</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"ASC"</w:t>
      </w:r>
      <w:r>
        <w:rPr>
          <w:rFonts w:ascii="Courier New" w:hAnsi="Courier New"/>
          <w:b w:val="0"/>
          <w:sz w:val="16"/>
        </w:rPr>
        <w:t>&gt;</w:t>
      </w:r>
      <w:r>
        <w:rPr>
          <w:rFonts w:ascii="Courier New" w:hAnsi="Courier New"/>
          <w:b w:val="0"/>
          <w:color w:val="1A5FB4"/>
          <w:sz w:val="16"/>
        </w:rPr>
        <w:t>&lt;cfset</w:t>
      </w:r>
      <w:r>
        <w:rPr>
          <w:rFonts w:ascii="Courier New" w:hAnsi="Courier New"/>
          <w:b w:val="0"/>
          <w:sz w:val="16"/>
        </w:rPr>
        <w:t xml:space="preserve"> var asc=true/&gt;</w:t>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"DESC"</w:t>
      </w:r>
      <w:r>
        <w:rPr>
          <w:rFonts w:ascii="Courier New" w:hAnsi="Courier New"/>
          <w:b w:val="0"/>
          <w:sz w:val="16"/>
        </w:rPr>
        <w:t>&gt;</w:t>
      </w:r>
      <w:r>
        <w:rPr>
          <w:rFonts w:ascii="Courier New" w:hAnsi="Courier New"/>
          <w:b w:val="0"/>
          <w:color w:val="1A5FB4"/>
          <w:sz w:val="16"/>
        </w:rPr>
        <w:t>&lt;cfset</w:t>
      </w:r>
      <w:r>
        <w:rPr>
          <w:rFonts w:ascii="Courier New" w:hAnsi="Courier New"/>
          <w:b w:val="0"/>
          <w:sz w:val="16"/>
        </w:rPr>
        <w:t xml:space="preserve"> var asc=false/&gt;</w:t>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orderBy format"</w:t>
      </w:r>
      <w:r>
        <w:rPr>
          <w:rFonts w:ascii="Courier New" w:hAnsi="Courier New"/>
          <w:b w:val="0"/>
          <w:sz w:val="16"/>
        </w:rPr>
        <w:t xml:space="preserve"> detail=</w:t>
      </w:r>
      <w:r>
        <w:rPr>
          <w:rFonts w:ascii="Courier New" w:hAnsi="Courier New"/>
          <w:b w:val="0"/>
          <w:color w:val="1E7E34"/>
          <w:sz w:val="16"/>
        </w:rPr>
        <w:t>"orderBy suffix should be '.asc' or '.desc'"</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fld=camel2snake(local.item)/&gt;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asc=true/&gt;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structKeyExists(ARGUMENTS.params, fld)&gt;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structInsert(out,</w:t>
      </w:r>
      <w:r>
        <w:rPr>
          <w:rFonts w:ascii="Courier New" w:hAnsi="Courier New"/>
          <w:b w:val="0"/>
          <w:color w:val="1E7E34"/>
          <w:sz w:val="16"/>
        </w:rPr>
        <w:t>"#ARGUMENTS.params[fld].prefix#.#fld#"</w:t>
      </w:r>
      <w:r>
        <w:rPr>
          <w:rFonts w:ascii="Courier New" w:hAnsi="Courier New"/>
          <w:b w:val="0"/>
          <w:sz w:val="16"/>
        </w:rPr>
        <w:t>, {fld=</w:t>
      </w:r>
      <w:r>
        <w:rPr>
          <w:rFonts w:ascii="Courier New" w:hAnsi="Courier New"/>
          <w:b w:val="0"/>
          <w:color w:val="1E7E34"/>
          <w:sz w:val="16"/>
        </w:rPr>
        <w:t>"#ARGUMENTS.params[fld].prefix#.#fld#"</w:t>
      </w:r>
      <w:r>
        <w:rPr>
          <w:rFonts w:ascii="Courier New" w:hAnsi="Courier New"/>
          <w:b w:val="0"/>
          <w:sz w:val="16"/>
        </w:rPr>
        <w:t>,asc=</w:t>
      </w:r>
      <w:r>
        <w:rPr>
          <w:rFonts w:ascii="Courier New" w:hAnsi="Courier New"/>
          <w:b w:val="0"/>
          <w:color w:val="6F3178"/>
          <w:sz w:val="16"/>
        </w:rPr>
        <w:t>#asc#</w:t>
      </w:r>
      <w:r>
        <w:rPr>
          <w:rFonts w:ascii="Courier New" w:hAnsi="Courier New"/>
          <w:b w:val="0"/>
          <w:sz w:val="16"/>
        </w:rPr>
        <w:t>}, 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orderBy field"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out/&gt;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"parseNumericOrder"</w:t>
      </w:r>
      <w:r>
        <w:rPr>
          <w:rFonts w:ascii="Courier New" w:hAnsi="Courier New"/>
          <w:b w:val="0"/>
          <w:sz w:val="16"/>
        </w:rPr>
        <w:tab/>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"array"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"Разбирает и собирает параметр сортировки в числовой нотации"</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"fieldSet"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#ARGUMENTS.orderBy#</w:t>
      </w:r>
      <w:r>
        <w:rPr>
          <w:rFonts w:ascii="Courier New" w:hAnsi="Courier New"/>
          <w:b w:val="0"/>
          <w:sz w:val="16"/>
        </w:rPr>
        <w:t xml:space="preserve"> index=</w:t>
      </w:r>
      <w:r>
        <w:rPr>
          <w:rFonts w:ascii="Courier New" w:hAnsi="Courier New"/>
          <w:b w:val="0"/>
          <w:color w:val="1E7E34"/>
          <w:sz w:val="16"/>
        </w:rPr>
        <w:t>"local.item"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listLen(local.item,</w:t>
      </w:r>
      <w:r>
        <w:rPr>
          <w:rFonts w:ascii="Courier New" w:hAnsi="Courier New"/>
          <w:b w:val="0"/>
          <w:color w:val="1E7E34"/>
          <w:sz w:val="16"/>
        </w:rPr>
        <w:t>"."</w:t>
      </w:r>
      <w:r>
        <w:rPr>
          <w:rFonts w:ascii="Courier New" w:hAnsi="Courier New"/>
          <w:b w:val="0"/>
          <w:sz w:val="16"/>
        </w:rPr>
        <w:t>) GT 1&gt;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fld=camel2snake(listGetAt(local.item,1,</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#uCase(listGetAt(local.item,2,"."))#</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"ASC"</w:t>
      </w:r>
      <w:r>
        <w:rPr>
          <w:rFonts w:ascii="Courier New" w:hAnsi="Courier New"/>
          <w:b w:val="0"/>
          <w:sz w:val="16"/>
        </w:rPr>
        <w:t>&gt;</w:t>
      </w:r>
      <w:r>
        <w:rPr>
          <w:rFonts w:ascii="Courier New" w:hAnsi="Courier New"/>
          <w:b w:val="0"/>
          <w:color w:val="1A5FB4"/>
          <w:sz w:val="16"/>
        </w:rPr>
        <w:t>&lt;cfset</w:t>
      </w:r>
      <w:r>
        <w:rPr>
          <w:rFonts w:ascii="Courier New" w:hAnsi="Courier New"/>
          <w:b w:val="0"/>
          <w:sz w:val="16"/>
        </w:rPr>
        <w:t xml:space="preserve"> var asc=true/&gt;</w:t>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"DESC"</w:t>
      </w:r>
      <w:r>
        <w:rPr>
          <w:rFonts w:ascii="Courier New" w:hAnsi="Courier New"/>
          <w:b w:val="0"/>
          <w:sz w:val="16"/>
        </w:rPr>
        <w:t>&gt;</w:t>
      </w:r>
      <w:r>
        <w:rPr>
          <w:rFonts w:ascii="Courier New" w:hAnsi="Courier New"/>
          <w:b w:val="0"/>
          <w:color w:val="1A5FB4"/>
          <w:sz w:val="16"/>
        </w:rPr>
        <w:t>&lt;cfset</w:t>
      </w:r>
      <w:r>
        <w:rPr>
          <w:rFonts w:ascii="Courier New" w:hAnsi="Courier New"/>
          <w:b w:val="0"/>
          <w:sz w:val="16"/>
        </w:rPr>
        <w:t xml:space="preserve"> var asc=false/&gt;</w:t>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orderBy format"</w:t>
      </w:r>
      <w:r>
        <w:rPr>
          <w:rFonts w:ascii="Courier New" w:hAnsi="Courier New"/>
          <w:b w:val="0"/>
          <w:sz w:val="16"/>
        </w:rPr>
        <w:t xml:space="preserve"> detail=</w:t>
      </w:r>
      <w:r>
        <w:rPr>
          <w:rFonts w:ascii="Courier New" w:hAnsi="Courier New"/>
          <w:b w:val="0"/>
          <w:color w:val="1E7E34"/>
          <w:sz w:val="16"/>
        </w:rPr>
        <w:t>"orderBy suffix should be '.asc' or '.desc'"</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fld=camel2snake(local.item)/&gt;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asc=true/&gt;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structKeyExists(ARGUMENTS.fieldSet, fld)&gt;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arrayAppend(out,{fld=</w:t>
      </w:r>
      <w:r>
        <w:rPr>
          <w:rFonts w:ascii="Courier New" w:hAnsi="Courier New"/>
          <w:b w:val="0"/>
          <w:color w:val="1E7E34"/>
          <w:sz w:val="16"/>
        </w:rPr>
        <w:t>"#ARGUMENTS.fieldSet[fld].ordinal#"</w:t>
      </w:r>
      <w:r>
        <w:rPr>
          <w:rFonts w:ascii="Courier New" w:hAnsi="Courier New"/>
          <w:b w:val="0"/>
          <w:sz w:val="16"/>
        </w:rPr>
        <w:t>,asc=</w:t>
      </w:r>
      <w:r>
        <w:rPr>
          <w:rFonts w:ascii="Courier New" w:hAnsi="Courier New"/>
          <w:b w:val="0"/>
          <w:color w:val="6F3178"/>
          <w:sz w:val="16"/>
        </w:rPr>
        <w:t>#asc#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orderBy field"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out/&gt;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"query4json"</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"Преобразует query в массив структур. Имена ключей приводятся к нижнему регистру, пустые поля считаются null"</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"Query"</w:t>
      </w:r>
      <w:r>
        <w:rPr>
          <w:rFonts w:ascii="Courier New" w:hAnsi="Courier New"/>
          <w:b w:val="0"/>
          <w:sz w:val="16"/>
        </w:rPr>
        <w:t xml:space="preserve"> type=</w:t>
      </w:r>
      <w:r>
        <w:rPr>
          <w:rFonts w:ascii="Courier New" w:hAnsi="Courier New"/>
          <w:b w:val="0"/>
          <w:color w:val="1E7E34"/>
          <w:sz w:val="16"/>
        </w:rPr>
        <w:t>"query"</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out=arrayNew(1)/&gt;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i=0/&gt;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 xml:space="preserve"> query=ARGUMENTS.Query&gt;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i=i+1/&gt;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out[i]=structNew()/&gt;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#ARGUMENTS.Query.ColumnList#</w:t>
      </w:r>
      <w:r>
        <w:rPr>
          <w:rFonts w:ascii="Courier New" w:hAnsi="Courier New"/>
          <w:b w:val="0"/>
          <w:sz w:val="16"/>
        </w:rPr>
        <w:t xml:space="preserve"> index=</w:t>
      </w:r>
      <w:r>
        <w:rPr>
          <w:rFonts w:ascii="Courier New" w:hAnsi="Courier New"/>
          <w:b w:val="0"/>
          <w:color w:val="1E7E34"/>
          <w:sz w:val="16"/>
        </w:rPr>
        <w:t>"local.col"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value=ARGUMENTS.Query[local.col][currentRow]/&gt;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isEmpty(value)&gt;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out[i][local.col]=javacast(</w:t>
      </w:r>
      <w:r>
        <w:rPr>
          <w:rFonts w:ascii="Courier New" w:hAnsi="Courier New"/>
          <w:b w:val="0"/>
          <w:color w:val="1E7E34"/>
          <w:sz w:val="16"/>
        </w:rPr>
        <w:t>'null'</w:t>
      </w:r>
      <w:r>
        <w:rPr>
          <w:rFonts w:ascii="Courier New" w:hAnsi="Courier New"/>
          <w:b w:val="0"/>
          <w:sz w:val="16"/>
        </w:rPr>
        <w: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out[i][local.col]=ARGUMENTS.Query[local.col][currentRow]/&gt;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(out)/&gt;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"snake2camel"</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"Преобразует имя в стиле snake_case в camelCase"</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"snake"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#reReplace(ARGUMENTS.snake,"_([a-z])","\u\1","ALL")#</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"camel2snake"</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"Преобразует имя в стиле camelCase в snake_case"</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"snake"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#reReplace(ARGUMENTS.snake,"([A-Z])","_\l\1","ALL")#</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"formatMessage"</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"Форматирует сообщение для вывода"</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"message"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"title"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"false"</w:t>
      </w:r>
      <w:r>
        <w:rPr>
          <w:rFonts w:ascii="Courier New" w:hAnsi="Courier New"/>
          <w:b w:val="0"/>
          <w:sz w:val="16"/>
        </w:rPr>
        <w:t xml:space="preserve"> /&gt;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title=structKeyExists(ARGUMENTS,</w:t>
      </w:r>
      <w:r>
        <w:rPr>
          <w:rFonts w:ascii="Courier New" w:hAnsi="Courier New"/>
          <w:b w:val="0"/>
          <w:color w:val="1E7E34"/>
          <w:sz w:val="16"/>
        </w:rPr>
        <w:t>"title"</w:t>
      </w:r>
      <w:r>
        <w:rPr>
          <w:rFonts w:ascii="Courier New" w:hAnsi="Courier New"/>
          <w:b w:val="0"/>
          <w:sz w:val="16"/>
        </w:rPr>
        <w:t xml:space="preserve">) ? </w:t>
      </w:r>
      <w:r>
        <w:rPr>
          <w:rFonts w:ascii="Courier New" w:hAnsi="Courier New"/>
          <w:b w:val="0"/>
          <w:color w:val="6F3178"/>
          <w:sz w:val="16"/>
        </w:rPr>
        <w:t>#ARGUMENTS.title#</w:t>
      </w:r>
      <w:r>
        <w:rPr>
          <w:rFonts w:ascii="Courier New" w:hAnsi="Courier New"/>
          <w:b w:val="0"/>
          <w:sz w:val="16"/>
        </w:rPr>
        <w:t xml:space="preserve"> : </w:t>
      </w:r>
      <w:r>
        <w:rPr>
          <w:rFonts w:ascii="Courier New" w:hAnsi="Courier New"/>
          <w:b w:val="0"/>
          <w:color w:val="6F3178"/>
          <w:sz w:val="16"/>
        </w:rPr>
        <w:t>#ARGUMENTS.message#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{type=</w:t>
      </w:r>
      <w:r>
        <w:rPr>
          <w:rFonts w:ascii="Courier New" w:hAnsi="Courier New"/>
          <w:b w:val="0"/>
          <w:color w:val="1E7E34"/>
          <w:sz w:val="16"/>
        </w:rPr>
        <w:t>"about:blank"</w:t>
      </w:r>
      <w:r>
        <w:rPr>
          <w:rFonts w:ascii="Courier New" w:hAnsi="Courier New"/>
          <w:b w:val="0"/>
          <w:sz w:val="16"/>
        </w:rPr>
        <w:t>, title=</w:t>
      </w:r>
      <w:r>
        <w:rPr>
          <w:rFonts w:ascii="Courier New" w:hAnsi="Courier New"/>
          <w:b w:val="0"/>
          <w:color w:val="1E7E34"/>
          <w:sz w:val="16"/>
        </w:rPr>
        <w:t>"#title#"</w:t>
      </w:r>
      <w:r>
        <w:rPr>
          <w:rFonts w:ascii="Courier New" w:hAnsi="Courier New"/>
          <w:b w:val="0"/>
          <w:sz w:val="16"/>
        </w:rPr>
        <w:t>, detail=</w:t>
      </w:r>
      <w:r>
        <w:rPr>
          <w:rFonts w:ascii="Courier New" w:hAnsi="Courier New"/>
          <w:b w:val="0"/>
          <w:color w:val="1E7E34"/>
          <w:sz w:val="16"/>
        </w:rPr>
        <w:t>"#ARGUMENTS.message#"</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"formatException"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"Форматирует исключение для вывода"</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"ex"</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"title"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"false"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detail = listAppend(</w:t>
      </w:r>
      <w:r>
        <w:rPr>
          <w:rFonts w:ascii="Courier New" w:hAnsi="Courier New"/>
          <w:b w:val="0"/>
          <w:color w:val="6F3178"/>
          <w:sz w:val="16"/>
        </w:rPr>
        <w:t>#ARGUMENTS.ex.message#</w:t>
      </w:r>
      <w:r>
        <w:rPr>
          <w:rFonts w:ascii="Courier New" w:hAnsi="Courier New"/>
          <w:b w:val="0"/>
          <w:sz w:val="16"/>
        </w:rPr>
        <w:t>,</w:t>
      </w:r>
      <w:r>
        <w:rPr>
          <w:rFonts w:ascii="Courier New" w:hAnsi="Courier New"/>
          <w:b w:val="0"/>
          <w:color w:val="6F3178"/>
          <w:sz w:val="16"/>
        </w:rPr>
        <w:t>#ARGUMENTS.ex.detail#</w:t>
      </w:r>
      <w:r>
        <w:rPr>
          <w:rFonts w:ascii="Courier New" w:hAnsi="Courier New"/>
          <w:b w:val="0"/>
          <w:sz w:val="16"/>
        </w:rPr>
        <w:t>,</w:t>
      </w:r>
      <w:r>
        <w:rPr>
          <w:rFonts w:ascii="Courier New" w:hAnsi="Courier New"/>
          <w:b w:val="0"/>
          <w:color w:val="1E7E34"/>
          <w:sz w:val="16"/>
        </w:rPr>
        <w:t>": "</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title = structKeyExists(ARGUMENTS,</w:t>
      </w:r>
      <w:r>
        <w:rPr>
          <w:rFonts w:ascii="Courier New" w:hAnsi="Courier New"/>
          <w:b w:val="0"/>
          <w:color w:val="1E7E34"/>
          <w:sz w:val="16"/>
        </w:rPr>
        <w:t>"title"</w:t>
      </w:r>
      <w:r>
        <w:rPr>
          <w:rFonts w:ascii="Courier New" w:hAnsi="Courier New"/>
          <w:b w:val="0"/>
          <w:sz w:val="16"/>
        </w:rPr>
        <w:t xml:space="preserve">) ? </w:t>
      </w:r>
      <w:r>
        <w:rPr>
          <w:rFonts w:ascii="Courier New" w:hAnsi="Courier New"/>
          <w:b w:val="0"/>
          <w:color w:val="6F3178"/>
          <w:sz w:val="16"/>
        </w:rPr>
        <w:t>#ARGUMENTS.title#</w:t>
      </w:r>
      <w:r>
        <w:rPr>
          <w:rFonts w:ascii="Courier New" w:hAnsi="Courier New"/>
          <w:b w:val="0"/>
          <w:sz w:val="16"/>
        </w:rPr>
        <w:t xml:space="preserve"> : </w:t>
      </w:r>
      <w:r>
        <w:rPr>
          <w:rFonts w:ascii="Courier New" w:hAnsi="Courier New"/>
          <w:b w:val="0"/>
          <w:color w:val="6F3178"/>
          <w:sz w:val="16"/>
        </w:rPr>
        <w:t>#ARGUMENTS.ex.message#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formatMessage(detail, title) /&gt;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"formatBadRequestError"</w:t>
      </w:r>
      <w:r>
        <w:rPr>
          <w:rFonts w:ascii="Courier New" w:hAnsi="Courier New"/>
          <w:b w:val="0"/>
          <w:sz w:val="16"/>
        </w:rPr>
        <w:t xml:space="preserve"> </w:t>
      </w:r>
      <w:r>
        <w:rPr>
          <w:rFonts w:ascii="Courier New" w:hAnsi="Courier New"/>
          <w:b w:val="0"/>
          <w:sz w:val="16"/>
        </w:rPr>
        <w:br/>
      </w:r>
      <w:r>
        <w:rPr>
          <w:rFonts w:ascii="Courier New" w:hAnsi="Courier New"/>
          <w:b w:val="0"/>
          <w:sz w:val="16"/>
        </w:rPr>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output=</w:t>
      </w:r>
      <w:r>
        <w:rPr>
          <w:rFonts w:ascii="Courier New" w:hAnsi="Courier New"/>
          <w:b w:val="0"/>
          <w:color w:val="1E7E34"/>
          <w:sz w:val="16"/>
        </w:rPr>
        <w:t>"true"</w:t>
      </w:r>
      <w:r>
        <w:rPr>
          <w:rFonts w:ascii="Courier New" w:hAnsi="Courier New"/>
          <w:b w:val="0"/>
          <w:sz w:val="16"/>
        </w:rPr>
        <w:br/>
      </w:r>
      <w:r>
        <w:rPr>
          <w:rFonts w:ascii="Courier New" w:hAnsi="Courier New"/>
          <w:b w:val="0"/>
          <w:sz w:val="16"/>
        </w:rPr>
        <w:tab/>
        <w:t>hint=</w:t>
      </w:r>
      <w:r>
        <w:rPr>
          <w:rFonts w:ascii="Courier New" w:hAnsi="Courier New"/>
          <w:b w:val="0"/>
          <w:color w:val="1E7E34"/>
          <w:sz w:val="16"/>
        </w:rPr>
        <w:t>"Форматирует ошибку Bad Request"</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"ex"</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var detail=listAppend(</w:t>
      </w:r>
      <w:r>
        <w:rPr>
          <w:rFonts w:ascii="Courier New" w:hAnsi="Courier New"/>
          <w:b w:val="0"/>
          <w:color w:val="6F3178"/>
          <w:sz w:val="16"/>
        </w:rPr>
        <w:t>#ARGUMENTS.ex.message#</w:t>
      </w:r>
      <w:r>
        <w:rPr>
          <w:rFonts w:ascii="Courier New" w:hAnsi="Courier New"/>
          <w:b w:val="0"/>
          <w:sz w:val="16"/>
        </w:rPr>
        <w:t>,</w:t>
      </w:r>
      <w:r>
        <w:rPr>
          <w:rFonts w:ascii="Courier New" w:hAnsi="Courier New"/>
          <w:b w:val="0"/>
          <w:color w:val="6F3178"/>
          <w:sz w:val="16"/>
        </w:rPr>
        <w:t>#ARGUMENTS.ex.detail#</w:t>
      </w:r>
      <w:r>
        <w:rPr>
          <w:rFonts w:ascii="Courier New" w:hAnsi="Courier New"/>
          <w:b w:val="0"/>
          <w:sz w:val="16"/>
        </w:rPr>
        <w:t>,</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&lt;cfreturn</w:t>
      </w:r>
      <w:r>
        <w:rPr>
          <w:rFonts w:ascii="Courier New" w:hAnsi="Courier New"/>
          <w:b w:val="0"/>
          <w:sz w:val="16"/>
        </w:rPr>
        <w:t xml:space="preserve"> {type=</w:t>
      </w:r>
      <w:r>
        <w:rPr>
          <w:rFonts w:ascii="Courier New" w:hAnsi="Courier New"/>
          <w:b w:val="0"/>
          <w:color w:val="1E7E34"/>
          <w:sz w:val="16"/>
        </w:rPr>
        <w:t>"about:blank"</w:t>
      </w:r>
      <w:r>
        <w:rPr>
          <w:rFonts w:ascii="Courier New" w:hAnsi="Courier New"/>
          <w:b w:val="0"/>
          <w:sz w:val="16"/>
        </w:rPr>
        <w:t>, title=</w:t>
      </w:r>
      <w:r>
        <w:rPr>
          <w:rFonts w:ascii="Courier New" w:hAnsi="Courier New"/>
          <w:b w:val="0"/>
          <w:color w:val="1E7E34"/>
          <w:sz w:val="16"/>
        </w:rPr>
        <w:t>"Bad Request"</w:t>
      </w:r>
      <w:r>
        <w:rPr>
          <w:rFonts w:ascii="Courier New" w:hAnsi="Courier New"/>
          <w:b w:val="0"/>
          <w:sz w:val="16"/>
        </w:rPr>
        <w:t>, detail=</w:t>
      </w:r>
      <w:r>
        <w:rPr>
          <w:rFonts w:ascii="Courier New" w:hAnsi="Courier New"/>
          <w:b w:val="0"/>
          <w:color w:val="1E7E34"/>
          <w:sz w:val="16"/>
        </w:rPr>
        <w:t>"#detail#"</w:t>
      </w:r>
      <w:r>
        <w:rPr>
          <w:rFonts w:ascii="Courier New" w:hAnsi="Courier New"/>
          <w:b w:val="0"/>
          <w:sz w:val="16"/>
        </w:rPr>
        <w:t>}/&gt;</w:t>
      </w:r>
      <w:r>
        <w:rPr>
          <w:rFonts w:ascii="Courier New" w:hAnsi="Courier New"/>
          <w:b w:val="0"/>
          <w:sz w:val="16"/>
        </w:rPr>
        <w:br/>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"isValidX"</w:t>
      </w:r>
      <w:r>
        <w:rPr>
          <w:rFonts w:ascii="Courier New" w:hAnsi="Courier New"/>
          <w:b w:val="0"/>
          <w:sz w:val="16"/>
        </w:rPr>
        <w:br/>
      </w:r>
      <w:r>
        <w:rPr>
          <w:rFonts w:ascii="Courier New" w:hAnsi="Courier New"/>
          <w:b w:val="0"/>
          <w:sz w:val="16"/>
        </w:rPr>
        <w:tab/>
        <w:tab/>
        <w:t>access=</w:t>
      </w:r>
      <w:r>
        <w:rPr>
          <w:rFonts w:ascii="Courier New" w:hAnsi="Courier New"/>
          <w:b w:val="0"/>
          <w:color w:val="1E7E34"/>
          <w:sz w:val="16"/>
        </w:rPr>
        <w:t>"private"</w:t>
      </w:r>
      <w:r>
        <w:rPr>
          <w:rFonts w:ascii="Courier New" w:hAnsi="Courier New"/>
          <w:b w:val="0"/>
          <w:sz w:val="16"/>
        </w:rPr>
        <w:br/>
      </w:r>
      <w:r>
        <w:rPr>
          <w:rFonts w:ascii="Courier New" w:hAnsi="Courier New"/>
          <w:b w:val="0"/>
          <w:sz w:val="16"/>
        </w:rPr>
        <w:tab/>
        <w:tab/>
        <w:t>returntype=</w:t>
      </w:r>
      <w:r>
        <w:rPr>
          <w:rFonts w:ascii="Courier New" w:hAnsi="Courier New"/>
          <w:b w:val="0"/>
          <w:color w:val="1E7E34"/>
          <w:sz w:val="16"/>
        </w:rPr>
        <w:t>"boolean"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"type"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arguments.type EQ </w:t>
      </w:r>
      <w:r>
        <w:rPr>
          <w:rFonts w:ascii="Courier New" w:hAnsi="Courier New"/>
          <w:b w:val="0"/>
          <w:color w:val="1E7E34"/>
          <w:sz w:val="16"/>
        </w:rPr>
        <w:t>'json'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isJson(arguments.value)/&gt;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isValid(arguments.type, arguments.value)/&gt;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"validateField"</w:t>
      </w:r>
      <w:r>
        <w:rPr>
          <w:rFonts w:ascii="Courier New" w:hAnsi="Courier New"/>
          <w:b w:val="0"/>
          <w:sz w:val="16"/>
        </w:rPr>
        <w:br/>
      </w:r>
      <w:r>
        <w:rPr>
          <w:rFonts w:ascii="Courier New" w:hAnsi="Courier New"/>
          <w:b w:val="0"/>
          <w:sz w:val="16"/>
        </w:rPr>
        <w:tab/>
        <w:tab/>
        <w:t>access=</w:t>
      </w:r>
      <w:r>
        <w:rPr>
          <w:rFonts w:ascii="Courier New" w:hAnsi="Courier New"/>
          <w:b w:val="0"/>
          <w:color w:val="1E7E34"/>
          <w:sz w:val="16"/>
        </w:rPr>
        <w:t>"public"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returntype=</w:t>
      </w:r>
      <w:r>
        <w:rPr>
          <w:rFonts w:ascii="Courier New" w:hAnsi="Courier New"/>
          <w:b w:val="0"/>
          <w:color w:val="1E7E34"/>
          <w:sz w:val="16"/>
        </w:rPr>
        <w:t>"any"</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ab/>
        <w:t>hint=</w:t>
      </w:r>
      <w:r>
        <w:rPr>
          <w:rFonts w:ascii="Courier New" w:hAnsi="Courier New"/>
          <w:b w:val="0"/>
          <w:color w:val="1E7E34"/>
          <w:sz w:val="16"/>
        </w:rPr>
        <w:t>"Проверяет поле структуры, если оно существует"</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"name"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"type"</w:t>
      </w:r>
      <w:r>
        <w:rPr>
          <w:rFonts w:ascii="Courier New" w:hAnsi="Courier New"/>
          <w:b w:val="0"/>
          <w:sz w:val="16"/>
        </w:rPr>
        <w:t xml:space="preserve"> default=</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"required"</w:t>
      </w:r>
      <w:r>
        <w:rPr>
          <w:rFonts w:ascii="Courier New" w:hAnsi="Courier New"/>
          <w:b w:val="0"/>
          <w:sz w:val="16"/>
        </w:rPr>
        <w:t xml:space="preserve"> type=</w:t>
      </w:r>
      <w:r>
        <w:rPr>
          <w:rFonts w:ascii="Courier New" w:hAnsi="Courier New"/>
          <w:b w:val="0"/>
          <w:color w:val="1E7E34"/>
          <w:sz w:val="16"/>
        </w:rPr>
        <w:t>"boolean"</w:t>
      </w:r>
      <w:r>
        <w:rPr>
          <w:rFonts w:ascii="Courier New" w:hAnsi="Courier New"/>
          <w:b w:val="0"/>
          <w:sz w:val="16"/>
        </w:rPr>
        <w:t xml:space="preserve"> default=</w:t>
      </w:r>
      <w:r>
        <w:rPr>
          <w:rFonts w:ascii="Courier New" w:hAnsi="Courier New"/>
          <w:b w:val="0"/>
          <w:color w:val="1E7E34"/>
          <w:sz w:val="16"/>
        </w:rPr>
        <w:t>"false"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structKeyExists(ARGUMENTS.struct, ARGUMENTS.name)&gt;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isValidX(ARGUMENTS.type, ARGUMENTS.struct[ARGUMENTS.name])&gt;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"Parameter validation failed"</w:t>
      </w:r>
      <w:r>
        <w:rPr>
          <w:rFonts w:ascii="Courier New" w:hAnsi="Courier New"/>
          <w:b w:val="0"/>
          <w:sz w:val="16"/>
        </w:rPr>
        <w:t xml:space="preserve"> detail=</w:t>
      </w:r>
      <w:r>
        <w:rPr>
          <w:rFonts w:ascii="Courier New" w:hAnsi="Courier New"/>
          <w:b w:val="0"/>
          <w:color w:val="1E7E34"/>
          <w:sz w:val="16"/>
        </w:rPr>
        <w:t>"Supplied value of '#ARGUMENTS.name#' is not a valid #ARGUMENTS.type#"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ARGUMENTS.required&gt;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"Required field not supplied"</w:t>
      </w:r>
      <w:r>
        <w:rPr>
          <w:rFonts w:ascii="Courier New" w:hAnsi="Courier New"/>
          <w:b w:val="0"/>
          <w:sz w:val="16"/>
        </w:rPr>
        <w:t xml:space="preserve"> detail=</w:t>
      </w:r>
      <w:r>
        <w:rPr>
          <w:rFonts w:ascii="Courier New" w:hAnsi="Courier New"/>
          <w:b w:val="0"/>
          <w:color w:val="1E7E34"/>
          <w:sz w:val="16"/>
        </w:rPr>
        <w:t>"Required field #ARGUMENTS.name# not found"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"keyExistsAndValid"</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 xml:space="preserve"> returntype=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"type"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"maxLength"</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required=false hint=</w:t>
      </w:r>
      <w:r>
        <w:rPr>
          <w:rFonts w:ascii="Courier New" w:hAnsi="Courier New"/>
          <w:b w:val="0"/>
          <w:color w:val="1E7E34"/>
          <w:sz w:val="16"/>
        </w:rPr>
        <w:t>"Checked for strings only, negative value means no limit"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structKeyExists(arguments.struct, arguments.key)&gt;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structKeyExists(arguments, </w:t>
      </w:r>
      <w:r>
        <w:rPr>
          <w:rFonts w:ascii="Courier New" w:hAnsi="Courier New"/>
          <w:b w:val="0"/>
          <w:color w:val="1E7E34"/>
          <w:sz w:val="16"/>
        </w:rPr>
        <w:t>"type"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x=arguments.struct[arguments.key]/&gt;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isValidX(arguments.type, x)&gt;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lCase(arguments.type) EQ </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structKeyExists(arguments, </w:t>
      </w:r>
      <w:r>
        <w:rPr>
          <w:rFonts w:ascii="Courier New" w:hAnsi="Courier New"/>
          <w:b w:val="0"/>
          <w:color w:val="1E7E34"/>
          <w:sz w:val="16"/>
        </w:rPr>
        <w:t>"maxLength"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&lt;cfif</w:t>
      </w:r>
      <w:r>
        <w:rPr>
          <w:rFonts w:ascii="Courier New" w:hAnsi="Courier New"/>
          <w:b w:val="0"/>
          <w:sz w:val="16"/>
        </w:rPr>
        <w:t xml:space="preserve"> ARGUMENTS.maxLength GE 0&gt;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A5FB4"/>
          <w:sz w:val="16"/>
        </w:rPr>
        <w:t>&lt;cfif</w:t>
      </w:r>
      <w:r>
        <w:rPr>
          <w:rFonts w:ascii="Courier New" w:hAnsi="Courier New"/>
          <w:b w:val="0"/>
          <w:sz w:val="16"/>
        </w:rPr>
        <w:t xml:space="preserve"> len(x) GT </w:t>
      </w:r>
      <w:r>
        <w:rPr>
          <w:rFonts w:ascii="Courier New" w:hAnsi="Courier New"/>
          <w:b w:val="0"/>
          <w:color w:val="6F3178"/>
          <w:sz w:val="16"/>
        </w:rPr>
        <w:t>#arguments.maxLength#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parameter value (string too long)"</w:t>
      </w:r>
      <w:r>
        <w:rPr>
          <w:rFonts w:ascii="Courier New" w:hAnsi="Courier New"/>
          <w:b w:val="0"/>
          <w:sz w:val="16"/>
        </w:rPr>
        <w:t xml:space="preserve"> detail=</w:t>
      </w:r>
      <w:r>
        <w:rPr>
          <w:rFonts w:ascii="Courier New" w:hAnsi="Courier New"/>
          <w:b w:val="0"/>
          <w:color w:val="1E7E34"/>
          <w:sz w:val="16"/>
        </w:rPr>
        <w:t>"Parameter #arguments.key# length #len(x)# is greater than #arguments.maxLength#"</w:t>
      </w:r>
      <w:r>
        <w:rPr>
          <w:rFonts w:ascii="Courier New" w:hAnsi="Courier New"/>
          <w:b w:val="0"/>
          <w:sz w:val="16"/>
        </w:rPr>
        <w:t xml:space="preserve"> errorcode=400/&gt;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parameter value"</w:t>
      </w:r>
      <w:r>
        <w:rPr>
          <w:rFonts w:ascii="Courier New" w:hAnsi="Courier New"/>
          <w:b w:val="0"/>
          <w:sz w:val="16"/>
        </w:rPr>
        <w:t xml:space="preserve"> detail=</w:t>
      </w:r>
      <w:r>
        <w:rPr>
          <w:rFonts w:ascii="Courier New" w:hAnsi="Courier New"/>
          <w:b w:val="0"/>
          <w:color w:val="1E7E34"/>
          <w:sz w:val="16"/>
        </w:rPr>
        <w:t>"Parameter #arguments.key# is not a valid #arguments.type#"</w:t>
      </w:r>
      <w:r>
        <w:rPr>
          <w:rFonts w:ascii="Courier New" w:hAnsi="Courier New"/>
          <w:b w:val="0"/>
          <w:sz w:val="16"/>
        </w:rPr>
        <w:t xml:space="preserve"> errorcode=400/&gt;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"keyExistsAndValidGraceful"</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 xml:space="preserve"> returntype=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"type"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"maxLength"</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required=false default=</w:t>
      </w:r>
      <w:r>
        <w:rPr>
          <w:rFonts w:ascii="Courier New" w:hAnsi="Courier New"/>
          <w:b w:val="0"/>
          <w:color w:val="1E7E34"/>
          <w:sz w:val="16"/>
        </w:rPr>
        <w:t>"-1"</w:t>
      </w:r>
      <w:r>
        <w:rPr>
          <w:rFonts w:ascii="Courier New" w:hAnsi="Courier New"/>
          <w:b w:val="0"/>
          <w:sz w:val="16"/>
        </w:rPr>
        <w:t xml:space="preserve"> hint=</w:t>
      </w:r>
      <w:r>
        <w:rPr>
          <w:rFonts w:ascii="Courier New" w:hAnsi="Courier New"/>
          <w:b w:val="0"/>
          <w:color w:val="1E7E34"/>
          <w:sz w:val="16"/>
        </w:rPr>
        <w:t>"Checked for strings only"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keyExistsAndValid(ARGUMENTS.struct, ARGUMENTS.key, ARGUMENTS.type, ARGUMENTS.maxLength)/&gt;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"parseQsToNVArray"</w:t>
      </w:r>
      <w:r>
        <w:rPr>
          <w:rFonts w:ascii="Courier New" w:hAnsi="Courier New"/>
          <w:b w:val="0"/>
          <w:sz w:val="16"/>
        </w:rPr>
        <w:tab/>
      </w:r>
      <w:r>
        <w:rPr>
          <w:rFonts w:ascii="Courier New" w:hAnsi="Courier New"/>
          <w:b w:val="0"/>
          <w:sz w:val="16"/>
        </w:rPr>
        <w:br/>
      </w:r>
      <w:r>
        <w:rPr>
          <w:rFonts w:ascii="Courier New" w:hAnsi="Courier New"/>
          <w:b w:val="0"/>
          <w:sz w:val="16"/>
        </w:rPr>
        <w:tab/>
        <w:tab/>
        <w:t>returntype=</w:t>
      </w:r>
      <w:r>
        <w:rPr>
          <w:rFonts w:ascii="Courier New" w:hAnsi="Courier New"/>
          <w:b w:val="0"/>
          <w:color w:val="1E7E34"/>
          <w:sz w:val="16"/>
        </w:rPr>
        <w:t>"array"</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ab/>
        <w:t>hint=</w:t>
      </w:r>
      <w:r>
        <w:rPr>
          <w:rFonts w:ascii="Courier New" w:hAnsi="Courier New"/>
          <w:b w:val="0"/>
          <w:color w:val="1E7E34"/>
          <w:sz w:val="16"/>
        </w:rPr>
        <w:t>"Parse query string. Returns an array of name-value pairs"</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"qs"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6F3178"/>
          <w:sz w:val="16"/>
        </w:rPr>
        <w:t>#CGI.QUERY_STRING#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arrayMap(</w:t>
      </w:r>
      <w:r>
        <w:rPr>
          <w:rFonts w:ascii="Courier New" w:hAnsi="Courier New"/>
          <w:b w:val="0"/>
          <w:sz w:val="16"/>
        </w:rPr>
        <w:br/>
      </w:r>
      <w:r>
        <w:rPr>
          <w:rFonts w:ascii="Courier New" w:hAnsi="Courier New"/>
          <w:b w:val="0"/>
          <w:sz w:val="16"/>
        </w:rPr>
        <w:tab/>
        <w:tab/>
        <w:tab/>
        <w:tab/>
        <w:t>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"org.apache.http.client.utils.URLEncodedUtils"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.parse(</w:t>
      </w:r>
      <w:r>
        <w:rPr>
          <w:rFonts w:ascii="Courier New" w:hAnsi="Courier New"/>
          <w:b w:val="0"/>
          <w:sz w:val="16"/>
        </w:rPr>
        <w:br/>
      </w:r>
      <w:r>
        <w:rPr>
          <w:rFonts w:ascii="Courier New" w:hAnsi="Courier New"/>
          <w:b w:val="0"/>
          <w:sz w:val="16"/>
        </w:rPr>
        <w:tab/>
        <w:tab/>
        <w:tab/>
        <w:tab/>
        <w:tab/>
        <w:tab/>
        <w:t>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"java.net.URI"</w:t>
      </w:r>
      <w:r>
        <w:rPr>
          <w:rFonts w:ascii="Courier New" w:hAnsi="Courier New"/>
          <w:b w:val="0"/>
          <w:sz w:val="16"/>
        </w:rPr>
        <w:t>).init(</w:t>
      </w:r>
      <w:r>
        <w:rPr>
          <w:rFonts w:ascii="Courier New" w:hAnsi="Courier New"/>
          <w:b w:val="0"/>
          <w:color w:val="1E7E34"/>
          <w:sz w:val="16"/>
        </w:rPr>
        <w:t>"http://localhost?#arguments.qs#"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'UTF-8'</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t>function(v) {</w:t>
      </w:r>
      <w:r>
        <w:rPr>
          <w:rFonts w:ascii="Courier New" w:hAnsi="Courier New"/>
          <w:b w:val="0"/>
          <w:sz w:val="16"/>
        </w:rPr>
        <w:br/>
      </w:r>
      <w:r>
        <w:rPr>
          <w:rFonts w:ascii="Courier New" w:hAnsi="Courier New"/>
          <w:b w:val="0"/>
          <w:sz w:val="16"/>
        </w:rPr>
        <w:tab/>
        <w:tab/>
        <w:tab/>
        <w:tab/>
        <w:tab/>
        <w:tab/>
        <w:t>return {</w:t>
      </w:r>
      <w:r>
        <w:rPr>
          <w:rFonts w:ascii="Courier New" w:hAnsi="Courier New"/>
          <w:b w:val="0"/>
          <w:color w:val="1E7E34"/>
          <w:sz w:val="16"/>
        </w:rPr>
        <w:t>"name"</w:t>
      </w:r>
      <w:r>
        <w:rPr>
          <w:rFonts w:ascii="Courier New" w:hAnsi="Courier New"/>
          <w:b w:val="0"/>
          <w:sz w:val="16"/>
        </w:rPr>
        <w:t>=v.getName(),</w:t>
      </w:r>
      <w:r>
        <w:rPr>
          <w:rFonts w:ascii="Courier New" w:hAnsi="Courier New"/>
          <w:b w:val="0"/>
          <w:color w:val="1E7E34"/>
          <w:sz w:val="16"/>
        </w:rPr>
        <w:t>"value"</w:t>
      </w:r>
      <w:r>
        <w:rPr>
          <w:rFonts w:ascii="Courier New" w:hAnsi="Courier New"/>
          <w:b w:val="0"/>
          <w:sz w:val="16"/>
        </w:rPr>
        <w:t>=v.getValue()}</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"parseQs"</w:t>
      </w:r>
      <w:r>
        <w:rPr>
          <w:rFonts w:ascii="Courier New" w:hAnsi="Courier New"/>
          <w:b w:val="0"/>
          <w:sz w:val="16"/>
        </w:rPr>
        <w:tab/>
      </w:r>
      <w:r>
        <w:rPr>
          <w:rFonts w:ascii="Courier New" w:hAnsi="Courier New"/>
          <w:b w:val="0"/>
          <w:sz w:val="16"/>
        </w:rPr>
        <w:br/>
      </w:r>
      <w:r>
        <w:rPr>
          <w:rFonts w:ascii="Courier New" w:hAnsi="Courier New"/>
          <w:b w:val="0"/>
          <w:sz w:val="16"/>
        </w:rPr>
        <w:tab/>
        <w:tab/>
        <w:t>returntype=</w:t>
      </w:r>
      <w:r>
        <w:rPr>
          <w:rFonts w:ascii="Courier New" w:hAnsi="Courier New"/>
          <w:b w:val="0"/>
          <w:color w:val="1E7E34"/>
          <w:sz w:val="16"/>
        </w:rPr>
        <w:t>"struct"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output=</w:t>
      </w:r>
      <w:r>
        <w:rPr>
          <w:rFonts w:ascii="Courier New" w:hAnsi="Courier New"/>
          <w:b w:val="0"/>
          <w:color w:val="1E7E34"/>
          <w:sz w:val="16"/>
        </w:rPr>
        <w:t>"false"</w:t>
      </w:r>
      <w:r>
        <w:rPr>
          <w:rFonts w:ascii="Courier New" w:hAnsi="Courier New"/>
          <w:b w:val="0"/>
          <w:sz w:val="16"/>
        </w:rPr>
        <w:br/>
      </w:r>
      <w:r>
        <w:rPr>
          <w:rFonts w:ascii="Courier New" w:hAnsi="Courier New"/>
          <w:b w:val="0"/>
          <w:sz w:val="16"/>
        </w:rPr>
        <w:tab/>
        <w:tab/>
        <w:t>hint=</w:t>
      </w:r>
      <w:r>
        <w:rPr>
          <w:rFonts w:ascii="Courier New" w:hAnsi="Courier New"/>
          <w:b w:val="0"/>
          <w:color w:val="1E7E34"/>
          <w:sz w:val="16"/>
        </w:rPr>
        <w:t>"Parse query string. Returns a map of arrays instead of lists to prevent delimiter problem"</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"qs"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6F3178"/>
          <w:sz w:val="16"/>
        </w:rPr>
        <w:t>#CGI.QUERY_STRING#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arrayReduce(</w:t>
      </w:r>
      <w:r>
        <w:rPr>
          <w:rFonts w:ascii="Courier New" w:hAnsi="Courier New"/>
          <w:b w:val="0"/>
          <w:sz w:val="16"/>
        </w:rPr>
        <w:br/>
      </w:r>
      <w:r>
        <w:rPr>
          <w:rFonts w:ascii="Courier New" w:hAnsi="Courier New"/>
          <w:b w:val="0"/>
          <w:sz w:val="16"/>
        </w:rPr>
        <w:tab/>
        <w:tab/>
        <w:tab/>
        <w:tab/>
        <w:t>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"org.apache.http.client.utils.URLEncodedUtils"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.parse(</w:t>
      </w:r>
      <w:r>
        <w:rPr>
          <w:rFonts w:ascii="Courier New" w:hAnsi="Courier New"/>
          <w:b w:val="0"/>
          <w:sz w:val="16"/>
        </w:rPr>
        <w:br/>
      </w:r>
      <w:r>
        <w:rPr>
          <w:rFonts w:ascii="Courier New" w:hAnsi="Courier New"/>
          <w:b w:val="0"/>
          <w:sz w:val="16"/>
        </w:rPr>
        <w:tab/>
        <w:tab/>
        <w:tab/>
        <w:tab/>
        <w:tab/>
        <w:tab/>
        <w:t>CreateObject(</w:t>
      </w:r>
      <w:r>
        <w:rPr>
          <w:rFonts w:ascii="Courier New" w:hAnsi="Courier New"/>
          <w:b w:val="0"/>
          <w:color w:val="1E7E34"/>
          <w:sz w:val="16"/>
        </w:rPr>
        <w:t>"java"</w:t>
      </w:r>
      <w:r>
        <w:rPr>
          <w:rFonts w:ascii="Courier New" w:hAnsi="Courier New"/>
          <w:b w:val="0"/>
          <w:sz w:val="16"/>
        </w:rPr>
        <w:t xml:space="preserve">, </w:t>
      </w:r>
      <w:r>
        <w:rPr>
          <w:rFonts w:ascii="Courier New" w:hAnsi="Courier New"/>
          <w:b w:val="0"/>
          <w:color w:val="1E7E34"/>
          <w:sz w:val="16"/>
        </w:rPr>
        <w:t>"java.net.URI"</w:t>
      </w:r>
      <w:r>
        <w:rPr>
          <w:rFonts w:ascii="Courier New" w:hAnsi="Courier New"/>
          <w:b w:val="0"/>
          <w:sz w:val="16"/>
        </w:rPr>
        <w:t>).init(</w:t>
      </w:r>
      <w:r>
        <w:rPr>
          <w:rFonts w:ascii="Courier New" w:hAnsi="Courier New"/>
          <w:b w:val="0"/>
          <w:color w:val="1E7E34"/>
          <w:sz w:val="16"/>
        </w:rPr>
        <w:t>"http://localhost?#arguments.qs#"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'UTF-8'</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t>function(struct, nvPair) {</w:t>
      </w:r>
      <w:r>
        <w:rPr>
          <w:rFonts w:ascii="Courier New" w:hAnsi="Courier New"/>
          <w:b w:val="0"/>
          <w:sz w:val="16"/>
        </w:rPr>
        <w:br/>
      </w:r>
      <w:r>
        <w:rPr>
          <w:rFonts w:ascii="Courier New" w:hAnsi="Courier New"/>
          <w:b w:val="0"/>
          <w:sz w:val="16"/>
        </w:rPr>
        <w:tab/>
        <w:tab/>
        <w:tab/>
        <w:tab/>
        <w:tab/>
        <w:tab/>
        <w:t>if (structKeyExists(struct, nvPair.getName())) {</w:t>
      </w:r>
      <w:r>
        <w:rPr>
          <w:rFonts w:ascii="Courier New" w:hAnsi="Courier New"/>
          <w:b w:val="0"/>
          <w:sz w:val="16"/>
        </w:rPr>
        <w:br/>
      </w:r>
      <w:r>
        <w:rPr>
          <w:rFonts w:ascii="Courier New" w:hAnsi="Courier New"/>
          <w:b w:val="0"/>
          <w:sz w:val="16"/>
        </w:rPr>
        <w:tab/>
        <w:tab/>
        <w:tab/>
        <w:tab/>
        <w:tab/>
        <w:tab/>
        <w:tab/>
        <w:t>arrayAppend(struct[nvPair.getName()],nvPair.getValue())</w:t>
      </w:r>
      <w:r>
        <w:rPr>
          <w:rFonts w:ascii="Courier New" w:hAnsi="Courier New"/>
          <w:b w:val="0"/>
          <w:sz w:val="16"/>
        </w:rPr>
        <w:br/>
      </w:r>
      <w:r>
        <w:rPr>
          <w:rFonts w:ascii="Courier New" w:hAnsi="Courier New"/>
          <w:b w:val="0"/>
          <w:sz w:val="16"/>
        </w:rPr>
        <w:tab/>
        <w:tab/>
        <w:tab/>
        <w:tab/>
        <w:tab/>
        <w:tab/>
        <w:t xml:space="preserve">} </w:t>
      </w:r>
      <w:r>
        <w:rPr>
          <w:rFonts w:ascii="Courier New" w:hAnsi="Courier New"/>
          <w:b w:val="0"/>
          <w:color w:val="0D5C73"/>
          <w:sz w:val="16"/>
        </w:rPr>
        <w:t>else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structInsert(struct, nvPair.getName(), [nvPair.getValue()])</w:t>
      </w:r>
      <w:r>
        <w:rPr>
          <w:rFonts w:ascii="Courier New" w:hAnsi="Courier New"/>
          <w:b w:val="0"/>
          <w:sz w:val="16"/>
        </w:rPr>
        <w:br/>
      </w:r>
      <w:r>
        <w:rPr>
          <w:rFonts w:ascii="Courier New" w:hAnsi="Courier New"/>
          <w:b w:val="0"/>
          <w:sz w:val="16"/>
        </w:rPr>
        <w:tab/>
        <w:tab/>
        <w:tab/>
        <w:tab/>
        <w:tab/>
        <w:tab/>
        <w:t>}</w:t>
      </w:r>
      <w:r>
        <w:rPr>
          <w:rFonts w:ascii="Courier New" w:hAnsi="Courier New"/>
          <w:b w:val="0"/>
          <w:sz w:val="16"/>
        </w:rPr>
        <w:br/>
      </w:r>
      <w:r>
        <w:rPr>
          <w:rFonts w:ascii="Courier New" w:hAnsi="Courier New"/>
          <w:b w:val="0"/>
          <w:sz w:val="16"/>
        </w:rPr>
        <w:tab/>
        <w:tab/>
        <w:tab/>
        <w:tab/>
        <w:tab/>
        <w:tab/>
        <w:t>return struct;</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v1/resources/available_resource_realms.cfc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"/resourceRealms/available"</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svc_id={prefix=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resource_realm_type_id={prefix=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parent_id={prefix=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resource_realm_type={prefix=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resource_realm={prefix=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mgmt_api_url={prefix=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доступных ресурсных платформ"</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"local.qSpec"</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"local.specTitleMap"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cfSqlType=</w:t>
      </w:r>
      <w:r>
        <w:rPr>
          <w:rFonts w:ascii="Courier New" w:hAnsi="Courier New"/>
          <w:b w:val="0"/>
          <w:color w:val="1E7E34"/>
          <w:sz w:val="16"/>
        </w:rPr>
        <w:t>"CF_SQL_INTEGER"</w:t>
      </w:r>
      <w:r>
        <w:rPr>
          <w:rFonts w:ascii="Courier New" w:hAnsi="Courier New"/>
          <w:b w:val="0"/>
          <w:sz w:val="16"/>
        </w:rPr>
        <w:t>&gt;s.specification_id&lt;/m:field&gt;</w:t>
      </w:r>
      <w:r>
        <w:rPr>
          <w:rFonts w:ascii="Courier New" w:hAnsi="Courier New"/>
          <w:b w:val="0"/>
          <w:sz w:val="16"/>
        </w:rPr>
        <w:br/>
      </w:r>
      <w:r>
        <w:rPr>
          <w:rFonts w:ascii="Courier New" w:hAnsi="Courier New"/>
          <w:b w:val="0"/>
          <w:sz w:val="16"/>
        </w:rPr>
        <w:tab/>
        <w:tab/>
        <w:tab/>
        <w:tab/>
        <w:tab/>
        <w:t>&lt;m:field&gt;s.specification&lt;/m:field&gt;</w:t>
      </w:r>
      <w:r>
        <w:rPr>
          <w:rFonts w:ascii="Courier New" w:hAnsi="Courier New"/>
          <w:b w:val="0"/>
          <w:sz w:val="16"/>
        </w:rPr>
        <w:br/>
      </w:r>
      <w:r>
        <w:rPr>
          <w:rFonts w:ascii="Courier New" w:hAnsi="Courier New"/>
          <w:b w:val="0"/>
          <w:sz w:val="16"/>
        </w:rPr>
        <w:tab/>
        <w:tab/>
        <w:tab/>
        <w:tab/>
        <w:tab/>
        <w:t>&lt;m:field&gt;c.contract_id&lt;/m:field&gt;</w:t>
      </w:r>
      <w:r>
        <w:rPr>
          <w:rFonts w:ascii="Courier New" w:hAnsi="Courier New"/>
          <w:b w:val="0"/>
          <w:sz w:val="16"/>
        </w:rPr>
        <w:br/>
      </w:r>
      <w:r>
        <w:rPr>
          <w:rFonts w:ascii="Courier New" w:hAnsi="Courier New"/>
          <w:b w:val="0"/>
          <w:sz w:val="16"/>
        </w:rPr>
        <w:tab/>
        <w:tab/>
        <w:tab/>
        <w:tab/>
        <w:tab/>
        <w:t>&lt;m:field&gt;c.contract&lt;/m:field&gt;</w:t>
      </w:r>
      <w:r>
        <w:rPr>
          <w:rFonts w:ascii="Courier New" w:hAnsi="Courier New"/>
          <w:b w:val="0"/>
          <w:sz w:val="16"/>
        </w:rPr>
        <w:br/>
      </w:r>
      <w:r>
        <w:rPr>
          <w:rFonts w:ascii="Courier New" w:hAnsi="Courier New"/>
          <w:b w:val="0"/>
          <w:sz w:val="16"/>
        </w:rPr>
        <w:tab/>
        <w:tab/>
        <w:tab/>
        <w:tab/>
        <w:tab/>
        <w:t>&lt;m:field&gt;u.usr_id&lt;/m:field&gt;</w:t>
      </w:r>
      <w:r>
        <w:rPr>
          <w:rFonts w:ascii="Courier New" w:hAnsi="Courier New"/>
          <w:b w:val="0"/>
          <w:sz w:val="16"/>
        </w:rPr>
        <w:br/>
      </w:r>
      <w:r>
        <w:rPr>
          <w:rFonts w:ascii="Courier New" w:hAnsi="Courier New"/>
          <w:b w:val="0"/>
          <w:sz w:val="16"/>
        </w:rPr>
        <w:tab/>
        <w:tab/>
        <w:tab/>
        <w:tab/>
        <w:tab/>
        <w:t>&lt;m:field&gt;u.login&lt;/m:field&gt;</w:t>
      </w:r>
      <w:r>
        <w:rPr>
          <w:rFonts w:ascii="Courier New" w:hAnsi="Courier New"/>
          <w:b w:val="0"/>
          <w:sz w:val="16"/>
        </w:rPr>
        <w:br/>
      </w:r>
      <w:r>
        <w:rPr>
          <w:rFonts w:ascii="Courier New" w:hAnsi="Courier New"/>
          <w:b w:val="0"/>
          <w:sz w:val="16"/>
        </w:rPr>
        <w:tab/>
        <w:tab/>
        <w:tab/>
        <w:tab/>
        <w:tab/>
        <w:t>&lt;m:field&gt;z.contragent_id&lt;/m:field&gt;</w:t>
      </w:r>
      <w:r>
        <w:rPr>
          <w:rFonts w:ascii="Courier New" w:hAnsi="Courier New"/>
          <w:b w:val="0"/>
          <w:sz w:val="16"/>
        </w:rPr>
        <w:br/>
      </w:r>
      <w:r>
        <w:rPr>
          <w:rFonts w:ascii="Courier New" w:hAnsi="Courier New"/>
          <w:b w:val="0"/>
          <w:sz w:val="16"/>
        </w:rPr>
        <w:tab/>
        <w:tab/>
        <w:tab/>
        <w:tab/>
        <w:tab/>
        <w:t>&lt;m:field&gt;z.contragent&lt;/m:field&gt;</w:t>
      </w:r>
      <w:r>
        <w:rPr>
          <w:rFonts w:ascii="Courier New" w:hAnsi="Courier New"/>
          <w:b w:val="0"/>
          <w:sz w:val="16"/>
        </w:rPr>
        <w:br/>
      </w:r>
      <w:r>
        <w:rPr>
          <w:rFonts w:ascii="Courier New" w:hAnsi="Courier New"/>
          <w:b w:val="0"/>
          <w:sz w:val="16"/>
        </w:rPr>
        <w:tab/>
        <w:tab/>
        <w:tab/>
        <w:tab/>
        <w:tab/>
        <w:t>&lt;m:field&gt;z.external_code&lt;/m:field&gt;</w:t>
      </w:r>
      <w:r>
        <w:rPr>
          <w:rFonts w:ascii="Courier New" w:hAnsi="Courier New"/>
          <w:b w:val="0"/>
          <w:sz w:val="16"/>
        </w:rPr>
        <w:br/>
      </w:r>
      <w:r>
        <w:rPr>
          <w:rFonts w:ascii="Courier New" w:hAnsi="Courier New"/>
          <w:b w:val="0"/>
          <w:sz w:val="16"/>
        </w:rPr>
        <w:tab/>
        <w:tab/>
        <w:tab/>
        <w:tab/>
        <w:t>&lt;/m:field_set&gt;</w:t>
        <w:tab/>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specification s</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(c.contragent_id=u.contragent_id)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z </w:t>
      </w:r>
      <w:r>
        <w:rPr>
          <w:rFonts w:ascii="Courier New" w:hAnsi="Courier New"/>
          <w:b w:val="0"/>
          <w:color w:val="0D5C73"/>
          <w:sz w:val="16"/>
        </w:rPr>
        <w:t>on</w:t>
      </w:r>
      <w:r>
        <w:rPr>
          <w:rFonts w:ascii="Courier New" w:hAnsi="Courier New"/>
          <w:b w:val="0"/>
          <w:sz w:val="16"/>
        </w:rPr>
        <w:t xml:space="preserve"> (u.contragent_id=z.contragent_id)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specification_id desc;</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"getAvailableResourceRealms"</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#arguments.svcId#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"generateValueList"</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"local.value_list"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"out.arguments"</w:t>
      </w:r>
      <w:r>
        <w:rPr>
          <w:rFonts w:ascii="Courier New" w:hAnsi="Courier New"/>
          <w:b w:val="0"/>
          <w:sz w:val="16"/>
        </w:rPr>
        <w:t>=</w:t>
      </w:r>
      <w:r>
        <w:rPr>
          <w:rFonts w:ascii="Courier New" w:hAnsi="Courier New"/>
          <w:b w:val="0"/>
          <w:color w:val="6F3178"/>
          <w:sz w:val="16"/>
        </w:rPr>
        <w:t>#arguments#</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"out.args"</w:t>
      </w:r>
      <w:r>
        <w:rPr>
          <w:rFonts w:ascii="Courier New" w:hAnsi="Courier New"/>
          <w:b w:val="0"/>
          <w:sz w:val="16"/>
        </w:rPr>
        <w:t>=</w:t>
      </w:r>
      <w:r>
        <w:rPr>
          <w:rFonts w:ascii="Courier New" w:hAnsi="Courier New"/>
          <w:b w:val="0"/>
          <w:color w:val="6F3178"/>
          <w:sz w:val="16"/>
        </w:rPr>
        <w:t>#args#</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#local.value_list#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"out.spec"</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#local.qSpec#</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local.specTitleMap, local.qSpec, this.helper.snake2camel)/&gt;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arrayAppend(out.spec,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v1/resources/bookmark.cfc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"/bookmarks/bookmarks/{bookmarkUid}"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"Букмарк"</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"bookmarkUid"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"bookmarkUid"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 xml:space="preserve">&lt;m:field&gt;b.bookmark_uid::text </w:t>
      </w:r>
      <w:r>
        <w:rPr>
          <w:rFonts w:ascii="Courier New" w:hAnsi="Courier New"/>
          <w:b w:val="0"/>
          <w:color w:val="0D5C73"/>
          <w:sz w:val="16"/>
        </w:rPr>
        <w:t>as</w:t>
      </w:r>
      <w:r>
        <w:rPr>
          <w:rFonts w:ascii="Courier New" w:hAnsi="Courier New"/>
          <w:b w:val="0"/>
          <w:sz w:val="16"/>
        </w:rPr>
        <w:t xml:space="preserve"> bookmark_uid&lt;/m:field&gt;</w:t>
      </w:r>
      <w:r>
        <w:rPr>
          <w:rFonts w:ascii="Courier New" w:hAnsi="Courier New"/>
          <w:b w:val="0"/>
          <w:sz w:val="16"/>
        </w:rPr>
        <w:br/>
      </w:r>
      <w:r>
        <w:rPr>
          <w:rFonts w:ascii="Courier New" w:hAnsi="Courier New"/>
          <w:b w:val="0"/>
          <w:sz w:val="16"/>
        </w:rPr>
        <w:tab/>
        <w:tab/>
        <w:tab/>
        <w:tab/>
        <w:tab/>
        <w:t>&lt;m:field&gt;b.bookmark&lt;/m:field&gt;</w:t>
      </w:r>
      <w:r>
        <w:rPr>
          <w:rFonts w:ascii="Courier New" w:hAnsi="Courier New"/>
          <w:b w:val="0"/>
          <w:sz w:val="16"/>
        </w:rPr>
        <w:br/>
      </w:r>
      <w:r>
        <w:rPr>
          <w:rFonts w:ascii="Courier New" w:hAnsi="Courier New"/>
          <w:b w:val="0"/>
          <w:sz w:val="16"/>
        </w:rPr>
        <w:tab/>
        <w:tab/>
        <w:tab/>
        <w:tab/>
        <w:tab/>
        <w:t>&lt;m:field&gt;b.descr&lt;/m:field&gt;</w:t>
      </w:r>
      <w:r>
        <w:rPr>
          <w:rFonts w:ascii="Courier New" w:hAnsi="Courier New"/>
          <w:b w:val="0"/>
          <w:sz w:val="16"/>
        </w:rPr>
        <w:br/>
      </w:r>
      <w:r>
        <w:rPr>
          <w:rFonts w:ascii="Courier New" w:hAnsi="Courier New"/>
          <w:b w:val="0"/>
          <w:sz w:val="16"/>
        </w:rPr>
        <w:tab/>
        <w:tab/>
        <w:tab/>
        <w:tab/>
        <w:tab/>
        <w:t>&lt;m:field&gt;b.url&lt;/m:field&gt;</w:t>
      </w:r>
      <w:r>
        <w:rPr>
          <w:rFonts w:ascii="Courier New" w:hAnsi="Courier New"/>
          <w:b w:val="0"/>
          <w:sz w:val="16"/>
        </w:rPr>
        <w:br/>
      </w:r>
      <w:r>
        <w:rPr>
          <w:rFonts w:ascii="Courier New" w:hAnsi="Courier New"/>
          <w:b w:val="0"/>
          <w:sz w:val="16"/>
        </w:rPr>
        <w:tab/>
        <w:tab/>
        <w:tab/>
        <w:tab/>
        <w:tab/>
        <w:t>&lt;m:field&gt;b.icon_url&lt;/m:field&gt;</w:t>
      </w:r>
      <w:r>
        <w:rPr>
          <w:rFonts w:ascii="Courier New" w:hAnsi="Courier New"/>
          <w:b w:val="0"/>
          <w:sz w:val="16"/>
        </w:rPr>
        <w:br/>
      </w:r>
      <w:r>
        <w:rPr>
          <w:rFonts w:ascii="Courier New" w:hAnsi="Courier New"/>
          <w:b w:val="0"/>
          <w:sz w:val="16"/>
        </w:rPr>
        <w:tab/>
        <w:tab/>
        <w:tab/>
        <w:tab/>
        <w:tab/>
        <w:t>&lt;m:field&gt;b.contragent_id&lt;/m:field&gt;</w:t>
      </w:r>
      <w:r>
        <w:rPr>
          <w:rFonts w:ascii="Courier New" w:hAnsi="Courier New"/>
          <w:b w:val="0"/>
          <w:sz w:val="16"/>
        </w:rPr>
        <w:br/>
      </w:r>
      <w:r>
        <w:rPr>
          <w:rFonts w:ascii="Courier New" w:hAnsi="Courier New"/>
          <w:b w:val="0"/>
          <w:sz w:val="16"/>
        </w:rPr>
        <w:tab/>
        <w:tab/>
        <w:tab/>
        <w:tab/>
        <w:tab/>
        <w:t>&lt;m:field&gt;b.sort&lt;/m:field&gt;</w:t>
      </w:r>
      <w:r>
        <w:rPr>
          <w:rFonts w:ascii="Courier New" w:hAnsi="Courier New"/>
          <w:b w:val="0"/>
          <w:sz w:val="16"/>
        </w:rPr>
        <w:br/>
      </w:r>
      <w:r>
        <w:rPr>
          <w:rFonts w:ascii="Courier New" w:hAnsi="Courier New"/>
          <w:b w:val="0"/>
          <w:sz w:val="16"/>
        </w:rPr>
        <w:tab/>
        <w:tab/>
        <w:tab/>
        <w:tab/>
        <w:tab/>
        <w:t>&lt;m:field formatter=</w:t>
      </w:r>
      <w:r>
        <w:rPr>
          <w:rFonts w:ascii="Courier New" w:hAnsi="Courier New"/>
          <w:b w:val="0"/>
          <w:color w:val="6F3178"/>
          <w:sz w:val="16"/>
        </w:rPr>
        <w:t>#request.castToBool#</w:t>
      </w:r>
      <w:r>
        <w:rPr>
          <w:rFonts w:ascii="Courier New" w:hAnsi="Courier New"/>
          <w:b w:val="0"/>
          <w:sz w:val="16"/>
        </w:rPr>
        <w:t>&gt;b.is_enabled&lt;/m:field&gt;</w:t>
      </w:r>
      <w:r>
        <w:rPr>
          <w:rFonts w:ascii="Courier New" w:hAnsi="Courier New"/>
          <w:b w:val="0"/>
          <w:sz w:val="16"/>
        </w:rPr>
        <w:br/>
      </w:r>
      <w:r>
        <w:rPr>
          <w:rFonts w:ascii="Courier New" w:hAnsi="Courier New"/>
          <w:b w:val="0"/>
          <w:sz w:val="16"/>
        </w:rPr>
        <w:tab/>
        <w:tab/>
        <w:tab/>
        <w:tab/>
        <w:tab/>
        <w:t xml:space="preserve">&lt;m:field&gt;to_char(b.dt_created,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ab/>
        <w:t xml:space="preserve">&lt;m:field&gt;to_char(b.dt_updated,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bookmark b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b.bookmark_uid=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"#arguments.bookmarkUid#"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#!isValid('guid',arguments.bookmarkUid)#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(b.contragent_id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#arguments.contragentId#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#!isNumeric(arguments.contragentId)#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b.contragent_id=-1)</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"out.bookmark"</w:t>
      </w:r>
      <w:r>
        <w:rPr>
          <w:rFonts w:ascii="Courier New" w:hAnsi="Courier New"/>
          <w:b w:val="0"/>
          <w:sz w:val="16"/>
        </w:rPr>
        <w:t xml:space="preserve">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local.qRead, this.helper.snake2camel)/&gt;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"bookmarkUid"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"bookmark"</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"type:string"</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"descr"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"type:string (no cleanup here!)"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"type:string description: url"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"iconUrl"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"type:string description: url иконки"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"sort"</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"type:integer description: целое число для сортировки"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"isEnabled"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"type:boolean description: вкл"</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this.helper.keyExistsAndValid(arguments, </w:t>
      </w:r>
      <w:r>
        <w:rPr>
          <w:rFonts w:ascii="Courier New" w:hAnsi="Courier New"/>
          <w:b w:val="0"/>
          <w:color w:val="1E7E34"/>
          <w:sz w:val="16"/>
        </w:rPr>
        <w:t>"bookmarkUid"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update</w:t>
      </w:r>
      <w:r>
        <w:rPr>
          <w:rFonts w:ascii="Courier New" w:hAnsi="Courier New"/>
          <w:b w:val="0"/>
          <w:sz w:val="16"/>
        </w:rPr>
        <w:t xml:space="preserve"> bookmark </w:t>
      </w:r>
      <w:r>
        <w:rPr>
          <w:rFonts w:ascii="Courier New" w:hAnsi="Courier New"/>
          <w:b w:val="0"/>
          <w:color w:val="0D5C73"/>
          <w:sz w:val="16"/>
        </w:rPr>
        <w:t>set</w:t>
      </w:r>
      <w:r>
        <w:rPr>
          <w:rFonts w:ascii="Courier New" w:hAnsi="Courier New"/>
          <w:b w:val="0"/>
          <w:sz w:val="16"/>
        </w:rPr>
        <w:br/>
      </w:r>
      <w:r>
        <w:rPr>
          <w:rFonts w:ascii="Courier New" w:hAnsi="Courier New"/>
          <w:b w:val="0"/>
          <w:sz w:val="16"/>
        </w:rPr>
        <w:tab/>
        <w:tab/>
        <w:tab/>
        <w:tab/>
        <w:t xml:space="preserve"> dt_updated=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/&gt;</w:t>
      </w:r>
      <w:r>
        <w:rPr>
          <w:rFonts w:ascii="Courier New" w:hAnsi="Courier New"/>
          <w:b w:val="0"/>
          <w:sz w:val="16"/>
        </w:rPr>
        <w:br/>
      </w:r>
      <w:r>
        <w:rPr>
          <w:rFonts w:ascii="Courier New" w:hAnsi="Courier New"/>
          <w:b w:val="0"/>
          <w:sz w:val="16"/>
        </w:rPr>
        <w:tab/>
        <w:tab/>
        <w:tab/>
        <w:tab/>
        <w:t>,updater_id=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"bookmark"</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,bookmark=</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"#cleanInput(arguments.bookmark)#"</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"descr"</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,descr=</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"#cleanInput(arguments.descr)#"</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,url=</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"#arguments.url#"</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"iconUrl"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,icon_url=</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"#arguments.iconUrl#"</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"sort"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,sort=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"#arguments.sort#"</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"isEnabled"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,is_enabled=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"cf_sql_bit"</w:t>
      </w:r>
      <w:r>
        <w:rPr>
          <w:rFonts w:ascii="Courier New" w:hAnsi="Courier New"/>
          <w:b w:val="0"/>
          <w:sz w:val="16"/>
        </w:rPr>
        <w:t xml:space="preserve"> value=</w:t>
      </w:r>
      <w:r>
        <w:rPr>
          <w:rFonts w:ascii="Courier New" w:hAnsi="Courier New"/>
          <w:b w:val="0"/>
          <w:color w:val="1E7E34"/>
          <w:sz w:val="16"/>
        </w:rPr>
        <w:t>"#arguments.isEnabled#"</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contragent_id=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"#arguments.contragentId#"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bookmark_uid=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"#arguments.bookmarkUid#"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"cleanInput"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htmlEditFormat(s)/&gt;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v1/resources/bookmark_ls.cfc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"/bookmarks/bookmarks"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bookmark_uid={prefix=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t>dt_created={prefix=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dt_updated={prefix=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contragent_id={prefix=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bookmark={prefix=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url={prefix=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icon_url={prefix=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descr={prefix=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is_enabled={prefix=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tab/>
      </w:r>
      <w:r>
        <w:rPr>
          <w:rFonts w:ascii="Courier New" w:hAnsi="Courier New"/>
          <w:b w:val="0"/>
          <w:sz w:val="16"/>
        </w:rPr>
        <w:br/>
      </w:r>
      <w:r>
        <w:rPr>
          <w:rFonts w:ascii="Courier New" w:hAnsi="Courier New"/>
          <w:b w:val="0"/>
          <w:sz w:val="16"/>
        </w:rPr>
        <w:tab/>
        <w:tab/>
        <w:t>sort={prefix=</w:t>
      </w:r>
      <w:r>
        <w:rPr>
          <w:rFonts w:ascii="Courier New" w:hAnsi="Courier New"/>
          <w:b w:val="0"/>
          <w:color w:val="1E7E34"/>
          <w:sz w:val="16"/>
        </w:rPr>
        <w:t>"b"</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tab/>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букмарков"</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 xml:space="preserve">&lt;m:field&gt;b.bookmark_uid::text </w:t>
      </w:r>
      <w:r>
        <w:rPr>
          <w:rFonts w:ascii="Courier New" w:hAnsi="Courier New"/>
          <w:b w:val="0"/>
          <w:color w:val="0D5C73"/>
          <w:sz w:val="16"/>
        </w:rPr>
        <w:t>as</w:t>
      </w:r>
      <w:r>
        <w:rPr>
          <w:rFonts w:ascii="Courier New" w:hAnsi="Courier New"/>
          <w:b w:val="0"/>
          <w:sz w:val="16"/>
        </w:rPr>
        <w:t xml:space="preserve"> bookmark_uid&lt;/m:field&gt;</w:t>
      </w:r>
      <w:r>
        <w:rPr>
          <w:rFonts w:ascii="Courier New" w:hAnsi="Courier New"/>
          <w:b w:val="0"/>
          <w:sz w:val="16"/>
        </w:rPr>
        <w:br/>
      </w:r>
      <w:r>
        <w:rPr>
          <w:rFonts w:ascii="Courier New" w:hAnsi="Courier New"/>
          <w:b w:val="0"/>
          <w:sz w:val="16"/>
        </w:rPr>
        <w:tab/>
        <w:tab/>
        <w:tab/>
        <w:tab/>
        <w:tab/>
        <w:t>&lt;m:field&gt;b.bookmark&lt;/m:field&gt;</w:t>
      </w:r>
      <w:r>
        <w:rPr>
          <w:rFonts w:ascii="Courier New" w:hAnsi="Courier New"/>
          <w:b w:val="0"/>
          <w:sz w:val="16"/>
        </w:rPr>
        <w:br/>
      </w:r>
      <w:r>
        <w:rPr>
          <w:rFonts w:ascii="Courier New" w:hAnsi="Courier New"/>
          <w:b w:val="0"/>
          <w:sz w:val="16"/>
        </w:rPr>
        <w:tab/>
        <w:tab/>
        <w:tab/>
        <w:tab/>
        <w:tab/>
        <w:t>&lt;m:field&gt;b.descr&lt;/m:field&gt;</w:t>
      </w:r>
      <w:r>
        <w:rPr>
          <w:rFonts w:ascii="Courier New" w:hAnsi="Courier New"/>
          <w:b w:val="0"/>
          <w:sz w:val="16"/>
        </w:rPr>
        <w:br/>
      </w:r>
      <w:r>
        <w:rPr>
          <w:rFonts w:ascii="Courier New" w:hAnsi="Courier New"/>
          <w:b w:val="0"/>
          <w:sz w:val="16"/>
        </w:rPr>
        <w:tab/>
        <w:tab/>
        <w:tab/>
        <w:tab/>
        <w:tab/>
        <w:t>&lt;m:field&gt;b.url&lt;/m:field&gt;</w:t>
      </w:r>
      <w:r>
        <w:rPr>
          <w:rFonts w:ascii="Courier New" w:hAnsi="Courier New"/>
          <w:b w:val="0"/>
          <w:sz w:val="16"/>
        </w:rPr>
        <w:br/>
      </w:r>
      <w:r>
        <w:rPr>
          <w:rFonts w:ascii="Courier New" w:hAnsi="Courier New"/>
          <w:b w:val="0"/>
          <w:sz w:val="16"/>
        </w:rPr>
        <w:tab/>
        <w:tab/>
        <w:tab/>
        <w:tab/>
        <w:tab/>
        <w:t>&lt;m:field&gt;b.icon_url&lt;/m:field&gt;</w:t>
      </w:r>
      <w:r>
        <w:rPr>
          <w:rFonts w:ascii="Courier New" w:hAnsi="Courier New"/>
          <w:b w:val="0"/>
          <w:sz w:val="16"/>
        </w:rPr>
        <w:br/>
      </w:r>
      <w:r>
        <w:rPr>
          <w:rFonts w:ascii="Courier New" w:hAnsi="Courier New"/>
          <w:b w:val="0"/>
          <w:sz w:val="16"/>
        </w:rPr>
        <w:tab/>
        <w:tab/>
        <w:tab/>
        <w:tab/>
        <w:tab/>
        <w:t>&lt;m:field&gt;b.contragent_id&lt;/m:field&gt;</w:t>
      </w:r>
      <w:r>
        <w:rPr>
          <w:rFonts w:ascii="Courier New" w:hAnsi="Courier New"/>
          <w:b w:val="0"/>
          <w:sz w:val="16"/>
        </w:rPr>
        <w:br/>
      </w:r>
      <w:r>
        <w:rPr>
          <w:rFonts w:ascii="Courier New" w:hAnsi="Courier New"/>
          <w:b w:val="0"/>
          <w:sz w:val="16"/>
        </w:rPr>
        <w:tab/>
        <w:tab/>
        <w:tab/>
        <w:tab/>
        <w:tab/>
        <w:t>&lt;m:field&gt;b.sort&lt;/m:field&gt;</w:t>
      </w:r>
      <w:r>
        <w:rPr>
          <w:rFonts w:ascii="Courier New" w:hAnsi="Courier New"/>
          <w:b w:val="0"/>
          <w:sz w:val="16"/>
        </w:rPr>
        <w:br/>
      </w:r>
      <w:r>
        <w:rPr>
          <w:rFonts w:ascii="Courier New" w:hAnsi="Courier New"/>
          <w:b w:val="0"/>
          <w:sz w:val="16"/>
        </w:rPr>
        <w:tab/>
        <w:tab/>
        <w:tab/>
        <w:tab/>
        <w:tab/>
        <w:t>&lt;m:field formatter=</w:t>
      </w:r>
      <w:r>
        <w:rPr>
          <w:rFonts w:ascii="Courier New" w:hAnsi="Courier New"/>
          <w:b w:val="0"/>
          <w:color w:val="6F3178"/>
          <w:sz w:val="16"/>
        </w:rPr>
        <w:t>#request.castToBool#</w:t>
      </w:r>
      <w:r>
        <w:rPr>
          <w:rFonts w:ascii="Courier New" w:hAnsi="Courier New"/>
          <w:b w:val="0"/>
          <w:sz w:val="16"/>
        </w:rPr>
        <w:t>&gt;b.is_enabled&lt;/m:field&gt;</w:t>
      </w:r>
      <w:r>
        <w:rPr>
          <w:rFonts w:ascii="Courier New" w:hAnsi="Courier New"/>
          <w:b w:val="0"/>
          <w:sz w:val="16"/>
        </w:rPr>
        <w:br/>
      </w:r>
      <w:r>
        <w:rPr>
          <w:rFonts w:ascii="Courier New" w:hAnsi="Courier New"/>
          <w:b w:val="0"/>
          <w:sz w:val="16"/>
        </w:rPr>
        <w:tab/>
        <w:tab/>
        <w:tab/>
        <w:tab/>
        <w:tab/>
        <w:t xml:space="preserve">&lt;m:field&gt;to_char(b.dt_created,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ab/>
        <w:t xml:space="preserve">&lt;m:field&gt;to_char(b.dt_updated,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bookmark b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(b.contragent_id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#arguments.contragentId#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#!isNumeric(arguments.contragentId)#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b.contragent_id=-1)</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b.contragent_id desc, b.sort asc</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bookmark b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(b.contragent_id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#arguments.contragentId#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#!isNumeric(arguments.contragentId)#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"Создание нового букмарка."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"bookmark"</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description: заголовок"</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"descr"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"type:boolean description: пользовательское примечание"</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"type:string description: url"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"iconUrl"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"type:string description: url иконки"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"sort"</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"100"</w:t>
      </w:r>
      <w:r>
        <w:rPr>
          <w:rFonts w:ascii="Courier New" w:hAnsi="Courier New"/>
          <w:b w:val="0"/>
          <w:sz w:val="16"/>
        </w:rPr>
        <w:t xml:space="preserve"> hint=</w:t>
      </w:r>
      <w:r>
        <w:rPr>
          <w:rFonts w:ascii="Courier New" w:hAnsi="Courier New"/>
          <w:b w:val="0"/>
          <w:color w:val="1E7E34"/>
          <w:sz w:val="16"/>
        </w:rPr>
        <w:t>"type:integer description: целое число для сортировки"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"isEnabled"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"1"</w:t>
      </w:r>
      <w:r>
        <w:rPr>
          <w:rFonts w:ascii="Courier New" w:hAnsi="Courier New"/>
          <w:b w:val="0"/>
          <w:sz w:val="16"/>
        </w:rPr>
        <w:t xml:space="preserve"> hint=</w:t>
      </w:r>
      <w:r>
        <w:rPr>
          <w:rFonts w:ascii="Courier New" w:hAnsi="Courier New"/>
          <w:b w:val="0"/>
          <w:color w:val="1E7E34"/>
          <w:sz w:val="16"/>
        </w:rPr>
        <w:t>"type:boolean description: вкл"</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"bookmarkUid"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"sort"</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"isEnabled"</w:t>
      </w:r>
      <w:r>
        <w:rPr>
          <w:rFonts w:ascii="Courier New" w:hAnsi="Courier New"/>
          <w:b w:val="0"/>
          <w:sz w:val="16"/>
        </w:rPr>
        <w:t xml:space="preserve">, </w:t>
      </w:r>
      <w:r>
        <w:rPr>
          <w:rFonts w:ascii="Courier New" w:hAnsi="Courier New"/>
          <w:b w:val="0"/>
          <w:color w:val="1E7E34"/>
          <w:sz w:val="16"/>
        </w:rPr>
        <w:t>"boolean"</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local.bookmarkUid=</w:t>
      </w:r>
      <w:r>
        <w:rPr>
          <w:rFonts w:ascii="Courier New" w:hAnsi="Courier New"/>
          <w:b w:val="0"/>
          <w:color w:val="6F3178"/>
          <w:sz w:val="16"/>
        </w:rPr>
        <w:t>#createGUID()#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bookmark (</w:t>
        <w:tab/>
      </w:r>
      <w:r>
        <w:rPr>
          <w:rFonts w:ascii="Courier New" w:hAnsi="Courier New"/>
          <w:b w:val="0"/>
          <w:sz w:val="16"/>
        </w:rPr>
        <w:br/>
      </w:r>
      <w:r>
        <w:rPr>
          <w:rFonts w:ascii="Courier New" w:hAnsi="Courier New"/>
          <w:b w:val="0"/>
          <w:sz w:val="16"/>
        </w:rPr>
        <w:tab/>
        <w:tab/>
        <w:tab/>
        <w:tab/>
        <w:tab/>
        <w:t>bookmark_uid,contragent_id, bookmark,url,icon_url,descr,sort,is_enabled,dt_created,creator_id</w:t>
      </w:r>
      <w:r>
        <w:rPr>
          <w:rFonts w:ascii="Courier New" w:hAnsi="Courier New"/>
          <w:b w:val="0"/>
          <w:sz w:val="16"/>
        </w:rPr>
        <w:br/>
      </w:r>
      <w:r>
        <w:rPr>
          <w:rFonts w:ascii="Courier New" w:hAnsi="Courier New"/>
          <w:b w:val="0"/>
          <w:sz w:val="16"/>
        </w:rPr>
        <w:tab/>
        <w:tab/>
        <w:tab/>
        <w:tab/>
        <w:t>) values (</w:t>
      </w:r>
      <w:r>
        <w:rPr>
          <w:rFonts w:ascii="Courier New" w:hAnsi="Courier New"/>
          <w:b w:val="0"/>
          <w:sz w:val="16"/>
        </w:rPr>
        <w:br/>
      </w:r>
      <w:r>
        <w:rPr>
          <w:rFonts w:ascii="Courier New" w:hAnsi="Courier New"/>
          <w:b w:val="0"/>
          <w:sz w:val="16"/>
        </w:rPr>
        <w:tab/>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"#local.bookmarkUid#"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"#arguments.contragentId#"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"#cleanInput(arguments.bookmark)#"</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"#cleanInput(arguments.iconUrl)#"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"#cleanInput(arguments.descr)#"</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"#arguments.sort#"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"cf_sql_bit"</w:t>
      </w:r>
      <w:r>
        <w:rPr>
          <w:rFonts w:ascii="Courier New" w:hAnsi="Courier New"/>
          <w:b w:val="0"/>
          <w:sz w:val="16"/>
        </w:rPr>
        <w:t xml:space="preserve"> value=</w:t>
      </w:r>
      <w:r>
        <w:rPr>
          <w:rFonts w:ascii="Courier New" w:hAnsi="Courier New"/>
          <w:b w:val="0"/>
          <w:color w:val="1E7E34"/>
          <w:sz w:val="16"/>
        </w:rPr>
        <w:t>"#arguments.isEnabled#"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#!isValid("boolean",arguments.isEnabled)#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t>
      </w:r>
      <w:r>
        <w:rPr>
          <w:rFonts w:ascii="Courier New" w:hAnsi="Courier New"/>
          <w:b w:val="0"/>
          <w:sz w:val="16"/>
        </w:rPr>
        <w:br/>
      </w:r>
      <w:r>
        <w:rPr>
          <w:rFonts w:ascii="Courier New" w:hAnsi="Courier New"/>
          <w:b w:val="0"/>
          <w:sz w:val="16"/>
        </w:rPr>
        <w:tab/>
        <w:tab/>
        <w:tab/>
        <w:t xml:space="preserve">.withHeaders({location: </w:t>
      </w:r>
      <w:r>
        <w:rPr>
          <w:rFonts w:ascii="Courier New" w:hAnsi="Courier New"/>
          <w:b w:val="0"/>
          <w:color w:val="1E7E34"/>
          <w:sz w:val="16"/>
        </w:rPr>
        <w:t>"./#local.bookmarkUid#"</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.withStatus(201, </w:t>
      </w:r>
      <w:r>
        <w:rPr>
          <w:rFonts w:ascii="Courier New" w:hAnsi="Courier New"/>
          <w:b w:val="0"/>
          <w:color w:val="1E7E34"/>
          <w:sz w:val="16"/>
        </w:rPr>
        <w:t>"Created"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t>function plain2htm(s) {</w:t>
      </w:r>
      <w:r>
        <w:rPr>
          <w:rFonts w:ascii="Courier New" w:hAnsi="Courier New"/>
          <w:b w:val="0"/>
          <w:sz w:val="16"/>
        </w:rPr>
        <w:br/>
      </w:r>
      <w:r>
        <w:rPr>
          <w:rFonts w:ascii="Courier New" w:hAnsi="Courier New"/>
          <w:b w:val="0"/>
          <w:sz w:val="16"/>
        </w:rPr>
        <w:tab/>
        <w:tab/>
        <w:t>return replace(replace(s, chr(13),</w:t>
      </w:r>
      <w:r>
        <w:rPr>
          <w:rFonts w:ascii="Courier New" w:hAnsi="Courier New"/>
          <w:b w:val="0"/>
          <w:color w:val="1E7E34"/>
          <w:sz w:val="16"/>
        </w:rPr>
        <w:t>''</w:t>
      </w:r>
      <w:r>
        <w:rPr>
          <w:rFonts w:ascii="Courier New" w:hAnsi="Courier New"/>
          <w:b w:val="0"/>
          <w:sz w:val="16"/>
        </w:rPr>
        <w:t>,</w:t>
      </w:r>
      <w:r>
        <w:rPr>
          <w:rFonts w:ascii="Courier New" w:hAnsi="Courier New"/>
          <w:b w:val="0"/>
          <w:color w:val="1E7E34"/>
          <w:sz w:val="16"/>
        </w:rPr>
        <w:t>"ALL"</w:t>
      </w:r>
      <w:r>
        <w:rPr>
          <w:rFonts w:ascii="Courier New" w:hAnsi="Courier New"/>
          <w:b w:val="0"/>
          <w:sz w:val="16"/>
        </w:rPr>
        <w:t>),chr(10),</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htm2plain(s) {</w:t>
      </w:r>
      <w:r>
        <w:rPr>
          <w:rFonts w:ascii="Courier New" w:hAnsi="Courier New"/>
          <w:b w:val="0"/>
          <w:sz w:val="16"/>
        </w:rPr>
        <w:br/>
      </w:r>
      <w:r>
        <w:rPr>
          <w:rFonts w:ascii="Courier New" w:hAnsi="Courier New"/>
          <w:b w:val="0"/>
          <w:sz w:val="16"/>
        </w:rPr>
        <w:tab/>
        <w:tab/>
        <w:t xml:space="preserve">return replaceNoCase(s, </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'#chr(13)##chr(10)#'</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cleanHtm(s) {</w:t>
      </w:r>
      <w:r>
        <w:rPr>
          <w:rFonts w:ascii="Courier New" w:hAnsi="Courier New"/>
          <w:b w:val="0"/>
          <w:sz w:val="16"/>
        </w:rPr>
        <w:br/>
      </w:r>
      <w:r>
        <w:rPr>
          <w:rFonts w:ascii="Courier New" w:hAnsi="Courier New"/>
          <w:b w:val="0"/>
          <w:sz w:val="16"/>
        </w:rPr>
        <w:tab/>
        <w:tab/>
        <w:t xml:space="preserve">return replaceList(s, </w:t>
      </w:r>
      <w:r>
        <w:rPr>
          <w:rFonts w:ascii="Courier New" w:hAnsi="Courier New"/>
          <w:b w:val="0"/>
          <w:color w:val="1E7E34"/>
          <w:sz w:val="16"/>
        </w:rPr>
        <w:t>'&lt;,&gt;,"'</w:t>
      </w:r>
      <w:r>
        <w:rPr>
          <w:rFonts w:ascii="Courier New" w:hAnsi="Courier New"/>
          <w:b w:val="0"/>
          <w:sz w:val="16"/>
        </w:rPr>
        <w:t xml:space="preserve">, </w:t>
      </w:r>
      <w:r>
        <w:rPr>
          <w:rFonts w:ascii="Courier New" w:hAnsi="Courier New"/>
          <w:b w:val="0"/>
          <w:color w:val="1E7E34"/>
          <w:sz w:val="16"/>
        </w:rPr>
        <w:t>'&amp;lt;,&amp;gt;,&amp;quot;'</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"plain2HtmClean"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plain2htm(cleanHtm(s))/&gt;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"cleanInput"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htmlEditFormat(s)/&gt;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v1/resources/catalog_service_ls.cfc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"/service-catalog/services"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&lt;!--- Спецификация полей, пригодных для фильтрации и сортировки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 xml:space="preserve"> service_id={prefix=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,business_line_id={prefix=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,business_line={prefix=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,area_id={prefix=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,area={prefix=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,area_code={prefix=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,analytic_code={prefix=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,abstract_service_status_id={prefix=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,abstract_service_status={prefix=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,service_code={prefix=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,service={prefix=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,modifier={prefix=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,modifier_code={prefix=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,measure_id={prefix=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,service_status_id={prefix=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,service_status={prefix=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,measure_short={prefix=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,sort={prefix=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,vat_perc={prefix=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,vat_free={prefix=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"cf_sql_bit"</w:t>
      </w:r>
      <w:r>
        <w:rPr>
          <w:rFonts w:ascii="Courier New" w:hAnsi="Courier New"/>
          <w:b w:val="0"/>
          <w:sz w:val="16"/>
        </w:rPr>
        <w:t>}</w:t>
      </w:r>
      <w:r>
        <w:rPr>
          <w:rFonts w:ascii="Courier New" w:hAnsi="Courier New"/>
          <w:b w:val="0"/>
          <w:sz w:val="16"/>
        </w:rPr>
        <w:br/>
      </w:r>
      <w:r>
        <w:rPr>
          <w:rFonts w:ascii="Courier New" w:hAnsi="Courier New"/>
          <w:b w:val="0"/>
          <w:sz w:val="16"/>
        </w:rPr>
        <w:tab/>
        <w:tab/>
        <w:t>,vat_rate={prefix=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"cf_sql_numeric"</w:t>
      </w:r>
      <w:r>
        <w:rPr>
          <w:rFonts w:ascii="Courier New" w:hAnsi="Courier New"/>
          <w:b w:val="0"/>
          <w:sz w:val="16"/>
        </w:rPr>
        <w:t>}</w:t>
      </w:r>
      <w:r>
        <w:rPr>
          <w:rFonts w:ascii="Courier New" w:hAnsi="Courier New"/>
          <w:b w:val="0"/>
          <w:sz w:val="16"/>
        </w:rPr>
        <w:br/>
      </w:r>
      <w:r>
        <w:rPr>
          <w:rFonts w:ascii="Courier New" w:hAnsi="Courier New"/>
          <w:b w:val="0"/>
          <w:sz w:val="16"/>
        </w:rPr>
        <w:tab/>
        <w:tab/>
        <w:t>,capacity_legend={prefix=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,commercial_note={prefix=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,is_published={prefix=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"cf_sql_bit"</w:t>
      </w:r>
      <w:r>
        <w:rPr>
          <w:rFonts w:ascii="Courier New" w:hAnsi="Courier New"/>
          <w:b w:val="0"/>
          <w:sz w:val="16"/>
        </w:rPr>
        <w:t>}</w:t>
        <w:tab/>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"Каталог конкретных услуг"</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t>&lt;!--- Разбор и проверка параметров запроса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&lt;!--- Поля вне спецификации игнорируются, чтобы не добавлять отдельные исключения для orderBy и похожих параметров.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"service_id"</w:t>
      </w:r>
      <w:r>
        <w:rPr>
          <w:rFonts w:ascii="Courier New" w:hAnsi="Courier New"/>
          <w:b w:val="0"/>
          <w:sz w:val="16"/>
        </w:rPr>
        <w:t>&gt;service_id&lt;/m:field&gt;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"business_line_id"</w:t>
      </w:r>
      <w:r>
        <w:rPr>
          <w:rFonts w:ascii="Courier New" w:hAnsi="Courier New"/>
          <w:b w:val="0"/>
          <w:sz w:val="16"/>
        </w:rPr>
        <w:t>&gt;business_line_id&lt;/m:field&gt;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"business_line"</w:t>
      </w:r>
      <w:r>
        <w:rPr>
          <w:rFonts w:ascii="Courier New" w:hAnsi="Courier New"/>
          <w:b w:val="0"/>
          <w:sz w:val="16"/>
        </w:rPr>
        <w:t>&gt;business_line&lt;/m:field&gt;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"area_id"</w:t>
      </w:r>
      <w:r>
        <w:rPr>
          <w:rFonts w:ascii="Courier New" w:hAnsi="Courier New"/>
          <w:b w:val="0"/>
          <w:sz w:val="16"/>
        </w:rPr>
        <w:t>&gt;area_id&lt;/m:field&gt;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w:t>
      </w:r>
      <w:r>
        <w:rPr>
          <w:rFonts w:ascii="Courier New" w:hAnsi="Courier New"/>
          <w:b w:val="0"/>
          <w:sz w:val="16"/>
        </w:rPr>
        <w:t>&gt;area&lt;/m:field&gt;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"area_code"</w:t>
      </w:r>
      <w:r>
        <w:rPr>
          <w:rFonts w:ascii="Courier New" w:hAnsi="Courier New"/>
          <w:b w:val="0"/>
          <w:sz w:val="16"/>
        </w:rPr>
        <w:t>&gt;area_code&lt;/m:field&gt;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"analytic_code"</w:t>
      </w:r>
      <w:r>
        <w:rPr>
          <w:rFonts w:ascii="Courier New" w:hAnsi="Courier New"/>
          <w:b w:val="0"/>
          <w:sz w:val="16"/>
        </w:rPr>
        <w:t>&gt;analytic_code&lt;/m:field&gt;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"abstract_service_id"</w:t>
      </w:r>
      <w:r>
        <w:rPr>
          <w:rFonts w:ascii="Courier New" w:hAnsi="Courier New"/>
          <w:b w:val="0"/>
          <w:sz w:val="16"/>
        </w:rPr>
        <w:t>&gt;abstract_service_id&lt;/m:field&gt;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w:t>
      </w:r>
      <w:r>
        <w:rPr>
          <w:rFonts w:ascii="Courier New" w:hAnsi="Courier New"/>
          <w:b w:val="0"/>
          <w:sz w:val="16"/>
        </w:rPr>
        <w:t>&gt;abstract_service&lt;/m:field&gt;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"abstract_service_code"</w:t>
      </w:r>
      <w:r>
        <w:rPr>
          <w:rFonts w:ascii="Courier New" w:hAnsi="Courier New"/>
          <w:b w:val="0"/>
          <w:sz w:val="16"/>
        </w:rPr>
        <w:t>&gt;abstract_service_code&lt;/m:field&gt;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"abstract_service_status_id"</w:t>
      </w:r>
      <w:r>
        <w:rPr>
          <w:rFonts w:ascii="Courier New" w:hAnsi="Courier New"/>
          <w:b w:val="0"/>
          <w:sz w:val="16"/>
        </w:rPr>
        <w:t>&gt;abstract_service_status_id&lt;/m:field&gt;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"abstract_service_status"</w:t>
      </w:r>
      <w:r>
        <w:rPr>
          <w:rFonts w:ascii="Courier New" w:hAnsi="Courier New"/>
          <w:b w:val="0"/>
          <w:sz w:val="16"/>
        </w:rPr>
        <w:t>&gt;abstract_service_status&lt;/m:field&gt;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"service_code"</w:t>
      </w:r>
      <w:r>
        <w:rPr>
          <w:rFonts w:ascii="Courier New" w:hAnsi="Courier New"/>
          <w:b w:val="0"/>
          <w:sz w:val="16"/>
        </w:rPr>
        <w:t>&gt;service_code&lt;/m:field&gt;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w:t>
      </w:r>
      <w:r>
        <w:rPr>
          <w:rFonts w:ascii="Courier New" w:hAnsi="Courier New"/>
          <w:b w:val="0"/>
          <w:sz w:val="16"/>
        </w:rPr>
        <w:t>&gt;service&lt;/m:field&gt;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"modifier"</w:t>
      </w:r>
      <w:r>
        <w:rPr>
          <w:rFonts w:ascii="Courier New" w:hAnsi="Courier New"/>
          <w:b w:val="0"/>
          <w:sz w:val="16"/>
        </w:rPr>
        <w:t>&gt;modifier&lt;/m:field&gt;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"modifier_code"</w:t>
      </w:r>
      <w:r>
        <w:rPr>
          <w:rFonts w:ascii="Courier New" w:hAnsi="Courier New"/>
          <w:b w:val="0"/>
          <w:sz w:val="16"/>
        </w:rPr>
        <w:t>&gt;modifier_code&lt;/m:field&gt;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"measure_id"</w:t>
      </w:r>
      <w:r>
        <w:rPr>
          <w:rFonts w:ascii="Courier New" w:hAnsi="Courier New"/>
          <w:b w:val="0"/>
          <w:sz w:val="16"/>
        </w:rPr>
        <w:t>&gt;measure_id&lt;/m:field&gt;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"service_status_id"</w:t>
      </w:r>
      <w:r>
        <w:rPr>
          <w:rFonts w:ascii="Courier New" w:hAnsi="Courier New"/>
          <w:b w:val="0"/>
          <w:sz w:val="16"/>
        </w:rPr>
        <w:t>&gt;service_status_id&lt;/m:field&gt;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"service_status"</w:t>
      </w:r>
      <w:r>
        <w:rPr>
          <w:rFonts w:ascii="Courier New" w:hAnsi="Courier New"/>
          <w:b w:val="0"/>
          <w:sz w:val="16"/>
        </w:rPr>
        <w:t>&gt;service_status&lt;/m:field&gt;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"measure_short"</w:t>
      </w:r>
      <w:r>
        <w:rPr>
          <w:rFonts w:ascii="Courier New" w:hAnsi="Courier New"/>
          <w:b w:val="0"/>
          <w:sz w:val="16"/>
        </w:rPr>
        <w:t>&gt;measure_short&lt;/m:field&gt;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"sort"</w:t>
      </w:r>
      <w:r>
        <w:rPr>
          <w:rFonts w:ascii="Courier New" w:hAnsi="Courier New"/>
          <w:b w:val="0"/>
          <w:sz w:val="16"/>
        </w:rPr>
        <w:t>&gt;sort&lt;/m:field&gt;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"vat_perc"</w:t>
      </w:r>
      <w:r>
        <w:rPr>
          <w:rFonts w:ascii="Courier New" w:hAnsi="Courier New"/>
          <w:b w:val="0"/>
          <w:sz w:val="16"/>
        </w:rPr>
        <w:t>&gt;vat_perc&lt;/m:field&gt;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"vat_free"</w:t>
      </w:r>
      <w:r>
        <w:rPr>
          <w:rFonts w:ascii="Courier New" w:hAnsi="Courier New"/>
          <w:b w:val="0"/>
          <w:sz w:val="16"/>
        </w:rPr>
        <w:t>&gt;vat_free&lt;/m:field&gt;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"vat_rate"</w:t>
      </w:r>
      <w:r>
        <w:rPr>
          <w:rFonts w:ascii="Courier New" w:hAnsi="Courier New"/>
          <w:b w:val="0"/>
          <w:sz w:val="16"/>
        </w:rPr>
        <w:t>&gt;vat_rate&lt;/m:field&gt;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"capacity_legend"</w:t>
      </w:r>
      <w:r>
        <w:rPr>
          <w:rFonts w:ascii="Courier New" w:hAnsi="Courier New"/>
          <w:b w:val="0"/>
          <w:sz w:val="16"/>
        </w:rPr>
        <w:t>&gt;capacity_legend&lt;/m:field&gt;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"commercial_note"</w:t>
      </w:r>
      <w:r>
        <w:rPr>
          <w:rFonts w:ascii="Courier New" w:hAnsi="Courier New"/>
          <w:b w:val="0"/>
          <w:sz w:val="16"/>
        </w:rPr>
        <w:t>&gt;commercial_note&lt;/m:field&gt;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"is_published"</w:t>
      </w:r>
      <w:r>
        <w:rPr>
          <w:rFonts w:ascii="Courier New" w:hAnsi="Courier New"/>
          <w:b w:val="0"/>
          <w:sz w:val="16"/>
        </w:rPr>
        <w:t>&gt;is_published&lt;/m:field&gt;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"dt_load"</w:t>
      </w:r>
      <w:r>
        <w:rPr>
          <w:rFonts w:ascii="Courier New" w:hAnsi="Courier New"/>
          <w:b w:val="0"/>
          <w:sz w:val="16"/>
        </w:rPr>
        <w:t>&gt;dt_load&lt;/m:field&gt;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service_catalog.service s</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analytic_code</w:t>
      </w:r>
      <w:r>
        <w:rPr>
          <w:rFonts w:ascii="Courier New" w:hAnsi="Courier New"/>
          <w:b w:val="0"/>
          <w:sz w:val="16"/>
        </w:rPr>
        <w:br/>
      </w:r>
      <w:r>
        <w:rPr>
          <w:rFonts w:ascii="Courier New" w:hAnsi="Courier New"/>
          <w:b w:val="0"/>
          <w:sz w:val="16"/>
        </w:rPr>
        <w:tab/>
        <w:tab/>
        <w:tab/>
        <w:tab/>
        <w:t>, abstract_service</w:t>
      </w:r>
      <w:r>
        <w:rPr>
          <w:rFonts w:ascii="Courier New" w:hAnsi="Courier New"/>
          <w:b w:val="0"/>
          <w:sz w:val="16"/>
        </w:rPr>
        <w:br/>
      </w:r>
      <w:r>
        <w:rPr>
          <w:rFonts w:ascii="Courier New" w:hAnsi="Courier New"/>
          <w:b w:val="0"/>
          <w:sz w:val="16"/>
        </w:rPr>
        <w:tab/>
        <w:tab/>
        <w:tab/>
        <w:tab/>
        <w:t>, service_id</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coalesce</w:t>
      </w:r>
      <w:r>
        <w:rPr>
          <w:rFonts w:ascii="Courier New" w:hAnsi="Courier New"/>
          <w:b w:val="0"/>
          <w:sz w:val="16"/>
        </w:rPr>
        <w:t>(sort,0)</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service_catalog.service s</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t>function plain2htm(s) {</w:t>
      </w:r>
      <w:r>
        <w:rPr>
          <w:rFonts w:ascii="Courier New" w:hAnsi="Courier New"/>
          <w:b w:val="0"/>
          <w:sz w:val="16"/>
        </w:rPr>
        <w:br/>
      </w:r>
      <w:r>
        <w:rPr>
          <w:rFonts w:ascii="Courier New" w:hAnsi="Courier New"/>
          <w:b w:val="0"/>
          <w:sz w:val="16"/>
        </w:rPr>
        <w:tab/>
        <w:tab/>
        <w:t>return replace(replace(s, chr(13),</w:t>
      </w:r>
      <w:r>
        <w:rPr>
          <w:rFonts w:ascii="Courier New" w:hAnsi="Courier New"/>
          <w:b w:val="0"/>
          <w:color w:val="1E7E34"/>
          <w:sz w:val="16"/>
        </w:rPr>
        <w:t>''</w:t>
      </w:r>
      <w:r>
        <w:rPr>
          <w:rFonts w:ascii="Courier New" w:hAnsi="Courier New"/>
          <w:b w:val="0"/>
          <w:sz w:val="16"/>
        </w:rPr>
        <w:t>,</w:t>
      </w:r>
      <w:r>
        <w:rPr>
          <w:rFonts w:ascii="Courier New" w:hAnsi="Courier New"/>
          <w:b w:val="0"/>
          <w:color w:val="1E7E34"/>
          <w:sz w:val="16"/>
        </w:rPr>
        <w:t>"ALL"</w:t>
      </w:r>
      <w:r>
        <w:rPr>
          <w:rFonts w:ascii="Courier New" w:hAnsi="Courier New"/>
          <w:b w:val="0"/>
          <w:sz w:val="16"/>
        </w:rPr>
        <w:t>),chr(10),</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htm2plain(s) {</w:t>
      </w:r>
      <w:r>
        <w:rPr>
          <w:rFonts w:ascii="Courier New" w:hAnsi="Courier New"/>
          <w:b w:val="0"/>
          <w:sz w:val="16"/>
        </w:rPr>
        <w:br/>
      </w:r>
      <w:r>
        <w:rPr>
          <w:rFonts w:ascii="Courier New" w:hAnsi="Courier New"/>
          <w:b w:val="0"/>
          <w:sz w:val="16"/>
        </w:rPr>
        <w:tab/>
        <w:tab/>
        <w:t xml:space="preserve">return replaceNoCase(s, </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'#chr(13)##chr(10)#'</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cleanHtm(s) {</w:t>
      </w:r>
      <w:r>
        <w:rPr>
          <w:rFonts w:ascii="Courier New" w:hAnsi="Courier New"/>
          <w:b w:val="0"/>
          <w:sz w:val="16"/>
        </w:rPr>
        <w:br/>
      </w:r>
      <w:r>
        <w:rPr>
          <w:rFonts w:ascii="Courier New" w:hAnsi="Courier New"/>
          <w:b w:val="0"/>
          <w:sz w:val="16"/>
        </w:rPr>
        <w:tab/>
        <w:tab/>
        <w:t xml:space="preserve">return replaceList(s, </w:t>
      </w:r>
      <w:r>
        <w:rPr>
          <w:rFonts w:ascii="Courier New" w:hAnsi="Courier New"/>
          <w:b w:val="0"/>
          <w:color w:val="1E7E34"/>
          <w:sz w:val="16"/>
        </w:rPr>
        <w:t>'&lt;,&gt;,"'</w:t>
      </w:r>
      <w:r>
        <w:rPr>
          <w:rFonts w:ascii="Courier New" w:hAnsi="Courier New"/>
          <w:b w:val="0"/>
          <w:sz w:val="16"/>
        </w:rPr>
        <w:t xml:space="preserve">, </w:t>
      </w:r>
      <w:r>
        <w:rPr>
          <w:rFonts w:ascii="Courier New" w:hAnsi="Courier New"/>
          <w:b w:val="0"/>
          <w:color w:val="1E7E34"/>
          <w:sz w:val="16"/>
        </w:rPr>
        <w:t>'&amp;lt;,&amp;gt;,&amp;quot;'</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"plain2HtmClean"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plain2htm(cleanHtm(s))/&gt;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"cleanInput"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htmlEditFormat(s)/&gt;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v1/resources/catalog_service_param_ls.cfc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"/service-catalog/service-params"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 xml:space="preserve"> service_param_id={prefix=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,service_id={prefix=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,param={prefix=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,component_code={prefix=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,component={prefix=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,measure_id={prefix=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,measure_short={prefix=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,min_value={prefix=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"cf_sql_numeric"</w:t>
      </w:r>
      <w:r>
        <w:rPr>
          <w:rFonts w:ascii="Courier New" w:hAnsi="Courier New"/>
          <w:b w:val="0"/>
          <w:sz w:val="16"/>
        </w:rPr>
        <w:t>}</w:t>
      </w:r>
      <w:r>
        <w:rPr>
          <w:rFonts w:ascii="Courier New" w:hAnsi="Courier New"/>
          <w:b w:val="0"/>
          <w:sz w:val="16"/>
        </w:rPr>
        <w:br/>
      </w:r>
      <w:r>
        <w:rPr>
          <w:rFonts w:ascii="Courier New" w:hAnsi="Courier New"/>
          <w:b w:val="0"/>
          <w:sz w:val="16"/>
        </w:rPr>
        <w:tab/>
        <w:tab/>
        <w:t>,max_value={prefix=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"cf_sql_numeric"</w:t>
      </w:r>
      <w:r>
        <w:rPr>
          <w:rFonts w:ascii="Courier New" w:hAnsi="Courier New"/>
          <w:b w:val="0"/>
          <w:sz w:val="16"/>
        </w:rPr>
        <w:t>}</w:t>
      </w:r>
      <w:r>
        <w:rPr>
          <w:rFonts w:ascii="Courier New" w:hAnsi="Courier New"/>
          <w:b w:val="0"/>
          <w:sz w:val="16"/>
        </w:rPr>
        <w:br/>
      </w:r>
      <w:r>
        <w:rPr>
          <w:rFonts w:ascii="Courier New" w:hAnsi="Courier New"/>
          <w:b w:val="0"/>
          <w:sz w:val="16"/>
        </w:rPr>
        <w:tab/>
        <w:tab/>
        <w:t>,incr={prefix=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"cf_sql_numeric"</w:t>
      </w:r>
      <w:r>
        <w:rPr>
          <w:rFonts w:ascii="Courier New" w:hAnsi="Courier New"/>
          <w:b w:val="0"/>
          <w:sz w:val="16"/>
        </w:rPr>
        <w:t>}</w:t>
      </w:r>
      <w:r>
        <w:rPr>
          <w:rFonts w:ascii="Courier New" w:hAnsi="Courier New"/>
          <w:b w:val="0"/>
          <w:sz w:val="16"/>
        </w:rPr>
        <w:br/>
      </w:r>
      <w:r>
        <w:rPr>
          <w:rFonts w:ascii="Courier New" w:hAnsi="Courier New"/>
          <w:b w:val="0"/>
          <w:sz w:val="16"/>
        </w:rPr>
        <w:tab/>
        <w:tab/>
        <w:t>,param_class_sort={prefix=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,param_sort={prefix=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,sku={prefix=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,is_multiple={prefix=</w:t>
      </w:r>
      <w:r>
        <w:rPr>
          <w:rFonts w:ascii="Courier New" w:hAnsi="Courier New"/>
          <w:b w:val="0"/>
          <w:color w:val="1E7E34"/>
          <w:sz w:val="16"/>
        </w:rPr>
        <w:t>"p"</w:t>
      </w:r>
      <w:r>
        <w:rPr>
          <w:rFonts w:ascii="Courier New" w:hAnsi="Courier New"/>
          <w:b w:val="0"/>
          <w:sz w:val="16"/>
        </w:rPr>
        <w:t>, type=</w:t>
      </w:r>
      <w:r>
        <w:rPr>
          <w:rFonts w:ascii="Courier New" w:hAnsi="Courier New"/>
          <w:b w:val="0"/>
          <w:color w:val="1E7E34"/>
          <w:sz w:val="16"/>
        </w:rPr>
        <w:t>"cf_sql_bit"</w:t>
      </w:r>
      <w:r>
        <w:rPr>
          <w:rFonts w:ascii="Courier New" w:hAnsi="Courier New"/>
          <w:b w:val="0"/>
          <w:sz w:val="16"/>
        </w:rPr>
        <w:t>}</w:t>
      </w:r>
      <w:r>
        <w:rPr>
          <w:rFonts w:ascii="Courier New" w:hAnsi="Courier New"/>
          <w:b w:val="0"/>
          <w:sz w:val="16"/>
        </w:rPr>
        <w:br/>
      </w:r>
      <w:r>
        <w:rPr>
          <w:rFonts w:ascii="Courier New" w:hAnsi="Courier New"/>
          <w:b w:val="0"/>
          <w:sz w:val="16"/>
        </w:rPr>
        <w:br/>
      </w:r>
      <w:r>
        <w:rPr>
          <w:rFonts w:ascii="Courier New" w:hAnsi="Courier New"/>
          <w:b w:val="0"/>
          <w:sz w:val="16"/>
        </w:rPr>
        <w:tab/>
        <w:tab/>
        <w:t>,business_line_id={prefix=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,business_line={prefix=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,area_id={prefix=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,area={prefix=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,area_code={prefix=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,analytic_code={prefix=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,abstract_service_status_id={prefix=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,abstract_service_status={prefix=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,service_code={prefix=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,service={prefix=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,modifier={prefix=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,modifier_code={prefix=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,service_status_id={prefix=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,service_status={prefix=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,sort={prefix=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,vat_perc={prefix=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,vat_free={prefix=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"cf_sql_bit"</w:t>
      </w:r>
      <w:r>
        <w:rPr>
          <w:rFonts w:ascii="Courier New" w:hAnsi="Courier New"/>
          <w:b w:val="0"/>
          <w:sz w:val="16"/>
        </w:rPr>
        <w:t>}</w:t>
      </w:r>
      <w:r>
        <w:rPr>
          <w:rFonts w:ascii="Courier New" w:hAnsi="Courier New"/>
          <w:b w:val="0"/>
          <w:sz w:val="16"/>
        </w:rPr>
        <w:br/>
      </w:r>
      <w:r>
        <w:rPr>
          <w:rFonts w:ascii="Courier New" w:hAnsi="Courier New"/>
          <w:b w:val="0"/>
          <w:sz w:val="16"/>
        </w:rPr>
        <w:tab/>
        <w:tab/>
        <w:t>,vat_rate={prefix=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"cf_sql_numeric"</w:t>
      </w:r>
      <w:r>
        <w:rPr>
          <w:rFonts w:ascii="Courier New" w:hAnsi="Courier New"/>
          <w:b w:val="0"/>
          <w:sz w:val="16"/>
        </w:rPr>
        <w:t>}</w:t>
      </w:r>
      <w:r>
        <w:rPr>
          <w:rFonts w:ascii="Courier New" w:hAnsi="Courier New"/>
          <w:b w:val="0"/>
          <w:sz w:val="16"/>
        </w:rPr>
        <w:br/>
      </w:r>
      <w:r>
        <w:rPr>
          <w:rFonts w:ascii="Courier New" w:hAnsi="Courier New"/>
          <w:b w:val="0"/>
          <w:sz w:val="16"/>
        </w:rPr>
        <w:tab/>
        <w:tab/>
        <w:t>,capacity_legend={prefix=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"cf_sql_integer"</w:t>
      </w:r>
      <w:r>
        <w:rPr>
          <w:rFonts w:ascii="Courier New" w:hAnsi="Courier New"/>
          <w:b w:val="0"/>
          <w:sz w:val="16"/>
        </w:rPr>
        <w:t>}</w:t>
      </w:r>
      <w:r>
        <w:rPr>
          <w:rFonts w:ascii="Courier New" w:hAnsi="Courier New"/>
          <w:b w:val="0"/>
          <w:sz w:val="16"/>
        </w:rPr>
        <w:br/>
      </w:r>
      <w:r>
        <w:rPr>
          <w:rFonts w:ascii="Courier New" w:hAnsi="Courier New"/>
          <w:b w:val="0"/>
          <w:sz w:val="16"/>
        </w:rPr>
        <w:tab/>
        <w:tab/>
        <w:t>,commercial_note={prefix=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"cf_sql_varchar"</w:t>
      </w:r>
      <w:r>
        <w:rPr>
          <w:rFonts w:ascii="Courier New" w:hAnsi="Courier New"/>
          <w:b w:val="0"/>
          <w:sz w:val="16"/>
        </w:rPr>
        <w:t>}</w:t>
      </w:r>
      <w:r>
        <w:rPr>
          <w:rFonts w:ascii="Courier New" w:hAnsi="Courier New"/>
          <w:b w:val="0"/>
          <w:sz w:val="16"/>
        </w:rPr>
        <w:br/>
      </w:r>
      <w:r>
        <w:rPr>
          <w:rFonts w:ascii="Courier New" w:hAnsi="Courier New"/>
          <w:b w:val="0"/>
          <w:sz w:val="16"/>
        </w:rPr>
        <w:tab/>
        <w:tab/>
        <w:t>,is_published={prefix=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"cf_sql_bit"</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"Каталог конкретных услуг"</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"service_param_id"</w:t>
      </w:r>
      <w:r>
        <w:rPr>
          <w:rFonts w:ascii="Courier New" w:hAnsi="Courier New"/>
          <w:b w:val="0"/>
          <w:sz w:val="16"/>
        </w:rPr>
        <w:t>&gt;p.service_param_id&lt;/m:field&gt;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"service_id"</w:t>
      </w:r>
      <w:r>
        <w:rPr>
          <w:rFonts w:ascii="Courier New" w:hAnsi="Courier New"/>
          <w:b w:val="0"/>
          <w:sz w:val="16"/>
        </w:rPr>
        <w:t>&gt;p.service_id&lt;/m:field&gt;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"param"</w:t>
      </w:r>
      <w:r>
        <w:rPr>
          <w:rFonts w:ascii="Courier New" w:hAnsi="Courier New"/>
          <w:b w:val="0"/>
          <w:sz w:val="16"/>
        </w:rPr>
        <w:t>&gt;p.param&lt;/m:field&gt;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"component_code"</w:t>
      </w:r>
      <w:r>
        <w:rPr>
          <w:rFonts w:ascii="Courier New" w:hAnsi="Courier New"/>
          <w:b w:val="0"/>
          <w:sz w:val="16"/>
        </w:rPr>
        <w:t>&gt;p.component_code&lt;/m:field&gt;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"component"</w:t>
      </w:r>
      <w:r>
        <w:rPr>
          <w:rFonts w:ascii="Courier New" w:hAnsi="Courier New"/>
          <w:b w:val="0"/>
          <w:sz w:val="16"/>
        </w:rPr>
        <w:t>&gt;p.component&lt;/m:field&gt;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"measure_id"</w:t>
      </w:r>
      <w:r>
        <w:rPr>
          <w:rFonts w:ascii="Courier New" w:hAnsi="Courier New"/>
          <w:b w:val="0"/>
          <w:sz w:val="16"/>
        </w:rPr>
        <w:t>&gt;p.measure_id&lt;/m:field&gt;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"measure_short"</w:t>
      </w:r>
      <w:r>
        <w:rPr>
          <w:rFonts w:ascii="Courier New" w:hAnsi="Courier New"/>
          <w:b w:val="0"/>
          <w:sz w:val="16"/>
        </w:rPr>
        <w:t>&gt;p.measure_short&lt;/m:field&gt;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"min_value"</w:t>
      </w:r>
      <w:r>
        <w:rPr>
          <w:rFonts w:ascii="Courier New" w:hAnsi="Courier New"/>
          <w:b w:val="0"/>
          <w:sz w:val="16"/>
        </w:rPr>
        <w:t>&gt;p.min_value&lt;/m:field&gt;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"max_value"</w:t>
      </w:r>
      <w:r>
        <w:rPr>
          <w:rFonts w:ascii="Courier New" w:hAnsi="Courier New"/>
          <w:b w:val="0"/>
          <w:sz w:val="16"/>
        </w:rPr>
        <w:t>&gt;p.max_value&lt;/m:field&gt;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"incr"</w:t>
      </w:r>
      <w:r>
        <w:rPr>
          <w:rFonts w:ascii="Courier New" w:hAnsi="Courier New"/>
          <w:b w:val="0"/>
          <w:sz w:val="16"/>
        </w:rPr>
        <w:t>&gt;p.incr&lt;/m:field&gt;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"param_class_sort"</w:t>
      </w:r>
      <w:r>
        <w:rPr>
          <w:rFonts w:ascii="Courier New" w:hAnsi="Courier New"/>
          <w:b w:val="0"/>
          <w:sz w:val="16"/>
        </w:rPr>
        <w:t>&gt;p.param_class_sort&lt;/m:field&gt;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"param_sort"</w:t>
      </w:r>
      <w:r>
        <w:rPr>
          <w:rFonts w:ascii="Courier New" w:hAnsi="Courier New"/>
          <w:b w:val="0"/>
          <w:sz w:val="16"/>
        </w:rPr>
        <w:t>&gt;p.param_sort&lt;/m:field&gt;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"sku"</w:t>
      </w:r>
      <w:r>
        <w:rPr>
          <w:rFonts w:ascii="Courier New" w:hAnsi="Courier New"/>
          <w:b w:val="0"/>
          <w:sz w:val="16"/>
        </w:rPr>
        <w:t>&gt;p.sku&lt;/m:field&gt;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"is_multiple"</w:t>
      </w:r>
      <w:r>
        <w:rPr>
          <w:rFonts w:ascii="Courier New" w:hAnsi="Courier New"/>
          <w:b w:val="0"/>
          <w:sz w:val="16"/>
        </w:rPr>
        <w:t>&gt;p.is_multiple&lt;/m:field&gt;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"dt_load"</w:t>
      </w:r>
      <w:r>
        <w:rPr>
          <w:rFonts w:ascii="Courier New" w:hAnsi="Courier New"/>
          <w:b w:val="0"/>
          <w:sz w:val="16"/>
        </w:rPr>
        <w:t>&gt;p.dt_load&lt;/m:field&gt;</w:t>
      </w:r>
      <w:r>
        <w:rPr>
          <w:rFonts w:ascii="Courier New" w:hAnsi="Courier New"/>
          <w:b w:val="0"/>
          <w:sz w:val="16"/>
        </w:rPr>
        <w:br/>
      </w:r>
      <w:r>
        <w:rPr>
          <w:rFonts w:ascii="Courier New" w:hAnsi="Courier New"/>
          <w:b w:val="0"/>
          <w:sz w:val="16"/>
        </w:rPr>
        <w:tab/>
        <w:tab/>
        <w:tab/>
        <w:tab/>
        <w:tab/>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"business_line_id"</w:t>
      </w:r>
      <w:r>
        <w:rPr>
          <w:rFonts w:ascii="Courier New" w:hAnsi="Courier New"/>
          <w:b w:val="0"/>
          <w:sz w:val="16"/>
        </w:rPr>
        <w:t>&gt;s.business_line_id&lt;/m:field&gt;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"business_line"</w:t>
      </w:r>
      <w:r>
        <w:rPr>
          <w:rFonts w:ascii="Courier New" w:hAnsi="Courier New"/>
          <w:b w:val="0"/>
          <w:sz w:val="16"/>
        </w:rPr>
        <w:t>&gt;s.business_line&lt;/m:field&gt;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"area_id"</w:t>
      </w:r>
      <w:r>
        <w:rPr>
          <w:rFonts w:ascii="Courier New" w:hAnsi="Courier New"/>
          <w:b w:val="0"/>
          <w:sz w:val="16"/>
        </w:rPr>
        <w:t>&gt;s.area_id&lt;/m:field&gt;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w:t>
      </w:r>
      <w:r>
        <w:rPr>
          <w:rFonts w:ascii="Courier New" w:hAnsi="Courier New"/>
          <w:b w:val="0"/>
          <w:sz w:val="16"/>
        </w:rPr>
        <w:t>&gt;s.area&lt;/m:field&gt;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"area_code"</w:t>
      </w:r>
      <w:r>
        <w:rPr>
          <w:rFonts w:ascii="Courier New" w:hAnsi="Courier New"/>
          <w:b w:val="0"/>
          <w:sz w:val="16"/>
        </w:rPr>
        <w:t>&gt;s.area_code&lt;/m:field&gt;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"analytic_code"</w:t>
      </w:r>
      <w:r>
        <w:rPr>
          <w:rFonts w:ascii="Courier New" w:hAnsi="Courier New"/>
          <w:b w:val="0"/>
          <w:sz w:val="16"/>
        </w:rPr>
        <w:t>&gt;s.analytic_code&lt;/m:field&gt;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"abstract_service_id"</w:t>
      </w:r>
      <w:r>
        <w:rPr>
          <w:rFonts w:ascii="Courier New" w:hAnsi="Courier New"/>
          <w:b w:val="0"/>
          <w:sz w:val="16"/>
        </w:rPr>
        <w:t>&gt;s.abstract_service_id&lt;/m:field&gt;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w:t>
      </w:r>
      <w:r>
        <w:rPr>
          <w:rFonts w:ascii="Courier New" w:hAnsi="Courier New"/>
          <w:b w:val="0"/>
          <w:sz w:val="16"/>
        </w:rPr>
        <w:t>&gt;s.abstract_service&lt;/m:field&gt;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"abstract_service_code"</w:t>
      </w:r>
      <w:r>
        <w:rPr>
          <w:rFonts w:ascii="Courier New" w:hAnsi="Courier New"/>
          <w:b w:val="0"/>
          <w:sz w:val="16"/>
        </w:rPr>
        <w:t>&gt;s.abstract_service_code&lt;/m:field&gt;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"abstract_service_status_id"</w:t>
      </w:r>
      <w:r>
        <w:rPr>
          <w:rFonts w:ascii="Courier New" w:hAnsi="Courier New"/>
          <w:b w:val="0"/>
          <w:sz w:val="16"/>
        </w:rPr>
        <w:t>&gt;s.abstract_service_status_id&lt;/m:field&gt;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"abstract_service_status"</w:t>
      </w:r>
      <w:r>
        <w:rPr>
          <w:rFonts w:ascii="Courier New" w:hAnsi="Courier New"/>
          <w:b w:val="0"/>
          <w:sz w:val="16"/>
        </w:rPr>
        <w:t>&gt;s.abstract_service_status&lt;/m:field&gt;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"service_code"</w:t>
      </w:r>
      <w:r>
        <w:rPr>
          <w:rFonts w:ascii="Courier New" w:hAnsi="Courier New"/>
          <w:b w:val="0"/>
          <w:sz w:val="16"/>
        </w:rPr>
        <w:t>&gt;s.service_code&lt;/m:field&gt;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w:t>
      </w:r>
      <w:r>
        <w:rPr>
          <w:rFonts w:ascii="Courier New" w:hAnsi="Courier New"/>
          <w:b w:val="0"/>
          <w:sz w:val="16"/>
        </w:rPr>
        <w:t>&gt;s.service&lt;/m:field&gt;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"modifier"</w:t>
      </w:r>
      <w:r>
        <w:rPr>
          <w:rFonts w:ascii="Courier New" w:hAnsi="Courier New"/>
          <w:b w:val="0"/>
          <w:sz w:val="16"/>
        </w:rPr>
        <w:t>&gt;s.modifier&lt;/m:field&gt;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"modifier_code"</w:t>
      </w:r>
      <w:r>
        <w:rPr>
          <w:rFonts w:ascii="Courier New" w:hAnsi="Courier New"/>
          <w:b w:val="0"/>
          <w:sz w:val="16"/>
        </w:rPr>
        <w:t>&gt;s.modifier_code&lt;/m:field&gt;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"service_status_id"</w:t>
      </w:r>
      <w:r>
        <w:rPr>
          <w:rFonts w:ascii="Courier New" w:hAnsi="Courier New"/>
          <w:b w:val="0"/>
          <w:sz w:val="16"/>
        </w:rPr>
        <w:t>&gt;s.service_status_id&lt;/m:field&gt;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"service_status"</w:t>
      </w:r>
      <w:r>
        <w:rPr>
          <w:rFonts w:ascii="Courier New" w:hAnsi="Courier New"/>
          <w:b w:val="0"/>
          <w:sz w:val="16"/>
        </w:rPr>
        <w:t>&gt;s.service_status&lt;/m:field&gt;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"sort"</w:t>
      </w:r>
      <w:r>
        <w:rPr>
          <w:rFonts w:ascii="Courier New" w:hAnsi="Courier New"/>
          <w:b w:val="0"/>
          <w:sz w:val="16"/>
        </w:rPr>
        <w:t>&gt;s.sort&lt;/m:field&gt;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"vat_perc"</w:t>
      </w:r>
      <w:r>
        <w:rPr>
          <w:rFonts w:ascii="Courier New" w:hAnsi="Courier New"/>
          <w:b w:val="0"/>
          <w:sz w:val="16"/>
        </w:rPr>
        <w:t>&gt;s.vat_perc&lt;/m:field&gt;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"vat_free"</w:t>
      </w:r>
      <w:r>
        <w:rPr>
          <w:rFonts w:ascii="Courier New" w:hAnsi="Courier New"/>
          <w:b w:val="0"/>
          <w:sz w:val="16"/>
        </w:rPr>
        <w:t>&gt;s.vat_free&lt;/m:field&gt;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"vat_rate"</w:t>
      </w:r>
      <w:r>
        <w:rPr>
          <w:rFonts w:ascii="Courier New" w:hAnsi="Courier New"/>
          <w:b w:val="0"/>
          <w:sz w:val="16"/>
        </w:rPr>
        <w:t>&gt;s.vat_rate&lt;/m:field&gt;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"capacity_legend"</w:t>
      </w:r>
      <w:r>
        <w:rPr>
          <w:rFonts w:ascii="Courier New" w:hAnsi="Courier New"/>
          <w:b w:val="0"/>
          <w:sz w:val="16"/>
        </w:rPr>
        <w:t>&gt;s.capacity_legend&lt;/m:field&gt;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"commercial_note"</w:t>
      </w:r>
      <w:r>
        <w:rPr>
          <w:rFonts w:ascii="Courier New" w:hAnsi="Courier New"/>
          <w:b w:val="0"/>
          <w:sz w:val="16"/>
        </w:rPr>
        <w:t>&gt;commercial_note&lt;/m:field&gt;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"is_published"</w:t>
      </w:r>
      <w:r>
        <w:rPr>
          <w:rFonts w:ascii="Courier New" w:hAnsi="Courier New"/>
          <w:b w:val="0"/>
          <w:sz w:val="16"/>
        </w:rPr>
        <w:t>&gt;s.is_published&lt;/m:field&gt;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service_catalog.service_param 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service_catalog.service s </w:t>
      </w:r>
      <w:r>
        <w:rPr>
          <w:rFonts w:ascii="Courier New" w:hAnsi="Courier New"/>
          <w:b w:val="0"/>
          <w:color w:val="0D5C73"/>
          <w:sz w:val="16"/>
        </w:rPr>
        <w:t>on</w:t>
      </w:r>
      <w:r>
        <w:rPr>
          <w:rFonts w:ascii="Courier New" w:hAnsi="Courier New"/>
          <w:b w:val="0"/>
          <w:sz w:val="16"/>
        </w:rPr>
        <w:t xml:space="preserve"> (p.service_id=s.service_id)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analytic_code</w:t>
      </w:r>
      <w:r>
        <w:rPr>
          <w:rFonts w:ascii="Courier New" w:hAnsi="Courier New"/>
          <w:b w:val="0"/>
          <w:sz w:val="16"/>
        </w:rPr>
        <w:br/>
      </w:r>
      <w:r>
        <w:rPr>
          <w:rFonts w:ascii="Courier New" w:hAnsi="Courier New"/>
          <w:b w:val="0"/>
          <w:sz w:val="16"/>
        </w:rPr>
        <w:tab/>
        <w:tab/>
        <w:tab/>
        <w:tab/>
        <w:t>, abstract_service</w:t>
      </w:r>
      <w:r>
        <w:rPr>
          <w:rFonts w:ascii="Courier New" w:hAnsi="Courier New"/>
          <w:b w:val="0"/>
          <w:sz w:val="16"/>
        </w:rPr>
        <w:br/>
      </w:r>
      <w:r>
        <w:rPr>
          <w:rFonts w:ascii="Courier New" w:hAnsi="Courier New"/>
          <w:b w:val="0"/>
          <w:sz w:val="16"/>
        </w:rPr>
        <w:tab/>
        <w:tab/>
        <w:tab/>
        <w:tab/>
        <w:t>, service_id</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coalesce</w:t>
      </w:r>
      <w:r>
        <w:rPr>
          <w:rFonts w:ascii="Courier New" w:hAnsi="Courier New"/>
          <w:b w:val="0"/>
          <w:sz w:val="16"/>
        </w:rPr>
        <w:t>(sort,0)</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service_catalog.service_param 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service_catalog.service s </w:t>
      </w:r>
      <w:r>
        <w:rPr>
          <w:rFonts w:ascii="Courier New" w:hAnsi="Courier New"/>
          <w:b w:val="0"/>
          <w:color w:val="0D5C73"/>
          <w:sz w:val="16"/>
        </w:rPr>
        <w:t>on</w:t>
      </w:r>
      <w:r>
        <w:rPr>
          <w:rFonts w:ascii="Courier New" w:hAnsi="Courier New"/>
          <w:b w:val="0"/>
          <w:sz w:val="16"/>
        </w:rPr>
        <w:t xml:space="preserve"> (p.service_id=s.service_id)</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t>function plain2htm(s) {</w:t>
      </w:r>
      <w:r>
        <w:rPr>
          <w:rFonts w:ascii="Courier New" w:hAnsi="Courier New"/>
          <w:b w:val="0"/>
          <w:sz w:val="16"/>
        </w:rPr>
        <w:br/>
      </w:r>
      <w:r>
        <w:rPr>
          <w:rFonts w:ascii="Courier New" w:hAnsi="Courier New"/>
          <w:b w:val="0"/>
          <w:sz w:val="16"/>
        </w:rPr>
        <w:tab/>
        <w:tab/>
        <w:t>return replace(replace(s, chr(13),</w:t>
      </w:r>
      <w:r>
        <w:rPr>
          <w:rFonts w:ascii="Courier New" w:hAnsi="Courier New"/>
          <w:b w:val="0"/>
          <w:color w:val="1E7E34"/>
          <w:sz w:val="16"/>
        </w:rPr>
        <w:t>''</w:t>
      </w:r>
      <w:r>
        <w:rPr>
          <w:rFonts w:ascii="Courier New" w:hAnsi="Courier New"/>
          <w:b w:val="0"/>
          <w:sz w:val="16"/>
        </w:rPr>
        <w:t>,</w:t>
      </w:r>
      <w:r>
        <w:rPr>
          <w:rFonts w:ascii="Courier New" w:hAnsi="Courier New"/>
          <w:b w:val="0"/>
          <w:color w:val="1E7E34"/>
          <w:sz w:val="16"/>
        </w:rPr>
        <w:t>"ALL"</w:t>
      </w:r>
      <w:r>
        <w:rPr>
          <w:rFonts w:ascii="Courier New" w:hAnsi="Courier New"/>
          <w:b w:val="0"/>
          <w:sz w:val="16"/>
        </w:rPr>
        <w:t>),chr(10),</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htm2plain(s) {</w:t>
      </w:r>
      <w:r>
        <w:rPr>
          <w:rFonts w:ascii="Courier New" w:hAnsi="Courier New"/>
          <w:b w:val="0"/>
          <w:sz w:val="16"/>
        </w:rPr>
        <w:br/>
      </w:r>
      <w:r>
        <w:rPr>
          <w:rFonts w:ascii="Courier New" w:hAnsi="Courier New"/>
          <w:b w:val="0"/>
          <w:sz w:val="16"/>
        </w:rPr>
        <w:tab/>
        <w:tab/>
        <w:t xml:space="preserve">return replaceNoCase(s, </w:t>
      </w:r>
      <w:r>
        <w:rPr>
          <w:rFonts w:ascii="Courier New" w:hAnsi="Courier New"/>
          <w:b w:val="0"/>
          <w:color w:val="1E7E34"/>
          <w:sz w:val="16"/>
        </w:rPr>
        <w:t>'&lt;br/&gt;'</w:t>
      </w:r>
      <w:r>
        <w:rPr>
          <w:rFonts w:ascii="Courier New" w:hAnsi="Courier New"/>
          <w:b w:val="0"/>
          <w:sz w:val="16"/>
        </w:rPr>
        <w:t xml:space="preserve">, </w:t>
      </w:r>
      <w:r>
        <w:rPr>
          <w:rFonts w:ascii="Courier New" w:hAnsi="Courier New"/>
          <w:b w:val="0"/>
          <w:color w:val="1E7E34"/>
          <w:sz w:val="16"/>
        </w:rPr>
        <w:t>'#chr(13)##chr(10)#'</w:t>
      </w:r>
      <w:r>
        <w:rPr>
          <w:rFonts w:ascii="Courier New" w:hAnsi="Courier New"/>
          <w:b w:val="0"/>
          <w:sz w:val="16"/>
        </w:rPr>
        <w:t xml:space="preserve">, </w:t>
      </w:r>
      <w:r>
        <w:rPr>
          <w:rFonts w:ascii="Courier New" w:hAnsi="Courier New"/>
          <w:b w:val="0"/>
          <w:color w:val="1E7E34"/>
          <w:sz w:val="16"/>
        </w:rPr>
        <w:t>"ALL"</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br/>
      </w:r>
      <w:r>
        <w:rPr>
          <w:rFonts w:ascii="Courier New" w:hAnsi="Courier New"/>
          <w:b w:val="0"/>
          <w:sz w:val="16"/>
        </w:rPr>
        <w:tab/>
        <w:t>function cleanHtm(s) {</w:t>
      </w:r>
      <w:r>
        <w:rPr>
          <w:rFonts w:ascii="Courier New" w:hAnsi="Courier New"/>
          <w:b w:val="0"/>
          <w:sz w:val="16"/>
        </w:rPr>
        <w:br/>
      </w:r>
      <w:r>
        <w:rPr>
          <w:rFonts w:ascii="Courier New" w:hAnsi="Courier New"/>
          <w:b w:val="0"/>
          <w:sz w:val="16"/>
        </w:rPr>
        <w:tab/>
        <w:tab/>
        <w:t xml:space="preserve">return replaceList(s, </w:t>
      </w:r>
      <w:r>
        <w:rPr>
          <w:rFonts w:ascii="Courier New" w:hAnsi="Courier New"/>
          <w:b w:val="0"/>
          <w:color w:val="1E7E34"/>
          <w:sz w:val="16"/>
        </w:rPr>
        <w:t>'&lt;,&gt;,"'</w:t>
      </w:r>
      <w:r>
        <w:rPr>
          <w:rFonts w:ascii="Courier New" w:hAnsi="Courier New"/>
          <w:b w:val="0"/>
          <w:sz w:val="16"/>
        </w:rPr>
        <w:t xml:space="preserve">, </w:t>
      </w:r>
      <w:r>
        <w:rPr>
          <w:rFonts w:ascii="Courier New" w:hAnsi="Courier New"/>
          <w:b w:val="0"/>
          <w:color w:val="1E7E34"/>
          <w:sz w:val="16"/>
        </w:rPr>
        <w:t>'&amp;lt;,&amp;gt;,&amp;quot;'</w:t>
      </w:r>
      <w:r>
        <w:rPr>
          <w:rFonts w:ascii="Courier New" w:hAnsi="Courier New"/>
          <w:b w:val="0"/>
          <w:sz w:val="16"/>
        </w:rPr>
        <w:t xml:space="preserve">);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r>
      <w:r>
        <w:rPr>
          <w:rFonts w:ascii="Courier New" w:hAnsi="Courier New"/>
          <w:b w:val="0"/>
          <w:color w:val="1A5FB4"/>
          <w:sz w:val="16"/>
        </w:rPr>
        <w:t>&lt;/cfscript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"plain2HtmClean"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plain2htm(cleanHtm(s))/&gt;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"cleanInput"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htmlEditFormat(s)/&gt;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v1/resources/err.cfc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"/error"</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"Имитация ошибки HTTP для тестирования"</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"statusCode"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"200"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"statusText"</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representationOf(arguments.statusText).withStatus(arguments.statusCode)/&gt;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"/instances/{instanceUid}"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"Экземпляр сервиса"</w:t>
      </w:r>
      <w:r>
        <w:rPr>
          <w:rFonts w:ascii="Courier New" w:hAnsi="Courier New"/>
          <w:b w:val="0"/>
          <w:sz w:val="16"/>
        </w:rPr>
        <w:t>&gt;&lt;!--- *** TODO проверка принадлежности тенанту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&lt;m:field&gt;e.instance_uid::text </w:t>
      </w:r>
      <w:r>
        <w:rPr>
          <w:rFonts w:ascii="Courier New" w:hAnsi="Courier New"/>
          <w:b w:val="0"/>
          <w:color w:val="0D5C73"/>
          <w:sz w:val="16"/>
        </w:rPr>
        <w:t>as</w:t>
      </w:r>
      <w:r>
        <w:rPr>
          <w:rFonts w:ascii="Courier New" w:hAnsi="Courier New"/>
          <w:b w:val="0"/>
          <w:sz w:val="16"/>
        </w:rPr>
        <w:t xml:space="preserve"> instance_uid&lt;/m:field&gt;</w:t>
      </w:r>
      <w:r>
        <w:rPr>
          <w:rFonts w:ascii="Courier New" w:hAnsi="Courier New"/>
          <w:b w:val="0"/>
          <w:sz w:val="16"/>
        </w:rPr>
        <w:br/>
      </w:r>
      <w:r>
        <w:rPr>
          <w:rFonts w:ascii="Courier New" w:hAnsi="Courier New"/>
          <w:b w:val="0"/>
          <w:sz w:val="16"/>
        </w:rPr>
        <w:tab/>
        <w:tab/>
        <w:tab/>
        <w:tab/>
        <w:t>&lt;m:field&gt;e.display_name&lt;/m:field&gt;</w:t>
      </w:r>
      <w:r>
        <w:rPr>
          <w:rFonts w:ascii="Courier New" w:hAnsi="Courier New"/>
          <w:b w:val="0"/>
          <w:sz w:val="16"/>
        </w:rPr>
        <w:br/>
      </w:r>
      <w:r>
        <w:rPr>
          <w:rFonts w:ascii="Courier New" w:hAnsi="Courier New"/>
          <w:b w:val="0"/>
          <w:sz w:val="16"/>
        </w:rPr>
        <w:tab/>
        <w:tab/>
        <w:tab/>
        <w:tab/>
        <w:t>&lt;m:field&gt;e.service_id&lt;/m:field&gt;</w:t>
      </w:r>
      <w:r>
        <w:rPr>
          <w:rFonts w:ascii="Courier New" w:hAnsi="Courier New"/>
          <w:b w:val="0"/>
          <w:sz w:val="16"/>
        </w:rPr>
        <w:br/>
      </w:r>
      <w:r>
        <w:rPr>
          <w:rFonts w:ascii="Courier New" w:hAnsi="Courier New"/>
          <w:b w:val="0"/>
          <w:sz w:val="16"/>
        </w:rPr>
        <w:tab/>
        <w:tab/>
        <w:tab/>
        <w:tab/>
        <w:t>&lt;m:field&gt;e.descr&lt;/m:field&gt;</w:t>
      </w:r>
      <w:r>
        <w:rPr>
          <w:rFonts w:ascii="Courier New" w:hAnsi="Courier New"/>
          <w:b w:val="0"/>
          <w:sz w:val="16"/>
        </w:rPr>
        <w:br/>
      </w:r>
      <w:r>
        <w:rPr>
          <w:rFonts w:ascii="Courier New" w:hAnsi="Courier New"/>
          <w:b w:val="0"/>
          <w:sz w:val="16"/>
        </w:rPr>
        <w:tab/>
        <w:tab/>
        <w:tab/>
        <w:tab/>
        <w:t>&lt;m:field&gt;e.specification_item_id&lt;/m:field&gt;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&gt;e.is_auxiliary&lt;/m:field&gt;</w:t>
      </w:r>
      <w:r>
        <w:rPr>
          <w:rFonts w:ascii="Courier New" w:hAnsi="Courier New"/>
          <w:b w:val="0"/>
          <w:sz w:val="16"/>
        </w:rPr>
        <w:br/>
      </w:r>
      <w:r>
        <w:rPr>
          <w:rFonts w:ascii="Courier New" w:hAnsi="Courier New"/>
          <w:b w:val="0"/>
          <w:sz w:val="16"/>
        </w:rPr>
        <w:tab/>
        <w:tab/>
        <w:tab/>
        <w:tab/>
        <w:t xml:space="preserve">&lt;m:field&gt;to_char(e.dt_created,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instance_config_dt_created&lt;/m:field&gt;&lt;!--- to_json(e.dt_created)##&gt;&gt;</w:t>
      </w:r>
      <w:r>
        <w:rPr>
          <w:rFonts w:ascii="Courier New" w:hAnsi="Courier New"/>
          <w:b w:val="0"/>
          <w:color w:val="1E7E34"/>
          <w:sz w:val="16"/>
        </w:rPr>
        <w:t>'{}'</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 xml:space="preserve">&lt;m:field&gt;to_char(e.dt_updated,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instance_config_dt_updated&lt;/m:field&gt;</w:t>
      </w:r>
      <w:r>
        <w:rPr>
          <w:rFonts w:ascii="Courier New" w:hAnsi="Courier New"/>
          <w:b w:val="0"/>
          <w:sz w:val="16"/>
        </w:rPr>
        <w:br/>
      </w:r>
      <w:r>
        <w:rPr>
          <w:rFonts w:ascii="Courier New" w:hAnsi="Courier New"/>
          <w:b w:val="0"/>
          <w:sz w:val="16"/>
        </w:rPr>
        <w:tab/>
        <w:tab/>
        <w:tab/>
        <w:tab/>
        <w:t>&lt;m:field&gt;d.contract_id&lt;/m:field&gt;</w:t>
      </w:r>
      <w:r>
        <w:rPr>
          <w:rFonts w:ascii="Courier New" w:hAnsi="Courier New"/>
          <w:b w:val="0"/>
          <w:sz w:val="16"/>
        </w:rPr>
        <w:br/>
      </w:r>
      <w:r>
        <w:rPr>
          <w:rFonts w:ascii="Courier New" w:hAnsi="Courier New"/>
          <w:b w:val="0"/>
          <w:sz w:val="16"/>
        </w:rPr>
        <w:tab/>
        <w:tab/>
        <w:tab/>
        <w:tab/>
        <w:t>&lt;m:field&gt;i.specification_id&lt;/m:field&gt;</w:t>
      </w:r>
      <w:r>
        <w:rPr>
          <w:rFonts w:ascii="Courier New" w:hAnsi="Courier New"/>
          <w:b w:val="0"/>
          <w:sz w:val="16"/>
        </w:rPr>
        <w:br/>
      </w:r>
      <w:r>
        <w:rPr>
          <w:rFonts w:ascii="Courier New" w:hAnsi="Courier New"/>
          <w:b w:val="0"/>
          <w:sz w:val="16"/>
        </w:rPr>
        <w:tab/>
        <w:tab/>
        <w:tab/>
        <w:tab/>
        <w:t>&lt;m:field&gt;s.specification&lt;/m:field&gt;</w:t>
      </w:r>
      <w:r>
        <w:rPr>
          <w:rFonts w:ascii="Courier New" w:hAnsi="Courier New"/>
          <w:b w:val="0"/>
          <w:sz w:val="16"/>
        </w:rPr>
        <w:br/>
      </w:r>
      <w:r>
        <w:rPr>
          <w:rFonts w:ascii="Courier New" w:hAnsi="Courier New"/>
          <w:b w:val="0"/>
          <w:sz w:val="16"/>
        </w:rPr>
        <w:tab/>
        <w:tab/>
        <w:tab/>
        <w:tab/>
        <w:t>&lt;m:field&gt;i.quantity&lt;/m:field&gt;</w:t>
      </w:r>
      <w:r>
        <w:rPr>
          <w:rFonts w:ascii="Courier New" w:hAnsi="Courier New"/>
          <w:b w:val="0"/>
          <w:sz w:val="16"/>
        </w:rPr>
        <w:br/>
      </w:r>
      <w:r>
        <w:rPr>
          <w:rFonts w:ascii="Courier New" w:hAnsi="Courier New"/>
          <w:b w:val="0"/>
          <w:sz w:val="16"/>
        </w:rPr>
        <w:tab/>
        <w:tab/>
        <w:tab/>
        <w:tab/>
        <w:t>&lt;m:field&gt;i.price&lt;/m:field&gt;&lt;!--- *** не цена, а скидка (Считая ссылку на базовый тариф атрибутом сервиса) ---&gt;</w:t>
      </w:r>
      <w:r>
        <w:rPr>
          <w:rFonts w:ascii="Courier New" w:hAnsi="Courier New"/>
          <w:b w:val="0"/>
          <w:sz w:val="16"/>
        </w:rPr>
        <w:br/>
      </w:r>
      <w:r>
        <w:rPr>
          <w:rFonts w:ascii="Courier New" w:hAnsi="Courier New"/>
          <w:b w:val="0"/>
          <w:sz w:val="16"/>
        </w:rPr>
        <w:tab/>
        <w:tab/>
        <w:tab/>
        <w:tab/>
        <w:t>&lt;m:field&gt;v.svc&lt;/m:field&gt;</w:t>
      </w:r>
      <w:r>
        <w:rPr>
          <w:rFonts w:ascii="Courier New" w:hAnsi="Courier New"/>
          <w:b w:val="0"/>
          <w:sz w:val="16"/>
        </w:rPr>
        <w:br/>
      </w:r>
      <w:r>
        <w:rPr>
          <w:rFonts w:ascii="Courier New" w:hAnsi="Courier New"/>
          <w:b w:val="0"/>
          <w:sz w:val="16"/>
        </w:rPr>
        <w:tab/>
        <w:tab/>
        <w:tab/>
        <w:tab/>
        <w:t>&lt;m:field&gt;v.code&lt;/m:field&gt;</w:t>
      </w:r>
      <w:r>
        <w:rPr>
          <w:rFonts w:ascii="Courier New" w:hAnsi="Courier New"/>
          <w:b w:val="0"/>
          <w:sz w:val="16"/>
        </w:rPr>
        <w:br/>
      </w:r>
      <w:r>
        <w:rPr>
          <w:rFonts w:ascii="Courier New" w:hAnsi="Courier New"/>
          <w:b w:val="0"/>
          <w:sz w:val="16"/>
        </w:rPr>
        <w:tab/>
        <w:tab/>
        <w:tab/>
        <w:tab/>
        <w:t>&lt;m:field&gt;v.man</w:t>
      </w:r>
      <w:r>
        <w:rPr>
          <w:rFonts w:ascii="Courier New" w:hAnsi="Courier New"/>
          <w:b w:val="0"/>
          <w:sz w:val="16"/>
        </w:rPr>
        <w:br/>
      </w:r>
      <w:r>
        <w:rPr>
          <w:rFonts w:ascii="Courier New" w:hAnsi="Courier New"/>
          <w:b w:val="0"/>
          <w:sz w:val="16"/>
        </w:rPr>
        <w:tab/>
        <w:tab/>
        <w:tab/>
        <w:tab/>
        <w:t>&lt;/m:field&gt;</w:t>
      </w:r>
      <w:r>
        <w:rPr>
          <w:rFonts w:ascii="Courier New" w:hAnsi="Courier New"/>
          <w:b w:val="0"/>
          <w:sz w:val="16"/>
        </w:rPr>
        <w:br/>
      </w:r>
      <w:r>
        <w:rPr>
          <w:rFonts w:ascii="Courier New" w:hAnsi="Courier New"/>
          <w:b w:val="0"/>
          <w:sz w:val="16"/>
        </w:rPr>
        <w:tab/>
        <w:tab/>
        <w:tab/>
        <w:tab/>
        <w:t>&lt;m:field&gt;e.updater_id&lt;/m:field&gt;</w:t>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updater_login&lt;/m:field&gt;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updater_shortname&lt;/m:field&gt;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cast</w:t>
      </w:r>
      <w:r>
        <w:rPr>
          <w:rFonts w:ascii="Courier New" w:hAnsi="Courier New"/>
          <w:b w:val="0"/>
          <w:sz w:val="16"/>
        </w:rPr>
        <w:t>(st.instance_data-&gt;&gt;</w:t>
      </w:r>
      <w:r>
        <w:rPr>
          <w:rFonts w:ascii="Courier New" w:hAnsi="Courier New"/>
          <w:b w:val="0"/>
          <w:color w:val="1E7E34"/>
          <w:sz w:val="16"/>
        </w:rPr>
        <w:t>'params'</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json)-&gt;&gt;</w:t>
      </w:r>
      <w:r>
        <w:rPr>
          <w:rFonts w:ascii="Courier New" w:hAnsi="Courier New"/>
          <w:b w:val="0"/>
          <w:color w:val="1E7E34"/>
          <w:sz w:val="16"/>
        </w:rPr>
        <w:t>'resourceRealm'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resource_realm&lt;/m:field&gt;</w:t>
        <w:tab/>
        <w:tab/>
        <w:tab/>
        <w:tab/>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((io.dt_start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operation_is_in_progress&lt;/m:field&gt;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((io.dt_start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operation_is_pending&lt;/m:field&gt;</w:t>
        <w:tab/>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io.operation </w:t>
      </w:r>
      <w:r>
        <w:rPr>
          <w:rFonts w:ascii="Courier New" w:hAnsi="Courier New"/>
          <w:b w:val="0"/>
          <w:color w:val="0D5C73"/>
          <w:sz w:val="16"/>
        </w:rPr>
        <w:t>IN</w:t>
      </w:r>
      <w:r>
        <w:rPr>
          <w:rFonts w:ascii="Courier New" w:hAnsi="Courier New"/>
          <w:b w:val="0"/>
          <w:sz w:val="16"/>
        </w:rPr>
        <w:t xml:space="preserve"> (</w:t>
      </w:r>
      <w:r>
        <w:rPr>
          <w:rFonts w:ascii="Courier New" w:hAnsi="Courier New"/>
          <w:b w:val="0"/>
          <w:color w:val="1E7E34"/>
          <w:sz w:val="16"/>
        </w:rPr>
        <w:t>'delete'</w:t>
      </w:r>
      <w:r>
        <w:rPr>
          <w:rFonts w:ascii="Courier New" w:hAnsi="Courier New"/>
          <w:b w:val="0"/>
          <w:sz w:val="16"/>
        </w:rPr>
        <w:t xml:space="preserve">, </w:t>
      </w:r>
      <w:r>
        <w:rPr>
          <w:rFonts w:ascii="Courier New" w:hAnsi="Courier New"/>
          <w:b w:val="0"/>
          <w:color w:val="1E7E34"/>
          <w:sz w:val="16"/>
        </w:rPr>
        <w:t>'suspend'</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io.is_successful </w:t>
      </w:r>
      <w:r>
        <w:rPr>
          <w:rFonts w:ascii="Courier New" w:hAnsi="Courier New"/>
          <w:b w:val="0"/>
          <w:color w:val="0D5C73"/>
          <w:sz w:val="16"/>
        </w:rPr>
        <w:t>then</w:t>
      </w:r>
      <w:r>
        <w:rPr>
          <w:rFonts w:ascii="Courier New" w:hAnsi="Courier New"/>
          <w:b w:val="0"/>
          <w:sz w:val="16"/>
        </w:rPr>
        <w:t xml:space="preserve"> 0 /*</w:t>
      </w:r>
      <w:r>
        <w:rPr>
          <w:rFonts w:ascii="Courier New" w:hAnsi="Courier New"/>
          <w:b w:val="0"/>
          <w:color w:val="0D5C73"/>
          <w:sz w:val="16"/>
        </w:rPr>
        <w:t>null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io.is_successful </w:t>
      </w:r>
      <w:r>
        <w:rPr>
          <w:rFonts w:ascii="Courier New" w:hAnsi="Courier New"/>
          <w:b w:val="0"/>
          <w:color w:val="0D5C73"/>
          <w:sz w:val="16"/>
        </w:rPr>
        <w:t>then</w:t>
      </w:r>
      <w:r>
        <w:rPr>
          <w:rFonts w:ascii="Courier New" w:hAnsi="Courier New"/>
          <w:b w:val="0"/>
          <w:sz w:val="16"/>
        </w:rPr>
        <w:t xml:space="preserve"> 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CURRENT_TIMESTAMP - </w:t>
      </w:r>
      <w:r>
        <w:rPr>
          <w:rFonts w:ascii="Courier New" w:hAnsi="Courier New"/>
          <w:b w:val="0"/>
          <w:color w:val="0D5C73"/>
          <w:sz w:val="16"/>
        </w:rPr>
        <w:t>coalesce</w:t>
      </w:r>
      <w:r>
        <w:rPr>
          <w:rFonts w:ascii="Courier New" w:hAnsi="Courier New"/>
          <w:b w:val="0"/>
          <w:sz w:val="16"/>
        </w:rPr>
        <w:t xml:space="preserve">(io.dt_finish,CURRENT_TIMESTAMP))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else</w:t>
      </w:r>
      <w:r>
        <w:rPr>
          <w:rFonts w:ascii="Courier New" w:hAnsi="Courier New"/>
          <w:b w:val="0"/>
          <w:sz w:val="16"/>
        </w:rPr>
        <w:t xml:space="preserve"> 0 </w:t>
      </w:r>
      <w:r>
        <w:rPr>
          <w:rFonts w:ascii="Courier New" w:hAnsi="Courier New"/>
          <w:b w:val="0"/>
          <w:color w:val="0D5C73"/>
          <w:sz w:val="16"/>
        </w:rPr>
        <w:t>end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uptime&lt;/m:field&gt;</w:t>
        <w:tab/>
        <w:tab/>
        <w:tab/>
        <w:tab/>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tab/>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st.instance_uid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'not created'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st.is_deleted = </w:t>
      </w:r>
      <w:r>
        <w:rPr>
          <w:rFonts w:ascii="Courier New" w:hAnsi="Courier New"/>
          <w:b w:val="0"/>
          <w:color w:val="1E7E34"/>
          <w:sz w:val="16"/>
        </w:rPr>
        <w:t>'true'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'deleted'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st.is_suspended = </w:t>
      </w:r>
      <w:r>
        <w:rPr>
          <w:rFonts w:ascii="Courier New" w:hAnsi="Courier New"/>
          <w:b w:val="0"/>
          <w:color w:val="1E7E34"/>
          <w:sz w:val="16"/>
        </w:rPr>
        <w:t>'true'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'suspended'</w:t>
      </w:r>
      <w:r>
        <w:rPr>
          <w:rFonts w:ascii="Courier New" w:hAnsi="Courier New"/>
          <w:b w:val="0"/>
          <w:sz w:val="16"/>
        </w:rPr>
        <w:br/>
      </w:r>
      <w:r>
        <w:rPr>
          <w:rFonts w:ascii="Courier New" w:hAnsi="Courier New"/>
          <w:b w:val="0"/>
          <w:sz w:val="16"/>
        </w:rPr>
        <w:tab/>
        <w:tab/>
        <w:tab/>
        <w:tab/>
        <w:tab/>
        <w:t>/*</w:t>
      </w:r>
      <w:r>
        <w:rPr>
          <w:rFonts w:ascii="Courier New" w:hAnsi="Courier New"/>
          <w:b w:val="0"/>
          <w:color w:val="0D5C73"/>
          <w:sz w:val="16"/>
        </w:rPr>
        <w:t>when</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(st.is_deleted,</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(st.is_suspended, </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'running'</w:t>
      </w:r>
      <w:r>
        <w:rPr>
          <w:rFonts w:ascii="Courier New" w:hAnsi="Courier New"/>
          <w:b w:val="0"/>
          <w:sz w:val="16"/>
        </w:rPr>
        <w:t>*/</w:t>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(st.is_deleted,</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(st.is_suspended, </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'running'</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io.instance_uid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'not configured'</w:t>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else</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end</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explained_status</w:t>
      </w:r>
      <w:r>
        <w:rPr>
          <w:rFonts w:ascii="Courier New" w:hAnsi="Courier New"/>
          <w:b w:val="0"/>
          <w:sz w:val="16"/>
        </w:rPr>
        <w:br/>
      </w:r>
      <w:r>
        <w:rPr>
          <w:rFonts w:ascii="Courier New" w:hAnsi="Courier New"/>
          <w:b w:val="0"/>
          <w:sz w:val="16"/>
        </w:rPr>
        <w:tab/>
        <w:tab/>
        <w:tab/>
        <w:tab/>
        <w:t>&lt;/m:field&gt;</w:t>
        <w:tab/>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w:t>
      </w:r>
      <w:r>
        <w:rPr>
          <w:rFonts w:ascii="Courier New" w:hAnsi="Courier New"/>
          <w:b w:val="0"/>
          <w:color w:val="0D5C73"/>
          <w:sz w:val="16"/>
        </w:rPr>
        <w:t>distinct</w:t>
      </w:r>
      <w:r>
        <w:rPr>
          <w:rFonts w:ascii="Courier New" w:hAnsi="Courier New"/>
          <w:b w:val="0"/>
          <w:sz w:val="16"/>
        </w:rPr>
        <w:t xml:space="preserve"> r.resource_realm)</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r.resource_realm_id=a.resource_realm_id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(a.contract_id </w:t>
      </w:r>
      <w:r>
        <w:rPr>
          <w:rFonts w:ascii="Courier New" w:hAnsi="Courier New"/>
          <w:b w:val="0"/>
          <w:color w:val="0D5C73"/>
          <w:sz w:val="16"/>
        </w:rPr>
        <w:t>IN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contract_id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contract 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d.contragent_id=k.contragent_id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d.is_closed</w:t>
        <w:tab/>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OR</w:t>
      </w:r>
      <w:r>
        <w:rPr>
          <w:rFonts w:ascii="Courier New" w:hAnsi="Courier New"/>
          <w:b w:val="0"/>
          <w:sz w:val="16"/>
        </w:rPr>
        <w:t xml:space="preserve"> a.contract_id=0) /*0 means access to any contract*/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r.resource_realm_type_id=v.resource_realm_type_id) </w:t>
      </w:r>
      <w:r>
        <w:rPr>
          <w:rFonts w:ascii="Courier New" w:hAnsi="Courier New"/>
          <w:b w:val="0"/>
          <w:color w:val="0D5C73"/>
          <w:sz w:val="16"/>
        </w:rPr>
        <w:t>as</w:t>
      </w:r>
      <w:r>
        <w:rPr>
          <w:rFonts w:ascii="Courier New" w:hAnsi="Courier New"/>
          <w:b w:val="0"/>
          <w:sz w:val="16"/>
        </w:rPr>
        <w:t xml:space="preserve"> resource_realm_cnt </w:t>
      </w:r>
      <w:r>
        <w:rPr>
          <w:rFonts w:ascii="Courier New" w:hAnsi="Courier New"/>
          <w:b w:val="0"/>
          <w:sz w:val="16"/>
        </w:rPr>
        <w:br/>
      </w:r>
      <w:r>
        <w:rPr>
          <w:rFonts w:ascii="Courier New" w:hAnsi="Courier New"/>
          <w:b w:val="0"/>
          <w:sz w:val="16"/>
        </w:rPr>
        <w:tab/>
        <w:tab/>
        <w:tab/>
        <w:tab/>
        <w:t>&lt;/m:field&gt;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(e.updater_id=u.usr_id)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ist.instance_state_uid, ist.instance_uid, ist.version, ist.dt_state, ist.is_test</w:t>
      </w:r>
      <w:r>
        <w:rPr>
          <w:rFonts w:ascii="Courier New" w:hAnsi="Courier New"/>
          <w:b w:val="0"/>
          <w:sz w:val="16"/>
        </w:rPr>
        <w:br/>
      </w:r>
      <w:r>
        <w:rPr>
          <w:rFonts w:ascii="Courier New" w:hAnsi="Courier New"/>
          <w:b w:val="0"/>
          <w:sz w:val="16"/>
        </w:rPr>
        <w:tab/>
        <w:tab/>
        <w:tab/>
        <w:tab/>
        <w:tab/>
        <w:t>,(ist.instance_data-&gt;&gt;</w:t>
      </w:r>
      <w:r>
        <w:rPr>
          <w:rFonts w:ascii="Courier New" w:hAnsi="Courier New"/>
          <w:b w:val="0"/>
          <w:color w:val="1E7E34"/>
          <w:sz w:val="16"/>
        </w:rPr>
        <w:t>'isSuspended'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is_suspended</w:t>
      </w:r>
      <w:r>
        <w:rPr>
          <w:rFonts w:ascii="Courier New" w:hAnsi="Courier New"/>
          <w:b w:val="0"/>
          <w:sz w:val="16"/>
        </w:rPr>
        <w:br/>
      </w:r>
      <w:r>
        <w:rPr>
          <w:rFonts w:ascii="Courier New" w:hAnsi="Courier New"/>
          <w:b w:val="0"/>
          <w:sz w:val="16"/>
        </w:rPr>
        <w:tab/>
        <w:tab/>
        <w:tab/>
        <w:tab/>
        <w:tab/>
        <w:t>,(ist.instance_data-&gt;&gt;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is_deleted </w:t>
      </w:r>
      <w:r>
        <w:rPr>
          <w:rFonts w:ascii="Courier New" w:hAnsi="Courier New"/>
          <w:b w:val="0"/>
          <w:sz w:val="16"/>
        </w:rPr>
        <w:br/>
      </w:r>
      <w:r>
        <w:rPr>
          <w:rFonts w:ascii="Courier New" w:hAnsi="Courier New"/>
          <w:b w:val="0"/>
          <w:sz w:val="16"/>
        </w:rPr>
        <w:tab/>
        <w:tab/>
        <w:tab/>
        <w:tab/>
        <w:tab/>
        <w:t>,ist.instance_data</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instance_state ist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(version) </w:t>
      </w:r>
      <w:r>
        <w:rPr>
          <w:rFonts w:ascii="Courier New" w:hAnsi="Courier New"/>
          <w:b w:val="0"/>
          <w:color w:val="0D5C73"/>
          <w:sz w:val="16"/>
        </w:rPr>
        <w:t>as</w:t>
      </w:r>
      <w:r>
        <w:rPr>
          <w:rFonts w:ascii="Courier New" w:hAnsi="Courier New"/>
          <w:b w:val="0"/>
          <w:sz w:val="16"/>
        </w:rPr>
        <w:t xml:space="preserve"> version </w:t>
      </w:r>
      <w:r>
        <w:rPr>
          <w:rFonts w:ascii="Courier New" w:hAnsi="Courier New"/>
          <w:b w:val="0"/>
          <w:color w:val="0D5C73"/>
          <w:sz w:val="16"/>
        </w:rPr>
        <w:t>from</w:t>
      </w:r>
      <w:r>
        <w:rPr>
          <w:rFonts w:ascii="Courier New" w:hAnsi="Courier New"/>
          <w:b w:val="0"/>
          <w:sz w:val="16"/>
        </w:rPr>
        <w:t xml:space="preserve"> instance_state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on</w:t>
      </w:r>
      <w:r>
        <w:rPr>
          <w:rFonts w:ascii="Courier New" w:hAnsi="Courier New"/>
          <w:b w:val="0"/>
          <w:sz w:val="16"/>
        </w:rPr>
        <w:t xml:space="preserve"> (ist.instance_uid=lastv.instance_uid </w:t>
      </w:r>
      <w:r>
        <w:rPr>
          <w:rFonts w:ascii="Courier New" w:hAnsi="Courier New"/>
          <w:b w:val="0"/>
          <w:color w:val="0D5C73"/>
          <w:sz w:val="16"/>
        </w:rPr>
        <w:t>AND</w:t>
      </w:r>
      <w:r>
        <w:rPr>
          <w:rFonts w:ascii="Courier New" w:hAnsi="Courier New"/>
          <w:b w:val="0"/>
          <w:sz w:val="16"/>
        </w:rPr>
        <w:t xml:space="preserve"> ist.version=lastv.version) ) st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on</w:t>
      </w:r>
      <w:r>
        <w:rPr>
          <w:rFonts w:ascii="Courier New" w:hAnsi="Courier New"/>
          <w:b w:val="0"/>
          <w:sz w:val="16"/>
        </w:rPr>
        <w:t xml:space="preserve"> (e.instance_uid=st.instance_uid)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o.instance_operation_uid, o.instance_uid, o.operation, o.dt_submit, o.submit_result, o.dt_start, o.dt_finish, o.is_successful</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(dt_submit) </w:t>
      </w:r>
      <w:r>
        <w:rPr>
          <w:rFonts w:ascii="Courier New" w:hAnsi="Courier New"/>
          <w:b w:val="0"/>
          <w:color w:val="0D5C73"/>
          <w:sz w:val="16"/>
        </w:rPr>
        <w:t>as</w:t>
      </w:r>
      <w:r>
        <w:rPr>
          <w:rFonts w:ascii="Courier New" w:hAnsi="Courier New"/>
          <w:b w:val="0"/>
          <w:sz w:val="16"/>
        </w:rPr>
        <w:t xml:space="preserve"> dt_submit </w:t>
      </w:r>
      <w:r>
        <w:rPr>
          <w:rFonts w:ascii="Courier New" w:hAnsi="Courier New"/>
          <w:b w:val="0"/>
          <w:color w:val="0D5C73"/>
          <w:sz w:val="16"/>
        </w:rPr>
        <w:t>from</w:t>
      </w:r>
      <w:r>
        <w:rPr>
          <w:rFonts w:ascii="Courier New" w:hAnsi="Courier New"/>
          <w:b w:val="0"/>
          <w:sz w:val="16"/>
        </w:rPr>
        <w:t xml:space="preserve"> instance_operation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on</w:t>
      </w:r>
      <w:r>
        <w:rPr>
          <w:rFonts w:ascii="Courier New" w:hAnsi="Courier New"/>
          <w:b w:val="0"/>
          <w:sz w:val="16"/>
        </w:rPr>
        <w:t xml:space="preserve"> (o.instance_uid=lastv.instance_uid </w:t>
      </w:r>
      <w:r>
        <w:rPr>
          <w:rFonts w:ascii="Courier New" w:hAnsi="Courier New"/>
          <w:b w:val="0"/>
          <w:color w:val="0D5C73"/>
          <w:sz w:val="16"/>
        </w:rPr>
        <w:t>AND</w:t>
      </w:r>
      <w:r>
        <w:rPr>
          <w:rFonts w:ascii="Courier New" w:hAnsi="Courier New"/>
          <w:b w:val="0"/>
          <w:sz w:val="16"/>
        </w:rPr>
        <w:t xml:space="preserve"> o.dt_submit=lastv.dt_submit) ) io</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on</w:t>
      </w:r>
      <w:r>
        <w:rPr>
          <w:rFonts w:ascii="Courier New" w:hAnsi="Courier New"/>
          <w:b w:val="0"/>
          <w:sz w:val="16"/>
        </w:rPr>
        <w:t xml:space="preserve"> (e.instance_uid=io.instance_uid)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/&gt;&lt;!--- access protection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&lt;!--- *** правильнее при попытке доступа к чужому инстансу (НСД) выбрасывать 403, а тут будет 404, но так тоже делают, например, в gitea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local.qInstance.recordCount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"Instance not found or no permission to view"</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&lt;!--- instanceData?.suspended</w:t>
      </w:r>
      <w:r>
        <w:rPr>
          <w:rFonts w:ascii="Courier New" w:hAnsi="Courier New"/>
          <w:b w:val="0"/>
          <w:sz w:val="16"/>
        </w:rPr>
        <w:br/>
      </w:r>
      <w:r>
        <w:rPr>
          <w:rFonts w:ascii="Courier New" w:hAnsi="Courier New"/>
          <w:b w:val="0"/>
          <w:sz w:val="16"/>
        </w:rPr>
        <w:tab/>
        <w:tab/>
        <w:t>instanceData?.out?.monitoring?.allDashboards</w:t>
      </w:r>
      <w:r>
        <w:rPr>
          <w:rFonts w:ascii="Courier New" w:hAnsi="Courier New"/>
          <w:b w:val="0"/>
          <w:sz w:val="16"/>
        </w:rPr>
        <w:br/>
      </w:r>
      <w:r>
        <w:rPr>
          <w:rFonts w:ascii="Courier New" w:hAnsi="Courier New"/>
          <w:b w:val="0"/>
          <w:sz w:val="16"/>
        </w:rPr>
        <w:tab/>
        <w:tab/>
        <w:t xml:space="preserve">instanceData?.params </w:t>
      </w:r>
      <w:r>
        <w:rPr>
          <w:rFonts w:ascii="Courier New" w:hAnsi="Courier New"/>
          <w:b w:val="0"/>
          <w:sz w:val="16"/>
        </w:rPr>
        <w:br/>
      </w:r>
      <w:r>
        <w:rPr>
          <w:rFonts w:ascii="Courier New" w:hAnsi="Courier New"/>
          <w:b w:val="0"/>
          <w:sz w:val="16"/>
        </w:rPr>
        <w:tab/>
        <w:tab/>
        <w:t>instanceData?.out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"local.qCurrentState"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"local.currentStateTitleMap"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&lt;m:field&gt;st.instance_state_uid::text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&lt;m:field&gt;st.version&lt;/m:field&gt;</w:t>
      </w:r>
      <w:r>
        <w:rPr>
          <w:rFonts w:ascii="Courier New" w:hAnsi="Courier New"/>
          <w:b w:val="0"/>
          <w:sz w:val="16"/>
        </w:rPr>
        <w:br/>
      </w:r>
      <w:r>
        <w:rPr>
          <w:rFonts w:ascii="Courier New" w:hAnsi="Courier New"/>
          <w:b w:val="0"/>
          <w:sz w:val="16"/>
        </w:rPr>
        <w:tab/>
        <w:tab/>
        <w:tab/>
        <w:tab/>
        <w:t>&lt;m:field&gt;st.creator_id&lt;/m:field&gt;</w:t>
      </w:r>
      <w:r>
        <w:rPr>
          <w:rFonts w:ascii="Courier New" w:hAnsi="Courier New"/>
          <w:b w:val="0"/>
          <w:sz w:val="16"/>
        </w:rPr>
        <w:br/>
      </w:r>
      <w:r>
        <w:rPr>
          <w:rFonts w:ascii="Courier New" w:hAnsi="Courier New"/>
          <w:b w:val="0"/>
          <w:sz w:val="16"/>
        </w:rPr>
        <w:tab/>
        <w:tab/>
        <w:tab/>
        <w:tab/>
        <w:t xml:space="preserve">&lt;m:field&gt;to_char(st.dt_state,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dt_state&lt;/m:field&gt;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&gt;st.is_test&lt;/m:field&gt;</w:t>
      </w:r>
      <w:r>
        <w:rPr>
          <w:rFonts w:ascii="Courier New" w:hAnsi="Courier New"/>
          <w:b w:val="0"/>
          <w:sz w:val="16"/>
        </w:rPr>
        <w:br/>
      </w:r>
      <w:r>
        <w:rPr>
          <w:rFonts w:ascii="Courier New" w:hAnsi="Courier New"/>
          <w:b w:val="0"/>
          <w:sz w:val="16"/>
        </w:rPr>
        <w:tab/>
        <w:tab/>
        <w:tab/>
        <w:tab/>
        <w:t xml:space="preserve">&lt;m:field&gt;st.instance_operation_uid::text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(deserializeJson(x))}#</w:t>
      </w:r>
      <w:r>
        <w:rPr>
          <w:rFonts w:ascii="Courier New" w:hAnsi="Courier New"/>
          <w:b w:val="0"/>
          <w:sz w:val="16"/>
        </w:rPr>
        <w:t>&gt;st.instance_data-&gt;&gt;</w:t>
      </w:r>
      <w:r>
        <w:rPr>
          <w:rFonts w:ascii="Courier New" w:hAnsi="Courier New"/>
          <w:b w:val="0"/>
          <w:color w:val="1E7E34"/>
          <w:sz w:val="16"/>
        </w:rPr>
        <w:t>'out'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out&lt;/m:field&gt;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(deserializeJson(x))}#</w:t>
      </w:r>
      <w:r>
        <w:rPr>
          <w:rFonts w:ascii="Courier New" w:hAnsi="Courier New"/>
          <w:b w:val="0"/>
          <w:sz w:val="16"/>
        </w:rPr>
        <w:t>&gt;st.instance_data-&gt;&gt;</w:t>
      </w:r>
      <w:r>
        <w:rPr>
          <w:rFonts w:ascii="Courier New" w:hAnsi="Courier New"/>
          <w:b w:val="0"/>
          <w:color w:val="1E7E34"/>
          <w:sz w:val="16"/>
        </w:rPr>
        <w:t>'params'</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params&lt;/m:field&gt;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(deserializeJson(x))}#</w:t>
      </w:r>
      <w:r>
        <w:rPr>
          <w:rFonts w:ascii="Courier New" w:hAnsi="Courier New"/>
          <w:b w:val="0"/>
          <w:sz w:val="16"/>
        </w:rPr>
        <w:t>&gt;st.instance_data-&gt;&gt;</w:t>
      </w:r>
      <w:r>
        <w:rPr>
          <w:rFonts w:ascii="Courier New" w:hAnsi="Courier New"/>
          <w:b w:val="0"/>
          <w:color w:val="1E7E34"/>
          <w:sz w:val="16"/>
        </w:rPr>
        <w:t>'vault'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vault&lt;/m:field&gt;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(x GT 0)}#</w:t>
      </w:r>
      <w:r>
        <w:rPr>
          <w:rFonts w:ascii="Courier New" w:hAnsi="Courier New"/>
          <w:b w:val="0"/>
          <w:sz w:val="16"/>
        </w:rPr>
        <w:t>&gt;(st.instance_data-&gt;&gt;</w:t>
      </w:r>
      <w:r>
        <w:rPr>
          <w:rFonts w:ascii="Courier New" w:hAnsi="Courier New"/>
          <w:b w:val="0"/>
          <w:color w:val="1E7E34"/>
          <w:sz w:val="16"/>
        </w:rPr>
        <w:t>'isDeleted'</w:t>
      </w:r>
      <w:r>
        <w:rPr>
          <w:rFonts w:ascii="Courier New" w:hAnsi="Courier New"/>
          <w:b w:val="0"/>
          <w:sz w:val="16"/>
        </w:rPr>
        <w:t xml:space="preserve">)::boolean </w:t>
      </w:r>
      <w:r>
        <w:rPr>
          <w:rFonts w:ascii="Courier New" w:hAnsi="Courier New"/>
          <w:b w:val="0"/>
          <w:color w:val="0D5C73"/>
          <w:sz w:val="16"/>
        </w:rPr>
        <w:t>as</w:t>
      </w:r>
      <w:r>
        <w:rPr>
          <w:rFonts w:ascii="Courier New" w:hAnsi="Courier New"/>
          <w:b w:val="0"/>
          <w:sz w:val="16"/>
        </w:rPr>
        <w:t xml:space="preserve"> is_deleted&lt;/m:field&gt;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(x GT 0)}#</w:t>
      </w:r>
      <w:r>
        <w:rPr>
          <w:rFonts w:ascii="Courier New" w:hAnsi="Courier New"/>
          <w:b w:val="0"/>
          <w:sz w:val="16"/>
        </w:rPr>
        <w:t>&gt;(st.instance_data-&gt;&gt;</w:t>
      </w:r>
      <w:r>
        <w:rPr>
          <w:rFonts w:ascii="Courier New" w:hAnsi="Courier New"/>
          <w:b w:val="0"/>
          <w:color w:val="1E7E34"/>
          <w:sz w:val="16"/>
        </w:rPr>
        <w:t>'isSuspended'</w:t>
      </w:r>
      <w:r>
        <w:rPr>
          <w:rFonts w:ascii="Courier New" w:hAnsi="Courier New"/>
          <w:b w:val="0"/>
          <w:sz w:val="16"/>
        </w:rPr>
        <w:t xml:space="preserve">)::boolean </w:t>
      </w:r>
      <w:r>
        <w:rPr>
          <w:rFonts w:ascii="Courier New" w:hAnsi="Courier New"/>
          <w:b w:val="0"/>
          <w:color w:val="0D5C73"/>
          <w:sz w:val="16"/>
        </w:rPr>
        <w:t>as</w:t>
      </w:r>
      <w:r>
        <w:rPr>
          <w:rFonts w:ascii="Courier New" w:hAnsi="Courier New"/>
          <w:b w:val="0"/>
          <w:sz w:val="16"/>
        </w:rPr>
        <w:t xml:space="preserve"> is_suspended&lt;/m:field&gt;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 st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st.instance_uid=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st.version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&gt;&lt;!--- берем local.qInstance.instance_uid ради изоляции (access protection)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local.isCreated = (local.qCurrentState.recordCount GT 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local.isDeleted = (local.qCurrentState.is_deleted GT 0)/&gt;</w:t>
      </w:r>
      <w:r>
        <w:rPr>
          <w:rFonts w:ascii="Courier New" w:hAnsi="Courier New"/>
          <w:b w:val="0"/>
          <w:sz w:val="16"/>
        </w:rPr>
        <w:br/>
      </w:r>
      <w:r>
        <w:rPr>
          <w:rFonts w:ascii="Courier New" w:hAnsi="Courier New"/>
          <w:b w:val="0"/>
          <w:sz w:val="16"/>
        </w:rPr>
        <w:tab/>
        <w:tab/>
        <w:t>&lt;!--- операция, создавшая текущее состояние ---&gt;</w:t>
      </w:r>
      <w:r>
        <w:rPr>
          <w:rFonts w:ascii="Courier New" w:hAnsi="Courier New"/>
          <w:b w:val="0"/>
          <w:sz w:val="16"/>
        </w:rPr>
        <w:br/>
      </w:r>
      <w:r>
        <w:rPr>
          <w:rFonts w:ascii="Courier New" w:hAnsi="Courier New"/>
          <w:b w:val="0"/>
          <w:sz w:val="16"/>
        </w:rPr>
        <w:tab/>
        <w:tab/>
        <w:t>&lt;!--- *** странноватый селект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"local.operationTitleMap"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&lt;m:field&gt;o.instance_operation_uid::text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 xml:space="preserve">&lt;m:field&gt;status.instance_state_uid::text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 xml:space="preserve">&lt;m:field&gt;status.version </w:t>
      </w:r>
      <w:r>
        <w:rPr>
          <w:rFonts w:ascii="Courier New" w:hAnsi="Courier New"/>
          <w:b w:val="0"/>
          <w:color w:val="0D5C73"/>
          <w:sz w:val="16"/>
        </w:rPr>
        <w:t>as</w:t>
      </w:r>
      <w:r>
        <w:rPr>
          <w:rFonts w:ascii="Courier New" w:hAnsi="Courier New"/>
          <w:b w:val="0"/>
          <w:sz w:val="16"/>
        </w:rPr>
        <w:t xml:space="preserve"> state_version&lt;/m:field&gt;</w:t>
      </w:r>
      <w:r>
        <w:rPr>
          <w:rFonts w:ascii="Courier New" w:hAnsi="Courier New"/>
          <w:b w:val="0"/>
          <w:sz w:val="16"/>
        </w:rPr>
        <w:br/>
      </w:r>
      <w:r>
        <w:rPr>
          <w:rFonts w:ascii="Courier New" w:hAnsi="Courier New"/>
          <w:b w:val="0"/>
          <w:sz w:val="16"/>
        </w:rPr>
        <w:tab/>
        <w:tab/>
        <w:tab/>
        <w:tab/>
        <w:t>&lt;m:field&gt;o.operation&lt;/m:field&gt;</w:t>
      </w:r>
      <w:r>
        <w:rPr>
          <w:rFonts w:ascii="Courier New" w:hAnsi="Courier New"/>
          <w:b w:val="0"/>
          <w:sz w:val="16"/>
        </w:rPr>
        <w:br/>
      </w:r>
      <w:r>
        <w:rPr>
          <w:rFonts w:ascii="Courier New" w:hAnsi="Courier New"/>
          <w:b w:val="0"/>
          <w:sz w:val="16"/>
        </w:rPr>
        <w:tab/>
        <w:tab/>
        <w:tab/>
        <w:tab/>
        <w:t>&lt;m:field&gt;o.resource_realm_id&lt;/m:field&gt;</w:t>
      </w:r>
      <w:r>
        <w:rPr>
          <w:rFonts w:ascii="Courier New" w:hAnsi="Courier New"/>
          <w:b w:val="0"/>
          <w:sz w:val="16"/>
        </w:rPr>
        <w:br/>
      </w:r>
      <w:r>
        <w:rPr>
          <w:rFonts w:ascii="Courier New" w:hAnsi="Courier New"/>
          <w:b w:val="0"/>
          <w:sz w:val="16"/>
        </w:rPr>
        <w:tab/>
        <w:tab/>
        <w:tab/>
        <w:tab/>
        <w:t>&lt;m:field&gt;r.resource_realm&lt;/m:field&gt;</w:t>
      </w:r>
      <w:r>
        <w:rPr>
          <w:rFonts w:ascii="Courier New" w:hAnsi="Courier New"/>
          <w:b w:val="0"/>
          <w:sz w:val="16"/>
        </w:rPr>
        <w:br/>
      </w:r>
      <w:r>
        <w:rPr>
          <w:rFonts w:ascii="Courier New" w:hAnsi="Courier New"/>
          <w:b w:val="0"/>
          <w:sz w:val="16"/>
        </w:rPr>
        <w:tab/>
        <w:tab/>
        <w:tab/>
        <w:tab/>
        <w:t xml:space="preserve">&lt;m:field&gt;to_char(o.dt_submit,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dt_submit&lt;/m:field&gt;</w:t>
      </w:r>
      <w:r>
        <w:rPr>
          <w:rFonts w:ascii="Courier New" w:hAnsi="Courier New"/>
          <w:b w:val="0"/>
          <w:sz w:val="16"/>
        </w:rPr>
        <w:br/>
      </w:r>
      <w:r>
        <w:rPr>
          <w:rFonts w:ascii="Courier New" w:hAnsi="Courier New"/>
          <w:b w:val="0"/>
          <w:sz w:val="16"/>
        </w:rPr>
        <w:tab/>
        <w:tab/>
        <w:tab/>
        <w:tab/>
        <w:t>&lt;m:field&gt;o.submit_result&lt;/m:field&gt;</w:t>
      </w:r>
      <w:r>
        <w:rPr>
          <w:rFonts w:ascii="Courier New" w:hAnsi="Courier New"/>
          <w:b w:val="0"/>
          <w:sz w:val="16"/>
        </w:rPr>
        <w:br/>
      </w:r>
      <w:r>
        <w:rPr>
          <w:rFonts w:ascii="Courier New" w:hAnsi="Courier New"/>
          <w:b w:val="0"/>
          <w:sz w:val="16"/>
        </w:rPr>
        <w:tab/>
        <w:tab/>
        <w:tab/>
        <w:tab/>
        <w:t xml:space="preserve">&lt;m:field&gt;to_char(o.dt_start,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dt_start&lt;/m:field&gt;</w:t>
      </w:r>
      <w:r>
        <w:rPr>
          <w:rFonts w:ascii="Courier New" w:hAnsi="Courier New"/>
          <w:b w:val="0"/>
          <w:sz w:val="16"/>
        </w:rPr>
        <w:br/>
      </w:r>
      <w:r>
        <w:rPr>
          <w:rFonts w:ascii="Courier New" w:hAnsi="Courier New"/>
          <w:b w:val="0"/>
          <w:sz w:val="16"/>
        </w:rPr>
        <w:tab/>
        <w:tab/>
        <w:tab/>
        <w:tab/>
        <w:t xml:space="preserve">&lt;m:field&gt;to_char(o.dt_finish,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dt_finish&lt;/m:field&gt;</w:t>
      </w:r>
      <w:r>
        <w:rPr>
          <w:rFonts w:ascii="Courier New" w:hAnsi="Courier New"/>
          <w:b w:val="0"/>
          <w:sz w:val="16"/>
        </w:rPr>
        <w:br/>
      </w:r>
      <w:r>
        <w:rPr>
          <w:rFonts w:ascii="Courier New" w:hAnsi="Courier New"/>
          <w:b w:val="0"/>
          <w:sz w:val="16"/>
        </w:rPr>
        <w:tab/>
        <w:tab/>
        <w:tab/>
        <w:tab/>
        <w:t>&lt;m:field&gt;extract(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(o.dt_finish,CURRENT_TIMESTAMP)- o.dt_start) </w:t>
      </w:r>
      <w:r>
        <w:rPr>
          <w:rFonts w:ascii="Courier New" w:hAnsi="Courier New"/>
          <w:b w:val="0"/>
          <w:color w:val="0D5C73"/>
          <w:sz w:val="16"/>
        </w:rPr>
        <w:t>as</w:t>
      </w:r>
      <w:r>
        <w:rPr>
          <w:rFonts w:ascii="Courier New" w:hAnsi="Courier New"/>
          <w:b w:val="0"/>
          <w:sz w:val="16"/>
        </w:rPr>
        <w:t xml:space="preserve"> duration&lt;/m:field&gt;</w:t>
      </w:r>
      <w:r>
        <w:rPr>
          <w:rFonts w:ascii="Courier New" w:hAnsi="Courier New"/>
          <w:b w:val="0"/>
          <w:sz w:val="16"/>
        </w:rPr>
        <w:br/>
      </w:r>
      <w:r>
        <w:rPr>
          <w:rFonts w:ascii="Courier New" w:hAnsi="Courier New"/>
          <w:b w:val="0"/>
          <w:sz w:val="16"/>
        </w:rPr>
        <w:tab/>
        <w:tab/>
        <w:tab/>
        <w:tab/>
        <w:t>&lt;m:field&gt;round(extract(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CURRENT_TIMESTAMP - </w:t>
      </w:r>
      <w:r>
        <w:rPr>
          <w:rFonts w:ascii="Courier New" w:hAnsi="Courier New"/>
          <w:b w:val="0"/>
          <w:color w:val="0D5C73"/>
          <w:sz w:val="16"/>
        </w:rPr>
        <w:t>coalesce</w:t>
      </w:r>
      <w:r>
        <w:rPr>
          <w:rFonts w:ascii="Courier New" w:hAnsi="Courier New"/>
          <w:b w:val="0"/>
          <w:sz w:val="16"/>
        </w:rPr>
        <w:t xml:space="preserve">(o.dt_finish,CURRENT_TIMESTAMP)),1) </w:t>
      </w:r>
      <w:r>
        <w:rPr>
          <w:rFonts w:ascii="Courier New" w:hAnsi="Courier New"/>
          <w:b w:val="0"/>
          <w:color w:val="0D5C73"/>
          <w:sz w:val="16"/>
        </w:rPr>
        <w:t>as</w:t>
      </w:r>
      <w:r>
        <w:rPr>
          <w:rFonts w:ascii="Courier New" w:hAnsi="Courier New"/>
          <w:b w:val="0"/>
          <w:sz w:val="16"/>
        </w:rPr>
        <w:t xml:space="preserve"> seconds_passed&lt;/m:field&gt;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&gt;o.is_successful&lt;/m:field&gt;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"dt_created"</w:t>
      </w:r>
      <w:r>
        <w:rPr>
          <w:rFonts w:ascii="Courier New" w:hAnsi="Courier New"/>
          <w:b w:val="0"/>
          <w:sz w:val="16"/>
        </w:rPr>
        <w:t xml:space="preserve">&gt;to_char(o.dt_created,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&lt;m:field&gt;o.error_log&lt;/m:field&gt;</w:t>
      </w:r>
      <w:r>
        <w:rPr>
          <w:rFonts w:ascii="Courier New" w:hAnsi="Courier New"/>
          <w:b w:val="0"/>
          <w:sz w:val="16"/>
        </w:rPr>
        <w:br/>
      </w:r>
      <w:r>
        <w:rPr>
          <w:rFonts w:ascii="Courier New" w:hAnsi="Courier New"/>
          <w:b w:val="0"/>
          <w:sz w:val="16"/>
        </w:rPr>
        <w:tab/>
        <w:tab/>
        <w:tab/>
        <w:tab/>
        <w:t>&lt;m:field&gt;o.note&lt;/m:field&gt;</w:t>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updater_login&lt;/m:field&gt;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updater_shortname&lt;/m:field&gt;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is_in_progress&lt;/m:field&gt;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is_pending&lt;/m:field&gt;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(o.updater_id=u.usr_id)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resource_realm r </w:t>
      </w:r>
      <w:r>
        <w:rPr>
          <w:rFonts w:ascii="Courier New" w:hAnsi="Courier New"/>
          <w:b w:val="0"/>
          <w:color w:val="0D5C73"/>
          <w:sz w:val="16"/>
        </w:rPr>
        <w:t>on</w:t>
      </w:r>
      <w:r>
        <w:rPr>
          <w:rFonts w:ascii="Courier New" w:hAnsi="Courier New"/>
          <w:b w:val="0"/>
          <w:sz w:val="16"/>
        </w:rPr>
        <w:t xml:space="preserve"> o.resource_realm_id=r.resource_realm_id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instance_operation_uid, </w:t>
      </w:r>
      <w:r>
        <w:rPr>
          <w:rFonts w:ascii="Courier New" w:hAnsi="Courier New"/>
          <w:b w:val="0"/>
          <w:color w:val="0D5C73"/>
          <w:sz w:val="16"/>
        </w:rPr>
        <w:t>max</w:t>
      </w:r>
      <w:r>
        <w:rPr>
          <w:rFonts w:ascii="Courier New" w:hAnsi="Courier New"/>
          <w:b w:val="0"/>
          <w:sz w:val="16"/>
        </w:rPr>
        <w:t xml:space="preserve">(version) </w:t>
      </w:r>
      <w:r>
        <w:rPr>
          <w:rFonts w:ascii="Courier New" w:hAnsi="Courier New"/>
          <w:b w:val="0"/>
          <w:color w:val="0D5C73"/>
          <w:sz w:val="16"/>
        </w:rPr>
        <w:t>as</w:t>
      </w:r>
      <w:r>
        <w:rPr>
          <w:rFonts w:ascii="Courier New" w:hAnsi="Courier New"/>
          <w:b w:val="0"/>
          <w:sz w:val="16"/>
        </w:rPr>
        <w:t xml:space="preserve"> version </w:t>
      </w:r>
      <w:r>
        <w:rPr>
          <w:rFonts w:ascii="Courier New" w:hAnsi="Courier New"/>
          <w:b w:val="0"/>
          <w:color w:val="0D5C73"/>
          <w:sz w:val="16"/>
        </w:rPr>
        <w:t>from</w:t>
      </w:r>
      <w:r>
        <w:rPr>
          <w:rFonts w:ascii="Courier New" w:hAnsi="Courier New"/>
          <w:b w:val="0"/>
          <w:sz w:val="16"/>
        </w:rPr>
        <w:t xml:space="preserve"> instance_state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instance_operation_uid) sts </w:t>
      </w:r>
      <w:r>
        <w:rPr>
          <w:rFonts w:ascii="Courier New" w:hAnsi="Courier New"/>
          <w:b w:val="0"/>
          <w:color w:val="0D5C73"/>
          <w:sz w:val="16"/>
        </w:rPr>
        <w:t>on</w:t>
      </w:r>
      <w:r>
        <w:rPr>
          <w:rFonts w:ascii="Courier New" w:hAnsi="Courier New"/>
          <w:b w:val="0"/>
          <w:sz w:val="16"/>
        </w:rPr>
        <w:t xml:space="preserve"> (o.instance_operation_uid=sts.instance_operation_uid)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instance_state status </w:t>
      </w:r>
      <w:r>
        <w:rPr>
          <w:rFonts w:ascii="Courier New" w:hAnsi="Courier New"/>
          <w:b w:val="0"/>
          <w:color w:val="0D5C73"/>
          <w:sz w:val="16"/>
        </w:rPr>
        <w:t>on</w:t>
      </w:r>
      <w:r>
        <w:rPr>
          <w:rFonts w:ascii="Courier New" w:hAnsi="Courier New"/>
          <w:b w:val="0"/>
          <w:sz w:val="16"/>
        </w:rPr>
        <w:t xml:space="preserve"> (sts.instance_operation_uid=status.instance_operation_uid </w:t>
      </w:r>
      <w:r>
        <w:rPr>
          <w:rFonts w:ascii="Courier New" w:hAnsi="Courier New"/>
          <w:b w:val="0"/>
          <w:color w:val="0D5C73"/>
          <w:sz w:val="16"/>
        </w:rPr>
        <w:t>AND</w:t>
      </w:r>
      <w:r>
        <w:rPr>
          <w:rFonts w:ascii="Courier New" w:hAnsi="Courier New"/>
          <w:b w:val="0"/>
          <w:sz w:val="16"/>
        </w:rPr>
        <w:t xml:space="preserve"> sts.version=status.version)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o.instance_uid=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status.version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o.dt_created desc</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&lt;!--- *** А тут у нас не получится, что только операции с состояниями? Или в неправильном порядке? ---&gt;</w:t>
      </w:r>
      <w:r>
        <w:rPr>
          <w:rFonts w:ascii="Courier New" w:hAnsi="Courier New"/>
          <w:b w:val="0"/>
          <w:sz w:val="16"/>
        </w:rPr>
        <w:br/>
      </w:r>
      <w:r>
        <w:rPr>
          <w:rFonts w:ascii="Courier New" w:hAnsi="Courier New"/>
          <w:b w:val="0"/>
          <w:sz w:val="16"/>
        </w:rPr>
        <w:tab/>
        <w:tab/>
        <w:t>&lt;!--- ?Добавить параметры к операции ---&gt;</w:t>
      </w:r>
      <w:r>
        <w:rPr>
          <w:rFonts w:ascii="Courier New" w:hAnsi="Courier New"/>
          <w:b w:val="0"/>
          <w:sz w:val="16"/>
        </w:rPr>
        <w:br/>
      </w:r>
      <w:r>
        <w:rPr>
          <w:rFonts w:ascii="Courier New" w:hAnsi="Courier New"/>
          <w:b w:val="0"/>
          <w:sz w:val="16"/>
        </w:rPr>
        <w:tab/>
        <w:tab/>
        <w:t>&lt;!--- Разобраться в отличии текущей от последней. Может, нужна только одна? ---&gt;</w:t>
      </w:r>
      <w:r>
        <w:rPr>
          <w:rFonts w:ascii="Courier New" w:hAnsi="Courier New"/>
          <w:b w:val="0"/>
          <w:sz w:val="16"/>
        </w:rPr>
        <w:br/>
      </w:r>
      <w:r>
        <w:rPr>
          <w:rFonts w:ascii="Courier New" w:hAnsi="Courier New"/>
          <w:b w:val="0"/>
          <w:sz w:val="16"/>
        </w:rPr>
        <w:tab/>
        <w:tab/>
        <w:t>&lt;d:field title=</w:t>
      </w:r>
      <w:r>
        <w:rPr>
          <w:rFonts w:ascii="Courier New" w:hAnsi="Courier New"/>
          <w:b w:val="0"/>
          <w:color w:val="1E7E34"/>
          <w:sz w:val="16"/>
        </w:rPr>
        <w:t>"Текущая операция"</w:t>
      </w:r>
      <w:r>
        <w:rPr>
          <w:rFonts w:ascii="Courier New" w:hAnsi="Courier New"/>
          <w:b w:val="0"/>
          <w:sz w:val="16"/>
        </w:rPr>
        <w:t>&gt;(</w:t>
      </w:r>
      <w:r>
        <w:rPr>
          <w:rFonts w:ascii="Courier New" w:hAnsi="Courier New"/>
          <w:b w:val="0"/>
          <w:color w:val="0D5C73"/>
          <w:sz w:val="16"/>
        </w:rPr>
        <w:t>select</w:t>
      </w:r>
      <w:r>
        <w:rPr>
          <w:rFonts w:ascii="Courier New" w:hAnsi="Courier New"/>
          <w:b w:val="0"/>
          <w:sz w:val="16"/>
        </w:rPr>
        <w:t xml:space="preserve"> io.operation </w:t>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color w:val="0D5C73"/>
          <w:sz w:val="16"/>
        </w:rPr>
        <w:t>where</w:t>
      </w:r>
      <w:r>
        <w:rPr>
          <w:rFonts w:ascii="Courier New" w:hAnsi="Courier New"/>
          <w:b w:val="0"/>
          <w:sz w:val="16"/>
        </w:rPr>
        <w:t xml:space="preserve"> io.instance_uid=e.instance_uid </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dt_submit desc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as</w:t>
      </w:r>
      <w:r>
        <w:rPr>
          <w:rFonts w:ascii="Courier New" w:hAnsi="Courier New"/>
          <w:b w:val="0"/>
          <w:sz w:val="16"/>
        </w:rPr>
        <w:t xml:space="preserve"> current_operation&lt;/d:field&gt;</w:t>
        <w:tab/>
        <w:t xml:space="preserve"> ---&gt;</w:t>
      </w:r>
      <w:r>
        <w:rPr>
          <w:rFonts w:ascii="Courier New" w:hAnsi="Courier New"/>
          <w:b w:val="0"/>
          <w:sz w:val="16"/>
        </w:rPr>
        <w:br/>
      </w:r>
      <w:r>
        <w:rPr>
          <w:rFonts w:ascii="Courier New" w:hAnsi="Courier New"/>
          <w:b w:val="0"/>
          <w:sz w:val="16"/>
        </w:rPr>
        <w:tab/>
        <w:tab/>
        <w:t>&lt;!--- *** Отработать блокировку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"local.qAvailableOperation"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"local.availableOperationTitleMap"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&lt;m:field&gt;so.svc_operation_id&lt;/m:field&gt;</w:t>
      </w:r>
      <w:r>
        <w:rPr>
          <w:rFonts w:ascii="Courier New" w:hAnsi="Courier New"/>
          <w:b w:val="0"/>
          <w:sz w:val="16"/>
        </w:rPr>
        <w:br/>
      </w:r>
      <w:r>
        <w:rPr>
          <w:rFonts w:ascii="Courier New" w:hAnsi="Courier New"/>
          <w:b w:val="0"/>
          <w:sz w:val="16"/>
        </w:rPr>
        <w:tab/>
        <w:tab/>
        <w:tab/>
        <w:tab/>
        <w:t>&lt;m:field&gt;so.operation&lt;/m:field&gt;</w:t>
      </w:r>
      <w:r>
        <w:rPr>
          <w:rFonts w:ascii="Courier New" w:hAnsi="Courier New"/>
          <w:b w:val="0"/>
          <w:sz w:val="16"/>
        </w:rPr>
        <w:br/>
      </w:r>
      <w:r>
        <w:rPr>
          <w:rFonts w:ascii="Courier New" w:hAnsi="Courier New"/>
          <w:b w:val="0"/>
          <w:sz w:val="16"/>
        </w:rPr>
        <w:tab/>
        <w:tab/>
        <w:tab/>
        <w:tab/>
        <w:t>&lt;m:field&gt;</w:t>
      </w:r>
      <w:r>
        <w:rPr>
          <w:rFonts w:ascii="Courier New" w:hAnsi="Courier New"/>
          <w:b w:val="0"/>
          <w:sz w:val="16"/>
        </w:rPr>
        <w:br/>
      </w:r>
      <w:r>
        <w:rPr>
          <w:rFonts w:ascii="Courier New" w:hAnsi="Courier New"/>
          <w:b w:val="0"/>
          <w:sz w:val="16"/>
        </w:rPr>
        <w:tab/>
        <w:tab/>
        <w:tab/>
        <w:tab/>
        <w:tab/>
        <w:t>(</w:t>
      </w:r>
      <w:r>
        <w:rPr>
          <w:rFonts w:ascii="Courier New" w:hAnsi="Courier New"/>
          <w:b w:val="0"/>
          <w:color w:val="0D5C73"/>
          <w:sz w:val="16"/>
        </w:rPr>
        <w:t>select</w:t>
      </w:r>
      <w:r>
        <w:rPr>
          <w:rFonts w:ascii="Courier New" w:hAnsi="Courier New"/>
          <w:b w:val="0"/>
          <w:sz w:val="16"/>
        </w:rPr>
        <w:t xml:space="preserve"> instance_operation_uid::text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io.instance_uid=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io.operation=so.operation </w:t>
      </w:r>
      <w:r>
        <w:rPr>
          <w:rFonts w:ascii="Courier New" w:hAnsi="Courier New"/>
          <w:b w:val="0"/>
          <w:color w:val="0D5C73"/>
          <w:sz w:val="16"/>
        </w:rPr>
        <w:t>AND</w:t>
      </w:r>
      <w:r>
        <w:rPr>
          <w:rFonts w:ascii="Courier New" w:hAnsi="Courier New"/>
          <w:b w:val="0"/>
          <w:sz w:val="16"/>
        </w:rPr>
        <w:t xml:space="preserve"> io.dt_submit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io.dt_created desc</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tab/>
        <w:tab/>
        <w:t>)</w:t>
      </w:r>
      <w:r>
        <w:rPr>
          <w:rFonts w:ascii="Courier New" w:hAnsi="Courier New"/>
          <w:b w:val="0"/>
          <w:color w:val="0D5C73"/>
          <w:sz w:val="16"/>
        </w:rPr>
        <w:t>as</w:t>
      </w:r>
      <w:r>
        <w:rPr>
          <w:rFonts w:ascii="Courier New" w:hAnsi="Courier New"/>
          <w:b w:val="0"/>
          <w:sz w:val="16"/>
        </w:rPr>
        <w:t xml:space="preserve"> instance_operation_uid</w:t>
      </w:r>
      <w:r>
        <w:rPr>
          <w:rFonts w:ascii="Courier New" w:hAnsi="Courier New"/>
          <w:b w:val="0"/>
          <w:sz w:val="16"/>
        </w:rPr>
        <w:br/>
      </w:r>
      <w:r>
        <w:rPr>
          <w:rFonts w:ascii="Courier New" w:hAnsi="Courier New"/>
          <w:b w:val="0"/>
          <w:sz w:val="16"/>
        </w:rPr>
        <w:tab/>
        <w:tab/>
        <w:tab/>
        <w:tab/>
        <w:t>&lt;/m:field&gt;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 so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so.svc_id=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"#local.qInstance.service_id#"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#!isValid('integer',local.qInstance.service_id)#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local.isCreated&gt;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so.operation=</w:t>
      </w:r>
      <w:r>
        <w:rPr>
          <w:rFonts w:ascii="Courier New" w:hAnsi="Courier New"/>
          <w:b w:val="0"/>
          <w:color w:val="1E7E34"/>
          <w:sz w:val="16"/>
        </w:rPr>
        <w:t>'create'</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so.operation=</w:t>
      </w:r>
      <w:r>
        <w:rPr>
          <w:rFonts w:ascii="Courier New" w:hAnsi="Courier New"/>
          <w:b w:val="0"/>
          <w:color w:val="1E7E34"/>
          <w:sz w:val="16"/>
        </w:rPr>
        <w:t>'create'</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local.isDeleted&gt;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1=0</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so.svc_operation_id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Проблема зависимостей. Чтобы их увидеть, нам нужно состояние, а его нет в реляционном виде. </w:t>
      </w:r>
      <w:r>
        <w:rPr>
          <w:rFonts w:ascii="Courier New" w:hAnsi="Courier New"/>
          <w:b w:val="0"/>
          <w:sz w:val="16"/>
        </w:rPr>
        <w:br/>
      </w:r>
      <w:r>
        <w:rPr>
          <w:rFonts w:ascii="Courier New" w:hAnsi="Courier New"/>
          <w:b w:val="0"/>
          <w:sz w:val="16"/>
        </w:rPr>
        <w:tab/>
        <w:tab/>
        <w:t xml:space="preserve">Значит, придется парсить стейт </w:t>
      </w:r>
      <w:r>
        <w:rPr>
          <w:rFonts w:ascii="Courier New" w:hAnsi="Courier New"/>
          <w:b w:val="0"/>
          <w:sz w:val="16"/>
        </w:rPr>
        <w:br/>
      </w:r>
      <w:r>
        <w:rPr>
          <w:rFonts w:ascii="Courier New" w:hAnsi="Courier New"/>
          <w:b w:val="0"/>
          <w:sz w:val="16"/>
        </w:rPr>
        <w:tab/>
        <w:tab/>
        <w:t>но чтобы получить все сервисы, которые зависят от данного, придется им отпарсить все стейты, что нереально</w:t>
      </w:r>
      <w:r>
        <w:rPr>
          <w:rFonts w:ascii="Courier New" w:hAnsi="Courier New"/>
          <w:b w:val="0"/>
          <w:sz w:val="16"/>
        </w:rPr>
        <w:br/>
      </w:r>
      <w:r>
        <w:rPr>
          <w:rFonts w:ascii="Courier New" w:hAnsi="Courier New"/>
          <w:b w:val="0"/>
          <w:sz w:val="16"/>
        </w:rPr>
        <w:tab/>
        <w:tab/>
        <w:t>Значит, придется заняться нормализаций стейта (приведением в реляционный вид) - впрочем, ничего сильно сложного в этом нет</w:t>
      </w:r>
      <w:r>
        <w:rPr>
          <w:rFonts w:ascii="Courier New" w:hAnsi="Courier New"/>
          <w:b w:val="0"/>
          <w:sz w:val="16"/>
        </w:rPr>
        <w:br/>
      </w:r>
      <w:r>
        <w:rPr>
          <w:rFonts w:ascii="Courier New" w:hAnsi="Courier New"/>
          <w:b w:val="0"/>
          <w:sz w:val="16"/>
        </w:rPr>
        <w:tab/>
        <w:tab/>
        <w:t>А есть смысл делать это в одну строну? наверно, есть - чтобы не забираться в операцию</w:t>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tab/>
        <w:tab/>
        <w:t>&lt;!--- *** здесь уместна параноидальная проверка прав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"local.qDependency"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"local.dependencyTitleMap"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&lt;m:field&gt;p.param&lt;/m:field&gt;</w:t>
      </w:r>
      <w:r>
        <w:rPr>
          <w:rFonts w:ascii="Courier New" w:hAnsi="Courier New"/>
          <w:b w:val="0"/>
          <w:sz w:val="16"/>
        </w:rPr>
        <w:br/>
      </w:r>
      <w:r>
        <w:rPr>
          <w:rFonts w:ascii="Courier New" w:hAnsi="Courier New"/>
          <w:b w:val="0"/>
          <w:sz w:val="16"/>
        </w:rPr>
        <w:tab/>
        <w:tab/>
        <w:tab/>
        <w:tab/>
        <w:t>&lt;m:field&gt;sop.descr&lt;/m:field&gt;</w:t>
      </w:r>
      <w:r>
        <w:rPr>
          <w:rFonts w:ascii="Courier New" w:hAnsi="Courier New"/>
          <w:b w:val="0"/>
          <w:sz w:val="16"/>
        </w:rPr>
        <w:br/>
      </w:r>
      <w:r>
        <w:rPr>
          <w:rFonts w:ascii="Courier New" w:hAnsi="Courier New"/>
          <w:b w:val="0"/>
          <w:sz w:val="16"/>
        </w:rPr>
        <w:tab/>
        <w:tab/>
        <w:tab/>
        <w:tab/>
        <w:t>&lt;m:field&gt;s.svc_id&lt;/m:field&gt;</w:t>
      </w:r>
      <w:r>
        <w:rPr>
          <w:rFonts w:ascii="Courier New" w:hAnsi="Courier New"/>
          <w:b w:val="0"/>
          <w:sz w:val="16"/>
        </w:rPr>
        <w:br/>
      </w:r>
      <w:r>
        <w:rPr>
          <w:rFonts w:ascii="Courier New" w:hAnsi="Courier New"/>
          <w:b w:val="0"/>
          <w:sz w:val="16"/>
        </w:rPr>
        <w:tab/>
        <w:tab/>
        <w:tab/>
        <w:tab/>
        <w:t>&lt;m:field&gt;s.svc&lt;/m:field&gt;</w:t>
      </w:r>
      <w:r>
        <w:rPr>
          <w:rFonts w:ascii="Courier New" w:hAnsi="Courier New"/>
          <w:b w:val="0"/>
          <w:sz w:val="16"/>
        </w:rPr>
        <w:br/>
      </w:r>
      <w:r>
        <w:rPr>
          <w:rFonts w:ascii="Courier New" w:hAnsi="Courier New"/>
          <w:b w:val="0"/>
          <w:sz w:val="16"/>
        </w:rPr>
        <w:tab/>
        <w:tab/>
        <w:tab/>
        <w:tab/>
        <w:t>&lt;m:field&gt;s.code&lt;/m:field&gt;</w:t>
      </w:r>
      <w:r>
        <w:rPr>
          <w:rFonts w:ascii="Courier New" w:hAnsi="Courier New"/>
          <w:b w:val="0"/>
          <w:sz w:val="16"/>
        </w:rPr>
        <w:br/>
      </w:r>
      <w:r>
        <w:rPr>
          <w:rFonts w:ascii="Courier New" w:hAnsi="Courier New"/>
          <w:b w:val="0"/>
          <w:sz w:val="16"/>
        </w:rPr>
        <w:tab/>
        <w:tab/>
        <w:tab/>
        <w:tab/>
        <w:t>&lt;m:field&gt;sop.label&lt;/m:field&gt;</w:t>
      </w:r>
      <w:r>
        <w:rPr>
          <w:rFonts w:ascii="Courier New" w:hAnsi="Courier New"/>
          <w:b w:val="0"/>
          <w:sz w:val="16"/>
        </w:rPr>
        <w:br/>
      </w:r>
      <w:r>
        <w:rPr>
          <w:rFonts w:ascii="Courier New" w:hAnsi="Courier New"/>
          <w:b w:val="0"/>
          <w:sz w:val="16"/>
        </w:rPr>
        <w:tab/>
        <w:tab/>
        <w:tab/>
        <w:tab/>
        <w:t xml:space="preserve">&lt;m:field&gt;p.param_value </w:t>
      </w:r>
      <w:r>
        <w:rPr>
          <w:rFonts w:ascii="Courier New" w:hAnsi="Courier New"/>
          <w:b w:val="0"/>
          <w:color w:val="0D5C73"/>
          <w:sz w:val="16"/>
        </w:rPr>
        <w:t>as</w:t>
      </w:r>
      <w:r>
        <w:rPr>
          <w:rFonts w:ascii="Courier New" w:hAnsi="Courier New"/>
          <w:b w:val="0"/>
          <w:sz w:val="16"/>
        </w:rPr>
        <w:t xml:space="preserve"> uid&lt;/m:field&gt;</w:t>
      </w:r>
      <w:r>
        <w:rPr>
          <w:rFonts w:ascii="Courier New" w:hAnsi="Courier New"/>
          <w:b w:val="0"/>
          <w:sz w:val="16"/>
        </w:rPr>
        <w:br/>
      </w:r>
      <w:r>
        <w:rPr>
          <w:rFonts w:ascii="Courier New" w:hAnsi="Courier New"/>
          <w:b w:val="0"/>
          <w:sz w:val="16"/>
        </w:rPr>
        <w:tab/>
        <w:tab/>
        <w:tab/>
        <w:tab/>
        <w:t>&lt;m:field&gt;r.display_name&lt;/m:field&gt;</w:t>
      </w:r>
      <w:r>
        <w:rPr>
          <w:rFonts w:ascii="Courier New" w:hAnsi="Courier New"/>
          <w:b w:val="0"/>
          <w:sz w:val="16"/>
        </w:rPr>
        <w:br/>
      </w:r>
      <w:r>
        <w:rPr>
          <w:rFonts w:ascii="Courier New" w:hAnsi="Courier New"/>
          <w:b w:val="0"/>
          <w:sz w:val="16"/>
        </w:rPr>
        <w:tab/>
        <w:tab/>
        <w:tab/>
        <w:tab/>
        <w:t>&lt;m:field&gt;r.is_auxiliary&lt;/m:field&gt;</w:t>
        <w:tab/>
        <w:tab/>
      </w:r>
      <w:r>
        <w:rPr>
          <w:rFonts w:ascii="Courier New" w:hAnsi="Courier New"/>
          <w:b w:val="0"/>
          <w:sz w:val="16"/>
        </w:rPr>
        <w:br/>
      </w:r>
      <w:r>
        <w:rPr>
          <w:rFonts w:ascii="Courier New" w:hAnsi="Courier New"/>
          <w:b w:val="0"/>
          <w:sz w:val="16"/>
        </w:rPr>
        <w:tab/>
        <w:tab/>
        <w:tab/>
        <w:tab/>
        <w:t>&lt;m:field&gt;c.contract_id&lt;/m:field&gt;</w:t>
      </w:r>
      <w:r>
        <w:rPr>
          <w:rFonts w:ascii="Courier New" w:hAnsi="Courier New"/>
          <w:b w:val="0"/>
          <w:sz w:val="16"/>
        </w:rPr>
        <w:br/>
      </w:r>
      <w:r>
        <w:rPr>
          <w:rFonts w:ascii="Courier New" w:hAnsi="Courier New"/>
          <w:b w:val="0"/>
          <w:sz w:val="16"/>
        </w:rPr>
        <w:tab/>
        <w:tab/>
        <w:tab/>
        <w:tab/>
        <w:t>&lt;m:field&gt;c.contract&lt;/m:field&gt;</w:t>
      </w:r>
      <w:r>
        <w:rPr>
          <w:rFonts w:ascii="Courier New" w:hAnsi="Courier New"/>
          <w:b w:val="0"/>
          <w:sz w:val="16"/>
        </w:rPr>
        <w:br/>
      </w:r>
      <w:r>
        <w:rPr>
          <w:rFonts w:ascii="Courier New" w:hAnsi="Courier New"/>
          <w:b w:val="0"/>
          <w:sz w:val="16"/>
        </w:rPr>
        <w:tab/>
        <w:tab/>
        <w:tab/>
        <w:tab/>
        <w:t xml:space="preserve">&lt;m:field&gt;to_char(c.dt_contract,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dt_contract&lt;/m:field&gt;</w:t>
      </w:r>
      <w:r>
        <w:rPr>
          <w:rFonts w:ascii="Courier New" w:hAnsi="Courier New"/>
          <w:b w:val="0"/>
          <w:sz w:val="16"/>
        </w:rPr>
        <w:br/>
      </w:r>
      <w:r>
        <w:rPr>
          <w:rFonts w:ascii="Courier New" w:hAnsi="Courier New"/>
          <w:b w:val="0"/>
          <w:sz w:val="16"/>
        </w:rPr>
        <w:tab/>
        <w:tab/>
        <w:tab/>
        <w:tab/>
        <w:t>&lt;m:field&gt;k.external_code&lt;/m:field&gt;</w:t>
        <w:tab/>
        <w:tab/>
        <w:tab/>
        <w:tab/>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(p.instance_operation_cfs_param_uid=iop.instance_operation_cfs_param_uid)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(iop.instance_operation_uid=o.instance_operation_uid)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(o.operation=so.operation </w:t>
      </w:r>
      <w:r>
        <w:rPr>
          <w:rFonts w:ascii="Courier New" w:hAnsi="Courier New"/>
          <w:b w:val="0"/>
          <w:color w:val="0D5C73"/>
          <w:sz w:val="16"/>
        </w:rPr>
        <w:t>AND</w:t>
      </w:r>
      <w:r>
        <w:rPr>
          <w:rFonts w:ascii="Courier New" w:hAnsi="Courier New"/>
          <w:b w:val="0"/>
          <w:sz w:val="16"/>
        </w:rPr>
        <w:t xml:space="preserve"> e.service_id=so.svc_id)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(so.svc_operation_id=sop.svc_operation_id </w:t>
      </w:r>
      <w:r>
        <w:rPr>
          <w:rFonts w:ascii="Courier New" w:hAnsi="Courier New"/>
          <w:b w:val="0"/>
          <w:color w:val="0D5C73"/>
          <w:sz w:val="16"/>
        </w:rPr>
        <w:t>AND</w:t>
      </w:r>
      <w:r>
        <w:rPr>
          <w:rFonts w:ascii="Courier New" w:hAnsi="Courier New"/>
          <w:b w:val="0"/>
          <w:sz w:val="16"/>
        </w:rPr>
        <w:t xml:space="preserve"> p.param=sop.svc_operation_cfs_param)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(sop.ref_svc_id=s.svc_id)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r </w:t>
      </w:r>
      <w:r>
        <w:rPr>
          <w:rFonts w:ascii="Courier New" w:hAnsi="Courier New"/>
          <w:b w:val="0"/>
          <w:color w:val="0D5C73"/>
          <w:sz w:val="16"/>
        </w:rPr>
        <w:t>on</w:t>
      </w:r>
      <w:r>
        <w:rPr>
          <w:rFonts w:ascii="Courier New" w:hAnsi="Courier New"/>
          <w:b w:val="0"/>
          <w:sz w:val="16"/>
        </w:rPr>
        <w:t xml:space="preserve"> (p.param_value=r.instance_uid::text)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(r.specification_item_id=si.specification_item_id)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 sp </w:t>
      </w:r>
      <w:r>
        <w:rPr>
          <w:rFonts w:ascii="Courier New" w:hAnsi="Courier New"/>
          <w:b w:val="0"/>
          <w:color w:val="0D5C73"/>
          <w:sz w:val="16"/>
        </w:rPr>
        <w:t>on</w:t>
      </w:r>
      <w:r>
        <w:rPr>
          <w:rFonts w:ascii="Courier New" w:hAnsi="Courier New"/>
          <w:b w:val="0"/>
          <w:sz w:val="16"/>
        </w:rPr>
        <w:t xml:space="preserve"> (si.specification_id=sp.specification_id)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(sp.contract_id=c.contract_id)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(c.contragent_id=k.contragent_id)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p.instance_uid=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sop.ref_svc_id &gt; 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sop.sort, p.param</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 здесь уместна параноидальная проверка прав </w:t>
      </w:r>
      <w:r>
        <w:rPr>
          <w:rFonts w:ascii="Courier New" w:hAnsi="Courier New"/>
          <w:b w:val="0"/>
          <w:sz w:val="16"/>
        </w:rPr>
        <w:br/>
      </w:r>
      <w:r>
        <w:rPr>
          <w:rFonts w:ascii="Courier New" w:hAnsi="Courier New"/>
          <w:b w:val="0"/>
          <w:sz w:val="16"/>
        </w:rPr>
        <w:tab/>
        <w:tab/>
        <w:t>потому что можно сослаться на чужой инстанс и увидеть какие-то лишние детали---&gt;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"local.qDependentInstance"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"local.dependentInstanceTitleMap"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&lt;m:field&gt;p.param&lt;/m:field&gt;</w:t>
      </w:r>
      <w:r>
        <w:rPr>
          <w:rFonts w:ascii="Courier New" w:hAnsi="Courier New"/>
          <w:b w:val="0"/>
          <w:sz w:val="16"/>
        </w:rPr>
        <w:br/>
      </w:r>
      <w:r>
        <w:rPr>
          <w:rFonts w:ascii="Courier New" w:hAnsi="Courier New"/>
          <w:b w:val="0"/>
          <w:sz w:val="16"/>
        </w:rPr>
        <w:tab/>
        <w:tab/>
        <w:tab/>
        <w:tab/>
        <w:t>&lt;m:field&gt;sop.descr&lt;/m:field&gt;</w:t>
        <w:tab/>
      </w:r>
      <w:r>
        <w:rPr>
          <w:rFonts w:ascii="Courier New" w:hAnsi="Courier New"/>
          <w:b w:val="0"/>
          <w:sz w:val="16"/>
        </w:rPr>
        <w:br/>
      </w:r>
      <w:r>
        <w:rPr>
          <w:rFonts w:ascii="Courier New" w:hAnsi="Courier New"/>
          <w:b w:val="0"/>
          <w:sz w:val="16"/>
        </w:rPr>
        <w:tab/>
        <w:tab/>
        <w:tab/>
        <w:tab/>
        <w:t>&lt;m:field&gt;s.svc_id&lt;/m:field&gt;</w:t>
      </w:r>
      <w:r>
        <w:rPr>
          <w:rFonts w:ascii="Courier New" w:hAnsi="Courier New"/>
          <w:b w:val="0"/>
          <w:sz w:val="16"/>
        </w:rPr>
        <w:br/>
      </w:r>
      <w:r>
        <w:rPr>
          <w:rFonts w:ascii="Courier New" w:hAnsi="Courier New"/>
          <w:b w:val="0"/>
          <w:sz w:val="16"/>
        </w:rPr>
        <w:tab/>
        <w:tab/>
        <w:tab/>
        <w:tab/>
        <w:t>&lt;m:field&gt;s.svc&lt;/m:field&gt;</w:t>
        <w:tab/>
        <w:tab/>
        <w:tab/>
        <w:tab/>
      </w:r>
      <w:r>
        <w:rPr>
          <w:rFonts w:ascii="Courier New" w:hAnsi="Courier New"/>
          <w:b w:val="0"/>
          <w:sz w:val="16"/>
        </w:rPr>
        <w:br/>
      </w:r>
      <w:r>
        <w:rPr>
          <w:rFonts w:ascii="Courier New" w:hAnsi="Courier New"/>
          <w:b w:val="0"/>
          <w:sz w:val="16"/>
        </w:rPr>
        <w:tab/>
        <w:tab/>
        <w:tab/>
        <w:tab/>
        <w:t>&lt;m:field&gt;s.code&lt;/m:field&gt;</w:t>
      </w:r>
      <w:r>
        <w:rPr>
          <w:rFonts w:ascii="Courier New" w:hAnsi="Courier New"/>
          <w:b w:val="0"/>
          <w:sz w:val="16"/>
        </w:rPr>
        <w:br/>
      </w:r>
      <w:r>
        <w:rPr>
          <w:rFonts w:ascii="Courier New" w:hAnsi="Courier New"/>
          <w:b w:val="0"/>
          <w:sz w:val="16"/>
        </w:rPr>
        <w:tab/>
        <w:tab/>
        <w:tab/>
        <w:tab/>
        <w:t>&lt;m:field&gt;sop.label&lt;/m:field&gt;</w:t>
      </w:r>
      <w:r>
        <w:rPr>
          <w:rFonts w:ascii="Courier New" w:hAnsi="Courier New"/>
          <w:b w:val="0"/>
          <w:sz w:val="16"/>
        </w:rPr>
        <w:br/>
      </w:r>
      <w:r>
        <w:rPr>
          <w:rFonts w:ascii="Courier New" w:hAnsi="Courier New"/>
          <w:b w:val="0"/>
          <w:sz w:val="16"/>
        </w:rPr>
        <w:tab/>
        <w:tab/>
        <w:tab/>
        <w:tab/>
        <w:t xml:space="preserve">&lt;m:field&gt;e.instance_uid::text </w:t>
      </w:r>
      <w:r>
        <w:rPr>
          <w:rFonts w:ascii="Courier New" w:hAnsi="Courier New"/>
          <w:b w:val="0"/>
          <w:color w:val="0D5C73"/>
          <w:sz w:val="16"/>
        </w:rPr>
        <w:t>as</w:t>
      </w:r>
      <w:r>
        <w:rPr>
          <w:rFonts w:ascii="Courier New" w:hAnsi="Courier New"/>
          <w:b w:val="0"/>
          <w:sz w:val="16"/>
        </w:rPr>
        <w:t xml:space="preserve"> uid&lt;/m:field&gt;</w:t>
      </w:r>
      <w:r>
        <w:rPr>
          <w:rFonts w:ascii="Courier New" w:hAnsi="Courier New"/>
          <w:b w:val="0"/>
          <w:sz w:val="16"/>
        </w:rPr>
        <w:br/>
      </w:r>
      <w:r>
        <w:rPr>
          <w:rFonts w:ascii="Courier New" w:hAnsi="Courier New"/>
          <w:b w:val="0"/>
          <w:sz w:val="16"/>
        </w:rPr>
        <w:tab/>
        <w:tab/>
        <w:tab/>
        <w:tab/>
        <w:t>&lt;m:field&gt;e.display_name&lt;/m:field&gt;</w:t>
      </w:r>
      <w:r>
        <w:rPr>
          <w:rFonts w:ascii="Courier New" w:hAnsi="Courier New"/>
          <w:b w:val="0"/>
          <w:sz w:val="16"/>
        </w:rPr>
        <w:br/>
      </w:r>
      <w:r>
        <w:rPr>
          <w:rFonts w:ascii="Courier New" w:hAnsi="Courier New"/>
          <w:b w:val="0"/>
          <w:sz w:val="16"/>
        </w:rPr>
        <w:tab/>
        <w:tab/>
        <w:tab/>
        <w:tab/>
        <w:t>&lt;m:field&gt;e.is_auxiliary&lt;/m:field&gt;</w:t>
        <w:tab/>
        <w:tab/>
      </w:r>
      <w:r>
        <w:rPr>
          <w:rFonts w:ascii="Courier New" w:hAnsi="Courier New"/>
          <w:b w:val="0"/>
          <w:sz w:val="16"/>
        </w:rPr>
        <w:br/>
      </w:r>
      <w:r>
        <w:rPr>
          <w:rFonts w:ascii="Courier New" w:hAnsi="Courier New"/>
          <w:b w:val="0"/>
          <w:sz w:val="16"/>
        </w:rPr>
        <w:tab/>
        <w:tab/>
        <w:tab/>
        <w:tab/>
        <w:t>&lt;m:field&gt;c.contract_id&lt;/m:field&gt;</w:t>
      </w:r>
      <w:r>
        <w:rPr>
          <w:rFonts w:ascii="Courier New" w:hAnsi="Courier New"/>
          <w:b w:val="0"/>
          <w:sz w:val="16"/>
        </w:rPr>
        <w:br/>
      </w:r>
      <w:r>
        <w:rPr>
          <w:rFonts w:ascii="Courier New" w:hAnsi="Courier New"/>
          <w:b w:val="0"/>
          <w:sz w:val="16"/>
        </w:rPr>
        <w:tab/>
        <w:tab/>
        <w:tab/>
        <w:tab/>
        <w:t>&lt;m:field&gt;c.contract&lt;/m:field&gt;</w:t>
      </w:r>
      <w:r>
        <w:rPr>
          <w:rFonts w:ascii="Courier New" w:hAnsi="Courier New"/>
          <w:b w:val="0"/>
          <w:sz w:val="16"/>
        </w:rPr>
        <w:br/>
      </w:r>
      <w:r>
        <w:rPr>
          <w:rFonts w:ascii="Courier New" w:hAnsi="Courier New"/>
          <w:b w:val="0"/>
          <w:sz w:val="16"/>
        </w:rPr>
        <w:tab/>
        <w:tab/>
        <w:tab/>
        <w:tab/>
        <w:t xml:space="preserve">&lt;m:field&gt;to_char(c.dt_contract,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dt_contract&lt;/m:field&gt;</w:t>
      </w:r>
      <w:r>
        <w:rPr>
          <w:rFonts w:ascii="Courier New" w:hAnsi="Courier New"/>
          <w:b w:val="0"/>
          <w:sz w:val="16"/>
        </w:rPr>
        <w:br/>
      </w:r>
      <w:r>
        <w:rPr>
          <w:rFonts w:ascii="Courier New" w:hAnsi="Courier New"/>
          <w:b w:val="0"/>
          <w:sz w:val="16"/>
        </w:rPr>
        <w:tab/>
        <w:tab/>
        <w:tab/>
        <w:tab/>
        <w:t>&lt;m:field&gt;k.external_code&lt;/m:field&gt;</w:t>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(p.instance_operation_cfs_param_uid=iop.instance_operation_cfs_param_uid)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(iop.instance_operation_uid=o.instance_operation_uid)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(o.operation=so.operation </w:t>
      </w:r>
      <w:r>
        <w:rPr>
          <w:rFonts w:ascii="Courier New" w:hAnsi="Courier New"/>
          <w:b w:val="0"/>
          <w:color w:val="0D5C73"/>
          <w:sz w:val="16"/>
        </w:rPr>
        <w:t>AND</w:t>
      </w:r>
      <w:r>
        <w:rPr>
          <w:rFonts w:ascii="Courier New" w:hAnsi="Courier New"/>
          <w:b w:val="0"/>
          <w:sz w:val="16"/>
        </w:rPr>
        <w:t xml:space="preserve"> e.service_id=so.svc_id)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(so.svc_operation_id=sop.svc_operation_id </w:t>
      </w:r>
      <w:r>
        <w:rPr>
          <w:rFonts w:ascii="Courier New" w:hAnsi="Courier New"/>
          <w:b w:val="0"/>
          <w:color w:val="0D5C73"/>
          <w:sz w:val="16"/>
        </w:rPr>
        <w:t>AND</w:t>
      </w:r>
      <w:r>
        <w:rPr>
          <w:rFonts w:ascii="Courier New" w:hAnsi="Courier New"/>
          <w:b w:val="0"/>
          <w:sz w:val="16"/>
        </w:rPr>
        <w:t xml:space="preserve"> p.param=sop.svc_operation_cfs_param)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 r </w:t>
      </w:r>
      <w:r>
        <w:rPr>
          <w:rFonts w:ascii="Courier New" w:hAnsi="Courier New"/>
          <w:b w:val="0"/>
          <w:color w:val="0D5C73"/>
          <w:sz w:val="16"/>
        </w:rPr>
        <w:t>on</w:t>
      </w:r>
      <w:r>
        <w:rPr>
          <w:rFonts w:ascii="Courier New" w:hAnsi="Courier New"/>
          <w:b w:val="0"/>
          <w:sz w:val="16"/>
        </w:rPr>
        <w:t xml:space="preserve"> (sop.ref_svc_id=r.svc_id)</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 sp </w:t>
      </w:r>
      <w:r>
        <w:rPr>
          <w:rFonts w:ascii="Courier New" w:hAnsi="Courier New"/>
          <w:b w:val="0"/>
          <w:color w:val="0D5C73"/>
          <w:sz w:val="16"/>
        </w:rPr>
        <w:t>on</w:t>
      </w:r>
      <w:r>
        <w:rPr>
          <w:rFonts w:ascii="Courier New" w:hAnsi="Courier New"/>
          <w:b w:val="0"/>
          <w:sz w:val="16"/>
        </w:rPr>
        <w:t xml:space="preserve"> (si.specification_id=sp.specification_id)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(sp.contract_id=c.contract_id)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(c.contragent_id=k.contragent_id)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p.param_value=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r.svc_id=(</w:t>
      </w:r>
      <w:r>
        <w:rPr>
          <w:rFonts w:ascii="Courier New" w:hAnsi="Courier New"/>
          <w:b w:val="0"/>
          <w:color w:val="0D5C73"/>
          <w:sz w:val="16"/>
        </w:rPr>
        <w:t>select</w:t>
      </w:r>
      <w:r>
        <w:rPr>
          <w:rFonts w:ascii="Courier New" w:hAnsi="Courier New"/>
          <w:b w:val="0"/>
          <w:sz w:val="16"/>
        </w:rPr>
        <w:t xml:space="preserve"> i.service_id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 i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&lt;!--- ---------------------------------------------------------------------------------- ---&gt;</w:t>
      </w:r>
      <w:r>
        <w:rPr>
          <w:rFonts w:ascii="Courier New" w:hAnsi="Courier New"/>
          <w:b w:val="0"/>
          <w:sz w:val="16"/>
        </w:rPr>
        <w:br/>
      </w:r>
      <w:r>
        <w:rPr>
          <w:rFonts w:ascii="Courier New" w:hAnsi="Courier New"/>
          <w:b w:val="0"/>
          <w:sz w:val="16"/>
        </w:rPr>
        <w:tab/>
        <w:tab/>
        <w:t>&lt;!--- маскируем секреты *** это не очень похоже на то же самое в списке, там мы просто удаляем параметры ---&gt;</w:t>
      </w:r>
      <w:r>
        <w:rPr>
          <w:rFonts w:ascii="Courier New" w:hAnsi="Courier New"/>
          <w:b w:val="0"/>
          <w:sz w:val="16"/>
        </w:rPr>
        <w:br/>
      </w:r>
      <w:r>
        <w:rPr>
          <w:rFonts w:ascii="Courier New" w:hAnsi="Courier New"/>
          <w:b w:val="0"/>
          <w:sz w:val="16"/>
        </w:rPr>
        <w:tab/>
        <w:tab/>
        <w:t>&lt;!--- *** подгоняем запрос под структуру из instance_operation_cfs_param ---&gt;</w:t>
      </w:r>
      <w:r>
        <w:rPr>
          <w:rFonts w:ascii="Courier New" w:hAnsi="Courier New"/>
          <w:b w:val="0"/>
          <w:sz w:val="16"/>
        </w:rPr>
        <w:br/>
      </w:r>
      <w:r>
        <w:rPr>
          <w:rFonts w:ascii="Courier New" w:hAnsi="Courier New"/>
          <w:b w:val="0"/>
          <w:sz w:val="16"/>
        </w:rPr>
        <w:tab/>
        <w:tab/>
        <w:t>&lt;!--- а мы тут упускаем, что может быть несколько операций create, как правило из-за сломавшихся. Но параметры мы берем из текущего стейта, и операцию возьмем оттуда же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 xml:space="preserve"> p.svc_operation_cfs_param</w:t>
      </w:r>
      <w:r>
        <w:rPr>
          <w:rFonts w:ascii="Courier New" w:hAnsi="Courier New"/>
          <w:b w:val="0"/>
          <w:sz w:val="16"/>
        </w:rPr>
        <w:br/>
      </w:r>
      <w:r>
        <w:rPr>
          <w:rFonts w:ascii="Courier New" w:hAnsi="Courier New"/>
          <w:b w:val="0"/>
          <w:sz w:val="16"/>
        </w:rPr>
        <w:tab/>
        <w:tab/>
        <w:tab/>
        <w:t>,p.svc_operation_cfs_param_id</w:t>
      </w:r>
      <w:r>
        <w:rPr>
          <w:rFonts w:ascii="Courier New" w:hAnsi="Courier New"/>
          <w:b w:val="0"/>
          <w:sz w:val="16"/>
        </w:rPr>
        <w:br/>
      </w:r>
      <w:r>
        <w:rPr>
          <w:rFonts w:ascii="Courier New" w:hAnsi="Courier New"/>
          <w:b w:val="0"/>
          <w:sz w:val="16"/>
        </w:rPr>
        <w:tab/>
        <w:tab/>
        <w:tab/>
        <w:t>,p.label</w:t>
      </w:r>
      <w:r>
        <w:rPr>
          <w:rFonts w:ascii="Courier New" w:hAnsi="Courier New"/>
          <w:b w:val="0"/>
          <w:sz w:val="16"/>
        </w:rPr>
        <w:br/>
      </w:r>
      <w:r>
        <w:rPr>
          <w:rFonts w:ascii="Courier New" w:hAnsi="Courier New"/>
          <w:b w:val="0"/>
          <w:sz w:val="16"/>
        </w:rPr>
        <w:tab/>
        <w:tab/>
        <w:tab/>
        <w:t>,p.descr</w:t>
      </w:r>
      <w:r>
        <w:rPr>
          <w:rFonts w:ascii="Courier New" w:hAnsi="Courier New"/>
          <w:b w:val="0"/>
          <w:sz w:val="16"/>
        </w:rPr>
        <w:br/>
      </w:r>
      <w:r>
        <w:rPr>
          <w:rFonts w:ascii="Courier New" w:hAnsi="Courier New"/>
          <w:b w:val="0"/>
          <w:sz w:val="16"/>
        </w:rPr>
        <w:tab/>
        <w:tab/>
        <w:tab/>
        <w:t>,p.is_sensitive</w:t>
      </w:r>
      <w:r>
        <w:rPr>
          <w:rFonts w:ascii="Courier New" w:hAnsi="Courier New"/>
          <w:b w:val="0"/>
          <w:sz w:val="16"/>
        </w:rPr>
        <w:br/>
      </w:r>
      <w:r>
        <w:rPr>
          <w:rFonts w:ascii="Courier New" w:hAnsi="Courier New"/>
          <w:b w:val="0"/>
          <w:sz w:val="16"/>
        </w:rPr>
        <w:tab/>
        <w:tab/>
        <w:tab/>
        <w:t>,p.data_type</w:t>
      </w:r>
      <w:r>
        <w:rPr>
          <w:rFonts w:ascii="Courier New" w:hAnsi="Courier New"/>
          <w:b w:val="0"/>
          <w:sz w:val="16"/>
        </w:rPr>
        <w:br/>
      </w:r>
      <w:r>
        <w:rPr>
          <w:rFonts w:ascii="Courier New" w:hAnsi="Courier New"/>
          <w:b w:val="0"/>
          <w:sz w:val="16"/>
        </w:rPr>
        <w:tab/>
        <w:tab/>
        <w:tab/>
        <w: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data_descriptor</w:t>
      </w:r>
      <w:r>
        <w:rPr>
          <w:rFonts w:ascii="Courier New" w:hAnsi="Courier New"/>
          <w:b w:val="0"/>
          <w:sz w:val="16"/>
        </w:rPr>
        <w:br/>
      </w:r>
      <w:r>
        <w:rPr>
          <w:rFonts w:ascii="Courier New" w:hAnsi="Courier New"/>
          <w:b w:val="0"/>
          <w:sz w:val="16"/>
        </w:rPr>
        <w:tab/>
        <w:tab/>
        <w:tab/>
        <w:t>,(</w:t>
      </w:r>
      <w:r>
        <w:rPr>
          <w:rFonts w:ascii="Courier New" w:hAnsi="Courier New"/>
          <w:b w:val="0"/>
          <w:color w:val="0D5C73"/>
          <w:sz w:val="16"/>
        </w:rPr>
        <w:t>select</w:t>
      </w:r>
      <w:r>
        <w:rPr>
          <w:rFonts w:ascii="Courier New" w:hAnsi="Courier New"/>
          <w:b w:val="0"/>
          <w:sz w:val="16"/>
        </w:rPr>
        <w:t xml:space="preserve"> instance_operation_cfs_param_uid </w:t>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(iop.svc_operation_cfs_param_id=sop.svc_operation_cfs_param_id)</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sop.svc_operation_cfs_param_id=p.svc_operation_cfs_param_id </w:t>
      </w:r>
      <w:r>
        <w:rPr>
          <w:rFonts w:ascii="Courier New" w:hAnsi="Courier New"/>
          <w:b w:val="0"/>
          <w:color w:val="0D5C73"/>
          <w:sz w:val="16"/>
        </w:rPr>
        <w:t>AND</w:t>
      </w:r>
      <w:r>
        <w:rPr>
          <w:rFonts w:ascii="Courier New" w:hAnsi="Courier New"/>
          <w:b w:val="0"/>
          <w:sz w:val="16"/>
        </w:rPr>
        <w:br/>
      </w:r>
      <w:r>
        <w:rPr>
          <w:rFonts w:ascii="Courier New" w:hAnsi="Courier New"/>
          <w:b w:val="0"/>
          <w:sz w:val="16"/>
        </w:rPr>
        <w:tab/>
        <w:tab/>
        <w:tab/>
        <w:tab/>
        <w:tab/>
        <w:t>io.instance_uid=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 xml:space="preserve">/&gt; &lt;!--- уже лишнее ---&gt; </w:t>
      </w:r>
      <w:r>
        <w:rPr>
          <w:rFonts w:ascii="Courier New" w:hAnsi="Courier New"/>
          <w:b w:val="0"/>
          <w:color w:val="0D5C73"/>
          <w:sz w:val="16"/>
        </w:rPr>
        <w:t>AND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"#local.qCurrentState.instance_operation_uid#"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#!isValid('guid',local.qCurrentState.instance_operation_uid)#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w:t>
      </w:r>
      <w:r>
        <w:rPr>
          <w:rFonts w:ascii="Courier New" w:hAnsi="Courier New"/>
          <w:b w:val="0"/>
          <w:color w:val="0D5C73"/>
          <w:sz w:val="16"/>
        </w:rPr>
        <w:t>limit</w:t>
      </w:r>
      <w:r>
        <w:rPr>
          <w:rFonts w:ascii="Courier New" w:hAnsi="Courier New"/>
          <w:b w:val="0"/>
          <w:sz w:val="16"/>
        </w:rPr>
        <w:t xml:space="preserve"> 1 &lt;!--- *** hotfix ---&gt;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 o </w:t>
      </w:r>
      <w:r>
        <w:rPr>
          <w:rFonts w:ascii="Courier New" w:hAnsi="Courier New"/>
          <w:b w:val="0"/>
          <w:color w:val="0D5C73"/>
          <w:sz w:val="16"/>
        </w:rPr>
        <w:t>on</w:t>
      </w:r>
      <w:r>
        <w:rPr>
          <w:rFonts w:ascii="Courier New" w:hAnsi="Courier New"/>
          <w:b w:val="0"/>
          <w:sz w:val="16"/>
        </w:rPr>
        <w:t xml:space="preserve"> (p.svc_operation_id=o.svc_operation_id)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w:t>
      </w:r>
      <w:r>
        <w:rPr>
          <w:rFonts w:ascii="Courier New" w:hAnsi="Courier New"/>
          <w:b w:val="0"/>
          <w:color w:val="0D5C73"/>
          <w:sz w:val="16"/>
        </w:rPr>
        <w:t>on</w:t>
      </w:r>
      <w:r>
        <w:rPr>
          <w:rFonts w:ascii="Courier New" w:hAnsi="Courier New"/>
          <w:b w:val="0"/>
          <w:sz w:val="16"/>
        </w:rPr>
        <w:t xml:space="preserve"> (o.svc_id=svc.svc_id)</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svc.svc_id=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"#qInstance.service_id#"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#!isValid('integer',qInstance.service_id)#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o.operation=</w:t>
      </w:r>
      <w:r>
        <w:rPr>
          <w:rFonts w:ascii="Courier New" w:hAnsi="Courier New"/>
          <w:b w:val="0"/>
          <w:color w:val="1E7E34"/>
          <w:sz w:val="16"/>
        </w:rPr>
        <w:t>'create'</w:t>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&lt;!--- *** сделано не так, как в instance_operation_cfs_param (а там тоже сделано так себе)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local.params = 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local.params=deserializeJson(local.qCurrentState.params)/&gt;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paramName = local.qCfsParam.svc_operation_cfs_param/&gt;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structKeyExists(local.params, paramName)&gt;</w:t>
        <w:tab/>
        <w:tab/>
      </w:r>
      <w:r>
        <w:rPr>
          <w:rFonts w:ascii="Courier New" w:hAnsi="Courier New"/>
          <w:b w:val="0"/>
          <w:sz w:val="16"/>
        </w:rPr>
        <w:br/>
      </w:r>
      <w:r>
        <w:rPr>
          <w:rFonts w:ascii="Courier New" w:hAnsi="Courier New"/>
          <w:b w:val="0"/>
          <w:sz w:val="16"/>
        </w:rPr>
        <w:tab/>
        <w:tab/>
        <w:tab/>
        <w:tab/>
        <w:tab/>
        <w:t>&lt;!--- маскируем секреты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local.qCfsParam.is_sensitive&gt;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local.params[paramName]=</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&lt;cfelseif</w:t>
      </w:r>
      <w:r>
        <w:rPr>
          <w:rFonts w:ascii="Courier New" w:hAnsi="Courier New"/>
          <w:b w:val="0"/>
          <w:sz w:val="16"/>
        </w:rPr>
        <w:t xml:space="preserve"> local.qCfsParam.data_type EQ </w:t>
      </w:r>
      <w:r>
        <w:rPr>
          <w:rFonts w:ascii="Courier New" w:hAnsi="Courier New"/>
          <w:b w:val="0"/>
          <w:color w:val="1E7E34"/>
          <w:sz w:val="16"/>
        </w:rPr>
        <w:t>"map"</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local.qCfsParam.data_type EQ </w:t>
      </w:r>
      <w:r>
        <w:rPr>
          <w:rFonts w:ascii="Courier New" w:hAnsi="Courier New"/>
          <w:b w:val="0"/>
          <w:color w:val="1E7E34"/>
          <w:sz w:val="16"/>
        </w:rPr>
        <w:t>"map-fixed"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local.qCfsParam.data_type EQ </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t xml:space="preserve">&lt;!--- Не разбираем вариант </w:t>
      </w:r>
      <w:r>
        <w:rPr>
          <w:rFonts w:ascii="Courier New" w:hAnsi="Courier New"/>
          <w:b w:val="0"/>
          <w:color w:val="1E7E34"/>
          <w:sz w:val="16"/>
        </w:rPr>
        <w:t>"sensitive map"</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ab/>
        <w:t xml:space="preserve">&lt;!--- query passed </w:t>
      </w:r>
      <w:r>
        <w:rPr>
          <w:rFonts w:ascii="Courier New" w:hAnsi="Courier New"/>
          <w:b w:val="0"/>
          <w:color w:val="0D5C73"/>
          <w:sz w:val="16"/>
        </w:rPr>
        <w:t>by</w:t>
      </w:r>
      <w:r>
        <w:rPr>
          <w:rFonts w:ascii="Courier New" w:hAnsi="Courier New"/>
          <w:b w:val="0"/>
          <w:sz w:val="16"/>
        </w:rPr>
        <w:t xml:space="preserve"> reference ---&gt;</w:t>
      </w:r>
      <w:r>
        <w:rPr>
          <w:rFonts w:ascii="Courier New" w:hAnsi="Courier New"/>
          <w:b w:val="0"/>
          <w:sz w:val="16"/>
        </w:rPr>
        <w:br/>
      </w:r>
      <w:r>
        <w:rPr>
          <w:rFonts w:ascii="Courier New" w:hAnsi="Courier New"/>
          <w:b w:val="0"/>
          <w:sz w:val="16"/>
        </w:rPr>
        <w:tab/>
        <w:tab/>
        <w:tab/>
        <w:tab/>
        <w:tab/>
        <w:tab/>
        <w:t>&lt;!--- маскируем секреты в map ---&gt;</w:t>
      </w:r>
      <w:r>
        <w:rPr>
          <w:rFonts w:ascii="Courier New" w:hAnsi="Courier New"/>
          <w:b w:val="0"/>
          <w:sz w:val="16"/>
        </w:rPr>
        <w:br/>
      </w:r>
      <w:r>
        <w:rPr>
          <w:rFonts w:ascii="Courier New" w:hAnsi="Courier New"/>
          <w:b w:val="0"/>
          <w:sz w:val="16"/>
        </w:rPr>
        <w:tab/>
        <w:tab/>
        <w:tab/>
        <w:tab/>
        <w:tab/>
        <w:tab/>
        <w:t>&lt;!--- *** сделано ненадежно, с расчетом на структуру qCfsParam (ради этого ее пришлось дополнить) ---&gt;</w:t>
      </w:r>
      <w:r>
        <w:rPr>
          <w:rFonts w:ascii="Courier New" w:hAnsi="Courier New"/>
          <w:b w:val="0"/>
          <w:sz w:val="16"/>
        </w:rPr>
        <w:br/>
      </w:r>
      <w:r>
        <w:rPr>
          <w:rFonts w:ascii="Courier New" w:hAnsi="Courier New"/>
          <w:b w:val="0"/>
          <w:sz w:val="16"/>
        </w:rPr>
        <w:tab/>
        <w:tab/>
        <w:tab/>
        <w:tab/>
        <w:tab/>
        <w:tab/>
        <w:t>&lt;!--- что характерно, мы передаем запрос (с фокусом, установленным на текущую строку) по ссылке и прямо там ее патчим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"instance_operation_cfs_param"</w:t>
      </w:r>
      <w:r>
        <w:rPr>
          <w:rFonts w:ascii="Courier New" w:hAnsi="Courier New"/>
          <w:b w:val="0"/>
          <w:sz w:val="16"/>
        </w:rPr>
        <w:t>).processMap(local.qCfsParam)/&gt;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&lt;!--- грубо и цинично патчим запрос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local.qCurrentState.params = serializeJson(local.params)/&gt;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&lt;!---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local.qInstance,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"out.instance.isCreated"</w:t>
      </w:r>
      <w:r>
        <w:rPr>
          <w:rFonts w:ascii="Courier New" w:hAnsi="Courier New"/>
          <w:b w:val="0"/>
          <w:sz w:val="16"/>
        </w:rPr>
        <w:t>=local.isCreated/&gt;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"out.instance.isDeleted"</w:t>
      </w:r>
      <w:r>
        <w:rPr>
          <w:rFonts w:ascii="Courier New" w:hAnsi="Courier New"/>
          <w:b w:val="0"/>
          <w:sz w:val="16"/>
        </w:rPr>
        <w:t>=local.qCurrentState.is_deleted GT 0/&gt;</w:t>
      </w:r>
      <w:r>
        <w:rPr>
          <w:rFonts w:ascii="Courier New" w:hAnsi="Courier New"/>
          <w:b w:val="0"/>
          <w:sz w:val="16"/>
        </w:rPr>
        <w:br/>
      </w:r>
      <w:r>
        <w:rPr>
          <w:rFonts w:ascii="Courier New" w:hAnsi="Courier New"/>
          <w:b w:val="0"/>
          <w:sz w:val="16"/>
        </w:rPr>
        <w:tab/>
        <w:tab/>
        <w:t xml:space="preserve"> </w:t>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"out.instance.state"</w:t>
      </w:r>
      <w:r>
        <w:rPr>
          <w:rFonts w:ascii="Courier New" w:hAnsi="Courier New"/>
          <w:b w:val="0"/>
          <w:sz w:val="16"/>
        </w:rPr>
        <w:t xml:space="preserve"> = (local.qCurrentState.recordCount GT 0)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local.currentStateTitleMap, local.qCurrentState, this.helper.snake2camel) : {}/&gt;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arrayAppend(out.instance.operations,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local.operationTitleMap, local.qOperation,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"out.instance.availableOperations"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#local.qAvailableOperation#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arrayAppend(out.instance.availableOperations,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local.availableOperationTitleMap, local.qAvailableOperation,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"out.instance.dependentInstances"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#local.qDependentInstance#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arrayAppend(out.instance.dependentInstances,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local.dependentInstanceTitleMap, local.qDependentInstance,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"out.instance.dependencies"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#local.qDependency#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arrayAppend(out.instance.dependencies,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local.dependencyTitleMap, local.qDependency,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"displayName"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"type:string"</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"descr"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"type:varchar (no cleanup here!)"</w:t>
      </w:r>
      <w:r>
        <w:rPr>
          <w:rFonts w:ascii="Courier New" w:hAnsi="Courier New"/>
          <w:b w:val="0"/>
          <w:sz w:val="16"/>
        </w:rPr>
        <w:t>/&gt;</w:t>
      </w:r>
      <w:r>
        <w:rPr>
          <w:rFonts w:ascii="Courier New" w:hAnsi="Courier New"/>
          <w:b w:val="0"/>
          <w:sz w:val="16"/>
        </w:rPr>
        <w:br/>
      </w:r>
      <w:r>
        <w:rPr>
          <w:rFonts w:ascii="Courier New" w:hAnsi="Courier New"/>
          <w:b w:val="0"/>
          <w:sz w:val="16"/>
        </w:rPr>
        <w:tab/>
        <w:tab/>
        <w:t>&lt;!--- ******  проверка уникальности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checkDisplayName(arguments.displayName, arguments.usrId, arguments.instanceUid)/&gt;&lt;!---  как идея - офорить как обертку, возвращающую то же значение. Но будет соблазн еще оттримить иначе пофиксить, а это уже избыточная функция и должно усложнить название ---&gt;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this.helper.keyExistsAndValid(arguments,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update</w:t>
      </w:r>
      <w:r>
        <w:rPr>
          <w:rFonts w:ascii="Courier New" w:hAnsi="Courier New"/>
          <w:b w:val="0"/>
          <w:sz w:val="16"/>
        </w:rPr>
        <w:t xml:space="preserve"> instance </w:t>
      </w:r>
      <w:r>
        <w:rPr>
          <w:rFonts w:ascii="Courier New" w:hAnsi="Courier New"/>
          <w:b w:val="0"/>
          <w:color w:val="0D5C73"/>
          <w:sz w:val="16"/>
        </w:rPr>
        <w:t>set</w:t>
      </w:r>
      <w:r>
        <w:rPr>
          <w:rFonts w:ascii="Courier New" w:hAnsi="Courier New"/>
          <w:b w:val="0"/>
          <w:sz w:val="16"/>
        </w:rPr>
        <w:br/>
      </w:r>
      <w:r>
        <w:rPr>
          <w:rFonts w:ascii="Courier New" w:hAnsi="Courier New"/>
          <w:b w:val="0"/>
          <w:sz w:val="16"/>
        </w:rPr>
        <w:tab/>
        <w:tab/>
        <w:tab/>
        <w:tab/>
        <w:t xml:space="preserve"> dt_updated=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,updater_id=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"displayName"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,display_name=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"#htmlEditFormat(arguments.displayName)#"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"descr"</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,descr=</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"#htmlEditFormat(arguments.descr)#"</w:t>
      </w:r>
      <w:r>
        <w:rPr>
          <w:rFonts w:ascii="Courier New" w:hAnsi="Courier New"/>
          <w:b w:val="0"/>
          <w:sz w:val="16"/>
        </w:rPr>
        <w:t xml:space="preserve"> /&gt;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0D5C73"/>
          <w:sz w:val="16"/>
        </w:rPr>
        <w:t>select</w:t>
      </w:r>
      <w:r>
        <w:rPr>
          <w:rFonts w:ascii="Courier New" w:hAnsi="Courier New"/>
          <w:b w:val="0"/>
          <w:sz w:val="16"/>
        </w:rPr>
        <w:t xml:space="preserve"> @@rowcount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"delete"</w:t>
      </w:r>
      <w:r>
        <w:rPr>
          <w:rFonts w:ascii="Courier New" w:hAnsi="Courier New"/>
          <w:b w:val="0"/>
          <w:sz w:val="16"/>
        </w:rPr>
        <w:t xml:space="preserve"> hint=</w:t>
      </w:r>
      <w:r>
        <w:rPr>
          <w:rFonts w:ascii="Courier New" w:hAnsi="Courier New"/>
          <w:b w:val="0"/>
          <w:color w:val="1E7E34"/>
          <w:sz w:val="16"/>
        </w:rPr>
        <w:t>"Удаление экземпляра сервиса по ключу. Допускается в статусе not configured"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 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"Instance not accessible or does not exist"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"Instance is not accessible for the current user (possibly does not belong to the default specification)"</w:t>
      </w:r>
      <w:r>
        <w:rPr>
          <w:rFonts w:ascii="Courier New" w:hAnsi="Courier New"/>
          <w:b w:val="0"/>
          <w:sz w:val="16"/>
        </w:rPr>
        <w:t>)</w:t>
      </w:r>
      <w:r>
        <w:rPr>
          <w:rFonts w:ascii="Courier New" w:hAnsi="Courier New"/>
          <w:b w:val="0"/>
          <w:sz w:val="16"/>
        </w:rPr>
        <w:br/>
      </w:r>
      <w:r>
        <w:rPr>
          <w:rFonts w:ascii="Courier New" w:hAnsi="Courier New"/>
          <w:b w:val="0"/>
          <w:sz w:val="16"/>
        </w:rPr>
        <w:tab/>
        <w:tab/>
        <w:tab/>
        <w:tab/>
        <w:t>).withStatus(404)/&gt;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&lt;!--- халява какая-то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br/>
      </w:r>
      <w:r>
        <w:rPr>
          <w:rFonts w:ascii="Courier New" w:hAnsi="Courier New"/>
          <w:b w:val="0"/>
          <w:sz w:val="16"/>
        </w:rPr>
        <w:tab/>
        <w:tab/>
        <w:tab/>
        <w:tab/>
        <w:t xml:space="preserve">io.submit_result like </w:t>
      </w:r>
      <w:r>
        <w:rPr>
          <w:rFonts w:ascii="Courier New" w:hAnsi="Courier New"/>
          <w:b w:val="0"/>
          <w:color w:val="1E7E34"/>
          <w:sz w:val="16"/>
        </w:rPr>
        <w:t>'2%'</w:t>
      </w:r>
      <w:r>
        <w:rPr>
          <w:rFonts w:ascii="Courier New" w:hAnsi="Courier New"/>
          <w:b w:val="0"/>
          <w:sz w:val="16"/>
        </w:rPr>
        <w:t xml:space="preserve"> /*201 etc*/ </w:t>
      </w:r>
      <w:r>
        <w:rPr>
          <w:rFonts w:ascii="Courier New" w:hAnsi="Courier New"/>
          <w:b w:val="0"/>
          <w:color w:val="0D5C73"/>
          <w:sz w:val="16"/>
        </w:rPr>
        <w:t>AND</w:t>
      </w:r>
      <w:r>
        <w:rPr>
          <w:rFonts w:ascii="Courier New" w:hAnsi="Courier New"/>
          <w:b w:val="0"/>
          <w:sz w:val="16"/>
        </w:rPr>
        <w:br/>
      </w:r>
      <w:r>
        <w:rPr>
          <w:rFonts w:ascii="Courier New" w:hAnsi="Courier New"/>
          <w:b w:val="0"/>
          <w:sz w:val="16"/>
        </w:rPr>
        <w:tab/>
        <w:tab/>
        <w:tab/>
        <w:tab/>
        <w:t>io.instance_uid=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local.qCheckOperation.cnt GT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"Operation already started"</w:t>
      </w:r>
      <w:r>
        <w:rPr>
          <w:rFonts w:ascii="Courier New" w:hAnsi="Courier New"/>
          <w:b w:val="0"/>
          <w:sz w:val="16"/>
        </w:rPr>
        <w:t xml:space="preserve">, </w:t>
      </w:r>
      <w:r>
        <w:rPr>
          <w:rFonts w:ascii="Courier New" w:hAnsi="Courier New"/>
          <w:b w:val="0"/>
          <w:color w:val="1E7E34"/>
          <w:sz w:val="16"/>
        </w:rPr>
        <w:t>"Instance deletion disabled when operation is started"</w:t>
      </w:r>
      <w:r>
        <w:rPr>
          <w:rFonts w:ascii="Courier New" w:hAnsi="Courier New"/>
          <w:b w:val="0"/>
          <w:sz w:val="16"/>
        </w:rPr>
        <w:t>)</w:t>
      </w:r>
      <w:r>
        <w:rPr>
          <w:rFonts w:ascii="Courier New" w:hAnsi="Courier New"/>
          <w:b w:val="0"/>
          <w:sz w:val="16"/>
        </w:rPr>
        <w:br/>
      </w:r>
      <w:r>
        <w:rPr>
          <w:rFonts w:ascii="Courier New" w:hAnsi="Courier New"/>
          <w:b w:val="0"/>
          <w:sz w:val="16"/>
        </w:rPr>
        <w:tab/>
        <w:tab/>
        <w:tab/>
        <w:tab/>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instance_state st</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st.instance_uid=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local.qCheckState.cnt GT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"Instance has a state"</w:t>
      </w:r>
      <w:r>
        <w:rPr>
          <w:rFonts w:ascii="Courier New" w:hAnsi="Courier New"/>
          <w:b w:val="0"/>
          <w:sz w:val="16"/>
        </w:rPr>
        <w:t xml:space="preserve">, </w:t>
      </w:r>
      <w:r>
        <w:rPr>
          <w:rFonts w:ascii="Courier New" w:hAnsi="Courier New"/>
          <w:b w:val="0"/>
          <w:color w:val="1E7E34"/>
          <w:sz w:val="16"/>
        </w:rPr>
        <w:t>"Instance deletion disabled when having state"</w:t>
      </w:r>
      <w:r>
        <w:rPr>
          <w:rFonts w:ascii="Courier New" w:hAnsi="Courier New"/>
          <w:b w:val="0"/>
          <w:sz w:val="16"/>
        </w:rPr>
        <w:t>)</w:t>
      </w:r>
      <w:r>
        <w:rPr>
          <w:rFonts w:ascii="Courier New" w:hAnsi="Courier New"/>
          <w:b w:val="0"/>
          <w:sz w:val="16"/>
        </w:rPr>
        <w:br/>
      </w:r>
      <w:r>
        <w:rPr>
          <w:rFonts w:ascii="Courier New" w:hAnsi="Courier New"/>
          <w:b w:val="0"/>
          <w:sz w:val="16"/>
        </w:rPr>
        <w:tab/>
        <w:tab/>
        <w:tab/>
        <w:tab/>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t>&lt;!--- мы не включаем проверку доступа в саму операцию удаления, а выполняем отдельно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delete</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instance_state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delete</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instance_operation</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delete</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instance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)).withStatus(500)/&gt;&lt;!--- это не нужно показывать в продуктиве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&gt;&lt;!--- </w:t>
      </w:r>
      <w:r>
        <w:rPr>
          <w:rFonts w:ascii="Courier New" w:hAnsi="Courier New"/>
          <w:b w:val="0"/>
          <w:color w:val="0D5C73"/>
          <w:sz w:val="16"/>
        </w:rPr>
        <w:t>delete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 xml:space="preserve">&lt;!--- </w:t>
        <w:tab/>
        <w:t>неудобно бегать из одного компонента в соседний при том, что разделение ответственности между ними получается довольно странное</w:t>
      </w:r>
      <w:r>
        <w:rPr>
          <w:rFonts w:ascii="Courier New" w:hAnsi="Courier New"/>
          <w:b w:val="0"/>
          <w:sz w:val="16"/>
        </w:rPr>
        <w:br/>
      </w:r>
      <w:r>
        <w:rPr>
          <w:rFonts w:ascii="Courier New" w:hAnsi="Courier New"/>
          <w:b w:val="0"/>
          <w:sz w:val="16"/>
        </w:rPr>
        <w:tab/>
        <w:t>Решил, что логичнее повесить проверки уникальности и генерацию дефолтов на коллекцию, тем более и связей так меньше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"checkDisplayName"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"displayName"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required=true/&gt;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"instance_ls"</w:t>
      </w:r>
      <w:r>
        <w:rPr>
          <w:rFonts w:ascii="Courier New" w:hAnsi="Courier New"/>
          <w:b w:val="0"/>
          <w:sz w:val="16"/>
        </w:rPr>
        <w:t>).checkDisplayName(arguments.displayName, arguments.usrId, arguments.instanceUid)/&gt;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v1/resources/instance_default.cfc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"/instances/default/{svcId}"</w:t>
      </w:r>
      <w:r>
        <w:rPr>
          <w:rFonts w:ascii="Courier New" w:hAnsi="Courier New"/>
          <w:b w:val="0"/>
          <w:sz w:val="16"/>
        </w:rPr>
        <w:t xml:space="preserve"> hint=</w:t>
      </w:r>
      <w:r>
        <w:rPr>
          <w:rFonts w:ascii="Courier New" w:hAnsi="Courier New"/>
          <w:b w:val="0"/>
          <w:color w:val="1E7E34"/>
          <w:sz w:val="16"/>
        </w:rPr>
        <w:t>"template for default instance"</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"Шаблон экземпляра"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"local.realmTitleMap"</w:t>
      </w:r>
      <w:r>
        <w:rPr>
          <w:rFonts w:ascii="Courier New" w:hAnsi="Courier New"/>
          <w:b w:val="0"/>
          <w:sz w:val="16"/>
        </w:rPr>
        <w:t xml:space="preserve"> lengthOut=</w:t>
      </w:r>
      <w:r>
        <w:rPr>
          <w:rFonts w:ascii="Courier New" w:hAnsi="Courier New"/>
          <w:b w:val="0"/>
          <w:color w:val="1E7E34"/>
          <w:sz w:val="16"/>
        </w:rPr>
        <w:t>"local.realmFieldCount"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&lt;m:field&gt;s.svc_id&lt;/m:field&gt;</w:t>
      </w:r>
      <w:r>
        <w:rPr>
          <w:rFonts w:ascii="Courier New" w:hAnsi="Courier New"/>
          <w:b w:val="0"/>
          <w:sz w:val="16"/>
        </w:rPr>
        <w:br/>
      </w:r>
      <w:r>
        <w:rPr>
          <w:rFonts w:ascii="Courier New" w:hAnsi="Courier New"/>
          <w:b w:val="0"/>
          <w:sz w:val="16"/>
        </w:rPr>
        <w:tab/>
        <w:tab/>
        <w:tab/>
        <w:tab/>
        <w:t>&lt;m:field&gt;s.svc&lt;/m:field&gt;</w:t>
      </w:r>
      <w:r>
        <w:rPr>
          <w:rFonts w:ascii="Courier New" w:hAnsi="Courier New"/>
          <w:b w:val="0"/>
          <w:sz w:val="16"/>
        </w:rPr>
        <w:br/>
      </w:r>
      <w:r>
        <w:rPr>
          <w:rFonts w:ascii="Courier New" w:hAnsi="Courier New"/>
          <w:b w:val="0"/>
          <w:sz w:val="16"/>
        </w:rPr>
        <w:tab/>
        <w:tab/>
        <w:tab/>
        <w:tab/>
        <w:t>&lt;m:field&gt;s.descr&lt;/m:field&gt;</w:t>
      </w:r>
      <w:r>
        <w:rPr>
          <w:rFonts w:ascii="Courier New" w:hAnsi="Courier New"/>
          <w:b w:val="0"/>
          <w:sz w:val="16"/>
        </w:rPr>
        <w:br/>
      </w:r>
      <w:r>
        <w:rPr>
          <w:rFonts w:ascii="Courier New" w:hAnsi="Courier New"/>
          <w:b w:val="0"/>
          <w:sz w:val="16"/>
        </w:rPr>
        <w:tab/>
        <w:tab/>
        <w:tab/>
        <w:tab/>
        <w:t>&lt;m:field&gt;s.man&lt;/m:field&gt;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 s</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 = 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"out.instance.svcId"</w:t>
      </w:r>
      <w:r>
        <w:rPr>
          <w:rFonts w:ascii="Courier New" w:hAnsi="Courier New"/>
          <w:b w:val="0"/>
          <w:sz w:val="16"/>
        </w:rPr>
        <w:t>=</w:t>
      </w:r>
      <w:r>
        <w:rPr>
          <w:rFonts w:ascii="Courier New" w:hAnsi="Courier New"/>
          <w:b w:val="0"/>
          <w:color w:val="1E7E34"/>
          <w:sz w:val="16"/>
        </w:rPr>
        <w:t>"#arguments.svcId*1#"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"out.instance.svc"</w:t>
      </w:r>
      <w:r>
        <w:rPr>
          <w:rFonts w:ascii="Courier New" w:hAnsi="Courier New"/>
          <w:b w:val="0"/>
          <w:sz w:val="16"/>
        </w:rPr>
        <w:t>=</w:t>
      </w:r>
      <w:r>
        <w:rPr>
          <w:rFonts w:ascii="Courier New" w:hAnsi="Courier New"/>
          <w:b w:val="0"/>
          <w:color w:val="1E7E34"/>
          <w:sz w:val="16"/>
        </w:rPr>
        <w:t>"#local.qSvc.svc#"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"out.instance.displayName"</w:t>
      </w:r>
      <w:r>
        <w:rPr>
          <w:rFonts w:ascii="Courier New" w:hAnsi="Courier New"/>
          <w:b w:val="0"/>
          <w:sz w:val="16"/>
        </w:rPr>
        <w:t>=</w:t>
      </w:r>
      <w:r>
        <w:rPr>
          <w:rFonts w:ascii="Courier New" w:hAnsi="Courier New"/>
          <w:b w:val="0"/>
          <w:color w:val="1E7E34"/>
          <w:sz w:val="16"/>
        </w:rPr>
        <w:t>"#generateDefaultName(arguments.svcId,arguments.usrId)#"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"out.instance.descr"</w:t>
      </w:r>
      <w:r>
        <w:rPr>
          <w:rFonts w:ascii="Courier New" w:hAnsi="Courier New"/>
          <w:b w:val="0"/>
          <w:sz w:val="16"/>
        </w:rPr>
        <w:t>=</w:t>
      </w:r>
      <w:r>
        <w:rPr>
          <w:rFonts w:ascii="Courier New" w:hAnsi="Courier New"/>
          <w:b w:val="0"/>
          <w:color w:val="1E7E34"/>
          <w:sz w:val="16"/>
        </w:rPr>
        <w:t>"#local.qSvc.descr#"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"out.instance.man"</w:t>
      </w:r>
      <w:r>
        <w:rPr>
          <w:rFonts w:ascii="Courier New" w:hAnsi="Courier New"/>
          <w:b w:val="0"/>
          <w:sz w:val="16"/>
        </w:rPr>
        <w:t>=</w:t>
      </w:r>
      <w:r>
        <w:rPr>
          <w:rFonts w:ascii="Courier New" w:hAnsi="Courier New"/>
          <w:b w:val="0"/>
          <w:color w:val="1E7E34"/>
          <w:sz w:val="16"/>
        </w:rPr>
        <w:t>"#local.qSvc.man#"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"generateDefaultName"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"service_id"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"instance_ls"</w:t>
      </w:r>
      <w:r>
        <w:rPr>
          <w:rFonts w:ascii="Courier New" w:hAnsi="Courier New"/>
          <w:b w:val="0"/>
          <w:sz w:val="16"/>
        </w:rPr>
        <w:t>).generateDefaultName(arguments.service_id,arguments.usr_id)/&gt;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"/instances"</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&lt;!---спецификация полей, пригодных для фильтрации (?и сортировки)---&gt;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"instance_uid"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"instance_config_dt_created"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"instance_config_dt_updated"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"display_name"</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"service_id"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"specification_item_id"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"specification"</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tab/>
        <w:tab/>
      </w:r>
      <w:r>
        <w:rPr>
          <w:rFonts w:ascii="Courier New" w:hAnsi="Courier New"/>
          <w:b w:val="0"/>
          <w:sz w:val="16"/>
        </w:rPr>
        <w:br/>
      </w:r>
      <w:r>
        <w:rPr>
          <w:rFonts w:ascii="Courier New" w:hAnsi="Courier New"/>
          <w:b w:val="0"/>
          <w:sz w:val="16"/>
        </w:rPr>
        <w:tab/>
        <w:tab/>
      </w:r>
      <w:r>
        <w:rPr>
          <w:rFonts w:ascii="Courier New" w:hAnsi="Courier New"/>
          <w:b w:val="0"/>
          <w:color w:val="1E7E34"/>
          <w:sz w:val="16"/>
        </w:rPr>
        <w:t>"specification_id"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"contract_id"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"code"</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"updater_shortname"</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"updater_login"</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"last_operation"</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"last_operation_uid"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"submit_result"</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"operation_dt_start"</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"operation_dt_finish"</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"duration"</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"numeric"</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"uptime"</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"numeric"</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"dt_deploy"</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 xml:space="preserve">&lt;!--- </w:t>
      </w:r>
      <w:r>
        <w:rPr>
          <w:rFonts w:ascii="Courier New" w:hAnsi="Courier New"/>
          <w:b w:val="0"/>
          <w:color w:val="1E7E34"/>
          <w:sz w:val="16"/>
        </w:rPr>
        <w:t>"instance_data"</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E7E34"/>
          <w:sz w:val="16"/>
        </w:rPr>
        <w:t>"monitoring_url"</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"instance_state_uid"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"is_deleted"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 xml:space="preserve">},&lt;!--- </w:t>
      </w:r>
      <w:r>
        <w:rPr>
          <w:rFonts w:ascii="Courier New" w:hAnsi="Courier New"/>
          <w:b w:val="0"/>
          <w:color w:val="0D5C73"/>
          <w:sz w:val="16"/>
        </w:rPr>
        <w:t>not</w:t>
      </w:r>
      <w:r>
        <w:rPr>
          <w:rFonts w:ascii="Courier New" w:hAnsi="Courier New"/>
          <w:b w:val="0"/>
          <w:sz w:val="16"/>
        </w:rPr>
        <w:t xml:space="preserve"> bool ---&gt;</w:t>
      </w:r>
      <w:r>
        <w:rPr>
          <w:rFonts w:ascii="Courier New" w:hAnsi="Courier New"/>
          <w:b w:val="0"/>
          <w:sz w:val="16"/>
        </w:rPr>
        <w:br/>
      </w:r>
      <w:r>
        <w:rPr>
          <w:rFonts w:ascii="Courier New" w:hAnsi="Courier New"/>
          <w:b w:val="0"/>
          <w:sz w:val="16"/>
        </w:rPr>
        <w:tab/>
        <w:tab/>
      </w:r>
      <w:r>
        <w:rPr>
          <w:rFonts w:ascii="Courier New" w:hAnsi="Courier New"/>
          <w:b w:val="0"/>
          <w:color w:val="1E7E34"/>
          <w:sz w:val="16"/>
        </w:rPr>
        <w:t>"is_suspended"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 xml:space="preserve">},&lt;!--- </w:t>
      </w:r>
      <w:r>
        <w:rPr>
          <w:rFonts w:ascii="Courier New" w:hAnsi="Courier New"/>
          <w:b w:val="0"/>
          <w:color w:val="0D5C73"/>
          <w:sz w:val="16"/>
        </w:rPr>
        <w:t>not</w:t>
      </w:r>
      <w:r>
        <w:rPr>
          <w:rFonts w:ascii="Courier New" w:hAnsi="Courier New"/>
          <w:b w:val="0"/>
          <w:sz w:val="16"/>
        </w:rPr>
        <w:t xml:space="preserve"> bool ---&gt;</w:t>
      </w:r>
      <w:r>
        <w:rPr>
          <w:rFonts w:ascii="Courier New" w:hAnsi="Courier New"/>
          <w:b w:val="0"/>
          <w:sz w:val="16"/>
        </w:rPr>
        <w:br/>
      </w:r>
      <w:r>
        <w:rPr>
          <w:rFonts w:ascii="Courier New" w:hAnsi="Courier New"/>
          <w:b w:val="0"/>
          <w:sz w:val="16"/>
        </w:rPr>
        <w:tab/>
        <w:tab/>
      </w:r>
      <w:r>
        <w:rPr>
          <w:rFonts w:ascii="Courier New" w:hAnsi="Courier New"/>
          <w:b w:val="0"/>
          <w:color w:val="1E7E34"/>
          <w:sz w:val="16"/>
        </w:rPr>
        <w:t>"job_is_pending"</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 xml:space="preserve">},&lt;!--- </w:t>
      </w:r>
      <w:r>
        <w:rPr>
          <w:rFonts w:ascii="Courier New" w:hAnsi="Courier New"/>
          <w:b w:val="0"/>
          <w:color w:val="0D5C73"/>
          <w:sz w:val="16"/>
        </w:rPr>
        <w:t>not</w:t>
      </w:r>
      <w:r>
        <w:rPr>
          <w:rFonts w:ascii="Courier New" w:hAnsi="Courier New"/>
          <w:b w:val="0"/>
          <w:sz w:val="16"/>
        </w:rPr>
        <w:t xml:space="preserve"> bool ---&gt;</w:t>
      </w:r>
      <w:r>
        <w:rPr>
          <w:rFonts w:ascii="Courier New" w:hAnsi="Courier New"/>
          <w:b w:val="0"/>
          <w:sz w:val="16"/>
        </w:rPr>
        <w:br/>
      </w:r>
      <w:r>
        <w:rPr>
          <w:rFonts w:ascii="Courier New" w:hAnsi="Courier New"/>
          <w:b w:val="0"/>
          <w:sz w:val="16"/>
        </w:rPr>
        <w:tab/>
        <w:tab/>
      </w:r>
      <w:r>
        <w:rPr>
          <w:rFonts w:ascii="Courier New" w:hAnsi="Courier New"/>
          <w:b w:val="0"/>
          <w:color w:val="1E7E34"/>
          <w:sz w:val="16"/>
        </w:rPr>
        <w:t>"resource_realm"</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"resource_realm_type_id"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"operation_is_in_progress"</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"operation_is_pending"</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"is_test"</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"is_auxiliary"</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"explained_status"</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"dt_state"</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"version"</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 xml:space="preserve">}&lt;!--- , </w:t>
      </w:r>
      <w:r>
        <w:rPr>
          <w:rFonts w:ascii="Courier New" w:hAnsi="Courier New"/>
          <w:b w:val="0"/>
          <w:sz w:val="16"/>
        </w:rPr>
        <w:br/>
      </w:r>
      <w:r>
        <w:rPr>
          <w:rFonts w:ascii="Courier New" w:hAnsi="Courier New"/>
          <w:b w:val="0"/>
          <w:sz w:val="16"/>
        </w:rPr>
        <w:tab/>
        <w:tab/>
      </w:r>
      <w:r>
        <w:rPr>
          <w:rFonts w:ascii="Courier New" w:hAnsi="Courier New"/>
          <w:b w:val="0"/>
          <w:color w:val="1E7E34"/>
          <w:sz w:val="16"/>
        </w:rPr>
        <w:t>"io_instance_uid"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r>
      <w:r>
        <w:rPr>
          <w:rFonts w:ascii="Courier New" w:hAnsi="Courier New"/>
          <w:b w:val="0"/>
          <w:color w:val="1E7E34"/>
          <w:sz w:val="16"/>
        </w:rPr>
        <w:t>"st_instance_uid"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 xml:space="preserve">} ---&gt; </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экземпляров сервисов, принадлежащих данному клиенту"</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required=false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required=false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 (performance not assured on arbitrary sorting)"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limit output to, empty string or omitted for default field set"</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"search"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free search (black box)"</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&lt;!---сюда можно воткнуть спецификацию полей для сортировки и фильтрации, но только ручками, идея компактного кода еще более отдаляется---&gt;</w:t>
      </w:r>
      <w:r>
        <w:rPr>
          <w:rFonts w:ascii="Courier New" w:hAnsi="Courier New"/>
          <w:b w:val="0"/>
          <w:sz w:val="16"/>
        </w:rPr>
        <w:br/>
      </w:r>
      <w:r>
        <w:rPr>
          <w:rFonts w:ascii="Courier New" w:hAnsi="Courier New"/>
          <w:b w:val="0"/>
          <w:sz w:val="16"/>
        </w:rPr>
        <w:tab/>
        <w:tab/>
        <w:t xml:space="preserve">&lt;!---parse </w:t>
      </w:r>
      <w:r>
        <w:rPr>
          <w:rFonts w:ascii="Courier New" w:hAnsi="Courier New"/>
          <w:b w:val="0"/>
          <w:color w:val="0D5C73"/>
          <w:sz w:val="16"/>
        </w:rPr>
        <w:t>and</w:t>
      </w:r>
      <w:r>
        <w:rPr>
          <w:rFonts w:ascii="Courier New" w:hAnsi="Courier New"/>
          <w:b w:val="0"/>
          <w:sz w:val="16"/>
        </w:rPr>
        <w:t xml:space="preserve"> validate request parameters---&gt;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w:t>
      </w:r>
      <w:r>
        <w:rPr>
          <w:rFonts w:ascii="Courier New" w:hAnsi="Courier New"/>
          <w:b w:val="0"/>
          <w:color w:val="0D5C73"/>
          <w:sz w:val="16"/>
        </w:rPr>
        <w:t>order</w:t>
      </w:r>
      <w:r>
        <w:rPr>
          <w:rFonts w:ascii="Courier New" w:hAnsi="Courier New"/>
          <w:b w:val="0"/>
          <w:sz w:val="16"/>
        </w:rPr>
        <w:t>=this.helper.parseOrderBy(this.fieldsSpec, arguments.orderBy)/&gt;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local.fieldsToOutput=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&lt;!--- *** если идти от arguments.fields, будет лаконичнее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#this.fieldsSpec#</w:t>
      </w:r>
      <w:r>
        <w:rPr>
          <w:rFonts w:ascii="Courier New" w:hAnsi="Courier New"/>
          <w:b w:val="0"/>
          <w:sz w:val="16"/>
        </w:rPr>
        <w:t xml:space="preserve"> item=</w:t>
      </w:r>
      <w:r>
        <w:rPr>
          <w:rFonts w:ascii="Courier New" w:hAnsi="Courier New"/>
          <w:b w:val="0"/>
          <w:color w:val="1E7E34"/>
          <w:sz w:val="16"/>
        </w:rPr>
        <w:t>"fld"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 *** в данном случае мы некорректно ограничиваем состав выводимых полей</w:t>
      </w:r>
      <w:r>
        <w:rPr>
          <w:rFonts w:ascii="Courier New" w:hAnsi="Courier New"/>
          <w:b w:val="0"/>
          <w:sz w:val="16"/>
        </w:rPr>
        <w:br/>
      </w:r>
      <w:r>
        <w:rPr>
          <w:rFonts w:ascii="Courier New" w:hAnsi="Courier New"/>
          <w:b w:val="0"/>
          <w:sz w:val="16"/>
        </w:rPr>
        <w:tab/>
        <w:tab/>
        <w:tab/>
        <w:tab/>
        <w:tab/>
        <w:t>полями, перечисленными в fieldSpec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listFind(arguments.fields, this.helper.snake2camel(trim(fld)))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w:t>
      </w:r>
      <w:r>
        <w:rPr>
          <w:rFonts w:ascii="Courier New" w:hAnsi="Courier New"/>
          <w:b w:val="0"/>
          <w:sz w:val="16"/>
        </w:rPr>
        <w:t xml:space="preserve"> len(arguments.fields) EQ 0 </w:t>
      </w:r>
      <w:r>
        <w:rPr>
          <w:rFonts w:ascii="Courier New" w:hAnsi="Courier New"/>
          <w:b w:val="0"/>
          <w:sz w:val="16"/>
        </w:rPr>
        <w:br/>
      </w:r>
      <w:r>
        <w:rPr>
          <w:rFonts w:ascii="Courier New" w:hAnsi="Courier New"/>
          <w:b w:val="0"/>
          <w:sz w:val="16"/>
        </w:rPr>
        <w:tab/>
        <w:tab/>
        <w:tab/>
        <w:tab/>
        <w:tab/>
        <w:t xml:space="preserve">/* </w:t>
      </w:r>
      <w:r>
        <w:rPr>
          <w:rFonts w:ascii="Courier New" w:hAnsi="Courier New"/>
          <w:b w:val="0"/>
          <w:color w:val="0D5C73"/>
          <w:sz w:val="16"/>
        </w:rPr>
        <w:t>OR</w:t>
      </w:r>
      <w:r>
        <w:rPr>
          <w:rFonts w:ascii="Courier New" w:hAnsi="Courier New"/>
          <w:b w:val="0"/>
          <w:sz w:val="16"/>
        </w:rPr>
        <w:t xml:space="preserve"> structKeyExists(</w:t>
      </w:r>
      <w:r>
        <w:rPr>
          <w:rFonts w:ascii="Courier New" w:hAnsi="Courier New"/>
          <w:b w:val="0"/>
          <w:color w:val="0D5C73"/>
          <w:sz w:val="16"/>
        </w:rPr>
        <w:t>order</w:t>
      </w:r>
      <w:r>
        <w:rPr>
          <w:rFonts w:ascii="Courier New" w:hAnsi="Courier New"/>
          <w:b w:val="0"/>
          <w:sz w:val="16"/>
        </w:rPr>
        <w:t>,this.helper.snake2camel(trim(fld)))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local.fieldsToOutput=listAppend(local.fieldsToOutput,trim(fld))/&gt;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 xml:space="preserve">&lt;!--- </w:t>
      </w:r>
      <w:r>
        <w:rPr>
          <w:rFonts w:ascii="Courier New" w:hAnsi="Courier New"/>
          <w:b w:val="0"/>
          <w:color w:val="1A5FB4"/>
          <w:sz w:val="16"/>
        </w:rPr>
        <w:t>&lt;/cfif</w:t>
      </w:r>
      <w:r>
        <w:rPr>
          <w:rFonts w:ascii="Courier New" w:hAnsi="Courier New"/>
          <w:b w:val="0"/>
          <w:sz w:val="16"/>
        </w:rPr>
        <w:t>&gt;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local.fieldsToQueryFor = local.fieldsToOutput/&gt;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local.fieldsShortList=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&lt;!--- теперь добавим в перечень полей, которые нужно оставить, поля для фильтрации и сортировки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#filter#</w:t>
      </w:r>
      <w:r>
        <w:rPr>
          <w:rFonts w:ascii="Courier New" w:hAnsi="Courier New"/>
          <w:b w:val="0"/>
          <w:sz w:val="16"/>
        </w:rPr>
        <w:t xml:space="preserve"> index=</w:t>
      </w:r>
      <w:r>
        <w:rPr>
          <w:rFonts w:ascii="Courier New" w:hAnsi="Courier New"/>
          <w:b w:val="0"/>
          <w:color w:val="1E7E34"/>
          <w:sz w:val="16"/>
        </w:rPr>
        <w:t>"fltr"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listLen(fltr.field,</w:t>
      </w:r>
      <w:r>
        <w:rPr>
          <w:rFonts w:ascii="Courier New" w:hAnsi="Courier New"/>
          <w:b w:val="0"/>
          <w:color w:val="1E7E34"/>
          <w:sz w:val="16"/>
        </w:rPr>
        <w:t>"."</w:t>
      </w:r>
      <w:r>
        <w:rPr>
          <w:rFonts w:ascii="Courier New" w:hAnsi="Courier New"/>
          <w:b w:val="0"/>
          <w:sz w:val="16"/>
        </w:rPr>
        <w:t>) EQ 2&gt;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listGetAt(fltr.field,2,</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listLen(fltr.field,</w:t>
      </w:r>
      <w:r>
        <w:rPr>
          <w:rFonts w:ascii="Courier New" w:hAnsi="Courier New"/>
          <w:b w:val="0"/>
          <w:color w:val="1E7E34"/>
          <w:sz w:val="16"/>
        </w:rPr>
        <w:t>"."</w:t>
      </w:r>
      <w:r>
        <w:rPr>
          <w:rFonts w:ascii="Courier New" w:hAnsi="Courier New"/>
          <w:b w:val="0"/>
          <w:sz w:val="16"/>
        </w:rPr>
        <w: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fltr.field/&gt;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w:t>
      </w:r>
      <w:r>
        <w:rPr>
          <w:rFonts w:ascii="Courier New" w:hAnsi="Courier New"/>
          <w:b w:val="0"/>
          <w:color w:val="1E7E34"/>
          <w:sz w:val="16"/>
        </w:rPr>
        <w:t>"Ошибка разбора фильтра"</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listFind(local.fieldsToQueryFor,fld)&gt;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local.fieldsToQueryFor=listAppend(local.fieldsToQueryFor,fld)/&gt;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listFind(local.fieldsShortList,fld)&gt;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local.fieldsShortList=listAppend(local.fieldsShortList,fld)/&gt;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&lt;!--- *** Не нужно ли сохранять префикс? (на случай одноименных полей)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#order#</w:t>
      </w:r>
      <w:r>
        <w:rPr>
          <w:rFonts w:ascii="Courier New" w:hAnsi="Courier New"/>
          <w:b w:val="0"/>
          <w:sz w:val="16"/>
        </w:rPr>
        <w:t xml:space="preserve"> item=</w:t>
      </w:r>
      <w:r>
        <w:rPr>
          <w:rFonts w:ascii="Courier New" w:hAnsi="Courier New"/>
          <w:b w:val="0"/>
          <w:color w:val="1E7E34"/>
          <w:sz w:val="16"/>
        </w:rPr>
        <w:t>"item"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ord = structFind(</w:t>
      </w:r>
      <w:r>
        <w:rPr>
          <w:rFonts w:ascii="Courier New" w:hAnsi="Courier New"/>
          <w:b w:val="0"/>
          <w:color w:val="0D5C73"/>
          <w:sz w:val="16"/>
        </w:rPr>
        <w:t>order</w:t>
      </w:r>
      <w:r>
        <w:rPr>
          <w:rFonts w:ascii="Courier New" w:hAnsi="Courier New"/>
          <w:b w:val="0"/>
          <w:sz w:val="16"/>
        </w:rPr>
        <w:t>,item)/&gt;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listLen(ord.fld,</w:t>
      </w:r>
      <w:r>
        <w:rPr>
          <w:rFonts w:ascii="Courier New" w:hAnsi="Courier New"/>
          <w:b w:val="0"/>
          <w:color w:val="1E7E34"/>
          <w:sz w:val="16"/>
        </w:rPr>
        <w:t>"."</w:t>
      </w:r>
      <w:r>
        <w:rPr>
          <w:rFonts w:ascii="Courier New" w:hAnsi="Courier New"/>
          <w:b w:val="0"/>
          <w:sz w:val="16"/>
        </w:rPr>
        <w:t>) EQ 2&gt;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listGetAt(ord.fld,2,</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listLen(ord.fld,</w:t>
      </w:r>
      <w:r>
        <w:rPr>
          <w:rFonts w:ascii="Courier New" w:hAnsi="Courier New"/>
          <w:b w:val="0"/>
          <w:color w:val="1E7E34"/>
          <w:sz w:val="16"/>
        </w:rPr>
        <w:t>"."</w:t>
      </w:r>
      <w:r>
        <w:rPr>
          <w:rFonts w:ascii="Courier New" w:hAnsi="Courier New"/>
          <w:b w:val="0"/>
          <w:sz w:val="16"/>
        </w:rPr>
        <w: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ord.fld/&gt;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w:t>
      </w:r>
      <w:r>
        <w:rPr>
          <w:rFonts w:ascii="Courier New" w:hAnsi="Courier New"/>
          <w:b w:val="0"/>
          <w:color w:val="1E7E34"/>
          <w:sz w:val="16"/>
        </w:rPr>
        <w:t>"Ошибка разбора порядка сортировки"</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listFind(local.fieldsToQueryFor,fld)&gt;</w:t>
      </w:r>
      <w:r>
        <w:rPr>
          <w:rFonts w:ascii="Courier New" w:hAnsi="Courier New"/>
          <w:b w:val="0"/>
          <w:sz w:val="16"/>
        </w:rPr>
        <w:br/>
      </w:r>
      <w:r>
        <w:rPr>
          <w:rFonts w:ascii="Courier New" w:hAnsi="Courier New"/>
          <w:b w:val="0"/>
          <w:sz w:val="16"/>
        </w:rPr>
        <w:tab/>
        <w:tab/>
        <w:tab/>
        <w:tab/>
        <w:tab/>
        <w:t>&lt;!--- в данном случае мы не пытаемся поддерживать позиционную сортировку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local.fieldsToQueryFor=listAppend(local.fieldsToQueryFor,fld)/&gt;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listFind(local.fieldsShortList,fld)&gt;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local.fieldsShortList=listAppend(local.fieldsShortList,fld)/&gt;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&gt;&lt;!--- *** времянка, пока глотается ошибка 500 ---&gt;</w:t>
        <w:tab/>
        <w:tab/>
        <w:tab/>
        <w:tab/>
        <w:tab/>
        <w:tab/>
        <w:tab/>
        <w:tab/>
        <w:tab/>
        <w:tab/>
      </w:r>
      <w:r>
        <w:rPr>
          <w:rFonts w:ascii="Courier New" w:hAnsi="Courier New"/>
          <w:b w:val="0"/>
          <w:sz w:val="16"/>
        </w:rPr>
        <w:br/>
      </w:r>
      <w:r>
        <w:rPr>
          <w:rFonts w:ascii="Courier New" w:hAnsi="Courier New"/>
          <w:b w:val="0"/>
          <w:sz w:val="16"/>
        </w:rPr>
        <w:tab/>
        <w:tab/>
        <w:tab/>
        <w:t xml:space="preserve">&lt;!--- Такая бодяга. Кастомные сериализаторы не умеют вложенных структур (поразительно, или я не нашел как). </w:t>
      </w:r>
      <w:r>
        <w:rPr>
          <w:rFonts w:ascii="Courier New" w:hAnsi="Courier New"/>
          <w:b w:val="0"/>
          <w:sz w:val="16"/>
        </w:rPr>
        <w:br/>
      </w:r>
      <w:r>
        <w:rPr>
          <w:rFonts w:ascii="Courier New" w:hAnsi="Courier New"/>
          <w:b w:val="0"/>
          <w:sz w:val="16"/>
        </w:rPr>
        <w:tab/>
        <w:tab/>
        <w:tab/>
        <w:t xml:space="preserve">Стандартный сериализатор не умеет выводить дату в ISO 8601. </w:t>
      </w:r>
      <w:r>
        <w:rPr>
          <w:rFonts w:ascii="Courier New" w:hAnsi="Courier New"/>
          <w:b w:val="0"/>
          <w:sz w:val="16"/>
        </w:rPr>
        <w:br/>
      </w:r>
      <w:r>
        <w:rPr>
          <w:rFonts w:ascii="Courier New" w:hAnsi="Courier New"/>
          <w:b w:val="0"/>
          <w:sz w:val="16"/>
        </w:rPr>
        <w:tab/>
        <w:tab/>
        <w:tab/>
        <w:t xml:space="preserve">Приходится колхозить и форматировать на стороне БД (насилу подобрал формат). </w:t>
      </w:r>
      <w:r>
        <w:rPr>
          <w:rFonts w:ascii="Courier New" w:hAnsi="Courier New"/>
          <w:b w:val="0"/>
          <w:sz w:val="16"/>
        </w:rPr>
        <w:br/>
      </w:r>
      <w:r>
        <w:rPr>
          <w:rFonts w:ascii="Courier New" w:hAnsi="Courier New"/>
          <w:b w:val="0"/>
          <w:sz w:val="16"/>
        </w:rPr>
        <w:tab/>
        <w:tab/>
        <w:tab/>
        <w:t xml:space="preserve">Также на стороне БД приходится конвертировать GUID, потому что драйвер pg jdbc его представляет как структуру из 2 чисел. </w:t>
      </w:r>
      <w:r>
        <w:rPr>
          <w:rFonts w:ascii="Courier New" w:hAnsi="Courier New"/>
          <w:b w:val="0"/>
          <w:sz w:val="16"/>
        </w:rPr>
        <w:br/>
      </w:r>
      <w:r>
        <w:rPr>
          <w:rFonts w:ascii="Courier New" w:hAnsi="Courier New"/>
          <w:b w:val="0"/>
          <w:sz w:val="16"/>
        </w:rPr>
        <w:tab/>
        <w:tab/>
        <w:tab/>
        <w:t>Еще jsonb как-то странно сериализуется, в 3 поля, вместо одного Value (решается преобразованием ::text)</w:t>
      </w:r>
      <w:r>
        <w:rPr>
          <w:rFonts w:ascii="Courier New" w:hAnsi="Courier New"/>
          <w:b w:val="0"/>
          <w:sz w:val="16"/>
        </w:rPr>
        <w:br/>
      </w:r>
      <w:r>
        <w:rPr>
          <w:rFonts w:ascii="Courier New" w:hAnsi="Courier New"/>
          <w:b w:val="0"/>
          <w:sz w:val="16"/>
        </w:rPr>
        <w:tab/>
        <w:tab/>
        <w:tab/>
        <w:t>---&gt;</w:t>
        <w:tab/>
        <w:tab/>
        <w:tab/>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lengthOut=</w:t>
      </w:r>
      <w:r>
        <w:rPr>
          <w:rFonts w:ascii="Courier New" w:hAnsi="Courier New"/>
          <w:b w:val="0"/>
          <w:color w:val="1E7E34"/>
          <w:sz w:val="16"/>
        </w:rPr>
        <w:t>"local.fieldCount"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nameListOut=</w:t>
      </w:r>
      <w:r>
        <w:rPr>
          <w:rFonts w:ascii="Courier New" w:hAnsi="Courier New"/>
          <w:b w:val="0"/>
          <w:color w:val="1E7E34"/>
          <w:sz w:val="16"/>
        </w:rPr>
        <w:t>"local.definedRecordFields"</w:t>
      </w:r>
      <w:r>
        <w:rPr>
          <w:rFonts w:ascii="Courier New" w:hAnsi="Courier New"/>
          <w:b w:val="0"/>
          <w:sz w:val="16"/>
        </w:rPr>
        <w:br/>
      </w:r>
      <w:r>
        <w:rPr>
          <w:rFonts w:ascii="Courier New" w:hAnsi="Courier New"/>
          <w:b w:val="0"/>
          <w:sz w:val="16"/>
        </w:rPr>
        <w:tab/>
        <w:tab/>
        <w:tab/>
        <w:tab/>
        <w:tab/>
        <w:t>listOut=</w:t>
      </w:r>
      <w:r>
        <w:rPr>
          <w:rFonts w:ascii="Courier New" w:hAnsi="Courier New"/>
          <w:b w:val="0"/>
          <w:color w:val="1E7E34"/>
          <w:sz w:val="16"/>
        </w:rPr>
        <w:t>"local.definedQueryFields"</w:t>
      </w:r>
      <w:r>
        <w:rPr>
          <w:rFonts w:ascii="Courier New" w:hAnsi="Courier New"/>
          <w:b w:val="0"/>
          <w:sz w:val="16"/>
        </w:rPr>
        <w:br/>
      </w:r>
      <w:r>
        <w:rPr>
          <w:rFonts w:ascii="Courier New" w:hAnsi="Courier New"/>
          <w:b w:val="0"/>
          <w:sz w:val="16"/>
        </w:rPr>
        <w:tab/>
        <w:tab/>
        <w:tab/>
        <w:tab/>
        <w:tab/>
        <w:t>fieldsToInclude=</w:t>
      </w:r>
      <w:r>
        <w:rPr>
          <w:rFonts w:ascii="Courier New" w:hAnsi="Courier New"/>
          <w:b w:val="0"/>
          <w:color w:val="6F3178"/>
          <w:sz w:val="16"/>
        </w:rPr>
        <w:t>#local.fieldsToQueryFor#</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t xml:space="preserve">&lt;m:field&gt;to_char(e.dt_created,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instance_config_dt_created&lt;/m:field&gt;</w:t>
      </w:r>
      <w:r>
        <w:rPr>
          <w:rFonts w:ascii="Courier New" w:hAnsi="Courier New"/>
          <w:b w:val="0"/>
          <w:sz w:val="16"/>
        </w:rPr>
        <w:br/>
      </w:r>
      <w:r>
        <w:rPr>
          <w:rFonts w:ascii="Courier New" w:hAnsi="Courier New"/>
          <w:b w:val="0"/>
          <w:sz w:val="16"/>
        </w:rPr>
        <w:tab/>
        <w:tab/>
        <w:tab/>
        <w:tab/>
        <w:t xml:space="preserve">&lt;m:field&gt;to_char(e.dt_updated,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instance_config_dt_updated&lt;/m:field&gt;</w:t>
      </w:r>
      <w:r>
        <w:rPr>
          <w:rFonts w:ascii="Courier New" w:hAnsi="Courier New"/>
          <w:b w:val="0"/>
          <w:sz w:val="16"/>
        </w:rPr>
        <w:br/>
      </w:r>
      <w:r>
        <w:rPr>
          <w:rFonts w:ascii="Courier New" w:hAnsi="Courier New"/>
          <w:b w:val="0"/>
          <w:sz w:val="16"/>
        </w:rPr>
        <w:tab/>
        <w:tab/>
        <w:tab/>
        <w:tab/>
        <w:t xml:space="preserve">&lt;m:field&gt;e.instance_uid::text </w:t>
      </w:r>
      <w:r>
        <w:rPr>
          <w:rFonts w:ascii="Courier New" w:hAnsi="Courier New"/>
          <w:b w:val="0"/>
          <w:color w:val="0D5C73"/>
          <w:sz w:val="16"/>
        </w:rPr>
        <w:t>as</w:t>
      </w:r>
      <w:r>
        <w:rPr>
          <w:rFonts w:ascii="Courier New" w:hAnsi="Courier New"/>
          <w:b w:val="0"/>
          <w:sz w:val="16"/>
        </w:rPr>
        <w:t xml:space="preserve"> instance_uid&lt;/m:field&gt;</w:t>
      </w:r>
      <w:r>
        <w:rPr>
          <w:rFonts w:ascii="Courier New" w:hAnsi="Courier New"/>
          <w:b w:val="0"/>
          <w:sz w:val="16"/>
        </w:rPr>
        <w:br/>
      </w:r>
      <w:r>
        <w:rPr>
          <w:rFonts w:ascii="Courier New" w:hAnsi="Courier New"/>
          <w:b w:val="0"/>
          <w:sz w:val="16"/>
        </w:rPr>
        <w:tab/>
        <w:tab/>
        <w:tab/>
        <w:tab/>
        <w:t>&lt;m:field&gt;e.display_name&lt;/m:field&gt;</w:t>
      </w:r>
      <w:r>
        <w:rPr>
          <w:rFonts w:ascii="Courier New" w:hAnsi="Courier New"/>
          <w:b w:val="0"/>
          <w:sz w:val="16"/>
        </w:rPr>
        <w:br/>
      </w:r>
      <w:r>
        <w:rPr>
          <w:rFonts w:ascii="Courier New" w:hAnsi="Courier New"/>
          <w:b w:val="0"/>
          <w:sz w:val="16"/>
        </w:rPr>
        <w:tab/>
        <w:tab/>
        <w:tab/>
        <w:tab/>
        <w:t>&lt;m:field&gt;e.service_id&lt;/m:field&gt;</w:t>
      </w:r>
      <w:r>
        <w:rPr>
          <w:rFonts w:ascii="Courier New" w:hAnsi="Courier New"/>
          <w:b w:val="0"/>
          <w:sz w:val="16"/>
        </w:rPr>
        <w:br/>
      </w:r>
      <w:r>
        <w:rPr>
          <w:rFonts w:ascii="Courier New" w:hAnsi="Courier New"/>
          <w:b w:val="0"/>
          <w:sz w:val="16"/>
        </w:rPr>
        <w:tab/>
        <w:tab/>
        <w:tab/>
        <w:tab/>
        <w:t>&lt;m:field&gt;e.specification_item_id&lt;/m:field&gt;</w:t>
        <w:tab/>
        <w:tab/>
        <w:tab/>
        <w:tab/>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&gt;e.is_auxiliary&lt;/m:field&gt;</w:t>
        <w:tab/>
        <w:tab/>
        <w:tab/>
        <w:tab/>
      </w:r>
      <w:r>
        <w:rPr>
          <w:rFonts w:ascii="Courier New" w:hAnsi="Courier New"/>
          <w:b w:val="0"/>
          <w:sz w:val="16"/>
        </w:rPr>
        <w:br/>
      </w:r>
      <w:r>
        <w:rPr>
          <w:rFonts w:ascii="Courier New" w:hAnsi="Courier New"/>
          <w:b w:val="0"/>
          <w:sz w:val="16"/>
        </w:rPr>
        <w:tab/>
        <w:tab/>
        <w:tab/>
        <w:tab/>
        <w:t>&lt;m:field&gt;d.contract_id&lt;/m:field&gt;</w:t>
      </w:r>
      <w:r>
        <w:rPr>
          <w:rFonts w:ascii="Courier New" w:hAnsi="Courier New"/>
          <w:b w:val="0"/>
          <w:sz w:val="16"/>
        </w:rPr>
        <w:br/>
      </w:r>
      <w:r>
        <w:rPr>
          <w:rFonts w:ascii="Courier New" w:hAnsi="Courier New"/>
          <w:b w:val="0"/>
          <w:sz w:val="16"/>
        </w:rPr>
        <w:tab/>
        <w:tab/>
        <w:tab/>
        <w:tab/>
        <w:t>&lt;m:field&gt;i.specification_id&lt;/m:field&gt;</w:t>
      </w:r>
      <w:r>
        <w:rPr>
          <w:rFonts w:ascii="Courier New" w:hAnsi="Courier New"/>
          <w:b w:val="0"/>
          <w:sz w:val="16"/>
        </w:rPr>
        <w:br/>
      </w:r>
      <w:r>
        <w:rPr>
          <w:rFonts w:ascii="Courier New" w:hAnsi="Courier New"/>
          <w:b w:val="0"/>
          <w:sz w:val="16"/>
        </w:rPr>
        <w:tab/>
        <w:tab/>
        <w:tab/>
        <w:tab/>
        <w:t>&lt;m:field&gt;s.specification&lt;/m:field&gt;</w:t>
      </w:r>
      <w:r>
        <w:rPr>
          <w:rFonts w:ascii="Courier New" w:hAnsi="Courier New"/>
          <w:b w:val="0"/>
          <w:sz w:val="16"/>
        </w:rPr>
        <w:br/>
      </w:r>
      <w:r>
        <w:rPr>
          <w:rFonts w:ascii="Courier New" w:hAnsi="Courier New"/>
          <w:b w:val="0"/>
          <w:sz w:val="16"/>
        </w:rPr>
        <w:tab/>
        <w:tab/>
        <w:tab/>
        <w:tab/>
        <w:t>&lt;m:field&gt;i.quantity&lt;/m:field&gt;</w:t>
      </w:r>
      <w:r>
        <w:rPr>
          <w:rFonts w:ascii="Courier New" w:hAnsi="Courier New"/>
          <w:b w:val="0"/>
          <w:sz w:val="16"/>
        </w:rPr>
        <w:br/>
      </w:r>
      <w:r>
        <w:rPr>
          <w:rFonts w:ascii="Courier New" w:hAnsi="Courier New"/>
          <w:b w:val="0"/>
          <w:sz w:val="16"/>
        </w:rPr>
        <w:tab/>
        <w:tab/>
        <w:tab/>
        <w:tab/>
        <w:t>&lt;m:field&gt;i.price&lt;/m:field&gt;</w:t>
      </w:r>
      <w:r>
        <w:rPr>
          <w:rFonts w:ascii="Courier New" w:hAnsi="Courier New"/>
          <w:b w:val="0"/>
          <w:sz w:val="16"/>
        </w:rPr>
        <w:br/>
      </w:r>
      <w:r>
        <w:rPr>
          <w:rFonts w:ascii="Courier New" w:hAnsi="Courier New"/>
          <w:b w:val="0"/>
          <w:sz w:val="16"/>
        </w:rPr>
        <w:tab/>
        <w:tab/>
        <w:tab/>
        <w:tab/>
        <w:t>&lt;m:field&gt;v.svc&lt;/m:field&gt;</w:t>
      </w:r>
      <w:r>
        <w:rPr>
          <w:rFonts w:ascii="Courier New" w:hAnsi="Courier New"/>
          <w:b w:val="0"/>
          <w:sz w:val="16"/>
        </w:rPr>
        <w:br/>
      </w:r>
      <w:r>
        <w:rPr>
          <w:rFonts w:ascii="Courier New" w:hAnsi="Courier New"/>
          <w:b w:val="0"/>
          <w:sz w:val="16"/>
        </w:rPr>
        <w:tab/>
        <w:tab/>
        <w:tab/>
        <w:tab/>
        <w:t>&lt;m:field&gt;v.code&lt;/m:field&gt;</w:t>
      </w:r>
      <w:r>
        <w:rPr>
          <w:rFonts w:ascii="Courier New" w:hAnsi="Courier New"/>
          <w:b w:val="0"/>
          <w:sz w:val="16"/>
        </w:rPr>
        <w:br/>
      </w:r>
      <w:r>
        <w:rPr>
          <w:rFonts w:ascii="Courier New" w:hAnsi="Courier New"/>
          <w:b w:val="0"/>
          <w:sz w:val="16"/>
        </w:rPr>
        <w:tab/>
        <w:tab/>
        <w:tab/>
        <w:tab/>
        <w:t>&lt;m:field&gt;v.resource_realm_type_id&lt;/m:field&gt;</w:t>
      </w:r>
      <w:r>
        <w:rPr>
          <w:rFonts w:ascii="Courier New" w:hAnsi="Courier New"/>
          <w:b w:val="0"/>
          <w:sz w:val="16"/>
        </w:rPr>
        <w:br/>
      </w:r>
      <w:r>
        <w:rPr>
          <w:rFonts w:ascii="Courier New" w:hAnsi="Courier New"/>
          <w:b w:val="0"/>
          <w:sz w:val="16"/>
        </w:rPr>
        <w:tab/>
        <w:tab/>
        <w:tab/>
        <w:tab/>
        <w:t>&lt;m:field&gt;e.updater_id&lt;/m:field&gt;</w:t>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updater_login&lt;/m:field&gt;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updater_shortname&lt;/m:field&gt;</w:t>
        <w:tab/>
        <w:tab/>
      </w:r>
      <w:r>
        <w:rPr>
          <w:rFonts w:ascii="Courier New" w:hAnsi="Courier New"/>
          <w:b w:val="0"/>
          <w:sz w:val="16"/>
        </w:rPr>
        <w:br/>
      </w:r>
      <w:r>
        <w:rPr>
          <w:rFonts w:ascii="Courier New" w:hAnsi="Courier New"/>
          <w:b w:val="0"/>
          <w:sz w:val="16"/>
        </w:rPr>
        <w:tab/>
        <w:tab/>
        <w:tab/>
        <w:tab/>
        <w:t xml:space="preserve">&lt;m:field&gt;io.operation </w:t>
      </w:r>
      <w:r>
        <w:rPr>
          <w:rFonts w:ascii="Courier New" w:hAnsi="Courier New"/>
          <w:b w:val="0"/>
          <w:color w:val="0D5C73"/>
          <w:sz w:val="16"/>
        </w:rPr>
        <w:t>as</w:t>
      </w:r>
      <w:r>
        <w:rPr>
          <w:rFonts w:ascii="Courier New" w:hAnsi="Courier New"/>
          <w:b w:val="0"/>
          <w:sz w:val="16"/>
        </w:rPr>
        <w:t xml:space="preserve"> last_operation&lt;/m:field&gt;</w:t>
      </w:r>
      <w:r>
        <w:rPr>
          <w:rFonts w:ascii="Courier New" w:hAnsi="Courier New"/>
          <w:b w:val="0"/>
          <w:sz w:val="16"/>
        </w:rPr>
        <w:br/>
      </w:r>
      <w:r>
        <w:rPr>
          <w:rFonts w:ascii="Courier New" w:hAnsi="Courier New"/>
          <w:b w:val="0"/>
          <w:sz w:val="16"/>
        </w:rPr>
        <w:tab/>
        <w:tab/>
        <w:tab/>
        <w:tab/>
        <w:t xml:space="preserve">&lt;m:field&gt;io.instance_operation_uid::text </w:t>
      </w:r>
      <w:r>
        <w:rPr>
          <w:rFonts w:ascii="Courier New" w:hAnsi="Courier New"/>
          <w:b w:val="0"/>
          <w:color w:val="0D5C73"/>
          <w:sz w:val="16"/>
        </w:rPr>
        <w:t>as</w:t>
      </w:r>
      <w:r>
        <w:rPr>
          <w:rFonts w:ascii="Courier New" w:hAnsi="Courier New"/>
          <w:b w:val="0"/>
          <w:sz w:val="16"/>
        </w:rPr>
        <w:t xml:space="preserve"> last_operation_uid&lt;/m:field&gt;</w:t>
      </w:r>
      <w:r>
        <w:rPr>
          <w:rFonts w:ascii="Courier New" w:hAnsi="Courier New"/>
          <w:b w:val="0"/>
          <w:sz w:val="16"/>
        </w:rPr>
        <w:br/>
      </w:r>
      <w:r>
        <w:rPr>
          <w:rFonts w:ascii="Courier New" w:hAnsi="Courier New"/>
          <w:b w:val="0"/>
          <w:sz w:val="16"/>
        </w:rPr>
        <w:tab/>
        <w:tab/>
        <w:tab/>
        <w:tab/>
        <w:t xml:space="preserve">&lt;m:field&gt;io.submit_result </w:t>
      </w:r>
      <w:r>
        <w:rPr>
          <w:rFonts w:ascii="Courier New" w:hAnsi="Courier New"/>
          <w:b w:val="0"/>
          <w:color w:val="0D5C73"/>
          <w:sz w:val="16"/>
        </w:rPr>
        <w:t>as</w:t>
      </w:r>
      <w:r>
        <w:rPr>
          <w:rFonts w:ascii="Courier New" w:hAnsi="Courier New"/>
          <w:b w:val="0"/>
          <w:sz w:val="16"/>
        </w:rPr>
        <w:t xml:space="preserve"> submit_result&lt;/m:field&gt;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((io.dt_start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operation_is_in_progress&lt;/m:field&gt;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((io.dt_start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operation_is_pending&lt;/m:field&gt;</w:t>
      </w:r>
      <w:r>
        <w:rPr>
          <w:rFonts w:ascii="Courier New" w:hAnsi="Courier New"/>
          <w:b w:val="0"/>
          <w:sz w:val="16"/>
        </w:rPr>
        <w:br/>
      </w:r>
      <w:r>
        <w:rPr>
          <w:rFonts w:ascii="Courier New" w:hAnsi="Courier New"/>
          <w:b w:val="0"/>
          <w:sz w:val="16"/>
        </w:rPr>
        <w:tab/>
        <w:tab/>
        <w:tab/>
        <w:tab/>
        <w:t xml:space="preserve">&lt;m:field&gt;to_char(io.dt_start,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operation_dt_start&lt;/m:field&gt;</w:t>
      </w:r>
      <w:r>
        <w:rPr>
          <w:rFonts w:ascii="Courier New" w:hAnsi="Courier New"/>
          <w:b w:val="0"/>
          <w:sz w:val="16"/>
        </w:rPr>
        <w:br/>
      </w:r>
      <w:r>
        <w:rPr>
          <w:rFonts w:ascii="Courier New" w:hAnsi="Courier New"/>
          <w:b w:val="0"/>
          <w:sz w:val="16"/>
        </w:rPr>
        <w:tab/>
        <w:tab/>
        <w:tab/>
        <w:tab/>
        <w:t xml:space="preserve">&lt;m:field&gt;to_char(io.dt_finish,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operation_dt_finish&lt;/m:field&gt;</w:t>
      </w:r>
      <w:r>
        <w:rPr>
          <w:rFonts w:ascii="Courier New" w:hAnsi="Courier New"/>
          <w:b w:val="0"/>
          <w:sz w:val="16"/>
        </w:rPr>
        <w:br/>
      </w:r>
      <w:r>
        <w:rPr>
          <w:rFonts w:ascii="Courier New" w:hAnsi="Courier New"/>
          <w:b w:val="0"/>
          <w:sz w:val="16"/>
        </w:rPr>
        <w:tab/>
        <w:tab/>
        <w:tab/>
        <w:tab/>
        <w:t>&lt;m:field&gt;round(extract(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(io.dt_finish,CURRENT_TIMESTAMP)- io.dt_start),1) </w:t>
      </w:r>
      <w:r>
        <w:rPr>
          <w:rFonts w:ascii="Courier New" w:hAnsi="Courier New"/>
          <w:b w:val="0"/>
          <w:color w:val="0D5C73"/>
          <w:sz w:val="16"/>
        </w:rPr>
        <w:t>as</w:t>
      </w:r>
      <w:r>
        <w:rPr>
          <w:rFonts w:ascii="Courier New" w:hAnsi="Courier New"/>
          <w:b w:val="0"/>
          <w:sz w:val="16"/>
        </w:rPr>
        <w:t xml:space="preserve"> duration&lt;/m:field&gt;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io.operation </w:t>
      </w:r>
      <w:r>
        <w:rPr>
          <w:rFonts w:ascii="Courier New" w:hAnsi="Courier New"/>
          <w:b w:val="0"/>
          <w:color w:val="0D5C73"/>
          <w:sz w:val="16"/>
        </w:rPr>
        <w:t>IN</w:t>
      </w:r>
      <w:r>
        <w:rPr>
          <w:rFonts w:ascii="Courier New" w:hAnsi="Courier New"/>
          <w:b w:val="0"/>
          <w:sz w:val="16"/>
        </w:rPr>
        <w:t xml:space="preserve"> (</w:t>
      </w:r>
      <w:r>
        <w:rPr>
          <w:rFonts w:ascii="Courier New" w:hAnsi="Courier New"/>
          <w:b w:val="0"/>
          <w:color w:val="1E7E34"/>
          <w:sz w:val="16"/>
        </w:rPr>
        <w:t>'delete'</w:t>
      </w:r>
      <w:r>
        <w:rPr>
          <w:rFonts w:ascii="Courier New" w:hAnsi="Courier New"/>
          <w:b w:val="0"/>
          <w:sz w:val="16"/>
        </w:rPr>
        <w:t xml:space="preserve">, </w:t>
      </w:r>
      <w:r>
        <w:rPr>
          <w:rFonts w:ascii="Courier New" w:hAnsi="Courier New"/>
          <w:b w:val="0"/>
          <w:color w:val="1E7E34"/>
          <w:sz w:val="16"/>
        </w:rPr>
        <w:t>'suspend'</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io.is_successful </w:t>
      </w:r>
      <w:r>
        <w:rPr>
          <w:rFonts w:ascii="Courier New" w:hAnsi="Courier New"/>
          <w:b w:val="0"/>
          <w:color w:val="0D5C73"/>
          <w:sz w:val="16"/>
        </w:rPr>
        <w:t>then</w:t>
      </w:r>
      <w:r>
        <w:rPr>
          <w:rFonts w:ascii="Courier New" w:hAnsi="Courier New"/>
          <w:b w:val="0"/>
          <w:sz w:val="16"/>
        </w:rPr>
        <w:t xml:space="preserve"> 0 /*</w:t>
      </w:r>
      <w:r>
        <w:rPr>
          <w:rFonts w:ascii="Courier New" w:hAnsi="Courier New"/>
          <w:b w:val="0"/>
          <w:color w:val="0D5C73"/>
          <w:sz w:val="16"/>
        </w:rPr>
        <w:t>null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io.is_successful </w:t>
      </w:r>
      <w:r>
        <w:rPr>
          <w:rFonts w:ascii="Courier New" w:hAnsi="Courier New"/>
          <w:b w:val="0"/>
          <w:color w:val="0D5C73"/>
          <w:sz w:val="16"/>
        </w:rPr>
        <w:t>then</w:t>
      </w:r>
      <w:r>
        <w:rPr>
          <w:rFonts w:ascii="Courier New" w:hAnsi="Courier New"/>
          <w:b w:val="0"/>
          <w:sz w:val="16"/>
        </w:rPr>
        <w:t xml:space="preserve"> 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CURRENT_TIMESTAMP - </w:t>
      </w:r>
      <w:r>
        <w:rPr>
          <w:rFonts w:ascii="Courier New" w:hAnsi="Courier New"/>
          <w:b w:val="0"/>
          <w:color w:val="0D5C73"/>
          <w:sz w:val="16"/>
        </w:rPr>
        <w:t>coalesce</w:t>
      </w:r>
      <w:r>
        <w:rPr>
          <w:rFonts w:ascii="Courier New" w:hAnsi="Courier New"/>
          <w:b w:val="0"/>
          <w:sz w:val="16"/>
        </w:rPr>
        <w:t xml:space="preserve">(io.dt_finish,CURRENT_TIMESTAMP))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else</w:t>
      </w:r>
      <w:r>
        <w:rPr>
          <w:rFonts w:ascii="Courier New" w:hAnsi="Courier New"/>
          <w:b w:val="0"/>
          <w:sz w:val="16"/>
        </w:rPr>
        <w:t xml:space="preserve"> 0 </w:t>
      </w:r>
      <w:r>
        <w:rPr>
          <w:rFonts w:ascii="Courier New" w:hAnsi="Courier New"/>
          <w:b w:val="0"/>
          <w:color w:val="0D5C73"/>
          <w:sz w:val="16"/>
        </w:rPr>
        <w:t>end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uptime&lt;/m:field&gt;</w:t>
      </w:r>
      <w:r>
        <w:rPr>
          <w:rFonts w:ascii="Courier New" w:hAnsi="Courier New"/>
          <w:b w:val="0"/>
          <w:sz w:val="16"/>
        </w:rPr>
        <w:br/>
      </w:r>
      <w:r>
        <w:rPr>
          <w:rFonts w:ascii="Courier New" w:hAnsi="Courier New"/>
          <w:b w:val="0"/>
          <w:sz w:val="16"/>
        </w:rPr>
        <w:tab/>
        <w:tab/>
        <w:tab/>
        <w:tab/>
        <w:t xml:space="preserve">&lt;m:field&gt;to_char(io.dt_finish,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dt_deploy&lt;/m:field&gt;</w:t>
      </w:r>
      <w:r>
        <w:rPr>
          <w:rFonts w:ascii="Courier New" w:hAnsi="Courier New"/>
          <w:b w:val="0"/>
          <w:sz w:val="16"/>
        </w:rPr>
        <w:br/>
      </w:r>
      <w:r>
        <w:rPr>
          <w:rFonts w:ascii="Courier New" w:hAnsi="Courier New"/>
          <w:b w:val="0"/>
          <w:sz w:val="16"/>
        </w:rPr>
        <w:tab/>
        <w:tab/>
        <w:tab/>
        <w:tab/>
        <w:t>&lt;!--- *** операция выглядит очень накладно, но можно это поле в дельнейшем не выводить ---&gt;</w:t>
      </w:r>
      <w:r>
        <w:rPr>
          <w:rFonts w:ascii="Courier New" w:hAnsi="Courier New"/>
          <w:b w:val="0"/>
          <w:sz w:val="16"/>
        </w:rPr>
        <w:br/>
      </w:r>
      <w:r>
        <w:rPr>
          <w:rFonts w:ascii="Courier New" w:hAnsi="Courier New"/>
          <w:b w:val="0"/>
          <w:sz w:val="16"/>
        </w:rPr>
        <w:tab/>
        <w:tab/>
        <w:tab/>
        <w:tab/>
        <w:t xml:space="preserve">&lt;m:field&gt;st.instance_state_uid::text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 xml:space="preserve">&gt;st.is_test </w:t>
      </w:r>
      <w:r>
        <w:rPr>
          <w:rFonts w:ascii="Courier New" w:hAnsi="Courier New"/>
          <w:b w:val="0"/>
          <w:color w:val="0D5C73"/>
          <w:sz w:val="16"/>
        </w:rPr>
        <w:t>as</w:t>
      </w:r>
      <w:r>
        <w:rPr>
          <w:rFonts w:ascii="Courier New" w:hAnsi="Courier New"/>
          <w:b w:val="0"/>
          <w:sz w:val="16"/>
        </w:rPr>
        <w:t xml:space="preserve"> is_test&lt;/m:field&gt;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(st.instance_data-&gt;&gt;</w:t>
      </w:r>
      <w:r>
        <w:rPr>
          <w:rFonts w:ascii="Courier New" w:hAnsi="Courier New"/>
          <w:b w:val="0"/>
          <w:color w:val="1E7E34"/>
          <w:sz w:val="16"/>
        </w:rPr>
        <w:t>'isDeleted'</w:t>
      </w:r>
      <w:r>
        <w:rPr>
          <w:rFonts w:ascii="Courier New" w:hAnsi="Courier New"/>
          <w:b w:val="0"/>
          <w:sz w:val="16"/>
        </w:rPr>
        <w:t>,</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is_deleted&lt;/m:field&gt;&lt;!--- attention it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bool </w:t>
      </w:r>
      <w:r>
        <w:rPr>
          <w:rFonts w:ascii="Courier New" w:hAnsi="Courier New"/>
          <w:b w:val="0"/>
          <w:color w:val="0D5C73"/>
          <w:sz w:val="16"/>
        </w:rPr>
        <w:t>in</w:t>
      </w:r>
      <w:r>
        <w:rPr>
          <w:rFonts w:ascii="Courier New" w:hAnsi="Courier New"/>
          <w:b w:val="0"/>
          <w:sz w:val="16"/>
        </w:rPr>
        <w:t xml:space="preserve"> state ---&gt;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&gt;st.instance_data-&gt;&gt;</w:t>
      </w:r>
      <w:r>
        <w:rPr>
          <w:rFonts w:ascii="Courier New" w:hAnsi="Courier New"/>
          <w:b w:val="0"/>
          <w:color w:val="1E7E34"/>
          <w:sz w:val="16"/>
        </w:rPr>
        <w:t>'isSuspended'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is_suspended&lt;/m:field&gt;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&gt;st.instance_data-&gt;</w:t>
      </w:r>
      <w:r>
        <w:rPr>
          <w:rFonts w:ascii="Courier New" w:hAnsi="Courier New"/>
          <w:b w:val="0"/>
          <w:color w:val="1E7E34"/>
          <w:sz w:val="16"/>
        </w:rPr>
        <w:t>'job'</w:t>
      </w:r>
      <w:r>
        <w:rPr>
          <w:rFonts w:ascii="Courier New" w:hAnsi="Courier New"/>
          <w:b w:val="0"/>
          <w:sz w:val="16"/>
        </w:rPr>
        <w:t>-&gt;&gt;</w:t>
      </w:r>
      <w:r>
        <w:rPr>
          <w:rFonts w:ascii="Courier New" w:hAnsi="Courier New"/>
          <w:b w:val="0"/>
          <w:color w:val="1E7E34"/>
          <w:sz w:val="16"/>
        </w:rPr>
        <w:t>'pending'</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job_is_pending&lt;/m:field&gt;</w:t>
      </w:r>
      <w:r>
        <w:rPr>
          <w:rFonts w:ascii="Courier New" w:hAnsi="Courier New"/>
          <w:b w:val="0"/>
          <w:sz w:val="16"/>
        </w:rPr>
        <w:br/>
      </w:r>
      <w:r>
        <w:rPr>
          <w:rFonts w:ascii="Courier New" w:hAnsi="Courier New"/>
          <w:b w:val="0"/>
          <w:sz w:val="16"/>
        </w:rPr>
        <w:tab/>
        <w:tab/>
        <w:tab/>
        <w:tab/>
        <w:t>&lt;m:field&gt;st.instance_data-&gt;</w:t>
      </w:r>
      <w:r>
        <w:rPr>
          <w:rFonts w:ascii="Courier New" w:hAnsi="Courier New"/>
          <w:b w:val="0"/>
          <w:color w:val="1E7E34"/>
          <w:sz w:val="16"/>
        </w:rPr>
        <w:t>'out'</w:t>
      </w:r>
      <w:r>
        <w:rPr>
          <w:rFonts w:ascii="Courier New" w:hAnsi="Courier New"/>
          <w:b w:val="0"/>
          <w:sz w:val="16"/>
        </w:rPr>
        <w:t>-&gt;</w:t>
      </w:r>
      <w:r>
        <w:rPr>
          <w:rFonts w:ascii="Courier New" w:hAnsi="Courier New"/>
          <w:b w:val="0"/>
          <w:color w:val="1E7E34"/>
          <w:sz w:val="16"/>
        </w:rPr>
        <w:t>'monitoring'</w:t>
      </w:r>
      <w:r>
        <w:rPr>
          <w:rFonts w:ascii="Courier New" w:hAnsi="Courier New"/>
          <w:b w:val="0"/>
          <w:sz w:val="16"/>
        </w:rPr>
        <w:t>-&gt;&gt;</w:t>
      </w:r>
      <w:r>
        <w:rPr>
          <w:rFonts w:ascii="Courier New" w:hAnsi="Courier New"/>
          <w:b w:val="0"/>
          <w:color w:val="1E7E34"/>
          <w:sz w:val="16"/>
        </w:rPr>
        <w:t>'resourceMetrics'</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monitoring_url&lt;/m:field&gt;</w:t>
      </w:r>
      <w:r>
        <w:rPr>
          <w:rFonts w:ascii="Courier New" w:hAnsi="Courier New"/>
          <w:b w:val="0"/>
          <w:sz w:val="16"/>
        </w:rPr>
        <w:br/>
      </w:r>
      <w:r>
        <w:rPr>
          <w:rFonts w:ascii="Courier New" w:hAnsi="Courier New"/>
          <w:b w:val="0"/>
          <w:sz w:val="16"/>
        </w:rPr>
        <w:tab/>
        <w:tab/>
        <w:tab/>
        <w:tab/>
        <w:t>&lt;m:field&gt;st.instance_data-&gt;</w:t>
      </w:r>
      <w:r>
        <w:rPr>
          <w:rFonts w:ascii="Courier New" w:hAnsi="Courier New"/>
          <w:b w:val="0"/>
          <w:color w:val="1E7E34"/>
          <w:sz w:val="16"/>
        </w:rPr>
        <w:t>'params'</w:t>
      </w:r>
      <w:r>
        <w:rPr>
          <w:rFonts w:ascii="Courier New" w:hAnsi="Courier New"/>
          <w:b w:val="0"/>
          <w:sz w:val="16"/>
        </w:rPr>
        <w:t>-&gt;&gt;</w:t>
      </w:r>
      <w:r>
        <w:rPr>
          <w:rFonts w:ascii="Courier New" w:hAnsi="Courier New"/>
          <w:b w:val="0"/>
          <w:color w:val="1E7E34"/>
          <w:sz w:val="16"/>
        </w:rPr>
        <w:t>'resourceRealm'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resource_realm&lt;/m:field&gt;</w:t>
      </w:r>
      <w:r>
        <w:rPr>
          <w:rFonts w:ascii="Courier New" w:hAnsi="Courier New"/>
          <w:b w:val="0"/>
          <w:sz w:val="16"/>
        </w:rPr>
        <w:br/>
      </w:r>
      <w:r>
        <w:rPr>
          <w:rFonts w:ascii="Courier New" w:hAnsi="Courier New"/>
          <w:b w:val="0"/>
          <w:sz w:val="16"/>
        </w:rPr>
        <w:tab/>
        <w:tab/>
        <w:tab/>
        <w:tab/>
        <w:t xml:space="preserve">&lt;m:field&gt;to_char(st.dt_state,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dt_state&lt;/m:field&gt;</w:t>
        <w:tab/>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tab/>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st.instance_uid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'not created'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job_is_pending = </w:t>
      </w:r>
      <w:r>
        <w:rPr>
          <w:rFonts w:ascii="Courier New" w:hAnsi="Courier New"/>
          <w:b w:val="0"/>
          <w:color w:val="1E7E34"/>
          <w:sz w:val="16"/>
        </w:rPr>
        <w:t>'true'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'pending'</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st.is_deleted = </w:t>
      </w:r>
      <w:r>
        <w:rPr>
          <w:rFonts w:ascii="Courier New" w:hAnsi="Courier New"/>
          <w:b w:val="0"/>
          <w:color w:val="1E7E34"/>
          <w:sz w:val="16"/>
        </w:rPr>
        <w:t>'true'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'deleted'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st.is_suspended = </w:t>
      </w:r>
      <w:r>
        <w:rPr>
          <w:rFonts w:ascii="Courier New" w:hAnsi="Courier New"/>
          <w:b w:val="0"/>
          <w:color w:val="1E7E34"/>
          <w:sz w:val="16"/>
        </w:rPr>
        <w:t>'true'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'suspended'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(st.is_deleted,</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(st.is_suspended, </w:t>
      </w:r>
      <w:r>
        <w:rPr>
          <w:rFonts w:ascii="Courier New" w:hAnsi="Courier New"/>
          <w:b w:val="0"/>
          <w:color w:val="1E7E34"/>
          <w:sz w:val="16"/>
        </w:rPr>
        <w:t>'false'</w:t>
      </w:r>
      <w:r>
        <w:rPr>
          <w:rFonts w:ascii="Courier New" w:hAnsi="Courier New"/>
          <w:b w:val="0"/>
          <w:sz w:val="16"/>
        </w:rPr>
        <w:t xml:space="preserve">) = </w:t>
      </w:r>
      <w:r>
        <w:rPr>
          <w:rFonts w:ascii="Courier New" w:hAnsi="Courier New"/>
          <w:b w:val="0"/>
          <w:color w:val="1E7E34"/>
          <w:sz w:val="16"/>
        </w:rPr>
        <w:t>'false'</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'running'</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when</w:t>
      </w:r>
      <w:r>
        <w:rPr>
          <w:rFonts w:ascii="Courier New" w:hAnsi="Courier New"/>
          <w:b w:val="0"/>
          <w:sz w:val="16"/>
        </w:rPr>
        <w:t xml:space="preserve"> io.instance_uid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'not configured'</w:t>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else</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end</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explained_status&lt;/m:field&gt;</w:t>
        <w:tab/>
        <w:tab/>
      </w:r>
      <w:r>
        <w:rPr>
          <w:rFonts w:ascii="Courier New" w:hAnsi="Courier New"/>
          <w:b w:val="0"/>
          <w:sz w:val="16"/>
        </w:rPr>
        <w:br/>
      </w:r>
      <w:r>
        <w:rPr>
          <w:rFonts w:ascii="Courier New" w:hAnsi="Courier New"/>
          <w:b w:val="0"/>
          <w:sz w:val="16"/>
        </w:rPr>
        <w:tab/>
        <w:tab/>
        <w:tab/>
        <w:tab/>
        <w:t>&lt;m:field&gt;st.version&lt;/m:field&gt;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"local.qCnt"</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 из-за фильтраци по вложенному селекту нам нужны значения колонок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arrayIsEmpty(filter)&gt;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placeholder</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6F3178"/>
          <w:sz w:val="16"/>
        </w:rPr>
        <w:t>#preserveSingleQuotes(definedQueryFields)#</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(e.updater_id=u.usr_id)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ist.instance_state_uid, ist.instance_uid, ist.version, ist.dt_state, ist.is_test</w:t>
      </w:r>
      <w:r>
        <w:rPr>
          <w:rFonts w:ascii="Courier New" w:hAnsi="Courier New"/>
          <w:b w:val="0"/>
          <w:sz w:val="16"/>
        </w:rPr>
        <w:br/>
      </w:r>
      <w:r>
        <w:rPr>
          <w:rFonts w:ascii="Courier New" w:hAnsi="Courier New"/>
          <w:b w:val="0"/>
          <w:sz w:val="16"/>
        </w:rPr>
        <w:tab/>
        <w:tab/>
        <w:tab/>
        <w:tab/>
        <w:tab/>
        <w:t>,(ist.instance_data-&gt;&gt;</w:t>
      </w:r>
      <w:r>
        <w:rPr>
          <w:rFonts w:ascii="Courier New" w:hAnsi="Courier New"/>
          <w:b w:val="0"/>
          <w:color w:val="1E7E34"/>
          <w:sz w:val="16"/>
        </w:rPr>
        <w:t>'isSuspended'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is_suspended</w:t>
      </w:r>
      <w:r>
        <w:rPr>
          <w:rFonts w:ascii="Courier New" w:hAnsi="Courier New"/>
          <w:b w:val="0"/>
          <w:sz w:val="16"/>
        </w:rPr>
        <w:br/>
      </w:r>
      <w:r>
        <w:rPr>
          <w:rFonts w:ascii="Courier New" w:hAnsi="Courier New"/>
          <w:b w:val="0"/>
          <w:sz w:val="16"/>
        </w:rPr>
        <w:tab/>
        <w:tab/>
        <w:tab/>
        <w:tab/>
        <w:tab/>
        <w:t>,(ist.instance_data-&gt;&gt;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is_deleted </w:t>
      </w:r>
      <w:r>
        <w:rPr>
          <w:rFonts w:ascii="Courier New" w:hAnsi="Courier New"/>
          <w:b w:val="0"/>
          <w:sz w:val="16"/>
        </w:rPr>
        <w:br/>
      </w:r>
      <w:r>
        <w:rPr>
          <w:rFonts w:ascii="Courier New" w:hAnsi="Courier New"/>
          <w:b w:val="0"/>
          <w:sz w:val="16"/>
        </w:rPr>
        <w:tab/>
        <w:tab/>
        <w:tab/>
        <w:tab/>
        <w:tab/>
        <w:t>,(ist.instance_data-&gt;</w:t>
      </w:r>
      <w:r>
        <w:rPr>
          <w:rFonts w:ascii="Courier New" w:hAnsi="Courier New"/>
          <w:b w:val="0"/>
          <w:color w:val="1E7E34"/>
          <w:sz w:val="16"/>
        </w:rPr>
        <w:t>'job'</w:t>
      </w:r>
      <w:r>
        <w:rPr>
          <w:rFonts w:ascii="Courier New" w:hAnsi="Courier New"/>
          <w:b w:val="0"/>
          <w:sz w:val="16"/>
        </w:rPr>
        <w:t>-&gt;&gt;</w:t>
      </w:r>
      <w:r>
        <w:rPr>
          <w:rFonts w:ascii="Courier New" w:hAnsi="Courier New"/>
          <w:b w:val="0"/>
          <w:color w:val="1E7E34"/>
          <w:sz w:val="16"/>
        </w:rPr>
        <w:t>'pending'</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job_is_pending</w:t>
      </w:r>
      <w:r>
        <w:rPr>
          <w:rFonts w:ascii="Courier New" w:hAnsi="Courier New"/>
          <w:b w:val="0"/>
          <w:sz w:val="16"/>
        </w:rPr>
        <w:br/>
      </w:r>
      <w:r>
        <w:rPr>
          <w:rFonts w:ascii="Courier New" w:hAnsi="Courier New"/>
          <w:b w:val="0"/>
          <w:sz w:val="16"/>
        </w:rPr>
        <w:tab/>
        <w:tab/>
        <w:tab/>
        <w:tab/>
        <w:tab/>
        <w:t>,(ist.instance_data-&gt;</w:t>
      </w:r>
      <w:r>
        <w:rPr>
          <w:rFonts w:ascii="Courier New" w:hAnsi="Courier New"/>
          <w:b w:val="0"/>
          <w:color w:val="1E7E34"/>
          <w:sz w:val="16"/>
        </w:rPr>
        <w:t>'out'</w:t>
      </w:r>
      <w:r>
        <w:rPr>
          <w:rFonts w:ascii="Courier New" w:hAnsi="Courier New"/>
          <w:b w:val="0"/>
          <w:sz w:val="16"/>
        </w:rPr>
        <w:t>-&gt;</w:t>
      </w:r>
      <w:r>
        <w:rPr>
          <w:rFonts w:ascii="Courier New" w:hAnsi="Courier New"/>
          <w:b w:val="0"/>
          <w:color w:val="1E7E34"/>
          <w:sz w:val="16"/>
        </w:rPr>
        <w:t>'monitoring'</w:t>
      </w:r>
      <w:r>
        <w:rPr>
          <w:rFonts w:ascii="Courier New" w:hAnsi="Courier New"/>
          <w:b w:val="0"/>
          <w:sz w:val="16"/>
        </w:rPr>
        <w:t>-&gt;&gt;</w:t>
      </w:r>
      <w:r>
        <w:rPr>
          <w:rFonts w:ascii="Courier New" w:hAnsi="Courier New"/>
          <w:b w:val="0"/>
          <w:color w:val="1E7E34"/>
          <w:sz w:val="16"/>
        </w:rPr>
        <w:t>'resourceMetrics'</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monitoring_url</w:t>
        <w:tab/>
        <w:tab/>
        <w:tab/>
      </w:r>
      <w:r>
        <w:rPr>
          <w:rFonts w:ascii="Courier New" w:hAnsi="Courier New"/>
          <w:b w:val="0"/>
          <w:sz w:val="16"/>
        </w:rPr>
        <w:br/>
      </w:r>
      <w:r>
        <w:rPr>
          <w:rFonts w:ascii="Courier New" w:hAnsi="Courier New"/>
          <w:b w:val="0"/>
          <w:sz w:val="16"/>
        </w:rPr>
        <w:tab/>
        <w:tab/>
        <w:tab/>
        <w:tab/>
        <w:tab/>
        <w:t>,ist.instance_data</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instance_state ist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(version) </w:t>
      </w:r>
      <w:r>
        <w:rPr>
          <w:rFonts w:ascii="Courier New" w:hAnsi="Courier New"/>
          <w:b w:val="0"/>
          <w:color w:val="0D5C73"/>
          <w:sz w:val="16"/>
        </w:rPr>
        <w:t>as</w:t>
      </w:r>
      <w:r>
        <w:rPr>
          <w:rFonts w:ascii="Courier New" w:hAnsi="Courier New"/>
          <w:b w:val="0"/>
          <w:sz w:val="16"/>
        </w:rPr>
        <w:t xml:space="preserve"> version </w:t>
      </w:r>
      <w:r>
        <w:rPr>
          <w:rFonts w:ascii="Courier New" w:hAnsi="Courier New"/>
          <w:b w:val="0"/>
          <w:color w:val="0D5C73"/>
          <w:sz w:val="16"/>
        </w:rPr>
        <w:t>from</w:t>
      </w:r>
      <w:r>
        <w:rPr>
          <w:rFonts w:ascii="Courier New" w:hAnsi="Courier New"/>
          <w:b w:val="0"/>
          <w:sz w:val="16"/>
        </w:rPr>
        <w:t xml:space="preserve"> instance_state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on</w:t>
      </w:r>
      <w:r>
        <w:rPr>
          <w:rFonts w:ascii="Courier New" w:hAnsi="Courier New"/>
          <w:b w:val="0"/>
          <w:sz w:val="16"/>
        </w:rPr>
        <w:t xml:space="preserve"> (ist.instance_uid=lastv.instance_uid </w:t>
      </w:r>
      <w:r>
        <w:rPr>
          <w:rFonts w:ascii="Courier New" w:hAnsi="Courier New"/>
          <w:b w:val="0"/>
          <w:color w:val="0D5C73"/>
          <w:sz w:val="16"/>
        </w:rPr>
        <w:t>AND</w:t>
      </w:r>
      <w:r>
        <w:rPr>
          <w:rFonts w:ascii="Courier New" w:hAnsi="Courier New"/>
          <w:b w:val="0"/>
          <w:sz w:val="16"/>
        </w:rPr>
        <w:t xml:space="preserve"> ist.version=lastv.version) </w:t>
      </w:r>
      <w:r>
        <w:rPr>
          <w:rFonts w:ascii="Courier New" w:hAnsi="Courier New"/>
          <w:b w:val="0"/>
          <w:sz w:val="16"/>
        </w:rPr>
        <w:br/>
      </w:r>
      <w:r>
        <w:rPr>
          <w:rFonts w:ascii="Courier New" w:hAnsi="Courier New"/>
          <w:b w:val="0"/>
          <w:sz w:val="16"/>
        </w:rPr>
        <w:tab/>
        <w:tab/>
        <w:tab/>
        <w:tab/>
        <w:tab/>
        <w:t xml:space="preserve">) st </w:t>
      </w:r>
      <w:r>
        <w:rPr>
          <w:rFonts w:ascii="Courier New" w:hAnsi="Courier New"/>
          <w:b w:val="0"/>
          <w:color w:val="0D5C73"/>
          <w:sz w:val="16"/>
        </w:rPr>
        <w:t>on</w:t>
      </w:r>
      <w:r>
        <w:rPr>
          <w:rFonts w:ascii="Courier New" w:hAnsi="Courier New"/>
          <w:b w:val="0"/>
          <w:sz w:val="16"/>
        </w:rPr>
        <w:t xml:space="preserve"> (e.instance_uid=st.instance_uid)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o.instance_operation_uid, o.instance_uid, o.operation, o.dt_submit, o.submit_result, o.dt_start, o.dt_finish, o.is_successful</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(dt_submit) </w:t>
      </w:r>
      <w:r>
        <w:rPr>
          <w:rFonts w:ascii="Courier New" w:hAnsi="Courier New"/>
          <w:b w:val="0"/>
          <w:color w:val="0D5C73"/>
          <w:sz w:val="16"/>
        </w:rPr>
        <w:t>as</w:t>
      </w:r>
      <w:r>
        <w:rPr>
          <w:rFonts w:ascii="Courier New" w:hAnsi="Courier New"/>
          <w:b w:val="0"/>
          <w:sz w:val="16"/>
        </w:rPr>
        <w:t xml:space="preserve"> dt_submit </w:t>
      </w:r>
      <w:r>
        <w:rPr>
          <w:rFonts w:ascii="Courier New" w:hAnsi="Courier New"/>
          <w:b w:val="0"/>
          <w:color w:val="0D5C73"/>
          <w:sz w:val="16"/>
        </w:rPr>
        <w:t>from</w:t>
      </w:r>
      <w:r>
        <w:rPr>
          <w:rFonts w:ascii="Courier New" w:hAnsi="Courier New"/>
          <w:b w:val="0"/>
          <w:sz w:val="16"/>
        </w:rPr>
        <w:t xml:space="preserve"> instance_operation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tab/>
        <w:tab/>
        <w:t xml:space="preserve">) lastv </w:t>
      </w:r>
      <w:r>
        <w:rPr>
          <w:rFonts w:ascii="Courier New" w:hAnsi="Courier New"/>
          <w:b w:val="0"/>
          <w:color w:val="0D5C73"/>
          <w:sz w:val="16"/>
        </w:rPr>
        <w:t>on</w:t>
      </w:r>
      <w:r>
        <w:rPr>
          <w:rFonts w:ascii="Courier New" w:hAnsi="Courier New"/>
          <w:b w:val="0"/>
          <w:sz w:val="16"/>
        </w:rPr>
        <w:t xml:space="preserve"> (o.instance_uid=lastv.instance_uid </w:t>
      </w:r>
      <w:r>
        <w:rPr>
          <w:rFonts w:ascii="Courier New" w:hAnsi="Courier New"/>
          <w:b w:val="0"/>
          <w:color w:val="0D5C73"/>
          <w:sz w:val="16"/>
        </w:rPr>
        <w:t>AND</w:t>
      </w:r>
      <w:r>
        <w:rPr>
          <w:rFonts w:ascii="Courier New" w:hAnsi="Courier New"/>
          <w:b w:val="0"/>
          <w:sz w:val="16"/>
        </w:rPr>
        <w:t xml:space="preserve"> o.dt_submit=lastv.dt_submit) </w:t>
      </w:r>
      <w:r>
        <w:rPr>
          <w:rFonts w:ascii="Courier New" w:hAnsi="Courier New"/>
          <w:b w:val="0"/>
          <w:sz w:val="16"/>
        </w:rPr>
        <w:br/>
      </w:r>
      <w:r>
        <w:rPr>
          <w:rFonts w:ascii="Courier New" w:hAnsi="Courier New"/>
          <w:b w:val="0"/>
          <w:sz w:val="16"/>
        </w:rPr>
        <w:tab/>
        <w:tab/>
        <w:tab/>
        <w:tab/>
        <w:t xml:space="preserve">) io </w:t>
      </w:r>
      <w:r>
        <w:rPr>
          <w:rFonts w:ascii="Courier New" w:hAnsi="Courier New"/>
          <w:b w:val="0"/>
          <w:color w:val="0D5C73"/>
          <w:sz w:val="16"/>
        </w:rPr>
        <w:t>on</w:t>
      </w:r>
      <w:r>
        <w:rPr>
          <w:rFonts w:ascii="Courier New" w:hAnsi="Courier New"/>
          <w:b w:val="0"/>
          <w:sz w:val="16"/>
        </w:rPr>
        <w:t xml:space="preserve"> (e.instance_uid=io.instance_uid)</w:t>
      </w:r>
      <w:r>
        <w:rPr>
          <w:rFonts w:ascii="Courier New" w:hAnsi="Courier New"/>
          <w:b w:val="0"/>
          <w:sz w:val="16"/>
        </w:rPr>
        <w:br/>
      </w:r>
      <w:r>
        <w:rPr>
          <w:rFonts w:ascii="Courier New" w:hAnsi="Courier New"/>
          <w:b w:val="0"/>
          <w:sz w:val="16"/>
        </w:rPr>
        <w:tab/>
        <w:tab/>
        <w:tab/>
        <w:tab/>
        <w:t xml:space="preserve">&lt;!--- </w:t>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p </w:t>
      </w:r>
      <w:r>
        <w:rPr>
          <w:rFonts w:ascii="Courier New" w:hAnsi="Courier New"/>
          <w:b w:val="0"/>
          <w:color w:val="0D5C73"/>
          <w:sz w:val="16"/>
        </w:rPr>
        <w:t>on</w:t>
      </w:r>
      <w:r>
        <w:rPr>
          <w:rFonts w:ascii="Courier New" w:hAnsi="Courier New"/>
          <w:b w:val="0"/>
          <w:sz w:val="16"/>
        </w:rPr>
        <w:t xml:space="preserve"> (e.instance_uid=p.instance_uid </w:t>
      </w:r>
      <w:r>
        <w:rPr>
          <w:rFonts w:ascii="Courier New" w:hAnsi="Courier New"/>
          <w:b w:val="0"/>
          <w:color w:val="0D5C73"/>
          <w:sz w:val="16"/>
        </w:rPr>
        <w:t>AND</w:t>
      </w:r>
      <w:r>
        <w:rPr>
          <w:rFonts w:ascii="Courier New" w:hAnsi="Courier New"/>
          <w:b w:val="0"/>
          <w:sz w:val="16"/>
        </w:rPr>
        <w:t xml:space="preserve"> p.param=</w:t>
      </w:r>
      <w:r>
        <w:rPr>
          <w:rFonts w:ascii="Courier New" w:hAnsi="Courier New"/>
          <w:b w:val="0"/>
          <w:color w:val="1E7E34"/>
          <w:sz w:val="16"/>
        </w:rPr>
        <w:t>'resourceRealm'</w:t>
      </w:r>
      <w:r>
        <w:rPr>
          <w:rFonts w:ascii="Courier New" w:hAnsi="Courier New"/>
          <w:b w:val="0"/>
          <w:sz w:val="16"/>
        </w:rPr>
        <w:t>) ---&gt;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len(arguments.search)&gt;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(e.display_name) ilike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'%#arguments.search#%'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(v.svc,</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(v.svc_short,</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(v.synonyms,</w:t>
      </w:r>
      <w:r>
        <w:rPr>
          <w:rFonts w:ascii="Courier New" w:hAnsi="Courier New"/>
          <w:b w:val="0"/>
          <w:color w:val="1E7E34"/>
          <w:sz w:val="16"/>
        </w:rPr>
        <w:t>''</w:t>
      </w:r>
      <w:r>
        <w:rPr>
          <w:rFonts w:ascii="Courier New" w:hAnsi="Courier New"/>
          <w:b w:val="0"/>
          <w:sz w:val="16"/>
        </w:rPr>
        <w:t>))) ilike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'%#arguments.search#%'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t>) inr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listLen(local.fieldsToOutput)&gt;</w:t>
      </w:r>
      <w:r>
        <w:rPr>
          <w:rFonts w:ascii="Courier New" w:hAnsi="Courier New"/>
          <w:b w:val="0"/>
          <w:color w:val="6F3178"/>
          <w:sz w:val="16"/>
        </w:rPr>
        <w:t>#local.fieldsToOutput#</w:t>
      </w:r>
      <w:r>
        <w:rPr>
          <w:rFonts w:ascii="Courier New" w:hAnsi="Courier New"/>
          <w:b w:val="0"/>
          <w:color w:val="1A5FB4"/>
          <w:sz w:val="16"/>
        </w:rPr>
        <w:t>&lt;cfelse</w:t>
      </w:r>
      <w:r>
        <w:rPr>
          <w:rFonts w:ascii="Courier New" w:hAnsi="Courier New"/>
          <w:b w:val="0"/>
          <w:sz w:val="16"/>
        </w:rPr>
        <w:t>&gt;*</w:t>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br/>
      </w:r>
      <w:r>
        <w:rPr>
          <w:rFonts w:ascii="Courier New" w:hAnsi="Courier New"/>
          <w:b w:val="0"/>
          <w:sz w:val="16"/>
        </w:rPr>
        <w:tab/>
        <w:tab/>
        <w:tab/>
        <w:tab/>
      </w:r>
      <w:r>
        <w:rPr>
          <w:rFonts w:ascii="Courier New" w:hAnsi="Courier New"/>
          <w:b w:val="0"/>
          <w:color w:val="6F3178"/>
          <w:sz w:val="16"/>
        </w:rPr>
        <w:t>#preserveSingleQuotes(definedQueryFields)#</w:t>
      </w:r>
      <w:r>
        <w:rPr>
          <w:rFonts w:ascii="Courier New" w:hAnsi="Courier New"/>
          <w:b w:val="0"/>
          <w:sz w:val="16"/>
        </w:rPr>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(e.updater_id=u.usr_id)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ist.instance_state_uid, ist.instance_uid, ist.version, ist.dt_state, ist.is_test</w:t>
      </w:r>
      <w:r>
        <w:rPr>
          <w:rFonts w:ascii="Courier New" w:hAnsi="Courier New"/>
          <w:b w:val="0"/>
          <w:sz w:val="16"/>
        </w:rPr>
        <w:br/>
      </w:r>
      <w:r>
        <w:rPr>
          <w:rFonts w:ascii="Courier New" w:hAnsi="Courier New"/>
          <w:b w:val="0"/>
          <w:sz w:val="16"/>
        </w:rPr>
        <w:tab/>
        <w:tab/>
        <w:tab/>
        <w:tab/>
        <w:t>,(ist.instance_data-&gt;&gt;</w:t>
      </w:r>
      <w:r>
        <w:rPr>
          <w:rFonts w:ascii="Courier New" w:hAnsi="Courier New"/>
          <w:b w:val="0"/>
          <w:color w:val="1E7E34"/>
          <w:sz w:val="16"/>
        </w:rPr>
        <w:t>'isSuspended'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is_suspended</w:t>
      </w:r>
      <w:r>
        <w:rPr>
          <w:rFonts w:ascii="Courier New" w:hAnsi="Courier New"/>
          <w:b w:val="0"/>
          <w:sz w:val="16"/>
        </w:rPr>
        <w:br/>
      </w:r>
      <w:r>
        <w:rPr>
          <w:rFonts w:ascii="Courier New" w:hAnsi="Courier New"/>
          <w:b w:val="0"/>
          <w:sz w:val="16"/>
        </w:rPr>
        <w:tab/>
        <w:tab/>
        <w:tab/>
        <w:tab/>
        <w:t>,(ist.instance_data-&gt;&gt;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is_deleted </w:t>
      </w:r>
      <w:r>
        <w:rPr>
          <w:rFonts w:ascii="Courier New" w:hAnsi="Courier New"/>
          <w:b w:val="0"/>
          <w:sz w:val="16"/>
        </w:rPr>
        <w:br/>
      </w:r>
      <w:r>
        <w:rPr>
          <w:rFonts w:ascii="Courier New" w:hAnsi="Courier New"/>
          <w:b w:val="0"/>
          <w:sz w:val="16"/>
        </w:rPr>
        <w:tab/>
        <w:tab/>
        <w:tab/>
        <w:tab/>
        <w:t>,(ist.instance_data-&gt;</w:t>
      </w:r>
      <w:r>
        <w:rPr>
          <w:rFonts w:ascii="Courier New" w:hAnsi="Courier New"/>
          <w:b w:val="0"/>
          <w:color w:val="1E7E34"/>
          <w:sz w:val="16"/>
        </w:rPr>
        <w:t>'job'</w:t>
      </w:r>
      <w:r>
        <w:rPr>
          <w:rFonts w:ascii="Courier New" w:hAnsi="Courier New"/>
          <w:b w:val="0"/>
          <w:sz w:val="16"/>
        </w:rPr>
        <w:t>-&gt;&gt;</w:t>
      </w:r>
      <w:r>
        <w:rPr>
          <w:rFonts w:ascii="Courier New" w:hAnsi="Courier New"/>
          <w:b w:val="0"/>
          <w:color w:val="1E7E34"/>
          <w:sz w:val="16"/>
        </w:rPr>
        <w:t>'pending'</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job_is_pending</w:t>
      </w:r>
      <w:r>
        <w:rPr>
          <w:rFonts w:ascii="Courier New" w:hAnsi="Courier New"/>
          <w:b w:val="0"/>
          <w:sz w:val="16"/>
        </w:rPr>
        <w:br/>
      </w:r>
      <w:r>
        <w:rPr>
          <w:rFonts w:ascii="Courier New" w:hAnsi="Courier New"/>
          <w:b w:val="0"/>
          <w:sz w:val="16"/>
        </w:rPr>
        <w:tab/>
        <w:tab/>
        <w:tab/>
        <w:tab/>
        <w:t>,ist.instance_data</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instance_state ist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(version) </w:t>
      </w:r>
      <w:r>
        <w:rPr>
          <w:rFonts w:ascii="Courier New" w:hAnsi="Courier New"/>
          <w:b w:val="0"/>
          <w:color w:val="0D5C73"/>
          <w:sz w:val="16"/>
        </w:rPr>
        <w:t>as</w:t>
      </w:r>
      <w:r>
        <w:rPr>
          <w:rFonts w:ascii="Courier New" w:hAnsi="Courier New"/>
          <w:b w:val="0"/>
          <w:sz w:val="16"/>
        </w:rPr>
        <w:t xml:space="preserve"> version </w:t>
      </w:r>
      <w:r>
        <w:rPr>
          <w:rFonts w:ascii="Courier New" w:hAnsi="Courier New"/>
          <w:b w:val="0"/>
          <w:color w:val="0D5C73"/>
          <w:sz w:val="16"/>
        </w:rPr>
        <w:t>from</w:t>
      </w:r>
      <w:r>
        <w:rPr>
          <w:rFonts w:ascii="Courier New" w:hAnsi="Courier New"/>
          <w:b w:val="0"/>
          <w:sz w:val="16"/>
        </w:rPr>
        <w:t xml:space="preserve"> instance_state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on</w:t>
      </w:r>
      <w:r>
        <w:rPr>
          <w:rFonts w:ascii="Courier New" w:hAnsi="Courier New"/>
          <w:b w:val="0"/>
          <w:sz w:val="16"/>
        </w:rPr>
        <w:t xml:space="preserve"> (ist.instance_uid=lastv.instance_uid </w:t>
      </w:r>
      <w:r>
        <w:rPr>
          <w:rFonts w:ascii="Courier New" w:hAnsi="Courier New"/>
          <w:b w:val="0"/>
          <w:color w:val="0D5C73"/>
          <w:sz w:val="16"/>
        </w:rPr>
        <w:t>AND</w:t>
      </w:r>
      <w:r>
        <w:rPr>
          <w:rFonts w:ascii="Courier New" w:hAnsi="Courier New"/>
          <w:b w:val="0"/>
          <w:sz w:val="16"/>
        </w:rPr>
        <w:t xml:space="preserve"> ist.version=lastv.version) ) st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on</w:t>
      </w:r>
      <w:r>
        <w:rPr>
          <w:rFonts w:ascii="Courier New" w:hAnsi="Courier New"/>
          <w:b w:val="0"/>
          <w:sz w:val="16"/>
        </w:rPr>
        <w:t xml:space="preserve"> (e.instance_uid=st.instance_uid)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o.instance_operation_uid, o.instance_uid, o.operation, o.dt_submit, o.submit_result, o.dt_start, o.dt_finish, o.is_successful</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(dt_submit) </w:t>
      </w:r>
      <w:r>
        <w:rPr>
          <w:rFonts w:ascii="Courier New" w:hAnsi="Courier New"/>
          <w:b w:val="0"/>
          <w:color w:val="0D5C73"/>
          <w:sz w:val="16"/>
        </w:rPr>
        <w:t>as</w:t>
      </w:r>
      <w:r>
        <w:rPr>
          <w:rFonts w:ascii="Courier New" w:hAnsi="Courier New"/>
          <w:b w:val="0"/>
          <w:sz w:val="16"/>
        </w:rPr>
        <w:t xml:space="preserve"> dt_submit </w:t>
      </w:r>
      <w:r>
        <w:rPr>
          <w:rFonts w:ascii="Courier New" w:hAnsi="Courier New"/>
          <w:b w:val="0"/>
          <w:color w:val="0D5C73"/>
          <w:sz w:val="16"/>
        </w:rPr>
        <w:t>from</w:t>
      </w:r>
      <w:r>
        <w:rPr>
          <w:rFonts w:ascii="Courier New" w:hAnsi="Courier New"/>
          <w:b w:val="0"/>
          <w:sz w:val="16"/>
        </w:rPr>
        <w:t xml:space="preserve"> instance_operation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on</w:t>
      </w:r>
      <w:r>
        <w:rPr>
          <w:rFonts w:ascii="Courier New" w:hAnsi="Courier New"/>
          <w:b w:val="0"/>
          <w:sz w:val="16"/>
        </w:rPr>
        <w:t xml:space="preserve"> (o.instance_uid=lastv.instance_uid </w:t>
      </w:r>
      <w:r>
        <w:rPr>
          <w:rFonts w:ascii="Courier New" w:hAnsi="Courier New"/>
          <w:b w:val="0"/>
          <w:color w:val="0D5C73"/>
          <w:sz w:val="16"/>
        </w:rPr>
        <w:t>AND</w:t>
      </w:r>
      <w:r>
        <w:rPr>
          <w:rFonts w:ascii="Courier New" w:hAnsi="Courier New"/>
          <w:b w:val="0"/>
          <w:sz w:val="16"/>
        </w:rPr>
        <w:t xml:space="preserve"> o.dt_submit=lastv.dt_submit) ) io</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on</w:t>
      </w:r>
      <w:r>
        <w:rPr>
          <w:rFonts w:ascii="Courier New" w:hAnsi="Courier New"/>
          <w:b w:val="0"/>
          <w:sz w:val="16"/>
        </w:rPr>
        <w:t xml:space="preserve"> (e.instance_uid=io.instance_uid)</w:t>
        <w:tab/>
        <w:tab/>
        <w:tab/>
        <w:tab/>
      </w:r>
      <w:r>
        <w:rPr>
          <w:rFonts w:ascii="Courier New" w:hAnsi="Courier New"/>
          <w:b w:val="0"/>
          <w:sz w:val="16"/>
        </w:rPr>
        <w:br/>
      </w:r>
      <w:r>
        <w:rPr>
          <w:rFonts w:ascii="Courier New" w:hAnsi="Courier New"/>
          <w:b w:val="0"/>
          <w:sz w:val="16"/>
        </w:rPr>
        <w:tab/>
        <w:tab/>
        <w:tab/>
        <w:t xml:space="preserve">&lt;!--- </w:t>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p </w:t>
      </w:r>
      <w:r>
        <w:rPr>
          <w:rFonts w:ascii="Courier New" w:hAnsi="Courier New"/>
          <w:b w:val="0"/>
          <w:color w:val="0D5C73"/>
          <w:sz w:val="16"/>
        </w:rPr>
        <w:t>on</w:t>
      </w:r>
      <w:r>
        <w:rPr>
          <w:rFonts w:ascii="Courier New" w:hAnsi="Courier New"/>
          <w:b w:val="0"/>
          <w:sz w:val="16"/>
        </w:rPr>
        <w:t xml:space="preserve"> (e.instance_uid=p.instance_uid </w:t>
      </w:r>
      <w:r>
        <w:rPr>
          <w:rFonts w:ascii="Courier New" w:hAnsi="Courier New"/>
          <w:b w:val="0"/>
          <w:color w:val="0D5C73"/>
          <w:sz w:val="16"/>
        </w:rPr>
        <w:t>AND</w:t>
      </w:r>
      <w:r>
        <w:rPr>
          <w:rFonts w:ascii="Courier New" w:hAnsi="Courier New"/>
          <w:b w:val="0"/>
          <w:sz w:val="16"/>
        </w:rPr>
        <w:t xml:space="preserve"> p.param=</w:t>
      </w:r>
      <w:r>
        <w:rPr>
          <w:rFonts w:ascii="Courier New" w:hAnsi="Courier New"/>
          <w:b w:val="0"/>
          <w:color w:val="1E7E34"/>
          <w:sz w:val="16"/>
        </w:rPr>
        <w:t>'resourceRealm'</w:t>
      </w:r>
      <w:r>
        <w:rPr>
          <w:rFonts w:ascii="Courier New" w:hAnsi="Courier New"/>
          <w:b w:val="0"/>
          <w:sz w:val="16"/>
        </w:rPr>
        <w:t>)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/&gt;&lt;!--- *** make project entity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len(arguments.search)&gt;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(e.display_name) ilike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'%#arguments.search#%'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(v.svc,</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(v.svc_short,</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(v.synonyms,</w:t>
      </w:r>
      <w:r>
        <w:rPr>
          <w:rFonts w:ascii="Courier New" w:hAnsi="Courier New"/>
          <w:b w:val="0"/>
          <w:color w:val="1E7E34"/>
          <w:sz w:val="16"/>
        </w:rPr>
        <w:t>''</w:t>
      </w:r>
      <w:r>
        <w:rPr>
          <w:rFonts w:ascii="Courier New" w:hAnsi="Courier New"/>
          <w:b w:val="0"/>
          <w:sz w:val="16"/>
        </w:rPr>
        <w:t>))) ilike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'%#arguments.search#%'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 inr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&lt;!--- из-за нефиксированного числа колонок труднее становится использовать цифровую нотацию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&lt;m:order_build sortCollection=</w:t>
      </w:r>
      <w:r>
        <w:rPr>
          <w:rFonts w:ascii="Courier New" w:hAnsi="Courier New"/>
          <w:b w:val="0"/>
          <w:color w:val="6F3178"/>
          <w:sz w:val="16"/>
        </w:rPr>
        <w:t>#order#</w:t>
      </w:r>
      <w:r>
        <w:rPr>
          <w:rFonts w:ascii="Courier New" w:hAnsi="Courier New"/>
          <w:b w:val="0"/>
          <w:sz w:val="16"/>
        </w:rPr>
        <w:t xml:space="preserve"> fieldCount=0 defaultOrder=</w:t>
      </w:r>
      <w:r>
        <w:rPr>
          <w:rFonts w:ascii="Courier New" w:hAnsi="Courier New"/>
          <w:b w:val="0"/>
          <w:color w:val="1E7E34"/>
          <w:sz w:val="16"/>
        </w:rPr>
        <w:t>"1 desc"</w:t>
      </w:r>
      <w:r>
        <w:rPr>
          <w:rFonts w:ascii="Courier New" w:hAnsi="Courier New"/>
          <w:b w:val="0"/>
          <w:sz w:val="16"/>
        </w:rPr>
        <w:t xml:space="preserve">/&gt;&lt;!---no sort length </w:t>
      </w:r>
      <w:r>
        <w:rPr>
          <w:rFonts w:ascii="Courier New" w:hAnsi="Courier New"/>
          <w:b w:val="0"/>
          <w:color w:val="0D5C73"/>
          <w:sz w:val="16"/>
        </w:rPr>
        <w:t>limit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#arguments.pageSize#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offset</w:t>
      </w:r>
      <w:r>
        <w:rPr>
          <w:rFonts w:ascii="Courier New" w:hAnsi="Courier New"/>
          <w:b w:val="0"/>
          <w:sz w:val="16"/>
        </w:rPr>
        <w:t xml:space="preserve"> </w:t>
      </w:r>
      <w:r>
        <w:rPr>
          <w:rFonts w:ascii="Courier New" w:hAnsi="Courier New"/>
          <w:b w:val="0"/>
          <w:color w:val="6F3178"/>
          <w:sz w:val="16"/>
        </w:rPr>
        <w:t>#arguments.pageSize*(arguments.page-1)#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ist.instance_state_uid, ist.instance_uid, ist.version, ist.dt_state, ist.is_test</w:t>
      </w:r>
      <w:r>
        <w:rPr>
          <w:rFonts w:ascii="Courier New" w:hAnsi="Courier New"/>
          <w:b w:val="0"/>
          <w:sz w:val="16"/>
        </w:rPr>
        <w:br/>
      </w:r>
      <w:r>
        <w:rPr>
          <w:rFonts w:ascii="Courier New" w:hAnsi="Courier New"/>
          <w:b w:val="0"/>
          <w:sz w:val="16"/>
        </w:rPr>
        <w:tab/>
        <w:tab/>
        <w:tab/>
        <w:tab/>
        <w:t>,(ist.instance_data-&gt;&gt;</w:t>
      </w:r>
      <w:r>
        <w:rPr>
          <w:rFonts w:ascii="Courier New" w:hAnsi="Courier New"/>
          <w:b w:val="0"/>
          <w:color w:val="1E7E34"/>
          <w:sz w:val="16"/>
        </w:rPr>
        <w:t>'isSuspended'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is_suspended</w:t>
      </w:r>
      <w:r>
        <w:rPr>
          <w:rFonts w:ascii="Courier New" w:hAnsi="Courier New"/>
          <w:b w:val="0"/>
          <w:sz w:val="16"/>
        </w:rPr>
        <w:br/>
      </w:r>
      <w:r>
        <w:rPr>
          <w:rFonts w:ascii="Courier New" w:hAnsi="Courier New"/>
          <w:b w:val="0"/>
          <w:sz w:val="16"/>
        </w:rPr>
        <w:tab/>
        <w:tab/>
        <w:tab/>
        <w:tab/>
        <w:t>,(ist.instance_data-&gt;&gt;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is_deleted </w:t>
      </w:r>
      <w:r>
        <w:rPr>
          <w:rFonts w:ascii="Courier New" w:hAnsi="Courier New"/>
          <w:b w:val="0"/>
          <w:sz w:val="16"/>
        </w:rPr>
        <w:br/>
      </w:r>
      <w:r>
        <w:rPr>
          <w:rFonts w:ascii="Courier New" w:hAnsi="Courier New"/>
          <w:b w:val="0"/>
          <w:sz w:val="16"/>
        </w:rPr>
        <w:tab/>
        <w:tab/>
        <w:tab/>
        <w:tab/>
        <w:t>,ist.instance_data</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instance_state ist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(version) </w:t>
      </w:r>
      <w:r>
        <w:rPr>
          <w:rFonts w:ascii="Courier New" w:hAnsi="Courier New"/>
          <w:b w:val="0"/>
          <w:color w:val="0D5C73"/>
          <w:sz w:val="16"/>
        </w:rPr>
        <w:t>as</w:t>
      </w:r>
      <w:r>
        <w:rPr>
          <w:rFonts w:ascii="Courier New" w:hAnsi="Courier New"/>
          <w:b w:val="0"/>
          <w:sz w:val="16"/>
        </w:rPr>
        <w:t xml:space="preserve"> version </w:t>
      </w:r>
      <w:r>
        <w:rPr>
          <w:rFonts w:ascii="Courier New" w:hAnsi="Courier New"/>
          <w:b w:val="0"/>
          <w:color w:val="0D5C73"/>
          <w:sz w:val="16"/>
        </w:rPr>
        <w:t>from</w:t>
      </w:r>
      <w:r>
        <w:rPr>
          <w:rFonts w:ascii="Courier New" w:hAnsi="Courier New"/>
          <w:b w:val="0"/>
          <w:sz w:val="16"/>
        </w:rPr>
        <w:t xml:space="preserve"> instance_state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on</w:t>
      </w:r>
      <w:r>
        <w:rPr>
          <w:rFonts w:ascii="Courier New" w:hAnsi="Courier New"/>
          <w:b w:val="0"/>
          <w:sz w:val="16"/>
        </w:rPr>
        <w:t xml:space="preserve"> (ist.instance_uid=lastv.instance_uid </w:t>
      </w:r>
      <w:r>
        <w:rPr>
          <w:rFonts w:ascii="Courier New" w:hAnsi="Courier New"/>
          <w:b w:val="0"/>
          <w:color w:val="0D5C73"/>
          <w:sz w:val="16"/>
        </w:rPr>
        <w:t>AND</w:t>
      </w:r>
      <w:r>
        <w:rPr>
          <w:rFonts w:ascii="Courier New" w:hAnsi="Courier New"/>
          <w:b w:val="0"/>
          <w:sz w:val="16"/>
        </w:rPr>
        <w:t xml:space="preserve"> ist.version=lastv.version) ) st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(st.instance_uid=e.instance_uid)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o.instance_operation_uid, o.instance_uid, o.operation, o.dt_submit, o.submit_result, o.dt_start, o.dt_finish, o.is_successful</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color w:val="0D5C73"/>
          <w:sz w:val="16"/>
        </w:rPr>
        <w:t>join</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instance_uid, </w:t>
      </w:r>
      <w:r>
        <w:rPr>
          <w:rFonts w:ascii="Courier New" w:hAnsi="Courier New"/>
          <w:b w:val="0"/>
          <w:color w:val="0D5C73"/>
          <w:sz w:val="16"/>
        </w:rPr>
        <w:t>max</w:t>
      </w:r>
      <w:r>
        <w:rPr>
          <w:rFonts w:ascii="Courier New" w:hAnsi="Courier New"/>
          <w:b w:val="0"/>
          <w:sz w:val="16"/>
        </w:rPr>
        <w:t xml:space="preserve">(dt_submit) </w:t>
      </w:r>
      <w:r>
        <w:rPr>
          <w:rFonts w:ascii="Courier New" w:hAnsi="Courier New"/>
          <w:b w:val="0"/>
          <w:color w:val="0D5C73"/>
          <w:sz w:val="16"/>
        </w:rPr>
        <w:t>as</w:t>
      </w:r>
      <w:r>
        <w:rPr>
          <w:rFonts w:ascii="Courier New" w:hAnsi="Courier New"/>
          <w:b w:val="0"/>
          <w:sz w:val="16"/>
        </w:rPr>
        <w:t xml:space="preserve"> dt_submit </w:t>
      </w:r>
      <w:r>
        <w:rPr>
          <w:rFonts w:ascii="Courier New" w:hAnsi="Courier New"/>
          <w:b w:val="0"/>
          <w:color w:val="0D5C73"/>
          <w:sz w:val="16"/>
        </w:rPr>
        <w:t>from</w:t>
      </w:r>
      <w:r>
        <w:rPr>
          <w:rFonts w:ascii="Courier New" w:hAnsi="Courier New"/>
          <w:b w:val="0"/>
          <w:sz w:val="16"/>
        </w:rPr>
        <w:t xml:space="preserve"> instance_operation </w:t>
      </w:r>
      <w:r>
        <w:rPr>
          <w:rFonts w:ascii="Courier New" w:hAnsi="Courier New"/>
          <w:b w:val="0"/>
          <w:color w:val="0D5C73"/>
          <w:sz w:val="16"/>
        </w:rPr>
        <w:t>group</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 lastv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on</w:t>
      </w:r>
      <w:r>
        <w:rPr>
          <w:rFonts w:ascii="Courier New" w:hAnsi="Courier New"/>
          <w:b w:val="0"/>
          <w:sz w:val="16"/>
        </w:rPr>
        <w:t xml:space="preserve"> (o.instance_uid=lastv.instance_uid </w:t>
      </w:r>
      <w:r>
        <w:rPr>
          <w:rFonts w:ascii="Courier New" w:hAnsi="Courier New"/>
          <w:b w:val="0"/>
          <w:color w:val="0D5C73"/>
          <w:sz w:val="16"/>
        </w:rPr>
        <w:t>AND</w:t>
      </w:r>
      <w:r>
        <w:rPr>
          <w:rFonts w:ascii="Courier New" w:hAnsi="Courier New"/>
          <w:b w:val="0"/>
          <w:sz w:val="16"/>
        </w:rPr>
        <w:t xml:space="preserve"> o.dt_submit=lastv.dt_submit) )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(e.instance_uid=io.instance_uid)</w:t>
      </w:r>
      <w:r>
        <w:rPr>
          <w:rFonts w:ascii="Courier New" w:hAnsi="Courier New"/>
          <w:b w:val="0"/>
          <w:sz w:val="16"/>
        </w:rPr>
        <w:br/>
      </w:r>
      <w:r>
        <w:rPr>
          <w:rFonts w:ascii="Courier New" w:hAnsi="Courier New"/>
          <w:b w:val="0"/>
          <w:sz w:val="16"/>
        </w:rPr>
        <w:tab/>
        <w:tab/>
        <w:tab/>
        <w:t>&lt;!--- specificationId инжектируется в arguments scope в Application.cfc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#local.qCnt.cnt#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&lt;!---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 xml:space="preserve"> ---&gt;&gt;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tab/>
        <w:tab/>
        <w:t>&lt;!--- {</w:t>
      </w:r>
      <w:r>
        <w:rPr>
          <w:rFonts w:ascii="Courier New" w:hAnsi="Courier New"/>
          <w:b w:val="0"/>
          <w:color w:val="1E7E34"/>
          <w:sz w:val="16"/>
        </w:rPr>
        <w:t>"message"</w:t>
      </w:r>
      <w:r>
        <w:rPr>
          <w:rFonts w:ascii="Courier New" w:hAnsi="Courier New"/>
          <w:b w:val="0"/>
          <w:sz w:val="16"/>
        </w:rPr>
        <w:t xml:space="preserve">=cfcatch.message, </w:t>
      </w:r>
      <w:r>
        <w:rPr>
          <w:rFonts w:ascii="Courier New" w:hAnsi="Courier New"/>
          <w:b w:val="0"/>
          <w:color w:val="1E7E34"/>
          <w:sz w:val="16"/>
        </w:rPr>
        <w:t>"detail"</w:t>
      </w:r>
      <w:r>
        <w:rPr>
          <w:rFonts w:ascii="Courier New" w:hAnsi="Courier New"/>
          <w:b w:val="0"/>
          <w:sz w:val="16"/>
        </w:rPr>
        <w:t>=cfcatch.detail}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representationOf(cfcatch).withStatus(500)/&gt;</w:t>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get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"ВНИМАНИЕ! У текущего контрагента должна быть спецификация, в которую будет вписан создаваемый экземпляр. Новая пустая запись экземпляра. Фактическое развертывание выполняется отдельно,асинхронной операцией create сконфигурированного экземпляра. Одновременно мы создаем строку в спецификации по умолчанию и связываем экземпляр с этой строкой. Первичный ключ генерируется. Текущий пользователь, контракт, спецификация получаются из контекста."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"displayName"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"serviceId"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"descr"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"type:varchar (no cleanup here!)"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"resourceRealmId"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"-1"</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/&gt;</w:t>
        <w:tab/>
      </w:r>
      <w:r>
        <w:rPr>
          <w:rFonts w:ascii="Courier New" w:hAnsi="Courier New"/>
          <w:b w:val="0"/>
          <w:sz w:val="16"/>
        </w:rPr>
        <w:br/>
      </w:r>
      <w:r>
        <w:rPr>
          <w:rFonts w:ascii="Courier New" w:hAnsi="Courier New"/>
          <w:b w:val="0"/>
          <w:sz w:val="16"/>
        </w:rPr>
        <w:tab/>
        <w:tab/>
        <w:t>&lt;!--- оказывается, их можно и не декларировать</w:t>
        <w:tab/>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 </w:t>
      </w:r>
      <w:r>
        <w:rPr>
          <w:rFonts w:ascii="Courier New" w:hAnsi="Courier New"/>
          <w:b w:val="0"/>
          <w:color w:val="1E7E34"/>
          <w:sz w:val="16"/>
        </w:rPr>
        <w:t>"specificationId"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"arguments.specificationId not defined"</w:t>
      </w:r>
      <w:r>
        <w:rPr>
          <w:rFonts w:ascii="Courier New" w:hAnsi="Courier New"/>
          <w:b w:val="0"/>
          <w:sz w:val="16"/>
        </w:rPr>
        <w:t>).withStatus(500)/&gt;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"integer"</w:t>
      </w:r>
      <w:r>
        <w:rPr>
          <w:rFonts w:ascii="Courier New" w:hAnsi="Courier New"/>
          <w:b w:val="0"/>
          <w:sz w:val="16"/>
        </w:rPr>
        <w:t>, arguments.specificationId)&gt;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"arguments.specificationId is not a valid integer (specification not defined)"</w:t>
      </w:r>
      <w:r>
        <w:rPr>
          <w:rFonts w:ascii="Courier New" w:hAnsi="Courier New"/>
          <w:b w:val="0"/>
          <w:sz w:val="16"/>
        </w:rPr>
        <w:t>).withStatus(500)/&gt;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!(arguments.specificationId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"specification not defined (arguments.specificationId should be a posititve integer)"</w:t>
      </w:r>
      <w:r>
        <w:rPr>
          <w:rFonts w:ascii="Courier New" w:hAnsi="Courier New"/>
          <w:b w:val="0"/>
          <w:sz w:val="16"/>
        </w:rPr>
        <w:t>).withStatus(500)/&gt;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local.instanceUid=</w:t>
      </w:r>
      <w:r>
        <w:rPr>
          <w:rFonts w:ascii="Courier New" w:hAnsi="Courier New"/>
          <w:b w:val="0"/>
          <w:color w:val="6F3178"/>
          <w:sz w:val="16"/>
        </w:rPr>
        <w:t>#createGUID()#</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this.helper.keyExistsAndValid(arguments, </w:t>
      </w:r>
      <w:r>
        <w:rPr>
          <w:rFonts w:ascii="Courier New" w:hAnsi="Courier New"/>
          <w:b w:val="0"/>
          <w:color w:val="1E7E34"/>
          <w:sz w:val="16"/>
        </w:rPr>
        <w:t>"serviceId"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checkDisplayName(arguments.displayName, arguments.usrId, local.instanceUid)/&gt;</w:t>
      </w:r>
      <w:r>
        <w:rPr>
          <w:rFonts w:ascii="Courier New" w:hAnsi="Courier New"/>
          <w:b w:val="0"/>
          <w:sz w:val="16"/>
        </w:rPr>
        <w:br/>
      </w:r>
      <w:r>
        <w:rPr>
          <w:rFonts w:ascii="Courier New" w:hAnsi="Courier New"/>
          <w:b w:val="0"/>
          <w:sz w:val="16"/>
        </w:rPr>
        <w:tab/>
        <w:tab/>
        <w:tab/>
        <w:t>&lt;!--- делаем вставку в спецификацию и таблицу экземпляров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"local.qSpecItem"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specification_item</w:t>
      </w:r>
      <w:r>
        <w:rPr>
          <w:rFonts w:ascii="Courier New" w:hAnsi="Courier New"/>
          <w:b w:val="0"/>
          <w:sz w:val="16"/>
        </w:rPr>
        <w:br/>
      </w:r>
      <w:r>
        <w:rPr>
          <w:rFonts w:ascii="Courier New" w:hAnsi="Courier New"/>
          <w:b w:val="0"/>
          <w:sz w:val="16"/>
        </w:rPr>
        <w:tab/>
        <w:tab/>
        <w:tab/>
        <w:tab/>
        <w:t xml:space="preserve">(specification_id, specification_item, svc_id, quantity, price, dt_created, creator_id, dt_updated, updater_id) </w:t>
      </w:r>
      <w:r>
        <w:rPr>
          <w:rFonts w:ascii="Courier New" w:hAnsi="Courier New"/>
          <w:b w:val="0"/>
          <w:sz w:val="16"/>
        </w:rPr>
        <w:br/>
      </w:r>
      <w:r>
        <w:rPr>
          <w:rFonts w:ascii="Courier New" w:hAnsi="Courier New"/>
          <w:b w:val="0"/>
          <w:sz w:val="16"/>
        </w:rPr>
        <w:tab/>
        <w:tab/>
        <w:tab/>
        <w:tab/>
        <w:t>values</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"#arguments.specificationId#"</w:t>
      </w:r>
      <w:r>
        <w:rPr>
          <w:rFonts w:ascii="Courier New" w:hAnsi="Courier New"/>
          <w:b w:val="0"/>
          <w:sz w:val="16"/>
        </w:rPr>
        <w:t xml:space="preserve"> /&gt;</w:t>
        <w:tab/>
        <w:tab/>
        <w:tab/>
        <w:tab/>
        <w:t xml:space="preserve"> </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"#arguments.serviceId#"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"1"</w:t>
      </w:r>
      <w:r>
        <w:rPr>
          <w:rFonts w:ascii="Courier New" w:hAnsi="Courier New"/>
          <w:b w:val="0"/>
          <w:sz w:val="16"/>
        </w:rPr>
        <w:t xml:space="preserve"> /&gt; &lt;!--- это типично для всех PAYG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"cf_sql_numeric"</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=true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 returning specification_item_id;</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w:t>
      </w:r>
      <w:r>
        <w:rPr>
          <w:rFonts w:ascii="Courier New" w:hAnsi="Courier New"/>
          <w:b w:val="0"/>
          <w:sz w:val="16"/>
        </w:rPr>
        <w:br/>
      </w:r>
      <w:r>
        <w:rPr>
          <w:rFonts w:ascii="Courier New" w:hAnsi="Courier New"/>
          <w:b w:val="0"/>
          <w:sz w:val="16"/>
        </w:rPr>
        <w:tab/>
        <w:tab/>
        <w:tab/>
        <w:tab/>
        <w:t xml:space="preserve">(instance_uid, display_name, service_id, specification_item_id, descr, dt_created, creator_id, dt_updated, updater_id) </w:t>
      </w:r>
      <w:r>
        <w:rPr>
          <w:rFonts w:ascii="Courier New" w:hAnsi="Courier New"/>
          <w:b w:val="0"/>
          <w:sz w:val="16"/>
        </w:rPr>
        <w:br/>
      </w:r>
      <w:r>
        <w:rPr>
          <w:rFonts w:ascii="Courier New" w:hAnsi="Courier New"/>
          <w:b w:val="0"/>
          <w:sz w:val="16"/>
        </w:rPr>
        <w:tab/>
        <w:tab/>
        <w:tab/>
        <w:tab/>
        <w:t>values</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"#local.instanceUid#"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"#htmlEditFormat(arguments.displayName)#"</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"#arguments.serviceId#"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"#local.qSpecItem.specification_item_id#"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"#htmlEditFormat(arguments.descr)#"</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t>
      </w:r>
      <w:r>
        <w:rPr>
          <w:rFonts w:ascii="Courier New" w:hAnsi="Courier New"/>
          <w:b w:val="0"/>
          <w:sz w:val="16"/>
        </w:rPr>
        <w:br/>
      </w:r>
      <w:r>
        <w:rPr>
          <w:rFonts w:ascii="Courier New" w:hAnsi="Courier New"/>
          <w:b w:val="0"/>
          <w:sz w:val="16"/>
        </w:rPr>
        <w:tab/>
        <w:tab/>
        <w:tab/>
        <w:t xml:space="preserve">.withHeaders({location: </w:t>
      </w:r>
      <w:r>
        <w:rPr>
          <w:rFonts w:ascii="Courier New" w:hAnsi="Courier New"/>
          <w:b w:val="0"/>
          <w:color w:val="1E7E34"/>
          <w:sz w:val="16"/>
        </w:rPr>
        <w:t>"./#local.instanceUid#"</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.withStatus(201, </w:t>
      </w:r>
      <w:r>
        <w:rPr>
          <w:rFonts w:ascii="Courier New" w:hAnsi="Courier New"/>
          <w:b w:val="0"/>
          <w:color w:val="1E7E34"/>
          <w:sz w:val="16"/>
        </w:rPr>
        <w:t>"Created"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post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"checkDisplayName"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"displayName"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display_name=trim(lcase(arguments.displayName))/&gt;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len(display_name) LT 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"Instance Display Name too short"</w:t>
      </w:r>
      <w:r>
        <w:rPr>
          <w:rFonts w:ascii="Courier New" w:hAnsi="Courier New"/>
          <w:b w:val="0"/>
          <w:sz w:val="16"/>
        </w:rPr>
        <w:t xml:space="preserve"> detail=</w:t>
      </w:r>
      <w:r>
        <w:rPr>
          <w:rFonts w:ascii="Courier New" w:hAnsi="Courier New"/>
          <w:b w:val="0"/>
          <w:color w:val="1E7E34"/>
          <w:sz w:val="16"/>
        </w:rPr>
        <w:t>"Имя должно быть не короче 3 символов"</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&lt;cfelseif</w:t>
      </w:r>
      <w:r>
        <w:rPr>
          <w:rFonts w:ascii="Courier New" w:hAnsi="Courier New"/>
          <w:b w:val="0"/>
          <w:sz w:val="16"/>
        </w:rPr>
        <w:t xml:space="preserve"> len(display_name) GT 80&gt;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"Instance Display Name too long"</w:t>
      </w:r>
      <w:r>
        <w:rPr>
          <w:rFonts w:ascii="Courier New" w:hAnsi="Courier New"/>
          <w:b w:val="0"/>
          <w:sz w:val="16"/>
        </w:rPr>
        <w:t xml:space="preserve"> detail=</w:t>
      </w:r>
      <w:r>
        <w:rPr>
          <w:rFonts w:ascii="Courier New" w:hAnsi="Courier New"/>
          <w:b w:val="0"/>
          <w:color w:val="1E7E34"/>
          <w:sz w:val="16"/>
        </w:rPr>
        <w:t>"Имя должно быть не длиннее 80 символов"</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"local.qUniqueDisplayName"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(k.contragent_id=u.contragent_id)</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lower(e.display_name)=lower(</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#arguments.displayName#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e.instance_uid &lt;&gt;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cast</w:t>
      </w:r>
      <w:r>
        <w:rPr>
          <w:rFonts w:ascii="Courier New" w:hAnsi="Courier New"/>
          <w:b w:val="0"/>
          <w:sz w:val="16"/>
        </w:rPr>
        <w:t>(st.instance_data-&gt;&gt;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boolean) </w:t>
      </w:r>
      <w:r>
        <w:rPr>
          <w:rFonts w:ascii="Courier New" w:hAnsi="Courier New"/>
          <w:b w:val="0"/>
          <w:color w:val="0D5C73"/>
          <w:sz w:val="16"/>
        </w:rPr>
        <w:t>from</w:t>
      </w:r>
      <w:r>
        <w:rPr>
          <w:rFonts w:ascii="Courier New" w:hAnsi="Courier New"/>
          <w:b w:val="0"/>
          <w:sz w:val="16"/>
        </w:rPr>
        <w:t xml:space="preserve"> instance_state st </w:t>
      </w:r>
      <w:r>
        <w:rPr>
          <w:rFonts w:ascii="Courier New" w:hAnsi="Courier New"/>
          <w:b w:val="0"/>
          <w:color w:val="0D5C73"/>
          <w:sz w:val="16"/>
        </w:rPr>
        <w:t>where</w:t>
      </w:r>
      <w:r>
        <w:rPr>
          <w:rFonts w:ascii="Courier New" w:hAnsi="Courier New"/>
          <w:b w:val="0"/>
          <w:sz w:val="16"/>
        </w:rPr>
        <w:t xml:space="preserve"> st.instance_uid=e.instance_uid </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version desc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TRUE</w:t>
      </w:r>
      <w:r>
        <w:rPr>
          <w:rFonts w:ascii="Courier New" w:hAnsi="Courier New"/>
          <w:b w:val="0"/>
          <w:sz w:val="16"/>
        </w:rPr>
        <w:br/>
      </w:r>
      <w:r>
        <w:rPr>
          <w:rFonts w:ascii="Courier New" w:hAnsi="Courier New"/>
          <w:b w:val="0"/>
          <w:sz w:val="16"/>
        </w:rPr>
        <w:tab/>
        <w:tab/>
        <w:tab/>
        <w:tab/>
        <w:t xml:space="preserve">/*postgre specific. should take </w:t>
      </w:r>
      <w:r>
        <w:rPr>
          <w:rFonts w:ascii="Courier New" w:hAnsi="Courier New"/>
          <w:b w:val="0"/>
          <w:color w:val="0D5C73"/>
          <w:sz w:val="16"/>
        </w:rPr>
        <w:t>into</w:t>
      </w:r>
      <w:r>
        <w:rPr>
          <w:rFonts w:ascii="Courier New" w:hAnsi="Courier New"/>
          <w:b w:val="0"/>
          <w:sz w:val="16"/>
        </w:rPr>
        <w:t xml:space="preserve"> account instances without state, ignoring explicitly deleted only*/</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local.qUniqueDisplayName.cnt GT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"Instance Display Name not unique"</w:t>
      </w:r>
      <w:r>
        <w:rPr>
          <w:rFonts w:ascii="Courier New" w:hAnsi="Courier New"/>
          <w:b w:val="0"/>
          <w:sz w:val="16"/>
        </w:rPr>
        <w:t xml:space="preserve"> detail=</w:t>
      </w:r>
      <w:r>
        <w:rPr>
          <w:rFonts w:ascii="Courier New" w:hAnsi="Courier New"/>
          <w:b w:val="0"/>
          <w:color w:val="1E7E34"/>
          <w:sz w:val="16"/>
        </w:rPr>
        <w:t>"Имя экземпляра должно быть уникальным в рамках договора"</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"generateDefaultName"</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&lt;!--- *** Это некорректно, потому что имя может содержать пробелы и т.п. ---&gt;</w:t>
      </w:r>
      <w:r>
        <w:rPr>
          <w:rFonts w:ascii="Courier New" w:hAnsi="Courier New"/>
          <w:b w:val="0"/>
          <w:sz w:val="16"/>
        </w:rPr>
        <w:br/>
      </w:r>
      <w:r>
        <w:rPr>
          <w:rFonts w:ascii="Courier New" w:hAnsi="Courier New"/>
          <w:b w:val="0"/>
          <w:sz w:val="16"/>
        </w:rPr>
        <w:tab/>
        <w:t>&lt;!--- *** Неуклюже и медленно ---&gt;</w:t>
      </w:r>
      <w:r>
        <w:rPr>
          <w:rFonts w:ascii="Courier New" w:hAnsi="Courier New"/>
          <w:b w:val="0"/>
          <w:sz w:val="16"/>
        </w:rPr>
        <w:br/>
      </w:r>
      <w:r>
        <w:rPr>
          <w:rFonts w:ascii="Courier New" w:hAnsi="Courier New"/>
          <w:b w:val="0"/>
          <w:sz w:val="16"/>
        </w:rPr>
        <w:tab/>
        <w:t>&lt;!--- Эти валидации и генерации занимают удивительно много рабочего времени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"service_id"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(svc_short,svc) </w:t>
      </w:r>
      <w:r>
        <w:rPr>
          <w:rFonts w:ascii="Courier New" w:hAnsi="Courier New"/>
          <w:b w:val="0"/>
          <w:color w:val="0D5C73"/>
          <w:sz w:val="16"/>
        </w:rPr>
        <w:t>as</w:t>
      </w:r>
      <w:r>
        <w:rPr>
          <w:rFonts w:ascii="Courier New" w:hAnsi="Courier New"/>
          <w:b w:val="0"/>
          <w:sz w:val="16"/>
        </w:rPr>
        <w:t xml:space="preserve"> svc_short </w:t>
      </w:r>
      <w:r>
        <w:rPr>
          <w:rFonts w:ascii="Courier New" w:hAnsi="Courier New"/>
          <w:b w:val="0"/>
          <w:color w:val="0D5C73"/>
          <w:sz w:val="16"/>
        </w:rPr>
        <w:t>from</w:t>
      </w:r>
      <w:r>
        <w:rPr>
          <w:rFonts w:ascii="Courier New" w:hAnsi="Courier New"/>
          <w:b w:val="0"/>
          <w:sz w:val="16"/>
        </w:rPr>
        <w:t xml:space="preserve"> svc </w:t>
      </w:r>
      <w:r>
        <w:rPr>
          <w:rFonts w:ascii="Courier New" w:hAnsi="Courier New"/>
          <w:b w:val="0"/>
          <w:color w:val="0D5C73"/>
          <w:sz w:val="16"/>
        </w:rPr>
        <w:t>where</w:t>
      </w:r>
      <w:r>
        <w:rPr>
          <w:rFonts w:ascii="Courier New" w:hAnsi="Courier New"/>
          <w:b w:val="0"/>
          <w:sz w:val="16"/>
        </w:rPr>
        <w:t xml:space="preserve"> 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#arguments.service_id#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display_name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(k.contragent_id=u.contragent_id)</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lower(e.display_name) like lower(</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"#local.qSvc.svc_short#%"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service_id=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#arguments.service_id#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prefixLen=len(local.qSvc.svc_short)+1/&gt;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i=1/&gt;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"local.qInst"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len(local.qInst.display_name) GT prefixLen&gt;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suffix=</w:t>
      </w:r>
      <w:r>
        <w:rPr>
          <w:rFonts w:ascii="Courier New" w:hAnsi="Courier New"/>
          <w:b w:val="0"/>
          <w:color w:val="0D5C73"/>
          <w:sz w:val="16"/>
        </w:rPr>
        <w:t>right</w:t>
      </w:r>
      <w:r>
        <w:rPr>
          <w:rFonts w:ascii="Courier New" w:hAnsi="Courier New"/>
          <w:b w:val="0"/>
          <w:sz w:val="16"/>
        </w:rPr>
        <w:t>(local.qInst.display_name, len(local.qInst.display_name)-prefixLen)/&gt;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"integer"</w:t>
      </w:r>
      <w:r>
        <w:rPr>
          <w:rFonts w:ascii="Courier New" w:hAnsi="Courier New"/>
          <w:b w:val="0"/>
          <w:sz w:val="16"/>
        </w:rPr>
        <w:t>,suffix)&gt;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i=(i GT int(suffix))?i:int(suffix)/&gt;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"#local.qSvc.svc_short#-#i+1#"</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"/instanceOperations/{instanceOperationUid}"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"Операция над экземпляром сервиса"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&lt;m:field&gt;o.instance_operation_uid::text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&lt;m:field&gt;o.operation&lt;/m:field&gt;</w:t>
      </w:r>
      <w:r>
        <w:rPr>
          <w:rFonts w:ascii="Courier New" w:hAnsi="Courier New"/>
          <w:b w:val="0"/>
          <w:sz w:val="16"/>
        </w:rPr>
        <w:br/>
      </w:r>
      <w:r>
        <w:rPr>
          <w:rFonts w:ascii="Courier New" w:hAnsi="Courier New"/>
          <w:b w:val="0"/>
          <w:sz w:val="16"/>
        </w:rPr>
        <w:tab/>
        <w:tab/>
        <w:tab/>
        <w:tab/>
        <w:t xml:space="preserve">&lt;m:field&gt;o.instance_uid::text </w:t>
      </w:r>
      <w:r>
        <w:rPr>
          <w:rFonts w:ascii="Courier New" w:hAnsi="Courier New"/>
          <w:b w:val="0"/>
          <w:color w:val="0D5C73"/>
          <w:sz w:val="16"/>
        </w:rPr>
        <w:t>as</w:t>
      </w:r>
      <w:r>
        <w:rPr>
          <w:rFonts w:ascii="Courier New" w:hAnsi="Courier New"/>
          <w:b w:val="0"/>
          <w:sz w:val="16"/>
        </w:rPr>
        <w:t xml:space="preserve"> instance_uid&lt;/m:field&gt;</w:t>
      </w:r>
      <w:r>
        <w:rPr>
          <w:rFonts w:ascii="Courier New" w:hAnsi="Courier New"/>
          <w:b w:val="0"/>
          <w:sz w:val="16"/>
        </w:rPr>
        <w:br/>
      </w:r>
      <w:r>
        <w:rPr>
          <w:rFonts w:ascii="Courier New" w:hAnsi="Courier New"/>
          <w:b w:val="0"/>
          <w:sz w:val="16"/>
        </w:rPr>
        <w:tab/>
        <w:tab/>
        <w:tab/>
        <w:tab/>
        <w:t xml:space="preserve">&lt;m:field&gt;to_char(o.dt_submit,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dt_submit&lt;/m:field&gt;</w:t>
      </w:r>
      <w:r>
        <w:rPr>
          <w:rFonts w:ascii="Courier New" w:hAnsi="Courier New"/>
          <w:b w:val="0"/>
          <w:sz w:val="16"/>
        </w:rPr>
        <w:br/>
      </w:r>
      <w:r>
        <w:rPr>
          <w:rFonts w:ascii="Courier New" w:hAnsi="Courier New"/>
          <w:b w:val="0"/>
          <w:sz w:val="16"/>
        </w:rPr>
        <w:tab/>
        <w:tab/>
        <w:tab/>
        <w:tab/>
        <w:t>&lt;m:field&gt;o.submit_result&lt;/m:field&gt;</w:t>
      </w:r>
      <w:r>
        <w:rPr>
          <w:rFonts w:ascii="Courier New" w:hAnsi="Courier New"/>
          <w:b w:val="0"/>
          <w:sz w:val="16"/>
        </w:rPr>
        <w:br/>
      </w:r>
      <w:r>
        <w:rPr>
          <w:rFonts w:ascii="Courier New" w:hAnsi="Courier New"/>
          <w:b w:val="0"/>
          <w:sz w:val="16"/>
        </w:rPr>
        <w:tab/>
        <w:tab/>
        <w:tab/>
        <w:tab/>
        <w:t>&lt;m:field&gt;o.error_log&lt;/m:field&gt;</w:t>
      </w:r>
      <w:r>
        <w:rPr>
          <w:rFonts w:ascii="Courier New" w:hAnsi="Courier New"/>
          <w:b w:val="0"/>
          <w:sz w:val="16"/>
        </w:rPr>
        <w:br/>
      </w:r>
      <w:r>
        <w:rPr>
          <w:rFonts w:ascii="Courier New" w:hAnsi="Courier New"/>
          <w:b w:val="0"/>
          <w:sz w:val="16"/>
        </w:rPr>
        <w:tab/>
        <w:tab/>
        <w:tab/>
        <w:tab/>
        <w:t>&lt;m:field&gt;o.note&lt;/m:field&gt;</w:t>
      </w:r>
      <w:r>
        <w:rPr>
          <w:rFonts w:ascii="Courier New" w:hAnsi="Courier New"/>
          <w:b w:val="0"/>
          <w:sz w:val="16"/>
        </w:rPr>
        <w:br/>
      </w:r>
      <w:r>
        <w:rPr>
          <w:rFonts w:ascii="Courier New" w:hAnsi="Courier New"/>
          <w:b w:val="0"/>
          <w:sz w:val="16"/>
        </w:rPr>
        <w:tab/>
        <w:tab/>
        <w:tab/>
        <w:tab/>
        <w:t xml:space="preserve">&lt;m:field&gt;to_char(o.dt_start,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dt_start&lt;/m:field&gt;</w:t>
      </w:r>
      <w:r>
        <w:rPr>
          <w:rFonts w:ascii="Courier New" w:hAnsi="Courier New"/>
          <w:b w:val="0"/>
          <w:sz w:val="16"/>
        </w:rPr>
        <w:br/>
      </w:r>
      <w:r>
        <w:rPr>
          <w:rFonts w:ascii="Courier New" w:hAnsi="Courier New"/>
          <w:b w:val="0"/>
          <w:sz w:val="16"/>
        </w:rPr>
        <w:tab/>
        <w:tab/>
        <w:tab/>
        <w:tab/>
        <w:t xml:space="preserve">&lt;m:field&gt;to_char(o.dt_finish,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dt_finish&lt;/m:field&gt;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"Длит. сек"</w:t>
      </w:r>
      <w:r>
        <w:rPr>
          <w:rFonts w:ascii="Courier New" w:hAnsi="Courier New"/>
          <w:b w:val="0"/>
          <w:sz w:val="16"/>
        </w:rPr>
        <w:t>&gt;extract(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(o.dt_finish,CURRENT_TIMESTAMP)- o.dt_start) </w:t>
      </w:r>
      <w:r>
        <w:rPr>
          <w:rFonts w:ascii="Courier New" w:hAnsi="Courier New"/>
          <w:b w:val="0"/>
          <w:color w:val="0D5C73"/>
          <w:sz w:val="16"/>
        </w:rPr>
        <w:t>as</w:t>
      </w:r>
      <w:r>
        <w:rPr>
          <w:rFonts w:ascii="Courier New" w:hAnsi="Courier New"/>
          <w:b w:val="0"/>
          <w:sz w:val="16"/>
        </w:rPr>
        <w:t xml:space="preserve"> duration&lt;/m:field&gt;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&gt;o.is_successful&lt;/m:field&gt;</w:t>
      </w:r>
      <w:r>
        <w:rPr>
          <w:rFonts w:ascii="Courier New" w:hAnsi="Courier New"/>
          <w:b w:val="0"/>
          <w:sz w:val="16"/>
        </w:rPr>
        <w:br/>
      </w:r>
      <w:r>
        <w:rPr>
          <w:rFonts w:ascii="Courier New" w:hAnsi="Courier New"/>
          <w:b w:val="0"/>
          <w:sz w:val="16"/>
        </w:rPr>
        <w:tab/>
        <w:tab/>
        <w:tab/>
        <w:tab/>
        <w:t>&lt;m:field&gt;e.display_name&lt;/m:field&gt;</w:t>
      </w:r>
      <w:r>
        <w:rPr>
          <w:rFonts w:ascii="Courier New" w:hAnsi="Courier New"/>
          <w:b w:val="0"/>
          <w:sz w:val="16"/>
        </w:rPr>
        <w:br/>
      </w:r>
      <w:r>
        <w:rPr>
          <w:rFonts w:ascii="Courier New" w:hAnsi="Courier New"/>
          <w:b w:val="0"/>
          <w:sz w:val="16"/>
        </w:rPr>
        <w:tab/>
        <w:tab/>
        <w:tab/>
        <w:tab/>
        <w:t>&lt;m:field&gt;e.service_id&lt;/m:field&gt;</w:t>
      </w:r>
      <w:r>
        <w:rPr>
          <w:rFonts w:ascii="Courier New" w:hAnsi="Courier New"/>
          <w:b w:val="0"/>
          <w:sz w:val="16"/>
        </w:rPr>
        <w:br/>
      </w:r>
      <w:r>
        <w:rPr>
          <w:rFonts w:ascii="Courier New" w:hAnsi="Courier New"/>
          <w:b w:val="0"/>
          <w:sz w:val="16"/>
        </w:rPr>
        <w:tab/>
        <w:tab/>
        <w:tab/>
        <w:tab/>
        <w:t>&lt;m:field&gt;e.specification_item_id&lt;/m:field&gt;</w:t>
      </w:r>
      <w:r>
        <w:rPr>
          <w:rFonts w:ascii="Courier New" w:hAnsi="Courier New"/>
          <w:b w:val="0"/>
          <w:sz w:val="16"/>
        </w:rPr>
        <w:br/>
      </w:r>
      <w:r>
        <w:rPr>
          <w:rFonts w:ascii="Courier New" w:hAnsi="Courier New"/>
          <w:b w:val="0"/>
          <w:sz w:val="16"/>
        </w:rPr>
        <w:tab/>
        <w:tab/>
        <w:tab/>
        <w:tab/>
        <w:t xml:space="preserve">&lt;m:field&gt;to_char(o.dt_created,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tab/>
      </w:r>
      <w:r>
        <w:rPr>
          <w:rFonts w:ascii="Courier New" w:hAnsi="Courier New"/>
          <w:b w:val="0"/>
          <w:sz w:val="16"/>
        </w:rPr>
        <w:br/>
      </w:r>
      <w:r>
        <w:rPr>
          <w:rFonts w:ascii="Courier New" w:hAnsi="Courier New"/>
          <w:b w:val="0"/>
          <w:sz w:val="16"/>
        </w:rPr>
        <w:tab/>
        <w:tab/>
        <w:tab/>
        <w:tab/>
        <w:t xml:space="preserve">&lt;m:field&gt;to_char(o.dt_updated,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tab/>
      </w:r>
      <w:r>
        <w:rPr>
          <w:rFonts w:ascii="Courier New" w:hAnsi="Courier New"/>
          <w:b w:val="0"/>
          <w:sz w:val="16"/>
        </w:rPr>
        <w:br/>
      </w:r>
      <w:r>
        <w:rPr>
          <w:rFonts w:ascii="Courier New" w:hAnsi="Courier New"/>
          <w:b w:val="0"/>
          <w:sz w:val="16"/>
        </w:rPr>
        <w:tab/>
        <w:tab/>
        <w:tab/>
        <w:tab/>
        <w:t>&lt;m:field&gt;o.updater_id&lt;/m:field&gt;</w:t>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updater_login&lt;/m:field&gt;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updater_shortname&lt;/m:field&gt;</w:t>
      </w:r>
      <w:r>
        <w:rPr>
          <w:rFonts w:ascii="Courier New" w:hAnsi="Courier New"/>
          <w:b w:val="0"/>
          <w:sz w:val="16"/>
        </w:rPr>
        <w:br/>
      </w:r>
      <w:r>
        <w:rPr>
          <w:rFonts w:ascii="Courier New" w:hAnsi="Courier New"/>
          <w:b w:val="0"/>
          <w:sz w:val="16"/>
        </w:rPr>
        <w:tab/>
        <w:tab/>
        <w:tab/>
        <w:tab/>
        <w:t>&lt;m:field&gt;v.svc&lt;/m:field&gt;</w:t>
      </w:r>
      <w:r>
        <w:rPr>
          <w:rFonts w:ascii="Courier New" w:hAnsi="Courier New"/>
          <w:b w:val="0"/>
          <w:sz w:val="16"/>
        </w:rPr>
        <w:br/>
      </w:r>
      <w:r>
        <w:rPr>
          <w:rFonts w:ascii="Courier New" w:hAnsi="Courier New"/>
          <w:b w:val="0"/>
          <w:sz w:val="16"/>
        </w:rPr>
        <w:tab/>
        <w:tab/>
        <w:tab/>
        <w:tab/>
        <w:t>&lt;m:field&gt;so.man&lt;/m:field&gt;</w:t>
      </w:r>
      <w:r>
        <w:rPr>
          <w:rFonts w:ascii="Courier New" w:hAnsi="Courier New"/>
          <w:b w:val="0"/>
          <w:sz w:val="16"/>
        </w:rPr>
        <w:br/>
      </w:r>
      <w:r>
        <w:rPr>
          <w:rFonts w:ascii="Courier New" w:hAnsi="Courier New"/>
          <w:b w:val="0"/>
          <w:sz w:val="16"/>
        </w:rPr>
        <w:tab/>
        <w:tab/>
        <w:tab/>
        <w:tab/>
        <w:t>&lt;m:field&gt;so.svc_operation_id&lt;/m:field&gt;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is_in_progress&lt;/m:field&gt;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color w:val="0D5C73"/>
          <w:sz w:val="16"/>
        </w:rPr>
        <w:t>coalesce</w:t>
      </w:r>
      <w:r>
        <w:rPr>
          <w:rFonts w:ascii="Courier New" w:hAnsi="Courier New"/>
          <w:b w:val="0"/>
          <w:sz w:val="16"/>
        </w:rPr>
        <w:t xml:space="preserve">((o.dt_start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o.submit_result=</w:t>
      </w:r>
      <w:r>
        <w:rPr>
          <w:rFonts w:ascii="Courier New" w:hAnsi="Courier New"/>
          <w:b w:val="0"/>
          <w:color w:val="1E7E34"/>
          <w:sz w:val="16"/>
        </w:rPr>
        <w:t>'201'</w:t>
      </w:r>
      <w:r>
        <w:rPr>
          <w:rFonts w:ascii="Courier New" w:hAnsi="Courier New"/>
          <w:b w:val="0"/>
          <w:sz w:val="16"/>
        </w:rPr>
        <w:t xml:space="preserve">),false) </w:t>
      </w:r>
      <w:r>
        <w:rPr>
          <w:rFonts w:ascii="Courier New" w:hAnsi="Courier New"/>
          <w:b w:val="0"/>
          <w:color w:val="0D5C73"/>
          <w:sz w:val="16"/>
        </w:rPr>
        <w:t>as</w:t>
      </w:r>
      <w:r>
        <w:rPr>
          <w:rFonts w:ascii="Courier New" w:hAnsi="Courier New"/>
          <w:b w:val="0"/>
          <w:sz w:val="16"/>
        </w:rPr>
        <w:t xml:space="preserve"> is_pending&lt;/m:field&gt;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(v.svc_id=so.svc_id </w:t>
      </w:r>
      <w:r>
        <w:rPr>
          <w:rFonts w:ascii="Courier New" w:hAnsi="Courier New"/>
          <w:b w:val="0"/>
          <w:color w:val="0D5C73"/>
          <w:sz w:val="16"/>
        </w:rPr>
        <w:t>AND</w:t>
      </w:r>
      <w:r>
        <w:rPr>
          <w:rFonts w:ascii="Courier New" w:hAnsi="Courier New"/>
          <w:b w:val="0"/>
          <w:sz w:val="16"/>
        </w:rPr>
        <w:t xml:space="preserve"> o.operation=so.operation)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(o.updater_id=u.usr_id)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br/>
      </w:r>
      <w:r>
        <w:rPr>
          <w:rFonts w:ascii="Courier New" w:hAnsi="Courier New"/>
          <w:b w:val="0"/>
          <w:sz w:val="16"/>
        </w:rPr>
        <w:tab/>
        <w:tab/>
        <w:tab/>
        <w:t xml:space="preserve"> 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local.qInstanceOperation.recordCount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"local.qStage"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"local.stageMap"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&lt;m:field&gt;ios.instance_operation_stage_uid::text </w:t>
      </w:r>
      <w:r>
        <w:rPr>
          <w:rFonts w:ascii="Courier New" w:hAnsi="Courier New"/>
          <w:b w:val="0"/>
          <w:color w:val="0D5C73"/>
          <w:sz w:val="16"/>
        </w:rPr>
        <w:t>as</w:t>
      </w:r>
      <w:r>
        <w:rPr>
          <w:rFonts w:ascii="Courier New" w:hAnsi="Courier New"/>
          <w:b w:val="0"/>
          <w:sz w:val="16"/>
        </w:rPr>
        <w:t xml:space="preserve"> instance_operation_stage_uid&lt;/m:field&gt;</w:t>
      </w:r>
      <w:r>
        <w:rPr>
          <w:rFonts w:ascii="Courier New" w:hAnsi="Courier New"/>
          <w:b w:val="0"/>
          <w:sz w:val="16"/>
        </w:rPr>
        <w:br/>
      </w:r>
      <w:r>
        <w:rPr>
          <w:rFonts w:ascii="Courier New" w:hAnsi="Courier New"/>
          <w:b w:val="0"/>
          <w:sz w:val="16"/>
        </w:rPr>
        <w:tab/>
        <w:tab/>
        <w:tab/>
        <w:tab/>
        <w:t>&lt;m:field&gt;ios.stage&lt;/m:field&gt;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&gt;ios.is_successful&lt;/m:field&gt;</w:t>
        <w:tab/>
      </w:r>
      <w:r>
        <w:rPr>
          <w:rFonts w:ascii="Courier New" w:hAnsi="Courier New"/>
          <w:b w:val="0"/>
          <w:sz w:val="16"/>
        </w:rPr>
        <w:br/>
      </w:r>
      <w:r>
        <w:rPr>
          <w:rFonts w:ascii="Courier New" w:hAnsi="Courier New"/>
          <w:b w:val="0"/>
          <w:sz w:val="16"/>
        </w:rPr>
        <w:tab/>
        <w:tab/>
        <w:tab/>
        <w:tab/>
        <w:t xml:space="preserve">&lt;m:field&gt;to_char(ios.dt_start,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dt_start&lt;/m:field&gt;</w:t>
      </w:r>
      <w:r>
        <w:rPr>
          <w:rFonts w:ascii="Courier New" w:hAnsi="Courier New"/>
          <w:b w:val="0"/>
          <w:sz w:val="16"/>
        </w:rPr>
        <w:br/>
      </w:r>
      <w:r>
        <w:rPr>
          <w:rFonts w:ascii="Courier New" w:hAnsi="Courier New"/>
          <w:b w:val="0"/>
          <w:sz w:val="16"/>
        </w:rPr>
        <w:tab/>
        <w:tab/>
        <w:tab/>
        <w:tab/>
        <w:t xml:space="preserve">&lt;m:field&gt;to_char(ios.dt_finish,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dt_finish&lt;/m:field&gt;</w:t>
      </w:r>
      <w:r>
        <w:rPr>
          <w:rFonts w:ascii="Courier New" w:hAnsi="Courier New"/>
          <w:b w:val="0"/>
          <w:sz w:val="16"/>
        </w:rPr>
        <w:br/>
      </w:r>
      <w:r>
        <w:rPr>
          <w:rFonts w:ascii="Courier New" w:hAnsi="Courier New"/>
          <w:b w:val="0"/>
          <w:sz w:val="16"/>
        </w:rPr>
        <w:tab/>
        <w:tab/>
        <w:tab/>
        <w:tab/>
        <w:t>&lt;m:field&gt;round(extract(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(ios.dt_finish,CURRENT_TIMESTAMP)- ios.dt_start),1) </w:t>
      </w:r>
      <w:r>
        <w:rPr>
          <w:rFonts w:ascii="Courier New" w:hAnsi="Courier New"/>
          <w:b w:val="0"/>
          <w:color w:val="0D5C73"/>
          <w:sz w:val="16"/>
        </w:rPr>
        <w:t>as</w:t>
      </w:r>
      <w:r>
        <w:rPr>
          <w:rFonts w:ascii="Courier New" w:hAnsi="Courier New"/>
          <w:b w:val="0"/>
          <w:sz w:val="16"/>
        </w:rPr>
        <w:t xml:space="preserve"> duration&lt;/m:field&gt;</w:t>
      </w:r>
      <w:r>
        <w:rPr>
          <w:rFonts w:ascii="Courier New" w:hAnsi="Courier New"/>
          <w:b w:val="0"/>
          <w:sz w:val="16"/>
        </w:rPr>
        <w:br/>
      </w:r>
      <w:r>
        <w:rPr>
          <w:rFonts w:ascii="Courier New" w:hAnsi="Courier New"/>
          <w:b w:val="0"/>
          <w:sz w:val="16"/>
        </w:rPr>
        <w:tab/>
        <w:tab/>
        <w:tab/>
        <w:tab/>
        <w:t>&lt;m:field&gt;ios.stage_msg&lt;/m:field&gt;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instance_operation_stage ios</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ios.instance_operation_uid=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"#local.qInstanceOperation.instance_operation_uid#"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#!isValid('guid',local.qInstanceOperation.instance_operation_uid)#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dt_start asc</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"local.stateTitleMap"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"instance_state_uid"</w:t>
      </w:r>
      <w:r>
        <w:rPr>
          <w:rFonts w:ascii="Courier New" w:hAnsi="Courier New"/>
          <w:b w:val="0"/>
          <w:sz w:val="16"/>
        </w:rPr>
        <w:t xml:space="preserve">&gt;st.instance_state_uid::text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"v."</w:t>
      </w:r>
      <w:r>
        <w:rPr>
          <w:rFonts w:ascii="Courier New" w:hAnsi="Courier New"/>
          <w:b w:val="0"/>
          <w:sz w:val="16"/>
        </w:rPr>
        <w:t>&gt;st.version&lt;/m:field&gt;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"creator_id"</w:t>
      </w:r>
      <w:r>
        <w:rPr>
          <w:rFonts w:ascii="Courier New" w:hAnsi="Courier New"/>
          <w:b w:val="0"/>
          <w:sz w:val="16"/>
        </w:rPr>
        <w:t>&gt;st.creator_id&lt;/m:field&gt;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"dt_state"</w:t>
      </w:r>
      <w:r>
        <w:rPr>
          <w:rFonts w:ascii="Courier New" w:hAnsi="Courier New"/>
          <w:b w:val="0"/>
          <w:sz w:val="16"/>
        </w:rPr>
        <w:t xml:space="preserve">&gt;to_char(st.dt_state,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dt_state&lt;/m:field&gt;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&gt;st.is_test&lt;/m:field&gt;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"instance_operation_uid"</w:t>
      </w:r>
      <w:r>
        <w:rPr>
          <w:rFonts w:ascii="Courier New" w:hAnsi="Courier New"/>
          <w:b w:val="0"/>
          <w:sz w:val="16"/>
        </w:rPr>
        <w:t xml:space="preserve">&gt;st.instance_operation_uid::text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"instance_data"</w:t>
      </w:r>
      <w:r>
        <w:rPr>
          <w:rFonts w:ascii="Courier New" w:hAnsi="Courier New"/>
          <w:b w:val="0"/>
          <w:sz w:val="16"/>
        </w:rPr>
        <w:t xml:space="preserve"> formatter=</w:t>
      </w:r>
      <w:r>
        <w:rPr>
          <w:rFonts w:ascii="Courier New" w:hAnsi="Courier New"/>
          <w:b w:val="0"/>
          <w:color w:val="6F3178"/>
          <w:sz w:val="16"/>
        </w:rPr>
        <w:t>#function(x){return (deserializeJson(x))}#</w:t>
      </w:r>
      <w:r>
        <w:rPr>
          <w:rFonts w:ascii="Courier New" w:hAnsi="Courier New"/>
          <w:b w:val="0"/>
          <w:sz w:val="16"/>
        </w:rPr>
        <w:t xml:space="preserve">&gt;st.instance_data::text </w:t>
      </w:r>
      <w:r>
        <w:rPr>
          <w:rFonts w:ascii="Courier New" w:hAnsi="Courier New"/>
          <w:b w:val="0"/>
          <w:color w:val="0D5C73"/>
          <w:sz w:val="16"/>
        </w:rPr>
        <w:t>as</w:t>
      </w:r>
      <w:r>
        <w:rPr>
          <w:rFonts w:ascii="Courier New" w:hAnsi="Courier New"/>
          <w:b w:val="0"/>
          <w:sz w:val="16"/>
        </w:rPr>
        <w:t xml:space="preserve"> instance_data&lt;/m:field&gt;</w:t>
      </w:r>
      <w:r>
        <w:rPr>
          <w:rFonts w:ascii="Courier New" w:hAnsi="Courier New"/>
          <w:b w:val="0"/>
          <w:sz w:val="16"/>
        </w:rPr>
        <w:br/>
      </w:r>
      <w:r>
        <w:rPr>
          <w:rFonts w:ascii="Courier New" w:hAnsi="Courier New"/>
          <w:b w:val="0"/>
          <w:sz w:val="16"/>
        </w:rPr>
        <w:tab/>
        <w:tab/>
        <w:tab/>
        <w:t>&lt;/m:field_set&gt;</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 st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st.instance_operation_uid=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"#local.qInstanceOperation.instance_operation_uid#"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#!isValid('guid',local.qInstanceOperation.instance_operation_uid)#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st.version desc </w:t>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"local.qCurrentState"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"local.stateTitleMap"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"instance_state_uid"</w:t>
      </w:r>
      <w:r>
        <w:rPr>
          <w:rFonts w:ascii="Courier New" w:hAnsi="Courier New"/>
          <w:b w:val="0"/>
          <w:sz w:val="16"/>
        </w:rPr>
        <w:t xml:space="preserve">&gt;st.instance_state_uid::text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"v."</w:t>
      </w:r>
      <w:r>
        <w:rPr>
          <w:rFonts w:ascii="Courier New" w:hAnsi="Courier New"/>
          <w:b w:val="0"/>
          <w:sz w:val="16"/>
        </w:rPr>
        <w:t>&gt;st.version&lt;/m:field&gt;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"creator_id"</w:t>
      </w:r>
      <w:r>
        <w:rPr>
          <w:rFonts w:ascii="Courier New" w:hAnsi="Courier New"/>
          <w:b w:val="0"/>
          <w:sz w:val="16"/>
        </w:rPr>
        <w:t>&gt;st.creator_id&lt;/m:field&gt;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"dt_state"</w:t>
      </w:r>
      <w:r>
        <w:rPr>
          <w:rFonts w:ascii="Courier New" w:hAnsi="Courier New"/>
          <w:b w:val="0"/>
          <w:sz w:val="16"/>
        </w:rPr>
        <w:t xml:space="preserve">&gt;to_char(st.dt_state,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dt_state&lt;/m:field&gt;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&gt;st.is_test&lt;/m:field&gt;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"instance_operation_uid"</w:t>
      </w:r>
      <w:r>
        <w:rPr>
          <w:rFonts w:ascii="Courier New" w:hAnsi="Courier New"/>
          <w:b w:val="0"/>
          <w:sz w:val="16"/>
        </w:rPr>
        <w:t xml:space="preserve">&gt;st.instance_operation_uid::text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"instance_data"</w:t>
      </w:r>
      <w:r>
        <w:rPr>
          <w:rFonts w:ascii="Courier New" w:hAnsi="Courier New"/>
          <w:b w:val="0"/>
          <w:sz w:val="16"/>
        </w:rPr>
        <w:t xml:space="preserve"> formatter=</w:t>
      </w:r>
      <w:r>
        <w:rPr>
          <w:rFonts w:ascii="Courier New" w:hAnsi="Courier New"/>
          <w:b w:val="0"/>
          <w:color w:val="6F3178"/>
          <w:sz w:val="16"/>
        </w:rPr>
        <w:t>#function(x){return (deserializeJson(x))}#</w:t>
      </w:r>
      <w:r>
        <w:rPr>
          <w:rFonts w:ascii="Courier New" w:hAnsi="Courier New"/>
          <w:b w:val="0"/>
          <w:sz w:val="16"/>
        </w:rPr>
        <w:t xml:space="preserve">&gt;st.instance_data::text </w:t>
      </w:r>
      <w:r>
        <w:rPr>
          <w:rFonts w:ascii="Courier New" w:hAnsi="Courier New"/>
          <w:b w:val="0"/>
          <w:color w:val="0D5C73"/>
          <w:sz w:val="16"/>
        </w:rPr>
        <w:t>as</w:t>
      </w:r>
      <w:r>
        <w:rPr>
          <w:rFonts w:ascii="Courier New" w:hAnsi="Courier New"/>
          <w:b w:val="0"/>
          <w:sz w:val="16"/>
        </w:rPr>
        <w:t xml:space="preserve"> instance_data&lt;/m:field&gt;</w:t>
      </w:r>
      <w:r>
        <w:rPr>
          <w:rFonts w:ascii="Courier New" w:hAnsi="Courier New"/>
          <w:b w:val="0"/>
          <w:sz w:val="16"/>
        </w:rPr>
        <w:br/>
      </w:r>
      <w:r>
        <w:rPr>
          <w:rFonts w:ascii="Courier New" w:hAnsi="Courier New"/>
          <w:b w:val="0"/>
          <w:sz w:val="16"/>
        </w:rPr>
        <w:tab/>
        <w:tab/>
        <w:tab/>
        <w:t>&lt;/m:field_set&gt;</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 st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st.instance_uid=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"#local.qInstanceOperation.instance_uid#"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#!isValid('guid',local.qInstanceOperation.instance_uid)#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st.version desc </w:t>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currentState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currentState = deserializeJson(local.qCurrentState.instance_data)/&gt;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currentState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 xml:space="preserve"> </w:t>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"local.cfsParamTitleMap"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"instance_operation_cfs_param_uid"</w:t>
      </w:r>
      <w:r>
        <w:rPr>
          <w:rFonts w:ascii="Courier New" w:hAnsi="Courier New"/>
          <w:b w:val="0"/>
          <w:sz w:val="16"/>
        </w:rPr>
        <w:t xml:space="preserve">&gt;iop.instance_operation_cfs_param_uid::text </w:t>
      </w:r>
      <w:r>
        <w:rPr>
          <w:rFonts w:ascii="Courier New" w:hAnsi="Courier New"/>
          <w:b w:val="0"/>
          <w:color w:val="0D5C73"/>
          <w:sz w:val="16"/>
        </w:rPr>
        <w:t>as</w:t>
      </w:r>
      <w:r>
        <w:rPr>
          <w:rFonts w:ascii="Courier New" w:hAnsi="Courier New"/>
          <w:b w:val="0"/>
          <w:sz w:val="16"/>
        </w:rPr>
        <w:t xml:space="preserve"> instance_operation_cfs_param_uid&lt;/m:field&gt;</w:t>
      </w:r>
      <w:r>
        <w:rPr>
          <w:rFonts w:ascii="Courier New" w:hAnsi="Courier New"/>
          <w:b w:val="0"/>
          <w:sz w:val="16"/>
        </w:rPr>
        <w:br/>
      </w:r>
      <w:r>
        <w:rPr>
          <w:rFonts w:ascii="Courier New" w:hAnsi="Courier New"/>
          <w:b w:val="0"/>
          <w:sz w:val="16"/>
        </w:rPr>
        <w:tab/>
        <w:tab/>
        <w:tab/>
        <w:tab/>
        <w:t>&lt;m:field&gt;sop.svc_operation_cfs_param_id&lt;/m:field&gt;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r>
      <w:r>
        <w:rPr>
          <w:rFonts w:ascii="Courier New" w:hAnsi="Courier New"/>
          <w:b w:val="0"/>
          <w:color w:val="0D5C73"/>
          <w:sz w:val="16"/>
        </w:rPr>
        <w:t>when</w:t>
      </w:r>
      <w:r>
        <w:rPr>
          <w:rFonts w:ascii="Courier New" w:hAnsi="Courier New"/>
          <w:b w:val="0"/>
          <w:sz w:val="16"/>
        </w:rPr>
        <w:t xml:space="preserve"> sop.is_sensitive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else</w:t>
      </w:r>
      <w:r>
        <w:rPr>
          <w:rFonts w:ascii="Courier New" w:hAnsi="Courier New"/>
          <w:b w:val="0"/>
          <w:sz w:val="16"/>
        </w:rPr>
        <w:t xml:space="preserve"> iop.param_value </w:t>
      </w:r>
      <w:r>
        <w:rPr>
          <w:rFonts w:ascii="Courier New" w:hAnsi="Courier New"/>
          <w:b w:val="0"/>
          <w:color w:val="0D5C73"/>
          <w:sz w:val="16"/>
        </w:rPr>
        <w:t>end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param_value &lt;/m:field&gt;</w:t>
      </w:r>
      <w:r>
        <w:rPr>
          <w:rFonts w:ascii="Courier New" w:hAnsi="Courier New"/>
          <w:b w:val="0"/>
          <w:sz w:val="16"/>
        </w:rPr>
        <w:br/>
      </w:r>
      <w:r>
        <w:rPr>
          <w:rFonts w:ascii="Courier New" w:hAnsi="Courier New"/>
          <w:b w:val="0"/>
          <w:sz w:val="16"/>
        </w:rPr>
        <w:tab/>
        <w:tab/>
        <w:tab/>
        <w:tab/>
        <w:t xml:space="preserve">&lt;m:field&gt;to_char(iop.dt_created,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&lt;m:field&gt;iop.creator_id&lt;/m:field&gt;</w:t>
      </w:r>
      <w:r>
        <w:rPr>
          <w:rFonts w:ascii="Courier New" w:hAnsi="Courier New"/>
          <w:b w:val="0"/>
          <w:sz w:val="16"/>
        </w:rPr>
        <w:br/>
      </w:r>
      <w:r>
        <w:rPr>
          <w:rFonts w:ascii="Courier New" w:hAnsi="Courier New"/>
          <w:b w:val="0"/>
          <w:sz w:val="16"/>
        </w:rPr>
        <w:tab/>
        <w:tab/>
        <w:tab/>
        <w:tab/>
        <w:t>&lt;m:field&gt;sop.svc_operation_cfs_param&lt;/m:field&gt;</w:t>
        <w:tab/>
        <w:tab/>
        <w:tab/>
        <w:tab/>
      </w:r>
      <w:r>
        <w:rPr>
          <w:rFonts w:ascii="Courier New" w:hAnsi="Courier New"/>
          <w:b w:val="0"/>
          <w:sz w:val="16"/>
        </w:rPr>
        <w:br/>
      </w:r>
      <w:r>
        <w:rPr>
          <w:rFonts w:ascii="Courier New" w:hAnsi="Courier New"/>
          <w:b w:val="0"/>
          <w:sz w:val="16"/>
        </w:rPr>
        <w:tab/>
        <w:tab/>
        <w:tab/>
        <w:tab/>
        <w:t>&lt;m:field&gt;sop.label&lt;/m:field&gt;</w:t>
      </w:r>
      <w:r>
        <w:rPr>
          <w:rFonts w:ascii="Courier New" w:hAnsi="Courier New"/>
          <w:b w:val="0"/>
          <w:sz w:val="16"/>
        </w:rPr>
        <w:br/>
      </w:r>
      <w:r>
        <w:rPr>
          <w:rFonts w:ascii="Courier New" w:hAnsi="Courier New"/>
          <w:b w:val="0"/>
          <w:sz w:val="16"/>
        </w:rPr>
        <w:tab/>
        <w:tab/>
        <w:tab/>
        <w:tab/>
        <w:t>&lt;m:field&gt;sop.data_type&lt;/m:field&gt;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data_descriptor&lt;/m:field&gt;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#(x)=&gt;((isArray(x) OR isEmpty(x))? x : listToArray(x))#</w:t>
      </w:r>
      <w:r>
        <w:rPr>
          <w:rFonts w:ascii="Courier New" w:hAnsi="Courier New"/>
          <w:b w:val="0"/>
          <w:sz w:val="16"/>
        </w:rPr>
        <w:t>&gt;sop.value_list&lt;/m:field&gt;</w:t>
      </w:r>
      <w:r>
        <w:rPr>
          <w:rFonts w:ascii="Courier New" w:hAnsi="Courier New"/>
          <w:b w:val="0"/>
          <w:sz w:val="16"/>
        </w:rPr>
        <w:br/>
      </w:r>
      <w:r>
        <w:rPr>
          <w:rFonts w:ascii="Courier New" w:hAnsi="Courier New"/>
          <w:b w:val="0"/>
          <w:sz w:val="16"/>
        </w:rPr>
        <w:tab/>
        <w:tab/>
        <w:tab/>
        <w:tab/>
        <w:t>&lt;m:field&gt;sop.ref_svc_id&lt;/m:field&gt;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&lt;m:field&gt;sop.func&lt;/m:field&gt;</w:t>
      </w:r>
      <w:r>
        <w:rPr>
          <w:rFonts w:ascii="Courier New" w:hAnsi="Courier New"/>
          <w:b w:val="0"/>
          <w:sz w:val="16"/>
        </w:rPr>
        <w:br/>
      </w:r>
      <w:r>
        <w:rPr>
          <w:rFonts w:ascii="Courier New" w:hAnsi="Courier New"/>
          <w:b w:val="0"/>
          <w:sz w:val="16"/>
        </w:rPr>
        <w:tab/>
        <w:tab/>
        <w:tab/>
        <w:tab/>
        <w:t>&lt;m:field&gt;sop.nested_ref&lt;/m:field&gt;</w:t>
      </w:r>
      <w:r>
        <w:rPr>
          <w:rFonts w:ascii="Courier New" w:hAnsi="Courier New"/>
          <w:b w:val="0"/>
          <w:sz w:val="16"/>
        </w:rPr>
        <w:br/>
      </w:r>
      <w:r>
        <w:rPr>
          <w:rFonts w:ascii="Courier New" w:hAnsi="Courier New"/>
          <w:b w:val="0"/>
          <w:sz w:val="16"/>
        </w:rPr>
        <w:tab/>
        <w:tab/>
        <w:tab/>
        <w:tab/>
        <w:t>&lt;m:field&gt;sop.state_path&lt;/m:field&gt;</w:t>
      </w:r>
      <w:r>
        <w:rPr>
          <w:rFonts w:ascii="Courier New" w:hAnsi="Courier New"/>
          <w:b w:val="0"/>
          <w:sz w:val="16"/>
        </w:rPr>
        <w:br/>
      </w:r>
      <w:r>
        <w:rPr>
          <w:rFonts w:ascii="Courier New" w:hAnsi="Courier New"/>
          <w:b w:val="0"/>
          <w:sz w:val="16"/>
        </w:rPr>
        <w:tab/>
        <w:tab/>
        <w:tab/>
        <w:tab/>
        <w:t>&lt;m:field&gt;sop.expression&lt;/m:field&gt;</w:t>
      </w:r>
      <w:r>
        <w:rPr>
          <w:rFonts w:ascii="Courier New" w:hAnsi="Courier New"/>
          <w:b w:val="0"/>
          <w:sz w:val="16"/>
        </w:rPr>
        <w:br/>
      </w:r>
      <w:r>
        <w:rPr>
          <w:rFonts w:ascii="Courier New" w:hAnsi="Courier New"/>
          <w:b w:val="0"/>
          <w:sz w:val="16"/>
        </w:rPr>
        <w:tab/>
        <w:tab/>
        <w:tab/>
        <w:tab/>
        <w:t>&lt;m:field&gt;sop.depends_on_cfs_params&lt;/m:field&gt;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&gt;sop.is_required&lt;/m:field&gt;</w:t>
      </w:r>
      <w:r>
        <w:rPr>
          <w:rFonts w:ascii="Courier New" w:hAnsi="Courier New"/>
          <w:b w:val="0"/>
          <w:sz w:val="16"/>
        </w:rPr>
        <w:br/>
      </w:r>
      <w:r>
        <w:rPr>
          <w:rFonts w:ascii="Courier New" w:hAnsi="Courier New"/>
          <w:b w:val="0"/>
          <w:sz w:val="16"/>
        </w:rPr>
        <w:tab/>
        <w:tab/>
        <w:tab/>
        <w:tab/>
        <w:t>&lt;m:field&gt;sop.default_value&lt;/m:field&gt;</w:t>
      </w:r>
      <w:r>
        <w:rPr>
          <w:rFonts w:ascii="Courier New" w:hAnsi="Courier New"/>
          <w:b w:val="0"/>
          <w:sz w:val="16"/>
        </w:rPr>
        <w:br/>
      </w:r>
      <w:r>
        <w:rPr>
          <w:rFonts w:ascii="Courier New" w:hAnsi="Courier New"/>
          <w:b w:val="0"/>
          <w:sz w:val="16"/>
        </w:rPr>
        <w:tab/>
        <w:tab/>
        <w:tab/>
        <w:tab/>
        <w:t>&lt;m:field&gt;sop.regex&lt;/m:field&gt;</w:t>
      </w:r>
      <w:r>
        <w:rPr>
          <w:rFonts w:ascii="Courier New" w:hAnsi="Courier New"/>
          <w:b w:val="0"/>
          <w:sz w:val="16"/>
        </w:rPr>
        <w:br/>
      </w:r>
      <w:r>
        <w:rPr>
          <w:rFonts w:ascii="Courier New" w:hAnsi="Courier New"/>
          <w:b w:val="0"/>
          <w:sz w:val="16"/>
        </w:rPr>
        <w:tab/>
        <w:tab/>
        <w:tab/>
        <w:tab/>
        <w:t>&lt;m:field&gt;sop.unique_scope&lt;/m:field&gt;</w:t>
      </w:r>
      <w:r>
        <w:rPr>
          <w:rFonts w:ascii="Courier New" w:hAnsi="Courier New"/>
          <w:b w:val="0"/>
          <w:sz w:val="16"/>
        </w:rPr>
        <w:br/>
      </w:r>
      <w:r>
        <w:rPr>
          <w:rFonts w:ascii="Courier New" w:hAnsi="Courier New"/>
          <w:b w:val="0"/>
          <w:sz w:val="16"/>
        </w:rPr>
        <w:tab/>
        <w:tab/>
        <w:tab/>
        <w:tab/>
        <w:t>&lt;m:field&gt;sop.maxlength&lt;/m:field&gt;</w:t>
      </w:r>
      <w:r>
        <w:rPr>
          <w:rFonts w:ascii="Courier New" w:hAnsi="Courier New"/>
          <w:b w:val="0"/>
          <w:sz w:val="16"/>
        </w:rPr>
        <w:br/>
      </w:r>
      <w:r>
        <w:rPr>
          <w:rFonts w:ascii="Courier New" w:hAnsi="Courier New"/>
          <w:b w:val="0"/>
          <w:sz w:val="16"/>
        </w:rPr>
        <w:tab/>
        <w:tab/>
        <w:tab/>
        <w:tab/>
        <w:t>&lt;m:field&gt;sop.minlength&lt;/m:field&gt;</w:t>
        <w:tab/>
        <w:tab/>
        <w:tab/>
        <w:tab/>
      </w:r>
      <w:r>
        <w:rPr>
          <w:rFonts w:ascii="Courier New" w:hAnsi="Courier New"/>
          <w:b w:val="0"/>
          <w:sz w:val="16"/>
        </w:rPr>
        <w:br/>
      </w:r>
      <w:r>
        <w:rPr>
          <w:rFonts w:ascii="Courier New" w:hAnsi="Courier New"/>
          <w:b w:val="0"/>
          <w:sz w:val="16"/>
        </w:rPr>
        <w:tab/>
        <w:tab/>
        <w:tab/>
        <w:tab/>
        <w:t>&lt;m:field&gt;sop.maxvalue&lt;/m:field&gt;</w:t>
      </w:r>
      <w:r>
        <w:rPr>
          <w:rFonts w:ascii="Courier New" w:hAnsi="Courier New"/>
          <w:b w:val="0"/>
          <w:sz w:val="16"/>
        </w:rPr>
        <w:br/>
      </w:r>
      <w:r>
        <w:rPr>
          <w:rFonts w:ascii="Courier New" w:hAnsi="Courier New"/>
          <w:b w:val="0"/>
          <w:sz w:val="16"/>
        </w:rPr>
        <w:tab/>
        <w:tab/>
        <w:tab/>
        <w:tab/>
        <w:t>&lt;m:field&gt;sop.minvalue&lt;/m:field&gt;</w:t>
      </w:r>
      <w:r>
        <w:rPr>
          <w:rFonts w:ascii="Courier New" w:hAnsi="Courier New"/>
          <w:b w:val="0"/>
          <w:sz w:val="16"/>
        </w:rPr>
        <w:br/>
      </w:r>
      <w:r>
        <w:rPr>
          <w:rFonts w:ascii="Courier New" w:hAnsi="Courier New"/>
          <w:b w:val="0"/>
          <w:sz w:val="16"/>
        </w:rPr>
        <w:tab/>
        <w:tab/>
        <w:tab/>
        <w:tab/>
        <w:t>&lt;m:field&gt;sop.descr&lt;/m:field&gt;</w:t>
      </w:r>
      <w:r>
        <w:rPr>
          <w:rFonts w:ascii="Courier New" w:hAnsi="Courier New"/>
          <w:b w:val="0"/>
          <w:sz w:val="16"/>
        </w:rPr>
        <w:br/>
      </w:r>
      <w:r>
        <w:rPr>
          <w:rFonts w:ascii="Courier New" w:hAnsi="Courier New"/>
          <w:b w:val="0"/>
          <w:sz w:val="16"/>
        </w:rPr>
        <w:tab/>
        <w:tab/>
        <w:tab/>
        <w:tab/>
        <w:t>&lt;m:field&gt;sop.man&lt;/m:field&gt;</w:t>
      </w:r>
      <w:r>
        <w:rPr>
          <w:rFonts w:ascii="Courier New" w:hAnsi="Courier New"/>
          <w:b w:val="0"/>
          <w:sz w:val="16"/>
        </w:rPr>
        <w:br/>
      </w:r>
      <w:r>
        <w:rPr>
          <w:rFonts w:ascii="Courier New" w:hAnsi="Courier New"/>
          <w:b w:val="0"/>
          <w:sz w:val="16"/>
        </w:rPr>
        <w:tab/>
        <w:tab/>
        <w:tab/>
        <w:tab/>
        <w:t>&lt;m:field&gt;sop.sort&lt;/m:field&gt;</w:t>
      </w:r>
      <w:r>
        <w:rPr>
          <w:rFonts w:ascii="Courier New" w:hAnsi="Courier New"/>
          <w:b w:val="0"/>
          <w:sz w:val="16"/>
        </w:rPr>
        <w:br/>
      </w:r>
      <w:r>
        <w:rPr>
          <w:rFonts w:ascii="Courier New" w:hAnsi="Courier New"/>
          <w:b w:val="0"/>
          <w:sz w:val="16"/>
        </w:rPr>
        <w:tab/>
        <w:tab/>
        <w:tab/>
        <w:tab/>
        <w:t>&lt;m:field&gt;iop.note&lt;/m:field&gt;</w:t>
        <w:tab/>
        <w:tab/>
        <w:tab/>
        <w:tab/>
      </w:r>
      <w:r>
        <w:rPr>
          <w:rFonts w:ascii="Courier New" w:hAnsi="Courier New"/>
          <w:b w:val="0"/>
          <w:sz w:val="16"/>
        </w:rPr>
        <w:br/>
      </w:r>
      <w:r>
        <w:rPr>
          <w:rFonts w:ascii="Courier New" w:hAnsi="Courier New"/>
          <w:b w:val="0"/>
          <w:sz w:val="16"/>
        </w:rPr>
        <w:tab/>
        <w:tab/>
        <w:tab/>
        <w:tab/>
        <w:t xml:space="preserve">&lt;m:field&gt;sop.config::text </w:t>
      </w:r>
      <w:r>
        <w:rPr>
          <w:rFonts w:ascii="Courier New" w:hAnsi="Courier New"/>
          <w:b w:val="0"/>
          <w:color w:val="0D5C73"/>
          <w:sz w:val="16"/>
        </w:rPr>
        <w:t>as</w:t>
      </w:r>
      <w:r>
        <w:rPr>
          <w:rFonts w:ascii="Courier New" w:hAnsi="Courier New"/>
          <w:b w:val="0"/>
          <w:sz w:val="16"/>
        </w:rPr>
        <w:t xml:space="preserve"> config&lt;/m:field&gt;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nested_ref_data&lt;/m:field&gt;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&gt;sop.is_sensitive&lt;/m:field&gt;</w:t>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sop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(sop.svc_operation_cfs_param_id=iop.svc_operation_cfs_param_id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iop.instance_operation_uid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value=</w:t>
      </w:r>
      <w:r>
        <w:rPr>
          <w:rFonts w:ascii="Courier New" w:hAnsi="Courier New"/>
          <w:b w:val="0"/>
          <w:color w:val="1E7E34"/>
          <w:sz w:val="16"/>
        </w:rPr>
        <w:t>"#local.qInstanceOperation.instance_operation_uid#"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#!isValid('guid',local.qInstanceOperation.instance_operation_uid)#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sop.svc_operation_id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value=</w:t>
      </w:r>
      <w:r>
        <w:rPr>
          <w:rFonts w:ascii="Courier New" w:hAnsi="Courier New"/>
          <w:b w:val="0"/>
          <w:color w:val="6F3178"/>
          <w:sz w:val="16"/>
        </w:rPr>
        <w:t>#local.qInstanceOperation.svc_operation_id#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#!isValid('integer',local.qInstanceOperation.svc_operation_id)#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sop.sort, sop.svc_operation_cfs_param_id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len(func)&gt;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"#func#"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#local.qInstanceOperation.service_id#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"generateValueList"</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"local.qCfsParam.value_list"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len(trim(local.qCfsParam.value_list)) </w:t>
      </w:r>
      <w:r>
        <w:rPr>
          <w:rFonts w:ascii="Courier New" w:hAnsi="Courier New"/>
          <w:b w:val="0"/>
          <w:color w:val="0D5C73"/>
          <w:sz w:val="16"/>
        </w:rPr>
        <w:t>AND</w:t>
      </w:r>
      <w:r>
        <w:rPr>
          <w:rFonts w:ascii="Courier New" w:hAnsi="Courier New"/>
          <w:b w:val="0"/>
          <w:sz w:val="16"/>
        </w:rPr>
        <w:t xml:space="preserve"> listLen(local.qCfsParam.value_list)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local.qCfsParam.default_value=local.qCfsParam.value_list/&gt;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len(local.qCfsParam.nested_ref)&gt;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"#local.qCfsParam.nested_ref#"</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"config"</w:t>
      </w:r>
      <w:r>
        <w:rPr>
          <w:rFonts w:ascii="Courier New" w:hAnsi="Courier New"/>
          <w:b w:val="0"/>
          <w:sz w:val="16"/>
        </w:rPr>
        <w:t>:</w:t>
      </w:r>
      <w:r>
        <w:rPr>
          <w:rFonts w:ascii="Courier New" w:hAnsi="Courier New"/>
          <w:b w:val="0"/>
          <w:color w:val="1E7E34"/>
          <w:sz w:val="16"/>
        </w:rPr>
        <w:t>"#local.qCfsParam.config#"</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"generateClosure"</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"local.fNestedRef"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local.qCfsParam.nested_ref_data = local.fNestedRef()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len(local.qCfsParam.state_path) </w:t>
      </w:r>
      <w:r>
        <w:rPr>
          <w:rFonts w:ascii="Courier New" w:hAnsi="Courier New"/>
          <w:b w:val="0"/>
          <w:color w:val="0D5C73"/>
          <w:sz w:val="16"/>
        </w:rPr>
        <w:t>AND</w:t>
      </w:r>
      <w:r>
        <w:rPr>
          <w:rFonts w:ascii="Courier New" w:hAnsi="Courier New"/>
          <w:b w:val="0"/>
          <w:sz w:val="16"/>
        </w:rPr>
        <w:t xml:space="preserve"> isStruct(currentState)&gt;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"state"</w:t>
      </w:r>
      <w:r>
        <w:rPr>
          <w:rFonts w:ascii="Courier New" w:hAnsi="Courier New"/>
          <w:b w:val="0"/>
          <w:sz w:val="16"/>
        </w:rPr>
        <w:t>:</w:t>
      </w:r>
      <w:r>
        <w:rPr>
          <w:rFonts w:ascii="Courier New" w:hAnsi="Courier New"/>
          <w:b w:val="0"/>
          <w:color w:val="6F3178"/>
          <w:sz w:val="16"/>
        </w:rPr>
        <w:t>#currentState#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"path"</w:t>
      </w:r>
      <w:r>
        <w:rPr>
          <w:rFonts w:ascii="Courier New" w:hAnsi="Courier New"/>
          <w:b w:val="0"/>
          <w:sz w:val="16"/>
        </w:rPr>
        <w:t>:</w:t>
      </w:r>
      <w:r>
        <w:rPr>
          <w:rFonts w:ascii="Courier New" w:hAnsi="Courier New"/>
          <w:b w:val="0"/>
          <w:color w:val="1E7E34"/>
          <w:sz w:val="16"/>
        </w:rPr>
        <w:t>"#local.qCfsParam.state_path#"</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method=</w:t>
      </w:r>
      <w:r>
        <w:rPr>
          <w:rFonts w:ascii="Courier New" w:hAnsi="Courier New"/>
          <w:b w:val="0"/>
          <w:color w:val="1E7E34"/>
          <w:sz w:val="16"/>
        </w:rPr>
        <w:t>"getListFromState"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argumentCollection=</w:t>
      </w:r>
      <w:r>
        <w:rPr>
          <w:rFonts w:ascii="Courier New" w:hAnsi="Courier New"/>
          <w:b w:val="0"/>
          <w:color w:val="6F3178"/>
          <w:sz w:val="16"/>
        </w:rPr>
        <w:t>#args#</w:t>
      </w:r>
      <w:r>
        <w:rPr>
          <w:rFonts w:ascii="Courier New" w:hAnsi="Courier New"/>
          <w:b w:val="0"/>
          <w:sz w:val="16"/>
        </w:rPr>
        <w:br/>
      </w:r>
      <w:r>
        <w:rPr>
          <w:rFonts w:ascii="Courier New" w:hAnsi="Courier New"/>
          <w:b w:val="0"/>
          <w:sz w:val="16"/>
        </w:rPr>
        <w:tab/>
        <w:tab/>
        <w:tab/>
        <w:tab/>
        <w:tab/>
        <w:t>returnVariable=</w:t>
      </w:r>
      <w:r>
        <w:rPr>
          <w:rFonts w:ascii="Courier New" w:hAnsi="Courier New"/>
          <w:b w:val="0"/>
          <w:color w:val="1E7E34"/>
          <w:sz w:val="16"/>
        </w:rPr>
        <w:t>"local.qCfsParam.value_list"</w:t>
      </w:r>
      <w:r>
        <w:rPr>
          <w:rFonts w:ascii="Courier New" w:hAnsi="Courier New"/>
          <w:b w:val="0"/>
          <w:sz w:val="16"/>
        </w:rPr>
        <w:br/>
      </w:r>
      <w:r>
        <w:rPr>
          <w:rFonts w:ascii="Courier New" w:hAnsi="Courier New"/>
          <w:b w:val="0"/>
          <w:sz w:val="16"/>
        </w:rPr>
        <w:tab/>
        <w:tab/>
        <w:tab/>
        <w:tab/>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len(local.qCfsParam.expression) </w:t>
      </w:r>
      <w:r>
        <w:rPr>
          <w:rFonts w:ascii="Courier New" w:hAnsi="Courier New"/>
          <w:b w:val="0"/>
          <w:color w:val="0D5C73"/>
          <w:sz w:val="16"/>
        </w:rPr>
        <w:t>AND</w:t>
      </w:r>
      <w:r>
        <w:rPr>
          <w:rFonts w:ascii="Courier New" w:hAnsi="Courier New"/>
          <w:b w:val="0"/>
          <w:sz w:val="16"/>
        </w:rPr>
        <w:t xml:space="preserve"> len(local.qCfsParam.instance_operation_cfs_param_uid)&gt;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local.qCfsParam.value_list = 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"lib.expression_parser"</w:t>
      </w:r>
      <w:r>
        <w:rPr>
          <w:rFonts w:ascii="Courier New" w:hAnsi="Courier New"/>
          <w:b w:val="0"/>
          <w:sz w:val="16"/>
        </w:rPr>
        <w:t>)</w:t>
      </w:r>
      <w:r>
        <w:rPr>
          <w:rFonts w:ascii="Courier New" w:hAnsi="Courier New"/>
          <w:b w:val="0"/>
          <w:sz w:val="16"/>
        </w:rPr>
        <w:br/>
      </w:r>
      <w:r>
        <w:rPr>
          <w:rFonts w:ascii="Courier New" w:hAnsi="Courier New"/>
          <w:b w:val="0"/>
          <w:sz w:val="16"/>
        </w:rPr>
        <w:tab/>
        <w:tab/>
        <w:tab/>
        <w:tab/>
        <w:t>.eval(</w:t>
      </w:r>
      <w:r>
        <w:rPr>
          <w:rFonts w:ascii="Courier New" w:hAnsi="Courier New"/>
          <w:b w:val="0"/>
          <w:sz w:val="16"/>
        </w:rPr>
        <w:br/>
      </w:r>
      <w:r>
        <w:rPr>
          <w:rFonts w:ascii="Courier New" w:hAnsi="Courier New"/>
          <w:b w:val="0"/>
          <w:sz w:val="16"/>
        </w:rPr>
        <w:tab/>
        <w:tab/>
        <w:tab/>
        <w:tab/>
        <w:tab/>
        <w:t>local.qCfsParam.expression,</w:t>
      </w:r>
      <w:r>
        <w:rPr>
          <w:rFonts w:ascii="Courier New" w:hAnsi="Courier New"/>
          <w:b w:val="0"/>
          <w:sz w:val="16"/>
        </w:rPr>
        <w:br/>
      </w:r>
      <w:r>
        <w:rPr>
          <w:rFonts w:ascii="Courier New" w:hAnsi="Courier New"/>
          <w:b w:val="0"/>
          <w:sz w:val="16"/>
        </w:rPr>
        <w:tab/>
        <w:tab/>
        <w:tab/>
        <w:tab/>
        <w:tab/>
        <w:t>{/*context*/</w:t>
      </w:r>
      <w:r>
        <w:rPr>
          <w:rFonts w:ascii="Courier New" w:hAnsi="Courier New"/>
          <w:b w:val="0"/>
          <w:sz w:val="16"/>
        </w:rPr>
        <w:br/>
      </w:r>
      <w:r>
        <w:rPr>
          <w:rFonts w:ascii="Courier New" w:hAnsi="Courier New"/>
          <w:b w:val="0"/>
          <w:sz w:val="16"/>
        </w:rPr>
        <w:tab/>
        <w:tab/>
        <w:tab/>
        <w:tab/>
        <w:tab/>
        <w:tab/>
        <w:t>component:</w:t>
      </w:r>
      <w:r>
        <w:rPr>
          <w:rFonts w:ascii="Courier New" w:hAnsi="Courier New"/>
          <w:b w:val="0"/>
          <w:color w:val="1E7E34"/>
          <w:sz w:val="16"/>
        </w:rPr>
        <w:t>"resources.instance_operation_cfs_param"</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keys:{</w:t>
      </w:r>
      <w:r>
        <w:rPr>
          <w:rFonts w:ascii="Courier New" w:hAnsi="Courier New"/>
          <w:b w:val="0"/>
          <w:color w:val="1E7E34"/>
          <w:sz w:val="16"/>
        </w:rPr>
        <w:t>"instanceOperationCfsParamUid"</w:t>
      </w:r>
      <w:r>
        <w:rPr>
          <w:rFonts w:ascii="Courier New" w:hAnsi="Courier New"/>
          <w:b w:val="0"/>
          <w:sz w:val="16"/>
        </w:rPr>
        <w:t>=</w:t>
      </w:r>
      <w:r>
        <w:rPr>
          <w:rFonts w:ascii="Courier New" w:hAnsi="Courier New"/>
          <w:b w:val="0"/>
          <w:color w:val="6F3178"/>
          <w:sz w:val="16"/>
        </w:rPr>
        <w:t>#local.qCfsParam.instance_operation_cfs_param_uid#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params:{}</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(len(local.qCfsParam.func) </w:t>
      </w:r>
      <w:r>
        <w:rPr>
          <w:rFonts w:ascii="Courier New" w:hAnsi="Courier New"/>
          <w:b w:val="0"/>
          <w:color w:val="0D5C73"/>
          <w:sz w:val="16"/>
        </w:rPr>
        <w:t>OR</w:t>
      </w:r>
      <w:r>
        <w:rPr>
          <w:rFonts w:ascii="Courier New" w:hAnsi="Courier New"/>
          <w:b w:val="0"/>
          <w:sz w:val="16"/>
        </w:rPr>
        <w:t xml:space="preserve"> len(local.qCfsParam.expression) </w:t>
      </w:r>
      <w:r>
        <w:rPr>
          <w:rFonts w:ascii="Courier New" w:hAnsi="Courier New"/>
          <w:b w:val="0"/>
          <w:color w:val="0D5C73"/>
          <w:sz w:val="16"/>
        </w:rPr>
        <w:t>OR</w:t>
      </w:r>
      <w:r>
        <w:rPr>
          <w:rFonts w:ascii="Courier New" w:hAnsi="Courier New"/>
          <w:b w:val="0"/>
          <w:sz w:val="16"/>
        </w:rPr>
        <w:t xml:space="preserve"> len(local.qCfsParam.state_path) </w:t>
      </w:r>
      <w:r>
        <w:rPr>
          <w:rFonts w:ascii="Courier New" w:hAnsi="Courier New"/>
          <w:b w:val="0"/>
          <w:color w:val="0D5C73"/>
          <w:sz w:val="16"/>
        </w:rPr>
        <w:t>OR</w:t>
      </w:r>
      <w:r>
        <w:rPr>
          <w:rFonts w:ascii="Courier New" w:hAnsi="Courier New"/>
          <w:b w:val="0"/>
          <w:sz w:val="16"/>
        </w:rPr>
        <w:t xml:space="preserve"> len(local.qCfsParam.nested_ref))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len(local.qCfsParam.value_list) EQ 0&gt;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local.qCfsParam.value_list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data_type EQ </w:t>
      </w:r>
      <w:r>
        <w:rPr>
          <w:rFonts w:ascii="Courier New" w:hAnsi="Courier New"/>
          <w:b w:val="0"/>
          <w:color w:val="1E7E34"/>
          <w:sz w:val="16"/>
        </w:rPr>
        <w:t>"map"</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"map-fixed"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"processMap"</w:t>
      </w:r>
      <w:r>
        <w:rPr>
          <w:rFonts w:ascii="Courier New" w:hAnsi="Courier New"/>
          <w:b w:val="0"/>
          <w:sz w:val="16"/>
        </w:rPr>
        <w:t xml:space="preserve"> qParam=</w:t>
      </w:r>
      <w:r>
        <w:rPr>
          <w:rFonts w:ascii="Courier New" w:hAnsi="Courier New"/>
          <w:b w:val="0"/>
          <w:color w:val="6F3178"/>
          <w:sz w:val="16"/>
        </w:rPr>
        <w:t>#local.qCfsParam#</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local.qInstanceOperation,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"out.instanceOperation.cfsParams"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arrayAppend(out.instanceOperation.cfsParams,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local.cfsParamTitleMap, local.qCfsParam,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"out.instanceOperation.stages"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#local.qStage#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arrayAppend(out.instanceOperation.stages,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local.stageMap, local.qStage,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"out.instanceOperation.state"</w:t>
      </w:r>
      <w:r>
        <w:rPr>
          <w:rFonts w:ascii="Courier New" w:hAnsi="Courier New"/>
          <w:b w:val="0"/>
          <w:sz w:val="16"/>
        </w:rPr>
        <w:t>=(local.qState.recordCount GT 0)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local.stateTitleMap, local.qState, this.helper.snake2camel) : {}/&gt;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"validateCfsParams"</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sop.svc_operation_cfs_param_id, sop.svc_operation_cfs_param, sop.unique_scope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sop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(sop.svc_operation_cfs_param_id=iop.svc_operation_cfs_param_id)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io.instance_uid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(io.instance_operation_uid=iop.instance_operation_uid)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"local.qSvcOperationParam"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#local.qSvcOperationParam.unique_scope#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"parent"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"local.qUnique"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SELECT</w:t>
      </w:r>
      <w:r>
        <w:rPr>
          <w:rFonts w:ascii="Courier New" w:hAnsi="Courier New"/>
          <w:b w:val="0"/>
          <w:sz w:val="16"/>
        </w:rPr>
        <w:t xml:space="preserve"> p.param_value, sp.svc_operation_cfs_param, re.display_name</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FROM</w:t>
      </w:r>
      <w:r>
        <w:rPr>
          <w:rFonts w:ascii="Courier New" w:hAnsi="Courier New"/>
          <w:b w:val="0"/>
          <w:sz w:val="16"/>
        </w:rPr>
        <w:t xml:space="preserve"> instance_operation o</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instance_operation_cfs_param p </w:t>
      </w:r>
      <w:r>
        <w:rPr>
          <w:rFonts w:ascii="Courier New" w:hAnsi="Courier New"/>
          <w:b w:val="0"/>
          <w:color w:val="0D5C73"/>
          <w:sz w:val="16"/>
        </w:rPr>
        <w:t>on</w:t>
      </w:r>
      <w:r>
        <w:rPr>
          <w:rFonts w:ascii="Courier New" w:hAnsi="Courier New"/>
          <w:b w:val="0"/>
          <w:sz w:val="16"/>
        </w:rPr>
        <w:t xml:space="preserve"> (o.instance_operation_uid=p.instance_operation_uid)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svc_operation_cfs_param sp </w:t>
      </w:r>
      <w:r>
        <w:rPr>
          <w:rFonts w:ascii="Courier New" w:hAnsi="Courier New"/>
          <w:b w:val="0"/>
          <w:color w:val="0D5C73"/>
          <w:sz w:val="16"/>
        </w:rPr>
        <w:t>on</w:t>
      </w:r>
      <w:r>
        <w:rPr>
          <w:rFonts w:ascii="Courier New" w:hAnsi="Courier New"/>
          <w:b w:val="0"/>
          <w:sz w:val="16"/>
        </w:rPr>
        <w:t xml:space="preserve"> (p.svc_operation_cfs_param_id=sp.svc_operation_cfs_param_id)</w:t>
      </w:r>
      <w:r>
        <w:rPr>
          <w:rFonts w:ascii="Courier New" w:hAnsi="Courier New"/>
          <w:b w:val="0"/>
          <w:sz w:val="16"/>
        </w:rPr>
        <w:br/>
      </w:r>
      <w:r>
        <w:rPr>
          <w:rFonts w:ascii="Courier New" w:hAnsi="Courier New"/>
          <w:b w:val="0"/>
          <w:sz w:val="16"/>
        </w:rPr>
        <w:tab/>
        <w:tab/>
        <w:tab/>
        <w:tab/>
        <w:tab/>
        <w:tab/>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instance_operation_cfs_param p2 </w:t>
      </w:r>
      <w:r>
        <w:rPr>
          <w:rFonts w:ascii="Courier New" w:hAnsi="Courier New"/>
          <w:b w:val="0"/>
          <w:color w:val="0D5C73"/>
          <w:sz w:val="16"/>
        </w:rPr>
        <w:t>on</w:t>
      </w:r>
      <w:r>
        <w:rPr>
          <w:rFonts w:ascii="Courier New" w:hAnsi="Courier New"/>
          <w:b w:val="0"/>
          <w:sz w:val="16"/>
        </w:rPr>
        <w:t xml:space="preserve"> (p.instance_operation_uid=p2.instance_operation_uid)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 re </w:t>
      </w:r>
      <w:r>
        <w:rPr>
          <w:rFonts w:ascii="Courier New" w:hAnsi="Courier New"/>
          <w:b w:val="0"/>
          <w:color w:val="0D5C73"/>
          <w:sz w:val="16"/>
        </w:rPr>
        <w:t>on</w:t>
      </w:r>
      <w:r>
        <w:rPr>
          <w:rFonts w:ascii="Courier New" w:hAnsi="Courier New"/>
          <w:b w:val="0"/>
          <w:sz w:val="16"/>
        </w:rPr>
        <w:t xml:space="preserve"> (p2.param_value=re.instance_uid::text)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p3 </w:t>
      </w:r>
      <w:r>
        <w:rPr>
          <w:rFonts w:ascii="Courier New" w:hAnsi="Courier New"/>
          <w:b w:val="0"/>
          <w:color w:val="0D5C73"/>
          <w:sz w:val="16"/>
        </w:rPr>
        <w:t>on</w:t>
      </w:r>
      <w:r>
        <w:rPr>
          <w:rFonts w:ascii="Courier New" w:hAnsi="Courier New"/>
          <w:b w:val="0"/>
          <w:sz w:val="16"/>
        </w:rPr>
        <w:t xml:space="preserve"> (re.instance_uid::text=p3.param_value)</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p4 </w:t>
      </w:r>
      <w:r>
        <w:rPr>
          <w:rFonts w:ascii="Courier New" w:hAnsi="Courier New"/>
          <w:b w:val="0"/>
          <w:color w:val="0D5C73"/>
          <w:sz w:val="16"/>
        </w:rPr>
        <w:t>on</w:t>
      </w:r>
      <w:r>
        <w:rPr>
          <w:rFonts w:ascii="Courier New" w:hAnsi="Courier New"/>
          <w:b w:val="0"/>
          <w:sz w:val="16"/>
        </w:rPr>
        <w:t xml:space="preserve"> (p3.instance_uid=p4.instance_uid </w:t>
      </w:r>
      <w:r>
        <w:rPr>
          <w:rFonts w:ascii="Courier New" w:hAnsi="Courier New"/>
          <w:b w:val="0"/>
          <w:color w:val="0D5C73"/>
          <w:sz w:val="16"/>
        </w:rPr>
        <w:t>AND</w:t>
      </w:r>
      <w:r>
        <w:rPr>
          <w:rFonts w:ascii="Courier New" w:hAnsi="Courier New"/>
          <w:b w:val="0"/>
          <w:sz w:val="16"/>
        </w:rPr>
        <w:t xml:space="preserve"> sp.svc_operation_cfs_param=p4.param)</w:t>
      </w:r>
      <w:r>
        <w:rPr>
          <w:rFonts w:ascii="Courier New" w:hAnsi="Courier New"/>
          <w:b w:val="0"/>
          <w:sz w:val="16"/>
        </w:rPr>
        <w:br/>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WHERE</w:t>
      </w:r>
      <w:r>
        <w:rPr>
          <w:rFonts w:ascii="Courier New" w:hAnsi="Courier New"/>
          <w:b w:val="0"/>
          <w:sz w:val="16"/>
        </w:rPr>
        <w:t xml:space="preserve"> p.param_value=p4.param_value</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#local.qSvcOperationParam.svc_operation_cfs_param_id#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p4.instance_uid &lt;&gt;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#qInstance.instance_uid#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#!isValid("guid",qInstance.instance_uid)#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cast</w:t>
      </w:r>
      <w:r>
        <w:rPr>
          <w:rFonts w:ascii="Courier New" w:hAnsi="Courier New"/>
          <w:b w:val="0"/>
          <w:sz w:val="16"/>
        </w:rPr>
        <w:t>(st.instance_data-&gt;&gt;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boolean) </w:t>
      </w:r>
      <w:r>
        <w:rPr>
          <w:rFonts w:ascii="Courier New" w:hAnsi="Courier New"/>
          <w:b w:val="0"/>
          <w:color w:val="0D5C73"/>
          <w:sz w:val="16"/>
        </w:rPr>
        <w:t>from</w:t>
      </w:r>
      <w:r>
        <w:rPr>
          <w:rFonts w:ascii="Courier New" w:hAnsi="Courier New"/>
          <w:b w:val="0"/>
          <w:sz w:val="16"/>
        </w:rPr>
        <w:t xml:space="preserve"> instance_state st </w:t>
      </w:r>
      <w:r>
        <w:rPr>
          <w:rFonts w:ascii="Courier New" w:hAnsi="Courier New"/>
          <w:b w:val="0"/>
          <w:color w:val="0D5C73"/>
          <w:sz w:val="16"/>
        </w:rPr>
        <w:t>where</w:t>
      </w:r>
      <w:r>
        <w:rPr>
          <w:rFonts w:ascii="Courier New" w:hAnsi="Courier New"/>
          <w:b w:val="0"/>
          <w:sz w:val="16"/>
        </w:rPr>
        <w:t xml:space="preserve"> st.instance_uid=p4.instance_uid </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version desc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TRUE</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qUnique.recordCount GT 0&gt;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'#local.qUnique.svc_operation_cfs_param# = "#local.qUnique.param_value#" is not unique in the parent instance (#local.qUnique.display_name#) scope'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&lt;/cfcase</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&lt;/cfswitch</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v1/resources/instance_operation_cfs_param.cfc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"/instanceOperationCfsParams/{instanceOperationCfsParamUid}"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 xml:space="preserve">&lt;!--- Вот здесь мы могли бы строить URI /instances/{instanceUid}/instanceOperations/{instanceOperationUid}/CfsParams, но это создает избыточность, у нас простые суррогатные первичные ключи. С другой стороны, контекст инстанса и операции у клиента всегда имеется. Но стоит ли передавать избыточную информацию? Это иногда провоцирует путаницу. Для POST мы можем передать необходимый контекст в теле запроса, а можем в URL.  </w:t>
      </w:r>
      <w:r>
        <w:rPr>
          <w:rFonts w:ascii="Courier New" w:hAnsi="Courier New"/>
          <w:b w:val="0"/>
          <w:sz w:val="16"/>
        </w:rPr>
        <w:br/>
      </w:r>
      <w:r>
        <w:rPr>
          <w:rFonts w:ascii="Courier New" w:hAnsi="Courier New"/>
          <w:b w:val="0"/>
          <w:sz w:val="16"/>
        </w:rPr>
        <w:t>В данном случае никакого смысла смотреть на все CFS параметры нет, только в рамках операции</w:t>
      </w:r>
      <w:r>
        <w:rPr>
          <w:rFonts w:ascii="Courier New" w:hAnsi="Courier New"/>
          <w:b w:val="0"/>
          <w:sz w:val="16"/>
        </w:rPr>
        <w:br/>
      </w:r>
      <w:r>
        <w:rPr>
          <w:rFonts w:ascii="Courier New" w:hAnsi="Courier New"/>
          <w:b w:val="0"/>
          <w:sz w:val="16"/>
        </w:rPr>
        <w:t>Но: мы не хотели бы менять положение сущности в дереве. Либо она в корне, либо она ниже. И получится, когда мы выбираем один параметр, нам ни к чему контекст - мы к нему однозначно адресуемся.</w:t>
      </w:r>
      <w:r>
        <w:rPr>
          <w:rFonts w:ascii="Courier New" w:hAnsi="Courier New"/>
          <w:b w:val="0"/>
          <w:sz w:val="16"/>
        </w:rPr>
        <w:br/>
      </w:r>
      <w:r>
        <w:rPr>
          <w:rFonts w:ascii="Courier New" w:hAnsi="Courier New"/>
          <w:b w:val="0"/>
          <w:sz w:val="16"/>
        </w:rPr>
        <w:t>Проголосуем против избыточности?</w:t>
      </w:r>
      <w:r>
        <w:rPr>
          <w:rFonts w:ascii="Courier New" w:hAnsi="Courier New"/>
          <w:b w:val="0"/>
          <w:sz w:val="16"/>
        </w:rPr>
        <w:br/>
      </w:r>
      <w:r>
        <w:rPr>
          <w:rFonts w:ascii="Courier New" w:hAnsi="Courier New"/>
          <w:b w:val="0"/>
          <w:sz w:val="16"/>
        </w:rPr>
        <w:t>---&gt;</w:t>
      </w:r>
      <w:r>
        <w:rPr>
          <w:rFonts w:ascii="Courier New" w:hAnsi="Courier New"/>
          <w:b w:val="0"/>
          <w:sz w:val="16"/>
        </w:rPr>
        <w:br/>
      </w:r>
      <w:r>
        <w:rPr>
          <w:rFonts w:ascii="Courier New" w:hAnsi="Courier New"/>
          <w:b w:val="0"/>
          <w:sz w:val="16"/>
        </w:rPr>
        <w:t xml:space="preserve">&lt;!--- Все методы неявно получают </w:t>
      </w:r>
      <w:r>
        <w:rPr>
          <w:rFonts w:ascii="Courier New" w:hAnsi="Courier New"/>
          <w:b w:val="0"/>
          <w:sz w:val="16"/>
        </w:rPr>
        <w:br/>
      </w:r>
      <w:r>
        <w:rPr>
          <w:rFonts w:ascii="Courier New" w:hAnsi="Courier New"/>
          <w:b w:val="0"/>
          <w:sz w:val="16"/>
        </w:rPr>
        <w:t xml:space="preserve">arguments.usrId </w:t>
      </w:r>
      <w:r>
        <w:rPr>
          <w:rFonts w:ascii="Courier New" w:hAnsi="Courier New"/>
          <w:b w:val="0"/>
          <w:sz w:val="16"/>
        </w:rPr>
        <w:br/>
      </w:r>
      <w:r>
        <w:rPr>
          <w:rFonts w:ascii="Courier New" w:hAnsi="Courier New"/>
          <w:b w:val="0"/>
          <w:sz w:val="16"/>
        </w:rPr>
        <w:t xml:space="preserve">arguments.contragentId </w:t>
      </w:r>
      <w:r>
        <w:rPr>
          <w:rFonts w:ascii="Courier New" w:hAnsi="Courier New"/>
          <w:b w:val="0"/>
          <w:sz w:val="16"/>
        </w:rPr>
        <w:br/>
      </w:r>
      <w:r>
        <w:rPr>
          <w:rFonts w:ascii="Courier New" w:hAnsi="Courier New"/>
          <w:b w:val="0"/>
          <w:sz w:val="16"/>
        </w:rPr>
        <w:t xml:space="preserve">arguments.contractId </w:t>
      </w:r>
      <w:r>
        <w:rPr>
          <w:rFonts w:ascii="Courier New" w:hAnsi="Courier New"/>
          <w:b w:val="0"/>
          <w:sz w:val="16"/>
        </w:rPr>
        <w:br/>
      </w:r>
      <w:r>
        <w:rPr>
          <w:rFonts w:ascii="Courier New" w:hAnsi="Courier New"/>
          <w:b w:val="0"/>
          <w:sz w:val="16"/>
        </w:rPr>
        <w:t xml:space="preserve">arguments.specificationId </w:t>
      </w:r>
      <w:r>
        <w:rPr>
          <w:rFonts w:ascii="Courier New" w:hAnsi="Courier New"/>
          <w:b w:val="0"/>
          <w:sz w:val="16"/>
        </w:rPr>
        <w:br/>
      </w:r>
      <w:r>
        <w:rPr>
          <w:rFonts w:ascii="Courier New" w:hAnsi="Courier New"/>
          <w:b w:val="0"/>
          <w:sz w:val="16"/>
        </w:rPr>
        <w:t>arguments.requestArguments.usrId=usrCustomerInfo.usrId; //Integer!</w:t>
      </w:r>
      <w:r>
        <w:rPr>
          <w:rFonts w:ascii="Courier New" w:hAnsi="Courier New"/>
          <w:b w:val="0"/>
          <w:sz w:val="16"/>
        </w:rPr>
        <w:br/>
      </w:r>
      <w:r>
        <w:rPr>
          <w:rFonts w:ascii="Courier New" w:hAnsi="Courier New"/>
          <w:b w:val="0"/>
          <w:sz w:val="16"/>
        </w:rPr>
        <w:t>arguments.requestArguments.contragentId=usrCustomerInfo.contragentId; //Integer</w:t>
      </w:r>
      <w:r>
        <w:rPr>
          <w:rFonts w:ascii="Courier New" w:hAnsi="Courier New"/>
          <w:b w:val="0"/>
          <w:sz w:val="16"/>
        </w:rPr>
        <w:br/>
      </w:r>
      <w:r>
        <w:rPr>
          <w:rFonts w:ascii="Courier New" w:hAnsi="Courier New"/>
          <w:b w:val="0"/>
          <w:sz w:val="16"/>
        </w:rPr>
        <w:t>arguments.requestArguments.contractId=usrCustomerInfo.contractId; //Integer</w:t>
      </w:r>
      <w:r>
        <w:rPr>
          <w:rFonts w:ascii="Courier New" w:hAnsi="Courier New"/>
          <w:b w:val="0"/>
          <w:sz w:val="16"/>
        </w:rPr>
        <w:br/>
      </w:r>
      <w:r>
        <w:rPr>
          <w:rFonts w:ascii="Courier New" w:hAnsi="Courier New"/>
          <w:b w:val="0"/>
          <w:sz w:val="16"/>
        </w:rPr>
        <w:t>arguments.requestArguments.specificationId=usrCustomerInfo.specificationId; //Integer</w:t>
      </w:r>
      <w:r>
        <w:rPr>
          <w:rFonts w:ascii="Courier New" w:hAnsi="Courier New"/>
          <w:b w:val="0"/>
          <w:sz w:val="16"/>
        </w:rPr>
        <w:br/>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&lt;!--- cfproperty использовать не надо, это для веб сервисов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"init"</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 ---------------- !!! note camelCase </w:t>
      </w:r>
      <w:r>
        <w:rPr>
          <w:rFonts w:ascii="Courier New" w:hAnsi="Courier New"/>
          <w:b w:val="0"/>
          <w:color w:val="0D5C73"/>
          <w:sz w:val="16"/>
        </w:rPr>
        <w:t>in</w:t>
      </w:r>
      <w:r>
        <w:rPr>
          <w:rFonts w:ascii="Courier New" w:hAnsi="Courier New"/>
          <w:b w:val="0"/>
          <w:sz w:val="16"/>
        </w:rPr>
        <w:t xml:space="preserve"> keys naming!!!</w:t>
        <w:tab/>
        <w:t>----------------- ---&gt;</w:t>
        <w:tab/>
      </w:r>
      <w:r>
        <w:rPr>
          <w:rFonts w:ascii="Courier New" w:hAnsi="Courier New"/>
          <w:b w:val="0"/>
          <w:sz w:val="16"/>
        </w:rPr>
        <w:br/>
      </w:r>
      <w:r>
        <w:rPr>
          <w:rFonts w:ascii="Courier New" w:hAnsi="Courier New"/>
          <w:b w:val="0"/>
          <w:sz w:val="16"/>
        </w:rPr>
        <w:tab/>
        <w:tab/>
        <w:t>&lt;!--- для нового инстанса нам нужно знать хотя бы его класс (сервис)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"keys"</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t>&lt;!--- *** возможно, заранее разрешать все ключи - лишнее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this.keys = arguments.keys/&gt;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this.params = arguments.params/&gt;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this.instance_operation_cfs_param_uid = </w:t>
      </w:r>
      <w:r>
        <w:rPr>
          <w:rFonts w:ascii="Courier New" w:hAnsi="Courier New"/>
          <w:b w:val="0"/>
          <w:color w:val="1E7E34"/>
          <w:sz w:val="16"/>
        </w:rPr>
        <w:t>"00000000-0000-0000-0000-000000000000"</w:t>
      </w:r>
      <w:r>
        <w:rPr>
          <w:rFonts w:ascii="Courier New" w:hAnsi="Courier New"/>
          <w:b w:val="0"/>
          <w:sz w:val="16"/>
        </w:rPr>
        <w:t>/&gt;&lt;!--- *** костыль default=---&gt;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this.instance_operation_uid = </w:t>
      </w:r>
      <w:r>
        <w:rPr>
          <w:rFonts w:ascii="Courier New" w:hAnsi="Courier New"/>
          <w:b w:val="0"/>
          <w:color w:val="1E7E34"/>
          <w:sz w:val="16"/>
        </w:rPr>
        <w:t>"00000000-0000-0000-0000-000000000000"</w:t>
      </w:r>
      <w:r>
        <w:rPr>
          <w:rFonts w:ascii="Courier New" w:hAnsi="Courier New"/>
          <w:b w:val="0"/>
          <w:sz w:val="16"/>
        </w:rPr>
        <w:t>/&gt;&lt;!--- *** костыль default=---&gt;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this.instance_uid = </w:t>
      </w:r>
      <w:r>
        <w:rPr>
          <w:rFonts w:ascii="Courier New" w:hAnsi="Courier New"/>
          <w:b w:val="0"/>
          <w:color w:val="1E7E34"/>
          <w:sz w:val="16"/>
        </w:rPr>
        <w:t>"00000000-0000-0000-0000-000000000000"</w:t>
      </w:r>
      <w:r>
        <w:rPr>
          <w:rFonts w:ascii="Courier New" w:hAnsi="Courier New"/>
          <w:b w:val="0"/>
          <w:sz w:val="16"/>
        </w:rPr>
        <w:t>/&gt;&lt;!--- *** костыль default=---&gt;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structKeyExists(arguments.keys,</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 arguments.keys.instanceOperationCfsParamUid)&gt;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this.instance_operation_cfs_param_uid=arguments.keys.instanceOperationCfsParamUid/&gt;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"local.qResolve"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p.instance_operation_uid, o.instance_uid, p.svc_operation_cfs_param_id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instance_operation_cfs_param 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(p.instance_operation_uid=o.instance_operation_uid)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#arguments.keys.instanceOperationCfsParamUid#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arguments.keys.instanceOperationCfsParamUid)#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this.instance_operation_uid=toString(local.qResolve.instance_operation_uid)/&gt;&lt;!--- toString, чтобы не засорять вывод cfdump классами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this.instance_uid=toString(local.qResolve.instance_uid)/&gt;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this.svc_operation_cfs_param_id = local.qResolve.svc_operation_cfs_param_id/&gt;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&lt;!--- *** обратить внимание, тут возможны конфликты противоречивых ключей, мы никак не контролируем. но если ресолвить в обратном порядке, они хотя бы будут согласованными (хотя могут отличаться от аргументов... пойми что лучше... или проверять и бросать исключение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structKeyExists(arguments.keys,</w:t>
      </w:r>
      <w:r>
        <w:rPr>
          <w:rFonts w:ascii="Courier New" w:hAnsi="Courier New"/>
          <w:b w:val="0"/>
          <w:color w:val="1E7E34"/>
          <w:sz w:val="16"/>
        </w:rPr>
        <w:t>"instanceOperationUid"</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 arguments.keys.instanceOperationUid)&gt;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this.instance_operation_uid=arguments.keys.instanceOperationUid/&gt;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"local.qResolve"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o.instance_uid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o</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#arguments.keys.instanceOperationUid#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arguments.keys.instanceOperationUid)#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this.instance_uid=toString(local.qResolve.instance_uid)/&gt;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structKeyExists(arguments.keys,</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,arguments.keys.instanceUid)&gt;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this.instance_uid=arguments.keys.instanceUid/&gt;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structKeyExists(arguments.keys,</w:t>
      </w:r>
      <w:r>
        <w:rPr>
          <w:rFonts w:ascii="Courier New" w:hAnsi="Courier New"/>
          <w:b w:val="0"/>
          <w:color w:val="1E7E34"/>
          <w:sz w:val="16"/>
        </w:rPr>
        <w:t>"svcOperationCfsParamId"</w:t>
      </w:r>
      <w:r>
        <w:rPr>
          <w:rFonts w:ascii="Courier New" w:hAnsi="Courier New"/>
          <w:b w:val="0"/>
          <w:sz w:val="16"/>
        </w:rPr>
        <w:t>)&gt;&lt;!--- хотя вот этот ключ известен всегда... но для известного параметра мы же можем его не передавать---&gt;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this.svc_operation_cfs_param_id=arguments.keys.svcOperationCfsParamId/&gt;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structKeyExists(arguments.params,</w:t>
      </w:r>
      <w:r>
        <w:rPr>
          <w:rFonts w:ascii="Courier New" w:hAnsi="Courier New"/>
          <w:b w:val="0"/>
          <w:color w:val="1E7E34"/>
          <w:sz w:val="16"/>
        </w:rPr>
        <w:t>"resourceRealm"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this.resourceRealm=arguments.params.resourceRealm/&gt;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this&gt;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&lt;!--- ---------------------------------------------------------------------- ---&gt;</w:t>
      </w:r>
      <w:r>
        <w:rPr>
          <w:rFonts w:ascii="Courier New" w:hAnsi="Courier New"/>
          <w:b w:val="0"/>
          <w:sz w:val="16"/>
        </w:rPr>
        <w:br/>
      </w:r>
      <w:r>
        <w:rPr>
          <w:rFonts w:ascii="Courier New" w:hAnsi="Courier New"/>
          <w:b w:val="0"/>
          <w:sz w:val="16"/>
        </w:rPr>
        <w:tab/>
        <w:t>&lt;!--- Прикладные функции, которые можно использовать в составе выражений. Аргументами им могут служить параметры, от которых мы зависим ---&gt;</w:t>
      </w:r>
      <w:r>
        <w:rPr>
          <w:rFonts w:ascii="Courier New" w:hAnsi="Courier New"/>
          <w:b w:val="0"/>
          <w:sz w:val="16"/>
        </w:rPr>
        <w:br/>
      </w:r>
      <w:r>
        <w:rPr>
          <w:rFonts w:ascii="Courier New" w:hAnsi="Courier New"/>
          <w:b w:val="0"/>
          <w:sz w:val="16"/>
        </w:rPr>
        <w:tab/>
        <w:t>&lt;!--- Добавить обработку исключений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"dummy"</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"arg"</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arg/&gt;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"concat"</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#arguments#</w:t>
      </w:r>
      <w:r>
        <w:rPr>
          <w:rFonts w:ascii="Courier New" w:hAnsi="Courier New"/>
          <w:b w:val="0"/>
          <w:sz w:val="16"/>
        </w:rPr>
        <w:t xml:space="preserve"> item=</w:t>
      </w:r>
      <w:r>
        <w:rPr>
          <w:rFonts w:ascii="Courier New" w:hAnsi="Courier New"/>
          <w:b w:val="0"/>
          <w:color w:val="1E7E34"/>
          <w:sz w:val="16"/>
        </w:rPr>
        <w:t>"local.chunk"</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s&amp;=</w:t>
      </w:r>
      <w:r>
        <w:rPr>
          <w:rFonts w:ascii="Courier New" w:hAnsi="Courier New"/>
          <w:b w:val="0"/>
          <w:color w:val="1E7E34"/>
          <w:sz w:val="16"/>
        </w:rPr>
        <w:t>"#local.chunk#"</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"getValue"</w:t>
      </w:r>
      <w:r>
        <w:rPr>
          <w:rFonts w:ascii="Courier New" w:hAnsi="Courier New"/>
          <w:b w:val="0"/>
          <w:sz w:val="16"/>
        </w:rPr>
        <w:t>&gt;&lt;!--- используем пока только для параметров, в принципе может видеть больше, чем положено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"token"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&lt;!--- тут такой странный синтаксис: для скоупа params подставляем getCfsParam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scope = trim(listGetAt(arguments.token,1,</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name = trim(listGetAt(arguments.token,2,</w:t>
      </w:r>
      <w:r>
        <w:rPr>
          <w:rFonts w:ascii="Courier New" w:hAnsi="Courier New"/>
          <w:b w:val="0"/>
          <w:color w:val="1E7E34"/>
          <w:sz w:val="16"/>
        </w:rPr>
        <w:t>'.'</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scope EQ </w:t>
      </w:r>
      <w:r>
        <w:rPr>
          <w:rFonts w:ascii="Courier New" w:hAnsi="Courier New"/>
          <w:b w:val="0"/>
          <w:color w:val="1E7E34"/>
          <w:sz w:val="16"/>
        </w:rPr>
        <w:t>"params"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listLen(arguments.token,</w:t>
      </w:r>
      <w:r>
        <w:rPr>
          <w:rFonts w:ascii="Courier New" w:hAnsi="Courier New"/>
          <w:b w:val="0"/>
          <w:color w:val="1E7E34"/>
          <w:sz w:val="16"/>
        </w:rPr>
        <w:t>'.'</w:t>
      </w:r>
      <w:r>
        <w:rPr>
          <w:rFonts w:ascii="Courier New" w:hAnsi="Courier New"/>
          <w:b w:val="0"/>
          <w:sz w:val="16"/>
        </w:rPr>
        <w:t>) GT 2&gt;&lt;!--- *** неуклюже. ради субпараметров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getCfsParam(name, trim(listGetAt(arguments.token,3,</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getCfsParam(name)/&gt;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variables[scope][name]/&gt;&lt;!--- *** вряд ли это отработает для субпараметров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&lt;!--- может быть, обобщить для наследуемых параметров... или для всех вообще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"getResourceRealm"</w:t>
      </w:r>
      <w:r>
        <w:rPr>
          <w:rFonts w:ascii="Courier New" w:hAnsi="Courier New"/>
          <w:b w:val="0"/>
          <w:sz w:val="16"/>
        </w:rPr>
        <w:t>&gt;</w:t>
      </w:r>
      <w:r>
        <w:rPr>
          <w:rFonts w:ascii="Courier New" w:hAnsi="Courier New"/>
          <w:b w:val="0"/>
          <w:sz w:val="16"/>
        </w:rPr>
        <w:br/>
      </w:r>
      <w:r>
        <w:rPr>
          <w:rFonts w:ascii="Courier New" w:hAnsi="Courier New"/>
          <w:b w:val="0"/>
          <w:sz w:val="16"/>
        </w:rPr>
        <w:tab/>
        <w:tab/>
        <w:t>&lt;!--- нужна отдельная функция, потому что resourceRealm может браться из параметров операции, а может наследоваться от родительского инстанса ---&gt;</w:t>
      </w:r>
      <w:r>
        <w:rPr>
          <w:rFonts w:ascii="Courier New" w:hAnsi="Courier New"/>
          <w:b w:val="0"/>
          <w:sz w:val="16"/>
        </w:rPr>
        <w:br/>
      </w:r>
      <w:r>
        <w:rPr>
          <w:rFonts w:ascii="Courier New" w:hAnsi="Courier New"/>
          <w:b w:val="0"/>
          <w:sz w:val="16"/>
        </w:rPr>
        <w:tab/>
        <w:tab/>
        <w:t>&lt;!--- *** отдельный вопрос - как мы получим предка, если у нас операция еще не сохранена? На фронте мы хотим в один прием сохранить и операцию и параметры (на самом деле для операции create - даже инстанс, операцию и параметры) ---&gt;</w:t>
      </w:r>
      <w:r>
        <w:rPr>
          <w:rFonts w:ascii="Courier New" w:hAnsi="Courier New"/>
          <w:b w:val="0"/>
          <w:sz w:val="16"/>
        </w:rPr>
        <w:br/>
      </w:r>
      <w:r>
        <w:rPr>
          <w:rFonts w:ascii="Courier New" w:hAnsi="Courier New"/>
          <w:b w:val="0"/>
          <w:sz w:val="16"/>
        </w:rPr>
        <w:tab/>
        <w:tab/>
        <w:t xml:space="preserve">&lt;!--- если операция не сохранена - мы как узнаем, есть у нее параметр resourceRealm, или нет? наверно, простой джойн тут не поможет </w:t>
      </w:r>
      <w:r>
        <w:rPr>
          <w:rFonts w:ascii="Courier New" w:hAnsi="Courier New"/>
          <w:b w:val="0"/>
          <w:sz w:val="16"/>
        </w:rPr>
        <w:br/>
      </w:r>
      <w:r>
        <w:rPr>
          <w:rFonts w:ascii="Courier New" w:hAnsi="Courier New"/>
          <w:b w:val="0"/>
          <w:sz w:val="16"/>
        </w:rPr>
        <w:tab/>
        <w:tab/>
        <w:t>но никто не мешает спросить отдельно---&gt;</w:t>
      </w:r>
      <w:r>
        <w:rPr>
          <w:rFonts w:ascii="Courier New" w:hAnsi="Courier New"/>
          <w:b w:val="0"/>
          <w:sz w:val="16"/>
        </w:rPr>
        <w:br/>
      </w:r>
      <w:r>
        <w:rPr>
          <w:rFonts w:ascii="Courier New" w:hAnsi="Courier New"/>
          <w:b w:val="0"/>
          <w:sz w:val="16"/>
        </w:rPr>
        <w:tab/>
        <w:tab/>
        <w:t>&lt;!--- *** тут возникает определенная путаница из-за того, что часть данных берется из параметров операции, а часть из параметров инстанса (кумулятивных)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structKeyExists(this,</w:t>
      </w:r>
      <w:r>
        <w:rPr>
          <w:rFonts w:ascii="Courier New" w:hAnsi="Courier New"/>
          <w:b w:val="0"/>
          <w:color w:val="1E7E34"/>
          <w:sz w:val="16"/>
        </w:rPr>
        <w:t>"resourceRealm"</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len(this.resourceRealm)&gt;&lt;!--- может быть, понятнее было бы брать прямо из параметров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this.resourceRealm/&gt;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&lt;!--- ищем у даннной операции CFS параметр resourceRealm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p.param_value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s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instance_operation_cfs_param p </w:t>
      </w:r>
      <w:r>
        <w:rPr>
          <w:rFonts w:ascii="Courier New" w:hAnsi="Courier New"/>
          <w:b w:val="0"/>
          <w:color w:val="0D5C73"/>
          <w:sz w:val="16"/>
        </w:rPr>
        <w:t>on</w:t>
      </w:r>
      <w:r>
        <w:rPr>
          <w:rFonts w:ascii="Courier New" w:hAnsi="Courier New"/>
          <w:b w:val="0"/>
          <w:sz w:val="16"/>
        </w:rPr>
        <w:t xml:space="preserve"> (s.svc_operation_cfs_param_id = 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s.svc_operation_cfs_param = </w:t>
      </w:r>
      <w:r>
        <w:rPr>
          <w:rFonts w:ascii="Courier New" w:hAnsi="Courier New"/>
          <w:b w:val="0"/>
          <w:color w:val="1E7E34"/>
          <w:sz w:val="16"/>
        </w:rPr>
        <w:t>'resourceRealm'</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p.instance_operation_uid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#this.instance_operation_uid#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#!isValid('guid',this.instance_operation_uid)#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&lt;!---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local.qCfsParam.recordCount&gt;</w:t>
      </w:r>
      <w:r>
        <w:rPr>
          <w:rFonts w:ascii="Courier New" w:hAnsi="Courier New"/>
          <w:b w:val="0"/>
          <w:sz w:val="16"/>
        </w:rPr>
        <w:br/>
      </w:r>
      <w:r>
        <w:rPr>
          <w:rFonts w:ascii="Courier New" w:hAnsi="Courier New"/>
          <w:b w:val="0"/>
          <w:sz w:val="16"/>
        </w:rPr>
        <w:tab/>
        <w:tab/>
        <w:tab/>
        <w:t>&lt;!--- параметр определен в операции сервиса. Если его не нашли - значит, не судьба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local.qCfsParam.param_value/&gt;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&lt;!--- у операции сервиса нет такого параметра - тогда по соглашению он определен в инстансе-предке. Тут нам надо знать хотя бы родительский инстанс ---&gt;</w:t>
      </w:r>
      <w:r>
        <w:rPr>
          <w:rFonts w:ascii="Courier New" w:hAnsi="Courier New"/>
          <w:b w:val="0"/>
          <w:sz w:val="16"/>
        </w:rPr>
        <w:br/>
      </w:r>
      <w:r>
        <w:rPr>
          <w:rFonts w:ascii="Courier New" w:hAnsi="Courier New"/>
          <w:b w:val="0"/>
          <w:sz w:val="16"/>
        </w:rPr>
        <w:tab/>
        <w:tab/>
        <w:tab/>
        <w:t>&lt;!--- внимание, сложность. Для получения resourceRealm для параметра вновь создаваемого инстанса нам нужно ориентироваться на параметр - ссылку на родительский инстанс (пример - vdc), потому что текущего инстанса еще нет! ---&gt;</w:t>
      </w:r>
      <w:r>
        <w:rPr>
          <w:rFonts w:ascii="Courier New" w:hAnsi="Courier New"/>
          <w:b w:val="0"/>
          <w:sz w:val="16"/>
        </w:rPr>
        <w:br/>
      </w:r>
      <w:r>
        <w:rPr>
          <w:rFonts w:ascii="Courier New" w:hAnsi="Courier New"/>
          <w:b w:val="0"/>
          <w:sz w:val="16"/>
        </w:rPr>
        <w:tab/>
        <w:tab/>
        <w:tab/>
        <w:t xml:space="preserve">&lt;!--- напоминание: </w:t>
      </w:r>
      <w:r>
        <w:rPr>
          <w:rFonts w:ascii="Courier New" w:hAnsi="Courier New"/>
          <w:b w:val="0"/>
          <w:sz w:val="16"/>
        </w:rPr>
        <w:br/>
      </w:r>
      <w:r>
        <w:rPr>
          <w:rFonts w:ascii="Courier New" w:hAnsi="Courier New"/>
          <w:b w:val="0"/>
          <w:sz w:val="16"/>
        </w:rPr>
        <w:tab/>
        <w:tab/>
        <w:tab/>
        <w:t xml:space="preserve">не путать родительский инстанс (связан параметром с инстансом - владельцем операции - владельцем данного параметра) </w:t>
      </w:r>
      <w:r>
        <w:rPr>
          <w:rFonts w:ascii="Courier New" w:hAnsi="Courier New"/>
          <w:b w:val="0"/>
          <w:sz w:val="16"/>
        </w:rPr>
        <w:br/>
      </w:r>
      <w:r>
        <w:rPr>
          <w:rFonts w:ascii="Courier New" w:hAnsi="Courier New"/>
          <w:b w:val="0"/>
          <w:sz w:val="16"/>
        </w:rPr>
        <w:tab/>
        <w:tab/>
        <w:tab/>
        <w:t xml:space="preserve">и инстанс-операцию-параметр (регулярная реляционная иерархия) </w:t>
      </w:r>
      <w:r>
        <w:rPr>
          <w:rFonts w:ascii="Courier New" w:hAnsi="Courier New"/>
          <w:b w:val="0"/>
          <w:sz w:val="16"/>
        </w:rPr>
        <w:br/>
      </w:r>
      <w:r>
        <w:rPr>
          <w:rFonts w:ascii="Courier New" w:hAnsi="Courier New"/>
          <w:b w:val="0"/>
          <w:sz w:val="16"/>
        </w:rPr>
        <w:tab/>
        <w:tab/>
        <w:tab/>
        <w:t>хотя инстанс и операция есть в параметрах (некоторое дублирование, потому что оркестратору все передается через параметры)</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local.instance_uid = this.instance_uid/&gt;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 xml:space="preserve">, local.instance_uid) </w:t>
      </w:r>
      <w:r>
        <w:rPr>
          <w:rFonts w:ascii="Courier New" w:hAnsi="Courier New"/>
          <w:b w:val="0"/>
          <w:color w:val="0D5C73"/>
          <w:sz w:val="16"/>
        </w:rPr>
        <w:t>OR</w:t>
      </w:r>
      <w:r>
        <w:rPr>
          <w:rFonts w:ascii="Courier New" w:hAnsi="Courier New"/>
          <w:b w:val="0"/>
          <w:sz w:val="16"/>
        </w:rPr>
        <w:t xml:space="preserve"> local.instance_uid EQ </w:t>
      </w:r>
      <w:r>
        <w:rPr>
          <w:rFonts w:ascii="Courier New" w:hAnsi="Courier New"/>
          <w:b w:val="0"/>
          <w:color w:val="1E7E34"/>
          <w:sz w:val="16"/>
        </w:rPr>
        <w:t>"00000000-0000-0000-0000-000000000000"</w:t>
      </w:r>
      <w:r>
        <w:rPr>
          <w:rFonts w:ascii="Courier New" w:hAnsi="Courier New"/>
          <w:b w:val="0"/>
          <w:sz w:val="16"/>
        </w:rPr>
        <w:t>&gt;</w:t>
      </w:r>
      <w:r>
        <w:rPr>
          <w:rFonts w:ascii="Courier New" w:hAnsi="Courier New"/>
          <w:b w:val="0"/>
          <w:sz w:val="16"/>
        </w:rPr>
        <w:br/>
      </w:r>
      <w:r>
        <w:rPr>
          <w:rFonts w:ascii="Courier New" w:hAnsi="Courier New"/>
          <w:b w:val="0"/>
          <w:sz w:val="16"/>
        </w:rPr>
        <w:tab/>
        <w:tab/>
        <w:tab/>
        <w:tab/>
        <w:t>&lt;!--- тогда нам нужно найти параметр-референс и взять его значение ---&gt;</w:t>
      </w:r>
      <w:r>
        <w:rPr>
          <w:rFonts w:ascii="Courier New" w:hAnsi="Courier New"/>
          <w:b w:val="0"/>
          <w:sz w:val="16"/>
        </w:rPr>
        <w:br/>
      </w:r>
      <w:r>
        <w:rPr>
          <w:rFonts w:ascii="Courier New" w:hAnsi="Courier New"/>
          <w:b w:val="0"/>
          <w:sz w:val="16"/>
        </w:rPr>
        <w:tab/>
        <w:tab/>
        <w:tab/>
        <w:tab/>
        <w:t>&lt;!--- тот случай, когда нужно знать класс параметра и операции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"local.qRefParam"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r.svc_operation_cfs_param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svc_operation_cfs_param r</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 o </w:t>
      </w:r>
      <w:r>
        <w:rPr>
          <w:rFonts w:ascii="Courier New" w:hAnsi="Courier New"/>
          <w:b w:val="0"/>
          <w:color w:val="0D5C73"/>
          <w:sz w:val="16"/>
        </w:rPr>
        <w:t>on</w:t>
      </w:r>
      <w:r>
        <w:rPr>
          <w:rFonts w:ascii="Courier New" w:hAnsi="Courier New"/>
          <w:b w:val="0"/>
          <w:sz w:val="16"/>
        </w:rPr>
        <w:t xml:space="preserve"> (r.svc_operation_id=o.svc_operation_id)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svc_operation_cfs_param p </w:t>
      </w:r>
      <w:r>
        <w:rPr>
          <w:rFonts w:ascii="Courier New" w:hAnsi="Courier New"/>
          <w:b w:val="0"/>
          <w:color w:val="0D5C73"/>
          <w:sz w:val="16"/>
        </w:rPr>
        <w:t>on</w:t>
      </w:r>
      <w:r>
        <w:rPr>
          <w:rFonts w:ascii="Courier New" w:hAnsi="Courier New"/>
          <w:b w:val="0"/>
          <w:sz w:val="16"/>
        </w:rPr>
        <w:t xml:space="preserve"> (o.svc_operation_id=p.svc_operation_id)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p.svc_operation_cfs_param_id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#this.svc_operation_cfs_param_id#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#!isValid('integer',this.svc_operation_cfs_param_id)#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r.ref_svc_id &gt; 0</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"local.qRefParam"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structKeyExists(this.params, local.qRefParam.svc_operation_cfs_param) </w:t>
      </w:r>
      <w:r>
        <w:rPr>
          <w:rFonts w:ascii="Courier New" w:hAnsi="Courier New"/>
          <w:b w:val="0"/>
          <w:color w:val="0D5C73"/>
          <w:sz w:val="16"/>
        </w:rPr>
        <w:t>AND</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 this.params[local.qRefParam.svc_operation_cfs_param])&gt;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local.instance_uid = this.params[local.qRefParam.svc_operation_cfs_param]/&gt;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можно и более изощренно поступать, вызывая в этом цикле функцию рекурсивного поиска resourceRealm для каждого из референсных параметров, пока не найдем.</w:t>
      </w:r>
      <w:r>
        <w:rPr>
          <w:rFonts w:ascii="Courier New" w:hAnsi="Courier New"/>
          <w:b w:val="0"/>
          <w:sz w:val="16"/>
        </w:rPr>
        <w:br/>
      </w:r>
      <w:r>
        <w:rPr>
          <w:rFonts w:ascii="Courier New" w:hAnsi="Courier New"/>
          <w:b w:val="0"/>
          <w:sz w:val="16"/>
        </w:rPr>
        <w:tab/>
        <w:tab/>
        <w:tab/>
        <w:tab/>
        <w:t>но пока если видим находим в параметрах ссылку на родителя - ищем там платформу, и все ---&gt;</w:t>
      </w:r>
      <w:r>
        <w:rPr>
          <w:rFonts w:ascii="Courier New" w:hAnsi="Courier New"/>
          <w:b w:val="0"/>
          <w:sz w:val="16"/>
        </w:rPr>
        <w:br/>
      </w:r>
      <w:r>
        <w:rPr>
          <w:rFonts w:ascii="Courier New" w:hAnsi="Courier New"/>
          <w:b w:val="0"/>
          <w:sz w:val="16"/>
        </w:rPr>
        <w:tab/>
        <w:tab/>
        <w:tab/>
        <w:tab/>
        <w:t>&lt;!--- вообще идея наследования платформы кажется не очень корректной - мы же можем ссылаться на нескольких предков... и реализация тяжеловесная</w:t>
      </w:r>
      <w:r>
        <w:rPr>
          <w:rFonts w:ascii="Courier New" w:hAnsi="Courier New"/>
          <w:b w:val="0"/>
          <w:sz w:val="16"/>
        </w:rPr>
        <w:br/>
      </w:r>
      <w:r>
        <w:rPr>
          <w:rFonts w:ascii="Courier New" w:hAnsi="Courier New"/>
          <w:b w:val="0"/>
          <w:sz w:val="16"/>
        </w:rPr>
        <w:tab/>
        <w:tab/>
        <w:tab/>
        <w:tab/>
        <w:t>*** может быть, нужно метод получения платформы сделать всем инстансам, пусть сам знает, из какого параметра брать... это можно сделать конфигурируемым.</w:t>
      </w:r>
      <w:r>
        <w:rPr>
          <w:rFonts w:ascii="Courier New" w:hAnsi="Courier New"/>
          <w:b w:val="0"/>
          <w:sz w:val="16"/>
        </w:rPr>
        <w:br/>
      </w:r>
      <w:r>
        <w:rPr>
          <w:rFonts w:ascii="Courier New" w:hAnsi="Courier New"/>
          <w:b w:val="0"/>
          <w:sz w:val="16"/>
        </w:rPr>
        <w:tab/>
        <w:tab/>
        <w:tab/>
        <w:tab/>
        <w:t>в обычной жизни брать из параметра</w:t>
      </w:r>
      <w:r>
        <w:rPr>
          <w:rFonts w:ascii="Courier New" w:hAnsi="Courier New"/>
          <w:b w:val="0"/>
          <w:sz w:val="16"/>
        </w:rPr>
        <w:br/>
      </w:r>
      <w:r>
        <w:rPr>
          <w:rFonts w:ascii="Courier New" w:hAnsi="Courier New"/>
          <w:b w:val="0"/>
          <w:sz w:val="16"/>
        </w:rPr>
        <w:tab/>
        <w:tab/>
        <w:tab/>
        <w:tab/>
        <w:t>Можно сделать дополнительную фильтрацию по типу справочника (resourceRealm)</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&lt;!--- внимание! мы тут опрашиваем параметры инстанса, а не операции! ---&gt;</w:t>
      </w:r>
      <w:r>
        <w:rPr>
          <w:rFonts w:ascii="Courier New" w:hAnsi="Courier New"/>
          <w:b w:val="0"/>
          <w:sz w:val="16"/>
        </w:rPr>
        <w:br/>
      </w:r>
      <w:r>
        <w:rPr>
          <w:rFonts w:ascii="Courier New" w:hAnsi="Courier New"/>
          <w:b w:val="0"/>
          <w:sz w:val="16"/>
        </w:rPr>
        <w:tab/>
        <w:tab/>
        <w:tab/>
        <w:t>&lt;!--- *** тут возникает непонятная ссылка на себя, впрочем, она не мешает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WITH RECURSIVE r </w:t>
      </w:r>
      <w:r>
        <w:rPr>
          <w:rFonts w:ascii="Courier New" w:hAnsi="Courier New"/>
          <w:b w:val="0"/>
          <w:color w:val="0D5C73"/>
          <w:sz w:val="16"/>
        </w:rPr>
        <w:t>AS</w:t>
      </w:r>
      <w:r>
        <w:rPr>
          <w:rFonts w:ascii="Courier New" w:hAnsi="Courier New"/>
          <w:b w:val="0"/>
          <w:sz w:val="16"/>
        </w:rPr>
        <w:t xml:space="preserve"> (</w:t>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br/>
      </w:r>
      <w:r>
        <w:rPr>
          <w:rFonts w:ascii="Courier New" w:hAnsi="Courier New"/>
          <w:b w:val="0"/>
          <w:sz w:val="16"/>
        </w:rPr>
        <w:tab/>
        <w:tab/>
        <w:tab/>
        <w:tab/>
        <w:tab/>
        <w:t xml:space="preserve">1 </w:t>
      </w:r>
      <w:r>
        <w:rPr>
          <w:rFonts w:ascii="Courier New" w:hAnsi="Courier New"/>
          <w:b w:val="0"/>
          <w:color w:val="0D5C73"/>
          <w:sz w:val="16"/>
        </w:rPr>
        <w:t>AS</w:t>
      </w:r>
      <w:r>
        <w:rPr>
          <w:rFonts w:ascii="Courier New" w:hAnsi="Courier New"/>
          <w:b w:val="0"/>
          <w:sz w:val="16"/>
        </w:rPr>
        <w:t xml:space="preserve"> i</w:t>
      </w:r>
      <w:r>
        <w:rPr>
          <w:rFonts w:ascii="Courier New" w:hAnsi="Courier New"/>
          <w:b w:val="0"/>
          <w:sz w:val="16"/>
        </w:rPr>
        <w:br/>
      </w:r>
      <w:r>
        <w:rPr>
          <w:rFonts w:ascii="Courier New" w:hAnsi="Courier New"/>
          <w:b w:val="0"/>
          <w:sz w:val="16"/>
        </w:rPr>
        <w:tab/>
        <w:tab/>
        <w:tab/>
        <w:tab/>
        <w:tab/>
        <w:t>,e.display_name</w:t>
      </w:r>
      <w:r>
        <w:rPr>
          <w:rFonts w:ascii="Courier New" w:hAnsi="Courier New"/>
          <w:b w:val="0"/>
          <w:sz w:val="16"/>
        </w:rPr>
        <w:br/>
      </w:r>
      <w:r>
        <w:rPr>
          <w:rFonts w:ascii="Courier New" w:hAnsi="Courier New"/>
          <w:b w:val="0"/>
          <w:sz w:val="16"/>
        </w:rPr>
        <w:tab/>
        <w:tab/>
        <w:tab/>
        <w:tab/>
        <w:tab/>
        <w:t>,s.svc</w:t>
      </w:r>
      <w:r>
        <w:rPr>
          <w:rFonts w:ascii="Courier New" w:hAnsi="Courier New"/>
          <w:b w:val="0"/>
          <w:sz w:val="16"/>
        </w:rPr>
        <w:br/>
      </w:r>
      <w:r>
        <w:rPr>
          <w:rFonts w:ascii="Courier New" w:hAnsi="Courier New"/>
          <w:b w:val="0"/>
          <w:sz w:val="16"/>
        </w:rPr>
        <w:tab/>
        <w:tab/>
        <w:tab/>
        <w:tab/>
        <w:tab/>
        <w:t>,p.param</w:t>
      </w:r>
      <w:r>
        <w:rPr>
          <w:rFonts w:ascii="Courier New" w:hAnsi="Courier New"/>
          <w:b w:val="0"/>
          <w:sz w:val="16"/>
        </w:rPr>
        <w:br/>
      </w:r>
      <w:r>
        <w:rPr>
          <w:rFonts w:ascii="Courier New" w:hAnsi="Courier New"/>
          <w:b w:val="0"/>
          <w:sz w:val="16"/>
        </w:rPr>
        <w:tab/>
        <w:tab/>
        <w:tab/>
        <w:tab/>
        <w:tab/>
        <w:t>,p.param_value</w:t>
      </w:r>
      <w:r>
        <w:rPr>
          <w:rFonts w:ascii="Courier New" w:hAnsi="Courier New"/>
          <w:b w:val="0"/>
          <w:sz w:val="16"/>
        </w:rPr>
        <w:br/>
      </w:r>
      <w:r>
        <w:rPr>
          <w:rFonts w:ascii="Courier New" w:hAnsi="Courier New"/>
          <w:b w:val="0"/>
          <w:sz w:val="16"/>
        </w:rPr>
        <w:tab/>
        <w:tab/>
        <w:tab/>
        <w:tab/>
        <w:tab/>
        <w:t>,p.instance_uid::text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instance_cfs_param p </w:t>
      </w:r>
      <w:r>
        <w:rPr>
          <w:rFonts w:ascii="Courier New" w:hAnsi="Courier New"/>
          <w:b w:val="0"/>
          <w:color w:val="0D5C73"/>
          <w:sz w:val="16"/>
        </w:rPr>
        <w:t>on</w:t>
      </w:r>
      <w:r>
        <w:rPr>
          <w:rFonts w:ascii="Courier New" w:hAnsi="Courier New"/>
          <w:b w:val="0"/>
          <w:sz w:val="16"/>
        </w:rPr>
        <w:t xml:space="preserve"> (e.instance_uid=p.instance_uid)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instance_operation_cfs_param op </w:t>
      </w:r>
      <w:r>
        <w:rPr>
          <w:rFonts w:ascii="Courier New" w:hAnsi="Courier New"/>
          <w:b w:val="0"/>
          <w:color w:val="0D5C73"/>
          <w:sz w:val="16"/>
        </w:rPr>
        <w:t>on</w:t>
      </w:r>
      <w:r>
        <w:rPr>
          <w:rFonts w:ascii="Courier New" w:hAnsi="Courier New"/>
          <w:b w:val="0"/>
          <w:sz w:val="16"/>
        </w:rPr>
        <w:t xml:space="preserve"> (p.instance_operation_cfs_param_uid=op.instance_operation_cfs_param_uid)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svc_operation_cfs_param sp </w:t>
      </w:r>
      <w:r>
        <w:rPr>
          <w:rFonts w:ascii="Courier New" w:hAnsi="Courier New"/>
          <w:b w:val="0"/>
          <w:color w:val="0D5C73"/>
          <w:sz w:val="16"/>
        </w:rPr>
        <w:t>on</w:t>
      </w:r>
      <w:r>
        <w:rPr>
          <w:rFonts w:ascii="Courier New" w:hAnsi="Courier New"/>
          <w:b w:val="0"/>
          <w:sz w:val="16"/>
        </w:rPr>
        <w:t xml:space="preserve"> (op.svc_operation_cfs_param_id=sp.svc_operation_cfs_param_id)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rp </w:t>
      </w:r>
      <w:r>
        <w:rPr>
          <w:rFonts w:ascii="Courier New" w:hAnsi="Courier New"/>
          <w:b w:val="0"/>
          <w:color w:val="0D5C73"/>
          <w:sz w:val="16"/>
        </w:rPr>
        <w:t>on</w:t>
      </w:r>
      <w:r>
        <w:rPr>
          <w:rFonts w:ascii="Courier New" w:hAnsi="Courier New"/>
          <w:b w:val="0"/>
          <w:sz w:val="16"/>
        </w:rPr>
        <w:t xml:space="preserve"> (e.instance_uid=rp.instance_uid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 ri </w:t>
      </w:r>
      <w:r>
        <w:rPr>
          <w:rFonts w:ascii="Courier New" w:hAnsi="Courier New"/>
          <w:b w:val="0"/>
          <w:color w:val="0D5C73"/>
          <w:sz w:val="16"/>
        </w:rPr>
        <w:t>on</w:t>
      </w:r>
      <w:r>
        <w:rPr>
          <w:rFonts w:ascii="Courier New" w:hAnsi="Courier New"/>
          <w:b w:val="0"/>
          <w:sz w:val="16"/>
        </w:rPr>
        <w:t xml:space="preserve"> (rp.instance_uid=ri.instance_uid)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#local.instance_uid#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UNION</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br/>
      </w:r>
      <w:r>
        <w:rPr>
          <w:rFonts w:ascii="Courier New" w:hAnsi="Courier New"/>
          <w:b w:val="0"/>
          <w:sz w:val="16"/>
        </w:rPr>
        <w:tab/>
        <w:tab/>
        <w:tab/>
        <w:tab/>
        <w:tab/>
        <w:t xml:space="preserve">i+1 </w:t>
      </w:r>
      <w:r>
        <w:rPr>
          <w:rFonts w:ascii="Courier New" w:hAnsi="Courier New"/>
          <w:b w:val="0"/>
          <w:color w:val="0D5C73"/>
          <w:sz w:val="16"/>
        </w:rPr>
        <w:t>AS</w:t>
      </w:r>
      <w:r>
        <w:rPr>
          <w:rFonts w:ascii="Courier New" w:hAnsi="Courier New"/>
          <w:b w:val="0"/>
          <w:sz w:val="16"/>
        </w:rPr>
        <w:t xml:space="preserve"> i</w:t>
      </w:r>
      <w:r>
        <w:rPr>
          <w:rFonts w:ascii="Courier New" w:hAnsi="Courier New"/>
          <w:b w:val="0"/>
          <w:sz w:val="16"/>
        </w:rPr>
        <w:br/>
      </w:r>
      <w:r>
        <w:rPr>
          <w:rFonts w:ascii="Courier New" w:hAnsi="Courier New"/>
          <w:b w:val="0"/>
          <w:sz w:val="16"/>
        </w:rPr>
        <w:tab/>
        <w:tab/>
        <w:tab/>
        <w:tab/>
        <w:tab/>
        <w:t>,e.display_name</w:t>
      </w:r>
      <w:r>
        <w:rPr>
          <w:rFonts w:ascii="Courier New" w:hAnsi="Courier New"/>
          <w:b w:val="0"/>
          <w:sz w:val="16"/>
        </w:rPr>
        <w:br/>
      </w:r>
      <w:r>
        <w:rPr>
          <w:rFonts w:ascii="Courier New" w:hAnsi="Courier New"/>
          <w:b w:val="0"/>
          <w:sz w:val="16"/>
        </w:rPr>
        <w:tab/>
        <w:tab/>
        <w:tab/>
        <w:tab/>
        <w:tab/>
        <w:t>,s.svc</w:t>
      </w:r>
      <w:r>
        <w:rPr>
          <w:rFonts w:ascii="Courier New" w:hAnsi="Courier New"/>
          <w:b w:val="0"/>
          <w:sz w:val="16"/>
        </w:rPr>
        <w:br/>
      </w:r>
      <w:r>
        <w:rPr>
          <w:rFonts w:ascii="Courier New" w:hAnsi="Courier New"/>
          <w:b w:val="0"/>
          <w:sz w:val="16"/>
        </w:rPr>
        <w:tab/>
        <w:tab/>
        <w:tab/>
        <w:tab/>
        <w:tab/>
        <w:t>,p.param</w:t>
      </w:r>
      <w:r>
        <w:rPr>
          <w:rFonts w:ascii="Courier New" w:hAnsi="Courier New"/>
          <w:b w:val="0"/>
          <w:sz w:val="16"/>
        </w:rPr>
        <w:br/>
      </w:r>
      <w:r>
        <w:rPr>
          <w:rFonts w:ascii="Courier New" w:hAnsi="Courier New"/>
          <w:b w:val="0"/>
          <w:sz w:val="16"/>
        </w:rPr>
        <w:tab/>
        <w:tab/>
        <w:tab/>
        <w:tab/>
        <w:tab/>
        <w:t>,p.param_value</w:t>
      </w:r>
      <w:r>
        <w:rPr>
          <w:rFonts w:ascii="Courier New" w:hAnsi="Courier New"/>
          <w:b w:val="0"/>
          <w:sz w:val="16"/>
        </w:rPr>
        <w:br/>
      </w:r>
      <w:r>
        <w:rPr>
          <w:rFonts w:ascii="Courier New" w:hAnsi="Courier New"/>
          <w:b w:val="0"/>
          <w:sz w:val="16"/>
        </w:rPr>
        <w:tab/>
        <w:tab/>
        <w:tab/>
        <w:tab/>
        <w:tab/>
        <w:t>,p.instance_uid::text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instance_cfs_param p</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(p.instance_uid=e.instance_uid)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r </w:t>
      </w:r>
      <w:r>
        <w:rPr>
          <w:rFonts w:ascii="Courier New" w:hAnsi="Courier New"/>
          <w:b w:val="0"/>
          <w:color w:val="0D5C73"/>
          <w:sz w:val="16"/>
        </w:rPr>
        <w:t>on</w:t>
      </w:r>
      <w:r>
        <w:rPr>
          <w:rFonts w:ascii="Courier New" w:hAnsi="Courier New"/>
          <w:b w:val="0"/>
          <w:sz w:val="16"/>
        </w:rPr>
        <w:t xml:space="preserve"> (r.param_value=p.instance_uid::text)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r.i &lt; 10</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param, param_value </w:t>
      </w:r>
      <w:r>
        <w:rPr>
          <w:rFonts w:ascii="Courier New" w:hAnsi="Courier New"/>
          <w:b w:val="0"/>
          <w:color w:val="0D5C73"/>
          <w:sz w:val="16"/>
        </w:rPr>
        <w:t>from</w:t>
      </w:r>
      <w:r>
        <w:rPr>
          <w:rFonts w:ascii="Courier New" w:hAnsi="Courier New"/>
          <w:b w:val="0"/>
          <w:sz w:val="16"/>
        </w:rPr>
        <w:t xml:space="preserve"> r</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r.i desc</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local.qCfsParam.recordCount EQ 0&gt;</w:t>
      </w:r>
      <w:r>
        <w:rPr>
          <w:rFonts w:ascii="Courier New" w:hAnsi="Courier New"/>
          <w:b w:val="0"/>
          <w:sz w:val="16"/>
        </w:rPr>
        <w:br/>
      </w:r>
      <w:r>
        <w:rPr>
          <w:rFonts w:ascii="Courier New" w:hAnsi="Courier New"/>
          <w:b w:val="0"/>
          <w:sz w:val="16"/>
        </w:rPr>
        <w:tab/>
        <w:tab/>
        <w:tab/>
        <w:tab/>
        <w:t>&lt;!--- тогда зайдем от параметров операции (только в данном экземпляре, зависимости все должны быть уже созданы)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 xml:space="preserve">WITH RECURSIVE r </w:t>
      </w:r>
      <w:r>
        <w:rPr>
          <w:rFonts w:ascii="Courier New" w:hAnsi="Courier New"/>
          <w:b w:val="0"/>
          <w:color w:val="0D5C73"/>
          <w:sz w:val="16"/>
        </w:rPr>
        <w:t>AS</w:t>
      </w:r>
      <w:r>
        <w:rPr>
          <w:rFonts w:ascii="Courier New" w:hAnsi="Courier New"/>
          <w:b w:val="0"/>
          <w:sz w:val="16"/>
        </w:rPr>
        <w:t xml:space="preserve"> (</w:t>
        <w:tab/>
        <w:tab/>
        <w:tab/>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SELECT</w:t>
      </w:r>
      <w:r>
        <w:rPr>
          <w:rFonts w:ascii="Courier New" w:hAnsi="Courier New"/>
          <w:b w:val="0"/>
          <w:sz w:val="16"/>
        </w:rPr>
        <w:br/>
      </w:r>
      <w:r>
        <w:rPr>
          <w:rFonts w:ascii="Courier New" w:hAnsi="Courier New"/>
          <w:b w:val="0"/>
          <w:sz w:val="16"/>
        </w:rPr>
        <w:tab/>
        <w:tab/>
        <w:tab/>
        <w:tab/>
        <w:tab/>
        <w:tab/>
        <w:t xml:space="preserve">1 </w:t>
      </w:r>
      <w:r>
        <w:rPr>
          <w:rFonts w:ascii="Courier New" w:hAnsi="Courier New"/>
          <w:b w:val="0"/>
          <w:color w:val="0D5C73"/>
          <w:sz w:val="16"/>
        </w:rPr>
        <w:t>AS</w:t>
      </w:r>
      <w:r>
        <w:rPr>
          <w:rFonts w:ascii="Courier New" w:hAnsi="Courier New"/>
          <w:b w:val="0"/>
          <w:sz w:val="16"/>
        </w:rPr>
        <w:t xml:space="preserve"> i</w:t>
      </w:r>
      <w:r>
        <w:rPr>
          <w:rFonts w:ascii="Courier New" w:hAnsi="Courier New"/>
          <w:b w:val="0"/>
          <w:sz w:val="16"/>
        </w:rPr>
        <w:br/>
      </w:r>
      <w:r>
        <w:rPr>
          <w:rFonts w:ascii="Courier New" w:hAnsi="Courier New"/>
          <w:b w:val="0"/>
          <w:sz w:val="16"/>
        </w:rPr>
        <w:tab/>
        <w:tab/>
        <w:tab/>
        <w:tab/>
        <w:tab/>
        <w:tab/>
        <w:t>,e.display_name</w:t>
      </w:r>
      <w:r>
        <w:rPr>
          <w:rFonts w:ascii="Courier New" w:hAnsi="Courier New"/>
          <w:b w:val="0"/>
          <w:sz w:val="16"/>
        </w:rPr>
        <w:br/>
      </w:r>
      <w:r>
        <w:rPr>
          <w:rFonts w:ascii="Courier New" w:hAnsi="Courier New"/>
          <w:b w:val="0"/>
          <w:sz w:val="16"/>
        </w:rPr>
        <w:tab/>
        <w:tab/>
        <w:tab/>
        <w:tab/>
        <w:tab/>
        <w:tab/>
        <w:t>,s.svc</w:t>
      </w:r>
      <w:r>
        <w:rPr>
          <w:rFonts w:ascii="Courier New" w:hAnsi="Courier New"/>
          <w:b w:val="0"/>
          <w:sz w:val="16"/>
        </w:rPr>
        <w:br/>
      </w:r>
      <w:r>
        <w:rPr>
          <w:rFonts w:ascii="Courier New" w:hAnsi="Courier New"/>
          <w:b w:val="0"/>
          <w:sz w:val="16"/>
        </w:rPr>
        <w:tab/>
        <w:tab/>
        <w:tab/>
        <w:tab/>
        <w:tab/>
        <w:tab/>
        <w:t xml:space="preserve">,sp.svc_operation_cfs_param </w:t>
      </w:r>
      <w:r>
        <w:rPr>
          <w:rFonts w:ascii="Courier New" w:hAnsi="Courier New"/>
          <w:b w:val="0"/>
          <w:color w:val="0D5C73"/>
          <w:sz w:val="16"/>
        </w:rPr>
        <w:t>as</w:t>
      </w:r>
      <w:r>
        <w:rPr>
          <w:rFonts w:ascii="Courier New" w:hAnsi="Courier New"/>
          <w:b w:val="0"/>
          <w:sz w:val="16"/>
        </w:rPr>
        <w:t xml:space="preserve"> param</w:t>
      </w:r>
      <w:r>
        <w:rPr>
          <w:rFonts w:ascii="Courier New" w:hAnsi="Courier New"/>
          <w:b w:val="0"/>
          <w:sz w:val="16"/>
        </w:rPr>
        <w:br/>
      </w:r>
      <w:r>
        <w:rPr>
          <w:rFonts w:ascii="Courier New" w:hAnsi="Courier New"/>
          <w:b w:val="0"/>
          <w:sz w:val="16"/>
        </w:rPr>
        <w:tab/>
        <w:tab/>
        <w:tab/>
        <w:tab/>
        <w:tab/>
        <w:tab/>
        <w:t>,p.param_value::text</w:t>
      </w:r>
      <w:r>
        <w:rPr>
          <w:rFonts w:ascii="Courier New" w:hAnsi="Courier New"/>
          <w:b w:val="0"/>
          <w:sz w:val="16"/>
        </w:rPr>
        <w:br/>
      </w:r>
      <w:r>
        <w:rPr>
          <w:rFonts w:ascii="Courier New" w:hAnsi="Courier New"/>
          <w:b w:val="0"/>
          <w:sz w:val="16"/>
        </w:rPr>
        <w:tab/>
        <w:tab/>
        <w:tab/>
        <w:tab/>
        <w:tab/>
        <w:tab/>
        <w:t>,o.instance_uid::text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FROM</w:t>
      </w:r>
      <w:r>
        <w:rPr>
          <w:rFonts w:ascii="Courier New" w:hAnsi="Courier New"/>
          <w:b w:val="0"/>
          <w:sz w:val="16"/>
        </w:rPr>
        <w:t xml:space="preserve"> instance e</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(e.instance_uid=o.instance_uid </w:t>
      </w:r>
      <w:r>
        <w:rPr>
          <w:rFonts w:ascii="Courier New" w:hAnsi="Courier New"/>
          <w:b w:val="0"/>
          <w:color w:val="0D5C73"/>
          <w:sz w:val="16"/>
        </w:rPr>
        <w:t>AND</w:t>
      </w:r>
      <w:r>
        <w:rPr>
          <w:rFonts w:ascii="Courier New" w:hAnsi="Courier New"/>
          <w:b w:val="0"/>
          <w:sz w:val="16"/>
        </w:rPr>
        <w:t xml:space="preserve"> o.operation=</w:t>
      </w:r>
      <w:r>
        <w:rPr>
          <w:rFonts w:ascii="Courier New" w:hAnsi="Courier New"/>
          <w:b w:val="0"/>
          <w:color w:val="1E7E34"/>
          <w:sz w:val="16"/>
        </w:rPr>
        <w:t>'create'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instance_operation_cfs_param p </w:t>
      </w:r>
      <w:r>
        <w:rPr>
          <w:rFonts w:ascii="Courier New" w:hAnsi="Courier New"/>
          <w:b w:val="0"/>
          <w:color w:val="0D5C73"/>
          <w:sz w:val="16"/>
        </w:rPr>
        <w:t>on</w:t>
      </w:r>
      <w:r>
        <w:rPr>
          <w:rFonts w:ascii="Courier New" w:hAnsi="Courier New"/>
          <w:b w:val="0"/>
          <w:sz w:val="16"/>
        </w:rPr>
        <w:t xml:space="preserve"> (o.instance_operation_uid=p.instance_operation_uid)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tab/>
        <w:tab/>
        <w:tab/>
        <w:t>--</w:t>
      </w:r>
      <w:r>
        <w:rPr>
          <w:rFonts w:ascii="Courier New" w:hAnsi="Courier New"/>
          <w:b w:val="0"/>
          <w:color w:val="0D5C73"/>
          <w:sz w:val="16"/>
        </w:rPr>
        <w:t>JOIN</w:t>
      </w:r>
      <w:r>
        <w:rPr>
          <w:rFonts w:ascii="Courier New" w:hAnsi="Courier New"/>
          <w:b w:val="0"/>
          <w:sz w:val="16"/>
        </w:rPr>
        <w:t xml:space="preserve"> instance_operation_cfs_param op </w:t>
      </w:r>
      <w:r>
        <w:rPr>
          <w:rFonts w:ascii="Courier New" w:hAnsi="Courier New"/>
          <w:b w:val="0"/>
          <w:color w:val="0D5C73"/>
          <w:sz w:val="16"/>
        </w:rPr>
        <w:t>on</w:t>
      </w:r>
      <w:r>
        <w:rPr>
          <w:rFonts w:ascii="Courier New" w:hAnsi="Courier New"/>
          <w:b w:val="0"/>
          <w:sz w:val="16"/>
        </w:rPr>
        <w:t xml:space="preserve"> (p.instance_operation_cfs_param_uid=op.instance_operation_cfs_param_uid)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svc_operation_cfs_param sp </w:t>
      </w:r>
      <w:r>
        <w:rPr>
          <w:rFonts w:ascii="Courier New" w:hAnsi="Courier New"/>
          <w:b w:val="0"/>
          <w:color w:val="0D5C73"/>
          <w:sz w:val="16"/>
        </w:rPr>
        <w:t>on</w:t>
      </w:r>
      <w:r>
        <w:rPr>
          <w:rFonts w:ascii="Courier New" w:hAnsi="Courier New"/>
          <w:b w:val="0"/>
          <w:sz w:val="16"/>
        </w:rPr>
        <w:t xml:space="preserve"> (p.svc_operation_cfs_param_id=sp.svc_operation_cfs_param_id </w:t>
      </w:r>
      <w:r>
        <w:rPr>
          <w:rFonts w:ascii="Courier New" w:hAnsi="Courier New"/>
          <w:b w:val="0"/>
          <w:color w:val="0D5C73"/>
          <w:sz w:val="16"/>
        </w:rPr>
        <w:t>AND</w:t>
      </w:r>
      <w:r>
        <w:rPr>
          <w:rFonts w:ascii="Courier New" w:hAnsi="Courier New"/>
          <w:b w:val="0"/>
          <w:sz w:val="16"/>
        </w:rPr>
        <w:t xml:space="preserve"> sp.ref_svc_id &gt; 0)</w:t>
      </w:r>
      <w:r>
        <w:rPr>
          <w:rFonts w:ascii="Courier New" w:hAnsi="Courier New"/>
          <w:b w:val="0"/>
          <w:sz w:val="16"/>
        </w:rPr>
        <w:br/>
      </w:r>
      <w:r>
        <w:rPr>
          <w:rFonts w:ascii="Courier New" w:hAnsi="Courier New"/>
          <w:b w:val="0"/>
          <w:sz w:val="16"/>
        </w:rPr>
        <w:tab/>
        <w:tab/>
        <w:tab/>
        <w:tab/>
        <w:tab/>
        <w:tab/>
        <w:t>--</w:t>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instance_cfs_param rp </w:t>
      </w:r>
      <w:r>
        <w:rPr>
          <w:rFonts w:ascii="Courier New" w:hAnsi="Courier New"/>
          <w:b w:val="0"/>
          <w:color w:val="0D5C73"/>
          <w:sz w:val="16"/>
        </w:rPr>
        <w:t>on</w:t>
      </w:r>
      <w:r>
        <w:rPr>
          <w:rFonts w:ascii="Courier New" w:hAnsi="Courier New"/>
          <w:b w:val="0"/>
          <w:sz w:val="16"/>
        </w:rPr>
        <w:t xml:space="preserve"> (e.instance_uid=rp.instance_uid )</w:t>
      </w:r>
      <w:r>
        <w:rPr>
          <w:rFonts w:ascii="Courier New" w:hAnsi="Courier New"/>
          <w:b w:val="0"/>
          <w:sz w:val="16"/>
        </w:rPr>
        <w:br/>
      </w:r>
      <w:r>
        <w:rPr>
          <w:rFonts w:ascii="Courier New" w:hAnsi="Courier New"/>
          <w:b w:val="0"/>
          <w:sz w:val="16"/>
        </w:rPr>
        <w:tab/>
        <w:tab/>
        <w:tab/>
        <w:tab/>
        <w:tab/>
        <w:tab/>
        <w:t>--</w:t>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 ri </w:t>
      </w:r>
      <w:r>
        <w:rPr>
          <w:rFonts w:ascii="Courier New" w:hAnsi="Courier New"/>
          <w:b w:val="0"/>
          <w:color w:val="0D5C73"/>
          <w:sz w:val="16"/>
        </w:rPr>
        <w:t>on</w:t>
      </w:r>
      <w:r>
        <w:rPr>
          <w:rFonts w:ascii="Courier New" w:hAnsi="Courier New"/>
          <w:b w:val="0"/>
          <w:sz w:val="16"/>
        </w:rPr>
        <w:t xml:space="preserve"> (rp.instance_uid=ri.instance_uid)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#local.instance_uid#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UNION</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SELECT</w:t>
      </w:r>
      <w:r>
        <w:rPr>
          <w:rFonts w:ascii="Courier New" w:hAnsi="Courier New"/>
          <w:b w:val="0"/>
          <w:sz w:val="16"/>
        </w:rPr>
        <w:br/>
      </w:r>
      <w:r>
        <w:rPr>
          <w:rFonts w:ascii="Courier New" w:hAnsi="Courier New"/>
          <w:b w:val="0"/>
          <w:sz w:val="16"/>
        </w:rPr>
        <w:tab/>
        <w:tab/>
        <w:tab/>
        <w:tab/>
        <w:tab/>
        <w:tab/>
        <w:t xml:space="preserve">i+1 </w:t>
      </w:r>
      <w:r>
        <w:rPr>
          <w:rFonts w:ascii="Courier New" w:hAnsi="Courier New"/>
          <w:b w:val="0"/>
          <w:color w:val="0D5C73"/>
          <w:sz w:val="16"/>
        </w:rPr>
        <w:t>AS</w:t>
      </w:r>
      <w:r>
        <w:rPr>
          <w:rFonts w:ascii="Courier New" w:hAnsi="Courier New"/>
          <w:b w:val="0"/>
          <w:sz w:val="16"/>
        </w:rPr>
        <w:t xml:space="preserve"> i</w:t>
      </w:r>
      <w:r>
        <w:rPr>
          <w:rFonts w:ascii="Courier New" w:hAnsi="Courier New"/>
          <w:b w:val="0"/>
          <w:sz w:val="16"/>
        </w:rPr>
        <w:br/>
      </w:r>
      <w:r>
        <w:rPr>
          <w:rFonts w:ascii="Courier New" w:hAnsi="Courier New"/>
          <w:b w:val="0"/>
          <w:sz w:val="16"/>
        </w:rPr>
        <w:tab/>
        <w:tab/>
        <w:tab/>
        <w:tab/>
        <w:tab/>
        <w:tab/>
        <w:t>,e.display_name</w:t>
      </w:r>
      <w:r>
        <w:rPr>
          <w:rFonts w:ascii="Courier New" w:hAnsi="Courier New"/>
          <w:b w:val="0"/>
          <w:sz w:val="16"/>
        </w:rPr>
        <w:br/>
      </w:r>
      <w:r>
        <w:rPr>
          <w:rFonts w:ascii="Courier New" w:hAnsi="Courier New"/>
          <w:b w:val="0"/>
          <w:sz w:val="16"/>
        </w:rPr>
        <w:tab/>
        <w:tab/>
        <w:tab/>
        <w:tab/>
        <w:tab/>
        <w:tab/>
        <w:t>,s.svc</w:t>
      </w:r>
      <w:r>
        <w:rPr>
          <w:rFonts w:ascii="Courier New" w:hAnsi="Courier New"/>
          <w:b w:val="0"/>
          <w:sz w:val="16"/>
        </w:rPr>
        <w:br/>
      </w:r>
      <w:r>
        <w:rPr>
          <w:rFonts w:ascii="Courier New" w:hAnsi="Courier New"/>
          <w:b w:val="0"/>
          <w:sz w:val="16"/>
        </w:rPr>
        <w:tab/>
        <w:tab/>
        <w:tab/>
        <w:tab/>
        <w:tab/>
        <w:tab/>
        <w:t>,p.param</w:t>
      </w:r>
      <w:r>
        <w:rPr>
          <w:rFonts w:ascii="Courier New" w:hAnsi="Courier New"/>
          <w:b w:val="0"/>
          <w:sz w:val="16"/>
        </w:rPr>
        <w:br/>
      </w:r>
      <w:r>
        <w:rPr>
          <w:rFonts w:ascii="Courier New" w:hAnsi="Courier New"/>
          <w:b w:val="0"/>
          <w:sz w:val="16"/>
        </w:rPr>
        <w:tab/>
        <w:tab/>
        <w:tab/>
        <w:tab/>
        <w:tab/>
        <w:tab/>
        <w:t>,p.param_value</w:t>
      </w:r>
      <w:r>
        <w:rPr>
          <w:rFonts w:ascii="Courier New" w:hAnsi="Courier New"/>
          <w:b w:val="0"/>
          <w:sz w:val="16"/>
        </w:rPr>
        <w:br/>
      </w:r>
      <w:r>
        <w:rPr>
          <w:rFonts w:ascii="Courier New" w:hAnsi="Courier New"/>
          <w:b w:val="0"/>
          <w:sz w:val="16"/>
        </w:rPr>
        <w:tab/>
        <w:tab/>
        <w:tab/>
        <w:tab/>
        <w:tab/>
        <w:tab/>
        <w:t>,p.instance_uid::text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FROM</w:t>
      </w:r>
      <w:r>
        <w:rPr>
          <w:rFonts w:ascii="Courier New" w:hAnsi="Courier New"/>
          <w:b w:val="0"/>
          <w:sz w:val="16"/>
        </w:rPr>
        <w:t xml:space="preserve"> instance_cfs_param p</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(p.instance_uid=e.instance_uid)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JOIN</w:t>
      </w:r>
      <w:r>
        <w:rPr>
          <w:rFonts w:ascii="Courier New" w:hAnsi="Courier New"/>
          <w:b w:val="0"/>
          <w:sz w:val="16"/>
        </w:rPr>
        <w:t xml:space="preserve"> r </w:t>
      </w:r>
      <w:r>
        <w:rPr>
          <w:rFonts w:ascii="Courier New" w:hAnsi="Courier New"/>
          <w:b w:val="0"/>
          <w:color w:val="0D5C73"/>
          <w:sz w:val="16"/>
        </w:rPr>
        <w:t>on</w:t>
      </w:r>
      <w:r>
        <w:rPr>
          <w:rFonts w:ascii="Courier New" w:hAnsi="Courier New"/>
          <w:b w:val="0"/>
          <w:sz w:val="16"/>
        </w:rPr>
        <w:t xml:space="preserve"> (r.param_value=p.instance_uid::text)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WHERE</w:t>
      </w:r>
      <w:r>
        <w:rPr>
          <w:rFonts w:ascii="Courier New" w:hAnsi="Courier New"/>
          <w:b w:val="0"/>
          <w:sz w:val="16"/>
        </w:rPr>
        <w:t xml:space="preserve"> r.i &lt; 10</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param, param_value </w:t>
      </w:r>
      <w:r>
        <w:rPr>
          <w:rFonts w:ascii="Courier New" w:hAnsi="Courier New"/>
          <w:b w:val="0"/>
          <w:color w:val="0D5C73"/>
          <w:sz w:val="16"/>
        </w:rPr>
        <w:t>from</w:t>
      </w:r>
      <w:r>
        <w:rPr>
          <w:rFonts w:ascii="Courier New" w:hAnsi="Courier New"/>
          <w:b w:val="0"/>
          <w:sz w:val="16"/>
        </w:rPr>
        <w:t xml:space="preserve"> r</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r.i desc</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local.qCfsParam.param EQ </w:t>
      </w:r>
      <w:r>
        <w:rPr>
          <w:rFonts w:ascii="Courier New" w:hAnsi="Courier New"/>
          <w:b w:val="0"/>
          <w:color w:val="1E7E34"/>
          <w:sz w:val="16"/>
        </w:rPr>
        <w:t>"resourceRealm"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local.qCfsParam.param_value/&gt;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"Resource Realm Not Found"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"getCfsParam"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"subparam"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required=false/&gt;</w:t>
      </w:r>
      <w:r>
        <w:rPr>
          <w:rFonts w:ascii="Courier New" w:hAnsi="Courier New"/>
          <w:b w:val="0"/>
          <w:sz w:val="16"/>
        </w:rPr>
        <w:br/>
      </w:r>
      <w:r>
        <w:rPr>
          <w:rFonts w:ascii="Courier New" w:hAnsi="Courier New"/>
          <w:b w:val="0"/>
          <w:sz w:val="16"/>
        </w:rPr>
        <w:tab/>
        <w:tab/>
        <w:t>&lt;!--- Секретность игнорируется. Все секреты доступны, как есть ---&gt;</w:t>
      </w:r>
      <w:r>
        <w:rPr>
          <w:rFonts w:ascii="Courier New" w:hAnsi="Courier New"/>
          <w:b w:val="0"/>
          <w:sz w:val="16"/>
        </w:rPr>
        <w:br/>
      </w:r>
      <w:r>
        <w:rPr>
          <w:rFonts w:ascii="Courier New" w:hAnsi="Courier New"/>
          <w:b w:val="0"/>
          <w:sz w:val="16"/>
        </w:rPr>
        <w:tab/>
        <w:tab/>
        <w:t>&lt;!--- правда, мы тут можем работать только с сохраненными параметрами. Можем попробовать полагаться на правило: зависимые параметры всегда позже (не факт, что это получится при конкурентном сохранении) ---&gt;</w:t>
      </w:r>
      <w:r>
        <w:rPr>
          <w:rFonts w:ascii="Courier New" w:hAnsi="Courier New"/>
          <w:b w:val="0"/>
          <w:sz w:val="16"/>
        </w:rPr>
        <w:br/>
      </w:r>
      <w:r>
        <w:rPr>
          <w:rFonts w:ascii="Courier New" w:hAnsi="Courier New"/>
          <w:b w:val="0"/>
          <w:sz w:val="16"/>
        </w:rPr>
        <w:tab/>
        <w:tab/>
        <w:t>&lt;!--- проблема: нам нужен тут instance_operation_uid, но таскать его в аргументах по всей цепочке вызовов неудобно. Если бы это у нас был метод CFS параметра, все было бы просто - это у нас поле параметра ---&gt;</w:t>
      </w:r>
      <w:r>
        <w:rPr>
          <w:rFonts w:ascii="Courier New" w:hAnsi="Courier New"/>
          <w:b w:val="0"/>
          <w:sz w:val="16"/>
        </w:rPr>
        <w:br/>
      </w:r>
      <w:r>
        <w:rPr>
          <w:rFonts w:ascii="Courier New" w:hAnsi="Courier New"/>
          <w:b w:val="0"/>
          <w:sz w:val="16"/>
        </w:rPr>
        <w:tab/>
        <w:tab/>
        <w:t>&lt;!--- ошибка: в строке параметров у нас ключ param.subparam, а в аргументах он разобран по частям</w:t>
      </w:r>
      <w:r>
        <w:rPr>
          <w:rFonts w:ascii="Courier New" w:hAnsi="Courier New"/>
          <w:b w:val="0"/>
          <w:sz w:val="16"/>
        </w:rPr>
        <w:br/>
      </w:r>
      <w:r>
        <w:rPr>
          <w:rFonts w:ascii="Courier New" w:hAnsi="Courier New"/>
          <w:b w:val="0"/>
          <w:sz w:val="16"/>
        </w:rPr>
        <w:tab/>
        <w:tab/>
        <w:t>при этом мы ожидаем в параметрах структуру paramName:{subparamName:subparamValue}</w:t>
      </w:r>
      <w:r>
        <w:rPr>
          <w:rFonts w:ascii="Courier New" w:hAnsi="Courier New"/>
          <w:b w:val="0"/>
          <w:sz w:val="16"/>
        </w:rPr>
        <w:br/>
      </w:r>
      <w:r>
        <w:rPr>
          <w:rFonts w:ascii="Courier New" w:hAnsi="Courier New"/>
          <w:b w:val="0"/>
          <w:sz w:val="16"/>
        </w:rPr>
        <w:tab/>
        <w:tab/>
        <w:t>но почему не находим в сохраненных? возможно такое совпадение, что в сценарии у нас как раз надо выбрать svcId а они не ---&gt;</w:t>
      </w:r>
      <w:r>
        <w:rPr>
          <w:rFonts w:ascii="Courier New" w:hAnsi="Courier New"/>
          <w:b w:val="0"/>
          <w:sz w:val="16"/>
        </w:rPr>
        <w:br/>
      </w:r>
      <w:r>
        <w:rPr>
          <w:rFonts w:ascii="Courier New" w:hAnsi="Courier New"/>
          <w:b w:val="0"/>
          <w:sz w:val="16"/>
        </w:rPr>
        <w:tab/>
        <w:tab/>
        <w:t>&lt;!--- {</w:t>
      </w:r>
      <w:r>
        <w:rPr>
          <w:rFonts w:ascii="Courier New" w:hAnsi="Courier New"/>
          <w:b w:val="0"/>
          <w:color w:val="1E7E34"/>
          <w:sz w:val="16"/>
        </w:rPr>
        <w:t>"startupConfiguration"</w:t>
      </w:r>
      <w:r>
        <w:rPr>
          <w:rFonts w:ascii="Courier New" w:hAnsi="Courier New"/>
          <w:b w:val="0"/>
          <w:sz w:val="16"/>
        </w:rPr>
        <w:t>:{</w:t>
      </w:r>
      <w:r>
        <w:rPr>
          <w:rFonts w:ascii="Courier New" w:hAnsi="Courier New"/>
          <w:b w:val="0"/>
          <w:color w:val="1E7E34"/>
          <w:sz w:val="16"/>
        </w:rPr>
        <w:t>"vdcUid"</w:t>
      </w:r>
      <w:r>
        <w:rPr>
          <w:rFonts w:ascii="Courier New" w:hAnsi="Courier New"/>
          <w:b w:val="0"/>
          <w:sz w:val="16"/>
        </w:rPr>
        <w:t>:</w:t>
      </w:r>
      <w:r>
        <w:rPr>
          <w:rFonts w:ascii="Courier New" w:hAnsi="Courier New"/>
          <w:b w:val="0"/>
          <w:color w:val="1E7E34"/>
          <w:sz w:val="16"/>
        </w:rPr>
        <w:t>"ea81db31-2197-407d-b32b-e60577c2671c"</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structKeyExists(this.params,arguments.param)&gt;&lt;!--- </w:t>
      </w:r>
      <w:r>
        <w:rPr>
          <w:rFonts w:ascii="Courier New" w:hAnsi="Courier New"/>
          <w:b w:val="0"/>
          <w:color w:val="0D5C73"/>
          <w:sz w:val="16"/>
        </w:rPr>
        <w:t>AND</w:t>
      </w:r>
      <w:r>
        <w:rPr>
          <w:rFonts w:ascii="Courier New" w:hAnsi="Courier New"/>
          <w:b w:val="0"/>
          <w:sz w:val="16"/>
        </w:rPr>
        <w:t xml:space="preserve"> len(this.params[arguments.param]) ---&gt;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"subparam"</w:t>
      </w:r>
      <w:r>
        <w:rPr>
          <w:rFonts w:ascii="Courier New" w:hAnsi="Courier New"/>
          <w:b w:val="0"/>
          <w:sz w:val="16"/>
        </w:rPr>
        <w:t>)&gt;&lt;!--- *** не изящно, но просто и понятно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(this.params[arguments.param])[arguments.subparam]/&gt;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 xml:space="preserve">&gt;this.params[arguments.param] </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this.params[arguments.param]/&gt;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&lt;!--- не нашли параметра в запросе, ищем в сохраненных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p.param_value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 </w:t>
      </w:r>
      <w:r>
        <w:rPr>
          <w:rFonts w:ascii="Courier New" w:hAnsi="Courier New"/>
          <w:b w:val="0"/>
          <w:color w:val="0D5C73"/>
          <w:sz w:val="16"/>
        </w:rPr>
        <w:t>on</w:t>
      </w:r>
      <w:r>
        <w:rPr>
          <w:rFonts w:ascii="Courier New" w:hAnsi="Courier New"/>
          <w:b w:val="0"/>
          <w:sz w:val="16"/>
        </w:rPr>
        <w:t xml:space="preserve"> (p.svc_operation_cfs_param_id = s.svc_operation_cfs_param_id)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p.instance_operation_uid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#this.instance_operation_uid#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#!isValid('guid',this.instance_operation_uid)#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s.svc_operation_cfs_param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structKeyExists(arguments,</w:t>
      </w:r>
      <w:r>
        <w:rPr>
          <w:rFonts w:ascii="Courier New" w:hAnsi="Courier New"/>
          <w:b w:val="0"/>
          <w:color w:val="1E7E34"/>
          <w:sz w:val="16"/>
        </w:rPr>
        <w:t>"subparam"</w:t>
      </w:r>
      <w:r>
        <w:rPr>
          <w:rFonts w:ascii="Courier New" w:hAnsi="Courier New"/>
          <w:b w:val="0"/>
          <w:sz w:val="16"/>
        </w:rPr>
        <w:t>)&gt;&lt;!--- *** не изящно, но просто и понятно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value = deserializeJson(local.qCfsParam.param_value)/&gt;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isStruct(value) </w:t>
      </w:r>
      <w:r>
        <w:rPr>
          <w:rFonts w:ascii="Courier New" w:hAnsi="Courier New"/>
          <w:b w:val="0"/>
          <w:color w:val="0D5C73"/>
          <w:sz w:val="16"/>
        </w:rPr>
        <w:t>AND</w:t>
      </w:r>
      <w:r>
        <w:rPr>
          <w:rFonts w:ascii="Courier New" w:hAnsi="Courier New"/>
          <w:b w:val="0"/>
          <w:sz w:val="16"/>
        </w:rPr>
        <w:t xml:space="preserve"> structKeyExists(value, arguments.subparam)&gt;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value[arguments.subparam]/&gt;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/&gt;&lt;!--- *** а надо выбросить 404 ---&gt;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local.qCfsParam.param_value/&gt;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cfcatch.message/&gt;&lt;!--- халява, для упрощения диагностики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"getValueFromStruct"</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"path"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structGet(</w:t>
      </w:r>
      <w:r>
        <w:rPr>
          <w:rFonts w:ascii="Courier New" w:hAnsi="Courier New"/>
          <w:b w:val="0"/>
          <w:color w:val="1E7E34"/>
          <w:sz w:val="16"/>
        </w:rPr>
        <w:t>"arguments.struct.#arguments.path#"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можно ожидать ошибки, если по указанному пути расположена не структура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cfcatch.message/&gt;&lt;!--- халява, для упрощения диагностики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"getStringFromStruct"</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"returns scalar"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"path"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value = getValueFromStruct(arguments.struct,arguments.path)/&gt;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isStruct(value) </w:t>
      </w:r>
      <w:r>
        <w:rPr>
          <w:rFonts w:ascii="Courier New" w:hAnsi="Courier New"/>
          <w:b w:val="0"/>
          <w:color w:val="0D5C73"/>
          <w:sz w:val="16"/>
        </w:rPr>
        <w:t>OR</w:t>
      </w:r>
      <w:r>
        <w:rPr>
          <w:rFonts w:ascii="Courier New" w:hAnsi="Courier New"/>
          <w:b w:val="0"/>
          <w:sz w:val="16"/>
        </w:rPr>
        <w:t xml:space="preserve"> isArray(value)&gt;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serializeJson(value)/&gt;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toString(value)/&gt;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"getKeyListFromStruct"</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"returns list"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"path"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structKeyList(structGet(</w:t>
      </w:r>
      <w:r>
        <w:rPr>
          <w:rFonts w:ascii="Courier New" w:hAnsi="Courier New"/>
          <w:b w:val="0"/>
          <w:color w:val="1E7E34"/>
          <w:sz w:val="16"/>
        </w:rPr>
        <w:t>"arguments.struct.#arguments.path#"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можно ожидать ошибки, если по указанному пути расположена не структура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&lt;cfrethrow</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"#cfcatch.message# #cfcatch.detail#"</w:t>
      </w:r>
      <w:r>
        <w:rPr>
          <w:rFonts w:ascii="Courier New" w:hAnsi="Courier New"/>
          <w:b w:val="0"/>
          <w:sz w:val="16"/>
        </w:rPr>
        <w:t>/&gt;&lt;!--- халява, для упрощения диагностики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"getArrayAsListFromStruct"</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"returns list"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"path"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arrayToList(structGet(</w:t>
      </w:r>
      <w:r>
        <w:rPr>
          <w:rFonts w:ascii="Courier New" w:hAnsi="Courier New"/>
          <w:b w:val="0"/>
          <w:color w:val="1E7E34"/>
          <w:sz w:val="16"/>
        </w:rPr>
        <w:t>"arguments.struct.#arguments.path#"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можно ожидать ошибки, если по указанному пути расположена не структура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&lt;cfrethrow</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"#cfcatch.message# #cfcatch.detail#"</w:t>
      </w:r>
      <w:r>
        <w:rPr>
          <w:rFonts w:ascii="Courier New" w:hAnsi="Courier New"/>
          <w:b w:val="0"/>
          <w:sz w:val="16"/>
        </w:rPr>
        <w:t>/&gt;&lt;!--- халява, для упрощения диагностики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"getInstanceState"</w:t>
      </w:r>
      <w:r>
        <w:rPr>
          <w:rFonts w:ascii="Courier New" w:hAnsi="Courier New"/>
          <w:b w:val="0"/>
          <w:sz w:val="16"/>
        </w:rPr>
        <w:t xml:space="preserve"> returntype=</w:t>
      </w:r>
      <w:r>
        <w:rPr>
          <w:rFonts w:ascii="Courier New" w:hAnsi="Courier New"/>
          <w:b w:val="0"/>
          <w:color w:val="1E7E34"/>
          <w:sz w:val="16"/>
        </w:rPr>
        <w:t>"struct"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default=</w:t>
      </w:r>
      <w:r>
        <w:rPr>
          <w:rFonts w:ascii="Courier New" w:hAnsi="Courier New"/>
          <w:b w:val="0"/>
          <w:color w:val="6F3178"/>
          <w:sz w:val="16"/>
        </w:rPr>
        <w:t>#this.instance_uid#</w:t>
      </w:r>
      <w:r>
        <w:rPr>
          <w:rFonts w:ascii="Courier New" w:hAnsi="Courier New"/>
          <w:b w:val="0"/>
          <w:sz w:val="16"/>
        </w:rPr>
        <w:t>/&gt;&lt;!--- type=</w:t>
      </w:r>
      <w:r>
        <w:rPr>
          <w:rFonts w:ascii="Courier New" w:hAnsi="Courier New"/>
          <w:b w:val="0"/>
          <w:color w:val="1E7E34"/>
          <w:sz w:val="16"/>
        </w:rPr>
        <w:t>"guid"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,arguments.instanceUid)&gt;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{}/&gt;&lt;!--- иначе при неопределенном параметре мы получаем исключение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w:t>
      </w:r>
      <w:r>
        <w:rPr>
          <w:rFonts w:ascii="Courier New" w:hAnsi="Courier New"/>
          <w:b w:val="0"/>
          <w:sz w:val="16"/>
        </w:rPr>
        <w:t xml:space="preserve"> datasource=</w:t>
      </w:r>
      <w:r>
        <w:rPr>
          <w:rFonts w:ascii="Courier New" w:hAnsi="Courier New"/>
          <w:b w:val="0"/>
          <w:color w:val="1E7E34"/>
          <w:sz w:val="16"/>
        </w:rPr>
        <w:t>"cmdb"</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g.instance_state_uid, g.version, g.dt_state, g.instance_data, g.is_test, g.instance_uid</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 g</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g.instance_uid=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g.version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structConfig = deserializeJson(local.qInstance.instance_data)/&gt;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"error"</w:t>
      </w:r>
      <w:r>
        <w:rPr>
          <w:rFonts w:ascii="Courier New" w:hAnsi="Courier New"/>
          <w:b w:val="0"/>
          <w:sz w:val="16"/>
        </w:rPr>
        <w:t>:</w:t>
      </w:r>
      <w:r>
        <w:rPr>
          <w:rFonts w:ascii="Courier New" w:hAnsi="Courier New"/>
          <w:b w:val="0"/>
          <w:color w:val="1E7E34"/>
          <w:sz w:val="16"/>
        </w:rPr>
        <w:t>"error parsing state"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isEmpty(structConfig)&gt;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structConfig/&gt;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"getResourceRealmConfig"</w:t>
      </w:r>
      <w:r>
        <w:rPr>
          <w:rFonts w:ascii="Courier New" w:hAnsi="Courier New"/>
          <w:b w:val="0"/>
          <w:sz w:val="16"/>
        </w:rPr>
        <w:t xml:space="preserve"> returntype=</w:t>
      </w:r>
      <w:r>
        <w:rPr>
          <w:rFonts w:ascii="Courier New" w:hAnsi="Courier New"/>
          <w:b w:val="0"/>
          <w:color w:val="1E7E34"/>
          <w:sz w:val="16"/>
        </w:rPr>
        <w:t>"struct"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"resourceRealm"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6F3178"/>
          <w:sz w:val="16"/>
        </w:rPr>
        <w:t>#getResourceRealm()#</w:t>
      </w:r>
      <w:r>
        <w:rPr>
          <w:rFonts w:ascii="Courier New" w:hAnsi="Courier New"/>
          <w:b w:val="0"/>
          <w:sz w:val="16"/>
        </w:rPr>
        <w:t>/&gt;&lt;!--- платформа может быть определена для родительского инстанса где то в иерархии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"local.qResourceRealm"</w:t>
      </w:r>
      <w:r>
        <w:rPr>
          <w:rFonts w:ascii="Courier New" w:hAnsi="Courier New"/>
          <w:b w:val="0"/>
          <w:sz w:val="16"/>
        </w:rPr>
        <w:t xml:space="preserve"> datasource=</w:t>
      </w:r>
      <w:r>
        <w:rPr>
          <w:rFonts w:ascii="Courier New" w:hAnsi="Courier New"/>
          <w:b w:val="0"/>
          <w:color w:val="1E7E34"/>
          <w:sz w:val="16"/>
        </w:rPr>
        <w:t>"cmdb"</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r.resource_realm_id, r.properties</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r.resource_realm=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#arguments.resourceRealm#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structConfig = deserializeJson(local.qResourceRealm.properties)/&gt;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"error"</w:t>
      </w:r>
      <w:r>
        <w:rPr>
          <w:rFonts w:ascii="Courier New" w:hAnsi="Courier New"/>
          <w:b w:val="0"/>
          <w:sz w:val="16"/>
        </w:rPr>
        <w:t>:</w:t>
      </w:r>
      <w:r>
        <w:rPr>
          <w:rFonts w:ascii="Courier New" w:hAnsi="Courier New"/>
          <w:b w:val="0"/>
          <w:color w:val="1E7E34"/>
          <w:sz w:val="16"/>
        </w:rPr>
        <w:t>"error parsing resource realm properties"</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вообще-то такого быть не должно: свойства хранятся в поле jsonb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len(structConfig)&gt;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structConfig/&gt;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&lt;!--- ReST methods ---&gt;</w:t>
      </w:r>
      <w:r>
        <w:rPr>
          <w:rFonts w:ascii="Courier New" w:hAnsi="Courier New"/>
          <w:b w:val="0"/>
          <w:sz w:val="16"/>
        </w:rPr>
        <w:br/>
      </w:r>
      <w:r>
        <w:rPr>
          <w:rFonts w:ascii="Courier New" w:hAnsi="Courier New"/>
          <w:b w:val="0"/>
          <w:sz w:val="16"/>
        </w:rPr>
        <w:tab/>
        <w:t>&lt;!--- ----------------------------------------------------------------------------------------- ---&gt;</w:t>
      </w:r>
      <w:r>
        <w:rPr>
          <w:rFonts w:ascii="Courier New" w:hAnsi="Courier New"/>
          <w:b w:val="0"/>
          <w:sz w:val="16"/>
        </w:rPr>
        <w:br/>
      </w:r>
      <w:r>
        <w:rPr>
          <w:rFonts w:ascii="Courier New" w:hAnsi="Courier New"/>
          <w:b w:val="0"/>
          <w:sz w:val="16"/>
        </w:rPr>
        <w:tab/>
        <w:t>&lt;!--- ----------------------------------------------------------------------------------------- ---&gt;</w:t>
      </w:r>
      <w:r>
        <w:rPr>
          <w:rFonts w:ascii="Courier New" w:hAnsi="Courier New"/>
          <w:b w:val="0"/>
          <w:sz w:val="16"/>
        </w:rPr>
        <w:br/>
      </w:r>
      <w:r>
        <w:rPr>
          <w:rFonts w:ascii="Courier New" w:hAnsi="Courier New"/>
          <w:b w:val="0"/>
          <w:sz w:val="16"/>
        </w:rPr>
        <w:tab/>
        <w:t>&lt;!--- -----------------------------------------------------------------------------------------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"CFS параметр операции инстанса"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&lt;m:field&gt;iop.instance_operation_cfs_param_uid::text </w:t>
      </w:r>
      <w:r>
        <w:rPr>
          <w:rFonts w:ascii="Courier New" w:hAnsi="Courier New"/>
          <w:b w:val="0"/>
          <w:color w:val="0D5C73"/>
          <w:sz w:val="16"/>
        </w:rPr>
        <w:t>as</w:t>
      </w:r>
      <w:r>
        <w:rPr>
          <w:rFonts w:ascii="Courier New" w:hAnsi="Courier New"/>
          <w:b w:val="0"/>
          <w:sz w:val="16"/>
        </w:rPr>
        <w:t xml:space="preserve"> instance_operation_cfs_param_uid&lt;/m:field&gt;</w:t>
      </w:r>
      <w:r>
        <w:rPr>
          <w:rFonts w:ascii="Courier New" w:hAnsi="Courier New"/>
          <w:b w:val="0"/>
          <w:sz w:val="16"/>
        </w:rPr>
        <w:br/>
      </w:r>
      <w:r>
        <w:rPr>
          <w:rFonts w:ascii="Courier New" w:hAnsi="Courier New"/>
          <w:b w:val="0"/>
          <w:sz w:val="16"/>
        </w:rPr>
        <w:tab/>
        <w:tab/>
        <w:tab/>
        <w:tab/>
        <w:t xml:space="preserve">&lt;m:field&gt;iop.instance_operation_uid::text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&lt;m:field&gt;iop.svc_operation_cfs_param_id&lt;/m:field&gt;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case</w:t>
      </w:r>
      <w:r>
        <w:rPr>
          <w:rFonts w:ascii="Courier New" w:hAnsi="Courier New"/>
          <w:b w:val="0"/>
          <w:sz w:val="16"/>
        </w:rPr>
        <w:t xml:space="preserve"> </w:t>
      </w:r>
      <w:r>
        <w:rPr>
          <w:rFonts w:ascii="Courier New" w:hAnsi="Courier New"/>
          <w:b w:val="0"/>
          <w:color w:val="0D5C73"/>
          <w:sz w:val="16"/>
        </w:rPr>
        <w:t>when</w:t>
      </w:r>
      <w:r>
        <w:rPr>
          <w:rFonts w:ascii="Courier New" w:hAnsi="Courier New"/>
          <w:b w:val="0"/>
          <w:sz w:val="16"/>
        </w:rPr>
        <w:t xml:space="preserve"> sop.is_sensitive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else</w:t>
      </w:r>
      <w:r>
        <w:rPr>
          <w:rFonts w:ascii="Courier New" w:hAnsi="Courier New"/>
          <w:b w:val="0"/>
          <w:sz w:val="16"/>
        </w:rPr>
        <w:t xml:space="preserve"> iop.param_value </w:t>
      </w:r>
      <w:r>
        <w:rPr>
          <w:rFonts w:ascii="Courier New" w:hAnsi="Courier New"/>
          <w:b w:val="0"/>
          <w:color w:val="0D5C73"/>
          <w:sz w:val="16"/>
        </w:rPr>
        <w:t>end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param_value &lt;/m:field&gt;&lt;!--- внимание! если параметр типа MAP, то значение нужно разобрать и замаскировать секреты ---&gt;</w:t>
      </w:r>
      <w:r>
        <w:rPr>
          <w:rFonts w:ascii="Courier New" w:hAnsi="Courier New"/>
          <w:b w:val="0"/>
          <w:sz w:val="16"/>
        </w:rPr>
        <w:br/>
      </w:r>
      <w:r>
        <w:rPr>
          <w:rFonts w:ascii="Courier New" w:hAnsi="Courier New"/>
          <w:b w:val="0"/>
          <w:sz w:val="16"/>
        </w:rPr>
        <w:tab/>
        <w:tab/>
        <w:tab/>
        <w:tab/>
        <w:t>&lt;m:field&gt;iop.note&lt;/m:field&gt;</w:t>
      </w:r>
      <w:r>
        <w:rPr>
          <w:rFonts w:ascii="Courier New" w:hAnsi="Courier New"/>
          <w:b w:val="0"/>
          <w:sz w:val="16"/>
        </w:rPr>
        <w:br/>
      </w:r>
      <w:r>
        <w:rPr>
          <w:rFonts w:ascii="Courier New" w:hAnsi="Courier New"/>
          <w:b w:val="0"/>
          <w:sz w:val="16"/>
        </w:rPr>
        <w:tab/>
        <w:tab/>
        <w:tab/>
        <w:tab/>
        <w:t xml:space="preserve">&lt;m:field&gt;to_char(iop.dt_created,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&lt;m:field&gt;iop.creator_id&lt;/m:field&gt;</w:t>
      </w:r>
      <w:r>
        <w:rPr>
          <w:rFonts w:ascii="Courier New" w:hAnsi="Courier New"/>
          <w:b w:val="0"/>
          <w:sz w:val="16"/>
        </w:rPr>
        <w:br/>
      </w:r>
      <w:r>
        <w:rPr>
          <w:rFonts w:ascii="Courier New" w:hAnsi="Courier New"/>
          <w:b w:val="0"/>
          <w:sz w:val="16"/>
        </w:rPr>
        <w:tab/>
        <w:tab/>
        <w:tab/>
        <w:tab/>
        <w:t>&lt;m:field&gt;sop.svc_operation_cfs_param&lt;/m:field&gt;</w:t>
      </w:r>
      <w:r>
        <w:rPr>
          <w:rFonts w:ascii="Courier New" w:hAnsi="Courier New"/>
          <w:b w:val="0"/>
          <w:sz w:val="16"/>
        </w:rPr>
        <w:br/>
      </w:r>
      <w:r>
        <w:rPr>
          <w:rFonts w:ascii="Courier New" w:hAnsi="Courier New"/>
          <w:b w:val="0"/>
          <w:sz w:val="16"/>
        </w:rPr>
        <w:tab/>
        <w:tab/>
        <w:tab/>
        <w:tab/>
        <w:t>&lt;m:field&gt;sop.data_type&lt;/m:field&gt;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data_descriptor&lt;/m:field&gt;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#(x)=&gt;((isArray(x) OR isEmpty(x))? x : listToArray(x))#</w:t>
      </w:r>
      <w:r>
        <w:rPr>
          <w:rFonts w:ascii="Courier New" w:hAnsi="Courier New"/>
          <w:b w:val="0"/>
          <w:sz w:val="16"/>
        </w:rPr>
        <w:t>&gt;sop.value_list&lt;/m:field&gt;</w:t>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creator_login&lt;/m:field&gt;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creator_shortname&lt;/m:field&gt;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&gt;sop.is_sensitive&lt;/m:field&gt;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&gt;sop.is_hidden&lt;/m:field&gt;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&gt;sop.is_disabled&lt;/m:field&gt;</w:t>
      </w:r>
      <w:r>
        <w:rPr>
          <w:rFonts w:ascii="Courier New" w:hAnsi="Courier New"/>
          <w:b w:val="0"/>
          <w:sz w:val="16"/>
        </w:rPr>
        <w:br/>
      </w:r>
      <w:r>
        <w:rPr>
          <w:rFonts w:ascii="Courier New" w:hAnsi="Courier New"/>
          <w:b w:val="0"/>
          <w:sz w:val="16"/>
        </w:rPr>
        <w:tab/>
        <w:tab/>
        <w:tab/>
        <w:tab/>
        <w:t>&lt;m:field&gt;sop.man&lt;/m:field&gt;</w:t>
      </w:r>
      <w:r>
        <w:rPr>
          <w:rFonts w:ascii="Courier New" w:hAnsi="Courier New"/>
          <w:b w:val="0"/>
          <w:sz w:val="16"/>
        </w:rPr>
        <w:br/>
      </w:r>
      <w:r>
        <w:rPr>
          <w:rFonts w:ascii="Courier New" w:hAnsi="Courier New"/>
          <w:b w:val="0"/>
          <w:sz w:val="16"/>
        </w:rPr>
        <w:tab/>
        <w:tab/>
        <w:tab/>
        <w:tab/>
        <w:t>&lt;m:field&gt;sop.func&lt;/m:field&gt;</w:t>
      </w:r>
      <w:r>
        <w:rPr>
          <w:rFonts w:ascii="Courier New" w:hAnsi="Courier New"/>
          <w:b w:val="0"/>
          <w:sz w:val="16"/>
        </w:rPr>
        <w:br/>
      </w:r>
      <w:r>
        <w:rPr>
          <w:rFonts w:ascii="Courier New" w:hAnsi="Courier New"/>
          <w:b w:val="0"/>
          <w:sz w:val="16"/>
        </w:rPr>
        <w:tab/>
        <w:tab/>
        <w:tab/>
        <w:tab/>
        <w:t>&lt;m:field&gt;sop.expression&lt;/m:field&gt;</w:t>
      </w:r>
      <w:r>
        <w:rPr>
          <w:rFonts w:ascii="Courier New" w:hAnsi="Courier New"/>
          <w:b w:val="0"/>
          <w:sz w:val="16"/>
        </w:rPr>
        <w:br/>
      </w:r>
      <w:r>
        <w:rPr>
          <w:rFonts w:ascii="Courier New" w:hAnsi="Courier New"/>
          <w:b w:val="0"/>
          <w:sz w:val="16"/>
        </w:rPr>
        <w:tab/>
        <w:tab/>
        <w:tab/>
        <w:tab/>
        <w:t>&lt;m:field&gt;sop.nested_ref&lt;/m:field&gt;</w:t>
        <w:tab/>
        <w:tab/>
        <w:tab/>
        <w:tab/>
      </w:r>
      <w:r>
        <w:rPr>
          <w:rFonts w:ascii="Courier New" w:hAnsi="Courier New"/>
          <w:b w:val="0"/>
          <w:sz w:val="16"/>
        </w:rPr>
        <w:br/>
      </w:r>
      <w:r>
        <w:rPr>
          <w:rFonts w:ascii="Courier New" w:hAnsi="Courier New"/>
          <w:b w:val="0"/>
          <w:sz w:val="16"/>
        </w:rPr>
        <w:tab/>
        <w:tab/>
        <w:tab/>
        <w:tab/>
        <w:t>&lt;m:field&gt;sop.state_path&lt;/m:field&gt;</w:t>
      </w:r>
      <w:r>
        <w:rPr>
          <w:rFonts w:ascii="Courier New" w:hAnsi="Courier New"/>
          <w:b w:val="0"/>
          <w:sz w:val="16"/>
        </w:rPr>
        <w:br/>
      </w:r>
      <w:r>
        <w:rPr>
          <w:rFonts w:ascii="Courier New" w:hAnsi="Courier New"/>
          <w:b w:val="0"/>
          <w:sz w:val="16"/>
        </w:rPr>
        <w:tab/>
        <w:tab/>
        <w:tab/>
        <w:tab/>
        <w:t>&lt;m:field&gt;sop.depends_on_cfs_params&lt;/m:field&gt;</w:t>
      </w:r>
      <w:r>
        <w:rPr>
          <w:rFonts w:ascii="Courier New" w:hAnsi="Courier New"/>
          <w:b w:val="0"/>
          <w:sz w:val="16"/>
        </w:rPr>
        <w:br/>
      </w:r>
      <w:r>
        <w:rPr>
          <w:rFonts w:ascii="Courier New" w:hAnsi="Courier New"/>
          <w:b w:val="0"/>
          <w:sz w:val="16"/>
        </w:rPr>
        <w:tab/>
        <w:tab/>
        <w:tab/>
        <w:tab/>
        <w:t xml:space="preserve">&lt;m:field&gt;sop.config::text </w:t>
      </w:r>
      <w:r>
        <w:rPr>
          <w:rFonts w:ascii="Courier New" w:hAnsi="Courier New"/>
          <w:b w:val="0"/>
          <w:color w:val="0D5C73"/>
          <w:sz w:val="16"/>
        </w:rPr>
        <w:t>as</w:t>
      </w:r>
      <w:r>
        <w:rPr>
          <w:rFonts w:ascii="Courier New" w:hAnsi="Courier New"/>
          <w:b w:val="0"/>
          <w:sz w:val="16"/>
        </w:rPr>
        <w:t xml:space="preserve"> config&lt;/m:field&gt;</w:t>
      </w:r>
      <w:r>
        <w:rPr>
          <w:rFonts w:ascii="Courier New" w:hAnsi="Courier New"/>
          <w:b w:val="0"/>
          <w:sz w:val="16"/>
        </w:rPr>
        <w:br/>
      </w:r>
      <w:r>
        <w:rPr>
          <w:rFonts w:ascii="Courier New" w:hAnsi="Courier New"/>
          <w:b w:val="0"/>
          <w:sz w:val="16"/>
        </w:rPr>
        <w:tab/>
        <w:tab/>
        <w:tab/>
        <w:tab/>
        <w:t>&lt;m:field&gt;e.service_id&lt;/m:field&gt;</w:t>
      </w:r>
      <w:r>
        <w:rPr>
          <w:rFonts w:ascii="Courier New" w:hAnsi="Courier New"/>
          <w:b w:val="0"/>
          <w:sz w:val="16"/>
        </w:rPr>
        <w:br/>
      </w:r>
      <w:r>
        <w:rPr>
          <w:rFonts w:ascii="Courier New" w:hAnsi="Courier New"/>
          <w:b w:val="0"/>
          <w:sz w:val="16"/>
        </w:rPr>
        <w:tab/>
        <w:tab/>
        <w:tab/>
        <w:tab/>
        <w:t xml:space="preserve">&lt;m:field&gt;e.instance_uid::text </w:t>
      </w:r>
      <w:r>
        <w:rPr>
          <w:rFonts w:ascii="Courier New" w:hAnsi="Courier New"/>
          <w:b w:val="0"/>
          <w:color w:val="0D5C73"/>
          <w:sz w:val="16"/>
        </w:rPr>
        <w:t>as</w:t>
      </w:r>
      <w:r>
        <w:rPr>
          <w:rFonts w:ascii="Courier New" w:hAnsi="Courier New"/>
          <w:b w:val="0"/>
          <w:sz w:val="16"/>
        </w:rPr>
        <w:t xml:space="preserve"> instance_uid&lt;/m:field&gt;</w:t>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(iop.svc_operation_cfs_param_id=sop.svc_operation_cfs_param_id)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(iop.creator_id=u.usr_id)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local.qCfsParam.recordCount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len(local.qCfsParam.func)&gt;&lt;!--- приоритет отдается функции перед списком значений---&gt;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"#local.qCfsParam.func#"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#local.qCfsParam.service_id#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ab/>
        <w:t>}/&gt; &lt;!--- если появятся новые аргументы у новых функций, будем добавлять их сюда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local.qCfsParam.value_list=generateValueList(argumentCollection=</w:t>
      </w:r>
      <w:r>
        <w:rPr>
          <w:rFonts w:ascii="Courier New" w:hAnsi="Courier New"/>
          <w:b w:val="0"/>
          <w:color w:val="6F3178"/>
          <w:sz w:val="16"/>
        </w:rPr>
        <w:t>#args#</w:t>
      </w:r>
      <w:r>
        <w:rPr>
          <w:rFonts w:ascii="Courier New" w:hAnsi="Courier New"/>
          <w:b w:val="0"/>
          <w:sz w:val="16"/>
        </w:rPr>
        <w:t>)/&gt; &lt;!--- можно перечислить именованные аргументы обычным порядком, но с коллекцией потенциально более гибко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len(trim(local.qCfsParam.value_list)) </w:t>
      </w:r>
      <w:r>
        <w:rPr>
          <w:rFonts w:ascii="Courier New" w:hAnsi="Courier New"/>
          <w:b w:val="0"/>
          <w:color w:val="0D5C73"/>
          <w:sz w:val="16"/>
        </w:rPr>
        <w:t>AND</w:t>
      </w:r>
      <w:r>
        <w:rPr>
          <w:rFonts w:ascii="Courier New" w:hAnsi="Courier New"/>
          <w:b w:val="0"/>
          <w:sz w:val="16"/>
        </w:rPr>
        <w:t xml:space="preserve"> listLen(local.qCfsParam.value_list) EQ 1&gt;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local.qCfsParam.default_value=local.qCfsParam.value_list/&gt;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&lt;cfelseif</w:t>
      </w:r>
      <w:r>
        <w:rPr>
          <w:rFonts w:ascii="Courier New" w:hAnsi="Courier New"/>
          <w:b w:val="0"/>
          <w:sz w:val="16"/>
        </w:rPr>
        <w:t xml:space="preserve"> len(local.qCfsParam.nested_ref)&gt;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fNestedRef = generateClosure(local.qCfsParam.nested_ref, local.qCfsParam.config)/&gt;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local.qCfsParam.nested_ref_data = fNestedRef()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&lt;cfelseif</w:t>
      </w:r>
      <w:r>
        <w:rPr>
          <w:rFonts w:ascii="Courier New" w:hAnsi="Courier New"/>
          <w:b w:val="0"/>
          <w:sz w:val="16"/>
        </w:rPr>
        <w:t xml:space="preserve"> len(local.qCfsParam.state_path)&gt;</w:t>
      </w:r>
      <w:r>
        <w:rPr>
          <w:rFonts w:ascii="Courier New" w:hAnsi="Courier New"/>
          <w:b w:val="0"/>
          <w:sz w:val="16"/>
        </w:rPr>
        <w:br/>
      </w:r>
      <w:r>
        <w:rPr>
          <w:rFonts w:ascii="Courier New" w:hAnsi="Courier New"/>
          <w:b w:val="0"/>
          <w:sz w:val="16"/>
        </w:rPr>
        <w:tab/>
        <w:tab/>
        <w:tab/>
        <w:t>&lt;!--- для экономии читаем стейт только при необходимости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"local.qCurrentState"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g.instance_state_uid, g.version, g.instance_data, g.is_test, g.instance_uid</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instance_state g</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g.instance_uid=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#local.qCfsParam.instance_uid#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g.version desc</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currentState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currentState = deserializeJson(local.qCurrentState.instance_data)/&gt;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local.qCfsParam.value_list = getListFromState(currentState, local.qCfsParam.state_path)/&gt;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(len(local.qCfsParam.func) </w:t>
      </w:r>
      <w:r>
        <w:rPr>
          <w:rFonts w:ascii="Courier New" w:hAnsi="Courier New"/>
          <w:b w:val="0"/>
          <w:color w:val="0D5C73"/>
          <w:sz w:val="16"/>
        </w:rPr>
        <w:t>OR</w:t>
      </w:r>
      <w:r>
        <w:rPr>
          <w:rFonts w:ascii="Courier New" w:hAnsi="Courier New"/>
          <w:b w:val="0"/>
          <w:sz w:val="16"/>
        </w:rPr>
        <w:t xml:space="preserve"> len(local.qCfsParam.expression) </w:t>
      </w:r>
      <w:r>
        <w:rPr>
          <w:rFonts w:ascii="Courier New" w:hAnsi="Courier New"/>
          <w:b w:val="0"/>
          <w:color w:val="0D5C73"/>
          <w:sz w:val="16"/>
        </w:rPr>
        <w:t>OR</w:t>
      </w:r>
      <w:r>
        <w:rPr>
          <w:rFonts w:ascii="Courier New" w:hAnsi="Courier New"/>
          <w:b w:val="0"/>
          <w:sz w:val="16"/>
        </w:rPr>
        <w:t xml:space="preserve"> len(local.qCfsParam.state_path) </w:t>
      </w:r>
      <w:r>
        <w:rPr>
          <w:rFonts w:ascii="Courier New" w:hAnsi="Courier New"/>
          <w:b w:val="0"/>
          <w:color w:val="0D5C73"/>
          <w:sz w:val="16"/>
        </w:rPr>
        <w:t>OR</w:t>
      </w:r>
      <w:r>
        <w:rPr>
          <w:rFonts w:ascii="Courier New" w:hAnsi="Courier New"/>
          <w:b w:val="0"/>
          <w:sz w:val="16"/>
        </w:rPr>
        <w:t xml:space="preserve"> len(local.qCfsParam.nested_ref))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len(local.qCfsParam.value_list) EQ 0&gt;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local.qCfsParam.value_list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local.qCfsParam.data_type EQ </w:t>
      </w:r>
      <w:r>
        <w:rPr>
          <w:rFonts w:ascii="Courier New" w:hAnsi="Courier New"/>
          <w:b w:val="0"/>
          <w:color w:val="1E7E34"/>
          <w:sz w:val="16"/>
        </w:rPr>
        <w:t>"map"</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local.qCfsParam.data_type EQ </w:t>
      </w:r>
      <w:r>
        <w:rPr>
          <w:rFonts w:ascii="Courier New" w:hAnsi="Courier New"/>
          <w:b w:val="0"/>
          <w:color w:val="1E7E34"/>
          <w:sz w:val="16"/>
        </w:rPr>
        <w:t>"map-fixed"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local.qCfsParam.data_type EQ </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processMap(local.qCfsParam)/&gt;&lt;!--- query passed </w:t>
      </w:r>
      <w:r>
        <w:rPr>
          <w:rFonts w:ascii="Courier New" w:hAnsi="Courier New"/>
          <w:b w:val="0"/>
          <w:color w:val="0D5C73"/>
          <w:sz w:val="16"/>
        </w:rPr>
        <w:t>by</w:t>
      </w:r>
      <w:r>
        <w:rPr>
          <w:rFonts w:ascii="Courier New" w:hAnsi="Courier New"/>
          <w:b w:val="0"/>
          <w:sz w:val="16"/>
        </w:rPr>
        <w:t xml:space="preserve"> reference ---&gt;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"out.instanceOperationCfsParam"</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local.qCfsParam,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get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"delete"</w:t>
      </w:r>
      <w:r>
        <w:rPr>
          <w:rFonts w:ascii="Courier New" w:hAnsi="Courier New"/>
          <w:b w:val="0"/>
          <w:sz w:val="16"/>
        </w:rPr>
        <w:t xml:space="preserve"> hint=</w:t>
      </w:r>
      <w:r>
        <w:rPr>
          <w:rFonts w:ascii="Courier New" w:hAnsi="Courier New"/>
          <w:b w:val="0"/>
          <w:color w:val="1E7E34"/>
          <w:sz w:val="16"/>
        </w:rPr>
        <w:t>"Удаление CFS параметра операции по ключу."</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t>&lt;!--- *** Нужна проверка, что операция не была выполнена, иначе она становится архивной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 xml:space="preserve">&gt;&lt;!--- </w:t>
        <w:tab/>
        <w:t>*** без проверок существования</w:t>
        <w:tab/>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io.dt_submit, io.submit_result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left</w:t>
      </w:r>
      <w:r>
        <w:rPr>
          <w:rFonts w:ascii="Courier New" w:hAnsi="Courier New"/>
          <w:b w:val="0"/>
          <w:sz w:val="16"/>
        </w:rPr>
        <w:t xml:space="preserve">(local.qCheck.submit_result,1) EQ </w:t>
      </w:r>
      <w:r>
        <w:rPr>
          <w:rFonts w:ascii="Courier New" w:hAnsi="Courier New"/>
          <w:b w:val="0"/>
          <w:color w:val="1E7E34"/>
          <w:sz w:val="16"/>
        </w:rPr>
        <w:t>"2"</w:t>
      </w:r>
      <w:r>
        <w:rPr>
          <w:rFonts w:ascii="Courier New" w:hAnsi="Courier New"/>
          <w:b w:val="0"/>
          <w:sz w:val="16"/>
        </w:rPr>
        <w:t>&gt;&lt;!--- 201 etc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"Operation already started"</w:t>
      </w:r>
      <w:r>
        <w:rPr>
          <w:rFonts w:ascii="Courier New" w:hAnsi="Courier New"/>
          <w:b w:val="0"/>
          <w:sz w:val="16"/>
        </w:rPr>
        <w:t xml:space="preserve">, </w:t>
      </w:r>
      <w:r>
        <w:rPr>
          <w:rFonts w:ascii="Courier New" w:hAnsi="Courier New"/>
          <w:b w:val="0"/>
          <w:color w:val="1E7E34"/>
          <w:sz w:val="16"/>
        </w:rPr>
        <w:t>"Parameter deletion disabled for started operation"</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instance_operation_cfs_param iop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"Instance not accessible"</w:t>
      </w:r>
      <w:r>
        <w:rPr>
          <w:rFonts w:ascii="Courier New" w:hAnsi="Courier New"/>
          <w:b w:val="0"/>
          <w:sz w:val="16"/>
        </w:rPr>
        <w:t xml:space="preserve">, </w:t>
      </w:r>
      <w:r>
        <w:rPr>
          <w:rFonts w:ascii="Courier New" w:hAnsi="Courier New"/>
          <w:b w:val="0"/>
          <w:color w:val="1E7E34"/>
          <w:sz w:val="16"/>
        </w:rPr>
        <w:t>"Instance of this CFS parameter is not accessible to the current user (at least does not belong to the default specification)"</w:t>
      </w:r>
      <w:r>
        <w:rPr>
          <w:rFonts w:ascii="Courier New" w:hAnsi="Courier New"/>
          <w:b w:val="0"/>
          <w:sz w:val="16"/>
        </w:rPr>
        <w:t>)).withStatus(403)/&gt;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delete</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instance_operation_cfs_param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)).withStatus(500)/&gt;&lt;!--- это не нужно показывать в продуктиве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&gt;&lt;!--- </w:t>
      </w:r>
      <w:r>
        <w:rPr>
          <w:rFonts w:ascii="Courier New" w:hAnsi="Courier New"/>
          <w:b w:val="0"/>
          <w:color w:val="0D5C73"/>
          <w:sz w:val="16"/>
        </w:rPr>
        <w:t>delete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"put"</w:t>
      </w:r>
      <w:r>
        <w:rPr>
          <w:rFonts w:ascii="Courier New" w:hAnsi="Courier New"/>
          <w:b w:val="0"/>
          <w:sz w:val="16"/>
        </w:rPr>
        <w:t xml:space="preserve"> hint=</w:t>
      </w:r>
      <w:r>
        <w:rPr>
          <w:rFonts w:ascii="Courier New" w:hAnsi="Courier New"/>
          <w:b w:val="0"/>
          <w:color w:val="1E7E34"/>
          <w:sz w:val="16"/>
        </w:rPr>
        <w:t>"запись CFS параметра операции инстанса"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"note"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checkInstanceParam(arguments.instanceOperationCfsParamUid, arguments.paramValue, arguments.usrId)/&gt;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0D5C73"/>
          <w:sz w:val="16"/>
        </w:rPr>
        <w:t>update</w:t>
      </w:r>
      <w:r>
        <w:rPr>
          <w:rFonts w:ascii="Courier New" w:hAnsi="Courier New"/>
          <w:b w:val="0"/>
          <w:sz w:val="16"/>
        </w:rPr>
        <w:t xml:space="preserve"> instance_operation_cfs_param </w:t>
      </w:r>
      <w:r>
        <w:rPr>
          <w:rFonts w:ascii="Courier New" w:hAnsi="Courier New"/>
          <w:b w:val="0"/>
          <w:color w:val="0D5C73"/>
          <w:sz w:val="16"/>
        </w:rPr>
        <w:t>set</w:t>
      </w:r>
      <w:r>
        <w:rPr>
          <w:rFonts w:ascii="Courier New" w:hAnsi="Courier New"/>
          <w:b w:val="0"/>
          <w:sz w:val="16"/>
        </w:rPr>
        <w:br/>
      </w:r>
      <w:r>
        <w:rPr>
          <w:rFonts w:ascii="Courier New" w:hAnsi="Courier New"/>
          <w:b w:val="0"/>
          <w:sz w:val="16"/>
        </w:rPr>
        <w:tab/>
        <w:tab/>
        <w:t xml:space="preserve"> dt_created=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,creator_id=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,param_value=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"#arguments.paramValue#"</w:t>
      </w:r>
      <w:r>
        <w:rPr>
          <w:rFonts w:ascii="Courier New" w:hAnsi="Courier New"/>
          <w:b w:val="0"/>
          <w:sz w:val="16"/>
        </w:rPr>
        <w:t xml:space="preserve"> /&gt;</w:t>
        <w:tab/>
        <w:t>&lt;!--- htmlEditFormat ---&gt;</w:t>
      </w:r>
      <w:r>
        <w:rPr>
          <w:rFonts w:ascii="Courier New" w:hAnsi="Courier New"/>
          <w:b w:val="0"/>
          <w:sz w:val="16"/>
        </w:rPr>
        <w:br/>
      </w:r>
      <w:r>
        <w:rPr>
          <w:rFonts w:ascii="Courier New" w:hAnsi="Courier New"/>
          <w:b w:val="0"/>
          <w:sz w:val="16"/>
        </w:rPr>
        <w:tab/>
        <w:tab/>
        <w:t>,note=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"#htmlEditFormat(arguments.note)#"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tab/>
      </w:r>
      <w:r>
        <w:rPr>
          <w:rFonts w:ascii="Courier New" w:hAnsi="Courier New"/>
          <w:b w:val="0"/>
          <w:color w:val="0D5C73"/>
          <w:sz w:val="16"/>
        </w:rPr>
        <w:t>where</w:t>
      </w:r>
      <w:r>
        <w:rPr>
          <w:rFonts w:ascii="Courier New" w:hAnsi="Courier New"/>
          <w:b w:val="0"/>
          <w:sz w:val="16"/>
        </w:rPr>
        <w:t xml:space="preserve"> 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 проверить существование - 404 ---&gt;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put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"checkInstanceParam"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"Cannot find CFS parameter by instanceOperationCfsParamUid=#arguments.instanceOperationCfsParamUid#"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"instance_operation_cfs_param_ls"</w:t>
      </w:r>
      <w:r>
        <w:rPr>
          <w:rFonts w:ascii="Courier New" w:hAnsi="Courier New"/>
          <w:b w:val="0"/>
          <w:sz w:val="16"/>
        </w:rPr>
        <w:t>).checkParam(local.qCheck.svc_operation_cfs_param_id, arguments.paramValue, arguments.usrId, arguments.instanceOperationCfsParamUid)/&gt;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"processMap"</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"qParam"</w:t>
      </w:r>
      <w:r>
        <w:rPr>
          <w:rFonts w:ascii="Courier New" w:hAnsi="Courier New"/>
          <w:b w:val="0"/>
          <w:sz w:val="16"/>
        </w:rPr>
        <w:t xml:space="preserve"> type=</w:t>
      </w:r>
      <w:r>
        <w:rPr>
          <w:rFonts w:ascii="Courier New" w:hAnsi="Courier New"/>
          <w:b w:val="0"/>
          <w:color w:val="1E7E34"/>
          <w:sz w:val="16"/>
        </w:rPr>
        <w:t>"query"</w:t>
      </w:r>
      <w:r>
        <w:rPr>
          <w:rFonts w:ascii="Courier New" w:hAnsi="Courier New"/>
          <w:b w:val="0"/>
          <w:sz w:val="16"/>
        </w:rPr>
        <w:t xml:space="preserve"> required=true/&gt;&lt;!--- работаем с текущей строкой query. передача query это скорее колхоз, всего-то надо 4 понятных аргумента. </w:t>
      </w:r>
      <w:r>
        <w:rPr>
          <w:rFonts w:ascii="Courier New" w:hAnsi="Courier New"/>
          <w:b w:val="0"/>
          <w:sz w:val="16"/>
        </w:rPr>
        <w:br/>
      </w:r>
      <w:r>
        <w:rPr>
          <w:rFonts w:ascii="Courier New" w:hAnsi="Courier New"/>
          <w:b w:val="0"/>
          <w:sz w:val="16"/>
        </w:rPr>
        <w:tab/>
        <w:tab/>
        <w:t>Конечно, то, что часть из них - id, не упрощает восприяие кода ---&gt;</w:t>
      </w:r>
      <w:r>
        <w:rPr>
          <w:rFonts w:ascii="Courier New" w:hAnsi="Courier New"/>
          <w:b w:val="0"/>
          <w:sz w:val="16"/>
        </w:rPr>
        <w:br/>
      </w:r>
      <w:r>
        <w:rPr>
          <w:rFonts w:ascii="Courier New" w:hAnsi="Courier New"/>
          <w:b w:val="0"/>
          <w:sz w:val="16"/>
        </w:rPr>
        <w:tab/>
        <w:tab/>
        <w:t>&lt;!--- Выполняем 2 задачи (*** вероятно, правильно их разделить по разным функциям)</w:t>
      </w:r>
      <w:r>
        <w:rPr>
          <w:rFonts w:ascii="Courier New" w:hAnsi="Courier New"/>
          <w:b w:val="0"/>
          <w:sz w:val="16"/>
        </w:rPr>
        <w:br/>
      </w:r>
      <w:r>
        <w:rPr>
          <w:rFonts w:ascii="Courier New" w:hAnsi="Courier New"/>
          <w:b w:val="0"/>
          <w:sz w:val="16"/>
        </w:rPr>
        <w:tab/>
        <w:tab/>
        <w:t>- сформировать дескриптор</w:t>
      </w:r>
      <w:r>
        <w:rPr>
          <w:rFonts w:ascii="Courier New" w:hAnsi="Courier New"/>
          <w:b w:val="0"/>
          <w:sz w:val="16"/>
        </w:rPr>
        <w:br/>
      </w:r>
      <w:r>
        <w:rPr>
          <w:rFonts w:ascii="Courier New" w:hAnsi="Courier New"/>
          <w:b w:val="0"/>
          <w:sz w:val="16"/>
        </w:rPr>
        <w:tab/>
        <w:tab/>
        <w:t>- замаскировать секреты ---&gt;</w:t>
      </w:r>
      <w:r>
        <w:rPr>
          <w:rFonts w:ascii="Courier New" w:hAnsi="Courier New"/>
          <w:b w:val="0"/>
          <w:sz w:val="16"/>
        </w:rPr>
        <w:br/>
      </w:r>
      <w:r>
        <w:rPr>
          <w:rFonts w:ascii="Courier New" w:hAnsi="Courier New"/>
          <w:b w:val="0"/>
          <w:sz w:val="16"/>
        </w:rPr>
        <w:tab/>
        <w:tab/>
        <w:t>&lt;!--- здесь могут использоваться 2 критерия: формат аргумента, array/struct, либо тип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local.spContainer = {}/&gt;&lt;!--- может быть map или array of map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local.spMapArray = []/&gt;</w:t>
      </w:r>
      <w:r>
        <w:rPr>
          <w:rFonts w:ascii="Courier New" w:hAnsi="Courier New"/>
          <w:b w:val="0"/>
          <w:sz w:val="16"/>
        </w:rPr>
        <w:br/>
      </w:r>
      <w:r>
        <w:rPr>
          <w:rFonts w:ascii="Courier New" w:hAnsi="Courier New"/>
          <w:b w:val="0"/>
          <w:sz w:val="16"/>
        </w:rPr>
        <w:tab/>
        <w:tab/>
        <w:t>&lt;!--- мы хотим обработать и случай array-map-fixed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local.spContainer = deserializeJSON(arguments.qParam.param_value)/&gt; &lt;!--- а собственно зачем нам тут local? помогает чем-то?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(arguments.qParam.data_type EQ </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local.spMapArray = isEmpty(local.spContainer) ? [] : local.spContainer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local.spMapArray = [local.spContainer]/&gt;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local.spMapArray = [{</w:t>
      </w:r>
      <w:r>
        <w:rPr>
          <w:rFonts w:ascii="Courier New" w:hAnsi="Courier New"/>
          <w:b w:val="0"/>
          <w:color w:val="1E7E34"/>
          <w:sz w:val="16"/>
        </w:rPr>
        <w:t>"error"</w:t>
      </w:r>
      <w:r>
        <w:rPr>
          <w:rFonts w:ascii="Courier New" w:hAnsi="Courier New"/>
          <w:b w:val="0"/>
          <w:sz w:val="16"/>
        </w:rPr>
        <w:t>:</w:t>
      </w:r>
      <w:r>
        <w:rPr>
          <w:rFonts w:ascii="Courier New" w:hAnsi="Courier New"/>
          <w:b w:val="0"/>
          <w:color w:val="1E7E34"/>
          <w:sz w:val="16"/>
        </w:rPr>
        <w:t>"#cfcatch.message#"</w:t>
      </w:r>
      <w:r>
        <w:rPr>
          <w:rFonts w:ascii="Courier New" w:hAnsi="Courier New"/>
          <w:b w:val="0"/>
          <w:sz w:val="16"/>
        </w:rPr>
        <w:t>}]/&gt;&lt;!--- теряем все данные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"local.qSubparam"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 xml:space="preserve"> sp.svc_operation_cfs_param_id</w:t>
      </w:r>
      <w:r>
        <w:rPr>
          <w:rFonts w:ascii="Courier New" w:hAnsi="Courier New"/>
          <w:b w:val="0"/>
          <w:sz w:val="16"/>
        </w:rPr>
        <w:br/>
      </w:r>
      <w:r>
        <w:rPr>
          <w:rFonts w:ascii="Courier New" w:hAnsi="Courier New"/>
          <w:b w:val="0"/>
          <w:sz w:val="16"/>
        </w:rPr>
        <w:tab/>
        <w:tab/>
        <w:tab/>
        <w:t>,sp.svc_operation_cfs_subparam_id</w:t>
      </w:r>
      <w:r>
        <w:rPr>
          <w:rFonts w:ascii="Courier New" w:hAnsi="Courier New"/>
          <w:b w:val="0"/>
          <w:sz w:val="16"/>
        </w:rPr>
        <w:br/>
      </w:r>
      <w:r>
        <w:rPr>
          <w:rFonts w:ascii="Courier New" w:hAnsi="Courier New"/>
          <w:b w:val="0"/>
          <w:sz w:val="16"/>
        </w:rPr>
        <w:tab/>
        <w:tab/>
        <w:tab/>
        <w:t>,sp.svc_operation_cfs_subparam</w:t>
      </w:r>
      <w:r>
        <w:rPr>
          <w:rFonts w:ascii="Courier New" w:hAnsi="Courier New"/>
          <w:b w:val="0"/>
          <w:sz w:val="16"/>
        </w:rPr>
        <w:br/>
      </w:r>
      <w:r>
        <w:rPr>
          <w:rFonts w:ascii="Courier New" w:hAnsi="Courier New"/>
          <w:b w:val="0"/>
          <w:sz w:val="16"/>
        </w:rPr>
        <w:tab/>
        <w:tab/>
        <w:tab/>
        <w:t>,sp.label</w:t>
      </w:r>
      <w:r>
        <w:rPr>
          <w:rFonts w:ascii="Courier New" w:hAnsi="Courier New"/>
          <w:b w:val="0"/>
          <w:sz w:val="16"/>
        </w:rPr>
        <w:br/>
      </w:r>
      <w:r>
        <w:rPr>
          <w:rFonts w:ascii="Courier New" w:hAnsi="Courier New"/>
          <w:b w:val="0"/>
          <w:sz w:val="16"/>
        </w:rPr>
        <w:tab/>
        <w:tab/>
        <w:tab/>
        <w:t>,sp.data_type</w:t>
      </w:r>
      <w:r>
        <w:rPr>
          <w:rFonts w:ascii="Courier New" w:hAnsi="Courier New"/>
          <w:b w:val="0"/>
          <w:sz w:val="16"/>
        </w:rPr>
        <w:br/>
      </w:r>
      <w:r>
        <w:rPr>
          <w:rFonts w:ascii="Courier New" w:hAnsi="Courier New"/>
          <w:b w:val="0"/>
          <w:sz w:val="16"/>
        </w:rPr>
        <w:tab/>
        <w:tab/>
        <w:tab/>
        <w:t>,sp.value_list</w:t>
      </w:r>
      <w:r>
        <w:rPr>
          <w:rFonts w:ascii="Courier New" w:hAnsi="Courier New"/>
          <w:b w:val="0"/>
          <w:sz w:val="16"/>
        </w:rPr>
        <w:br/>
      </w:r>
      <w:r>
        <w:rPr>
          <w:rFonts w:ascii="Courier New" w:hAnsi="Courier New"/>
          <w:b w:val="0"/>
          <w:sz w:val="16"/>
        </w:rPr>
        <w:tab/>
        <w:tab/>
        <w:tab/>
        <w:t>,sp.is_required</w:t>
      </w:r>
      <w:r>
        <w:rPr>
          <w:rFonts w:ascii="Courier New" w:hAnsi="Courier New"/>
          <w:b w:val="0"/>
          <w:sz w:val="16"/>
        </w:rPr>
        <w:br/>
      </w:r>
      <w:r>
        <w:rPr>
          <w:rFonts w:ascii="Courier New" w:hAnsi="Courier New"/>
          <w:b w:val="0"/>
          <w:sz w:val="16"/>
        </w:rPr>
        <w:tab/>
        <w:tab/>
        <w:tab/>
        <w:t>,sp.descr</w:t>
      </w:r>
      <w:r>
        <w:rPr>
          <w:rFonts w:ascii="Courier New" w:hAnsi="Courier New"/>
          <w:b w:val="0"/>
          <w:sz w:val="16"/>
        </w:rPr>
        <w:br/>
      </w:r>
      <w:r>
        <w:rPr>
          <w:rFonts w:ascii="Courier New" w:hAnsi="Courier New"/>
          <w:b w:val="0"/>
          <w:sz w:val="16"/>
        </w:rPr>
        <w:tab/>
        <w:tab/>
        <w:tab/>
        <w:t>,sp.man</w:t>
      </w:r>
      <w:r>
        <w:rPr>
          <w:rFonts w:ascii="Courier New" w:hAnsi="Courier New"/>
          <w:b w:val="0"/>
          <w:sz w:val="16"/>
        </w:rPr>
        <w:br/>
      </w:r>
      <w:r>
        <w:rPr>
          <w:rFonts w:ascii="Courier New" w:hAnsi="Courier New"/>
          <w:b w:val="0"/>
          <w:sz w:val="16"/>
        </w:rPr>
        <w:tab/>
        <w:tab/>
        <w:tab/>
        <w:t>,sp.default_value</w:t>
      </w:r>
      <w:r>
        <w:rPr>
          <w:rFonts w:ascii="Courier New" w:hAnsi="Courier New"/>
          <w:b w:val="0"/>
          <w:sz w:val="16"/>
        </w:rPr>
        <w:br/>
      </w:r>
      <w:r>
        <w:rPr>
          <w:rFonts w:ascii="Courier New" w:hAnsi="Courier New"/>
          <w:b w:val="0"/>
          <w:sz w:val="16"/>
        </w:rPr>
        <w:tab/>
        <w:tab/>
        <w:tab/>
        <w:t>,sp.minlength</w:t>
      </w:r>
      <w:r>
        <w:rPr>
          <w:rFonts w:ascii="Courier New" w:hAnsi="Courier New"/>
          <w:b w:val="0"/>
          <w:sz w:val="16"/>
        </w:rPr>
        <w:br/>
      </w:r>
      <w:r>
        <w:rPr>
          <w:rFonts w:ascii="Courier New" w:hAnsi="Courier New"/>
          <w:b w:val="0"/>
          <w:sz w:val="16"/>
        </w:rPr>
        <w:tab/>
        <w:tab/>
        <w:tab/>
        <w:t>,sp.maxlength</w:t>
        <w:tab/>
        <w:tab/>
        <w:tab/>
        <w:tab/>
      </w:r>
      <w:r>
        <w:rPr>
          <w:rFonts w:ascii="Courier New" w:hAnsi="Courier New"/>
          <w:b w:val="0"/>
          <w:sz w:val="16"/>
        </w:rPr>
        <w:br/>
      </w:r>
      <w:r>
        <w:rPr>
          <w:rFonts w:ascii="Courier New" w:hAnsi="Courier New"/>
          <w:b w:val="0"/>
          <w:sz w:val="16"/>
        </w:rPr>
        <w:tab/>
        <w:tab/>
        <w:tab/>
        <w:t>,sp.regex</w:t>
      </w:r>
      <w:r>
        <w:rPr>
          <w:rFonts w:ascii="Courier New" w:hAnsi="Courier New"/>
          <w:b w:val="0"/>
          <w:sz w:val="16"/>
        </w:rPr>
        <w:br/>
      </w:r>
      <w:r>
        <w:rPr>
          <w:rFonts w:ascii="Courier New" w:hAnsi="Courier New"/>
          <w:b w:val="0"/>
          <w:sz w:val="16"/>
        </w:rPr>
        <w:tab/>
        <w:tab/>
        <w:tab/>
        <w:t>,sp.sort</w:t>
      </w:r>
      <w:r>
        <w:rPr>
          <w:rFonts w:ascii="Courier New" w:hAnsi="Courier New"/>
          <w:b w:val="0"/>
          <w:sz w:val="16"/>
        </w:rPr>
        <w:br/>
      </w:r>
      <w:r>
        <w:rPr>
          <w:rFonts w:ascii="Courier New" w:hAnsi="Courier New"/>
          <w:b w:val="0"/>
          <w:sz w:val="16"/>
        </w:rPr>
        <w:tab/>
        <w:tab/>
        <w:tab/>
        <w:t>,sp.is_sensitive</w:t>
      </w:r>
      <w:r>
        <w:rPr>
          <w:rFonts w:ascii="Courier New" w:hAnsi="Courier New"/>
          <w:b w:val="0"/>
          <w:sz w:val="16"/>
        </w:rPr>
        <w:br/>
      </w:r>
      <w:r>
        <w:rPr>
          <w:rFonts w:ascii="Courier New" w:hAnsi="Courier New"/>
          <w:b w:val="0"/>
          <w:sz w:val="16"/>
        </w:rPr>
        <w:tab/>
        <w:tab/>
        <w:tab/>
        <w:t>,sp.depends_on_cfs_params</w:t>
      </w:r>
      <w:r>
        <w:rPr>
          <w:rFonts w:ascii="Courier New" w:hAnsi="Courier New"/>
          <w:b w:val="0"/>
          <w:sz w:val="16"/>
        </w:rPr>
        <w:br/>
      </w:r>
      <w:r>
        <w:rPr>
          <w:rFonts w:ascii="Courier New" w:hAnsi="Courier New"/>
          <w:b w:val="0"/>
          <w:sz w:val="16"/>
        </w:rPr>
        <w:tab/>
        <w:tab/>
        <w:tab/>
        <w:t>,sp.expression</w:t>
      </w:r>
      <w:r>
        <w:rPr>
          <w:rFonts w:ascii="Courier New" w:hAnsi="Courier New"/>
          <w:b w:val="0"/>
          <w:sz w:val="16"/>
        </w:rPr>
        <w:br/>
      </w:r>
      <w:r>
        <w:rPr>
          <w:rFonts w:ascii="Courier New" w:hAnsi="Courier New"/>
          <w:b w:val="0"/>
          <w:sz w:val="16"/>
        </w:rPr>
        <w:tab/>
        <w:tab/>
        <w:tab/>
        <w:t>,sp.ref_svc_id</w:t>
      </w:r>
      <w:r>
        <w:rPr>
          <w:rFonts w:ascii="Courier New" w:hAnsi="Courier New"/>
          <w:b w:val="0"/>
          <w:sz w:val="16"/>
        </w:rPr>
        <w:br/>
      </w:r>
      <w:r>
        <w:rPr>
          <w:rFonts w:ascii="Courier New" w:hAnsi="Courier New"/>
          <w:b w:val="0"/>
          <w:sz w:val="16"/>
        </w:rPr>
        <w:tab/>
        <w:tab/>
        <w:tab/>
        <w:t>,sp.unique_scope</w:t>
      </w:r>
      <w:r>
        <w:rPr>
          <w:rFonts w:ascii="Courier New" w:hAnsi="Courier New"/>
          <w:b w:val="0"/>
          <w:sz w:val="16"/>
        </w:rPr>
        <w:br/>
      </w:r>
      <w:r>
        <w:rPr>
          <w:rFonts w:ascii="Courier New" w:hAnsi="Courier New"/>
          <w:b w:val="0"/>
          <w:sz w:val="16"/>
        </w:rPr>
        <w:tab/>
        <w:tab/>
        <w:tab/>
        <w:t>,sp.default_compute</w:t>
      </w:r>
      <w:r>
        <w:rPr>
          <w:rFonts w:ascii="Courier New" w:hAnsi="Courier New"/>
          <w:b w:val="0"/>
          <w:sz w:val="16"/>
        </w:rPr>
        <w:br/>
      </w:r>
      <w:r>
        <w:rPr>
          <w:rFonts w:ascii="Courier New" w:hAnsi="Courier New"/>
          <w:b w:val="0"/>
          <w:sz w:val="16"/>
        </w:rPr>
        <w:tab/>
        <w:tab/>
        <w:tab/>
        <w:t>,sp.is_hidden</w:t>
      </w:r>
      <w:r>
        <w:rPr>
          <w:rFonts w:ascii="Courier New" w:hAnsi="Courier New"/>
          <w:b w:val="0"/>
          <w:sz w:val="16"/>
        </w:rPr>
        <w:br/>
      </w:r>
      <w:r>
        <w:rPr>
          <w:rFonts w:ascii="Courier New" w:hAnsi="Courier New"/>
          <w:b w:val="0"/>
          <w:sz w:val="16"/>
        </w:rPr>
        <w:tab/>
        <w:tab/>
        <w:tab/>
        <w:t>,sp.is_disabled</w:t>
      </w:r>
      <w:r>
        <w:rPr>
          <w:rFonts w:ascii="Courier New" w:hAnsi="Courier New"/>
          <w:b w:val="0"/>
          <w:sz w:val="16"/>
        </w:rPr>
        <w:br/>
      </w:r>
      <w:r>
        <w:rPr>
          <w:rFonts w:ascii="Courier New" w:hAnsi="Courier New"/>
          <w:b w:val="0"/>
          <w:sz w:val="16"/>
        </w:rPr>
        <w:tab/>
        <w:tab/>
      </w:r>
      <w:r>
        <w:rPr>
          <w:rFonts w:ascii="Courier New" w:hAnsi="Courier New"/>
          <w:b w:val="0"/>
          <w:color w:val="0D5C73"/>
          <w:sz w:val="16"/>
        </w:rPr>
        <w:t>from</w:t>
      </w:r>
      <w:r>
        <w:rPr>
          <w:rFonts w:ascii="Courier New" w:hAnsi="Courier New"/>
          <w:b w:val="0"/>
          <w:sz w:val="16"/>
        </w:rPr>
        <w:t xml:space="preserve"> svc_operation_cfs_subparam sp</w:t>
      </w:r>
      <w:r>
        <w:rPr>
          <w:rFonts w:ascii="Courier New" w:hAnsi="Courier New"/>
          <w:b w:val="0"/>
          <w:sz w:val="16"/>
        </w:rPr>
        <w:br/>
      </w:r>
      <w:r>
        <w:rPr>
          <w:rFonts w:ascii="Courier New" w:hAnsi="Courier New"/>
          <w:b w:val="0"/>
          <w:sz w:val="16"/>
        </w:rPr>
        <w:tab/>
        <w:tab/>
      </w:r>
      <w:r>
        <w:rPr>
          <w:rFonts w:ascii="Courier New" w:hAnsi="Courier New"/>
          <w:b w:val="0"/>
          <w:color w:val="0D5C73"/>
          <w:sz w:val="16"/>
        </w:rPr>
        <w:t>where</w:t>
      </w:r>
      <w:r>
        <w:rPr>
          <w:rFonts w:ascii="Courier New" w:hAnsi="Courier New"/>
          <w:b w:val="0"/>
          <w:sz w:val="16"/>
        </w:rPr>
        <w:t xml:space="preserve"> sp.svc_operation_cfs_param_id=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"#arguments.qParam.svc_operation_cfs_param_id#"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sp.sort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"local.qInstSubparam"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 xml:space="preserve"> sp.instance_operation_cfs_param_uid::text </w:t>
      </w:r>
      <w:r>
        <w:rPr>
          <w:rFonts w:ascii="Courier New" w:hAnsi="Courier New"/>
          <w:b w:val="0"/>
          <w:color w:val="0D5C73"/>
          <w:sz w:val="16"/>
        </w:rPr>
        <w:t>as</w:t>
      </w:r>
      <w:r>
        <w:rPr>
          <w:rFonts w:ascii="Courier New" w:hAnsi="Courier New"/>
          <w:b w:val="0"/>
          <w:sz w:val="16"/>
        </w:rPr>
        <w:t xml:space="preserve"> instance_operation_cfs_param_uid</w:t>
      </w:r>
      <w:r>
        <w:rPr>
          <w:rFonts w:ascii="Courier New" w:hAnsi="Courier New"/>
          <w:b w:val="0"/>
          <w:sz w:val="16"/>
        </w:rPr>
        <w:br/>
      </w:r>
      <w:r>
        <w:rPr>
          <w:rFonts w:ascii="Courier New" w:hAnsi="Courier New"/>
          <w:b w:val="0"/>
          <w:sz w:val="16"/>
        </w:rPr>
        <w:tab/>
        <w:tab/>
        <w:tab/>
        <w:t>,sp.instance_operation_cfs_subparam</w:t>
        <w:tab/>
        <w:tab/>
        <w:tab/>
        <w:tab/>
        <w:tab/>
        <w:tab/>
        <w:tab/>
        <w:tab/>
      </w:r>
      <w:r>
        <w:rPr>
          <w:rFonts w:ascii="Courier New" w:hAnsi="Courier New"/>
          <w:b w:val="0"/>
          <w:sz w:val="16"/>
        </w:rPr>
        <w:br/>
      </w:r>
      <w:r>
        <w:rPr>
          <w:rFonts w:ascii="Courier New" w:hAnsi="Courier New"/>
          <w:b w:val="0"/>
          <w:sz w:val="16"/>
        </w:rPr>
        <w:tab/>
        <w:tab/>
        <w:tab/>
        <w:t>,sp.note</w:t>
        <w:tab/>
        <w:tab/>
        <w:tab/>
        <w:tab/>
        <w:tab/>
        <w:tab/>
        <w:tab/>
        <w:tab/>
      </w:r>
      <w:r>
        <w:rPr>
          <w:rFonts w:ascii="Courier New" w:hAnsi="Courier New"/>
          <w:b w:val="0"/>
          <w:sz w:val="16"/>
        </w:rPr>
        <w:br/>
      </w:r>
      <w:r>
        <w:rPr>
          <w:rFonts w:ascii="Courier New" w:hAnsi="Courier New"/>
          <w:b w:val="0"/>
          <w:sz w:val="16"/>
        </w:rPr>
        <w:tab/>
        <w:tab/>
        <w:tab/>
        <w:t>,sp.sort</w:t>
      </w:r>
      <w:r>
        <w:rPr>
          <w:rFonts w:ascii="Courier New" w:hAnsi="Courier New"/>
          <w:b w:val="0"/>
          <w:sz w:val="16"/>
        </w:rPr>
        <w:br/>
      </w:r>
      <w:r>
        <w:rPr>
          <w:rFonts w:ascii="Courier New" w:hAnsi="Courier New"/>
          <w:b w:val="0"/>
          <w:sz w:val="16"/>
        </w:rPr>
        <w:tab/>
        <w:tab/>
        <w:tab/>
        <w:t>,sp.is_sensitive</w:t>
      </w:r>
      <w:r>
        <w:rPr>
          <w:rFonts w:ascii="Courier New" w:hAnsi="Courier New"/>
          <w:b w:val="0"/>
          <w:sz w:val="16"/>
        </w:rPr>
        <w:br/>
      </w:r>
      <w:r>
        <w:rPr>
          <w:rFonts w:ascii="Courier New" w:hAnsi="Courier New"/>
          <w:b w:val="0"/>
          <w:sz w:val="16"/>
        </w:rPr>
        <w:tab/>
        <w:tab/>
      </w:r>
      <w:r>
        <w:rPr>
          <w:rFonts w:ascii="Courier New" w:hAnsi="Courier New"/>
          <w:b w:val="0"/>
          <w:color w:val="0D5C73"/>
          <w:sz w:val="16"/>
        </w:rPr>
        <w:t>from</w:t>
      </w:r>
      <w:r>
        <w:rPr>
          <w:rFonts w:ascii="Courier New" w:hAnsi="Courier New"/>
          <w:b w:val="0"/>
          <w:sz w:val="16"/>
        </w:rPr>
        <w:t xml:space="preserve"> instance_operation_cfs_subparam sp</w:t>
      </w:r>
      <w:r>
        <w:rPr>
          <w:rFonts w:ascii="Courier New" w:hAnsi="Courier New"/>
          <w:b w:val="0"/>
          <w:sz w:val="16"/>
        </w:rPr>
        <w:br/>
      </w:r>
      <w:r>
        <w:rPr>
          <w:rFonts w:ascii="Courier New" w:hAnsi="Courier New"/>
          <w:b w:val="0"/>
          <w:sz w:val="16"/>
        </w:rPr>
        <w:tab/>
        <w:tab/>
      </w:r>
      <w:r>
        <w:rPr>
          <w:rFonts w:ascii="Courier New" w:hAnsi="Courier New"/>
          <w:b w:val="0"/>
          <w:color w:val="0D5C73"/>
          <w:sz w:val="16"/>
        </w:rPr>
        <w:t>where</w:t>
      </w:r>
      <w:r>
        <w:rPr>
          <w:rFonts w:ascii="Courier New" w:hAnsi="Courier New"/>
          <w:b w:val="0"/>
          <w:sz w:val="16"/>
        </w:rPr>
        <w:t xml:space="preserve"> sp.instance_operation_cfs_param_uid=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"#arguments.qParam.instance_operation_cfs_param_uid#"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#!isValid("guid",arguments.qParam.instance_operation_cfs_param_uid)#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sp.sort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&lt;!--- формируем дескриптор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mapDescriptor=structNew(</w:t>
      </w:r>
      <w:r>
        <w:rPr>
          <w:rFonts w:ascii="Courier New" w:hAnsi="Courier New"/>
          <w:b w:val="0"/>
          <w:color w:val="1E7E34"/>
          <w:sz w:val="16"/>
        </w:rPr>
        <w:t>"linked"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parser=createObject(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"lib.expression_parser"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"local.qSubparam"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structInsert(mapDescriptor, local.qSubparam.svc_operation_cfs_subparam,</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"svcOperationCfsSubparamId"</w:t>
      </w:r>
      <w:r>
        <w:rPr>
          <w:rFonts w:ascii="Courier New" w:hAnsi="Courier New"/>
          <w:b w:val="0"/>
          <w:sz w:val="16"/>
        </w:rPr>
        <w:t>:</w:t>
      </w:r>
      <w:r>
        <w:rPr>
          <w:rFonts w:ascii="Courier New" w:hAnsi="Courier New"/>
          <w:b w:val="0"/>
          <w:color w:val="1E7E34"/>
          <w:sz w:val="16"/>
        </w:rPr>
        <w:t>"#local.qSubparam.svc_operation_cfs_subparam_id#"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"svcOperationCfsSubparam"</w:t>
      </w:r>
      <w:r>
        <w:rPr>
          <w:rFonts w:ascii="Courier New" w:hAnsi="Courier New"/>
          <w:b w:val="0"/>
          <w:sz w:val="16"/>
        </w:rPr>
        <w:t>:</w:t>
      </w:r>
      <w:r>
        <w:rPr>
          <w:rFonts w:ascii="Courier New" w:hAnsi="Courier New"/>
          <w:b w:val="0"/>
          <w:color w:val="1E7E34"/>
          <w:sz w:val="16"/>
        </w:rPr>
        <w:t>"#local.qSubparam.svc_operation_cfs_subparam#"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"label"</w:t>
      </w:r>
      <w:r>
        <w:rPr>
          <w:rFonts w:ascii="Courier New" w:hAnsi="Courier New"/>
          <w:b w:val="0"/>
          <w:sz w:val="16"/>
        </w:rPr>
        <w:t>:</w:t>
      </w:r>
      <w:r>
        <w:rPr>
          <w:rFonts w:ascii="Courier New" w:hAnsi="Courier New"/>
          <w:b w:val="0"/>
          <w:color w:val="1E7E34"/>
          <w:sz w:val="16"/>
        </w:rPr>
        <w:t>"#local.qSubparam.label#"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"dataType"</w:t>
      </w:r>
      <w:r>
        <w:rPr>
          <w:rFonts w:ascii="Courier New" w:hAnsi="Courier New"/>
          <w:b w:val="0"/>
          <w:sz w:val="16"/>
        </w:rPr>
        <w:t>:</w:t>
      </w:r>
      <w:r>
        <w:rPr>
          <w:rFonts w:ascii="Courier New" w:hAnsi="Courier New"/>
          <w:b w:val="0"/>
          <w:color w:val="1E7E34"/>
          <w:sz w:val="16"/>
        </w:rPr>
        <w:t>"#local.qSubparam.data_type#"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"valueList"</w:t>
      </w:r>
      <w:r>
        <w:rPr>
          <w:rFonts w:ascii="Courier New" w:hAnsi="Courier New"/>
          <w:b w:val="0"/>
          <w:sz w:val="16"/>
        </w:rPr>
        <w:t>:'#(len(local.qSubparam.expression)?</w:t>
      </w:r>
      <w:r>
        <w:rPr>
          <w:rFonts w:ascii="Courier New" w:hAnsi="Courier New"/>
          <w:b w:val="0"/>
          <w:sz w:val="16"/>
        </w:rPr>
        <w:br/>
      </w:r>
      <w:r>
        <w:rPr>
          <w:rFonts w:ascii="Courier New" w:hAnsi="Courier New"/>
          <w:b w:val="0"/>
          <w:sz w:val="16"/>
        </w:rPr>
        <w:tab/>
        <w:tab/>
        <w:tab/>
        <w:tab/>
        <w:tab/>
        <w:tab/>
        <w:tab/>
        <w:t>(parser.eval(</w:t>
      </w:r>
      <w:r>
        <w:rPr>
          <w:rFonts w:ascii="Courier New" w:hAnsi="Courier New"/>
          <w:b w:val="0"/>
          <w:sz w:val="16"/>
        </w:rPr>
        <w:br/>
      </w:r>
      <w:r>
        <w:rPr>
          <w:rFonts w:ascii="Courier New" w:hAnsi="Courier New"/>
          <w:b w:val="0"/>
          <w:sz w:val="16"/>
        </w:rPr>
        <w:tab/>
        <w:tab/>
        <w:tab/>
        <w:tab/>
        <w:tab/>
        <w:tab/>
        <w:tab/>
        <w:tab/>
        <w:t>qSubparam.expression,</w:t>
      </w:r>
      <w:r>
        <w:rPr>
          <w:rFonts w:ascii="Courier New" w:hAnsi="Courier New"/>
          <w:b w:val="0"/>
          <w:sz w:val="16"/>
        </w:rPr>
        <w:br/>
      </w:r>
      <w:r>
        <w:rPr>
          <w:rFonts w:ascii="Courier New" w:hAnsi="Courier New"/>
          <w:b w:val="0"/>
          <w:sz w:val="16"/>
        </w:rPr>
        <w:tab/>
        <w:tab/>
        <w:tab/>
        <w:tab/>
        <w:tab/>
        <w:tab/>
        <w:tab/>
        <w:tab/>
        <w:t>{</w:t>
      </w:r>
      <w:r>
        <w:rPr>
          <w:rFonts w:ascii="Courier New" w:hAnsi="Courier New"/>
          <w:b w:val="0"/>
          <w:sz w:val="16"/>
        </w:rPr>
        <w:br/>
      </w:r>
      <w:r>
        <w:rPr>
          <w:rFonts w:ascii="Courier New" w:hAnsi="Courier New"/>
          <w:b w:val="0"/>
          <w:sz w:val="16"/>
        </w:rPr>
        <w:tab/>
        <w:tab/>
        <w:tab/>
        <w:tab/>
        <w:tab/>
        <w:tab/>
        <w:tab/>
        <w:tab/>
        <w:tab/>
        <w:t>component:</w:t>
      </w:r>
      <w:r>
        <w:rPr>
          <w:rFonts w:ascii="Courier New" w:hAnsi="Courier New"/>
          <w:b w:val="0"/>
          <w:color w:val="1E7E34"/>
          <w:sz w:val="16"/>
        </w:rPr>
        <w:t>"resources.instance_operation_cfs_param"</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tab/>
        <w:t>keys:{</w:t>
        <w:tab/>
        <w:tab/>
        <w:tab/>
        <w:tab/>
        <w:tab/>
        <w:tab/>
      </w:r>
      <w:r>
        <w:rPr>
          <w:rFonts w:ascii="Courier New" w:hAnsi="Courier New"/>
          <w:b w:val="0"/>
          <w:sz w:val="16"/>
        </w:rPr>
        <w:br/>
      </w:r>
      <w:r>
        <w:rPr>
          <w:rFonts w:ascii="Courier New" w:hAnsi="Courier New"/>
          <w:b w:val="0"/>
          <w:sz w:val="16"/>
        </w:rPr>
        <w:tab/>
        <w:tab/>
        <w:tab/>
        <w:tab/>
        <w:tab/>
        <w:tab/>
        <w:tab/>
        <w:tab/>
        <w:tab/>
        <w:tab/>
        <w:t>instanceOperationCfsParamUid:</w:t>
      </w:r>
      <w:r>
        <w:rPr>
          <w:rFonts w:ascii="Courier New" w:hAnsi="Courier New"/>
          <w:b w:val="0"/>
          <w:color w:val="1E7E34"/>
          <w:sz w:val="16"/>
        </w:rPr>
        <w:t>"#toString(arguments.qParam.instance_operation_cfs_param_uid)#"</w:t>
      </w:r>
      <w:r>
        <w:rPr>
          <w:rFonts w:ascii="Courier New" w:hAnsi="Courier New"/>
          <w:b w:val="0"/>
          <w:sz w:val="16"/>
        </w:rPr>
        <w:t>, /*note camelCase*/</w:t>
      </w:r>
      <w:r>
        <w:rPr>
          <w:rFonts w:ascii="Courier New" w:hAnsi="Courier New"/>
          <w:b w:val="0"/>
          <w:sz w:val="16"/>
        </w:rPr>
        <w:br/>
      </w:r>
      <w:r>
        <w:rPr>
          <w:rFonts w:ascii="Courier New" w:hAnsi="Courier New"/>
          <w:b w:val="0"/>
          <w:sz w:val="16"/>
        </w:rPr>
        <w:tab/>
        <w:tab/>
        <w:tab/>
        <w:tab/>
        <w:tab/>
        <w:tab/>
        <w:tab/>
        <w:tab/>
        <w:tab/>
        <w:tab/>
        <w:t>svcOperationCfsParamId:</w:t>
      </w:r>
      <w:r>
        <w:rPr>
          <w:rFonts w:ascii="Courier New" w:hAnsi="Courier New"/>
          <w:b w:val="0"/>
          <w:color w:val="1E7E34"/>
          <w:sz w:val="16"/>
        </w:rPr>
        <w:t>"#toString(arguments.qParam.svc_operation_cfs_param_id)#"</w:t>
      </w:r>
      <w:r>
        <w:rPr>
          <w:rFonts w:ascii="Courier New" w:hAnsi="Courier New"/>
          <w:b w:val="0"/>
          <w:sz w:val="16"/>
        </w:rPr>
        <w:t xml:space="preserve"> /*note camelCase*/</w:t>
      </w:r>
      <w:r>
        <w:rPr>
          <w:rFonts w:ascii="Courier New" w:hAnsi="Courier New"/>
          <w:b w:val="0"/>
          <w:sz w:val="16"/>
        </w:rPr>
        <w:br/>
      </w:r>
      <w:r>
        <w:rPr>
          <w:rFonts w:ascii="Courier New" w:hAnsi="Courier New"/>
          <w:b w:val="0"/>
          <w:sz w:val="16"/>
        </w:rPr>
        <w:tab/>
        <w:tab/>
        <w:tab/>
        <w:tab/>
        <w:tab/>
        <w:tab/>
        <w:tab/>
        <w:tab/>
        <w:tab/>
        <w:t>},</w:t>
      </w:r>
      <w:r>
        <w:rPr>
          <w:rFonts w:ascii="Courier New" w:hAnsi="Courier New"/>
          <w:b w:val="0"/>
          <w:sz w:val="16"/>
        </w:rPr>
        <w:br/>
      </w:r>
      <w:r>
        <w:rPr>
          <w:rFonts w:ascii="Courier New" w:hAnsi="Courier New"/>
          <w:b w:val="0"/>
          <w:sz w:val="16"/>
        </w:rPr>
        <w:tab/>
        <w:tab/>
        <w:tab/>
        <w:tab/>
        <w:tab/>
        <w:tab/>
        <w:tab/>
        <w:tab/>
        <w:tab/>
        <w:t>params:{}</w:t>
      </w:r>
      <w:r>
        <w:rPr>
          <w:rFonts w:ascii="Courier New" w:hAnsi="Courier New"/>
          <w:b w:val="0"/>
          <w:sz w:val="16"/>
        </w:rPr>
        <w:br/>
      </w:r>
      <w:r>
        <w:rPr>
          <w:rFonts w:ascii="Courier New" w:hAnsi="Courier New"/>
          <w:b w:val="0"/>
          <w:sz w:val="16"/>
        </w:rPr>
        <w:tab/>
        <w:tab/>
        <w:tab/>
        <w:tab/>
        <w:tab/>
        <w:tab/>
        <w:tab/>
        <w:tab/>
        <w:t>}</w:t>
      </w:r>
      <w:r>
        <w:rPr>
          <w:rFonts w:ascii="Courier New" w:hAnsi="Courier New"/>
          <w:b w:val="0"/>
          <w:sz w:val="16"/>
        </w:rPr>
        <w:br/>
      </w:r>
      <w:r>
        <w:rPr>
          <w:rFonts w:ascii="Courier New" w:hAnsi="Courier New"/>
          <w:b w:val="0"/>
          <w:sz w:val="16"/>
        </w:rPr>
        <w:tab/>
        <w:tab/>
        <w:tab/>
        <w:tab/>
        <w:tab/>
        <w:tab/>
        <w:tab/>
        <w:t>))</w:t>
      </w:r>
      <w:r>
        <w:rPr>
          <w:rFonts w:ascii="Courier New" w:hAnsi="Courier New"/>
          <w:b w:val="0"/>
          <w:sz w:val="16"/>
        </w:rPr>
        <w:br/>
      </w:r>
      <w:r>
        <w:rPr>
          <w:rFonts w:ascii="Courier New" w:hAnsi="Courier New"/>
          <w:b w:val="0"/>
          <w:sz w:val="16"/>
        </w:rPr>
        <w:tab/>
        <w:tab/>
        <w:tab/>
        <w:tab/>
        <w:tab/>
        <w:tab/>
        <w:tab/>
        <w:t>: local.qSubparam.value_list)#',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"dependsOnCfsParams"</w:t>
      </w:r>
      <w:r>
        <w:rPr>
          <w:rFonts w:ascii="Courier New" w:hAnsi="Courier New"/>
          <w:b w:val="0"/>
          <w:sz w:val="16"/>
        </w:rPr>
        <w:t>:</w:t>
      </w:r>
      <w:r>
        <w:rPr>
          <w:rFonts w:ascii="Courier New" w:hAnsi="Courier New"/>
          <w:b w:val="0"/>
          <w:color w:val="1E7E34"/>
          <w:sz w:val="16"/>
        </w:rPr>
        <w:t>"#local.qSubparam.depends_on_cfs_params#"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"expression"</w:t>
      </w:r>
      <w:r>
        <w:rPr>
          <w:rFonts w:ascii="Courier New" w:hAnsi="Courier New"/>
          <w:b w:val="0"/>
          <w:sz w:val="16"/>
        </w:rPr>
        <w:t>:</w:t>
      </w:r>
      <w:r>
        <w:rPr>
          <w:rFonts w:ascii="Courier New" w:hAnsi="Courier New"/>
          <w:b w:val="0"/>
          <w:color w:val="1E7E34"/>
          <w:sz w:val="16"/>
        </w:rPr>
        <w:t>"#local.qSubparam.expression#"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"minlength"</w:t>
      </w:r>
      <w:r>
        <w:rPr>
          <w:rFonts w:ascii="Courier New" w:hAnsi="Courier New"/>
          <w:b w:val="0"/>
          <w:sz w:val="16"/>
        </w:rPr>
        <w:t>:</w:t>
      </w:r>
      <w:r>
        <w:rPr>
          <w:rFonts w:ascii="Courier New" w:hAnsi="Courier New"/>
          <w:b w:val="0"/>
          <w:color w:val="1E7E34"/>
          <w:sz w:val="16"/>
        </w:rPr>
        <w:t>"#local.qSubparam.minlength#"</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"maxlength"</w:t>
      </w:r>
      <w:r>
        <w:rPr>
          <w:rFonts w:ascii="Courier New" w:hAnsi="Courier New"/>
          <w:b w:val="0"/>
          <w:sz w:val="16"/>
        </w:rPr>
        <w:t>:</w:t>
      </w:r>
      <w:r>
        <w:rPr>
          <w:rFonts w:ascii="Courier New" w:hAnsi="Courier New"/>
          <w:b w:val="0"/>
          <w:color w:val="1E7E34"/>
          <w:sz w:val="16"/>
        </w:rPr>
        <w:t>"#local.qSubparam.maxlength#"</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"regex"</w:t>
      </w:r>
      <w:r>
        <w:rPr>
          <w:rFonts w:ascii="Courier New" w:hAnsi="Courier New"/>
          <w:b w:val="0"/>
          <w:sz w:val="16"/>
        </w:rPr>
        <w:t>:</w:t>
      </w:r>
      <w:r>
        <w:rPr>
          <w:rFonts w:ascii="Courier New" w:hAnsi="Courier New"/>
          <w:b w:val="0"/>
          <w:color w:val="1E7E34"/>
          <w:sz w:val="16"/>
        </w:rPr>
        <w:t>"#local.qSubparam.regex#"</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"man"</w:t>
      </w:r>
      <w:r>
        <w:rPr>
          <w:rFonts w:ascii="Courier New" w:hAnsi="Courier New"/>
          <w:b w:val="0"/>
          <w:sz w:val="16"/>
        </w:rPr>
        <w:t>:</w:t>
      </w:r>
      <w:r>
        <w:rPr>
          <w:rFonts w:ascii="Courier New" w:hAnsi="Courier New"/>
          <w:b w:val="0"/>
          <w:color w:val="1E7E34"/>
          <w:sz w:val="16"/>
        </w:rPr>
        <w:t>"#local.qSubparam.man#"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"descr"</w:t>
      </w:r>
      <w:r>
        <w:rPr>
          <w:rFonts w:ascii="Courier New" w:hAnsi="Courier New"/>
          <w:b w:val="0"/>
          <w:sz w:val="16"/>
        </w:rPr>
        <w:t>:</w:t>
      </w:r>
      <w:r>
        <w:rPr>
          <w:rFonts w:ascii="Courier New" w:hAnsi="Courier New"/>
          <w:b w:val="0"/>
          <w:color w:val="1E7E34"/>
          <w:sz w:val="16"/>
        </w:rPr>
        <w:t>"#local.qSubparam.descr#"</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"defaultValue"</w:t>
      </w:r>
      <w:r>
        <w:rPr>
          <w:rFonts w:ascii="Courier New" w:hAnsi="Courier New"/>
          <w:b w:val="0"/>
          <w:sz w:val="16"/>
        </w:rPr>
        <w:t>:</w:t>
      </w:r>
      <w:r>
        <w:rPr>
          <w:rFonts w:ascii="Courier New" w:hAnsi="Courier New"/>
          <w:b w:val="0"/>
          <w:color w:val="1E7E34"/>
          <w:sz w:val="16"/>
        </w:rPr>
        <w:t>"#local.qSubparam.default_value#"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"isRequired"</w:t>
      </w:r>
      <w:r>
        <w:rPr>
          <w:rFonts w:ascii="Courier New" w:hAnsi="Courier New"/>
          <w:b w:val="0"/>
          <w:sz w:val="16"/>
        </w:rPr>
        <w:t>:</w:t>
      </w:r>
      <w:r>
        <w:rPr>
          <w:rFonts w:ascii="Courier New" w:hAnsi="Courier New"/>
          <w:b w:val="0"/>
          <w:color w:val="6F3178"/>
          <w:sz w:val="16"/>
        </w:rPr>
        <w:t>#request.castToBool(local.qSubparam.is_required)#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"isSensitive"</w:t>
      </w:r>
      <w:r>
        <w:rPr>
          <w:rFonts w:ascii="Courier New" w:hAnsi="Courier New"/>
          <w:b w:val="0"/>
          <w:sz w:val="16"/>
        </w:rPr>
        <w:t>:</w:t>
      </w:r>
      <w:r>
        <w:rPr>
          <w:rFonts w:ascii="Courier New" w:hAnsi="Courier New"/>
          <w:b w:val="0"/>
          <w:color w:val="6F3178"/>
          <w:sz w:val="16"/>
        </w:rPr>
        <w:t>#request.castToBool(local.qSubparam.is_sensitive)#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"isHidden"</w:t>
      </w:r>
      <w:r>
        <w:rPr>
          <w:rFonts w:ascii="Courier New" w:hAnsi="Courier New"/>
          <w:b w:val="0"/>
          <w:sz w:val="16"/>
        </w:rPr>
        <w:t>:</w:t>
      </w:r>
      <w:r>
        <w:rPr>
          <w:rFonts w:ascii="Courier New" w:hAnsi="Courier New"/>
          <w:b w:val="0"/>
          <w:color w:val="6F3178"/>
          <w:sz w:val="16"/>
        </w:rPr>
        <w:t>#request.castToBool(local.qSubparam.is_hidden)#</w:t>
      </w:r>
      <w:r>
        <w:rPr>
          <w:rFonts w:ascii="Courier New" w:hAnsi="Courier New"/>
          <w:b w:val="0"/>
          <w:sz w:val="16"/>
        </w:rPr>
        <w:t>,</w:t>
        <w:tab/>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"isHidden"</w:t>
      </w:r>
      <w:r>
        <w:rPr>
          <w:rFonts w:ascii="Courier New" w:hAnsi="Courier New"/>
          <w:b w:val="0"/>
          <w:sz w:val="16"/>
        </w:rPr>
        <w:t>:</w:t>
      </w:r>
      <w:r>
        <w:rPr>
          <w:rFonts w:ascii="Courier New" w:hAnsi="Courier New"/>
          <w:b w:val="0"/>
          <w:color w:val="6F3178"/>
          <w:sz w:val="16"/>
        </w:rPr>
        <w:t>#request.castToBool(local.qSubparam.is_disabled)#</w:t>
      </w:r>
      <w:r>
        <w:rPr>
          <w:rFonts w:ascii="Courier New" w:hAnsi="Courier New"/>
          <w:b w:val="0"/>
          <w:sz w:val="16"/>
        </w:rPr>
        <w:t>,</w:t>
        <w:tab/>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"refSvcId"</w:t>
      </w:r>
      <w:r>
        <w:rPr>
          <w:rFonts w:ascii="Courier New" w:hAnsi="Courier New"/>
          <w:b w:val="0"/>
          <w:sz w:val="16"/>
        </w:rPr>
        <w:t>:</w:t>
      </w:r>
      <w:r>
        <w:rPr>
          <w:rFonts w:ascii="Courier New" w:hAnsi="Courier New"/>
          <w:b w:val="0"/>
          <w:color w:val="1E7E34"/>
          <w:sz w:val="16"/>
        </w:rPr>
        <w:t>"#local.qSubparam.ref_svc_id#"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"uniqueScope"</w:t>
      </w:r>
      <w:r>
        <w:rPr>
          <w:rFonts w:ascii="Courier New" w:hAnsi="Courier New"/>
          <w:b w:val="0"/>
          <w:sz w:val="16"/>
        </w:rPr>
        <w:t>:</w:t>
      </w:r>
      <w:r>
        <w:rPr>
          <w:rFonts w:ascii="Courier New" w:hAnsi="Courier New"/>
          <w:b w:val="0"/>
          <w:color w:val="1E7E34"/>
          <w:sz w:val="16"/>
        </w:rPr>
        <w:t>"#local.qSubparam.unique_scope#"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"defaultCompute"</w:t>
      </w:r>
      <w:r>
        <w:rPr>
          <w:rFonts w:ascii="Courier New" w:hAnsi="Courier New"/>
          <w:b w:val="0"/>
          <w:sz w:val="16"/>
        </w:rPr>
        <w:t>:</w:t>
      </w:r>
      <w:r>
        <w:rPr>
          <w:rFonts w:ascii="Courier New" w:hAnsi="Courier New"/>
          <w:b w:val="0"/>
          <w:color w:val="1E7E34"/>
          <w:sz w:val="16"/>
        </w:rPr>
        <w:t>"#local.qSubparam.default_compute#"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r>
      <w:r>
        <w:rPr>
          <w:rFonts w:ascii="Courier New" w:hAnsi="Courier New"/>
          <w:b w:val="0"/>
          <w:color w:val="1E7E34"/>
          <w:sz w:val="16"/>
        </w:rPr>
        <w:t>"isModifiableDefinition"</w:t>
      </w:r>
      <w:r>
        <w:rPr>
          <w:rFonts w:ascii="Courier New" w:hAnsi="Courier New"/>
          <w:b w:val="0"/>
          <w:sz w:val="16"/>
        </w:rPr>
        <w:t>:false</w:t>
      </w:r>
      <w:r>
        <w:rPr>
          <w:rFonts w:ascii="Courier New" w:hAnsi="Courier New"/>
          <w:b w:val="0"/>
          <w:sz w:val="16"/>
        </w:rPr>
        <w:br/>
      </w:r>
      <w:r>
        <w:rPr>
          <w:rFonts w:ascii="Courier New" w:hAnsi="Courier New"/>
          <w:b w:val="0"/>
          <w:sz w:val="16"/>
        </w:rPr>
        <w:tab/>
        <w:tab/>
        <w:tab/>
        <w:tab/>
        <w:tab/>
        <w:t>}, true</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index=</w:t>
      </w:r>
      <w:r>
        <w:rPr>
          <w:rFonts w:ascii="Courier New" w:hAnsi="Courier New"/>
          <w:b w:val="0"/>
          <w:color w:val="1E7E34"/>
          <w:sz w:val="16"/>
        </w:rPr>
        <w:t>"local.i"</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=1 to=</w:t>
      </w:r>
      <w:r>
        <w:rPr>
          <w:rFonts w:ascii="Courier New" w:hAnsi="Courier New"/>
          <w:b w:val="0"/>
          <w:color w:val="6F3178"/>
          <w:sz w:val="16"/>
        </w:rPr>
        <w:t>#arrayLen(local.spMapArray)#</w:t>
      </w:r>
      <w:r>
        <w:rPr>
          <w:rFonts w:ascii="Courier New" w:hAnsi="Courier New"/>
          <w:b w:val="0"/>
          <w:sz w:val="16"/>
        </w:rPr>
        <w:t>&gt;&lt;!--- *** искусственное оборачивание в массив вот для этого, не придумал ничего умнее</w:t>
      </w:r>
      <w:r>
        <w:rPr>
          <w:rFonts w:ascii="Courier New" w:hAnsi="Courier New"/>
          <w:b w:val="0"/>
          <w:sz w:val="16"/>
        </w:rPr>
        <w:br/>
      </w:r>
      <w:r>
        <w:rPr>
          <w:rFonts w:ascii="Courier New" w:hAnsi="Courier New"/>
          <w:b w:val="0"/>
          <w:sz w:val="16"/>
        </w:rPr>
        <w:tab/>
        <w:tab/>
        <w:tab/>
        <w:t xml:space="preserve">чтобы не дублировать цикл по субпараметрам. Сделано некрасиво, но работать должно. </w:t>
      </w:r>
      <w:r>
        <w:rPr>
          <w:rFonts w:ascii="Courier New" w:hAnsi="Courier New"/>
          <w:b w:val="0"/>
          <w:sz w:val="16"/>
        </w:rPr>
        <w:br/>
      </w:r>
      <w:r>
        <w:rPr>
          <w:rFonts w:ascii="Courier New" w:hAnsi="Courier New"/>
          <w:b w:val="0"/>
          <w:sz w:val="16"/>
        </w:rPr>
        <w:tab/>
        <w:tab/>
        <w:tab/>
        <w:t>Ну а как сделать? Если массив - делать цикл по массиву, а если map-сразу обрабатыввать map. При этом запрос к таблице сабпараметров не хочется делать лишний раз.</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t>&lt;!--- может быть, лучше смотрелось бы arrayMap, но тут в ней будет цикл по query, и надо это делать в cfscript... строчек будет явно больше,</w:t>
      </w:r>
      <w:r>
        <w:rPr>
          <w:rFonts w:ascii="Courier New" w:hAnsi="Courier New"/>
          <w:b w:val="0"/>
          <w:sz w:val="16"/>
        </w:rPr>
        <w:br/>
      </w:r>
      <w:r>
        <w:rPr>
          <w:rFonts w:ascii="Courier New" w:hAnsi="Courier New"/>
          <w:b w:val="0"/>
          <w:sz w:val="16"/>
        </w:rPr>
        <w:tab/>
        <w:tab/>
        <w:tab/>
        <w:t>и в cfscript циклы по query какие-то я не помню</w:t>
        <w:tab/>
        <w:t>...</w:t>
        <w:tab/>
        <w:t>кстати, вместо цикла по query можно наверно использовать structMap по контенту ---&gt;</w:t>
      </w:r>
      <w:r>
        <w:rPr>
          <w:rFonts w:ascii="Courier New" w:hAnsi="Courier New"/>
          <w:b w:val="0"/>
          <w:sz w:val="16"/>
        </w:rPr>
        <w:br/>
      </w:r>
      <w:r>
        <w:rPr>
          <w:rFonts w:ascii="Courier New" w:hAnsi="Courier New"/>
          <w:b w:val="0"/>
          <w:sz w:val="16"/>
        </w:rPr>
        <w:tab/>
        <w:tab/>
        <w:tab/>
        <w:t xml:space="preserve">&lt;!--- интересная и неожиданная разница между циклом по массиву и циклом по индексу массива: </w:t>
      </w:r>
      <w:r>
        <w:rPr>
          <w:rFonts w:ascii="Courier New" w:hAnsi="Courier New"/>
          <w:b w:val="0"/>
          <w:sz w:val="16"/>
        </w:rPr>
        <w:br/>
      </w:r>
      <w:r>
        <w:rPr>
          <w:rFonts w:ascii="Courier New" w:hAnsi="Courier New"/>
          <w:b w:val="0"/>
          <w:sz w:val="16"/>
        </w:rPr>
        <w:tab/>
        <w:tab/>
        <w:tab/>
        <w:t>в первом случае возвращается копия элемента, во втором мы естественно имеем дело со ссылокой на элемент,</w:t>
      </w:r>
      <w:r>
        <w:rPr>
          <w:rFonts w:ascii="Courier New" w:hAnsi="Courier New"/>
          <w:b w:val="0"/>
          <w:sz w:val="16"/>
        </w:rPr>
        <w:br/>
      </w:r>
      <w:r>
        <w:rPr>
          <w:rFonts w:ascii="Courier New" w:hAnsi="Courier New"/>
          <w:b w:val="0"/>
          <w:sz w:val="16"/>
        </w:rPr>
        <w:tab/>
        <w:tab/>
        <w:tab/>
        <w:t>а нам сейчас нужно второе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isStruct(local.spMapArray[local.i])&gt;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"local.qSubparam"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local.qSubparam.is_sensitive </w:t>
      </w:r>
      <w:r>
        <w:rPr>
          <w:rFonts w:ascii="Courier New" w:hAnsi="Courier New"/>
          <w:b w:val="0"/>
          <w:color w:val="0D5C73"/>
          <w:sz w:val="16"/>
        </w:rPr>
        <w:t>AND</w:t>
      </w:r>
      <w:r>
        <w:rPr>
          <w:rFonts w:ascii="Courier New" w:hAnsi="Courier New"/>
          <w:b w:val="0"/>
          <w:sz w:val="16"/>
        </w:rPr>
        <w:t xml:space="preserve"> structKeyExists(local.spMapArray[local.i],local.qSubparam.svc_operation_cfs_subparam)&gt;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local.spMapArray[local.i][local.qSubparam.svc_operation_cfs_subparam]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&lt;!--- *** проверку, что это не map-fixed, можно добавить здесь ---&gt;</w:t>
      </w:r>
      <w:r>
        <w:rPr>
          <w:rFonts w:ascii="Courier New" w:hAnsi="Courier New"/>
          <w:b w:val="0"/>
          <w:sz w:val="16"/>
        </w:rPr>
        <w:br/>
      </w:r>
      <w:r>
        <w:rPr>
          <w:rFonts w:ascii="Courier New" w:hAnsi="Courier New"/>
          <w:b w:val="0"/>
          <w:sz w:val="16"/>
        </w:rPr>
        <w:tab/>
        <w:tab/>
        <w:t>&lt;!--- чтобы не вставляли в параметр что попало ---&gt;</w:t>
      </w:r>
      <w:r>
        <w:rPr>
          <w:rFonts w:ascii="Courier New" w:hAnsi="Courier New"/>
          <w:b w:val="0"/>
          <w:sz w:val="16"/>
        </w:rPr>
        <w:br/>
      </w:r>
      <w:r>
        <w:rPr>
          <w:rFonts w:ascii="Courier New" w:hAnsi="Courier New"/>
          <w:b w:val="0"/>
          <w:sz w:val="16"/>
        </w:rPr>
        <w:tab/>
        <w:tab/>
        <w:t>&lt;!--- здесь мы не делаем цикл по массиву, поскольку не поддерживаем массив расширяемых map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arrayLen(spMapArray) </w:t>
      </w:r>
      <w:r>
        <w:rPr>
          <w:rFonts w:ascii="Courier New" w:hAnsi="Courier New"/>
          <w:b w:val="0"/>
          <w:color w:val="0D5C73"/>
          <w:sz w:val="16"/>
        </w:rPr>
        <w:t>AND</w:t>
      </w:r>
      <w:r>
        <w:rPr>
          <w:rFonts w:ascii="Courier New" w:hAnsi="Courier New"/>
          <w:b w:val="0"/>
          <w:sz w:val="16"/>
        </w:rPr>
        <w:t xml:space="preserve"> isStruct(local.spMapArray[1])&gt;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"local.qInstSubparam"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structInsert(mapDescriptor, local.qInstSubparam.instance_operation_cfs_subparam,</w:t>
      </w:r>
      <w:r>
        <w:rPr>
          <w:rFonts w:ascii="Courier New" w:hAnsi="Courier New"/>
          <w:b w:val="0"/>
          <w:sz w:val="16"/>
        </w:rPr>
        <w:br/>
      </w:r>
      <w:r>
        <w:rPr>
          <w:rFonts w:ascii="Courier New" w:hAnsi="Courier New"/>
          <w:b w:val="0"/>
          <w:sz w:val="16"/>
        </w:rPr>
        <w:tab/>
        <w:tab/>
        <w:tab/>
        <w:tab/>
        <w:tab/>
        <w:tab/>
        <w:t>{</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"note"</w:t>
      </w:r>
      <w:r>
        <w:rPr>
          <w:rFonts w:ascii="Courier New" w:hAnsi="Courier New"/>
          <w:b w:val="0"/>
          <w:sz w:val="16"/>
        </w:rPr>
        <w:t>:</w:t>
      </w:r>
      <w:r>
        <w:rPr>
          <w:rFonts w:ascii="Courier New" w:hAnsi="Courier New"/>
          <w:b w:val="0"/>
          <w:color w:val="1E7E34"/>
          <w:sz w:val="16"/>
        </w:rPr>
        <w:t>"#local.qInstSubparam.note#"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"isSensitive"</w:t>
      </w:r>
      <w:r>
        <w:rPr>
          <w:rFonts w:ascii="Courier New" w:hAnsi="Courier New"/>
          <w:b w:val="0"/>
          <w:sz w:val="16"/>
        </w:rPr>
        <w:t>:</w:t>
      </w:r>
      <w:r>
        <w:rPr>
          <w:rFonts w:ascii="Courier New" w:hAnsi="Courier New"/>
          <w:b w:val="0"/>
          <w:color w:val="6F3178"/>
          <w:sz w:val="16"/>
        </w:rPr>
        <w:t>#request.castToBool(local.qInstSubparam.is_sensitive)#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"isModifiableDefinition"</w:t>
      </w:r>
      <w:r>
        <w:rPr>
          <w:rFonts w:ascii="Courier New" w:hAnsi="Courier New"/>
          <w:b w:val="0"/>
          <w:sz w:val="16"/>
        </w:rPr>
        <w:t>:true</w:t>
      </w:r>
      <w:r>
        <w:rPr>
          <w:rFonts w:ascii="Courier New" w:hAnsi="Courier New"/>
          <w:b w:val="0"/>
          <w:sz w:val="16"/>
        </w:rPr>
        <w:br/>
      </w:r>
      <w:r>
        <w:rPr>
          <w:rFonts w:ascii="Courier New" w:hAnsi="Courier New"/>
          <w:b w:val="0"/>
          <w:sz w:val="16"/>
        </w:rPr>
        <w:tab/>
        <w:tab/>
        <w:tab/>
        <w:tab/>
        <w:tab/>
        <w:tab/>
        <w:t>}, true</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local.qInstSubparam.is_sensitive </w:t>
      </w:r>
      <w:r>
        <w:rPr>
          <w:rFonts w:ascii="Courier New" w:hAnsi="Courier New"/>
          <w:b w:val="0"/>
          <w:color w:val="0D5C73"/>
          <w:sz w:val="16"/>
        </w:rPr>
        <w:t>AND</w:t>
      </w:r>
      <w:r>
        <w:rPr>
          <w:rFonts w:ascii="Courier New" w:hAnsi="Courier New"/>
          <w:b w:val="0"/>
          <w:sz w:val="16"/>
        </w:rPr>
        <w:t xml:space="preserve"> structKeyExists(local.spMapArray[1],local.qInstSubparam.instance_operation_cfs_subparam)&gt;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local.spMapArray[1][</w:t>
      </w:r>
      <w:r>
        <w:rPr>
          <w:rFonts w:ascii="Courier New" w:hAnsi="Courier New"/>
          <w:b w:val="0"/>
          <w:color w:val="1E7E34"/>
          <w:sz w:val="16"/>
        </w:rPr>
        <w:t>"#local.qInstSubparam.instance_operation_cfs_subparam#"</w:t>
      </w:r>
      <w:r>
        <w:rPr>
          <w:rFonts w:ascii="Courier New" w:hAnsi="Courier New"/>
          <w:b w:val="0"/>
          <w:sz w:val="16"/>
        </w:rPr>
        <w:t xml:space="preserve">]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arguments.qParam.data_descriptor = mapDescriptor/&gt;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(arguments.qParam.data_type EQ </w:t>
      </w:r>
      <w:r>
        <w:rPr>
          <w:rFonts w:ascii="Courier New" w:hAnsi="Courier New"/>
          <w:b w:val="0"/>
          <w:color w:val="1E7E34"/>
          <w:sz w:val="16"/>
        </w:rPr>
        <w:t>"array-map-fixed"</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arguments.qParam.param_value = serializeJson(local.spMapArray)/&gt;&lt;!--- как есть ---&gt;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arguments.qParam.param_value = arrayLen(local.spMapArray) ? serializeJson(local.spMapArray[1]) : </w:t>
      </w:r>
      <w:r>
        <w:rPr>
          <w:rFonts w:ascii="Courier New" w:hAnsi="Courier New"/>
          <w:b w:val="0"/>
          <w:color w:val="1E7E34"/>
          <w:sz w:val="16"/>
        </w:rPr>
        <w:t>""</w:t>
      </w:r>
      <w:r>
        <w:rPr>
          <w:rFonts w:ascii="Courier New" w:hAnsi="Courier New"/>
          <w:b w:val="0"/>
          <w:sz w:val="16"/>
        </w:rPr>
        <w:t>/&gt;&lt;!--- вытаскиваем из массива-обертки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"generateValueList"</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"functionName"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t>&lt;!--- остальные атрибуты необязательные, в argumentCollection (еще вопрос, насколько безопасно объявлять один из аргументов без остальных) ---&gt;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#arguments.functionName#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"getAvailableResourceRealms"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getAvailableResourceRealms(arguments.svcId, arguments.contractId)/&gt;&lt;!--- *** неочевидно, но ожидаются в argumentCollection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"getSampleList"</w:t>
      </w:r>
      <w:r>
        <w:rPr>
          <w:rFonts w:ascii="Courier New" w:hAnsi="Courier New"/>
          <w:b w:val="0"/>
          <w:sz w:val="16"/>
        </w:rPr>
        <w:t>&gt;&lt;!--- for debug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"dummy1,dummy2"</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"function not found"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"getAvailableResourceRealms"</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access=</w:t>
      </w:r>
      <w:r>
        <w:rPr>
          <w:rFonts w:ascii="Courier New" w:hAnsi="Courier New"/>
          <w:b w:val="0"/>
          <w:color w:val="1E7E34"/>
          <w:sz w:val="16"/>
        </w:rPr>
        <w:t>"public"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"contractId"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"local.qAvailableResourceRealm"</w:t>
      </w:r>
      <w:r>
        <w:rPr>
          <w:rFonts w:ascii="Courier New" w:hAnsi="Courier New"/>
          <w:b w:val="0"/>
          <w:sz w:val="16"/>
        </w:rPr>
        <w:t xml:space="preserve">&gt;&lt;!--- *** </w:t>
      </w:r>
      <w:r>
        <w:rPr>
          <w:rFonts w:ascii="Courier New" w:hAnsi="Courier New"/>
          <w:b w:val="0"/>
          <w:color w:val="0D5C73"/>
          <w:sz w:val="16"/>
        </w:rPr>
        <w:t>distinct</w:t>
      </w:r>
      <w:r>
        <w:rPr>
          <w:rFonts w:ascii="Courier New" w:hAnsi="Courier New"/>
          <w:b w:val="0"/>
          <w:sz w:val="16"/>
        </w:rPr>
        <w:t xml:space="preserve"> халява, но придумывать корректную формулировку времени мало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distinct</w:t>
      </w:r>
      <w:r>
        <w:rPr>
          <w:rFonts w:ascii="Courier New" w:hAnsi="Courier New"/>
          <w:b w:val="0"/>
          <w:sz w:val="16"/>
        </w:rPr>
        <w:t xml:space="preserve"> r.resource_realm, r.sort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(r.resource_realm_id=a.resource_realm_id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#arguments.contractId#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 arguments.contractId)#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a.contract_id=0) /*0 means access to any contract*/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r.resource_realm_type_id=s.resource_realm_type_id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 arguments.svcId)#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r.sort, r.resource_realm</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local.qAvailableResourceRealm.recordCount&gt;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valueList(local.qAvailableResourceRealm.resource_realm)/&gt;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/&gt;&lt;!--- иначе для пустого резалтсета генерируется </w:t>
      </w:r>
      <w:r>
        <w:rPr>
          <w:rFonts w:ascii="Courier New" w:hAnsi="Courier New"/>
          <w:b w:val="0"/>
          <w:color w:val="0D5C73"/>
          <w:sz w:val="16"/>
        </w:rPr>
        <w:t>null</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&lt;!--- для вложенных справочников ---&gt;</w:t>
      </w:r>
      <w:r>
        <w:rPr>
          <w:rFonts w:ascii="Courier New" w:hAnsi="Courier New"/>
          <w:b w:val="0"/>
          <w:sz w:val="16"/>
        </w:rPr>
        <w:br/>
      </w:r>
      <w:r>
        <w:rPr>
          <w:rFonts w:ascii="Courier New" w:hAnsi="Courier New"/>
          <w:b w:val="0"/>
          <w:sz w:val="16"/>
        </w:rPr>
        <w:tab/>
        <w:t>&lt;!--- дублировано: deck-tool/instance_operation.cfm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"getSelectedResourceRealm"</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"local.qSelectedResourceRealm"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iop.param_value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(iop.svc_operation_cfs_param_id=sop.svc_operation_cfs_param_id)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#d.instance_operation_uid#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d.instance_operation_uid)#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ab/>
        <w:t>sop.svc_operation_cfs_param=</w:t>
      </w:r>
      <w:r>
        <w:rPr>
          <w:rFonts w:ascii="Courier New" w:hAnsi="Courier New"/>
          <w:b w:val="0"/>
          <w:color w:val="1E7E34"/>
          <w:sz w:val="16"/>
        </w:rPr>
        <w:t>'resourceRealm'</w:t>
      </w:r>
      <w:r>
        <w:rPr>
          <w:rFonts w:ascii="Courier New" w:hAnsi="Courier New"/>
          <w:b w:val="0"/>
          <w:sz w:val="16"/>
        </w:rPr>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local.qSelectedResourceRealm.param_value/&gt;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"generateClosure"</w:t>
      </w:r>
      <w:r>
        <w:rPr>
          <w:rFonts w:ascii="Courier New" w:hAnsi="Courier New"/>
          <w:b w:val="0"/>
          <w:sz w:val="16"/>
        </w:rPr>
        <w:t xml:space="preserve"> returntype=</w:t>
      </w:r>
      <w:r>
        <w:rPr>
          <w:rFonts w:ascii="Courier New" w:hAnsi="Courier New"/>
          <w:b w:val="0"/>
          <w:color w:val="1E7E34"/>
          <w:sz w:val="16"/>
        </w:rPr>
        <w:t>"function"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"functionName"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"config"</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t>&lt;!--- остальные атрибуты необязательные, в argumentCollection ---&gt;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#arguments.functionName#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function(){}/&gt;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"getRefFromRRealmConfig"</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function(){return getRefFromRRealmConfig(getSelectedResourceRealm(),config)}/&gt;</w:t>
      </w:r>
      <w:r>
        <w:rPr>
          <w:rFonts w:ascii="Courier New" w:hAnsi="Courier New"/>
          <w:b w:val="0"/>
          <w:sz w:val="16"/>
        </w:rPr>
        <w:br/>
      </w:r>
      <w:r>
        <w:rPr>
          <w:rFonts w:ascii="Courier New" w:hAnsi="Courier New"/>
          <w:b w:val="0"/>
          <w:sz w:val="16"/>
        </w:rPr>
        <w:tab/>
        <w:tab/>
        <w:tab/>
        <w:tab/>
        <w:t>&lt;!--- тут нам внезапно нужен контекст ресурсной платформы. При первичной отрисовке он может быть неизвестен (кроме специальных случаев, когда есть дефолтная платформа, или она вообще одна ---&gt;</w:t>
      </w:r>
      <w:r>
        <w:rPr>
          <w:rFonts w:ascii="Courier New" w:hAnsi="Courier New"/>
          <w:b w:val="0"/>
          <w:sz w:val="16"/>
        </w:rPr>
        <w:br/>
      </w:r>
      <w:r>
        <w:rPr>
          <w:rFonts w:ascii="Courier New" w:hAnsi="Courier New"/>
          <w:b w:val="0"/>
          <w:sz w:val="16"/>
        </w:rPr>
        <w:tab/>
        <w:tab/>
        <w:tab/>
        <w:tab/>
        <w:t>&lt;!--- теперь даже не знаю, хорошая ли практика - explicitly scope variables: с closures, похоже, так не принято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"getSampleConfig"</w:t>
      </w:r>
      <w:r>
        <w:rPr>
          <w:rFonts w:ascii="Courier New" w:hAnsi="Courier New"/>
          <w:b w:val="0"/>
          <w:sz w:val="16"/>
        </w:rPr>
        <w:t>&gt;&lt;!--- for debug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function(){return deserializeJson(</w:t>
      </w:r>
      <w:r>
        <w:rPr>
          <w:rFonts w:ascii="Courier New" w:hAnsi="Courier New"/>
          <w:b w:val="0"/>
          <w:color w:val="1E7E34"/>
          <w:sz w:val="16"/>
        </w:rPr>
        <w:t>'{"providerVdc": [ { "hystax-pvdc": { "storageVdcProfile": [ ] } }, { "v1cl1-vsan-pvdc": { "albSegroup": [ "SEGROUP-V1CL1-VSAN-SHARED-01", "SEGROUP-V1CL1-VSAN-SHARED-02" ], "storageVdcProfile": [ "v1-backup-itprotect" ] } }, { "v1cl2-pvdc": { "albSegroup": [ "SEGROUP-V1CL2-SHARED-01", "SEGROUP-V1CL2-SHARED-02" ], "storageVdcProfile": [ "V1-SATA", "V1CL1-F1R1-SSD", "V1CL1-F2R6-SSD", "V1CL1-SAS" ] } }, { "v1cl3-vsan-pvdc": { "albSegroup": [ "SEGROUP-V1CL3-VSAN-SHARED-01", "SEGROUP-V1CL3-VSAN-SHARED-02" ], "storageVdcProfile": [ "V1-SATA", "v1-sata-cl3", "v1-sata-migr", "V1CL1-SAS", "V1CL3-F1R5-SSD", "V1CL3-F1R6-SSD_new", "V1CL3-F2R1-SSD", "V1CL3-F2R6-SSD" ] } }, { "v1cl4-vsan-pvdc": { "albSegroup": [ "SEGROUP-V1CL4-VSAN-SHARED-01" ], "storageVdcProfile": [ "V1-SATA", "v1-sata-migr", "V1CL3-F1R6-SSD_new", "V1CL4-F1R1-SSD", "V1CL4-F1R5-SSD", "V1CL4-F2R1-SSD" ] } }, { "v2cl2-1c-pvdc": { "storageVdcProfile": [ "V1CL1-F2R1-SSD", "V1CL1-F2R6-SSD" ] } } ]}'</w:t>
      </w:r>
      <w:r>
        <w:rPr>
          <w:rFonts w:ascii="Courier New" w:hAnsi="Courier New"/>
          <w:b w:val="0"/>
          <w:sz w:val="16"/>
        </w:rPr>
        <w:t>)}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"function not found"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"getRefFromRRealmConfig"</w:t>
      </w:r>
      <w:r>
        <w:rPr>
          <w:rFonts w:ascii="Courier New" w:hAnsi="Courier New"/>
          <w:b w:val="0"/>
          <w:sz w:val="16"/>
        </w:rPr>
        <w:t xml:space="preserve"> returntype=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"resourceRealm"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"config"</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"qResourceRealmConfig"</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properties::text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resource_realm=</w:t>
      </w:r>
      <w:r>
        <w:rPr>
          <w:rFonts w:ascii="Courier New" w:hAnsi="Courier New"/>
          <w:b w:val="0"/>
          <w:color w:val="1E7E34"/>
          <w:sz w:val="16"/>
        </w:rPr>
        <w:t>'ngcloud.ru'</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 &lt;!--- паранойя... и есть шансы, что я неправильно понимаю эту химию скоупов---&gt;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props = deserializeJson(qResourceRealmConfig.properties)/&gt;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cfg = deserializeJson(arguments.config)/&gt; &lt;!--- удобнее было бы передавать сразу структуру впр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cfg={</w:t>
      </w:r>
      <w:r>
        <w:rPr>
          <w:rFonts w:ascii="Courier New" w:hAnsi="Courier New"/>
          <w:b w:val="0"/>
          <w:color w:val="1E7E34"/>
          <w:sz w:val="16"/>
        </w:rPr>
        <w:t>"path"</w:t>
      </w:r>
      <w:r>
        <w:rPr>
          <w:rFonts w:ascii="Courier New" w:hAnsi="Courier New"/>
          <w:b w:val="0"/>
          <w:sz w:val="16"/>
        </w:rPr>
        <w:t>:</w:t>
      </w:r>
      <w:r>
        <w:rPr>
          <w:rFonts w:ascii="Courier New" w:hAnsi="Courier New"/>
          <w:b w:val="0"/>
          <w:color w:val="1E7E34"/>
          <w:sz w:val="16"/>
        </w:rPr>
        <w:t>"vcd.providerVdc"</w:t>
      </w:r>
      <w:r>
        <w:rPr>
          <w:rFonts w:ascii="Courier New" w:hAnsi="Courier New"/>
          <w:b w:val="0"/>
          <w:sz w:val="16"/>
        </w:rPr>
        <w:t>}/&gt;&lt;!--- *** временный пример для отладки ---&gt;</w:t>
      </w:r>
      <w:r>
        <w:rPr>
          <w:rFonts w:ascii="Courier New" w:hAnsi="Courier New"/>
          <w:b w:val="0"/>
          <w:sz w:val="16"/>
        </w:rPr>
        <w:br/>
      </w:r>
      <w:r>
        <w:rPr>
          <w:rFonts w:ascii="Courier New" w:hAnsi="Courier New"/>
          <w:b w:val="0"/>
          <w:sz w:val="16"/>
        </w:rPr>
        <w:tab/>
        <w:tab/>
        <w:t>&lt;!--- засада на ровном месте: у нас в конфиге оказался массив вместо структуры ---&gt;</w:t>
      </w:r>
      <w:r>
        <w:rPr>
          <w:rFonts w:ascii="Courier New" w:hAnsi="Courier New"/>
          <w:b w:val="0"/>
          <w:sz w:val="16"/>
        </w:rPr>
        <w:br/>
      </w:r>
      <w:r>
        <w:rPr>
          <w:rFonts w:ascii="Courier New" w:hAnsi="Courier New"/>
          <w:b w:val="0"/>
          <w:sz w:val="16"/>
        </w:rPr>
        <w:tab/>
        <w:tab/>
        <w:t>&lt;!--- вернуть нам нужно не просто содержимое по пути, а вместе с контейнером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path=cfg.path/&gt;&lt;!--- *** обработать исключение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containerName = listLast(path,</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 = structNew()/&gt;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structInsert(result, containerName, structGet(</w:t>
      </w:r>
      <w:r>
        <w:rPr>
          <w:rFonts w:ascii="Courier New" w:hAnsi="Courier New"/>
          <w:b w:val="0"/>
          <w:color w:val="1E7E34"/>
          <w:sz w:val="16"/>
        </w:rPr>
        <w:t>"props.#path#"</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result/&gt;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 xml:space="preserve">&lt;!--- duplicated </w:t>
      </w:r>
      <w:r>
        <w:rPr>
          <w:rFonts w:ascii="Courier New" w:hAnsi="Courier New"/>
          <w:b w:val="0"/>
          <w:color w:val="0D5C73"/>
          <w:sz w:val="16"/>
        </w:rPr>
        <w:t>in</w:t>
      </w:r>
      <w:r>
        <w:rPr>
          <w:rFonts w:ascii="Courier New" w:hAnsi="Courier New"/>
          <w:b w:val="0"/>
          <w:sz w:val="16"/>
        </w:rPr>
        <w:t xml:space="preserve"> deck-tool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"getListFromState"</w:t>
      </w:r>
      <w:r>
        <w:rPr>
          <w:rFonts w:ascii="Courier New" w:hAnsi="Courier New"/>
          <w:b w:val="0"/>
          <w:sz w:val="16"/>
        </w:rPr>
        <w:t xml:space="preserve"> returntype=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"returns list"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"state"</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"path"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w:t>
      </w:r>
      <w:r>
        <w:rPr>
          <w:rFonts w:ascii="Courier New" w:hAnsi="Courier New"/>
          <w:b w:val="0"/>
          <w:color w:val="1E7E34"/>
          <w:sz w:val="16"/>
        </w:rPr>
        <w:t>"true"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structKeyList(structGet(</w:t>
      </w:r>
      <w:r>
        <w:rPr>
          <w:rFonts w:ascii="Courier New" w:hAnsi="Courier New"/>
          <w:b w:val="0"/>
          <w:color w:val="1E7E34"/>
          <w:sz w:val="16"/>
        </w:rPr>
        <w:t>"arguments.state.#arguments.path#"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&lt;!--- можно ожидать ошибки, если по указанному пути расположена не структура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cfcatch.message/&gt;&lt;!--- для упрощения диагностики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r>
        <w:rPr>
          <w:rFonts w:ascii="Courier New" w:hAnsi="Courier New"/>
          <w:b w:val="0"/>
          <w:sz w:val="16"/>
        </w:rPr>
        <w:br/>
      </w:r>
      <w:r>
        <w:rPr>
          <w:rFonts w:ascii="Courier New" w:hAnsi="Courier New"/>
          <w:b w:val="0"/>
          <w:sz w:val="16"/>
        </w:rPr>
        <w:t>&lt;!--- [{</w:t>
      </w:r>
      <w:r>
        <w:rPr>
          <w:rFonts w:ascii="Courier New" w:hAnsi="Courier New"/>
          <w:b w:val="0"/>
          <w:color w:val="1E7E34"/>
          <w:sz w:val="16"/>
        </w:rPr>
        <w:t>"b"</w:t>
      </w:r>
      <w:r>
        <w:rPr>
          <w:rFonts w:ascii="Courier New" w:hAnsi="Courier New"/>
          <w:b w:val="0"/>
          <w:sz w:val="16"/>
        </w:rPr>
        <w:t>:</w:t>
      </w:r>
      <w:r>
        <w:rPr>
          <w:rFonts w:ascii="Courier New" w:hAnsi="Courier New"/>
          <w:b w:val="0"/>
          <w:color w:val="1E7E34"/>
          <w:sz w:val="16"/>
        </w:rPr>
        <w:t>"12"</w:t>
      </w:r>
      <w:r>
        <w:rPr>
          <w:rFonts w:ascii="Courier New" w:hAnsi="Courier New"/>
          <w:b w:val="0"/>
          <w:sz w:val="16"/>
        </w:rPr>
        <w:t>,</w:t>
      </w:r>
      <w:r>
        <w:rPr>
          <w:rFonts w:ascii="Courier New" w:hAnsi="Courier New"/>
          <w:b w:val="0"/>
          <w:color w:val="1E7E34"/>
          <w:sz w:val="16"/>
        </w:rPr>
        <w:t>"secret1"</w:t>
      </w:r>
      <w:r>
        <w:rPr>
          <w:rFonts w:ascii="Courier New" w:hAnsi="Courier New"/>
          <w:b w:val="0"/>
          <w:sz w:val="16"/>
        </w:rPr>
        <w:t>:</w:t>
      </w:r>
      <w:r>
        <w:rPr>
          <w:rFonts w:ascii="Courier New" w:hAnsi="Courier New"/>
          <w:b w:val="0"/>
          <w:color w:val="1E7E34"/>
          <w:sz w:val="16"/>
        </w:rPr>
        <w:t>"preved"</w:t>
      </w:r>
      <w:r>
        <w:rPr>
          <w:rFonts w:ascii="Courier New" w:hAnsi="Courier New"/>
          <w:b w:val="0"/>
          <w:sz w:val="16"/>
        </w:rPr>
        <w:t>},{</w:t>
      </w:r>
      <w:r>
        <w:rPr>
          <w:rFonts w:ascii="Courier New" w:hAnsi="Courier New"/>
          <w:b w:val="0"/>
          <w:color w:val="1E7E34"/>
          <w:sz w:val="16"/>
        </w:rPr>
        <w:t>"b"</w:t>
      </w:r>
      <w:r>
        <w:rPr>
          <w:rFonts w:ascii="Courier New" w:hAnsi="Courier New"/>
          <w:b w:val="0"/>
          <w:sz w:val="16"/>
        </w:rPr>
        <w:t>:</w:t>
      </w:r>
      <w:r>
        <w:rPr>
          <w:rFonts w:ascii="Courier New" w:hAnsi="Courier New"/>
          <w:b w:val="0"/>
          <w:color w:val="1E7E34"/>
          <w:sz w:val="16"/>
        </w:rPr>
        <w:t>"13"</w:t>
      </w:r>
      <w:r>
        <w:rPr>
          <w:rFonts w:ascii="Courier New" w:hAnsi="Courier New"/>
          <w:b w:val="0"/>
          <w:sz w:val="16"/>
        </w:rPr>
        <w:t>,</w:t>
      </w:r>
      <w:r>
        <w:rPr>
          <w:rFonts w:ascii="Courier New" w:hAnsi="Courier New"/>
          <w:b w:val="0"/>
          <w:color w:val="1E7E34"/>
          <w:sz w:val="16"/>
        </w:rPr>
        <w:t>"secret1"</w:t>
      </w:r>
      <w:r>
        <w:rPr>
          <w:rFonts w:ascii="Courier New" w:hAnsi="Courier New"/>
          <w:b w:val="0"/>
          <w:sz w:val="16"/>
        </w:rPr>
        <w:t>:</w:t>
      </w:r>
      <w:r>
        <w:rPr>
          <w:rFonts w:ascii="Courier New" w:hAnsi="Courier New"/>
          <w:b w:val="0"/>
          <w:color w:val="1E7E34"/>
          <w:sz w:val="16"/>
        </w:rPr>
        <w:t>"preved404"</w:t>
      </w:r>
      <w:r>
        <w:rPr>
          <w:rFonts w:ascii="Courier New" w:hAnsi="Courier New"/>
          <w:b w:val="0"/>
          <w:sz w:val="16"/>
        </w:rPr>
        <w:t>},{</w:t>
      </w:r>
      <w:r>
        <w:rPr>
          <w:rFonts w:ascii="Courier New" w:hAnsi="Courier New"/>
          <w:b w:val="0"/>
          <w:color w:val="1E7E34"/>
          <w:sz w:val="16"/>
        </w:rPr>
        <w:t>"b"</w:t>
      </w:r>
      <w:r>
        <w:rPr>
          <w:rFonts w:ascii="Courier New" w:hAnsi="Courier New"/>
          <w:b w:val="0"/>
          <w:sz w:val="16"/>
        </w:rPr>
        <w:t>:</w:t>
      </w:r>
      <w:r>
        <w:rPr>
          <w:rFonts w:ascii="Courier New" w:hAnsi="Courier New"/>
          <w:b w:val="0"/>
          <w:color w:val="1E7E34"/>
          <w:sz w:val="16"/>
        </w:rPr>
        <w:t>"14"</w:t>
      </w:r>
      <w:r>
        <w:rPr>
          <w:rFonts w:ascii="Courier New" w:hAnsi="Courier New"/>
          <w:b w:val="0"/>
          <w:sz w:val="16"/>
        </w:rPr>
        <w:t>,</w:t>
      </w:r>
      <w:r>
        <w:rPr>
          <w:rFonts w:ascii="Courier New" w:hAnsi="Courier New"/>
          <w:b w:val="0"/>
          <w:color w:val="1E7E34"/>
          <w:sz w:val="16"/>
        </w:rPr>
        <w:t>"secret1"</w:t>
      </w:r>
      <w:r>
        <w:rPr>
          <w:rFonts w:ascii="Courier New" w:hAnsi="Courier New"/>
          <w:b w:val="0"/>
          <w:sz w:val="16"/>
        </w:rPr>
        <w:t>:</w:t>
      </w:r>
      <w:r>
        <w:rPr>
          <w:rFonts w:ascii="Courier New" w:hAnsi="Courier New"/>
          <w:b w:val="0"/>
          <w:color w:val="1E7E34"/>
          <w:sz w:val="16"/>
        </w:rPr>
        <w:t>"preved402"</w:t>
      </w:r>
      <w:r>
        <w:rPr>
          <w:rFonts w:ascii="Courier New" w:hAnsi="Courier New"/>
          <w:b w:val="0"/>
          <w:sz w:val="16"/>
        </w:rPr>
        <w:t>}] ---&gt;</w:t>
      </w:r>
    </w:p>
    <w:p>
      <w:pPr>
        <w:pStyle w:val="Heading1"/>
      </w:pPr>
      <w:r>
        <w:t>v1/resources/instance_operation_cfs_param_ls.cfc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"/instanceOperationCfsParams"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t>&lt;!---спецификация полей, пригодных для фильтрации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dt_created={prefix=</w:t>
      </w:r>
      <w:r>
        <w:rPr>
          <w:rFonts w:ascii="Courier New" w:hAnsi="Courier New"/>
          <w:b w:val="0"/>
          <w:color w:val="1E7E34"/>
          <w:sz w:val="16"/>
        </w:rPr>
        <w:t>"iop"</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svc_operation_cfs_param={prefix=</w:t>
      </w:r>
      <w:r>
        <w:rPr>
          <w:rFonts w:ascii="Courier New" w:hAnsi="Courier New"/>
          <w:b w:val="0"/>
          <w:color w:val="1E7E34"/>
          <w:sz w:val="16"/>
        </w:rPr>
        <w:t>"sop"</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login={prefix=</w:t>
      </w:r>
      <w:r>
        <w:rPr>
          <w:rFonts w:ascii="Courier New" w:hAnsi="Courier New"/>
          <w:b w:val="0"/>
          <w:color w:val="1E7E34"/>
          <w:sz w:val="16"/>
        </w:rPr>
        <w:t>"iop"</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creator_id={prefix=</w:t>
      </w:r>
      <w:r>
        <w:rPr>
          <w:rFonts w:ascii="Courier New" w:hAnsi="Courier New"/>
          <w:b w:val="0"/>
          <w:color w:val="1E7E34"/>
          <w:sz w:val="16"/>
        </w:rPr>
        <w:t>"iop"</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sort={prefix=</w:t>
      </w:r>
      <w:r>
        <w:rPr>
          <w:rFonts w:ascii="Courier New" w:hAnsi="Courier New"/>
          <w:b w:val="0"/>
          <w:color w:val="1E7E34"/>
          <w:sz w:val="16"/>
        </w:rPr>
        <w:t>"sop"</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is_sensitive={prefix=</w:t>
      </w:r>
      <w:r>
        <w:rPr>
          <w:rFonts w:ascii="Courier New" w:hAnsi="Courier New"/>
          <w:b w:val="0"/>
          <w:color w:val="1E7E34"/>
          <w:sz w:val="16"/>
        </w:rPr>
        <w:t>"sop"</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t>depends_on_cfs_params={prefix=</w:t>
      </w:r>
      <w:r>
        <w:rPr>
          <w:rFonts w:ascii="Courier New" w:hAnsi="Courier New"/>
          <w:b w:val="0"/>
          <w:color w:val="1E7E34"/>
          <w:sz w:val="16"/>
        </w:rPr>
        <w:t>"sop"</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CFS параметров"</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"1000"</w:t>
      </w:r>
      <w:r>
        <w:rPr>
          <w:rFonts w:ascii="Courier New" w:hAnsi="Courier New"/>
          <w:b w:val="0"/>
          <w:sz w:val="16"/>
        </w:rPr>
        <w:t>/&gt;</w:t>
        <w:tab/>
        <w:t>&lt;!--- *** тут на самом деле есть лимит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!this.helper.keyExistsAndValid(arguments,</w:t>
      </w:r>
      <w:r>
        <w:rPr>
          <w:rFonts w:ascii="Courier New" w:hAnsi="Courier New"/>
          <w:b w:val="0"/>
          <w:color w:val="1E7E34"/>
          <w:sz w:val="16"/>
        </w:rPr>
        <w:t>"instanceOperationUid"</w:t>
      </w:r>
      <w:r>
        <w:rPr>
          <w:rFonts w:ascii="Courier New" w:hAnsi="Courier New"/>
          <w:b w:val="0"/>
          <w:sz w:val="16"/>
        </w:rPr>
        <w:t>,</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"Missing required parameter"</w:t>
      </w:r>
      <w:r>
        <w:rPr>
          <w:rFonts w:ascii="Courier New" w:hAnsi="Courier New"/>
          <w:b w:val="0"/>
          <w:sz w:val="16"/>
        </w:rPr>
        <w:t xml:space="preserve"> detail=</w:t>
      </w:r>
      <w:r>
        <w:rPr>
          <w:rFonts w:ascii="Courier New" w:hAnsi="Courier New"/>
          <w:b w:val="0"/>
          <w:color w:val="1E7E34"/>
          <w:sz w:val="16"/>
        </w:rPr>
        <w:t>"instanceOperationUid is missing or not a valid 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startrow=arguments.pageSize*(arguments.page-1)+1/&gt;</w:t>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"instance_operation_cfs_param_uid"</w:t>
      </w:r>
      <w:r>
        <w:rPr>
          <w:rFonts w:ascii="Courier New" w:hAnsi="Courier New"/>
          <w:b w:val="0"/>
          <w:sz w:val="16"/>
        </w:rPr>
        <w:t xml:space="preserve">&gt;iop.instance_operation_cfs_param_uid::text </w:t>
      </w:r>
      <w:r>
        <w:rPr>
          <w:rFonts w:ascii="Courier New" w:hAnsi="Courier New"/>
          <w:b w:val="0"/>
          <w:color w:val="0D5C73"/>
          <w:sz w:val="16"/>
        </w:rPr>
        <w:t>as</w:t>
      </w:r>
      <w:r>
        <w:rPr>
          <w:rFonts w:ascii="Courier New" w:hAnsi="Courier New"/>
          <w:b w:val="0"/>
          <w:sz w:val="16"/>
        </w:rPr>
        <w:t xml:space="preserve"> instance_operation_cfs_param_uid&lt;/m:field&gt;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"instance_operation_uid"</w:t>
      </w:r>
      <w:r>
        <w:rPr>
          <w:rFonts w:ascii="Courier New" w:hAnsi="Courier New"/>
          <w:b w:val="0"/>
          <w:sz w:val="16"/>
        </w:rPr>
        <w:t xml:space="preserve">&gt;iop.instance_operation_uid::text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"svc_operation_cfs_param_id"</w:t>
      </w:r>
      <w:r>
        <w:rPr>
          <w:rFonts w:ascii="Courier New" w:hAnsi="Courier New"/>
          <w:b w:val="0"/>
          <w:sz w:val="16"/>
        </w:rPr>
        <w:t>&gt;iop.svc_operation_cfs_param_id&lt;/m:field&gt;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"param_value"</w:t>
      </w:r>
      <w:r>
        <w:rPr>
          <w:rFonts w:ascii="Courier New" w:hAnsi="Courier New"/>
          <w:b w:val="0"/>
          <w:sz w:val="16"/>
        </w:rPr>
        <w:t>&gt;</w:t>
      </w:r>
      <w:r>
        <w:rPr>
          <w:rFonts w:ascii="Courier New" w:hAnsi="Courier New"/>
          <w:b w:val="0"/>
          <w:color w:val="0D5C73"/>
          <w:sz w:val="16"/>
        </w:rPr>
        <w:t>case</w:t>
      </w:r>
      <w:r>
        <w:rPr>
          <w:rFonts w:ascii="Courier New" w:hAnsi="Courier New"/>
          <w:b w:val="0"/>
          <w:sz w:val="16"/>
        </w:rPr>
        <w:t xml:space="preserve"> </w:t>
      </w:r>
      <w:r>
        <w:rPr>
          <w:rFonts w:ascii="Courier New" w:hAnsi="Courier New"/>
          <w:b w:val="0"/>
          <w:color w:val="0D5C73"/>
          <w:sz w:val="16"/>
        </w:rPr>
        <w:t>when</w:t>
      </w:r>
      <w:r>
        <w:rPr>
          <w:rFonts w:ascii="Courier New" w:hAnsi="Courier New"/>
          <w:b w:val="0"/>
          <w:sz w:val="16"/>
        </w:rPr>
        <w:t xml:space="preserve"> sop.is_sensitive </w:t>
      </w:r>
      <w:r>
        <w:rPr>
          <w:rFonts w:ascii="Courier New" w:hAnsi="Courier New"/>
          <w:b w:val="0"/>
          <w:color w:val="0D5C73"/>
          <w:sz w:val="16"/>
        </w:rPr>
        <w:t>then</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else</w:t>
      </w:r>
      <w:r>
        <w:rPr>
          <w:rFonts w:ascii="Courier New" w:hAnsi="Courier New"/>
          <w:b w:val="0"/>
          <w:sz w:val="16"/>
        </w:rPr>
        <w:t xml:space="preserve"> iop.param_value </w:t>
      </w:r>
      <w:r>
        <w:rPr>
          <w:rFonts w:ascii="Courier New" w:hAnsi="Courier New"/>
          <w:b w:val="0"/>
          <w:color w:val="0D5C73"/>
          <w:sz w:val="16"/>
        </w:rPr>
        <w:t>end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param_value &lt;/m:field&gt;</w:t>
      </w:r>
      <w:r>
        <w:rPr>
          <w:rFonts w:ascii="Courier New" w:hAnsi="Courier New"/>
          <w:b w:val="0"/>
          <w:sz w:val="16"/>
        </w:rPr>
        <w:br/>
      </w:r>
      <w:r>
        <w:rPr>
          <w:rFonts w:ascii="Courier New" w:hAnsi="Courier New"/>
          <w:b w:val="0"/>
          <w:sz w:val="16"/>
        </w:rPr>
        <w:tab/>
        <w:tab/>
        <w:tab/>
        <w:tab/>
        <w:t>&lt;m:field&gt;iop.note&lt;/m:field&gt;</w:t>
      </w:r>
      <w:r>
        <w:rPr>
          <w:rFonts w:ascii="Courier New" w:hAnsi="Courier New"/>
          <w:b w:val="0"/>
          <w:sz w:val="16"/>
        </w:rPr>
        <w:br/>
      </w:r>
      <w:r>
        <w:rPr>
          <w:rFonts w:ascii="Courier New" w:hAnsi="Courier New"/>
          <w:b w:val="0"/>
          <w:sz w:val="16"/>
        </w:rPr>
        <w:tab/>
        <w:tab/>
        <w:tab/>
        <w:tab/>
        <w:t xml:space="preserve">&lt;m:field&gt;to_char(iop.dt_created,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&lt;m:field&gt;iop.creator_id&lt;/m:field&gt;</w:t>
        <w:tab/>
        <w:tab/>
        <w:tab/>
        <w:tab/>
      </w:r>
      <w:r>
        <w:rPr>
          <w:rFonts w:ascii="Courier New" w:hAnsi="Courier New"/>
          <w:b w:val="0"/>
          <w:sz w:val="16"/>
        </w:rPr>
        <w:br/>
      </w:r>
      <w:r>
        <w:rPr>
          <w:rFonts w:ascii="Courier New" w:hAnsi="Courier New"/>
          <w:b w:val="0"/>
          <w:sz w:val="16"/>
        </w:rPr>
        <w:tab/>
        <w:tab/>
        <w:tab/>
        <w:tab/>
        <w:t xml:space="preserve">&lt;m:field&gt;u.login </w:t>
      </w:r>
      <w:r>
        <w:rPr>
          <w:rFonts w:ascii="Courier New" w:hAnsi="Courier New"/>
          <w:b w:val="0"/>
          <w:color w:val="0D5C73"/>
          <w:sz w:val="16"/>
        </w:rPr>
        <w:t>as</w:t>
      </w:r>
      <w:r>
        <w:rPr>
          <w:rFonts w:ascii="Courier New" w:hAnsi="Courier New"/>
          <w:b w:val="0"/>
          <w:sz w:val="16"/>
        </w:rPr>
        <w:t xml:space="preserve"> creator_login&lt;/m:field&gt;</w:t>
      </w:r>
      <w:r>
        <w:rPr>
          <w:rFonts w:ascii="Courier New" w:hAnsi="Courier New"/>
          <w:b w:val="0"/>
          <w:sz w:val="16"/>
        </w:rPr>
        <w:br/>
      </w:r>
      <w:r>
        <w:rPr>
          <w:rFonts w:ascii="Courier New" w:hAnsi="Courier New"/>
          <w:b w:val="0"/>
          <w:sz w:val="16"/>
        </w:rPr>
        <w:tab/>
        <w:tab/>
        <w:tab/>
        <w:tab/>
        <w:t xml:space="preserve">&lt;m:field&gt;u.shortname </w:t>
      </w:r>
      <w:r>
        <w:rPr>
          <w:rFonts w:ascii="Courier New" w:hAnsi="Courier New"/>
          <w:b w:val="0"/>
          <w:color w:val="0D5C73"/>
          <w:sz w:val="16"/>
        </w:rPr>
        <w:t>as</w:t>
      </w:r>
      <w:r>
        <w:rPr>
          <w:rFonts w:ascii="Courier New" w:hAnsi="Courier New"/>
          <w:b w:val="0"/>
          <w:sz w:val="16"/>
        </w:rPr>
        <w:t xml:space="preserve"> creator_shortname&lt;/m:field&gt;</w:t>
      </w:r>
      <w:r>
        <w:rPr>
          <w:rFonts w:ascii="Courier New" w:hAnsi="Courier New"/>
          <w:b w:val="0"/>
          <w:sz w:val="16"/>
        </w:rPr>
        <w:br/>
      </w:r>
      <w:r>
        <w:rPr>
          <w:rFonts w:ascii="Courier New" w:hAnsi="Courier New"/>
          <w:b w:val="0"/>
          <w:sz w:val="16"/>
        </w:rPr>
        <w:tab/>
        <w:tab/>
        <w:tab/>
        <w:tab/>
        <w:t>&lt;m:field&gt;sop.svc_operation_cfs_param&lt;/m:field&gt;</w:t>
      </w:r>
      <w:r>
        <w:rPr>
          <w:rFonts w:ascii="Courier New" w:hAnsi="Courier New"/>
          <w:b w:val="0"/>
          <w:sz w:val="16"/>
        </w:rPr>
        <w:br/>
      </w:r>
      <w:r>
        <w:rPr>
          <w:rFonts w:ascii="Courier New" w:hAnsi="Courier New"/>
          <w:b w:val="0"/>
          <w:sz w:val="16"/>
        </w:rPr>
        <w:tab/>
        <w:tab/>
        <w:tab/>
        <w:tab/>
        <w:t>&lt;m:field&gt;sop.sort&lt;/m:field&gt;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&gt;sop.is_sensitive&lt;/m:field&gt;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&gt;sop.is_required&lt;/m:field&gt;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&gt;sop.is_hidden&lt;/m:field&gt;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&gt;sop.is_disabled&lt;/m:field&gt;</w:t>
      </w:r>
      <w:r>
        <w:rPr>
          <w:rFonts w:ascii="Courier New" w:hAnsi="Courier New"/>
          <w:b w:val="0"/>
          <w:sz w:val="16"/>
        </w:rPr>
        <w:br/>
      </w:r>
      <w:r>
        <w:rPr>
          <w:rFonts w:ascii="Courier New" w:hAnsi="Courier New"/>
          <w:b w:val="0"/>
          <w:sz w:val="16"/>
        </w:rPr>
        <w:tab/>
        <w:tab/>
        <w:tab/>
        <w:tab/>
        <w:t>&lt;m:field&gt;sop.data_type&lt;/m:field&gt;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#(x)=&gt;((isArray(x) OR isEmpty(x))? x : listToArray(x))#</w:t>
      </w:r>
      <w:r>
        <w:rPr>
          <w:rFonts w:ascii="Courier New" w:hAnsi="Courier New"/>
          <w:b w:val="0"/>
          <w:sz w:val="16"/>
        </w:rPr>
        <w:t>&gt;sop.value_list&lt;/m:field&gt;</w:t>
      </w:r>
      <w:r>
        <w:rPr>
          <w:rFonts w:ascii="Courier New" w:hAnsi="Courier New"/>
          <w:b w:val="0"/>
          <w:sz w:val="16"/>
        </w:rPr>
        <w:br/>
      </w:r>
      <w:r>
        <w:rPr>
          <w:rFonts w:ascii="Courier New" w:hAnsi="Courier New"/>
          <w:b w:val="0"/>
          <w:sz w:val="16"/>
        </w:rPr>
        <w:tab/>
        <w:tab/>
        <w:tab/>
        <w:tab/>
        <w:t>&lt;m:field&gt;sop.default_value&lt;/m:field&gt;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&lt;m:field&gt;sop.func&lt;/m:field&gt;</w:t>
        <w:tab/>
        <w:tab/>
        <w:tab/>
        <w:tab/>
      </w:r>
      <w:r>
        <w:rPr>
          <w:rFonts w:ascii="Courier New" w:hAnsi="Courier New"/>
          <w:b w:val="0"/>
          <w:sz w:val="16"/>
        </w:rPr>
        <w:br/>
      </w:r>
      <w:r>
        <w:rPr>
          <w:rFonts w:ascii="Courier New" w:hAnsi="Courier New"/>
          <w:b w:val="0"/>
          <w:sz w:val="16"/>
        </w:rPr>
        <w:tab/>
        <w:tab/>
        <w:tab/>
        <w:tab/>
        <w:t>&lt;m:field&gt;p.state_path&lt;/m:field&gt;</w:t>
      </w:r>
      <w:r>
        <w:rPr>
          <w:rFonts w:ascii="Courier New" w:hAnsi="Courier New"/>
          <w:b w:val="0"/>
          <w:sz w:val="16"/>
        </w:rPr>
        <w:br/>
      </w:r>
      <w:r>
        <w:rPr>
          <w:rFonts w:ascii="Courier New" w:hAnsi="Courier New"/>
          <w:b w:val="0"/>
          <w:sz w:val="16"/>
        </w:rPr>
        <w:tab/>
        <w:tab/>
        <w:tab/>
        <w:tab/>
        <w:t>&lt;m:field&gt;p.nested_ref&lt;/m:field&gt;</w:t>
      </w:r>
      <w:r>
        <w:rPr>
          <w:rFonts w:ascii="Courier New" w:hAnsi="Courier New"/>
          <w:b w:val="0"/>
          <w:sz w:val="16"/>
        </w:rPr>
        <w:br/>
      </w:r>
      <w:r>
        <w:rPr>
          <w:rFonts w:ascii="Courier New" w:hAnsi="Courier New"/>
          <w:b w:val="0"/>
          <w:sz w:val="16"/>
        </w:rPr>
        <w:tab/>
        <w:tab/>
        <w:tab/>
        <w:tab/>
        <w:t>&lt;m:field&gt;p.expression&lt;/m:field&gt;</w:t>
      </w:r>
      <w:r>
        <w:rPr>
          <w:rFonts w:ascii="Courier New" w:hAnsi="Courier New"/>
          <w:b w:val="0"/>
          <w:sz w:val="16"/>
        </w:rPr>
        <w:br/>
      </w:r>
      <w:r>
        <w:rPr>
          <w:rFonts w:ascii="Courier New" w:hAnsi="Courier New"/>
          <w:b w:val="0"/>
          <w:sz w:val="16"/>
        </w:rPr>
        <w:tab/>
        <w:tab/>
        <w:tab/>
        <w:tab/>
        <w:t>&lt;m:field&gt;sop.depends_on_cfs_params&lt;/m:field&gt;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t>&lt;m:field&gt;sop.man&lt;/m:field&gt;</w:t>
        <w:tab/>
        <w:tab/>
        <w:tab/>
        <w:tab/>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data_descriptor&lt;/m:field&gt;</w:t>
      </w:r>
      <w:r>
        <w:rPr>
          <w:rFonts w:ascii="Courier New" w:hAnsi="Courier New"/>
          <w:b w:val="0"/>
          <w:sz w:val="16"/>
        </w:rPr>
        <w:br/>
      </w:r>
      <w:r>
        <w:rPr>
          <w:rFonts w:ascii="Courier New" w:hAnsi="Courier New"/>
          <w:b w:val="0"/>
          <w:sz w:val="16"/>
        </w:rPr>
        <w:tab/>
        <w:tab/>
        <w:tab/>
        <w:tab/>
        <w:t>&lt;m:field&gt;e.service_id&lt;/m:field&gt;</w:t>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(iop.svc_operation_cfs_param_id=sop.svc_operation_cfs_param_id)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(iop.creator_id=u.usr_id)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tab/>
        <w:t>&lt;m:filter_build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&lt;m:order_build sortCollection=</w:t>
      </w:r>
      <w:r>
        <w:rPr>
          <w:rFonts w:ascii="Courier New" w:hAnsi="Courier New"/>
          <w:b w:val="0"/>
          <w:color w:val="6F3178"/>
          <w:sz w:val="16"/>
        </w:rPr>
        <w:t>#this.helper.parseNumericOrder(local.titleMap, arguments.orderBy)#</w:t>
      </w:r>
      <w:r>
        <w:rPr>
          <w:rFonts w:ascii="Courier New" w:hAnsi="Courier New"/>
          <w:b w:val="0"/>
          <w:sz w:val="16"/>
        </w:rPr>
        <w:t xml:space="preserve"> fieldCount=0/&gt;&lt;!---no sort length </w:t>
      </w:r>
      <w:r>
        <w:rPr>
          <w:rFonts w:ascii="Courier New" w:hAnsi="Courier New"/>
          <w:b w:val="0"/>
          <w:color w:val="0D5C73"/>
          <w:sz w:val="16"/>
        </w:rPr>
        <w:t>limit</w:t>
      </w:r>
      <w:r>
        <w:rPr>
          <w:rFonts w:ascii="Courier New" w:hAnsi="Courier New"/>
          <w:b w:val="0"/>
          <w:sz w:val="16"/>
        </w:rPr>
        <w:t>---&gt;</w:t>
      </w:r>
      <w:r>
        <w:rPr>
          <w:rFonts w:ascii="Courier New" w:hAnsi="Courier New"/>
          <w:b w:val="0"/>
          <w:sz w:val="16"/>
        </w:rPr>
        <w:br/>
      </w:r>
      <w:r>
        <w:rPr>
          <w:rFonts w:ascii="Courier New" w:hAnsi="Courier New"/>
          <w:b w:val="0"/>
          <w:sz w:val="16"/>
        </w:rPr>
        <w:tab/>
        <w:tab/>
        <w:tab/>
        <w:t>--</w:t>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len(func)&gt;&lt;!--- приоритет отдается функции перед списком значений---&gt;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"#func#"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#local.qCfsParam.service_id#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"generateValueList"</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"local.qCfsParam.value_list"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(len(local.qCfsParam.func) </w:t>
      </w:r>
      <w:r>
        <w:rPr>
          <w:rFonts w:ascii="Courier New" w:hAnsi="Courier New"/>
          <w:b w:val="0"/>
          <w:color w:val="0D5C73"/>
          <w:sz w:val="16"/>
        </w:rPr>
        <w:t>OR</w:t>
      </w:r>
      <w:r>
        <w:rPr>
          <w:rFonts w:ascii="Courier New" w:hAnsi="Courier New"/>
          <w:b w:val="0"/>
          <w:sz w:val="16"/>
        </w:rPr>
        <w:t xml:space="preserve"> len(local.qCfsParam.expression) </w:t>
      </w:r>
      <w:r>
        <w:rPr>
          <w:rFonts w:ascii="Courier New" w:hAnsi="Courier New"/>
          <w:b w:val="0"/>
          <w:color w:val="0D5C73"/>
          <w:sz w:val="16"/>
        </w:rPr>
        <w:t>OR</w:t>
      </w:r>
      <w:r>
        <w:rPr>
          <w:rFonts w:ascii="Courier New" w:hAnsi="Courier New"/>
          <w:b w:val="0"/>
          <w:sz w:val="16"/>
        </w:rPr>
        <w:t xml:space="preserve"> len(local.qCfsParam.state_path) </w:t>
      </w:r>
      <w:r>
        <w:rPr>
          <w:rFonts w:ascii="Courier New" w:hAnsi="Courier New"/>
          <w:b w:val="0"/>
          <w:color w:val="0D5C73"/>
          <w:sz w:val="16"/>
        </w:rPr>
        <w:t>OR</w:t>
      </w:r>
      <w:r>
        <w:rPr>
          <w:rFonts w:ascii="Courier New" w:hAnsi="Courier New"/>
          <w:b w:val="0"/>
          <w:sz w:val="16"/>
        </w:rPr>
        <w:t xml:space="preserve"> len(local.qCfsParam.nested_ref))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len(local.qCfsParam.value_list) EQ 0&gt;</w:t>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local.qCfsParam.value_list =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len(trim(local.qCfsParam.value_list)) </w:t>
      </w:r>
      <w:r>
        <w:rPr>
          <w:rFonts w:ascii="Courier New" w:hAnsi="Courier New"/>
          <w:b w:val="0"/>
          <w:color w:val="0D5C73"/>
          <w:sz w:val="16"/>
        </w:rPr>
        <w:t>AND</w:t>
      </w:r>
      <w:r>
        <w:rPr>
          <w:rFonts w:ascii="Courier New" w:hAnsi="Courier New"/>
          <w:b w:val="0"/>
          <w:sz w:val="16"/>
        </w:rPr>
        <w:t xml:space="preserve"> listLen(local.qCfsParam.value_list)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local.qCfsParam.default_value=local.qCfsParam.value_list/&gt;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data_type EQ </w:t>
      </w:r>
      <w:r>
        <w:rPr>
          <w:rFonts w:ascii="Courier New" w:hAnsi="Courier New"/>
          <w:b w:val="0"/>
          <w:color w:val="1E7E34"/>
          <w:sz w:val="16"/>
        </w:rPr>
        <w:t>"map"</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"map-fixed"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"processMap"</w:t>
      </w:r>
      <w:r>
        <w:rPr>
          <w:rFonts w:ascii="Courier New" w:hAnsi="Courier New"/>
          <w:b w:val="0"/>
          <w:sz w:val="16"/>
        </w:rPr>
        <w:t xml:space="preserve"> qParam=</w:t>
      </w:r>
      <w:r>
        <w:rPr>
          <w:rFonts w:ascii="Courier New" w:hAnsi="Courier New"/>
          <w:b w:val="0"/>
          <w:color w:val="6F3178"/>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#local.qCfsParam.recordCount#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#local.qCfsParam#</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local.qCfsParam,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get ---&gt;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"Создание нового CFS параметра операции."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***Валидацию пока не проводим, а надо"</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"note"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"type:string description: комментарий пользователя"</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"svcOperationCfsParamId"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checkParam(arguments.svcOperationCfsParamId, arguments.paramValue, arguments.usrId)/&gt;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checkResourceRealmAccess(arguments.instanceOperationUid, arguments.svcOperationCfsParamId, arguments.paramValue)/&gt;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local.instanceOperationCfsParamUid=</w:t>
      </w:r>
      <w:r>
        <w:rPr>
          <w:rFonts w:ascii="Courier New" w:hAnsi="Courier New"/>
          <w:b w:val="0"/>
          <w:color w:val="6F3178"/>
          <w:sz w:val="16"/>
        </w:rPr>
        <w:t>#createGUID()#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io.dt_submit, io.dt_finish, io.submit_result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left</w:t>
      </w:r>
      <w:r>
        <w:rPr>
          <w:rFonts w:ascii="Courier New" w:hAnsi="Courier New"/>
          <w:b w:val="0"/>
          <w:sz w:val="16"/>
        </w:rPr>
        <w:t xml:space="preserve">(local.qCheck.submit_result,1) EQ </w:t>
      </w:r>
      <w:r>
        <w:rPr>
          <w:rFonts w:ascii="Courier New" w:hAnsi="Courier New"/>
          <w:b w:val="0"/>
          <w:color w:val="1E7E34"/>
          <w:sz w:val="16"/>
        </w:rPr>
        <w:t>"2"</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len(local.qCheck.dt_finish) EQ 0&gt;&lt;!--- 201 etc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"Operation already started"</w:t>
      </w:r>
      <w:r>
        <w:rPr>
          <w:rFonts w:ascii="Courier New" w:hAnsi="Courier New"/>
          <w:b w:val="0"/>
          <w:sz w:val="16"/>
        </w:rPr>
        <w:t xml:space="preserve">, </w:t>
      </w:r>
      <w:r>
        <w:rPr>
          <w:rFonts w:ascii="Courier New" w:hAnsi="Courier New"/>
          <w:b w:val="0"/>
          <w:color w:val="1E7E34"/>
          <w:sz w:val="16"/>
        </w:rPr>
        <w:t>"Parameter creation disabled for started operation"</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t>&lt;!--- Проверка: параметр от нашего ли сервиса *** и операции ---&gt;</w:t>
      </w:r>
      <w:r>
        <w:rPr>
          <w:rFonts w:ascii="Courier New" w:hAnsi="Courier New"/>
          <w:b w:val="0"/>
          <w:sz w:val="16"/>
        </w:rPr>
        <w:br/>
      </w:r>
      <w:r>
        <w:rPr>
          <w:rFonts w:ascii="Courier New" w:hAnsi="Courier New"/>
          <w:b w:val="0"/>
          <w:sz w:val="16"/>
        </w:rPr>
        <w:t xml:space="preserve"> </w:t>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"local.qInstanceService"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e.service_id, io.operation, si.specification_id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"local.qTemplateSvc"</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so.svc_id, so.operation, sop.is_disabled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svc_operation_cfs_param sop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(sop.svc_operation_id=so.svc_operation_id)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sop.svc_operation_cfs_param_id=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"#arguments.svcOperationCfsParamId#"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 xml:space="preserve"> </w:t>
        <w:tab/>
        <w:tab/>
        <w:tab/>
      </w:r>
      <w:r>
        <w:rPr>
          <w:rFonts w:ascii="Courier New" w:hAnsi="Courier New"/>
          <w:b w:val="0"/>
          <w:color w:val="1A5FB4"/>
          <w:sz w:val="16"/>
        </w:rPr>
        <w:t>&lt;cfif</w:t>
      </w:r>
      <w:r>
        <w:rPr>
          <w:rFonts w:ascii="Courier New" w:hAnsi="Courier New"/>
          <w:b w:val="0"/>
          <w:sz w:val="16"/>
        </w:rPr>
        <w:t xml:space="preserve"> local.qInstanceService.specification_id NEQ arguments.specificationId&gt;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"Instance not accessible"</w:t>
      </w:r>
      <w:r>
        <w:rPr>
          <w:rFonts w:ascii="Courier New" w:hAnsi="Courier New"/>
          <w:b w:val="0"/>
          <w:sz w:val="16"/>
        </w:rPr>
        <w:t xml:space="preserve">, </w:t>
      </w:r>
      <w:r>
        <w:rPr>
          <w:rFonts w:ascii="Courier New" w:hAnsi="Courier New"/>
          <w:b w:val="0"/>
          <w:color w:val="1E7E34"/>
          <w:sz w:val="16"/>
        </w:rPr>
        <w:t>"Instance does not belong to the current specification, contract or contragent"</w:t>
      </w:r>
      <w:r>
        <w:rPr>
          <w:rFonts w:ascii="Courier New" w:hAnsi="Courier New"/>
          <w:b w:val="0"/>
          <w:sz w:val="16"/>
        </w:rPr>
        <w:t>)).withStatus(403)/&gt;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local.qInstanceService.service_id NEQ local.qTemplateSvc.svc_id&gt;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"Invalid CFS parameter"</w:t>
      </w:r>
      <w:r>
        <w:rPr>
          <w:rFonts w:ascii="Courier New" w:hAnsi="Courier New"/>
          <w:b w:val="0"/>
          <w:sz w:val="16"/>
        </w:rPr>
        <w:t xml:space="preserve">, </w:t>
      </w:r>
      <w:r>
        <w:rPr>
          <w:rFonts w:ascii="Courier New" w:hAnsi="Courier New"/>
          <w:b w:val="0"/>
          <w:color w:val="1E7E34"/>
          <w:sz w:val="16"/>
        </w:rPr>
        <w:t>"Parameter specified does not belong to this service"</w:t>
      </w:r>
      <w:r>
        <w:rPr>
          <w:rFonts w:ascii="Courier New" w:hAnsi="Courier New"/>
          <w:b w:val="0"/>
          <w:sz w:val="16"/>
        </w:rPr>
        <w:t>)).withStatus(400)/&gt;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local.qInstanceService.operation NEQ local.qTemplateSvc.operation&gt;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"Invalid CFS parameter"</w:t>
      </w:r>
      <w:r>
        <w:rPr>
          <w:rFonts w:ascii="Courier New" w:hAnsi="Courier New"/>
          <w:b w:val="0"/>
          <w:sz w:val="16"/>
        </w:rPr>
        <w:t xml:space="preserve">, </w:t>
      </w:r>
      <w:r>
        <w:rPr>
          <w:rFonts w:ascii="Courier New" w:hAnsi="Courier New"/>
          <w:b w:val="0"/>
          <w:color w:val="1E7E34"/>
          <w:sz w:val="16"/>
        </w:rPr>
        <w:t>"Parameter specified does not belong to this operation"</w:t>
      </w:r>
      <w:r>
        <w:rPr>
          <w:rFonts w:ascii="Courier New" w:hAnsi="Courier New"/>
          <w:b w:val="0"/>
          <w:sz w:val="16"/>
        </w:rPr>
        <w:t>)).withStatus(400)/&gt;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instance_operation_cfs_param (</w:t>
        <w:tab/>
      </w:r>
      <w:r>
        <w:rPr>
          <w:rFonts w:ascii="Courier New" w:hAnsi="Courier New"/>
          <w:b w:val="0"/>
          <w:sz w:val="16"/>
        </w:rPr>
        <w:br/>
      </w:r>
      <w:r>
        <w:rPr>
          <w:rFonts w:ascii="Courier New" w:hAnsi="Courier New"/>
          <w:b w:val="0"/>
          <w:sz w:val="16"/>
        </w:rPr>
        <w:tab/>
        <w:tab/>
        <w:tab/>
        <w:tab/>
        <w:tab/>
        <w:t>instance_operation_cfs_param_uid,instance_operation_uid,svc_operation_cfs_param_id,param_value,note,dt_created,creator_id</w:t>
      </w:r>
      <w:r>
        <w:rPr>
          <w:rFonts w:ascii="Courier New" w:hAnsi="Courier New"/>
          <w:b w:val="0"/>
          <w:sz w:val="16"/>
        </w:rPr>
        <w:br/>
      </w:r>
      <w:r>
        <w:rPr>
          <w:rFonts w:ascii="Courier New" w:hAnsi="Courier New"/>
          <w:b w:val="0"/>
          <w:sz w:val="16"/>
        </w:rPr>
        <w:tab/>
        <w:tab/>
        <w:tab/>
        <w:tab/>
        <w:t>) values (</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"#arguments.svcOperationCfsParamId#"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"#arguments.paramValue#"</w:t>
      </w:r>
      <w:r>
        <w:rPr>
          <w:rFonts w:ascii="Courier New" w:hAnsi="Courier New"/>
          <w:b w:val="0"/>
          <w:sz w:val="16"/>
        </w:rPr>
        <w:t>/&gt;&lt;!--- htmlEditFormat ---&gt;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"#htmlEditFormat(arguments.note)#"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t>
      </w:r>
      <w:r>
        <w:rPr>
          <w:rFonts w:ascii="Courier New" w:hAnsi="Courier New"/>
          <w:b w:val="0"/>
          <w:sz w:val="16"/>
        </w:rPr>
        <w:br/>
      </w:r>
      <w:r>
        <w:rPr>
          <w:rFonts w:ascii="Courier New" w:hAnsi="Courier New"/>
          <w:b w:val="0"/>
          <w:sz w:val="16"/>
        </w:rPr>
        <w:tab/>
        <w:tab/>
        <w:tab/>
        <w:t xml:space="preserve">.withHeaders({location: </w:t>
      </w:r>
      <w:r>
        <w:rPr>
          <w:rFonts w:ascii="Courier New" w:hAnsi="Courier New"/>
          <w:b w:val="0"/>
          <w:color w:val="1E7E34"/>
          <w:sz w:val="16"/>
        </w:rPr>
        <w:t>"./#local.instanceOperationCfsParamUid#"</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.withStatus(201, </w:t>
      </w:r>
      <w:r>
        <w:rPr>
          <w:rFonts w:ascii="Courier New" w:hAnsi="Courier New"/>
          <w:b w:val="0"/>
          <w:color w:val="1E7E34"/>
          <w:sz w:val="16"/>
        </w:rPr>
        <w:t>"Created"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post ---&gt;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"checkParam"</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&gt;</w:t>
      </w:r>
      <w:r>
        <w:rPr>
          <w:rFonts w:ascii="Courier New" w:hAnsi="Courier New"/>
          <w:b w:val="0"/>
          <w:sz w:val="16"/>
        </w:rPr>
        <w:br/>
      </w:r>
      <w:r>
        <w:rPr>
          <w:rFonts w:ascii="Courier New" w:hAnsi="Courier New"/>
          <w:b w:val="0"/>
          <w:sz w:val="16"/>
        </w:rPr>
        <w:tab/>
        <w:tab/>
        <w:t>&lt;!--- проверка параметров по метаданным, независимо от семантики самого параметра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 = 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required = 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default=</w:t>
      </w:r>
      <w:r>
        <w:rPr>
          <w:rFonts w:ascii="Courier New" w:hAnsi="Courier New"/>
          <w:b w:val="0"/>
          <w:color w:val="1E7E34"/>
          <w:sz w:val="16"/>
        </w:rPr>
        <w:t>"00000000-0000-0000-0000-000000000000"</w:t>
      </w:r>
      <w:r>
        <w:rPr>
          <w:rFonts w:ascii="Courier New" w:hAnsi="Courier New"/>
          <w:b w:val="0"/>
          <w:sz w:val="16"/>
        </w:rPr>
        <w:t>/&gt;&lt;!--- используется при проверке уникальности, чтобы не сравнивать с собой ---&gt;</w:t>
      </w:r>
      <w:r>
        <w:rPr>
          <w:rFonts w:ascii="Courier New" w:hAnsi="Courier New"/>
          <w:b w:val="0"/>
          <w:sz w:val="16"/>
        </w:rPr>
        <w:br/>
      </w:r>
      <w:r>
        <w:rPr>
          <w:rFonts w:ascii="Courier New" w:hAnsi="Courier New"/>
          <w:b w:val="0"/>
          <w:sz w:val="16"/>
        </w:rPr>
        <w:tab/>
        <w:tab/>
        <w:t>&lt;!--- *** Вероятно, стоит возвращать конкретную ругань ---&gt;</w:t>
      </w:r>
      <w:r>
        <w:rPr>
          <w:rFonts w:ascii="Courier New" w:hAnsi="Courier New"/>
          <w:b w:val="0"/>
          <w:sz w:val="16"/>
        </w:rPr>
        <w:br/>
      </w:r>
      <w:r>
        <w:rPr>
          <w:rFonts w:ascii="Courier New" w:hAnsi="Courier New"/>
          <w:b w:val="0"/>
          <w:sz w:val="16"/>
        </w:rPr>
        <w:tab/>
        <w:tab/>
        <w:t>&lt;!--- принадлежит ли параметр данному сервису, проверяется выше  ---&gt;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&lt;!--- получаем метаданные параметра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sop.svc_operation_cfs_param_id</w:t>
      </w:r>
      <w:r>
        <w:rPr>
          <w:rFonts w:ascii="Courier New" w:hAnsi="Courier New"/>
          <w:b w:val="0"/>
          <w:sz w:val="16"/>
        </w:rPr>
        <w:br/>
      </w:r>
      <w:r>
        <w:rPr>
          <w:rFonts w:ascii="Courier New" w:hAnsi="Courier New"/>
          <w:b w:val="0"/>
          <w:sz w:val="16"/>
        </w:rPr>
        <w:tab/>
        <w:tab/>
        <w:tab/>
        <w:t>,sop.svc_operation_cfs_param</w:t>
      </w:r>
      <w:r>
        <w:rPr>
          <w:rFonts w:ascii="Courier New" w:hAnsi="Courier New"/>
          <w:b w:val="0"/>
          <w:sz w:val="16"/>
        </w:rPr>
        <w:br/>
      </w:r>
      <w:r>
        <w:rPr>
          <w:rFonts w:ascii="Courier New" w:hAnsi="Courier New"/>
          <w:b w:val="0"/>
          <w:sz w:val="16"/>
        </w:rPr>
        <w:tab/>
        <w:tab/>
        <w:tab/>
        <w:t>,sop.value_list</w:t>
        <w:tab/>
        <w:tab/>
        <w:tab/>
      </w:r>
      <w:r>
        <w:rPr>
          <w:rFonts w:ascii="Courier New" w:hAnsi="Courier New"/>
          <w:b w:val="0"/>
          <w:sz w:val="16"/>
        </w:rPr>
        <w:br/>
      </w:r>
      <w:r>
        <w:rPr>
          <w:rFonts w:ascii="Courier New" w:hAnsi="Courier New"/>
          <w:b w:val="0"/>
          <w:sz w:val="16"/>
        </w:rPr>
        <w:tab/>
        <w:tab/>
        <w:tab/>
        <w:t>,sop.data_type</w:t>
        <w:tab/>
        <w:tab/>
        <w:tab/>
      </w:r>
      <w:r>
        <w:rPr>
          <w:rFonts w:ascii="Courier New" w:hAnsi="Courier New"/>
          <w:b w:val="0"/>
          <w:sz w:val="16"/>
        </w:rPr>
        <w:br/>
      </w:r>
      <w:r>
        <w:rPr>
          <w:rFonts w:ascii="Courier New" w:hAnsi="Courier New"/>
          <w:b w:val="0"/>
          <w:sz w:val="16"/>
        </w:rPr>
        <w:tab/>
        <w:tab/>
        <w:tab/>
        <w:t>,sop.is_required</w:t>
      </w:r>
      <w:r>
        <w:rPr>
          <w:rFonts w:ascii="Courier New" w:hAnsi="Courier New"/>
          <w:b w:val="0"/>
          <w:sz w:val="16"/>
        </w:rPr>
        <w:br/>
      </w:r>
      <w:r>
        <w:rPr>
          <w:rFonts w:ascii="Courier New" w:hAnsi="Courier New"/>
          <w:b w:val="0"/>
          <w:sz w:val="16"/>
        </w:rPr>
        <w:tab/>
        <w:tab/>
        <w:tab/>
        <w:t>,sop.maxlength</w:t>
      </w:r>
      <w:r>
        <w:rPr>
          <w:rFonts w:ascii="Courier New" w:hAnsi="Courier New"/>
          <w:b w:val="0"/>
          <w:sz w:val="16"/>
        </w:rPr>
        <w:br/>
      </w:r>
      <w:r>
        <w:rPr>
          <w:rFonts w:ascii="Courier New" w:hAnsi="Courier New"/>
          <w:b w:val="0"/>
          <w:sz w:val="16"/>
        </w:rPr>
        <w:tab/>
        <w:tab/>
        <w:tab/>
        <w:t>,sop.minlength</w:t>
      </w:r>
      <w:r>
        <w:rPr>
          <w:rFonts w:ascii="Courier New" w:hAnsi="Courier New"/>
          <w:b w:val="0"/>
          <w:sz w:val="16"/>
        </w:rPr>
        <w:br/>
      </w:r>
      <w:r>
        <w:rPr>
          <w:rFonts w:ascii="Courier New" w:hAnsi="Courier New"/>
          <w:b w:val="0"/>
          <w:sz w:val="16"/>
        </w:rPr>
        <w:tab/>
        <w:tab/>
        <w:tab/>
        <w:t>,sop.regex</w:t>
      </w:r>
      <w:r>
        <w:rPr>
          <w:rFonts w:ascii="Courier New" w:hAnsi="Courier New"/>
          <w:b w:val="0"/>
          <w:sz w:val="16"/>
        </w:rPr>
        <w:br/>
      </w:r>
      <w:r>
        <w:rPr>
          <w:rFonts w:ascii="Courier New" w:hAnsi="Courier New"/>
          <w:b w:val="0"/>
          <w:sz w:val="16"/>
        </w:rPr>
        <w:tab/>
        <w:tab/>
        <w:tab/>
        <w:t xml:space="preserve">,sop.unique_scope </w:t>
        <w:tab/>
      </w:r>
      <w:r>
        <w:rPr>
          <w:rFonts w:ascii="Courier New" w:hAnsi="Courier New"/>
          <w:b w:val="0"/>
          <w:sz w:val="16"/>
        </w:rPr>
        <w:br/>
      </w:r>
      <w:r>
        <w:rPr>
          <w:rFonts w:ascii="Courier New" w:hAnsi="Courier New"/>
          <w:b w:val="0"/>
          <w:sz w:val="16"/>
        </w:rPr>
        <w:tab/>
        <w:tab/>
        <w:tab/>
        <w:t>,sop.maxvalue</w:t>
      </w:r>
      <w:r>
        <w:rPr>
          <w:rFonts w:ascii="Courier New" w:hAnsi="Courier New"/>
          <w:b w:val="0"/>
          <w:sz w:val="16"/>
        </w:rPr>
        <w:br/>
      </w:r>
      <w:r>
        <w:rPr>
          <w:rFonts w:ascii="Courier New" w:hAnsi="Courier New"/>
          <w:b w:val="0"/>
          <w:sz w:val="16"/>
        </w:rPr>
        <w:tab/>
        <w:tab/>
        <w:tab/>
        <w:t>,sop.minvalue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sop</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sop.svc_operation_cfs_param_id=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"#arguments.svcOperationCfsParamId#"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local.qSvcOperationCfsParam.is_required GT 0 </w:t>
      </w:r>
      <w:r>
        <w:rPr>
          <w:rFonts w:ascii="Courier New" w:hAnsi="Courier New"/>
          <w:b w:val="0"/>
          <w:color w:val="0D5C73"/>
          <w:sz w:val="16"/>
        </w:rPr>
        <w:t>AND</w:t>
      </w:r>
      <w:r>
        <w:rPr>
          <w:rFonts w:ascii="Courier New" w:hAnsi="Courier New"/>
          <w:b w:val="0"/>
          <w:sz w:val="16"/>
        </w:rPr>
        <w:t xml:space="preserve"> len(arguments.paramValue)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"Missing required parameter (#local.qSvcOperationCfsParam.svc_operation_cfs_param#)"</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&lt;cfelseif</w:t>
      </w:r>
      <w:r>
        <w:rPr>
          <w:rFonts w:ascii="Courier New" w:hAnsi="Courier New"/>
          <w:b w:val="0"/>
          <w:sz w:val="16"/>
        </w:rPr>
        <w:t xml:space="preserve"> len(arguments.paramValue)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validateDataType(arguments.paramValue,local.qSvcOperationCfsParam.data_type)&gt;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"Invalid format #local.qSvcOperationCfsParam.data_type# #local.qSvcOperationCfsParam.svc_operation_cfs_param#"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len(arguments.paramValue) </w:t>
      </w:r>
      <w:r>
        <w:rPr>
          <w:rFonts w:ascii="Courier New" w:hAnsi="Courier New"/>
          <w:b w:val="0"/>
          <w:color w:val="0D5C73"/>
          <w:sz w:val="16"/>
        </w:rPr>
        <w:t>AND</w:t>
      </w:r>
      <w:r>
        <w:rPr>
          <w:rFonts w:ascii="Courier New" w:hAnsi="Courier New"/>
          <w:b w:val="0"/>
          <w:sz w:val="16"/>
        </w:rPr>
        <w:t xml:space="preserve"> listLen(local.qSvcOperationCfsParam.value_list) GT 0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listFind(local.qSvcOperationCfsParam.value_list, arguments.paramValue)&gt;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"Значение параметра #local.qSvcOperationCfsParam.svc_operation_cfs_param# отсутствует в списке '#local.qSvcOperationCfsParam.value_list#'"</w:t>
      </w:r>
      <w:r>
        <w:rPr>
          <w:rFonts w:ascii="Courier New" w:hAnsi="Courier New"/>
          <w:b w:val="0"/>
          <w:sz w:val="16"/>
        </w:rPr>
        <w:t xml:space="preserve"> detail=</w:t>
      </w:r>
      <w:r>
        <w:rPr>
          <w:rFonts w:ascii="Courier New" w:hAnsi="Courier New"/>
          <w:b w:val="0"/>
          <w:color w:val="1E7E34"/>
          <w:sz w:val="16"/>
        </w:rPr>
        <w:t>"listLen:#listLen(local.qSvcOperationCfsParam.value_list)#"</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len(arguments.paramValue) </w:t>
      </w:r>
      <w:r>
        <w:rPr>
          <w:rFonts w:ascii="Courier New" w:hAnsi="Courier New"/>
          <w:b w:val="0"/>
          <w:color w:val="0D5C73"/>
          <w:sz w:val="16"/>
        </w:rPr>
        <w:t>AND</w:t>
      </w:r>
      <w:r>
        <w:rPr>
          <w:rFonts w:ascii="Courier New" w:hAnsi="Courier New"/>
          <w:b w:val="0"/>
          <w:sz w:val="16"/>
        </w:rPr>
        <w:t xml:space="preserve"> local.qSvcOperationCfsParam.maxlength GT 0 </w:t>
      </w:r>
      <w:r>
        <w:rPr>
          <w:rFonts w:ascii="Courier New" w:hAnsi="Courier New"/>
          <w:b w:val="0"/>
          <w:color w:val="0D5C73"/>
          <w:sz w:val="16"/>
        </w:rPr>
        <w:t>AND</w:t>
      </w:r>
      <w:r>
        <w:rPr>
          <w:rFonts w:ascii="Courier New" w:hAnsi="Courier New"/>
          <w:b w:val="0"/>
          <w:sz w:val="16"/>
        </w:rPr>
        <w:t xml:space="preserve"> len(arguments.paramValue) GT local.qSvcOperationCfsParam.maxlength&gt;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"Длина #local.qSvcOperationCfsParam.svc_operation_cfs_param# превышает #local.qSvcOperationCfsParam.maxlength#"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len(arguments.paramValue) </w:t>
      </w:r>
      <w:r>
        <w:rPr>
          <w:rFonts w:ascii="Courier New" w:hAnsi="Courier New"/>
          <w:b w:val="0"/>
          <w:color w:val="0D5C73"/>
          <w:sz w:val="16"/>
        </w:rPr>
        <w:t>AND</w:t>
      </w:r>
      <w:r>
        <w:rPr>
          <w:rFonts w:ascii="Courier New" w:hAnsi="Courier New"/>
          <w:b w:val="0"/>
          <w:sz w:val="16"/>
        </w:rPr>
        <w:t xml:space="preserve"> local.qSvcOperationCfsParam.minlength GT 0 </w:t>
      </w:r>
      <w:r>
        <w:rPr>
          <w:rFonts w:ascii="Courier New" w:hAnsi="Courier New"/>
          <w:b w:val="0"/>
          <w:color w:val="0D5C73"/>
          <w:sz w:val="16"/>
        </w:rPr>
        <w:t>AND</w:t>
      </w:r>
      <w:r>
        <w:rPr>
          <w:rFonts w:ascii="Courier New" w:hAnsi="Courier New"/>
          <w:b w:val="0"/>
          <w:sz w:val="16"/>
        </w:rPr>
        <w:t xml:space="preserve"> len(arguments.paramValue) LT local.qSvcOperationCfsParam.minlength&gt;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"Длина #local.qSvcOperationCfsParam.svc_operation_cfs_param# меньше #local.qSvcOperationCfsParam.minlength#"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len(arguments.paramValue) </w:t>
      </w:r>
      <w:r>
        <w:rPr>
          <w:rFonts w:ascii="Courier New" w:hAnsi="Courier New"/>
          <w:b w:val="0"/>
          <w:color w:val="0D5C73"/>
          <w:sz w:val="16"/>
        </w:rPr>
        <w:t>AND</w:t>
      </w:r>
      <w:r>
        <w:rPr>
          <w:rFonts w:ascii="Courier New" w:hAnsi="Courier New"/>
          <w:b w:val="0"/>
          <w:sz w:val="16"/>
        </w:rPr>
        <w:t xml:space="preserve"> len(local.qSvcOperationCfsParam.regex) </w:t>
      </w:r>
      <w:r>
        <w:rPr>
          <w:rFonts w:ascii="Courier New" w:hAnsi="Courier New"/>
          <w:b w:val="0"/>
          <w:color w:val="0D5C73"/>
          <w:sz w:val="16"/>
        </w:rPr>
        <w:t>AND</w:t>
      </w:r>
      <w:r>
        <w:rPr>
          <w:rFonts w:ascii="Courier New" w:hAnsi="Courier New"/>
          <w:b w:val="0"/>
          <w:sz w:val="16"/>
        </w:rPr>
        <w:t xml:space="preserve"> reFind(local.qSvcOperationCfsParam.regex,arguments.paramValue)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'Parameter "#local.qSvcOperationCfsParam.svc_operation_cfs_param#" value "#arguments.paramValue#" does not match pattern "#local.qSvcOperationCfsParam.regex#" '</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isNumeric(arguments.paramValue) </w:t>
      </w:r>
      <w:r>
        <w:rPr>
          <w:rFonts w:ascii="Courier New" w:hAnsi="Courier New"/>
          <w:b w:val="0"/>
          <w:color w:val="0D5C73"/>
          <w:sz w:val="16"/>
        </w:rPr>
        <w:t>AND</w:t>
      </w:r>
      <w:r>
        <w:rPr>
          <w:rFonts w:ascii="Courier New" w:hAnsi="Courier New"/>
          <w:b w:val="0"/>
          <w:sz w:val="16"/>
        </w:rPr>
        <w:t xml:space="preserve"> isNumeric(local.qSvcOperationCfsParam.maxvalue) </w:t>
      </w:r>
      <w:r>
        <w:rPr>
          <w:rFonts w:ascii="Courier New" w:hAnsi="Courier New"/>
          <w:b w:val="0"/>
          <w:color w:val="0D5C73"/>
          <w:sz w:val="16"/>
        </w:rPr>
        <w:t>AND</w:t>
      </w:r>
      <w:r>
        <w:rPr>
          <w:rFonts w:ascii="Courier New" w:hAnsi="Courier New"/>
          <w:b w:val="0"/>
          <w:sz w:val="16"/>
        </w:rPr>
        <w:t xml:space="preserve"> arguments.paramValue GT local.qSvcOperationCfsParam.maxvalue&gt;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'Parameter "#local.qSvcOperationCfsParam.svc_operation_cfs_param#" value "#arguments.paramValue#" is greater than "#local.qSvcOperationCfsParam.maxvalue#" '</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isNumeric(arguments.paramValue) </w:t>
      </w:r>
      <w:r>
        <w:rPr>
          <w:rFonts w:ascii="Courier New" w:hAnsi="Courier New"/>
          <w:b w:val="0"/>
          <w:color w:val="0D5C73"/>
          <w:sz w:val="16"/>
        </w:rPr>
        <w:t>AND</w:t>
      </w:r>
      <w:r>
        <w:rPr>
          <w:rFonts w:ascii="Courier New" w:hAnsi="Courier New"/>
          <w:b w:val="0"/>
          <w:sz w:val="16"/>
        </w:rPr>
        <w:t xml:space="preserve"> isNumeric(local.qSvcOperationCfsParam.minvalue) </w:t>
      </w:r>
      <w:r>
        <w:rPr>
          <w:rFonts w:ascii="Courier New" w:hAnsi="Courier New"/>
          <w:b w:val="0"/>
          <w:color w:val="0D5C73"/>
          <w:sz w:val="16"/>
        </w:rPr>
        <w:t>AND</w:t>
      </w:r>
      <w:r>
        <w:rPr>
          <w:rFonts w:ascii="Courier New" w:hAnsi="Courier New"/>
          <w:b w:val="0"/>
          <w:sz w:val="16"/>
        </w:rPr>
        <w:t xml:space="preserve"> arguments.paramValue LT local.qSvcOperationCfsParam.minvalue&gt;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'Parameter "#local.qSvcOperationCfsParam.svc_operation_cfs_param#" value "#arguments.paramValue#" is less than "#local.qSvcOperationCfsParam.minvalue#" '</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checkUniqueness(</w:t>
      </w:r>
      <w:r>
        <w:rPr>
          <w:rFonts w:ascii="Courier New" w:hAnsi="Courier New"/>
          <w:b w:val="0"/>
          <w:sz w:val="16"/>
        </w:rPr>
        <w:br/>
      </w:r>
      <w:r>
        <w:rPr>
          <w:rFonts w:ascii="Courier New" w:hAnsi="Courier New"/>
          <w:b w:val="0"/>
          <w:sz w:val="16"/>
        </w:rPr>
        <w:tab/>
        <w:tab/>
        <w:tab/>
        <w:t>arguments.svcOperationCfsParamId,</w:t>
      </w:r>
      <w:r>
        <w:rPr>
          <w:rFonts w:ascii="Courier New" w:hAnsi="Courier New"/>
          <w:b w:val="0"/>
          <w:sz w:val="16"/>
        </w:rPr>
        <w:br/>
      </w:r>
      <w:r>
        <w:rPr>
          <w:rFonts w:ascii="Courier New" w:hAnsi="Courier New"/>
          <w:b w:val="0"/>
          <w:sz w:val="16"/>
        </w:rPr>
        <w:tab/>
        <w:tab/>
        <w:tab/>
        <w:t>qSvcOperationCfsParam.svc_operation_cfs_param,</w:t>
      </w:r>
      <w:r>
        <w:rPr>
          <w:rFonts w:ascii="Courier New" w:hAnsi="Courier New"/>
          <w:b w:val="0"/>
          <w:sz w:val="16"/>
        </w:rPr>
        <w:br/>
      </w:r>
      <w:r>
        <w:rPr>
          <w:rFonts w:ascii="Courier New" w:hAnsi="Courier New"/>
          <w:b w:val="0"/>
          <w:sz w:val="16"/>
        </w:rPr>
        <w:tab/>
        <w:tab/>
        <w:tab/>
        <w:t>arguments.paramValue,</w:t>
      </w:r>
      <w:r>
        <w:rPr>
          <w:rFonts w:ascii="Courier New" w:hAnsi="Courier New"/>
          <w:b w:val="0"/>
          <w:sz w:val="16"/>
        </w:rPr>
        <w:br/>
      </w:r>
      <w:r>
        <w:rPr>
          <w:rFonts w:ascii="Courier New" w:hAnsi="Courier New"/>
          <w:b w:val="0"/>
          <w:sz w:val="16"/>
        </w:rPr>
        <w:tab/>
        <w:tab/>
        <w:tab/>
        <w:t>qSvcOperationCfsParam.unique_scope,</w:t>
      </w:r>
      <w:r>
        <w:rPr>
          <w:rFonts w:ascii="Courier New" w:hAnsi="Courier New"/>
          <w:b w:val="0"/>
          <w:sz w:val="16"/>
        </w:rPr>
        <w:br/>
      </w:r>
      <w:r>
        <w:rPr>
          <w:rFonts w:ascii="Courier New" w:hAnsi="Courier New"/>
          <w:b w:val="0"/>
          <w:sz w:val="16"/>
        </w:rPr>
        <w:tab/>
        <w:tab/>
        <w:tab/>
        <w:t>arguments.instanceOperationCfsParamUid,</w:t>
      </w:r>
      <w:r>
        <w:rPr>
          <w:rFonts w:ascii="Courier New" w:hAnsi="Courier New"/>
          <w:b w:val="0"/>
          <w:sz w:val="16"/>
        </w:rPr>
        <w:br/>
      </w:r>
      <w:r>
        <w:rPr>
          <w:rFonts w:ascii="Courier New" w:hAnsi="Courier New"/>
          <w:b w:val="0"/>
          <w:sz w:val="16"/>
        </w:rPr>
        <w:tab/>
        <w:tab/>
        <w:tab/>
        <w:t>arguments.usrId</w:t>
      </w:r>
      <w:r>
        <w:rPr>
          <w:rFonts w:ascii="Courier New" w:hAnsi="Courier New"/>
          <w:b w:val="0"/>
          <w:sz w:val="16"/>
        </w:rPr>
        <w:br/>
      </w:r>
      <w:r>
        <w:rPr>
          <w:rFonts w:ascii="Courier New" w:hAnsi="Courier New"/>
          <w:b w:val="0"/>
          <w:sz w:val="16"/>
        </w:rPr>
        <w:tab/>
        <w:tab/>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"checkUniqueness"</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&gt;</w:t>
        <w:tab/>
        <w:tab/>
      </w:r>
      <w:r>
        <w:rPr>
          <w:rFonts w:ascii="Courier New" w:hAnsi="Courier New"/>
          <w:b w:val="0"/>
          <w:sz w:val="16"/>
        </w:rPr>
        <w:br/>
      </w:r>
      <w:r>
        <w:rPr>
          <w:rFonts w:ascii="Courier New" w:hAnsi="Courier New"/>
          <w:b w:val="0"/>
          <w:sz w:val="16"/>
        </w:rPr>
        <w:tab/>
        <w:tab/>
        <w:t>&lt;!--- использую void, потому что с исключением проще передавать информацию о конкретном характере ошибки. Чем возвращать объект ошибки - проше бросить исключение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/&gt;&lt;!--- нужен только для формирования текста сообщения об ошибке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"scope"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#arguments.scope#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"provider"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"local.qUnique"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instance_operation_cfs_param p</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(p.instance_operation_uid=o.instance_operation_uid)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p.param_value=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#arguments.svcOperationCfsParamId#</w:t>
      </w:r>
      <w:r>
        <w:rPr>
          <w:rFonts w:ascii="Courier New" w:hAnsi="Courier New"/>
          <w:b w:val="0"/>
          <w:sz w:val="16"/>
        </w:rPr>
        <w:t>/&gt;/*</w:t>
      </w:r>
      <w:r>
        <w:rPr>
          <w:rFonts w:ascii="Courier New" w:hAnsi="Courier New"/>
          <w:b w:val="0"/>
          <w:color w:val="0D5C73"/>
          <w:sz w:val="16"/>
        </w:rPr>
        <w:t>limit</w:t>
      </w:r>
      <w:r>
        <w:rPr>
          <w:rFonts w:ascii="Courier New" w:hAnsi="Courier New"/>
          <w:b w:val="0"/>
          <w:sz w:val="16"/>
        </w:rPr>
        <w:t xml:space="preserve"> to the current svc param*/</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arguments.instanceOperationCfsParamUid NEQ </w:t>
      </w:r>
      <w:r>
        <w:rPr>
          <w:rFonts w:ascii="Courier New" w:hAnsi="Courier New"/>
          <w:b w:val="0"/>
          <w:color w:val="1E7E34"/>
          <w:sz w:val="16"/>
        </w:rPr>
        <w:t>"00000000-0000-0000-0000-000000000000"</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p.instance_operation_cfs_param_uid &lt;&gt;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#arguments.instanceOperationCfsParamUid#</w:t>
      </w:r>
      <w:r>
        <w:rPr>
          <w:rFonts w:ascii="Courier New" w:hAnsi="Courier New"/>
          <w:b w:val="0"/>
          <w:sz w:val="16"/>
        </w:rPr>
        <w:t>/&gt;/*exclude itself*/</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cast</w:t>
      </w:r>
      <w:r>
        <w:rPr>
          <w:rFonts w:ascii="Courier New" w:hAnsi="Courier New"/>
          <w:b w:val="0"/>
          <w:sz w:val="16"/>
        </w:rPr>
        <w:t>(st.instance_data-&gt;&gt;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boolean) </w:t>
      </w:r>
      <w:r>
        <w:rPr>
          <w:rFonts w:ascii="Courier New" w:hAnsi="Courier New"/>
          <w:b w:val="0"/>
          <w:color w:val="0D5C73"/>
          <w:sz w:val="16"/>
        </w:rPr>
        <w:t>from</w:t>
      </w:r>
      <w:r>
        <w:rPr>
          <w:rFonts w:ascii="Courier New" w:hAnsi="Courier New"/>
          <w:b w:val="0"/>
          <w:sz w:val="16"/>
        </w:rPr>
        <w:t xml:space="preserve"> instance_state st </w:t>
      </w:r>
      <w:r>
        <w:rPr>
          <w:rFonts w:ascii="Courier New" w:hAnsi="Courier New"/>
          <w:b w:val="0"/>
          <w:color w:val="0D5C73"/>
          <w:sz w:val="16"/>
        </w:rPr>
        <w:t>where</w:t>
      </w:r>
      <w:r>
        <w:rPr>
          <w:rFonts w:ascii="Courier New" w:hAnsi="Courier New"/>
          <w:b w:val="0"/>
          <w:sz w:val="16"/>
        </w:rPr>
        <w:t xml:space="preserve"> st.instance_uid=e.instance_uid </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version desc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TRUE /*ignore deleted instances*/</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local.qUnique.cnt GT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'#arguments.svcOperationCfsParamName# = "#arguments.paramValue#" is not unique in the provider scope'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"tenant"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"local.qUnique"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instance_operation_cfs_param p</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instance_operation o </w:t>
      </w:r>
      <w:r>
        <w:rPr>
          <w:rFonts w:ascii="Courier New" w:hAnsi="Courier New"/>
          <w:b w:val="0"/>
          <w:color w:val="0D5C73"/>
          <w:sz w:val="16"/>
        </w:rPr>
        <w:t>on</w:t>
      </w:r>
      <w:r>
        <w:rPr>
          <w:rFonts w:ascii="Courier New" w:hAnsi="Courier New"/>
          <w:b w:val="0"/>
          <w:sz w:val="16"/>
        </w:rPr>
        <w:t xml:space="preserve"> (p.instance_operation_uid=o.instance_operation_uid)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(d.contragent_id=k.contragent_id)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(k.contragent_id=u.contragent_id)</w:t>
        <w:tab/>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p.param_value=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#arguments.svcOperationCfsParamId#</w:t>
      </w:r>
      <w:r>
        <w:rPr>
          <w:rFonts w:ascii="Courier New" w:hAnsi="Courier New"/>
          <w:b w:val="0"/>
          <w:sz w:val="16"/>
        </w:rPr>
        <w:t>/&gt;/*</w:t>
      </w:r>
      <w:r>
        <w:rPr>
          <w:rFonts w:ascii="Courier New" w:hAnsi="Courier New"/>
          <w:b w:val="0"/>
          <w:color w:val="0D5C73"/>
          <w:sz w:val="16"/>
        </w:rPr>
        <w:t>limit</w:t>
      </w:r>
      <w:r>
        <w:rPr>
          <w:rFonts w:ascii="Courier New" w:hAnsi="Courier New"/>
          <w:b w:val="0"/>
          <w:sz w:val="16"/>
        </w:rPr>
        <w:t xml:space="preserve"> to the current svc param*/</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#arguments.usrId#</w:t>
      </w:r>
      <w:r>
        <w:rPr>
          <w:rFonts w:ascii="Courier New" w:hAnsi="Courier New"/>
          <w:b w:val="0"/>
          <w:sz w:val="16"/>
        </w:rPr>
        <w:t>/&gt;/*</w:t>
      </w:r>
      <w:r>
        <w:rPr>
          <w:rFonts w:ascii="Courier New" w:hAnsi="Courier New"/>
          <w:b w:val="0"/>
          <w:color w:val="0D5C73"/>
          <w:sz w:val="16"/>
        </w:rPr>
        <w:t>limit</w:t>
      </w:r>
      <w:r>
        <w:rPr>
          <w:rFonts w:ascii="Courier New" w:hAnsi="Courier New"/>
          <w:b w:val="0"/>
          <w:sz w:val="16"/>
        </w:rPr>
        <w:t xml:space="preserve"> to the contragent of current user*/</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arguments.instanceOperationCfsParamUid NEQ </w:t>
      </w:r>
      <w:r>
        <w:rPr>
          <w:rFonts w:ascii="Courier New" w:hAnsi="Courier New"/>
          <w:b w:val="0"/>
          <w:color w:val="1E7E34"/>
          <w:sz w:val="16"/>
        </w:rPr>
        <w:t>"00000000-0000-0000-0000-000000000000"</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p.instance_operation_cfs_param_uid &lt;&gt;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#arguments.instanceOperationCfsParamUid#</w:t>
      </w:r>
      <w:r>
        <w:rPr>
          <w:rFonts w:ascii="Courier New" w:hAnsi="Courier New"/>
          <w:b w:val="0"/>
          <w:sz w:val="16"/>
        </w:rPr>
        <w:t>/&gt;/*exclude itself*/</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cast</w:t>
      </w:r>
      <w:r>
        <w:rPr>
          <w:rFonts w:ascii="Courier New" w:hAnsi="Courier New"/>
          <w:b w:val="0"/>
          <w:sz w:val="16"/>
        </w:rPr>
        <w:t>(st.instance_data-&gt;&gt;</w:t>
      </w:r>
      <w:r>
        <w:rPr>
          <w:rFonts w:ascii="Courier New" w:hAnsi="Courier New"/>
          <w:b w:val="0"/>
          <w:color w:val="1E7E34"/>
          <w:sz w:val="16"/>
        </w:rPr>
        <w:t>'isDeleted'</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boolean) </w:t>
      </w:r>
      <w:r>
        <w:rPr>
          <w:rFonts w:ascii="Courier New" w:hAnsi="Courier New"/>
          <w:b w:val="0"/>
          <w:color w:val="0D5C73"/>
          <w:sz w:val="16"/>
        </w:rPr>
        <w:t>from</w:t>
      </w:r>
      <w:r>
        <w:rPr>
          <w:rFonts w:ascii="Courier New" w:hAnsi="Courier New"/>
          <w:b w:val="0"/>
          <w:sz w:val="16"/>
        </w:rPr>
        <w:t xml:space="preserve"> instance_state st </w:t>
      </w:r>
      <w:r>
        <w:rPr>
          <w:rFonts w:ascii="Courier New" w:hAnsi="Courier New"/>
          <w:b w:val="0"/>
          <w:color w:val="0D5C73"/>
          <w:sz w:val="16"/>
        </w:rPr>
        <w:t>where</w:t>
      </w:r>
      <w:r>
        <w:rPr>
          <w:rFonts w:ascii="Courier New" w:hAnsi="Courier New"/>
          <w:b w:val="0"/>
          <w:sz w:val="16"/>
        </w:rPr>
        <w:t xml:space="preserve"> st.instance_uid=e.instance_uid </w:t>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version desc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TRUE /*ignore deleted instances*/</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local.qUnique.cnt GT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'#arguments.svcOperationCfsParamName# = "#arguments.paramValue#" is not unique in the tenant scope'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color w:val="1A5FB4"/>
          <w:sz w:val="16"/>
        </w:rPr>
        <w:t>&lt;/cfdefaultcase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"validateDataType"</w:t>
      </w:r>
      <w:r>
        <w:rPr>
          <w:rFonts w:ascii="Courier New" w:hAnsi="Courier New"/>
          <w:b w:val="0"/>
          <w:sz w:val="16"/>
        </w:rPr>
        <w:t xml:space="preserve"> returnType=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"value"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"dataType"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#arguments.dataType#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true/&gt;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IsBoolean(arguments.value)/&gt;&lt;!--- можно было сделать и единообразно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isValid(</w:t>
      </w:r>
      <w:r>
        <w:rPr>
          <w:rFonts w:ascii="Courier New" w:hAnsi="Courier New"/>
          <w:b w:val="0"/>
          <w:color w:val="1E7E34"/>
          <w:sz w:val="16"/>
        </w:rPr>
        <w:t>"integer"</w:t>
      </w:r>
      <w:r>
        <w:rPr>
          <w:rFonts w:ascii="Courier New" w:hAnsi="Courier New"/>
          <w:b w:val="0"/>
          <w:sz w:val="16"/>
        </w:rPr>
        <w:t>,arguments.value)/&gt;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"integer &amp;gt; 0"</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isValid(</w:t>
      </w:r>
      <w:r>
        <w:rPr>
          <w:rFonts w:ascii="Courier New" w:hAnsi="Courier New"/>
          <w:b w:val="0"/>
          <w:color w:val="1E7E34"/>
          <w:sz w:val="16"/>
        </w:rPr>
        <w:t>"integer"</w:t>
      </w:r>
      <w:r>
        <w:rPr>
          <w:rFonts w:ascii="Courier New" w:hAnsi="Courier New"/>
          <w:b w:val="0"/>
          <w:sz w:val="16"/>
        </w:rPr>
        <w:t xml:space="preserve">,arguments.value) </w:t>
      </w:r>
      <w:r>
        <w:rPr>
          <w:rFonts w:ascii="Courier New" w:hAnsi="Courier New"/>
          <w:b w:val="0"/>
          <w:color w:val="0D5C73"/>
          <w:sz w:val="16"/>
        </w:rPr>
        <w:t>AND</w:t>
      </w:r>
      <w:r>
        <w:rPr>
          <w:rFonts w:ascii="Courier New" w:hAnsi="Courier New"/>
          <w:b w:val="0"/>
          <w:sz w:val="16"/>
        </w:rPr>
        <w:t xml:space="preserve"> arguments.value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"integer &amp;gt;= 0"</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isValid(</w:t>
      </w:r>
      <w:r>
        <w:rPr>
          <w:rFonts w:ascii="Courier New" w:hAnsi="Courier New"/>
          <w:b w:val="0"/>
          <w:color w:val="1E7E34"/>
          <w:sz w:val="16"/>
        </w:rPr>
        <w:t>"integer"</w:t>
      </w:r>
      <w:r>
        <w:rPr>
          <w:rFonts w:ascii="Courier New" w:hAnsi="Courier New"/>
          <w:b w:val="0"/>
          <w:sz w:val="16"/>
        </w:rPr>
        <w:t xml:space="preserve">,arguments.value) </w:t>
      </w:r>
      <w:r>
        <w:rPr>
          <w:rFonts w:ascii="Courier New" w:hAnsi="Courier New"/>
          <w:b w:val="0"/>
          <w:color w:val="0D5C73"/>
          <w:sz w:val="16"/>
        </w:rPr>
        <w:t>AND</w:t>
      </w:r>
      <w:r>
        <w:rPr>
          <w:rFonts w:ascii="Courier New" w:hAnsi="Courier New"/>
          <w:b w:val="0"/>
          <w:sz w:val="16"/>
        </w:rPr>
        <w:t xml:space="preserve"> arguments.value GE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isNumeric(arguments.value)/&gt;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"uuid"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,arguments.value)/&gt;&lt;!--- *** или GUID? Или принимать оба формата GUID UUID  и приводить к одному? А как быть с БД---&gt;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"map,map-fixed"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v = deserializeJson(arguments.value)/&gt;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isStruct(v)/&gt;&lt;!--- массив нас не устроит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"array-map-fixed"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v = deserializeJson(arguments.value)/&gt;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isArray(v)/&gt;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&lt;cfreturn</w:t>
      </w:r>
      <w:r>
        <w:rPr>
          <w:rFonts w:ascii="Courier New" w:hAnsi="Courier New"/>
          <w:b w:val="0"/>
          <w:sz w:val="16"/>
        </w:rPr>
        <w:t xml:space="preserve"> false/&gt;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color w:val="1A5FB4"/>
          <w:sz w:val="16"/>
        </w:rPr>
        <w:t>&lt;cfreturn</w:t>
      </w:r>
      <w:r>
        <w:rPr>
          <w:rFonts w:ascii="Courier New" w:hAnsi="Courier New"/>
          <w:b w:val="0"/>
          <w:sz w:val="16"/>
        </w:rPr>
        <w:t xml:space="preserve"> true/&gt;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"custom"</w:t>
      </w:r>
      <w:r>
        <w:rPr>
          <w:rFonts w:ascii="Courier New" w:hAnsi="Courier New"/>
          <w:b w:val="0"/>
          <w:sz w:val="16"/>
        </w:rPr>
        <w:t xml:space="preserve"> detail=</w:t>
      </w:r>
      <w:r>
        <w:rPr>
          <w:rFonts w:ascii="Courier New" w:hAnsi="Courier New"/>
          <w:b w:val="0"/>
          <w:color w:val="1E7E34"/>
          <w:sz w:val="16"/>
        </w:rPr>
        <w:t>"unsupported CFS parameter value type (#arguments.dataType#)"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"checkResourceRealmAccess"</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&gt;</w:t>
      </w:r>
      <w:r>
        <w:rPr>
          <w:rFonts w:ascii="Courier New" w:hAnsi="Courier New"/>
          <w:b w:val="0"/>
          <w:sz w:val="16"/>
        </w:rPr>
        <w:br/>
      </w:r>
      <w:r>
        <w:rPr>
          <w:rFonts w:ascii="Courier New" w:hAnsi="Courier New"/>
          <w:b w:val="0"/>
          <w:sz w:val="16"/>
        </w:rPr>
        <w:tab/>
        <w:tab/>
        <w:t>&lt;!---*** В отличие от других методов, этому небезразлично имя параметра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"paramValue"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sop.svc_operation_cfs_param_id</w:t>
      </w:r>
      <w:r>
        <w:rPr>
          <w:rFonts w:ascii="Courier New" w:hAnsi="Courier New"/>
          <w:b w:val="0"/>
          <w:sz w:val="16"/>
        </w:rPr>
        <w:br/>
      </w:r>
      <w:r>
        <w:rPr>
          <w:rFonts w:ascii="Courier New" w:hAnsi="Courier New"/>
          <w:b w:val="0"/>
          <w:sz w:val="16"/>
        </w:rPr>
        <w:tab/>
        <w:tab/>
        <w:tab/>
        <w:t>,sop.svc_operation_cfs_param</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sop</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sop.svc_operation_cfs_param_id=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"#arguments.svcOperationCfsParamId#"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lcase(trim(local.qSvcOperationCfsParam.svc_operation_cfs_param)) NEQ lcase(</w:t>
      </w:r>
      <w:r>
        <w:rPr>
          <w:rFonts w:ascii="Courier New" w:hAnsi="Courier New"/>
          <w:b w:val="0"/>
          <w:color w:val="1E7E34"/>
          <w:sz w:val="16"/>
        </w:rPr>
        <w:t>"resourceRealm"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"local.qContract"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(si.specification_id=s.specification_id)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r.resource_realm_id, r.resource_realm, a.contract_id, a.is_enabled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(r.resource_realm_id=a.resource_realm_id)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r.resource_realm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"#arguments.paramValue#"</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#local.qContract.contract_id#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#!isValid("integer",local.qContract.contract_id)#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a.contract_id=0)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local.qCheckResourceRealmAccess.recordCount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"Resource realm specified in CFS param is not available for the current contract"</w:t>
      </w:r>
      <w:r>
        <w:rPr>
          <w:rFonts w:ascii="Courier New" w:hAnsi="Courier New"/>
          <w:b w:val="0"/>
          <w:sz w:val="16"/>
        </w:rPr>
        <w:t xml:space="preserve"> detail=</w:t>
      </w:r>
      <w:r>
        <w:rPr>
          <w:rFonts w:ascii="Courier New" w:hAnsi="Courier New"/>
          <w:b w:val="0"/>
          <w:color w:val="1E7E34"/>
          <w:sz w:val="16"/>
        </w:rPr>
        <w:t>"CFS resource realm #arguments.paramValue# unawailable. Instance operation UID #arguments.instanceOperationUid#. Contract ID #local.qContract.contract_id#"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v1/resources/instance_operation_cfs_subparam.cfc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"/instanceOperationCfsParams/{instanceOperationCfsParamUid}/subparams/{subparam}"</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"Метаданные субпараметра CFS-параметра операции экземпляра (значение субпараметра находится в теле параметра)"</w:t>
      </w:r>
      <w:r>
        <w:rPr>
          <w:rFonts w:ascii="Courier New" w:hAnsi="Courier New"/>
          <w:b w:val="0"/>
          <w:sz w:val="16"/>
        </w:rPr>
        <w:t>&gt;&lt;!--- *** спросить, может, метод не нужен, а если нужен - наверно, нужно значение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"subparam"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 xml:space="preserve">&lt;m:field&gt;ios.instance_operation_cfs_param_uid::text </w:t>
      </w:r>
      <w:r>
        <w:rPr>
          <w:rFonts w:ascii="Courier New" w:hAnsi="Courier New"/>
          <w:b w:val="0"/>
          <w:color w:val="0D5C73"/>
          <w:sz w:val="16"/>
        </w:rPr>
        <w:t>as</w:t>
      </w:r>
      <w:r>
        <w:rPr>
          <w:rFonts w:ascii="Courier New" w:hAnsi="Courier New"/>
          <w:b w:val="0"/>
          <w:sz w:val="16"/>
        </w:rPr>
        <w:t xml:space="preserve"> instance_operation_cfs_param_uid&lt;/m:field&gt;</w:t>
      </w:r>
      <w:r>
        <w:rPr>
          <w:rFonts w:ascii="Courier New" w:hAnsi="Courier New"/>
          <w:b w:val="0"/>
          <w:sz w:val="16"/>
        </w:rPr>
        <w:br/>
      </w:r>
      <w:r>
        <w:rPr>
          <w:rFonts w:ascii="Courier New" w:hAnsi="Courier New"/>
          <w:b w:val="0"/>
          <w:sz w:val="16"/>
        </w:rPr>
        <w:tab/>
        <w:tab/>
        <w:tab/>
        <w:tab/>
        <w:t>&lt;m:field&gt;ios.instance_operation_cfs_subparam&lt;/m:field&gt;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&gt;ios.is_sensitive&lt;/m:field&gt;</w:t>
      </w:r>
      <w:r>
        <w:rPr>
          <w:rFonts w:ascii="Courier New" w:hAnsi="Courier New"/>
          <w:b w:val="0"/>
          <w:sz w:val="16"/>
        </w:rPr>
        <w:br/>
      </w:r>
      <w:r>
        <w:rPr>
          <w:rFonts w:ascii="Courier New" w:hAnsi="Courier New"/>
          <w:b w:val="0"/>
          <w:sz w:val="16"/>
        </w:rPr>
        <w:tab/>
        <w:tab/>
        <w:tab/>
        <w:tab/>
        <w:t>&lt;m:field&gt;ios.note&lt;/m:field&gt;</w:t>
      </w:r>
      <w:r>
        <w:rPr>
          <w:rFonts w:ascii="Courier New" w:hAnsi="Courier New"/>
          <w:b w:val="0"/>
          <w:sz w:val="16"/>
        </w:rPr>
        <w:br/>
      </w:r>
      <w:r>
        <w:rPr>
          <w:rFonts w:ascii="Courier New" w:hAnsi="Courier New"/>
          <w:b w:val="0"/>
          <w:sz w:val="16"/>
        </w:rPr>
        <w:tab/>
        <w:tab/>
        <w:tab/>
        <w:tab/>
        <w:t xml:space="preserve">&lt;m:field&gt;to_char(ios.dt_created,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tab/>
        <w:tab/>
        <w:tab/>
        <w:tab/>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instance_operation_cfs_subparam ios</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(ios.instance_operation_cfs_param_uid=iop.instance_operation_cfs_param_uid)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ios.instance_operation_cfs_param_uid=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ios.instance_operation_cfs_subparam=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 /*tenant isolation, из конфиденциального тут заметки... может быть, имена переменных окружения*/</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local.qRead.recordCount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"out.instanceOperationCfsSubparam"</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local.qRead,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&gt;&lt;!---/get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"delete"</w:t>
      </w:r>
      <w:r>
        <w:rPr>
          <w:rFonts w:ascii="Courier New" w:hAnsi="Courier New"/>
          <w:b w:val="0"/>
          <w:sz w:val="16"/>
        </w:rPr>
        <w:t xml:space="preserve"> hint=</w:t>
      </w:r>
      <w:r>
        <w:rPr>
          <w:rFonts w:ascii="Courier New" w:hAnsi="Courier New"/>
          <w:b w:val="0"/>
          <w:color w:val="1E7E34"/>
          <w:sz w:val="16"/>
        </w:rPr>
        <w:t>"Удаление метаданных субпараметра CFS-параметра операции экземпляра по ключу."</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"subparam"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&lt;!--- проверка существования одновременно может служить для изоляции тенантов ---&gt;</w:t>
      </w:r>
      <w:r>
        <w:rPr>
          <w:rFonts w:ascii="Courier New" w:hAnsi="Courier New"/>
          <w:b w:val="0"/>
          <w:sz w:val="16"/>
        </w:rPr>
        <w:br/>
      </w:r>
      <w:r>
        <w:rPr>
          <w:rFonts w:ascii="Courier New" w:hAnsi="Courier New"/>
          <w:b w:val="0"/>
          <w:sz w:val="16"/>
        </w:rPr>
        <w:tab/>
        <w:tab/>
        <w:tab/>
        <w:t>&lt;!--- без проверки стартовавшей операции ---&gt;</w:t>
      </w:r>
      <w:r>
        <w:rPr>
          <w:rFonts w:ascii="Courier New" w:hAnsi="Courier New"/>
          <w:b w:val="0"/>
          <w:sz w:val="16"/>
        </w:rPr>
        <w:br/>
      </w:r>
      <w:r>
        <w:rPr>
          <w:rFonts w:ascii="Courier New" w:hAnsi="Courier New"/>
          <w:b w:val="0"/>
          <w:sz w:val="16"/>
        </w:rPr>
        <w:tab/>
        <w:tab/>
        <w:tab/>
        <w:t>&lt;!--- нужна проверка на изоляцию тенантов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"local.qCheckExistence"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instance_operation_cfs_subparam ios</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ios.instance_operation_cfs_param_uid=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ios.instance_operation_cfs_subparam=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local.qCheckExistence.cnt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 xml:space="preserve">, </w:t>
      </w:r>
      <w:r>
        <w:rPr>
          <w:rFonts w:ascii="Courier New" w:hAnsi="Courier New"/>
          <w:b w:val="0"/>
          <w:color w:val="1E7E34"/>
          <w:sz w:val="16"/>
        </w:rPr>
        <w:t>"Subparameter specified does not exist"</w:t>
      </w:r>
      <w:r>
        <w:rPr>
          <w:rFonts w:ascii="Courier New" w:hAnsi="Courier New"/>
          <w:b w:val="0"/>
          <w:sz w:val="16"/>
        </w:rPr>
        <w:t>)).withStatus(404)/&gt;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instance_operation_cfs_param iop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Accessible"</w:t>
      </w:r>
      <w:r>
        <w:rPr>
          <w:rFonts w:ascii="Courier New" w:hAnsi="Courier New"/>
          <w:b w:val="0"/>
          <w:sz w:val="16"/>
        </w:rPr>
        <w:t xml:space="preserve">, </w:t>
      </w:r>
      <w:r>
        <w:rPr>
          <w:rFonts w:ascii="Courier New" w:hAnsi="Courier New"/>
          <w:b w:val="0"/>
          <w:color w:val="1E7E34"/>
          <w:sz w:val="16"/>
        </w:rPr>
        <w:t>"CFS parameter specified is not accessible by the current user"</w:t>
      </w:r>
      <w:r>
        <w:rPr>
          <w:rFonts w:ascii="Courier New" w:hAnsi="Courier New"/>
          <w:b w:val="0"/>
          <w:sz w:val="16"/>
        </w:rPr>
        <w:t>)).withStatus(403)/&gt;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delete</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instance_operation_cfs_subparam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)).withStatus(500)/&gt;&lt;!--- *** это не нужно показывать в продуктиве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&gt;&lt;!--- </w:t>
      </w:r>
      <w:r>
        <w:rPr>
          <w:rFonts w:ascii="Courier New" w:hAnsi="Courier New"/>
          <w:b w:val="0"/>
          <w:color w:val="0D5C73"/>
          <w:sz w:val="16"/>
        </w:rPr>
        <w:t>delete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"put"</w:t>
      </w:r>
      <w:r>
        <w:rPr>
          <w:rFonts w:ascii="Courier New" w:hAnsi="Courier New"/>
          <w:b w:val="0"/>
          <w:sz w:val="16"/>
        </w:rPr>
        <w:t xml:space="preserve"> hint=</w:t>
      </w:r>
      <w:r>
        <w:rPr>
          <w:rFonts w:ascii="Courier New" w:hAnsi="Courier New"/>
          <w:b w:val="0"/>
          <w:color w:val="1E7E34"/>
          <w:sz w:val="16"/>
        </w:rPr>
        <w:t>"запись метаданных субпараметра CFS-параметра операции инстанса"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"subparam"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"isSensitive"</w:t>
      </w:r>
      <w:r>
        <w:rPr>
          <w:rFonts w:ascii="Courier New" w:hAnsi="Courier New"/>
          <w:b w:val="0"/>
          <w:sz w:val="16"/>
        </w:rPr>
        <w:t xml:space="preserve"> type=</w:t>
      </w:r>
      <w:r>
        <w:rPr>
          <w:rFonts w:ascii="Courier New" w:hAnsi="Courier New"/>
          <w:b w:val="0"/>
          <w:color w:val="1E7E34"/>
          <w:sz w:val="16"/>
        </w:rPr>
        <w:t>"boolean"</w:t>
      </w:r>
      <w:r>
        <w:rPr>
          <w:rFonts w:ascii="Courier New" w:hAnsi="Courier New"/>
          <w:b w:val="0"/>
          <w:sz w:val="16"/>
        </w:rPr>
        <w:t xml:space="preserve"> required=false default=false hint=</w:t>
      </w:r>
      <w:r>
        <w:rPr>
          <w:rFonts w:ascii="Courier New" w:hAnsi="Courier New"/>
          <w:b w:val="0"/>
          <w:color w:val="1E7E34"/>
          <w:sz w:val="16"/>
        </w:rPr>
        <w:t>"type:boolean"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"note"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 &lt;!--- *** XSS!!!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"isSensitive"</w:t>
      </w:r>
      <w:r>
        <w:rPr>
          <w:rFonts w:ascii="Courier New" w:hAnsi="Courier New"/>
          <w:b w:val="0"/>
          <w:sz w:val="16"/>
        </w:rPr>
        <w:t xml:space="preserve">, </w:t>
      </w:r>
      <w:r>
        <w:rPr>
          <w:rFonts w:ascii="Courier New" w:hAnsi="Courier New"/>
          <w:b w:val="0"/>
          <w:color w:val="1E7E34"/>
          <w:sz w:val="16"/>
        </w:rPr>
        <w:t>"boolean"</w:t>
      </w:r>
      <w:r>
        <w:rPr>
          <w:rFonts w:ascii="Courier New" w:hAnsi="Courier New"/>
          <w:b w:val="0"/>
          <w:sz w:val="16"/>
        </w:rPr>
        <w:t>)/&gt;</w:t>
      </w:r>
      <w:r>
        <w:rPr>
          <w:rFonts w:ascii="Courier New" w:hAnsi="Courier New"/>
          <w:b w:val="0"/>
          <w:sz w:val="16"/>
        </w:rPr>
        <w:br/>
      </w:r>
      <w:r>
        <w:rPr>
          <w:rFonts w:ascii="Courier New" w:hAnsi="Courier New"/>
          <w:b w:val="0"/>
          <w:sz w:val="16"/>
        </w:rPr>
        <w:tab/>
        <w:tab/>
        <w:tab/>
        <w:t>&lt;!--- *** Нужна проверка, что операция не была выполнена, иначе она становится архивной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Accessible"</w:t>
      </w:r>
      <w:r>
        <w:rPr>
          <w:rFonts w:ascii="Courier New" w:hAnsi="Courier New"/>
          <w:b w:val="0"/>
          <w:sz w:val="16"/>
        </w:rPr>
        <w:t xml:space="preserve">, </w:t>
      </w:r>
      <w:r>
        <w:rPr>
          <w:rFonts w:ascii="Courier New" w:hAnsi="Courier New"/>
          <w:b w:val="0"/>
          <w:color w:val="1E7E34"/>
          <w:sz w:val="16"/>
        </w:rPr>
        <w:t>"Instance CFS parameter not found or access denied"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"local.qCheckExistence"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instance_operation_cfs_subparam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iop.instance_operation_cfs_subparam=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local.qCheckExistence.cnt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 xml:space="preserve">, </w:t>
      </w:r>
      <w:r>
        <w:rPr>
          <w:rFonts w:ascii="Courier New" w:hAnsi="Courier New"/>
          <w:b w:val="0"/>
          <w:color w:val="1E7E34"/>
          <w:sz w:val="16"/>
        </w:rPr>
        <w:t>"Subparameter specified does not exist"</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update</w:t>
      </w:r>
      <w:r>
        <w:rPr>
          <w:rFonts w:ascii="Courier New" w:hAnsi="Courier New"/>
          <w:b w:val="0"/>
          <w:sz w:val="16"/>
        </w:rPr>
        <w:t xml:space="preserve"> instance_operation_cfs_subparam </w:t>
      </w:r>
      <w:r>
        <w:rPr>
          <w:rFonts w:ascii="Courier New" w:hAnsi="Courier New"/>
          <w:b w:val="0"/>
          <w:color w:val="0D5C73"/>
          <w:sz w:val="16"/>
        </w:rPr>
        <w:t>set</w:t>
      </w:r>
      <w:r>
        <w:rPr>
          <w:rFonts w:ascii="Courier New" w:hAnsi="Courier New"/>
          <w:b w:val="0"/>
          <w:sz w:val="16"/>
        </w:rPr>
        <w:br/>
      </w:r>
      <w:r>
        <w:rPr>
          <w:rFonts w:ascii="Courier New" w:hAnsi="Courier New"/>
          <w:b w:val="0"/>
          <w:sz w:val="16"/>
        </w:rPr>
        <w:tab/>
        <w:tab/>
        <w:tab/>
        <w:t xml:space="preserve"> dt_updated=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,updater_id=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,is_sensitive=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"cf_sql_bit"</w:t>
      </w:r>
      <w:r>
        <w:rPr>
          <w:rFonts w:ascii="Courier New" w:hAnsi="Courier New"/>
          <w:b w:val="0"/>
          <w:sz w:val="16"/>
        </w:rPr>
        <w:t xml:space="preserve"> value=</w:t>
      </w:r>
      <w:r>
        <w:rPr>
          <w:rFonts w:ascii="Courier New" w:hAnsi="Courier New"/>
          <w:b w:val="0"/>
          <w:color w:val="1E7E34"/>
          <w:sz w:val="16"/>
        </w:rPr>
        <w:t>"#arguments.isSensitive#"</w:t>
      </w:r>
      <w:r>
        <w:rPr>
          <w:rFonts w:ascii="Courier New" w:hAnsi="Courier New"/>
          <w:b w:val="0"/>
          <w:sz w:val="16"/>
        </w:rPr>
        <w:t xml:space="preserve"> /&gt;</w:t>
        <w:tab/>
      </w:r>
      <w:r>
        <w:rPr>
          <w:rFonts w:ascii="Courier New" w:hAnsi="Courier New"/>
          <w:b w:val="0"/>
          <w:sz w:val="16"/>
        </w:rPr>
        <w:br/>
      </w:r>
      <w:r>
        <w:rPr>
          <w:rFonts w:ascii="Courier New" w:hAnsi="Courier New"/>
          <w:b w:val="0"/>
          <w:sz w:val="16"/>
        </w:rPr>
        <w:tab/>
        <w:tab/>
        <w:tab/>
        <w:t>,note=</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"#htmlEditFormat(arguments.note)#"</w:t>
      </w:r>
      <w:r>
        <w:rPr>
          <w:rFonts w:ascii="Courier New" w:hAnsi="Courier New"/>
          <w:b w:val="0"/>
          <w:sz w:val="16"/>
        </w:rPr>
        <w:t xml:space="preserve"> /&gt;</w:t>
        <w:tab/>
        <w:t>&lt;!--- *** XSS!!!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 проверить существование - 404 ---&gt;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"No Content"</w:t>
      </w:r>
      <w:r>
        <w:rPr>
          <w:rFonts w:ascii="Courier New" w:hAnsi="Courier New"/>
          <w:b w:val="0"/>
          <w:sz w:val="16"/>
        </w:rPr>
        <w:t>) /&gt;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put ---&gt;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v1/resources/instance_operation_cfs_subparam_ls.cfc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"/instanceOperationCfsParams/{instanceOperationCfsParamUid}/subparams"</w:t>
      </w:r>
      <w:r>
        <w:rPr>
          <w:rFonts w:ascii="Courier New" w:hAnsi="Courier New"/>
          <w:b w:val="0"/>
          <w:sz w:val="16"/>
        </w:rPr>
        <w:t>&gt;</w:t>
      </w:r>
      <w:r>
        <w:rPr>
          <w:rFonts w:ascii="Courier New" w:hAnsi="Courier New"/>
          <w:b w:val="0"/>
          <w:sz w:val="16"/>
        </w:rPr>
        <w:br/>
      </w:r>
      <w:r>
        <w:rPr>
          <w:rFonts w:ascii="Courier New" w:hAnsi="Courier New"/>
          <w:b w:val="0"/>
          <w:sz w:val="16"/>
        </w:rPr>
        <w:t>&lt;!--- забавно, что мы организуем эндпойнт коллекции только ради операции создания. Список (коллекция) отдельно не используется, а выгружается в составе более высокоуровневых сущностей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"создание метаданных субпараметра CFS параметра операции инстанса"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"instanceOperationCfsParamUid"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"subparam"</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"isSensitive"</w:t>
      </w:r>
      <w:r>
        <w:rPr>
          <w:rFonts w:ascii="Courier New" w:hAnsi="Courier New"/>
          <w:b w:val="0"/>
          <w:sz w:val="16"/>
        </w:rPr>
        <w:t xml:space="preserve"> type=</w:t>
      </w:r>
      <w:r>
        <w:rPr>
          <w:rFonts w:ascii="Courier New" w:hAnsi="Courier New"/>
          <w:b w:val="0"/>
          <w:color w:val="1E7E34"/>
          <w:sz w:val="16"/>
        </w:rPr>
        <w:t>"boolean"</w:t>
      </w:r>
      <w:r>
        <w:rPr>
          <w:rFonts w:ascii="Courier New" w:hAnsi="Courier New"/>
          <w:b w:val="0"/>
          <w:sz w:val="16"/>
        </w:rPr>
        <w:t xml:space="preserve"> required=false default=false hint=</w:t>
      </w:r>
      <w:r>
        <w:rPr>
          <w:rFonts w:ascii="Courier New" w:hAnsi="Courier New"/>
          <w:b w:val="0"/>
          <w:color w:val="1E7E34"/>
          <w:sz w:val="16"/>
        </w:rPr>
        <w:t>"type:boolean"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"note"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t>&lt;!--- arguments.specificationId injected implicitly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"instanceOperationCfsParamUid"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"isSensitive"</w:t>
      </w:r>
      <w:r>
        <w:rPr>
          <w:rFonts w:ascii="Courier New" w:hAnsi="Courier New"/>
          <w:b w:val="0"/>
          <w:sz w:val="16"/>
        </w:rPr>
        <w:t xml:space="preserve">, </w:t>
      </w:r>
      <w:r>
        <w:rPr>
          <w:rFonts w:ascii="Courier New" w:hAnsi="Courier New"/>
          <w:b w:val="0"/>
          <w:color w:val="1E7E34"/>
          <w:sz w:val="16"/>
        </w:rPr>
        <w:t>"boolean"</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 io </w:t>
      </w:r>
      <w:r>
        <w:rPr>
          <w:rFonts w:ascii="Courier New" w:hAnsi="Courier New"/>
          <w:b w:val="0"/>
          <w:color w:val="0D5C73"/>
          <w:sz w:val="16"/>
        </w:rPr>
        <w:t>on</w:t>
      </w:r>
      <w:r>
        <w:rPr>
          <w:rFonts w:ascii="Courier New" w:hAnsi="Courier New"/>
          <w:b w:val="0"/>
          <w:sz w:val="16"/>
        </w:rPr>
        <w:t xml:space="preserve"> (iop.instance_operation_uid=io.instance_operation_uid)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"Instance CFS parameter not found or access denied"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"local.qCheckDuplicates"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instance_operation_cfs_subparam ios</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ios.instance_operation_cfs_param_uid=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#!isValid('guid',arguments.instanceOperationCfsParamUid)#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ios.instance_operation_cfs_subparam=</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#arguments.subparam#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 xml:space="preserve"> </w:t>
      </w:r>
      <w:r>
        <w:rPr>
          <w:rFonts w:ascii="Courier New" w:hAnsi="Courier New"/>
          <w:b w:val="0"/>
          <w:color w:val="1A5FB4"/>
          <w:sz w:val="16"/>
        </w:rPr>
        <w:t>&lt;cfif</w:t>
      </w:r>
      <w:r>
        <w:rPr>
          <w:rFonts w:ascii="Courier New" w:hAnsi="Courier New"/>
          <w:b w:val="0"/>
          <w:sz w:val="16"/>
        </w:rPr>
        <w:t xml:space="preserve"> local.qCheckDuplicates.cnt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"Subparameter already exists"</w:t>
      </w:r>
      <w:r>
        <w:rPr>
          <w:rFonts w:ascii="Courier New" w:hAnsi="Courier New"/>
          <w:b w:val="0"/>
          <w:sz w:val="16"/>
        </w:rPr>
        <w:t>)).withStatus(400)/&gt;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instance_operation_cfs_subparam</w:t>
      </w:r>
      <w:r>
        <w:rPr>
          <w:rFonts w:ascii="Courier New" w:hAnsi="Courier New"/>
          <w:b w:val="0"/>
          <w:sz w:val="16"/>
        </w:rPr>
        <w:br/>
      </w:r>
      <w:r>
        <w:rPr>
          <w:rFonts w:ascii="Courier New" w:hAnsi="Courier New"/>
          <w:b w:val="0"/>
          <w:sz w:val="16"/>
        </w:rPr>
        <w:tab/>
        <w:tab/>
        <w:tab/>
        <w:t xml:space="preserve">(instance_operation_cfs_param_uid, instance_operation_cfs_subparam, is_sensitive, note, dt_created, creator_id, dt_updated, updater_id) </w:t>
      </w:r>
      <w:r>
        <w:rPr>
          <w:rFonts w:ascii="Courier New" w:hAnsi="Courier New"/>
          <w:b w:val="0"/>
          <w:sz w:val="16"/>
        </w:rPr>
        <w:br/>
      </w:r>
      <w:r>
        <w:rPr>
          <w:rFonts w:ascii="Courier New" w:hAnsi="Courier New"/>
          <w:b w:val="0"/>
          <w:sz w:val="16"/>
        </w:rPr>
        <w:tab/>
        <w:tab/>
        <w:tab/>
        <w:t>values</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"#arguments.instanceOperationCfsParamUid#"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"#htmlEditFormat(arguments.subparam)#"</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"cf_sql_bit"</w:t>
      </w:r>
      <w:r>
        <w:rPr>
          <w:rFonts w:ascii="Courier New" w:hAnsi="Courier New"/>
          <w:b w:val="0"/>
          <w:sz w:val="16"/>
        </w:rPr>
        <w:t xml:space="preserve"> value=</w:t>
      </w:r>
      <w:r>
        <w:rPr>
          <w:rFonts w:ascii="Courier New" w:hAnsi="Courier New"/>
          <w:b w:val="0"/>
          <w:color w:val="1E7E34"/>
          <w:sz w:val="16"/>
        </w:rPr>
        <w:t>"#arguments.isSensitive#"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"#htmlEditFormat(arguments.note)#"</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t>
      </w:r>
      <w:r>
        <w:rPr>
          <w:rFonts w:ascii="Courier New" w:hAnsi="Courier New"/>
          <w:b w:val="0"/>
          <w:sz w:val="16"/>
        </w:rPr>
        <w:br/>
      </w:r>
      <w:r>
        <w:rPr>
          <w:rFonts w:ascii="Courier New" w:hAnsi="Courier New"/>
          <w:b w:val="0"/>
          <w:sz w:val="16"/>
        </w:rPr>
        <w:tab/>
        <w:tab/>
        <w:tab/>
        <w:t xml:space="preserve">.withStatus(201, </w:t>
      </w:r>
      <w:r>
        <w:rPr>
          <w:rFonts w:ascii="Courier New" w:hAnsi="Courier New"/>
          <w:b w:val="0"/>
          <w:color w:val="1E7E34"/>
          <w:sz w:val="16"/>
        </w:rPr>
        <w:t>"Created"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&gt;&lt;!--- get ---&gt;</w:t>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v1/resources/instance_operation_default.cfc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"/instanceOperations/{instanceUid}/{svcOperationId}"</w:t>
      </w:r>
      <w:r>
        <w:rPr>
          <w:rFonts w:ascii="Courier New" w:hAnsi="Courier New"/>
          <w:b w:val="0"/>
          <w:sz w:val="16"/>
        </w:rPr>
        <w:t xml:space="preserve"> hint=</w:t>
      </w:r>
      <w:r>
        <w:rPr>
          <w:rFonts w:ascii="Courier New" w:hAnsi="Courier New"/>
          <w:b w:val="0"/>
          <w:color w:val="1E7E34"/>
          <w:sz w:val="16"/>
        </w:rPr>
        <w:t>"template for default instance operation. Legacy URL: /instanceOperations/default/{svcOperationId}"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"Шаблон операции экземпляра"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"type:guid|'default'"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arguments.instanceUid NEQ </w:t>
      </w:r>
      <w:r>
        <w:rPr>
          <w:rFonts w:ascii="Courier New" w:hAnsi="Courier New"/>
          <w:b w:val="0"/>
          <w:color w:val="1E7E34"/>
          <w:sz w:val="16"/>
        </w:rPr>
        <w:t>'default'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"svcOperationId"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&gt;o.svc_operation_id&lt;/m:field&gt;</w:t>
      </w:r>
      <w:r>
        <w:rPr>
          <w:rFonts w:ascii="Courier New" w:hAnsi="Courier New"/>
          <w:b w:val="0"/>
          <w:sz w:val="16"/>
        </w:rPr>
        <w:br/>
      </w:r>
      <w:r>
        <w:rPr>
          <w:rFonts w:ascii="Courier New" w:hAnsi="Courier New"/>
          <w:b w:val="0"/>
          <w:sz w:val="16"/>
        </w:rPr>
        <w:tab/>
        <w:tab/>
        <w:tab/>
        <w:tab/>
        <w:t>&lt;m:field&gt;o.svc_id&lt;/m:field&gt;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"operation"</w:t>
      </w:r>
      <w:r>
        <w:rPr>
          <w:rFonts w:ascii="Courier New" w:hAnsi="Courier New"/>
          <w:b w:val="0"/>
          <w:sz w:val="16"/>
        </w:rPr>
        <w:t>&gt;o.operation&lt;/m:field&gt;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"URL"</w:t>
      </w:r>
      <w:r>
        <w:rPr>
          <w:rFonts w:ascii="Courier New" w:hAnsi="Courier New"/>
          <w:b w:val="0"/>
          <w:sz w:val="16"/>
        </w:rPr>
        <w:t>&gt;o.url&lt;/m:field&gt;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"Описание"</w:t>
      </w:r>
      <w:r>
        <w:rPr>
          <w:rFonts w:ascii="Courier New" w:hAnsi="Courier New"/>
          <w:b w:val="0"/>
          <w:sz w:val="16"/>
        </w:rPr>
        <w:t>&gt;o.descr&lt;/m:field&gt;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"Руководство"</w:t>
      </w:r>
      <w:r>
        <w:rPr>
          <w:rFonts w:ascii="Courier New" w:hAnsi="Courier New"/>
          <w:b w:val="0"/>
          <w:sz w:val="16"/>
        </w:rPr>
        <w:t>&gt;o.man&lt;/m:field&gt;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 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o.svc_operation_id=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local.qSvcOperation.recordCount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&lt;!--- получаем параметры из свежего стейта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local.instanceDataParams = {}/&gt;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currentState = {}/&gt;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instance_data-&gt;</w:t>
      </w:r>
      <w:r>
        <w:rPr>
          <w:rFonts w:ascii="Courier New" w:hAnsi="Courier New"/>
          <w:b w:val="0"/>
          <w:color w:val="1E7E34"/>
          <w:sz w:val="16"/>
        </w:rPr>
        <w:t>'params'</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params,</w:t>
      </w:r>
      <w:r>
        <w:rPr>
          <w:rFonts w:ascii="Courier New" w:hAnsi="Courier New"/>
          <w:b w:val="0"/>
          <w:sz w:val="16"/>
        </w:rPr>
        <w:br/>
      </w:r>
      <w:r>
        <w:rPr>
          <w:rFonts w:ascii="Courier New" w:hAnsi="Courier New"/>
          <w:b w:val="0"/>
          <w:sz w:val="16"/>
        </w:rPr>
        <w:tab/>
        <w:tab/>
        <w:tab/>
        <w:t xml:space="preserve">instance_data::text </w:t>
      </w:r>
      <w:r>
        <w:rPr>
          <w:rFonts w:ascii="Courier New" w:hAnsi="Courier New"/>
          <w:b w:val="0"/>
          <w:color w:val="0D5C73"/>
          <w:sz w:val="16"/>
        </w:rPr>
        <w:t>as</w:t>
      </w:r>
      <w:r>
        <w:rPr>
          <w:rFonts w:ascii="Courier New" w:hAnsi="Courier New"/>
          <w:b w:val="0"/>
          <w:sz w:val="16"/>
        </w:rPr>
        <w:t xml:space="preserve"> instance_data</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local.qState.recordCount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currentState = deserializeJson(local.qState.instance_data)/&gt;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local.instanceDataParams = deserializeJson(local.qState.params)/&gt;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currentState =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local.instanceDataParams =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"local.cfsParamMap"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&gt;p.svc_operation_cfs_param_id&lt;/m:field&gt;</w:t>
      </w:r>
      <w:r>
        <w:rPr>
          <w:rFonts w:ascii="Courier New" w:hAnsi="Courier New"/>
          <w:b w:val="0"/>
          <w:sz w:val="16"/>
        </w:rPr>
        <w:br/>
      </w:r>
      <w:r>
        <w:rPr>
          <w:rFonts w:ascii="Courier New" w:hAnsi="Courier New"/>
          <w:b w:val="0"/>
          <w:sz w:val="16"/>
        </w:rPr>
        <w:tab/>
        <w:tab/>
        <w:tab/>
        <w:tab/>
        <w:t>&lt;m:field&gt;p.svc_operation_cfs_param&lt;/m:field&gt;</w:t>
      </w:r>
      <w:r>
        <w:rPr>
          <w:rFonts w:ascii="Courier New" w:hAnsi="Courier New"/>
          <w:b w:val="0"/>
          <w:sz w:val="16"/>
        </w:rPr>
        <w:br/>
      </w:r>
      <w:r>
        <w:rPr>
          <w:rFonts w:ascii="Courier New" w:hAnsi="Courier New"/>
          <w:b w:val="0"/>
          <w:sz w:val="16"/>
        </w:rPr>
        <w:tab/>
        <w:tab/>
        <w:tab/>
        <w:tab/>
        <w:t>&lt;m:field&gt;p.label&lt;/m:field&gt;</w:t>
      </w:r>
      <w:r>
        <w:rPr>
          <w:rFonts w:ascii="Courier New" w:hAnsi="Courier New"/>
          <w:b w:val="0"/>
          <w:sz w:val="16"/>
        </w:rPr>
        <w:br/>
      </w:r>
      <w:r>
        <w:rPr>
          <w:rFonts w:ascii="Courier New" w:hAnsi="Courier New"/>
          <w:b w:val="0"/>
          <w:sz w:val="16"/>
        </w:rPr>
        <w:tab/>
        <w:tab/>
        <w:tab/>
        <w:tab/>
        <w:t>&lt;m:field&gt;p.data_type&lt;/m:field&gt;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data_descriptor&lt;/m:field&gt; </w:t>
      </w:r>
      <w:r>
        <w:rPr>
          <w:rFonts w:ascii="Courier New" w:hAnsi="Courier New"/>
          <w:b w:val="0"/>
          <w:sz w:val="16"/>
        </w:rPr>
        <w:br/>
      </w:r>
      <w:r>
        <w:rPr>
          <w:rFonts w:ascii="Courier New" w:hAnsi="Courier New"/>
          <w:b w:val="0"/>
          <w:sz w:val="16"/>
        </w:rPr>
        <w:tab/>
        <w:tab/>
        <w:tab/>
        <w:tab/>
        <w:t>&lt;!--- стоит помнить, что formatter выполняется при окончательном форматировании резалтсета в json ---&gt;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#(x)=&gt;((isArray(x) OR isEmpty(x))? x : listToArray(x))#</w:t>
      </w:r>
      <w:r>
        <w:rPr>
          <w:rFonts w:ascii="Courier New" w:hAnsi="Courier New"/>
          <w:b w:val="0"/>
          <w:sz w:val="16"/>
        </w:rPr>
        <w:t>&gt; p.value_list&lt;/m:field&gt;&lt;!--- ниже мы обрабатываем резалтсет и в случае, когда подразумевается список, заменяем пустое значение пустым массивом, который интерпретируется как пустой список (по крайней мере не пользуемся специальным текстовым значением) ---&gt;</w:t>
      </w:r>
      <w:r>
        <w:rPr>
          <w:rFonts w:ascii="Courier New" w:hAnsi="Courier New"/>
          <w:b w:val="0"/>
          <w:sz w:val="16"/>
        </w:rPr>
        <w:br/>
      </w:r>
      <w:r>
        <w:rPr>
          <w:rFonts w:ascii="Courier New" w:hAnsi="Courier New"/>
          <w:b w:val="0"/>
          <w:sz w:val="16"/>
        </w:rPr>
        <w:tab/>
        <w:tab/>
        <w:tab/>
        <w:tab/>
        <w:t>&lt;m:field &lt;!--- formatter=</w:t>
      </w:r>
      <w:r>
        <w:rPr>
          <w:rFonts w:ascii="Courier New" w:hAnsi="Courier New"/>
          <w:b w:val="0"/>
          <w:color w:val="6F3178"/>
          <w:sz w:val="16"/>
        </w:rPr>
        <w:t>#function(x){return listToArray(generateValueList(x));}#</w:t>
      </w:r>
      <w:r>
        <w:rPr>
          <w:rFonts w:ascii="Courier New" w:hAnsi="Courier New"/>
          <w:b w:val="0"/>
          <w:sz w:val="16"/>
        </w:rPr>
        <w:t xml:space="preserve"> ---&gt;&gt;p.func&lt;/m:field&gt;&lt;!--- *** отчаявшись сделать красиво ---&gt;</w:t>
      </w:r>
      <w:r>
        <w:rPr>
          <w:rFonts w:ascii="Courier New" w:hAnsi="Courier New"/>
          <w:b w:val="0"/>
          <w:sz w:val="16"/>
        </w:rPr>
        <w:br/>
      </w:r>
      <w:r>
        <w:rPr>
          <w:rFonts w:ascii="Courier New" w:hAnsi="Courier New"/>
          <w:b w:val="0"/>
          <w:sz w:val="16"/>
        </w:rPr>
        <w:tab/>
        <w:tab/>
        <w:tab/>
        <w:tab/>
        <w:t>&lt;m:field&gt;p.ref_svc_id&lt;/m:field&gt;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&gt;p.is_required&lt;/m:field&gt;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&gt;p.is_hidden&lt;/m:field&gt;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&gt;p.is_disabled&lt;/m:field&gt;</w:t>
      </w:r>
      <w:r>
        <w:rPr>
          <w:rFonts w:ascii="Courier New" w:hAnsi="Courier New"/>
          <w:b w:val="0"/>
          <w:sz w:val="16"/>
        </w:rPr>
        <w:br/>
      </w:r>
      <w:r>
        <w:rPr>
          <w:rFonts w:ascii="Courier New" w:hAnsi="Courier New"/>
          <w:b w:val="0"/>
          <w:sz w:val="16"/>
        </w:rPr>
        <w:tab/>
        <w:tab/>
        <w:tab/>
        <w:tab/>
        <w:t xml:space="preserve">&lt;m:field&gt;p.default_value&lt;/m:field&gt;&lt;!--- can be overridden </w:t>
      </w:r>
      <w:r>
        <w:rPr>
          <w:rFonts w:ascii="Courier New" w:hAnsi="Courier New"/>
          <w:b w:val="0"/>
          <w:color w:val="0D5C73"/>
          <w:sz w:val="16"/>
        </w:rPr>
        <w:t>by</w:t>
      </w:r>
      <w:r>
        <w:rPr>
          <w:rFonts w:ascii="Courier New" w:hAnsi="Courier New"/>
          <w:b w:val="0"/>
          <w:sz w:val="16"/>
        </w:rPr>
        <w:t xml:space="preserve"> default_compute ---&gt;</w:t>
      </w:r>
      <w:r>
        <w:rPr>
          <w:rFonts w:ascii="Courier New" w:hAnsi="Courier New"/>
          <w:b w:val="0"/>
          <w:sz w:val="16"/>
        </w:rPr>
        <w:br/>
      </w:r>
      <w:r>
        <w:rPr>
          <w:rFonts w:ascii="Courier New" w:hAnsi="Courier New"/>
          <w:b w:val="0"/>
          <w:sz w:val="16"/>
        </w:rPr>
        <w:tab/>
        <w:tab/>
        <w:tab/>
        <w:tab/>
        <w:t>&lt;m:field&gt;p.default_compute&lt;/m:field&gt;</w:t>
      </w:r>
      <w:r>
        <w:rPr>
          <w:rFonts w:ascii="Courier New" w:hAnsi="Courier New"/>
          <w:b w:val="0"/>
          <w:sz w:val="16"/>
        </w:rPr>
        <w:br/>
      </w:r>
      <w:r>
        <w:rPr>
          <w:rFonts w:ascii="Courier New" w:hAnsi="Courier New"/>
          <w:b w:val="0"/>
          <w:sz w:val="16"/>
        </w:rPr>
        <w:tab/>
        <w:tab/>
        <w:tab/>
        <w:tab/>
        <w:t>&lt;m:field&gt;p.regex&lt;/m:field&gt;</w:t>
      </w:r>
      <w:r>
        <w:rPr>
          <w:rFonts w:ascii="Courier New" w:hAnsi="Courier New"/>
          <w:b w:val="0"/>
          <w:sz w:val="16"/>
        </w:rPr>
        <w:br/>
      </w:r>
      <w:r>
        <w:rPr>
          <w:rFonts w:ascii="Courier New" w:hAnsi="Courier New"/>
          <w:b w:val="0"/>
          <w:sz w:val="16"/>
        </w:rPr>
        <w:tab/>
        <w:tab/>
        <w:tab/>
        <w:tab/>
        <w:t>&lt;m:field&gt;p.unique_scope&lt;/m:field&gt;</w:t>
      </w:r>
      <w:r>
        <w:rPr>
          <w:rFonts w:ascii="Courier New" w:hAnsi="Courier New"/>
          <w:b w:val="0"/>
          <w:sz w:val="16"/>
        </w:rPr>
        <w:br/>
      </w:r>
      <w:r>
        <w:rPr>
          <w:rFonts w:ascii="Courier New" w:hAnsi="Courier New"/>
          <w:b w:val="0"/>
          <w:sz w:val="16"/>
        </w:rPr>
        <w:tab/>
        <w:tab/>
        <w:tab/>
        <w:tab/>
        <w:t>&lt;m:field&gt;p.maxlength&lt;/m:field&gt;</w:t>
      </w:r>
      <w:r>
        <w:rPr>
          <w:rFonts w:ascii="Courier New" w:hAnsi="Courier New"/>
          <w:b w:val="0"/>
          <w:sz w:val="16"/>
        </w:rPr>
        <w:br/>
      </w:r>
      <w:r>
        <w:rPr>
          <w:rFonts w:ascii="Courier New" w:hAnsi="Courier New"/>
          <w:b w:val="0"/>
          <w:sz w:val="16"/>
        </w:rPr>
        <w:tab/>
        <w:tab/>
        <w:tab/>
        <w:tab/>
        <w:t>&lt;m:field&gt;p.minlength&lt;/m:field&gt;</w:t>
        <w:tab/>
        <w:tab/>
        <w:tab/>
        <w:tab/>
      </w:r>
      <w:r>
        <w:rPr>
          <w:rFonts w:ascii="Courier New" w:hAnsi="Courier New"/>
          <w:b w:val="0"/>
          <w:sz w:val="16"/>
        </w:rPr>
        <w:br/>
      </w:r>
      <w:r>
        <w:rPr>
          <w:rFonts w:ascii="Courier New" w:hAnsi="Courier New"/>
          <w:b w:val="0"/>
          <w:sz w:val="16"/>
        </w:rPr>
        <w:tab/>
        <w:tab/>
        <w:tab/>
        <w:tab/>
        <w:t>&lt;m:field&gt;p.maxvalue&lt;/m:field&gt;</w:t>
      </w:r>
      <w:r>
        <w:rPr>
          <w:rFonts w:ascii="Courier New" w:hAnsi="Courier New"/>
          <w:b w:val="0"/>
          <w:sz w:val="16"/>
        </w:rPr>
        <w:br/>
      </w:r>
      <w:r>
        <w:rPr>
          <w:rFonts w:ascii="Courier New" w:hAnsi="Courier New"/>
          <w:b w:val="0"/>
          <w:sz w:val="16"/>
        </w:rPr>
        <w:tab/>
        <w:tab/>
        <w:tab/>
        <w:tab/>
        <w:t>&lt;m:field&gt;p.minvalue&lt;/m:field&gt;</w:t>
      </w:r>
      <w:r>
        <w:rPr>
          <w:rFonts w:ascii="Courier New" w:hAnsi="Courier New"/>
          <w:b w:val="0"/>
          <w:sz w:val="16"/>
        </w:rPr>
        <w:br/>
      </w:r>
      <w:r>
        <w:rPr>
          <w:rFonts w:ascii="Courier New" w:hAnsi="Courier New"/>
          <w:b w:val="0"/>
          <w:sz w:val="16"/>
        </w:rPr>
        <w:tab/>
        <w:tab/>
        <w:tab/>
        <w:tab/>
        <w:t>&lt;m:field&gt;p.descr&lt;/m:field&gt;</w:t>
      </w:r>
      <w:r>
        <w:rPr>
          <w:rFonts w:ascii="Courier New" w:hAnsi="Courier New"/>
          <w:b w:val="0"/>
          <w:sz w:val="16"/>
        </w:rPr>
        <w:br/>
      </w:r>
      <w:r>
        <w:rPr>
          <w:rFonts w:ascii="Courier New" w:hAnsi="Courier New"/>
          <w:b w:val="0"/>
          <w:sz w:val="16"/>
        </w:rPr>
        <w:tab/>
        <w:tab/>
        <w:tab/>
        <w:tab/>
        <w:t>&lt;m:field&gt;p.man&lt;/m:field&gt;</w:t>
      </w:r>
      <w:r>
        <w:rPr>
          <w:rFonts w:ascii="Courier New" w:hAnsi="Courier New"/>
          <w:b w:val="0"/>
          <w:sz w:val="16"/>
        </w:rPr>
        <w:br/>
      </w:r>
      <w:r>
        <w:rPr>
          <w:rFonts w:ascii="Courier New" w:hAnsi="Courier New"/>
          <w:b w:val="0"/>
          <w:sz w:val="16"/>
        </w:rPr>
        <w:tab/>
        <w:tab/>
        <w:tab/>
        <w:tab/>
        <w:t>&lt;m:field&gt;p.sort&lt;/m:field&gt;</w:t>
      </w:r>
      <w:r>
        <w:rPr>
          <w:rFonts w:ascii="Courier New" w:hAnsi="Courier New"/>
          <w:b w:val="0"/>
          <w:sz w:val="16"/>
        </w:rPr>
        <w:br/>
      </w:r>
      <w:r>
        <w:rPr>
          <w:rFonts w:ascii="Courier New" w:hAnsi="Courier New"/>
          <w:b w:val="0"/>
          <w:sz w:val="16"/>
        </w:rPr>
        <w:tab/>
        <w:tab/>
        <w:tab/>
        <w:tab/>
        <w:t>&lt;m:field&gt;p.nested_ref&lt;/m:field&gt;</w:t>
      </w:r>
      <w:r>
        <w:rPr>
          <w:rFonts w:ascii="Courier New" w:hAnsi="Courier New"/>
          <w:b w:val="0"/>
          <w:sz w:val="16"/>
        </w:rPr>
        <w:br/>
      </w:r>
      <w:r>
        <w:rPr>
          <w:rFonts w:ascii="Courier New" w:hAnsi="Courier New"/>
          <w:b w:val="0"/>
          <w:sz w:val="16"/>
        </w:rPr>
        <w:tab/>
        <w:tab/>
        <w:tab/>
        <w:tab/>
        <w:t>&lt;m:field&gt;p.config::text&lt;/m:field&gt;&lt;!--- в таком виде конфиг доступен для кода, но не выводится в респонсе ---&gt;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null</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nested_ref_data&lt;/m:field&gt;</w:t>
      </w:r>
      <w:r>
        <w:rPr>
          <w:rFonts w:ascii="Courier New" w:hAnsi="Courier New"/>
          <w:b w:val="0"/>
          <w:sz w:val="16"/>
        </w:rPr>
        <w:br/>
      </w:r>
      <w:r>
        <w:rPr>
          <w:rFonts w:ascii="Courier New" w:hAnsi="Courier New"/>
          <w:b w:val="0"/>
          <w:sz w:val="16"/>
        </w:rPr>
        <w:tab/>
        <w:tab/>
        <w:tab/>
        <w:tab/>
        <w:t>&lt;m:field&gt;p.state_path&lt;/m:field&gt;</w:t>
      </w:r>
      <w:r>
        <w:rPr>
          <w:rFonts w:ascii="Courier New" w:hAnsi="Courier New"/>
          <w:b w:val="0"/>
          <w:sz w:val="16"/>
        </w:rPr>
        <w:br/>
      </w:r>
      <w:r>
        <w:rPr>
          <w:rFonts w:ascii="Courier New" w:hAnsi="Courier New"/>
          <w:b w:val="0"/>
          <w:sz w:val="16"/>
        </w:rPr>
        <w:tab/>
        <w:tab/>
        <w:tab/>
        <w:tab/>
        <w:t>&lt;m:field&gt;p.depends_on_cfs_params&lt;/m:field&gt;</w:t>
      </w:r>
      <w:r>
        <w:rPr>
          <w:rFonts w:ascii="Courier New" w:hAnsi="Courier New"/>
          <w:b w:val="0"/>
          <w:sz w:val="16"/>
        </w:rPr>
        <w:br/>
      </w:r>
      <w:r>
        <w:rPr>
          <w:rFonts w:ascii="Courier New" w:hAnsi="Courier New"/>
          <w:b w:val="0"/>
          <w:sz w:val="16"/>
        </w:rPr>
        <w:tab/>
        <w:tab/>
        <w:tab/>
        <w:tab/>
        <w:t>&lt;m:field&gt;p.expression&lt;/m:field&gt;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1 </w:t>
      </w:r>
      <w:r>
        <w:rPr>
          <w:rFonts w:ascii="Courier New" w:hAnsi="Courier New"/>
          <w:b w:val="0"/>
          <w:color w:val="0D5C73"/>
          <w:sz w:val="16"/>
        </w:rPr>
        <w:t>from</w:t>
      </w:r>
      <w:r>
        <w:rPr>
          <w:rFonts w:ascii="Courier New" w:hAnsi="Courier New"/>
          <w:b w:val="0"/>
          <w:sz w:val="16"/>
        </w:rPr>
        <w:t xml:space="preserve"> svc_operation_cfs_param m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 om </w:t>
      </w:r>
      <w:r>
        <w:rPr>
          <w:rFonts w:ascii="Courier New" w:hAnsi="Courier New"/>
          <w:b w:val="0"/>
          <w:color w:val="0D5C73"/>
          <w:sz w:val="16"/>
        </w:rPr>
        <w:t>on</w:t>
      </w:r>
      <w:r>
        <w:rPr>
          <w:rFonts w:ascii="Courier New" w:hAnsi="Courier New"/>
          <w:b w:val="0"/>
          <w:sz w:val="16"/>
        </w:rPr>
        <w:t xml:space="preserve"> (m.svc_operation_id=om.svc_operation_id)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 oc </w:t>
      </w:r>
      <w:r>
        <w:rPr>
          <w:rFonts w:ascii="Courier New" w:hAnsi="Courier New"/>
          <w:b w:val="0"/>
          <w:color w:val="0D5C73"/>
          <w:sz w:val="16"/>
        </w:rPr>
        <w:t>on</w:t>
      </w:r>
      <w:r>
        <w:rPr>
          <w:rFonts w:ascii="Courier New" w:hAnsi="Courier New"/>
          <w:b w:val="0"/>
          <w:sz w:val="16"/>
        </w:rPr>
        <w:t xml:space="preserve"> (om.svc_id=oc.svc_id </w:t>
      </w:r>
      <w:r>
        <w:rPr>
          <w:rFonts w:ascii="Courier New" w:hAnsi="Courier New"/>
          <w:b w:val="0"/>
          <w:color w:val="0D5C73"/>
          <w:sz w:val="16"/>
        </w:rPr>
        <w:t>AND</w:t>
      </w:r>
      <w:r>
        <w:rPr>
          <w:rFonts w:ascii="Courier New" w:hAnsi="Courier New"/>
          <w:b w:val="0"/>
          <w:sz w:val="16"/>
        </w:rPr>
        <w:t xml:space="preserve"> om.operation=</w:t>
      </w:r>
      <w:r>
        <w:rPr>
          <w:rFonts w:ascii="Courier New" w:hAnsi="Courier New"/>
          <w:b w:val="0"/>
          <w:color w:val="1E7E34"/>
          <w:sz w:val="16"/>
        </w:rPr>
        <w:t>'modify'</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oc.operation=</w:t>
      </w:r>
      <w:r>
        <w:rPr>
          <w:rFonts w:ascii="Courier New" w:hAnsi="Courier New"/>
          <w:b w:val="0"/>
          <w:color w:val="1E7E34"/>
          <w:sz w:val="16"/>
        </w:rPr>
        <w:t>'create'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svc_operation_cfs_param c </w:t>
      </w:r>
      <w:r>
        <w:rPr>
          <w:rFonts w:ascii="Courier New" w:hAnsi="Courier New"/>
          <w:b w:val="0"/>
          <w:color w:val="0D5C73"/>
          <w:sz w:val="16"/>
        </w:rPr>
        <w:t>on</w:t>
      </w:r>
      <w:r>
        <w:rPr>
          <w:rFonts w:ascii="Courier New" w:hAnsi="Courier New"/>
          <w:b w:val="0"/>
          <w:sz w:val="16"/>
        </w:rPr>
        <w:t xml:space="preserve"> (oc.svc_operation_id=c.svc_operation_id </w:t>
      </w:r>
      <w:r>
        <w:rPr>
          <w:rFonts w:ascii="Courier New" w:hAnsi="Courier New"/>
          <w:b w:val="0"/>
          <w:color w:val="0D5C73"/>
          <w:sz w:val="16"/>
        </w:rPr>
        <w:t>AND</w:t>
      </w:r>
      <w:r>
        <w:rPr>
          <w:rFonts w:ascii="Courier New" w:hAnsi="Courier New"/>
          <w:b w:val="0"/>
          <w:sz w:val="16"/>
        </w:rPr>
        <w:t xml:space="preserve"> m.svc_operation_cfs_param=c.svc_operation_cfs_param)</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c.svc_operation_cfs_param_id=p.svc_operation_cfs_param_id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c.svc_operation_cfs_param_id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is_modifiable&lt;/m:field&gt;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&gt;p.is_sensitive&lt;/m:field&gt;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p.svc_operation_id=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"#arguments.svcOperationId#"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p.is_actual</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p.sort, p.svc_operation_cfs_param_id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len(local.qCfsParam.func)&gt;&lt;!--- приоритет отдается функции перед списком значений---&gt;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"#local.qCfsParam.func#"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#local.qSvcOperation.svc_id#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ab/>
        <w:tab/>
        <w:t>}/&gt; &lt;!--- если появятся новые аргументы у новых функций, будем добавлять их сюда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"generateValueList"</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"local.qCfsParam.value_list"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len(trim(local.qCfsParam.value_list)) </w:t>
      </w:r>
      <w:r>
        <w:rPr>
          <w:rFonts w:ascii="Courier New" w:hAnsi="Courier New"/>
          <w:b w:val="0"/>
          <w:color w:val="0D5C73"/>
          <w:sz w:val="16"/>
        </w:rPr>
        <w:t>AND</w:t>
      </w:r>
      <w:r>
        <w:rPr>
          <w:rFonts w:ascii="Courier New" w:hAnsi="Courier New"/>
          <w:b w:val="0"/>
          <w:sz w:val="16"/>
        </w:rPr>
        <w:t xml:space="preserve"> listLen(local.qCfsParam.value_list)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local.qCfsParam.default_value=local.qCfsParam.value_list/&gt;&lt;!--- *** не очень красиво перетирать query, но делаем это довольно часто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len(local.qCfsParam.nested_ref)&gt;&lt;!--- *** спрашивается, зачем нам изгаляться и возвращать замыкание, когда нам нужен json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"#local.qCfsParam.nested_ref#"</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"config"</w:t>
      </w:r>
      <w:r>
        <w:rPr>
          <w:rFonts w:ascii="Courier New" w:hAnsi="Courier New"/>
          <w:b w:val="0"/>
          <w:sz w:val="16"/>
        </w:rPr>
        <w:t>:</w:t>
      </w:r>
      <w:r>
        <w:rPr>
          <w:rFonts w:ascii="Courier New" w:hAnsi="Courier New"/>
          <w:b w:val="0"/>
          <w:color w:val="1E7E34"/>
          <w:sz w:val="16"/>
        </w:rPr>
        <w:t>"#local.qCfsParam.config#"</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"generateClosure"</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"local.fNestedRef"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local.qCfsParam.nested_ref_data = local.fNestedRef()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len(local.qCfsParam.state_path) </w:t>
      </w:r>
      <w:r>
        <w:rPr>
          <w:rFonts w:ascii="Courier New" w:hAnsi="Courier New"/>
          <w:b w:val="0"/>
          <w:color w:val="0D5C73"/>
          <w:sz w:val="16"/>
        </w:rPr>
        <w:t>AND</w:t>
      </w:r>
      <w:r>
        <w:rPr>
          <w:rFonts w:ascii="Courier New" w:hAnsi="Courier New"/>
          <w:b w:val="0"/>
          <w:sz w:val="16"/>
        </w:rPr>
        <w:t xml:space="preserve"> isStruct(currentState)&gt;&lt;!--- deserializeJson может вернуть пустую строку вместо структуры, </w:t>
      </w:r>
      <w:r>
        <w:rPr>
          <w:rFonts w:ascii="Courier New" w:hAnsi="Courier New"/>
          <w:b w:val="0"/>
          <w:sz w:val="16"/>
        </w:rPr>
        <w:br/>
      </w:r>
      <w:r>
        <w:rPr>
          <w:rFonts w:ascii="Courier New" w:hAnsi="Courier New"/>
          <w:b w:val="0"/>
          <w:sz w:val="16"/>
        </w:rPr>
        <w:tab/>
        <w:tab/>
        <w:tab/>
        <w:tab/>
        <w:t>по крайней мере, если получает поле пустого резалтсета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"state"</w:t>
      </w:r>
      <w:r>
        <w:rPr>
          <w:rFonts w:ascii="Courier New" w:hAnsi="Courier New"/>
          <w:b w:val="0"/>
          <w:sz w:val="16"/>
        </w:rPr>
        <w:t>:</w:t>
      </w:r>
      <w:r>
        <w:rPr>
          <w:rFonts w:ascii="Courier New" w:hAnsi="Courier New"/>
          <w:b w:val="0"/>
          <w:color w:val="6F3178"/>
          <w:sz w:val="16"/>
        </w:rPr>
        <w:t>#currentState#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"path"</w:t>
      </w:r>
      <w:r>
        <w:rPr>
          <w:rFonts w:ascii="Courier New" w:hAnsi="Courier New"/>
          <w:b w:val="0"/>
          <w:sz w:val="16"/>
        </w:rPr>
        <w:t>:</w:t>
      </w:r>
      <w:r>
        <w:rPr>
          <w:rFonts w:ascii="Courier New" w:hAnsi="Courier New"/>
          <w:b w:val="0"/>
          <w:color w:val="1E7E34"/>
          <w:sz w:val="16"/>
        </w:rPr>
        <w:t>"#local.qCfsParam.state_path#"</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method=</w:t>
      </w:r>
      <w:r>
        <w:rPr>
          <w:rFonts w:ascii="Courier New" w:hAnsi="Courier New"/>
          <w:b w:val="0"/>
          <w:color w:val="1E7E34"/>
          <w:sz w:val="16"/>
        </w:rPr>
        <w:t>"getListFromState"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argumentCollection=</w:t>
      </w:r>
      <w:r>
        <w:rPr>
          <w:rFonts w:ascii="Courier New" w:hAnsi="Courier New"/>
          <w:b w:val="0"/>
          <w:color w:val="6F3178"/>
          <w:sz w:val="16"/>
        </w:rPr>
        <w:t>#args#</w:t>
      </w:r>
      <w:r>
        <w:rPr>
          <w:rFonts w:ascii="Courier New" w:hAnsi="Courier New"/>
          <w:b w:val="0"/>
          <w:sz w:val="16"/>
        </w:rPr>
        <w:br/>
      </w:r>
      <w:r>
        <w:rPr>
          <w:rFonts w:ascii="Courier New" w:hAnsi="Courier New"/>
          <w:b w:val="0"/>
          <w:sz w:val="16"/>
        </w:rPr>
        <w:tab/>
        <w:tab/>
        <w:tab/>
        <w:tab/>
        <w:tab/>
        <w:t>returnVariable=</w:t>
      </w:r>
      <w:r>
        <w:rPr>
          <w:rFonts w:ascii="Courier New" w:hAnsi="Courier New"/>
          <w:b w:val="0"/>
          <w:color w:val="1E7E34"/>
          <w:sz w:val="16"/>
        </w:rPr>
        <w:t>"local.qCfsParam.value_list"</w:t>
      </w:r>
      <w:r>
        <w:rPr>
          <w:rFonts w:ascii="Courier New" w:hAnsi="Courier New"/>
          <w:b w:val="0"/>
          <w:sz w:val="16"/>
        </w:rPr>
        <w:br/>
      </w:r>
      <w:r>
        <w:rPr>
          <w:rFonts w:ascii="Courier New" w:hAnsi="Courier New"/>
          <w:b w:val="0"/>
          <w:sz w:val="16"/>
        </w:rPr>
        <w:tab/>
        <w:tab/>
        <w:tab/>
        <w:tab/>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(len(local.qCfsParam.func) </w:t>
      </w:r>
      <w:r>
        <w:rPr>
          <w:rFonts w:ascii="Courier New" w:hAnsi="Courier New"/>
          <w:b w:val="0"/>
          <w:color w:val="0D5C73"/>
          <w:sz w:val="16"/>
        </w:rPr>
        <w:t>OR</w:t>
      </w:r>
      <w:r>
        <w:rPr>
          <w:rFonts w:ascii="Courier New" w:hAnsi="Courier New"/>
          <w:b w:val="0"/>
          <w:sz w:val="16"/>
        </w:rPr>
        <w:t xml:space="preserve"> len(local.qCfsParam.expression) </w:t>
      </w:r>
      <w:r>
        <w:rPr>
          <w:rFonts w:ascii="Courier New" w:hAnsi="Courier New"/>
          <w:b w:val="0"/>
          <w:color w:val="0D5C73"/>
          <w:sz w:val="16"/>
        </w:rPr>
        <w:t>OR</w:t>
      </w:r>
      <w:r>
        <w:rPr>
          <w:rFonts w:ascii="Courier New" w:hAnsi="Courier New"/>
          <w:b w:val="0"/>
          <w:sz w:val="16"/>
        </w:rPr>
        <w:t xml:space="preserve"> len(local.qCfsParam.state_path) </w:t>
      </w:r>
      <w:r>
        <w:rPr>
          <w:rFonts w:ascii="Courier New" w:hAnsi="Courier New"/>
          <w:b w:val="0"/>
          <w:color w:val="0D5C73"/>
          <w:sz w:val="16"/>
        </w:rPr>
        <w:t>OR</w:t>
      </w:r>
      <w:r>
        <w:rPr>
          <w:rFonts w:ascii="Courier New" w:hAnsi="Courier New"/>
          <w:b w:val="0"/>
          <w:sz w:val="16"/>
        </w:rPr>
        <w:t xml:space="preserve"> len(local.qCfsParam.nested_ref))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len(local.qCfsParam.value_list) EQ 0&gt;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local.qCfsParam.value_list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data_type EQ </w:t>
      </w:r>
      <w:r>
        <w:rPr>
          <w:rFonts w:ascii="Courier New" w:hAnsi="Courier New"/>
          <w:b w:val="0"/>
          <w:color w:val="1E7E34"/>
          <w:sz w:val="16"/>
        </w:rPr>
        <w:t>"map"</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"map-fixed"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data_type EQ </w:t>
      </w:r>
      <w:r>
        <w:rPr>
          <w:rFonts w:ascii="Courier New" w:hAnsi="Courier New"/>
          <w:b w:val="0"/>
          <w:color w:val="1E7E34"/>
          <w:sz w:val="16"/>
        </w:rPr>
        <w:t>"array-map-fixed"</w:t>
      </w:r>
      <w:r>
        <w:rPr>
          <w:rFonts w:ascii="Courier New" w:hAnsi="Courier New"/>
          <w:b w:val="0"/>
          <w:sz w:val="16"/>
        </w:rPr>
        <w:t>&gt;&lt;!--- *** частичное дублирование с instance_operation_cfs_param.processMap ---&gt;</w:t>
      </w:r>
      <w:r>
        <w:rPr>
          <w:rFonts w:ascii="Courier New" w:hAnsi="Courier New"/>
          <w:b w:val="0"/>
          <w:sz w:val="16"/>
        </w:rPr>
        <w:br/>
      </w:r>
      <w:r>
        <w:rPr>
          <w:rFonts w:ascii="Courier New" w:hAnsi="Courier New"/>
          <w:b w:val="0"/>
          <w:sz w:val="16"/>
        </w:rPr>
        <w:tab/>
        <w:tab/>
        <w:tab/>
        <w:tab/>
        <w:t>&lt;!--- без полей инстанса, только шаблон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"local.qSubparam"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 xml:space="preserve"> sp.svc_operation_cfs_param_id</w:t>
      </w:r>
      <w:r>
        <w:rPr>
          <w:rFonts w:ascii="Courier New" w:hAnsi="Courier New"/>
          <w:b w:val="0"/>
          <w:sz w:val="16"/>
        </w:rPr>
        <w:br/>
      </w:r>
      <w:r>
        <w:rPr>
          <w:rFonts w:ascii="Courier New" w:hAnsi="Courier New"/>
          <w:b w:val="0"/>
          <w:sz w:val="16"/>
        </w:rPr>
        <w:tab/>
        <w:tab/>
        <w:tab/>
        <w:tab/>
        <w:tab/>
        <w:t>,sp.svc_operation_cfs_subparam_id</w:t>
      </w:r>
      <w:r>
        <w:rPr>
          <w:rFonts w:ascii="Courier New" w:hAnsi="Courier New"/>
          <w:b w:val="0"/>
          <w:sz w:val="16"/>
        </w:rPr>
        <w:br/>
      </w:r>
      <w:r>
        <w:rPr>
          <w:rFonts w:ascii="Courier New" w:hAnsi="Courier New"/>
          <w:b w:val="0"/>
          <w:sz w:val="16"/>
        </w:rPr>
        <w:tab/>
        <w:tab/>
        <w:tab/>
        <w:tab/>
        <w:tab/>
        <w:t>,sp.svc_operation_cfs_subparam</w:t>
      </w:r>
      <w:r>
        <w:rPr>
          <w:rFonts w:ascii="Courier New" w:hAnsi="Courier New"/>
          <w:b w:val="0"/>
          <w:sz w:val="16"/>
        </w:rPr>
        <w:br/>
      </w:r>
      <w:r>
        <w:rPr>
          <w:rFonts w:ascii="Courier New" w:hAnsi="Courier New"/>
          <w:b w:val="0"/>
          <w:sz w:val="16"/>
        </w:rPr>
        <w:tab/>
        <w:tab/>
        <w:tab/>
        <w:tab/>
        <w:tab/>
        <w:t>,sp.label</w:t>
      </w:r>
      <w:r>
        <w:rPr>
          <w:rFonts w:ascii="Courier New" w:hAnsi="Courier New"/>
          <w:b w:val="0"/>
          <w:sz w:val="16"/>
        </w:rPr>
        <w:br/>
      </w:r>
      <w:r>
        <w:rPr>
          <w:rFonts w:ascii="Courier New" w:hAnsi="Courier New"/>
          <w:b w:val="0"/>
          <w:sz w:val="16"/>
        </w:rPr>
        <w:tab/>
        <w:tab/>
        <w:tab/>
        <w:tab/>
        <w:tab/>
        <w:t>,sp.data_type</w:t>
      </w:r>
      <w:r>
        <w:rPr>
          <w:rFonts w:ascii="Courier New" w:hAnsi="Courier New"/>
          <w:b w:val="0"/>
          <w:sz w:val="16"/>
        </w:rPr>
        <w:br/>
      </w:r>
      <w:r>
        <w:rPr>
          <w:rFonts w:ascii="Courier New" w:hAnsi="Courier New"/>
          <w:b w:val="0"/>
          <w:sz w:val="16"/>
        </w:rPr>
        <w:tab/>
        <w:tab/>
        <w:tab/>
        <w:tab/>
        <w:tab/>
        <w:t>,sp.value_list</w:t>
      </w:r>
      <w:r>
        <w:rPr>
          <w:rFonts w:ascii="Courier New" w:hAnsi="Courier New"/>
          <w:b w:val="0"/>
          <w:sz w:val="16"/>
        </w:rPr>
        <w:br/>
      </w:r>
      <w:r>
        <w:rPr>
          <w:rFonts w:ascii="Courier New" w:hAnsi="Courier New"/>
          <w:b w:val="0"/>
          <w:sz w:val="16"/>
        </w:rPr>
        <w:tab/>
        <w:tab/>
        <w:tab/>
        <w:tab/>
        <w:tab/>
        <w:t>,sp.depends_on_cfs_params</w:t>
      </w:r>
      <w:r>
        <w:rPr>
          <w:rFonts w:ascii="Courier New" w:hAnsi="Courier New"/>
          <w:b w:val="0"/>
          <w:sz w:val="16"/>
        </w:rPr>
        <w:br/>
      </w:r>
      <w:r>
        <w:rPr>
          <w:rFonts w:ascii="Courier New" w:hAnsi="Courier New"/>
          <w:b w:val="0"/>
          <w:sz w:val="16"/>
        </w:rPr>
        <w:tab/>
        <w:tab/>
        <w:tab/>
        <w:tab/>
        <w:tab/>
        <w:t>,sp.expression</w:t>
      </w:r>
      <w:r>
        <w:rPr>
          <w:rFonts w:ascii="Courier New" w:hAnsi="Courier New"/>
          <w:b w:val="0"/>
          <w:sz w:val="16"/>
        </w:rPr>
        <w:br/>
      </w:r>
      <w:r>
        <w:rPr>
          <w:rFonts w:ascii="Courier New" w:hAnsi="Courier New"/>
          <w:b w:val="0"/>
          <w:sz w:val="16"/>
        </w:rPr>
        <w:tab/>
        <w:tab/>
        <w:tab/>
        <w:tab/>
        <w:tab/>
        <w:t>,sp.is_required</w:t>
      </w:r>
      <w:r>
        <w:rPr>
          <w:rFonts w:ascii="Courier New" w:hAnsi="Courier New"/>
          <w:b w:val="0"/>
          <w:sz w:val="16"/>
        </w:rPr>
        <w:br/>
      </w:r>
      <w:r>
        <w:rPr>
          <w:rFonts w:ascii="Courier New" w:hAnsi="Courier New"/>
          <w:b w:val="0"/>
          <w:sz w:val="16"/>
        </w:rPr>
        <w:tab/>
        <w:tab/>
        <w:tab/>
        <w:tab/>
        <w:tab/>
        <w:t>,sp.is_hidden</w:t>
      </w:r>
      <w:r>
        <w:rPr>
          <w:rFonts w:ascii="Courier New" w:hAnsi="Courier New"/>
          <w:b w:val="0"/>
          <w:sz w:val="16"/>
        </w:rPr>
        <w:br/>
      </w:r>
      <w:r>
        <w:rPr>
          <w:rFonts w:ascii="Courier New" w:hAnsi="Courier New"/>
          <w:b w:val="0"/>
          <w:sz w:val="16"/>
        </w:rPr>
        <w:tab/>
        <w:tab/>
        <w:tab/>
        <w:tab/>
        <w:tab/>
        <w:t>,sp.is_disabled</w:t>
      </w:r>
      <w:r>
        <w:rPr>
          <w:rFonts w:ascii="Courier New" w:hAnsi="Courier New"/>
          <w:b w:val="0"/>
          <w:sz w:val="16"/>
        </w:rPr>
        <w:br/>
      </w:r>
      <w:r>
        <w:rPr>
          <w:rFonts w:ascii="Courier New" w:hAnsi="Courier New"/>
          <w:b w:val="0"/>
          <w:sz w:val="16"/>
        </w:rPr>
        <w:tab/>
        <w:tab/>
        <w:tab/>
        <w:tab/>
        <w:tab/>
        <w:t>,sp.descr</w:t>
      </w:r>
      <w:r>
        <w:rPr>
          <w:rFonts w:ascii="Courier New" w:hAnsi="Courier New"/>
          <w:b w:val="0"/>
          <w:sz w:val="16"/>
        </w:rPr>
        <w:br/>
      </w:r>
      <w:r>
        <w:rPr>
          <w:rFonts w:ascii="Courier New" w:hAnsi="Courier New"/>
          <w:b w:val="0"/>
          <w:sz w:val="16"/>
        </w:rPr>
        <w:tab/>
        <w:tab/>
        <w:tab/>
        <w:tab/>
        <w:tab/>
        <w:t>,sp.man</w:t>
      </w:r>
      <w:r>
        <w:rPr>
          <w:rFonts w:ascii="Courier New" w:hAnsi="Courier New"/>
          <w:b w:val="0"/>
          <w:sz w:val="16"/>
        </w:rPr>
        <w:br/>
      </w:r>
      <w:r>
        <w:rPr>
          <w:rFonts w:ascii="Courier New" w:hAnsi="Courier New"/>
          <w:b w:val="0"/>
          <w:sz w:val="16"/>
        </w:rPr>
        <w:tab/>
        <w:tab/>
        <w:tab/>
        <w:tab/>
        <w:tab/>
        <w:t>,sp.default_value</w:t>
      </w:r>
      <w:r>
        <w:rPr>
          <w:rFonts w:ascii="Courier New" w:hAnsi="Courier New"/>
          <w:b w:val="0"/>
          <w:sz w:val="16"/>
        </w:rPr>
        <w:br/>
      </w:r>
      <w:r>
        <w:rPr>
          <w:rFonts w:ascii="Courier New" w:hAnsi="Courier New"/>
          <w:b w:val="0"/>
          <w:sz w:val="16"/>
        </w:rPr>
        <w:tab/>
        <w:tab/>
        <w:tab/>
        <w:tab/>
        <w:tab/>
        <w:t>,sp.minlength</w:t>
      </w:r>
      <w:r>
        <w:rPr>
          <w:rFonts w:ascii="Courier New" w:hAnsi="Courier New"/>
          <w:b w:val="0"/>
          <w:sz w:val="16"/>
        </w:rPr>
        <w:br/>
      </w:r>
      <w:r>
        <w:rPr>
          <w:rFonts w:ascii="Courier New" w:hAnsi="Courier New"/>
          <w:b w:val="0"/>
          <w:sz w:val="16"/>
        </w:rPr>
        <w:tab/>
        <w:tab/>
        <w:tab/>
        <w:tab/>
        <w:tab/>
        <w:t>,sp.maxlength</w:t>
        <w:tab/>
        <w:tab/>
        <w:tab/>
        <w:tab/>
      </w:r>
      <w:r>
        <w:rPr>
          <w:rFonts w:ascii="Courier New" w:hAnsi="Courier New"/>
          <w:b w:val="0"/>
          <w:sz w:val="16"/>
        </w:rPr>
        <w:br/>
      </w:r>
      <w:r>
        <w:rPr>
          <w:rFonts w:ascii="Courier New" w:hAnsi="Courier New"/>
          <w:b w:val="0"/>
          <w:sz w:val="16"/>
        </w:rPr>
        <w:tab/>
        <w:tab/>
        <w:tab/>
        <w:tab/>
        <w:tab/>
        <w:t>,sp.regex</w:t>
      </w:r>
      <w:r>
        <w:rPr>
          <w:rFonts w:ascii="Courier New" w:hAnsi="Courier New"/>
          <w:b w:val="0"/>
          <w:sz w:val="16"/>
        </w:rPr>
        <w:br/>
      </w:r>
      <w:r>
        <w:rPr>
          <w:rFonts w:ascii="Courier New" w:hAnsi="Courier New"/>
          <w:b w:val="0"/>
          <w:sz w:val="16"/>
        </w:rPr>
        <w:tab/>
        <w:tab/>
        <w:tab/>
        <w:tab/>
        <w:tab/>
        <w:t>,sp.sort</w:t>
      </w:r>
      <w:r>
        <w:rPr>
          <w:rFonts w:ascii="Courier New" w:hAnsi="Courier New"/>
          <w:b w:val="0"/>
          <w:sz w:val="16"/>
        </w:rPr>
        <w:br/>
      </w:r>
      <w:r>
        <w:rPr>
          <w:rFonts w:ascii="Courier New" w:hAnsi="Courier New"/>
          <w:b w:val="0"/>
          <w:sz w:val="16"/>
        </w:rPr>
        <w:tab/>
        <w:tab/>
        <w:tab/>
        <w:tab/>
        <w:tab/>
        <w:t>,sp.is_sensitive</w:t>
      </w:r>
      <w:r>
        <w:rPr>
          <w:rFonts w:ascii="Courier New" w:hAnsi="Courier New"/>
          <w:b w:val="0"/>
          <w:sz w:val="16"/>
        </w:rPr>
        <w:br/>
      </w:r>
      <w:r>
        <w:rPr>
          <w:rFonts w:ascii="Courier New" w:hAnsi="Courier New"/>
          <w:b w:val="0"/>
          <w:sz w:val="16"/>
        </w:rPr>
        <w:tab/>
        <w:tab/>
        <w:tab/>
        <w:tab/>
        <w:tab/>
        <w:t>,sp.ref_svc_id</w:t>
      </w:r>
      <w:r>
        <w:rPr>
          <w:rFonts w:ascii="Courier New" w:hAnsi="Courier New"/>
          <w:b w:val="0"/>
          <w:sz w:val="16"/>
        </w:rPr>
        <w:br/>
      </w:r>
      <w:r>
        <w:rPr>
          <w:rFonts w:ascii="Courier New" w:hAnsi="Courier New"/>
          <w:b w:val="0"/>
          <w:sz w:val="16"/>
        </w:rPr>
        <w:tab/>
        <w:tab/>
        <w:tab/>
        <w:tab/>
        <w:tab/>
        <w:t>,sp.unique_scope</w:t>
      </w:r>
      <w:r>
        <w:rPr>
          <w:rFonts w:ascii="Courier New" w:hAnsi="Courier New"/>
          <w:b w:val="0"/>
          <w:sz w:val="16"/>
        </w:rPr>
        <w:br/>
      </w:r>
      <w:r>
        <w:rPr>
          <w:rFonts w:ascii="Courier New" w:hAnsi="Courier New"/>
          <w:b w:val="0"/>
          <w:sz w:val="16"/>
        </w:rPr>
        <w:tab/>
        <w:tab/>
        <w:tab/>
        <w:tab/>
        <w:tab/>
        <w:t>,sp.default_compute</w:t>
      </w:r>
      <w:r>
        <w:rPr>
          <w:rFonts w:ascii="Courier New" w:hAnsi="Courier New"/>
          <w:b w:val="0"/>
          <w:sz w:val="16"/>
        </w:rPr>
        <w:br/>
      </w:r>
      <w:r>
        <w:rPr>
          <w:rFonts w:ascii="Courier New" w:hAnsi="Courier New"/>
          <w:b w:val="0"/>
          <w:sz w:val="16"/>
        </w:rPr>
        <w:tab/>
        <w:tab/>
        <w:tab/>
        <w:tab/>
        <w:tab/>
        <w:t>,sp.func</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svc_operation_cfs_subparam sp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sp.svc_operation_cfs_param_id=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"#svc_operation_cfs_param_id#"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sp.sort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mapDescriptor=structNew(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tab/>
        <w:tab/>
        <w:t>&lt;!--- *** выдавать на фронт expression нам ни к чему, это временное явление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"local.qSubparam"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len(local.qSubparam.func)&gt;&lt;!--- приоритет отдается функции перед списком значений---&gt;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var args = {</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"functionName"</w:t>
      </w:r>
      <w:r>
        <w:rPr>
          <w:rFonts w:ascii="Courier New" w:hAnsi="Courier New"/>
          <w:b w:val="0"/>
          <w:sz w:val="16"/>
        </w:rPr>
        <w:t>:</w:t>
      </w:r>
      <w:r>
        <w:rPr>
          <w:rFonts w:ascii="Courier New" w:hAnsi="Courier New"/>
          <w:b w:val="0"/>
          <w:color w:val="1E7E34"/>
          <w:sz w:val="16"/>
        </w:rPr>
        <w:t>"#local.qSubparam.func#"</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6F3178"/>
          <w:sz w:val="16"/>
        </w:rPr>
        <w:t>#local.qSvcOperation.svc_id#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r>
      <w:r>
        <w:rPr>
          <w:rFonts w:ascii="Courier New" w:hAnsi="Courier New"/>
          <w:b w:val="0"/>
          <w:color w:val="1E7E34"/>
          <w:sz w:val="16"/>
        </w:rPr>
        <w:t>"contractId"</w:t>
      </w:r>
      <w:r>
        <w:rPr>
          <w:rFonts w:ascii="Courier New" w:hAnsi="Courier New"/>
          <w:b w:val="0"/>
          <w:sz w:val="16"/>
        </w:rPr>
        <w:t>:</w:t>
      </w:r>
      <w:r>
        <w:rPr>
          <w:rFonts w:ascii="Courier New" w:hAnsi="Courier New"/>
          <w:b w:val="0"/>
          <w:color w:val="6F3178"/>
          <w:sz w:val="16"/>
        </w:rPr>
        <w:t>#arguments.contractId#</w:t>
      </w:r>
      <w:r>
        <w:rPr>
          <w:rFonts w:ascii="Courier New" w:hAnsi="Courier New"/>
          <w:b w:val="0"/>
          <w:sz w:val="16"/>
        </w:rPr>
        <w:br/>
      </w:r>
      <w:r>
        <w:rPr>
          <w:rFonts w:ascii="Courier New" w:hAnsi="Courier New"/>
          <w:b w:val="0"/>
          <w:sz w:val="16"/>
        </w:rPr>
        <w:tab/>
        <w:tab/>
        <w:tab/>
        <w:tab/>
        <w:tab/>
        <w:tab/>
        <w:t xml:space="preserve">}/&gt; </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&lt;cfinvoke</w:t>
      </w:r>
      <w:r>
        <w:rPr>
          <w:rFonts w:ascii="Courier New" w:hAnsi="Courier New"/>
          <w:b w:val="0"/>
          <w:sz w:val="16"/>
        </w:rPr>
        <w:t xml:space="preserve"> component=</w:t>
      </w:r>
      <w:r>
        <w:rPr>
          <w:rFonts w:ascii="Courier New" w:hAnsi="Courier New"/>
          <w:b w:val="0"/>
          <w:color w:val="1E7E34"/>
          <w:sz w:val="16"/>
        </w:rPr>
        <w:t>"instance_operation_cfs_param"</w:t>
      </w:r>
      <w:r>
        <w:rPr>
          <w:rFonts w:ascii="Courier New" w:hAnsi="Courier New"/>
          <w:b w:val="0"/>
          <w:sz w:val="16"/>
        </w:rPr>
        <w:t xml:space="preserve"> method=</w:t>
      </w:r>
      <w:r>
        <w:rPr>
          <w:rFonts w:ascii="Courier New" w:hAnsi="Courier New"/>
          <w:b w:val="0"/>
          <w:color w:val="1E7E34"/>
          <w:sz w:val="16"/>
        </w:rPr>
        <w:t>"generateValueList"</w:t>
      </w:r>
      <w:r>
        <w:rPr>
          <w:rFonts w:ascii="Courier New" w:hAnsi="Courier New"/>
          <w:b w:val="0"/>
          <w:sz w:val="16"/>
        </w:rPr>
        <w:t xml:space="preserve"> argumentCollection=</w:t>
      </w:r>
      <w:r>
        <w:rPr>
          <w:rFonts w:ascii="Courier New" w:hAnsi="Courier New"/>
          <w:b w:val="0"/>
          <w:color w:val="6F3178"/>
          <w:sz w:val="16"/>
        </w:rPr>
        <w:t>#args#</w:t>
      </w:r>
      <w:r>
        <w:rPr>
          <w:rFonts w:ascii="Courier New" w:hAnsi="Courier New"/>
          <w:b w:val="0"/>
          <w:sz w:val="16"/>
        </w:rPr>
        <w:t xml:space="preserve"> returnVariable=</w:t>
      </w:r>
      <w:r>
        <w:rPr>
          <w:rFonts w:ascii="Courier New" w:hAnsi="Courier New"/>
          <w:b w:val="0"/>
          <w:color w:val="1E7E34"/>
          <w:sz w:val="16"/>
        </w:rPr>
        <w:t>"local.qSubparam.value_list"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len(trim(local.qSubparam.value_list)) </w:t>
      </w:r>
      <w:r>
        <w:rPr>
          <w:rFonts w:ascii="Courier New" w:hAnsi="Courier New"/>
          <w:b w:val="0"/>
          <w:color w:val="0D5C73"/>
          <w:sz w:val="16"/>
        </w:rPr>
        <w:t>AND</w:t>
      </w:r>
      <w:r>
        <w:rPr>
          <w:rFonts w:ascii="Courier New" w:hAnsi="Courier New"/>
          <w:b w:val="0"/>
          <w:sz w:val="16"/>
        </w:rPr>
        <w:t xml:space="preserve"> listLen(local.qSubparam.value_list) EQ 1&gt;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local.qSubparam.default_value=local.qSubparam.value_list/&gt;&lt;!--- *** не очень красиво перетирать query, но делаем это довольно часто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(len(local.qSubparam.func) </w:t>
      </w:r>
      <w:r>
        <w:rPr>
          <w:rFonts w:ascii="Courier New" w:hAnsi="Courier New"/>
          <w:b w:val="0"/>
          <w:color w:val="0D5C73"/>
          <w:sz w:val="16"/>
        </w:rPr>
        <w:t>OR</w:t>
      </w:r>
      <w:r>
        <w:rPr>
          <w:rFonts w:ascii="Courier New" w:hAnsi="Courier New"/>
          <w:b w:val="0"/>
          <w:sz w:val="16"/>
        </w:rPr>
        <w:t xml:space="preserve"> len(local.qSubparam.expression) )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len(local.qSubparam.value_list) EQ 0&gt;</w:t>
        <w:tab/>
        <w:tab/>
        <w:tab/>
        <w:tab/>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local.qSubparam.value_list =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def = computeDefault(local.qSubparam.default_compute, local.qSubparam.default_value, qSvcOperation.svc_id, arguments.usrId)/&gt;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var paramName = this.helper.snake2camel(local.qSubparam.svc_operation_cfs_subparam)/&gt;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 xml:space="preserve"> structKeyExists(local.instanceDataParams, paramName)&gt;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var oldValue = structFind(local.instanceDataParams, paramName)/&gt;</w:t>
      </w:r>
      <w:r>
        <w:rPr>
          <w:rFonts w:ascii="Courier New" w:hAnsi="Courier New"/>
          <w:b w:val="0"/>
          <w:sz w:val="16"/>
        </w:rPr>
        <w:br/>
      </w:r>
      <w:r>
        <w:rPr>
          <w:rFonts w:ascii="Courier New" w:hAnsi="Courier New"/>
          <w:b w:val="0"/>
          <w:sz w:val="16"/>
        </w:rPr>
        <w:tab/>
        <w:tab/>
        <w:tab/>
        <w:tab/>
        <w:tab/>
        <w:tab/>
        <w:tab/>
      </w:r>
      <w:r>
        <w:rPr>
          <w:rFonts w:ascii="Courier New" w:hAnsi="Courier New"/>
          <w:b w:val="0"/>
          <w:color w:val="1A5FB4"/>
          <w:sz w:val="16"/>
        </w:rPr>
        <w:t>&lt;cfset</w:t>
      </w:r>
      <w:r>
        <w:rPr>
          <w:rFonts w:ascii="Courier New" w:hAnsi="Courier New"/>
          <w:b w:val="0"/>
          <w:sz w:val="16"/>
        </w:rPr>
        <w:t xml:space="preserve"> def = isStruct(oldValue) ? serializeJson(oldValue) : oldValue/&gt; &lt;!--- потому что передаем строку, а не объект ---&gt;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structInsert(mapDescriptor, local.qSubparam.svc_operation_cfs_subparam,</w:t>
      </w:r>
      <w:r>
        <w:rPr>
          <w:rFonts w:ascii="Courier New" w:hAnsi="Courier New"/>
          <w:b w:val="0"/>
          <w:sz w:val="16"/>
        </w:rPr>
        <w:br/>
      </w:r>
      <w:r>
        <w:rPr>
          <w:rFonts w:ascii="Courier New" w:hAnsi="Courier New"/>
          <w:b w:val="0"/>
          <w:sz w:val="16"/>
        </w:rPr>
        <w:tab/>
        <w:tab/>
        <w:tab/>
        <w:tab/>
        <w:tab/>
        <w:tab/>
        <w:tab/>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"svcOperationCfsSubparamId"</w:t>
      </w:r>
      <w:r>
        <w:rPr>
          <w:rFonts w:ascii="Courier New" w:hAnsi="Courier New"/>
          <w:b w:val="0"/>
          <w:sz w:val="16"/>
        </w:rPr>
        <w:t>:</w:t>
      </w:r>
      <w:r>
        <w:rPr>
          <w:rFonts w:ascii="Courier New" w:hAnsi="Courier New"/>
          <w:b w:val="0"/>
          <w:color w:val="1E7E34"/>
          <w:sz w:val="16"/>
        </w:rPr>
        <w:t>"#local.qSubparam.svc_operation_cfs_subparam_id#"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"svcOperationCfsSubparam"</w:t>
      </w:r>
      <w:r>
        <w:rPr>
          <w:rFonts w:ascii="Courier New" w:hAnsi="Courier New"/>
          <w:b w:val="0"/>
          <w:sz w:val="16"/>
        </w:rPr>
        <w:t>:</w:t>
      </w:r>
      <w:r>
        <w:rPr>
          <w:rFonts w:ascii="Courier New" w:hAnsi="Courier New"/>
          <w:b w:val="0"/>
          <w:color w:val="1E7E34"/>
          <w:sz w:val="16"/>
        </w:rPr>
        <w:t>"#local.qSubparam.svc_operation_cfs_subparam#"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"label"</w:t>
      </w:r>
      <w:r>
        <w:rPr>
          <w:rFonts w:ascii="Courier New" w:hAnsi="Courier New"/>
          <w:b w:val="0"/>
          <w:sz w:val="16"/>
        </w:rPr>
        <w:t>:</w:t>
      </w:r>
      <w:r>
        <w:rPr>
          <w:rFonts w:ascii="Courier New" w:hAnsi="Courier New"/>
          <w:b w:val="0"/>
          <w:color w:val="1E7E34"/>
          <w:sz w:val="16"/>
        </w:rPr>
        <w:t>"#local.qSubparam.label#"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"dataType"</w:t>
      </w:r>
      <w:r>
        <w:rPr>
          <w:rFonts w:ascii="Courier New" w:hAnsi="Courier New"/>
          <w:b w:val="0"/>
          <w:sz w:val="16"/>
        </w:rPr>
        <w:t>:</w:t>
      </w:r>
      <w:r>
        <w:rPr>
          <w:rFonts w:ascii="Courier New" w:hAnsi="Courier New"/>
          <w:b w:val="0"/>
          <w:color w:val="1E7E34"/>
          <w:sz w:val="16"/>
        </w:rPr>
        <w:t>"#local.qSubparam.data_type#"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"valueList"</w:t>
      </w:r>
      <w:r>
        <w:rPr>
          <w:rFonts w:ascii="Courier New" w:hAnsi="Courier New"/>
          <w:b w:val="0"/>
          <w:sz w:val="16"/>
        </w:rPr>
        <w:t>:</w:t>
      </w:r>
      <w:r>
        <w:rPr>
          <w:rFonts w:ascii="Courier New" w:hAnsi="Courier New"/>
          <w:b w:val="0"/>
          <w:color w:val="1E7E34"/>
          <w:sz w:val="16"/>
        </w:rPr>
        <w:t>"#local.qSubparam.value_list#"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"dependsOnCfsParams"</w:t>
      </w:r>
      <w:r>
        <w:rPr>
          <w:rFonts w:ascii="Courier New" w:hAnsi="Courier New"/>
          <w:b w:val="0"/>
          <w:sz w:val="16"/>
        </w:rPr>
        <w:t>:</w:t>
      </w:r>
      <w:r>
        <w:rPr>
          <w:rFonts w:ascii="Courier New" w:hAnsi="Courier New"/>
          <w:b w:val="0"/>
          <w:color w:val="1E7E34"/>
          <w:sz w:val="16"/>
        </w:rPr>
        <w:t>"#local.qSubparam.depends_on_cfs_params#"</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"expression"</w:t>
      </w:r>
      <w:r>
        <w:rPr>
          <w:rFonts w:ascii="Courier New" w:hAnsi="Courier New"/>
          <w:b w:val="0"/>
          <w:sz w:val="16"/>
        </w:rPr>
        <w:t>:</w:t>
      </w:r>
      <w:r>
        <w:rPr>
          <w:rFonts w:ascii="Courier New" w:hAnsi="Courier New"/>
          <w:b w:val="0"/>
          <w:color w:val="1E7E34"/>
          <w:sz w:val="16"/>
        </w:rPr>
        <w:t>"#local.qSubparam.expression#"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"minlength"</w:t>
      </w:r>
      <w:r>
        <w:rPr>
          <w:rFonts w:ascii="Courier New" w:hAnsi="Courier New"/>
          <w:b w:val="0"/>
          <w:sz w:val="16"/>
        </w:rPr>
        <w:t>:</w:t>
      </w:r>
      <w:r>
        <w:rPr>
          <w:rFonts w:ascii="Courier New" w:hAnsi="Courier New"/>
          <w:b w:val="0"/>
          <w:color w:val="1E7E34"/>
          <w:sz w:val="16"/>
        </w:rPr>
        <w:t>"#local.qSubparam.minlength#"</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"maxlength"</w:t>
      </w:r>
      <w:r>
        <w:rPr>
          <w:rFonts w:ascii="Courier New" w:hAnsi="Courier New"/>
          <w:b w:val="0"/>
          <w:sz w:val="16"/>
        </w:rPr>
        <w:t>:</w:t>
      </w:r>
      <w:r>
        <w:rPr>
          <w:rFonts w:ascii="Courier New" w:hAnsi="Courier New"/>
          <w:b w:val="0"/>
          <w:color w:val="1E7E34"/>
          <w:sz w:val="16"/>
        </w:rPr>
        <w:t>"#local.qSubparam.maxlength#"</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"regex"</w:t>
      </w:r>
      <w:r>
        <w:rPr>
          <w:rFonts w:ascii="Courier New" w:hAnsi="Courier New"/>
          <w:b w:val="0"/>
          <w:sz w:val="16"/>
        </w:rPr>
        <w:t>:</w:t>
      </w:r>
      <w:r>
        <w:rPr>
          <w:rFonts w:ascii="Courier New" w:hAnsi="Courier New"/>
          <w:b w:val="0"/>
          <w:color w:val="1E7E34"/>
          <w:sz w:val="16"/>
        </w:rPr>
        <w:t>"#local.qSubparam.regex#"</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"man"</w:t>
      </w:r>
      <w:r>
        <w:rPr>
          <w:rFonts w:ascii="Courier New" w:hAnsi="Courier New"/>
          <w:b w:val="0"/>
          <w:sz w:val="16"/>
        </w:rPr>
        <w:t>:</w:t>
      </w:r>
      <w:r>
        <w:rPr>
          <w:rFonts w:ascii="Courier New" w:hAnsi="Courier New"/>
          <w:b w:val="0"/>
          <w:color w:val="1E7E34"/>
          <w:sz w:val="16"/>
        </w:rPr>
        <w:t>"#local.qSubparam.man#"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"descr"</w:t>
      </w:r>
      <w:r>
        <w:rPr>
          <w:rFonts w:ascii="Courier New" w:hAnsi="Courier New"/>
          <w:b w:val="0"/>
          <w:sz w:val="16"/>
        </w:rPr>
        <w:t>:</w:t>
      </w:r>
      <w:r>
        <w:rPr>
          <w:rFonts w:ascii="Courier New" w:hAnsi="Courier New"/>
          <w:b w:val="0"/>
          <w:color w:val="1E7E34"/>
          <w:sz w:val="16"/>
        </w:rPr>
        <w:t>"#local.qSubparam.descr#"</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"defaultValue"</w:t>
      </w:r>
      <w:r>
        <w:rPr>
          <w:rFonts w:ascii="Courier New" w:hAnsi="Courier New"/>
          <w:b w:val="0"/>
          <w:sz w:val="16"/>
        </w:rPr>
        <w:t>:</w:t>
      </w:r>
      <w:r>
        <w:rPr>
          <w:rFonts w:ascii="Courier New" w:hAnsi="Courier New"/>
          <w:b w:val="0"/>
          <w:color w:val="1E7E34"/>
          <w:sz w:val="16"/>
        </w:rPr>
        <w:t>"#def#"</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"isRequired"</w:t>
      </w:r>
      <w:r>
        <w:rPr>
          <w:rFonts w:ascii="Courier New" w:hAnsi="Courier New"/>
          <w:b w:val="0"/>
          <w:sz w:val="16"/>
        </w:rPr>
        <w:t>:</w:t>
      </w:r>
      <w:r>
        <w:rPr>
          <w:rFonts w:ascii="Courier New" w:hAnsi="Courier New"/>
          <w:b w:val="0"/>
          <w:color w:val="6F3178"/>
          <w:sz w:val="16"/>
        </w:rPr>
        <w:t>#request.castToBool(local.qSubparam.is_required)#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"isHidden"</w:t>
      </w:r>
      <w:r>
        <w:rPr>
          <w:rFonts w:ascii="Courier New" w:hAnsi="Courier New"/>
          <w:b w:val="0"/>
          <w:sz w:val="16"/>
        </w:rPr>
        <w:t>:</w:t>
      </w:r>
      <w:r>
        <w:rPr>
          <w:rFonts w:ascii="Courier New" w:hAnsi="Courier New"/>
          <w:b w:val="0"/>
          <w:color w:val="6F3178"/>
          <w:sz w:val="16"/>
        </w:rPr>
        <w:t>#request.castToBool(local.qSubparam.is_hidden)#</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"isHidden"</w:t>
      </w:r>
      <w:r>
        <w:rPr>
          <w:rFonts w:ascii="Courier New" w:hAnsi="Courier New"/>
          <w:b w:val="0"/>
          <w:sz w:val="16"/>
        </w:rPr>
        <w:t>:</w:t>
      </w:r>
      <w:r>
        <w:rPr>
          <w:rFonts w:ascii="Courier New" w:hAnsi="Courier New"/>
          <w:b w:val="0"/>
          <w:color w:val="6F3178"/>
          <w:sz w:val="16"/>
        </w:rPr>
        <w:t>#request.castToBool(local.qSubparam.is_disabled)#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"isSensitive"</w:t>
      </w:r>
      <w:r>
        <w:rPr>
          <w:rFonts w:ascii="Courier New" w:hAnsi="Courier New"/>
          <w:b w:val="0"/>
          <w:sz w:val="16"/>
        </w:rPr>
        <w:t>:</w:t>
      </w:r>
      <w:r>
        <w:rPr>
          <w:rFonts w:ascii="Courier New" w:hAnsi="Courier New"/>
          <w:b w:val="0"/>
          <w:color w:val="6F3178"/>
          <w:sz w:val="16"/>
        </w:rPr>
        <w:t>#request.castToBool(local.qSubparam.is_sensitive)#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"refSvcId"</w:t>
      </w:r>
      <w:r>
        <w:rPr>
          <w:rFonts w:ascii="Courier New" w:hAnsi="Courier New"/>
          <w:b w:val="0"/>
          <w:sz w:val="16"/>
        </w:rPr>
        <w:t>:</w:t>
      </w:r>
      <w:r>
        <w:rPr>
          <w:rFonts w:ascii="Courier New" w:hAnsi="Courier New"/>
          <w:b w:val="0"/>
          <w:color w:val="6F3178"/>
          <w:sz w:val="16"/>
        </w:rPr>
        <w:t>#local.qSubparam.ref_svc_id#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"uniqueScope"</w:t>
      </w:r>
      <w:r>
        <w:rPr>
          <w:rFonts w:ascii="Courier New" w:hAnsi="Courier New"/>
          <w:b w:val="0"/>
          <w:sz w:val="16"/>
        </w:rPr>
        <w:t>:</w:t>
      </w:r>
      <w:r>
        <w:rPr>
          <w:rFonts w:ascii="Courier New" w:hAnsi="Courier New"/>
          <w:b w:val="0"/>
          <w:color w:val="1E7E34"/>
          <w:sz w:val="16"/>
        </w:rPr>
        <w:t>"#local.qSubparam.unique_scope#"</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t xml:space="preserve">&lt;!--- </w:t>
      </w:r>
      <w:r>
        <w:rPr>
          <w:rFonts w:ascii="Courier New" w:hAnsi="Courier New"/>
          <w:b w:val="0"/>
          <w:color w:val="1E7E34"/>
          <w:sz w:val="16"/>
        </w:rPr>
        <w:t>"defaultCompute"</w:t>
      </w:r>
      <w:r>
        <w:rPr>
          <w:rFonts w:ascii="Courier New" w:hAnsi="Courier New"/>
          <w:b w:val="0"/>
          <w:sz w:val="16"/>
        </w:rPr>
        <w:t>:</w:t>
      </w:r>
      <w:r>
        <w:rPr>
          <w:rFonts w:ascii="Courier New" w:hAnsi="Courier New"/>
          <w:b w:val="0"/>
          <w:color w:val="1E7E34"/>
          <w:sz w:val="16"/>
        </w:rPr>
        <w:t>"#local.qSubparam.func#"</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"func"</w:t>
      </w:r>
      <w:r>
        <w:rPr>
          <w:rFonts w:ascii="Courier New" w:hAnsi="Courier New"/>
          <w:b w:val="0"/>
          <w:sz w:val="16"/>
        </w:rPr>
        <w:t>:</w:t>
      </w:r>
      <w:r>
        <w:rPr>
          <w:rFonts w:ascii="Courier New" w:hAnsi="Courier New"/>
          <w:b w:val="0"/>
          <w:color w:val="1E7E34"/>
          <w:sz w:val="16"/>
        </w:rPr>
        <w:t>"#local.qSubparam.default_compute#"</w:t>
      </w:r>
      <w:r>
        <w:rPr>
          <w:rFonts w:ascii="Courier New" w:hAnsi="Courier New"/>
          <w:b w:val="0"/>
          <w:sz w:val="16"/>
        </w:rPr>
        <w:t>, ---&gt;</w:t>
      </w:r>
      <w:r>
        <w:rPr>
          <w:rFonts w:ascii="Courier New" w:hAnsi="Courier New"/>
          <w:b w:val="0"/>
          <w:sz w:val="16"/>
        </w:rPr>
        <w:br/>
      </w:r>
      <w:r>
        <w:rPr>
          <w:rFonts w:ascii="Courier New" w:hAnsi="Courier New"/>
          <w:b w:val="0"/>
          <w:sz w:val="16"/>
        </w:rPr>
        <w:tab/>
        <w:tab/>
        <w:tab/>
        <w:tab/>
        <w:tab/>
        <w:tab/>
        <w:tab/>
        <w:tab/>
      </w:r>
      <w:r>
        <w:rPr>
          <w:rFonts w:ascii="Courier New" w:hAnsi="Courier New"/>
          <w:b w:val="0"/>
          <w:color w:val="1E7E34"/>
          <w:sz w:val="16"/>
        </w:rPr>
        <w:t>"isModifiableDefinition"</w:t>
      </w:r>
      <w:r>
        <w:rPr>
          <w:rFonts w:ascii="Courier New" w:hAnsi="Courier New"/>
          <w:b w:val="0"/>
          <w:sz w:val="16"/>
        </w:rPr>
        <w:t>:false</w:t>
      </w:r>
      <w:r>
        <w:rPr>
          <w:rFonts w:ascii="Courier New" w:hAnsi="Courier New"/>
          <w:b w:val="0"/>
          <w:sz w:val="16"/>
        </w:rPr>
        <w:br/>
      </w:r>
      <w:r>
        <w:rPr>
          <w:rFonts w:ascii="Courier New" w:hAnsi="Courier New"/>
          <w:b w:val="0"/>
          <w:sz w:val="16"/>
        </w:rPr>
        <w:tab/>
        <w:tab/>
        <w:tab/>
        <w:tab/>
        <w:tab/>
        <w:tab/>
        <w:tab/>
        <w:t>}, true</w:t>
      </w:r>
      <w:r>
        <w:rPr>
          <w:rFonts w:ascii="Courier New" w:hAnsi="Courier New"/>
          <w:b w:val="0"/>
          <w:sz w:val="16"/>
        </w:rPr>
        <w:br/>
      </w:r>
      <w:r>
        <w:rPr>
          <w:rFonts w:ascii="Courier New" w:hAnsi="Courier New"/>
          <w:b w:val="0"/>
          <w:sz w:val="16"/>
        </w:rPr>
        <w:tab/>
        <w:tab/>
        <w:tab/>
        <w:tab/>
        <w:tab/>
        <w:tab/>
        <w:t>)</w:t>
      </w:r>
      <w:r>
        <w:rPr>
          <w:rFonts w:ascii="Courier New" w:hAnsi="Courier New"/>
          <w:b w:val="0"/>
          <w:sz w:val="16"/>
        </w:rPr>
        <w:br/>
      </w:r>
      <w:r>
        <w:rPr>
          <w:rFonts w:ascii="Courier New" w:hAnsi="Courier New"/>
          <w:b w:val="0"/>
          <w:sz w:val="16"/>
        </w:rPr>
        <w:tab/>
        <w:tab/>
        <w:tab/>
        <w:tab/>
        <w:tab/>
        <w:t>/&gt;&lt;!--- *** вообще-то передавать в дескриптор func и default_compute не нужно, это для не забыть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local.qCfsParam.data_descriptor = mapDescriptor/&gt;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&gt;&lt;!---/map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"out.svcOperation"</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local.qSvcOperation,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"out.svcOperation.cfsParams"</w:t>
      </w:r>
      <w:r>
        <w:rPr>
          <w:rFonts w:ascii="Courier New" w:hAnsi="Courier New"/>
          <w:b w:val="0"/>
          <w:sz w:val="16"/>
        </w:rPr>
        <w:t>=[]/&gt;</w:t>
      </w:r>
      <w:r>
        <w:rPr>
          <w:rFonts w:ascii="Courier New" w:hAnsi="Courier New"/>
          <w:b w:val="0"/>
          <w:sz w:val="16"/>
        </w:rPr>
        <w:br/>
      </w:r>
      <w:r>
        <w:rPr>
          <w:rFonts w:ascii="Courier New" w:hAnsi="Courier New"/>
          <w:b w:val="0"/>
          <w:sz w:val="16"/>
        </w:rPr>
        <w:tab/>
        <w:tab/>
        <w:t>&lt;!--- подставляем значение из стейта, если оно там есть (некорректно, потому что в стейте RFS параметры) ---&gt;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#local.qCfsParam#</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local.qCfsParam.default_value = computeDefault(local.qCfsParam.default_compute, local.qCfsParam.default_value, qSvcOperation.svc_id, arguments.usrId)/&gt;&lt;!--- *** не очень хорошо модифицировать запрос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len(local.qCfsParam.default_value) EQ 0&gt;</w:t>
      </w:r>
      <w:r>
        <w:rPr>
          <w:rFonts w:ascii="Courier New" w:hAnsi="Courier New"/>
          <w:b w:val="0"/>
          <w:sz w:val="16"/>
        </w:rPr>
        <w:br/>
      </w:r>
      <w:r>
        <w:rPr>
          <w:rFonts w:ascii="Courier New" w:hAnsi="Courier New"/>
          <w:b w:val="0"/>
          <w:sz w:val="16"/>
        </w:rPr>
        <w:tab/>
        <w:tab/>
        <w:tab/>
        <w:tab/>
        <w:t>&lt;!--- и вот наконец мы извлекаем старое значение из стейта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paramName = this.helper.snake2camel(local.qCfsParam.svc_operation_cfs_param)/&gt;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structKeyExists(local.instanceDataParams, paramName)&gt;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oldValue = structFind(local.instanceDataParams, paramName)/&gt;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local.qCfsParam.default_value = isStruct(oldValue) ? serializeJson(oldValue) : oldValue/&gt; &lt;!--- потому что передаем строку, а не объект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local.cfsParamMap, local.qCfsParam,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arrayAppend(out.svcOperation.cfsParams,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t>&lt;!--- *** выглядит ужасно, но красивый вариант не придумывается ряд месяцев ---&gt;</w:t>
      </w:r>
      <w:r>
        <w:rPr>
          <w:rFonts w:ascii="Courier New" w:hAnsi="Courier New"/>
          <w:b w:val="0"/>
          <w:sz w:val="16"/>
        </w:rPr>
        <w:br/>
      </w:r>
      <w:r>
        <w:rPr>
          <w:rFonts w:ascii="Courier New" w:hAnsi="Courier New"/>
          <w:b w:val="0"/>
          <w:sz w:val="16"/>
        </w:rPr>
        <w:t xml:space="preserve">&lt;!--- </w:t>
        <w:tab/>
        <w:t>*** Внимание! нужно учитывать скоуп уникальности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"computeDefault"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"defaultCompute"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"original"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"service_id"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#arguments.defaultCompute#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"display_name"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dnGenerator =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"instance_ls"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dnGenerator.generateDefaultName(arguments.service_id,arguments.usr_id)/&gt;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"append_pseudorandom"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tGenerator = new lib.TokenGenerator()/&gt;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"#arguments.original##lcase(tGenerator.nextToken(6))#"</w:t>
      </w:r>
      <w:r>
        <w:rPr>
          <w:rFonts w:ascii="Courier New" w:hAnsi="Courier New"/>
          <w:b w:val="0"/>
          <w:sz w:val="16"/>
        </w:rPr>
        <w:t>/&gt;&lt;!--- почему-то длина отличается, чтобы получить 8 знаков, пишу 6</w:t>
        <w:tab/>
        <w:t xml:space="preserve">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"display_name_pseudorandom"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tGenerator = new lib.TokenGenerator()/&gt;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dnGenerator =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"instance_ls"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"#dnGenerator.generateDefaultName(arguments.service_id,arguments.usr_id)##lcase(tGenerator.nextToken(6))#"</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#arguments.original#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"/instanceOperations"</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&lt;!---спецификация полей, пригодных для фильтрации (и сортировки)---&gt;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 = {</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"instance_operation_uid"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"instance_uid"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"dt_created"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"dt_updated"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tab/>
        <w:tab/>
      </w:r>
      <w:r>
        <w:rPr>
          <w:rFonts w:ascii="Courier New" w:hAnsi="Courier New"/>
          <w:b w:val="0"/>
          <w:sz w:val="16"/>
        </w:rPr>
        <w:br/>
      </w:r>
      <w:r>
        <w:rPr>
          <w:rFonts w:ascii="Courier New" w:hAnsi="Courier New"/>
          <w:b w:val="0"/>
          <w:sz w:val="16"/>
        </w:rPr>
        <w:tab/>
        <w:tab/>
      </w:r>
      <w:r>
        <w:rPr>
          <w:rFonts w:ascii="Courier New" w:hAnsi="Courier New"/>
          <w:b w:val="0"/>
          <w:color w:val="1E7E34"/>
          <w:sz w:val="16"/>
        </w:rPr>
        <w:t>"creator_id"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"creator_email"</w:t>
      </w:r>
      <w:r>
        <w:rPr>
          <w:rFonts w:ascii="Courier New" w:hAnsi="Courier New"/>
          <w:b w:val="0"/>
          <w:sz w:val="16"/>
        </w:rPr>
        <w:t>={prefix=</w:t>
      </w:r>
      <w:r>
        <w:rPr>
          <w:rFonts w:ascii="Courier New" w:hAnsi="Courier New"/>
          <w:b w:val="0"/>
          <w:color w:val="1E7E34"/>
          <w:sz w:val="16"/>
        </w:rPr>
        <w:t>"c"</w:t>
      </w:r>
      <w:r>
        <w:rPr>
          <w:rFonts w:ascii="Courier New" w:hAnsi="Courier New"/>
          <w:b w:val="0"/>
          <w:sz w:val="16"/>
        </w:rPr>
        <w:t>, expression=</w:t>
      </w:r>
      <w:r>
        <w:rPr>
          <w:rFonts w:ascii="Courier New" w:hAnsi="Courier New"/>
          <w:b w:val="0"/>
          <w:color w:val="1E7E34"/>
          <w:sz w:val="16"/>
        </w:rPr>
        <w:t>"email"</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"creator_shortname"</w:t>
      </w:r>
      <w:r>
        <w:rPr>
          <w:rFonts w:ascii="Courier New" w:hAnsi="Courier New"/>
          <w:b w:val="0"/>
          <w:sz w:val="16"/>
        </w:rPr>
        <w:t>={prefix=</w:t>
      </w:r>
      <w:r>
        <w:rPr>
          <w:rFonts w:ascii="Courier New" w:hAnsi="Courier New"/>
          <w:b w:val="0"/>
          <w:color w:val="1E7E34"/>
          <w:sz w:val="16"/>
        </w:rPr>
        <w:t>"c"</w:t>
      </w:r>
      <w:r>
        <w:rPr>
          <w:rFonts w:ascii="Courier New" w:hAnsi="Courier New"/>
          <w:b w:val="0"/>
          <w:sz w:val="16"/>
        </w:rPr>
        <w:t>, expression=</w:t>
      </w:r>
      <w:r>
        <w:rPr>
          <w:rFonts w:ascii="Courier New" w:hAnsi="Courier New"/>
          <w:b w:val="0"/>
          <w:color w:val="1E7E34"/>
          <w:sz w:val="16"/>
        </w:rPr>
        <w:t>"shortname"</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"updater_id"</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"updater_email"</w:t>
      </w:r>
      <w:r>
        <w:rPr>
          <w:rFonts w:ascii="Courier New" w:hAnsi="Courier New"/>
          <w:b w:val="0"/>
          <w:sz w:val="16"/>
        </w:rPr>
        <w:t>={prefix=</w:t>
      </w:r>
      <w:r>
        <w:rPr>
          <w:rFonts w:ascii="Courier New" w:hAnsi="Courier New"/>
          <w:b w:val="0"/>
          <w:color w:val="1E7E34"/>
          <w:sz w:val="16"/>
        </w:rPr>
        <w:t>"u"</w:t>
      </w:r>
      <w:r>
        <w:rPr>
          <w:rFonts w:ascii="Courier New" w:hAnsi="Courier New"/>
          <w:b w:val="0"/>
          <w:sz w:val="16"/>
        </w:rPr>
        <w:t>, expression=</w:t>
      </w:r>
      <w:r>
        <w:rPr>
          <w:rFonts w:ascii="Courier New" w:hAnsi="Courier New"/>
          <w:b w:val="0"/>
          <w:color w:val="1E7E34"/>
          <w:sz w:val="16"/>
        </w:rPr>
        <w:t>"email"</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"updater_shortname"</w:t>
      </w:r>
      <w:r>
        <w:rPr>
          <w:rFonts w:ascii="Courier New" w:hAnsi="Courier New"/>
          <w:b w:val="0"/>
          <w:sz w:val="16"/>
        </w:rPr>
        <w:t>={prefix=</w:t>
      </w:r>
      <w:r>
        <w:rPr>
          <w:rFonts w:ascii="Courier New" w:hAnsi="Courier New"/>
          <w:b w:val="0"/>
          <w:color w:val="1E7E34"/>
          <w:sz w:val="16"/>
        </w:rPr>
        <w:t>"u"</w:t>
      </w:r>
      <w:r>
        <w:rPr>
          <w:rFonts w:ascii="Courier New" w:hAnsi="Courier New"/>
          <w:b w:val="0"/>
          <w:sz w:val="16"/>
        </w:rPr>
        <w:t>, expression=</w:t>
      </w:r>
      <w:r>
        <w:rPr>
          <w:rFonts w:ascii="Courier New" w:hAnsi="Courier New"/>
          <w:b w:val="0"/>
          <w:color w:val="1E7E34"/>
          <w:sz w:val="16"/>
        </w:rPr>
        <w:t>"shortname"</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"dt_submit"</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"submit_result"</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tab/>
        <w:tab/>
      </w:r>
      <w:r>
        <w:rPr>
          <w:rFonts w:ascii="Courier New" w:hAnsi="Courier New"/>
          <w:b w:val="0"/>
          <w:sz w:val="16"/>
        </w:rPr>
        <w:br/>
      </w:r>
      <w:r>
        <w:rPr>
          <w:rFonts w:ascii="Courier New" w:hAnsi="Courier New"/>
          <w:b w:val="0"/>
          <w:sz w:val="16"/>
        </w:rPr>
        <w:tab/>
        <w:tab/>
      </w:r>
      <w:r>
        <w:rPr>
          <w:rFonts w:ascii="Courier New" w:hAnsi="Courier New"/>
          <w:b w:val="0"/>
          <w:color w:val="1E7E34"/>
          <w:sz w:val="16"/>
        </w:rPr>
        <w:t>"dt_start"</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"dt_finish"</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"specification_id"</w:t>
      </w:r>
      <w:r>
        <w:rPr>
          <w:rFonts w:ascii="Courier New" w:hAnsi="Courier New"/>
          <w:b w:val="0"/>
          <w:sz w:val="16"/>
        </w:rPr>
        <w: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"specification_item_id"</w:t>
      </w:r>
      <w:r>
        <w:rPr>
          <w:rFonts w:ascii="Courier New" w:hAnsi="Courier New"/>
          <w:b w:val="0"/>
          <w:sz w:val="16"/>
        </w:rPr>
        <w:t>={prefix=</w:t>
      </w:r>
      <w:r>
        <w:rPr>
          <w:rFonts w:ascii="Courier New" w:hAnsi="Courier New"/>
          <w:b w:val="0"/>
          <w:color w:val="1E7E34"/>
          <w:sz w:val="16"/>
        </w:rPr>
        <w:t>"i"</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"contract_id"</w:t>
      </w:r>
      <w:r>
        <w:rPr>
          <w:rFonts w:ascii="Courier New" w:hAnsi="Courier New"/>
          <w:b w:val="0"/>
          <w:sz w:val="16"/>
        </w:rPr>
        <w:t>={prefix=</w:t>
      </w:r>
      <w:r>
        <w:rPr>
          <w:rFonts w:ascii="Courier New" w:hAnsi="Courier New"/>
          <w:b w:val="0"/>
          <w:color w:val="1E7E34"/>
          <w:sz w:val="16"/>
        </w:rPr>
        <w:t>"inr"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"display_name"</w:t>
      </w:r>
      <w:r>
        <w:rPr>
          <w:rFonts w:ascii="Courier New" w:hAnsi="Courier New"/>
          <w:b w:val="0"/>
          <w:sz w:val="16"/>
        </w:rPr>
        <w:t>={prefix=</w:t>
      </w:r>
      <w:r>
        <w:rPr>
          <w:rFonts w:ascii="Courier New" w:hAnsi="Courier New"/>
          <w:b w:val="0"/>
          <w:color w:val="1E7E34"/>
          <w:sz w:val="16"/>
        </w:rPr>
        <w:t>"e"</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"service_id"</w:t>
      </w:r>
      <w:r>
        <w:rPr>
          <w:rFonts w:ascii="Courier New" w:hAnsi="Courier New"/>
          <w:b w:val="0"/>
          <w:sz w:val="16"/>
        </w:rPr>
        <w:t>={prefix=</w:t>
      </w:r>
      <w:r>
        <w:rPr>
          <w:rFonts w:ascii="Courier New" w:hAnsi="Courier New"/>
          <w:b w:val="0"/>
          <w:color w:val="1E7E34"/>
          <w:sz w:val="16"/>
        </w:rPr>
        <w:t>"e"</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w:t>
      </w:r>
      <w:r>
        <w:rPr>
          <w:rFonts w:ascii="Courier New" w:hAnsi="Courier New"/>
          <w:b w:val="0"/>
          <w:sz w:val="16"/>
        </w:rPr>
        <w:t>={prefix=</w:t>
      </w:r>
      <w:r>
        <w:rPr>
          <w:rFonts w:ascii="Courier New" w:hAnsi="Courier New"/>
          <w:b w:val="0"/>
          <w:color w:val="1E7E34"/>
          <w:sz w:val="16"/>
        </w:rPr>
        <w:t>"v"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"error_log"</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"note"</w:t>
      </w:r>
      <w:r>
        <w:rPr>
          <w:rFonts w:ascii="Courier New" w:hAnsi="Courier New"/>
          <w:b w:val="0"/>
          <w:sz w:val="16"/>
        </w:rPr>
        <w:t>={prefix=</w:t>
      </w:r>
      <w:r>
        <w:rPr>
          <w:rFonts w:ascii="Courier New" w:hAnsi="Courier New"/>
          <w:b w:val="0"/>
          <w:color w:val="1E7E34"/>
          <w:sz w:val="16"/>
        </w:rPr>
        <w:t>"o"</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"duration"</w:t>
      </w:r>
      <w:r>
        <w:rPr>
          <w:rFonts w:ascii="Courier New" w:hAnsi="Courier New"/>
          <w:b w:val="0"/>
          <w:sz w:val="16"/>
        </w:rPr>
        <w:t>={expression=</w:t>
      </w:r>
      <w:r>
        <w:rPr>
          <w:rFonts w:ascii="Courier New" w:hAnsi="Courier New"/>
          <w:b w:val="0"/>
          <w:color w:val="1E7E34"/>
          <w:sz w:val="16"/>
        </w:rPr>
        <w:t>"extract('epoch' from coalesce(o.dt_finish,CURRENT_TIMESTAMP)- o.dt_start)"</w:t>
      </w:r>
      <w:r>
        <w:rPr>
          <w:rFonts w:ascii="Courier New" w:hAnsi="Courier New"/>
          <w:b w:val="0"/>
          <w:sz w:val="16"/>
        </w:rPr>
        <w:t>, type=</w:t>
      </w:r>
      <w:r>
        <w:rPr>
          <w:rFonts w:ascii="Courier New" w:hAnsi="Courier New"/>
          <w:b w:val="0"/>
          <w:color w:val="1E7E34"/>
          <w:sz w:val="16"/>
        </w:rPr>
        <w:t>"numeric"</w:t>
      </w:r>
      <w:r>
        <w:rPr>
          <w:rFonts w:ascii="Courier New" w:hAnsi="Courier New"/>
          <w:b w:val="0"/>
          <w:sz w:val="16"/>
        </w:rPr>
        <w:t>}</w:t>
        <w:tab/>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операций"</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&lt;!---разбор и проверка параметров запроса---&gt;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t>&lt;!---мы мирно игнорируем поля, отсутствующие в спецификации, что позволяет не делать исключения для orderBy и т.п.---&gt;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"operation"</w:t>
      </w:r>
      <w:r>
        <w:rPr>
          <w:rFonts w:ascii="Courier New" w:hAnsi="Courier New"/>
          <w:b w:val="0"/>
          <w:sz w:val="16"/>
        </w:rPr>
        <w:t>&gt;o.operation&lt;/m:field&gt;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"instance_operation_uid"</w:t>
      </w:r>
      <w:r>
        <w:rPr>
          <w:rFonts w:ascii="Courier New" w:hAnsi="Courier New"/>
          <w:b w:val="0"/>
          <w:sz w:val="16"/>
        </w:rPr>
        <w:t xml:space="preserve">&gt;o.instance_operation_uid::text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"instance_uid"</w:t>
      </w:r>
      <w:r>
        <w:rPr>
          <w:rFonts w:ascii="Courier New" w:hAnsi="Courier New"/>
          <w:b w:val="0"/>
          <w:sz w:val="16"/>
        </w:rPr>
        <w:t xml:space="preserve">&gt;o.instance_uid::text </w:t>
      </w:r>
      <w:r>
        <w:rPr>
          <w:rFonts w:ascii="Courier New" w:hAnsi="Courier New"/>
          <w:b w:val="0"/>
          <w:color w:val="0D5C73"/>
          <w:sz w:val="16"/>
        </w:rPr>
        <w:t>as</w:t>
      </w:r>
      <w:r>
        <w:rPr>
          <w:rFonts w:ascii="Courier New" w:hAnsi="Courier New"/>
          <w:b w:val="0"/>
          <w:sz w:val="16"/>
        </w:rPr>
        <w:t xml:space="preserve"> instance_uid&lt;/m:field&gt;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"dt_created"</w:t>
      </w:r>
      <w:r>
        <w:rPr>
          <w:rFonts w:ascii="Courier New" w:hAnsi="Courier New"/>
          <w:b w:val="0"/>
          <w:sz w:val="16"/>
        </w:rPr>
        <w:t xml:space="preserve">&gt;to_char(o.dt_created,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"dt_updated"</w:t>
      </w:r>
      <w:r>
        <w:rPr>
          <w:rFonts w:ascii="Courier New" w:hAnsi="Courier New"/>
          <w:b w:val="0"/>
          <w:sz w:val="16"/>
        </w:rPr>
        <w:t xml:space="preserve">&gt;to_char(o.dt_created,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"Отправка"</w:t>
      </w:r>
      <w:r>
        <w:rPr>
          <w:rFonts w:ascii="Courier New" w:hAnsi="Courier New"/>
          <w:b w:val="0"/>
          <w:sz w:val="16"/>
        </w:rPr>
        <w:t xml:space="preserve">&gt;to_char(o.dt_submit,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dt_submit&lt;/m:field&gt;</w:t>
      </w:r>
      <w:r>
        <w:rPr>
          <w:rFonts w:ascii="Courier New" w:hAnsi="Courier New"/>
          <w:b w:val="0"/>
          <w:sz w:val="16"/>
        </w:rPr>
        <w:br/>
      </w:r>
      <w:r>
        <w:rPr>
          <w:rFonts w:ascii="Courier New" w:hAnsi="Courier New"/>
          <w:b w:val="0"/>
          <w:sz w:val="16"/>
        </w:rPr>
        <w:tab/>
        <w:tab/>
        <w:tab/>
        <w:tab/>
        <w:tab/>
        <w:t>&lt;m:field&gt;o.submit_result&lt;/m:field&gt;</w:t>
        <w:tab/>
        <w:tab/>
        <w:tab/>
        <w:tab/>
        <w:tab/>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"Начало"</w:t>
      </w:r>
      <w:r>
        <w:rPr>
          <w:rFonts w:ascii="Courier New" w:hAnsi="Courier New"/>
          <w:b w:val="0"/>
          <w:sz w:val="16"/>
        </w:rPr>
        <w:t xml:space="preserve">&gt;to_char(o.dt_start,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dt_start&lt;/m:field&gt;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"Завершение"</w:t>
      </w:r>
      <w:r>
        <w:rPr>
          <w:rFonts w:ascii="Courier New" w:hAnsi="Courier New"/>
          <w:b w:val="0"/>
          <w:sz w:val="16"/>
        </w:rPr>
        <w:t xml:space="preserve">&gt;to_char(o.dt_finish,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dt_finish&lt;/m:field&gt;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"Длит. сек"</w:t>
      </w:r>
      <w:r>
        <w:rPr>
          <w:rFonts w:ascii="Courier New" w:hAnsi="Courier New"/>
          <w:b w:val="0"/>
          <w:sz w:val="16"/>
        </w:rPr>
        <w:t>&gt;extract(</w:t>
      </w:r>
      <w:r>
        <w:rPr>
          <w:rFonts w:ascii="Courier New" w:hAnsi="Courier New"/>
          <w:b w:val="0"/>
          <w:color w:val="1E7E34"/>
          <w:sz w:val="16"/>
        </w:rPr>
        <w:t>'epoch'</w:t>
      </w:r>
      <w:r>
        <w:rPr>
          <w:rFonts w:ascii="Courier New" w:hAnsi="Courier New"/>
          <w:b w:val="0"/>
          <w:sz w:val="16"/>
        </w:rPr>
        <w:t xml:space="preserve"> </w:t>
      </w:r>
      <w:r>
        <w:rPr>
          <w:rFonts w:ascii="Courier New" w:hAnsi="Courier New"/>
          <w:b w:val="0"/>
          <w:color w:val="0D5C73"/>
          <w:sz w:val="16"/>
        </w:rPr>
        <w:t>from</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 xml:space="preserve">(o.dt_finish,CURRENT_TIMESTAMP)- o.dt_start) </w:t>
      </w:r>
      <w:r>
        <w:rPr>
          <w:rFonts w:ascii="Courier New" w:hAnsi="Courier New"/>
          <w:b w:val="0"/>
          <w:color w:val="0D5C73"/>
          <w:sz w:val="16"/>
        </w:rPr>
        <w:t>as</w:t>
      </w:r>
      <w:r>
        <w:rPr>
          <w:rFonts w:ascii="Courier New" w:hAnsi="Courier New"/>
          <w:b w:val="0"/>
          <w:sz w:val="16"/>
        </w:rPr>
        <w:t xml:space="preserve"> duration&lt;/m:field&gt;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"Успешно"</w:t>
      </w:r>
      <w:r>
        <w:rPr>
          <w:rFonts w:ascii="Courier New" w:hAnsi="Courier New"/>
          <w:b w:val="0"/>
          <w:sz w:val="16"/>
        </w:rPr>
        <w:t>&gt;o.is_successful&lt;/m:field&gt;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"Экземпляр"</w:t>
      </w:r>
      <w:r>
        <w:rPr>
          <w:rFonts w:ascii="Courier New" w:hAnsi="Courier New"/>
          <w:b w:val="0"/>
          <w:sz w:val="16"/>
        </w:rPr>
        <w:t>&gt;e.display_name&lt;/m:field&gt;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"service_id"</w:t>
      </w:r>
      <w:r>
        <w:rPr>
          <w:rFonts w:ascii="Courier New" w:hAnsi="Courier New"/>
          <w:b w:val="0"/>
          <w:sz w:val="16"/>
        </w:rPr>
        <w:t>&gt;e.service_id&lt;/m:field&gt;</w:t>
      </w:r>
      <w:r>
        <w:rPr>
          <w:rFonts w:ascii="Courier New" w:hAnsi="Courier New"/>
          <w:b w:val="0"/>
          <w:sz w:val="16"/>
        </w:rPr>
        <w:br/>
      </w:r>
      <w:r>
        <w:rPr>
          <w:rFonts w:ascii="Courier New" w:hAnsi="Courier New"/>
          <w:b w:val="0"/>
          <w:sz w:val="16"/>
        </w:rPr>
        <w:tab/>
        <w:tab/>
        <w:tab/>
        <w:tab/>
        <w:tab/>
        <w:t>&lt;m:field title=</w:t>
      </w:r>
      <w:r>
        <w:rPr>
          <w:rFonts w:ascii="Courier New" w:hAnsi="Courier New"/>
          <w:b w:val="0"/>
          <w:color w:val="1E7E34"/>
          <w:sz w:val="16"/>
        </w:rPr>
        <w:t>"Услуга"</w:t>
      </w:r>
      <w:r>
        <w:rPr>
          <w:rFonts w:ascii="Courier New" w:hAnsi="Courier New"/>
          <w:b w:val="0"/>
          <w:sz w:val="16"/>
        </w:rPr>
        <w:t>&gt;v.svc&lt;/m:field&gt;</w:t>
        <w:tab/>
        <w:tab/>
      </w:r>
      <w:r>
        <w:rPr>
          <w:rFonts w:ascii="Courier New" w:hAnsi="Courier New"/>
          <w:b w:val="0"/>
          <w:sz w:val="16"/>
        </w:rPr>
        <w:br/>
      </w:r>
      <w:r>
        <w:rPr>
          <w:rFonts w:ascii="Courier New" w:hAnsi="Courier New"/>
          <w:b w:val="0"/>
          <w:sz w:val="16"/>
        </w:rPr>
        <w:tab/>
        <w:tab/>
        <w:tab/>
        <w:tab/>
        <w:tab/>
        <w:t>&lt;m:field&gt;o.error_log&lt;/m:field&gt;</w:t>
      </w:r>
      <w:r>
        <w:rPr>
          <w:rFonts w:ascii="Courier New" w:hAnsi="Courier New"/>
          <w:b w:val="0"/>
          <w:sz w:val="16"/>
        </w:rPr>
        <w:br/>
      </w:r>
      <w:r>
        <w:rPr>
          <w:rFonts w:ascii="Courier New" w:hAnsi="Courier New"/>
          <w:b w:val="0"/>
          <w:sz w:val="16"/>
        </w:rPr>
        <w:tab/>
        <w:tab/>
        <w:tab/>
        <w:tab/>
        <w:tab/>
        <w:t>&lt;m:field&gt;o.note&lt;/m:field&gt;</w:t>
      </w:r>
      <w:r>
        <w:rPr>
          <w:rFonts w:ascii="Courier New" w:hAnsi="Courier New"/>
          <w:b w:val="0"/>
          <w:sz w:val="16"/>
        </w:rPr>
        <w:br/>
      </w:r>
      <w:r>
        <w:rPr>
          <w:rFonts w:ascii="Courier New" w:hAnsi="Courier New"/>
          <w:b w:val="0"/>
          <w:sz w:val="16"/>
        </w:rPr>
        <w:tab/>
        <w:tab/>
        <w:tab/>
        <w:tab/>
        <w:tab/>
        <w:t>&lt;m:field&gt;i.specification_item_id&lt;/m:field&gt;</w:t>
        <w:tab/>
      </w:r>
      <w:r>
        <w:rPr>
          <w:rFonts w:ascii="Courier New" w:hAnsi="Courier New"/>
          <w:b w:val="0"/>
          <w:sz w:val="16"/>
        </w:rPr>
        <w:br/>
      </w:r>
      <w:r>
        <w:rPr>
          <w:rFonts w:ascii="Courier New" w:hAnsi="Courier New"/>
          <w:b w:val="0"/>
          <w:sz w:val="16"/>
        </w:rPr>
        <w:tab/>
        <w:tab/>
        <w:tab/>
        <w:tab/>
        <w:tab/>
        <w:t>&lt;m:field&gt;s.specification_id&lt;/m:field&gt;</w:t>
      </w:r>
      <w:r>
        <w:rPr>
          <w:rFonts w:ascii="Courier New" w:hAnsi="Courier New"/>
          <w:b w:val="0"/>
          <w:sz w:val="16"/>
        </w:rPr>
        <w:br/>
      </w:r>
      <w:r>
        <w:rPr>
          <w:rFonts w:ascii="Courier New" w:hAnsi="Courier New"/>
          <w:b w:val="0"/>
          <w:sz w:val="16"/>
        </w:rPr>
        <w:tab/>
        <w:tab/>
        <w:tab/>
        <w:tab/>
        <w:tab/>
        <w:t>&lt;m:field&gt;d.contract_id&lt;/m:field&gt;</w:t>
        <w:tab/>
        <w:tab/>
      </w:r>
      <w:r>
        <w:rPr>
          <w:rFonts w:ascii="Courier New" w:hAnsi="Courier New"/>
          <w:b w:val="0"/>
          <w:sz w:val="16"/>
        </w:rPr>
        <w:br/>
      </w:r>
      <w:r>
        <w:rPr>
          <w:rFonts w:ascii="Courier New" w:hAnsi="Courier New"/>
          <w:b w:val="0"/>
          <w:sz w:val="16"/>
        </w:rPr>
        <w:tab/>
        <w:tab/>
        <w:tab/>
        <w:tab/>
        <w:tab/>
        <w:t>&lt;m:field&gt;o.creator_id&lt;/m:field&gt;</w:t>
        <w:tab/>
        <w:tab/>
        <w:tab/>
        <w:tab/>
      </w:r>
      <w:r>
        <w:rPr>
          <w:rFonts w:ascii="Courier New" w:hAnsi="Courier New"/>
          <w:b w:val="0"/>
          <w:sz w:val="16"/>
        </w:rPr>
        <w:br/>
      </w:r>
      <w:r>
        <w:rPr>
          <w:rFonts w:ascii="Courier New" w:hAnsi="Courier New"/>
          <w:b w:val="0"/>
          <w:sz w:val="16"/>
        </w:rPr>
        <w:tab/>
        <w:tab/>
        <w:tab/>
        <w:tab/>
        <w:tab/>
        <w:t>&lt;m:field&gt;o.updater_id&lt;/m:field&gt;</w:t>
        <w:tab/>
        <w:tab/>
        <w:tab/>
        <w:tab/>
      </w:r>
      <w:r>
        <w:rPr>
          <w:rFonts w:ascii="Courier New" w:hAnsi="Courier New"/>
          <w:b w:val="0"/>
          <w:sz w:val="16"/>
        </w:rPr>
        <w:br/>
      </w:r>
      <w:r>
        <w:rPr>
          <w:rFonts w:ascii="Courier New" w:hAnsi="Courier New"/>
          <w:b w:val="0"/>
          <w:sz w:val="16"/>
        </w:rPr>
        <w:tab/>
        <w:tab/>
        <w:tab/>
        <w:tab/>
        <w:tab/>
        <w:t xml:space="preserve">&lt;m:field&gt;c.login </w:t>
      </w:r>
      <w:r>
        <w:rPr>
          <w:rFonts w:ascii="Courier New" w:hAnsi="Courier New"/>
          <w:b w:val="0"/>
          <w:color w:val="0D5C73"/>
          <w:sz w:val="16"/>
        </w:rPr>
        <w:t>as</w:t>
      </w:r>
      <w:r>
        <w:rPr>
          <w:rFonts w:ascii="Courier New" w:hAnsi="Courier New"/>
          <w:b w:val="0"/>
          <w:sz w:val="16"/>
        </w:rPr>
        <w:t xml:space="preserve"> creator_login&lt;/m:field&gt;</w:t>
        <w:tab/>
        <w:tab/>
      </w:r>
      <w:r>
        <w:rPr>
          <w:rFonts w:ascii="Courier New" w:hAnsi="Courier New"/>
          <w:b w:val="0"/>
          <w:sz w:val="16"/>
        </w:rPr>
        <w:br/>
      </w:r>
      <w:r>
        <w:rPr>
          <w:rFonts w:ascii="Courier New" w:hAnsi="Courier New"/>
          <w:b w:val="0"/>
          <w:sz w:val="16"/>
        </w:rPr>
        <w:tab/>
        <w:tab/>
        <w:tab/>
        <w:tab/>
        <w:tab/>
        <w:t xml:space="preserve">&lt;m:field&gt;c.email </w:t>
      </w:r>
      <w:r>
        <w:rPr>
          <w:rFonts w:ascii="Courier New" w:hAnsi="Courier New"/>
          <w:b w:val="0"/>
          <w:color w:val="0D5C73"/>
          <w:sz w:val="16"/>
        </w:rPr>
        <w:t>as</w:t>
      </w:r>
      <w:r>
        <w:rPr>
          <w:rFonts w:ascii="Courier New" w:hAnsi="Courier New"/>
          <w:b w:val="0"/>
          <w:sz w:val="16"/>
        </w:rPr>
        <w:t xml:space="preserve"> creator_email&lt;/m:field&gt;</w:t>
        <w:tab/>
        <w:tab/>
        <w:tab/>
        <w:tab/>
        <w:tab/>
      </w:r>
      <w:r>
        <w:rPr>
          <w:rFonts w:ascii="Courier New" w:hAnsi="Courier New"/>
          <w:b w:val="0"/>
          <w:sz w:val="16"/>
        </w:rPr>
        <w:br/>
      </w:r>
      <w:r>
        <w:rPr>
          <w:rFonts w:ascii="Courier New" w:hAnsi="Courier New"/>
          <w:b w:val="0"/>
          <w:sz w:val="16"/>
        </w:rPr>
        <w:tab/>
        <w:tab/>
        <w:tab/>
        <w:tab/>
        <w:tab/>
        <w:t xml:space="preserve">&lt;m:field&gt;c.shortname </w:t>
      </w:r>
      <w:r>
        <w:rPr>
          <w:rFonts w:ascii="Courier New" w:hAnsi="Courier New"/>
          <w:b w:val="0"/>
          <w:color w:val="0D5C73"/>
          <w:sz w:val="16"/>
        </w:rPr>
        <w:t>as</w:t>
      </w:r>
      <w:r>
        <w:rPr>
          <w:rFonts w:ascii="Courier New" w:hAnsi="Courier New"/>
          <w:b w:val="0"/>
          <w:sz w:val="16"/>
        </w:rPr>
        <w:t xml:space="preserve"> creator_shortname&lt;/m:field&gt;</w:t>
        <w:tab/>
        <w:tab/>
        <w:tab/>
        <w:tab/>
        <w:tab/>
      </w:r>
      <w:r>
        <w:rPr>
          <w:rFonts w:ascii="Courier New" w:hAnsi="Courier New"/>
          <w:b w:val="0"/>
          <w:sz w:val="16"/>
        </w:rPr>
        <w:br/>
      </w:r>
      <w:r>
        <w:rPr>
          <w:rFonts w:ascii="Courier New" w:hAnsi="Courier New"/>
          <w:b w:val="0"/>
          <w:sz w:val="16"/>
        </w:rPr>
        <w:tab/>
        <w:tab/>
        <w:tab/>
        <w:tab/>
        <w:tab/>
        <w:t xml:space="preserve">&lt;m:field&gt;u.login </w:t>
      </w:r>
      <w:r>
        <w:rPr>
          <w:rFonts w:ascii="Courier New" w:hAnsi="Courier New"/>
          <w:b w:val="0"/>
          <w:color w:val="0D5C73"/>
          <w:sz w:val="16"/>
        </w:rPr>
        <w:t>as</w:t>
      </w:r>
      <w:r>
        <w:rPr>
          <w:rFonts w:ascii="Courier New" w:hAnsi="Courier New"/>
          <w:b w:val="0"/>
          <w:sz w:val="16"/>
        </w:rPr>
        <w:t xml:space="preserve"> updater_login&lt;/m:field&gt;</w:t>
        <w:tab/>
        <w:tab/>
      </w:r>
      <w:r>
        <w:rPr>
          <w:rFonts w:ascii="Courier New" w:hAnsi="Courier New"/>
          <w:b w:val="0"/>
          <w:sz w:val="16"/>
        </w:rPr>
        <w:br/>
      </w:r>
      <w:r>
        <w:rPr>
          <w:rFonts w:ascii="Courier New" w:hAnsi="Courier New"/>
          <w:b w:val="0"/>
          <w:sz w:val="16"/>
        </w:rPr>
        <w:tab/>
        <w:tab/>
        <w:tab/>
        <w:tab/>
        <w:tab/>
        <w:t xml:space="preserve">&lt;m:field&gt;u.email </w:t>
      </w:r>
      <w:r>
        <w:rPr>
          <w:rFonts w:ascii="Courier New" w:hAnsi="Courier New"/>
          <w:b w:val="0"/>
          <w:color w:val="0D5C73"/>
          <w:sz w:val="16"/>
        </w:rPr>
        <w:t>as</w:t>
      </w:r>
      <w:r>
        <w:rPr>
          <w:rFonts w:ascii="Courier New" w:hAnsi="Courier New"/>
          <w:b w:val="0"/>
          <w:sz w:val="16"/>
        </w:rPr>
        <w:t xml:space="preserve"> updater_email&lt;/m:field&gt;</w:t>
        <w:tab/>
      </w:r>
      <w:r>
        <w:rPr>
          <w:rFonts w:ascii="Courier New" w:hAnsi="Courier New"/>
          <w:b w:val="0"/>
          <w:sz w:val="16"/>
        </w:rPr>
        <w:br/>
      </w:r>
      <w:r>
        <w:rPr>
          <w:rFonts w:ascii="Courier New" w:hAnsi="Courier New"/>
          <w:b w:val="0"/>
          <w:sz w:val="16"/>
        </w:rPr>
        <w:tab/>
        <w:tab/>
        <w:tab/>
        <w:tab/>
        <w:tab/>
        <w:t xml:space="preserve">&lt;m:field&gt;u.shortname </w:t>
      </w:r>
      <w:r>
        <w:rPr>
          <w:rFonts w:ascii="Courier New" w:hAnsi="Courier New"/>
          <w:b w:val="0"/>
          <w:color w:val="0D5C73"/>
          <w:sz w:val="16"/>
        </w:rPr>
        <w:t>as</w:t>
      </w:r>
      <w:r>
        <w:rPr>
          <w:rFonts w:ascii="Courier New" w:hAnsi="Courier New"/>
          <w:b w:val="0"/>
          <w:sz w:val="16"/>
        </w:rPr>
        <w:t xml:space="preserve"> updater_shortname&lt;/m:field&gt;</w:t>
        <w:tab/>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&lt;cfsavecontent</w:t>
      </w:r>
      <w:r>
        <w:rPr>
          <w:rFonts w:ascii="Courier New" w:hAnsi="Courier New"/>
          <w:b w:val="0"/>
          <w:sz w:val="16"/>
        </w:rPr>
        <w:t xml:space="preserve"> variable=</w:t>
      </w:r>
      <w:r>
        <w:rPr>
          <w:rFonts w:ascii="Courier New" w:hAnsi="Courier New"/>
          <w:b w:val="0"/>
          <w:color w:val="1E7E34"/>
          <w:sz w:val="16"/>
        </w:rPr>
        <w:t>"local.fromClause"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(o.instance_uid=e.instance_uid)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(i.specification_id=s.specification_id)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contract d </w:t>
      </w:r>
      <w:r>
        <w:rPr>
          <w:rFonts w:ascii="Courier New" w:hAnsi="Courier New"/>
          <w:b w:val="0"/>
          <w:color w:val="0D5C73"/>
          <w:sz w:val="16"/>
        </w:rPr>
        <w:t>on</w:t>
      </w:r>
      <w:r>
        <w:rPr>
          <w:rFonts w:ascii="Courier New" w:hAnsi="Courier New"/>
          <w:b w:val="0"/>
          <w:sz w:val="16"/>
        </w:rPr>
        <w:t xml:space="preserve"> (s.contract_id=d.contract_id)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 v </w:t>
      </w:r>
      <w:r>
        <w:rPr>
          <w:rFonts w:ascii="Courier New" w:hAnsi="Courier New"/>
          <w:b w:val="0"/>
          <w:color w:val="0D5C73"/>
          <w:sz w:val="16"/>
        </w:rPr>
        <w:t>on</w:t>
      </w:r>
      <w:r>
        <w:rPr>
          <w:rFonts w:ascii="Courier New" w:hAnsi="Courier New"/>
          <w:b w:val="0"/>
          <w:sz w:val="16"/>
        </w:rPr>
        <w:t xml:space="preserve"> (e.service_id=v.svc_id)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c </w:t>
      </w:r>
      <w:r>
        <w:rPr>
          <w:rFonts w:ascii="Courier New" w:hAnsi="Courier New"/>
          <w:b w:val="0"/>
          <w:color w:val="0D5C73"/>
          <w:sz w:val="16"/>
        </w:rPr>
        <w:t>on</w:t>
      </w:r>
      <w:r>
        <w:rPr>
          <w:rFonts w:ascii="Courier New" w:hAnsi="Courier New"/>
          <w:b w:val="0"/>
          <w:sz w:val="16"/>
        </w:rPr>
        <w:t xml:space="preserve"> (e.creator_id=c.usr_id)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(e.updater_id=u.usr_id)</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&lt;/cfsavecontent</w:t>
      </w:r>
      <w:r>
        <w:rPr>
          <w:rFonts w:ascii="Courier New" w:hAnsi="Courier New"/>
          <w:b w:val="0"/>
          <w:sz w:val="16"/>
        </w:rPr>
        <w:t>&gt;</w:t>
      </w:r>
      <w:r>
        <w:rPr>
          <w:rFonts w:ascii="Courier New" w:hAnsi="Courier New"/>
          <w:b w:val="0"/>
          <w:color w:val="6F3178"/>
          <w:sz w:val="16"/>
        </w:rPr>
        <w:t>#local.fromClause#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ab/>
        <w:t>&lt;m:filter_build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&lt;m:order_build sortCollection=</w:t>
      </w:r>
      <w:r>
        <w:rPr>
          <w:rFonts w:ascii="Courier New" w:hAnsi="Courier New"/>
          <w:b w:val="0"/>
          <w:color w:val="6F3178"/>
          <w:sz w:val="16"/>
        </w:rPr>
        <w:t>#this.helper.parseNumericOrder(local.titleMap, arguments.orderBy)#</w:t>
      </w:r>
      <w:r>
        <w:rPr>
          <w:rFonts w:ascii="Courier New" w:hAnsi="Courier New"/>
          <w:b w:val="0"/>
          <w:sz w:val="16"/>
        </w:rPr>
        <w:t xml:space="preserve"> fieldCount=0/&gt;&lt;!---no sort length </w:t>
      </w:r>
      <w:r>
        <w:rPr>
          <w:rFonts w:ascii="Courier New" w:hAnsi="Courier New"/>
          <w:b w:val="0"/>
          <w:color w:val="0D5C73"/>
          <w:sz w:val="16"/>
        </w:rPr>
        <w:t>limit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arguments.pageSize GT 0&gt;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#arguments.pageSize#</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offset</w:t>
      </w:r>
      <w:r>
        <w:rPr>
          <w:rFonts w:ascii="Courier New" w:hAnsi="Courier New"/>
          <w:b w:val="0"/>
          <w:sz w:val="16"/>
        </w:rPr>
        <w:t xml:space="preserve"> </w:t>
      </w:r>
      <w:r>
        <w:rPr>
          <w:rFonts w:ascii="Courier New" w:hAnsi="Courier New"/>
          <w:b w:val="0"/>
          <w:color w:val="6F3178"/>
          <w:sz w:val="16"/>
        </w:rPr>
        <w:t>#arguments.pageSize*(arguments.page-1)#</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6F3178"/>
          <w:sz w:val="16"/>
        </w:rPr>
        <w:t>#local.fromClause#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6F3178"/>
          <w:sz w:val="16"/>
        </w:rPr>
        <w:t>#local.fromClause#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s.specification_id=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#local.qCnt.cnt#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"Создание новой операции. Отдельно загружаются CFS параметры, генерируются RFS параметры. Запускается операция отдельным вызовом. До запуска CFS параметры могут корректироваться (а надо?). Запущенная операция вместе с параметрами навсегда становится Read Only (при желании можем реализовать ее клонирование). Можем реализовать корректировку параметров, но непонятно, зачем. Когда мы конфигурируем инстанс, на самом деле мы задаем CFS параметры операции create. Можно править параметры, а можно пересоздать операцию с новыми параметрами. Предусмотреть удаление (метод DELETE) незапущенной операции?"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"operation"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decsiption: operation name, e.g. create"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"note"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"type:string decsiption: user notes"</w:t>
      </w:r>
      <w:r>
        <w:rPr>
          <w:rFonts w:ascii="Courier New" w:hAnsi="Courier New"/>
          <w:b w:val="0"/>
          <w:sz w:val="16"/>
        </w:rPr>
        <w:t>/&gt;</w:t>
      </w:r>
      <w:r>
        <w:rPr>
          <w:rFonts w:ascii="Courier New" w:hAnsi="Courier New"/>
          <w:b w:val="0"/>
          <w:sz w:val="16"/>
        </w:rPr>
        <w:br/>
      </w:r>
      <w:r>
        <w:rPr>
          <w:rFonts w:ascii="Courier New" w:hAnsi="Courier New"/>
          <w:b w:val="0"/>
          <w:sz w:val="16"/>
        </w:rPr>
        <w:tab/>
        <w:tab/>
        <w:t>&lt;!--- *** ---&gt;</w:t>
      </w:r>
      <w:r>
        <w:rPr>
          <w:rFonts w:ascii="Courier New" w:hAnsi="Courier New"/>
          <w:b w:val="0"/>
          <w:sz w:val="16"/>
        </w:rPr>
        <w:br/>
      </w:r>
      <w:r>
        <w:rPr>
          <w:rFonts w:ascii="Courier New" w:hAnsi="Courier New"/>
          <w:b w:val="0"/>
          <w:sz w:val="16"/>
        </w:rPr>
        <w:tab/>
        <w:tab/>
        <w:t>&lt;!--- *** полноценная валидация операции предполагает проверку, что операция поддерживается для данного сервиса и текущего состояния инстанса. Можно представить себе зависимость этого от параметров, но хотелось бы избежать такого усложнения ---&gt;</w:t>
      </w:r>
      <w:r>
        <w:rPr>
          <w:rFonts w:ascii="Courier New" w:hAnsi="Courier New"/>
          <w:b w:val="0"/>
          <w:sz w:val="16"/>
        </w:rPr>
        <w:br/>
      </w:r>
      <w:r>
        <w:rPr>
          <w:rFonts w:ascii="Courier New" w:hAnsi="Courier New"/>
          <w:b w:val="0"/>
          <w:sz w:val="16"/>
        </w:rPr>
        <w:tab/>
        <w:tab/>
        <w:t xml:space="preserve">&lt;!--- Можно отметить, что, например, допустимость операции </w:t>
      </w:r>
      <w:r>
        <w:rPr>
          <w:rFonts w:ascii="Courier New" w:hAnsi="Courier New"/>
          <w:b w:val="0"/>
          <w:color w:val="0D5C73"/>
          <w:sz w:val="16"/>
        </w:rPr>
        <w:t>delete</w:t>
      </w:r>
      <w:r>
        <w:rPr>
          <w:rFonts w:ascii="Courier New" w:hAnsi="Courier New"/>
          <w:b w:val="0"/>
          <w:sz w:val="16"/>
        </w:rPr>
        <w:t xml:space="preserve"> зависит от контекста - сколько времени сервис остановлен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 so</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so.svc_id=s.svc_id</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(s.svc_id=e.service_id)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so.operation=</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local.qCheckOperation.cnt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"Operation unsupported for this service/instance"</w:t>
      </w:r>
      <w:r>
        <w:rPr>
          <w:rFonts w:ascii="Courier New" w:hAnsi="Courier New"/>
          <w:b w:val="0"/>
          <w:sz w:val="16"/>
        </w:rPr>
        <w:t xml:space="preserve"> detail=</w:t>
      </w:r>
      <w:r>
        <w:rPr>
          <w:rFonts w:ascii="Courier New" w:hAnsi="Courier New"/>
          <w:b w:val="0"/>
          <w:color w:val="1E7E34"/>
          <w:sz w:val="16"/>
        </w:rPr>
        <w:t>"#arguments.operation#"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 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tab/>
        <w:t>&lt;!--- *** вместо выбрасывания исключения мы сразу прерываем выполнение метода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"Instance not accessible"</w:t>
      </w:r>
      <w:r>
        <w:rPr>
          <w:rFonts w:ascii="Courier New" w:hAnsi="Courier New"/>
          <w:b w:val="0"/>
          <w:sz w:val="16"/>
        </w:rPr>
        <w:t xml:space="preserve">, </w:t>
      </w:r>
      <w:r>
        <w:rPr>
          <w:rFonts w:ascii="Courier New" w:hAnsi="Courier New"/>
          <w:b w:val="0"/>
          <w:color w:val="1E7E34"/>
          <w:sz w:val="16"/>
        </w:rPr>
        <w:t>"Instance is not accessible to the current user (at least does not belong to the default specification)"</w:t>
      </w:r>
      <w:r>
        <w:rPr>
          <w:rFonts w:ascii="Courier New" w:hAnsi="Courier New"/>
          <w:b w:val="0"/>
          <w:sz w:val="16"/>
        </w:rPr>
        <w:t>)).withStatus(403)/&gt;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&lt;!--- *** Добавить проверку разрешенных переходов, например, create нельзя сделать на развернутом экземпляре</w:t>
      </w:r>
      <w:r>
        <w:rPr>
          <w:rFonts w:ascii="Courier New" w:hAnsi="Courier New"/>
          <w:b w:val="0"/>
          <w:sz w:val="16"/>
        </w:rPr>
        <w:br/>
      </w:r>
      <w:r>
        <w:rPr>
          <w:rFonts w:ascii="Courier New" w:hAnsi="Courier New"/>
          <w:b w:val="0"/>
          <w:sz w:val="16"/>
        </w:rPr>
        <w:tab/>
        <w:tab/>
        <w:tab/>
        <w:t>*** Вероятно, допустимые переходы нужно либо специфицировать в документации, либо явно опубликовать (инстанс может публиковать список допустимых операций)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local.instanceOperationUid=</w:t>
      </w:r>
      <w:r>
        <w:rPr>
          <w:rFonts w:ascii="Courier New" w:hAnsi="Courier New"/>
          <w:b w:val="0"/>
          <w:color w:val="6F3178"/>
          <w:sz w:val="16"/>
        </w:rPr>
        <w:t>#createGUID()#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"local.qSave"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w:t>
      </w:r>
      <w:r>
        <w:rPr>
          <w:rFonts w:ascii="Courier New" w:hAnsi="Courier New"/>
          <w:b w:val="0"/>
          <w:sz w:val="16"/>
        </w:rPr>
        <w:br/>
      </w:r>
      <w:r>
        <w:rPr>
          <w:rFonts w:ascii="Courier New" w:hAnsi="Courier New"/>
          <w:b w:val="0"/>
          <w:sz w:val="16"/>
        </w:rPr>
        <w:tab/>
        <w:tab/>
        <w:tab/>
        <w:tab/>
        <w:t xml:space="preserve">(instance_uid, instance_operation_uid, operation, note, dt_created, creator_id, dt_updated, updater_id) </w:t>
      </w:r>
      <w:r>
        <w:rPr>
          <w:rFonts w:ascii="Courier New" w:hAnsi="Courier New"/>
          <w:b w:val="0"/>
          <w:sz w:val="16"/>
        </w:rPr>
        <w:br/>
      </w:r>
      <w:r>
        <w:rPr>
          <w:rFonts w:ascii="Courier New" w:hAnsi="Courier New"/>
          <w:b w:val="0"/>
          <w:sz w:val="16"/>
        </w:rPr>
        <w:tab/>
        <w:tab/>
        <w:tab/>
        <w:tab/>
        <w:t xml:space="preserve">values </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"#local.instanceOperationUid#"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"#arguments.operation#"</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"#htmlEditFormat(arguments.note)#"</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1E7E34"/>
          <w:sz w:val="16"/>
        </w:rPr>
        <w:t>"#Now()#"</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"#arguments.usrId#"</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 </w:t>
      </w:r>
      <w:r>
        <w:rPr>
          <w:rFonts w:ascii="Courier New" w:hAnsi="Courier New"/>
          <w:b w:val="0"/>
          <w:color w:val="1E7E34"/>
          <w:sz w:val="16"/>
        </w:rPr>
        <w:t>"Internal Error"</w:t>
      </w:r>
      <w:r>
        <w:rPr>
          <w:rFonts w:ascii="Courier New" w:hAnsi="Courier New"/>
          <w:b w:val="0"/>
          <w:sz w:val="16"/>
        </w:rPr>
        <w:t>)).withStatus(500)/&gt;&lt;!--- это не нужно показывать в продуктиве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t>
      </w:r>
      <w:r>
        <w:rPr>
          <w:rFonts w:ascii="Courier New" w:hAnsi="Courier New"/>
          <w:b w:val="0"/>
          <w:sz w:val="16"/>
        </w:rPr>
        <w:br/>
      </w:r>
      <w:r>
        <w:rPr>
          <w:rFonts w:ascii="Courier New" w:hAnsi="Courier New"/>
          <w:b w:val="0"/>
          <w:sz w:val="16"/>
        </w:rPr>
        <w:tab/>
        <w:tab/>
        <w:tab/>
        <w:t xml:space="preserve">.withHeaders({location: </w:t>
      </w:r>
      <w:r>
        <w:rPr>
          <w:rFonts w:ascii="Courier New" w:hAnsi="Courier New"/>
          <w:b w:val="0"/>
          <w:color w:val="1E7E34"/>
          <w:sz w:val="16"/>
        </w:rPr>
        <w:t>"./#local.instanceOperationUid#"</w:t>
      </w:r>
      <w:r>
        <w:rPr>
          <w:rFonts w:ascii="Courier New" w:hAnsi="Courier New"/>
          <w:b w:val="0"/>
          <w:sz w:val="16"/>
        </w:rPr>
        <w:t>})</w:t>
      </w:r>
      <w:r>
        <w:rPr>
          <w:rFonts w:ascii="Courier New" w:hAnsi="Courier New"/>
          <w:b w:val="0"/>
          <w:sz w:val="16"/>
        </w:rPr>
        <w:br/>
      </w:r>
      <w:r>
        <w:rPr>
          <w:rFonts w:ascii="Courier New" w:hAnsi="Courier New"/>
          <w:b w:val="0"/>
          <w:sz w:val="16"/>
        </w:rPr>
        <w:tab/>
        <w:tab/>
        <w:tab/>
        <w:t xml:space="preserve">.withStatus(201, </w:t>
      </w:r>
      <w:r>
        <w:rPr>
          <w:rFonts w:ascii="Courier New" w:hAnsi="Courier New"/>
          <w:b w:val="0"/>
          <w:color w:val="1E7E34"/>
          <w:sz w:val="16"/>
        </w:rPr>
        <w:t>"Created"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t xml:space="preserve">&lt;!--- *** </w:t>
      </w:r>
      <w:r>
        <w:rPr>
          <w:rFonts w:ascii="Courier New" w:hAnsi="Courier New"/>
          <w:b w:val="0"/>
          <w:color w:val="0D5C73"/>
          <w:sz w:val="16"/>
        </w:rPr>
        <w:t>NOT</w:t>
      </w:r>
      <w:r>
        <w:rPr>
          <w:rFonts w:ascii="Courier New" w:hAnsi="Courier New"/>
          <w:b w:val="0"/>
          <w:sz w:val="16"/>
        </w:rPr>
        <w:t xml:space="preserve"> USED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"checkResourceRealmId"</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 xml:space="preserve"> hint=</w:t>
      </w:r>
      <w:r>
        <w:rPr>
          <w:rFonts w:ascii="Courier New" w:hAnsi="Courier New"/>
          <w:b w:val="0"/>
          <w:color w:val="1E7E34"/>
          <w:sz w:val="16"/>
        </w:rPr>
        <w:t>"deprecated"</w:t>
      </w:r>
      <w:r>
        <w:rPr>
          <w:rFonts w:ascii="Courier New" w:hAnsi="Courier New"/>
          <w:b w:val="0"/>
          <w:sz w:val="16"/>
        </w:rPr>
        <w:t>&gt;</w:t>
      </w:r>
      <w:r>
        <w:rPr>
          <w:rFonts w:ascii="Courier New" w:hAnsi="Courier New"/>
          <w:b w:val="0"/>
          <w:sz w:val="16"/>
        </w:rPr>
        <w:br/>
      </w:r>
      <w:r>
        <w:rPr>
          <w:rFonts w:ascii="Courier New" w:hAnsi="Courier New"/>
          <w:b w:val="0"/>
          <w:sz w:val="16"/>
        </w:rPr>
        <w:tab/>
        <w:t>&lt;!--- В данном случае мы проверяем соответствие платформы сервису, а не операции, поэтому вопрос, нужен ли для данной операции параметр resourceRealm, надо решать вне этой функции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"resourceRealmId"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 required=true/&gt;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 xml:space="preserve"> required=true/&gt;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resourceRealmId GT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"Resource realm undefined"</w:t>
      </w:r>
      <w:r>
        <w:rPr>
          <w:rFonts w:ascii="Courier New" w:hAnsi="Courier New"/>
          <w:b w:val="0"/>
          <w:sz w:val="16"/>
        </w:rPr>
        <w:t xml:space="preserve"> detail=</w:t>
      </w:r>
      <w:r>
        <w:rPr>
          <w:rFonts w:ascii="Courier New" w:hAnsi="Courier New"/>
          <w:b w:val="0"/>
          <w:color w:val="1E7E34"/>
          <w:sz w:val="16"/>
        </w:rPr>
        <w:t>"Не выбрана ресурсная платформа"</w:t>
      </w:r>
      <w:r>
        <w:rPr>
          <w:rFonts w:ascii="Courier New" w:hAnsi="Courier New"/>
          <w:b w:val="0"/>
          <w:sz w:val="16"/>
        </w:rPr>
        <w:t>/&gt;&lt;!--- *** для многих операций она и не нужна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"local.qContract"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 e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(si.specification_id=s.specification_id)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"local.qCheckResourceRealmType"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resource_realm_type t </w:t>
      </w:r>
      <w:r>
        <w:rPr>
          <w:rFonts w:ascii="Courier New" w:hAnsi="Courier New"/>
          <w:b w:val="0"/>
          <w:color w:val="0D5C73"/>
          <w:sz w:val="16"/>
        </w:rPr>
        <w:t>on</w:t>
      </w:r>
      <w:r>
        <w:rPr>
          <w:rFonts w:ascii="Courier New" w:hAnsi="Courier New"/>
          <w:b w:val="0"/>
          <w:sz w:val="16"/>
        </w:rPr>
        <w:t xml:space="preserve"> (r.resource_realm_type_id=t.resource_realm_type_id)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(t.resource_realm_type_id=s.resource_realm_type_id)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(s.svc_id=e.service_id)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r.resource_realm_id=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#arguments.resourceRealmId#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#!isValid("integer",arguments.resourceRealmId)#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e.instance_uid=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arguments.instanceUid)#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local.qCheckResourceRealmType.recordCount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"Resource realm does not match service"</w:t>
      </w:r>
      <w:r>
        <w:rPr>
          <w:rFonts w:ascii="Courier New" w:hAnsi="Courier New"/>
          <w:b w:val="0"/>
          <w:sz w:val="16"/>
        </w:rPr>
        <w:t xml:space="preserve"> detail=</w:t>
      </w:r>
      <w:r>
        <w:rPr>
          <w:rFonts w:ascii="Courier New" w:hAnsi="Courier New"/>
          <w:b w:val="0"/>
          <w:color w:val="1E7E34"/>
          <w:sz w:val="16"/>
        </w:rPr>
        <w:t>"Ресурсная платформа не соответствует сервису"</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(r.resource_realm_id=a.resource_realm_id)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r.resource_realm_id=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#arguments.resourceRealmId#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#!isValid("integer",arguments.resourceRealmId)#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#local.qContract.contract_id#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a.contract_id=0)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local.qCheckResourceRealmAccess.recordCount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 xml:space="preserve"> message=</w:t>
      </w:r>
      <w:r>
        <w:rPr>
          <w:rFonts w:ascii="Courier New" w:hAnsi="Courier New"/>
          <w:b w:val="0"/>
          <w:color w:val="1E7E34"/>
          <w:sz w:val="16"/>
        </w:rPr>
        <w:t>"Access to the resource realm denied for current contract"</w:t>
      </w:r>
      <w:r>
        <w:rPr>
          <w:rFonts w:ascii="Courier New" w:hAnsi="Courier New"/>
          <w:b w:val="0"/>
          <w:sz w:val="16"/>
        </w:rPr>
        <w:t xml:space="preserve"> detail=</w:t>
      </w:r>
      <w:r>
        <w:rPr>
          <w:rFonts w:ascii="Courier New" w:hAnsi="Courier New"/>
          <w:b w:val="0"/>
          <w:color w:val="1E7E34"/>
          <w:sz w:val="16"/>
        </w:rPr>
        <w:t>"У текущего договора id=#local.qContract.contract_id# нет доступа к выбранной ресурсной платформе"</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 xml:space="preserve">&lt;!--- </w:t>
      </w:r>
      <w:r>
        <w:rPr>
          <w:rFonts w:ascii="Courier New" w:hAnsi="Courier New"/>
          <w:b w:val="0"/>
          <w:sz w:val="16"/>
        </w:rPr>
        <w:br/>
      </w:r>
      <w:r>
        <w:rPr>
          <w:rFonts w:ascii="Courier New" w:hAnsi="Courier New"/>
          <w:b w:val="0"/>
          <w:sz w:val="16"/>
        </w:rPr>
        <w:tab/>
        <w:tab/>
        <w:t xml:space="preserve">Проверить доступ (это предварительная проверка! настоящая проверка перед запуском операции) </w:t>
      </w:r>
      <w:r>
        <w:rPr>
          <w:rFonts w:ascii="Courier New" w:hAnsi="Courier New"/>
          <w:b w:val="0"/>
          <w:sz w:val="16"/>
        </w:rPr>
        <w:br/>
      </w:r>
      <w:r>
        <w:rPr>
          <w:rFonts w:ascii="Courier New" w:hAnsi="Courier New"/>
          <w:b w:val="0"/>
          <w:sz w:val="16"/>
        </w:rPr>
        <w:tab/>
        <w:tab/>
        <w:t>Итого: фильтрация выпадающего списка</w:t>
      </w:r>
      <w:r>
        <w:rPr>
          <w:rFonts w:ascii="Courier New" w:hAnsi="Courier New"/>
          <w:b w:val="0"/>
          <w:sz w:val="16"/>
        </w:rPr>
        <w:br/>
      </w:r>
      <w:r>
        <w:rPr>
          <w:rFonts w:ascii="Courier New" w:hAnsi="Courier New"/>
          <w:b w:val="0"/>
          <w:sz w:val="16"/>
        </w:rPr>
        <w:tab/>
        <w:tab/>
        <w:t>Проверка атрибута операции (из которого получается RFS параметр)</w:t>
      </w:r>
      <w:r>
        <w:rPr>
          <w:rFonts w:ascii="Courier New" w:hAnsi="Courier New"/>
          <w:b w:val="0"/>
          <w:sz w:val="16"/>
        </w:rPr>
        <w:br/>
      </w:r>
      <w:r>
        <w:rPr>
          <w:rFonts w:ascii="Courier New" w:hAnsi="Courier New"/>
          <w:b w:val="0"/>
          <w:sz w:val="16"/>
        </w:rPr>
        <w:tab/>
        <w:tab/>
        <w:t>Проверка RFS параметров перед запуском операции</w:t>
      </w:r>
      <w:r>
        <w:rPr>
          <w:rFonts w:ascii="Courier New" w:hAnsi="Courier New"/>
          <w:b w:val="0"/>
          <w:sz w:val="16"/>
        </w:rPr>
        <w:br/>
      </w:r>
      <w:r>
        <w:rPr>
          <w:rFonts w:ascii="Courier New" w:hAnsi="Courier New"/>
          <w:b w:val="0"/>
          <w:sz w:val="16"/>
        </w:rPr>
        <w:tab/>
        <w:tab/>
        <w:t>(Можно еще вставить параноидальную проверку при сабмите, когда мы формируем параметры запроса)</w:t>
      </w:r>
      <w:r>
        <w:rPr>
          <w:rFonts w:ascii="Courier New" w:hAnsi="Courier New"/>
          <w:b w:val="0"/>
          <w:sz w:val="16"/>
        </w:rPr>
        <w:br/>
      </w:r>
      <w:r>
        <w:rPr>
          <w:rFonts w:ascii="Courier New" w:hAnsi="Courier New"/>
          <w:b w:val="0"/>
          <w:sz w:val="16"/>
        </w:rPr>
        <w:tab/>
        <w:tab/>
        <w:t>(Можно еще вставить параноидальную проверку в cmdb-api, чтобы застраховаться от дефектов админки)</w:t>
      </w:r>
      <w:r>
        <w:rPr>
          <w:rFonts w:ascii="Courier New" w:hAnsi="Courier New"/>
          <w:b w:val="0"/>
          <w:sz w:val="16"/>
        </w:rPr>
        <w:br/>
      </w:r>
      <w:r>
        <w:rPr>
          <w:rFonts w:ascii="Courier New" w:hAnsi="Courier New"/>
          <w:b w:val="0"/>
          <w:sz w:val="16"/>
        </w:rPr>
        <w:tab/>
        <w:tab/>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v1/resources/instance_operation_run.cfc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"/instanceOperations/{instanceOperationUid}/run"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"post"</w:t>
      </w:r>
      <w:r>
        <w:rPr>
          <w:rFonts w:ascii="Courier New" w:hAnsi="Courier New"/>
          <w:b w:val="0"/>
          <w:sz w:val="16"/>
        </w:rPr>
        <w:t xml:space="preserve"> hint=</w:t>
      </w:r>
      <w:r>
        <w:rPr>
          <w:rFonts w:ascii="Courier New" w:hAnsi="Courier New"/>
          <w:b w:val="0"/>
          <w:color w:val="1E7E34"/>
          <w:sz w:val="16"/>
        </w:rPr>
        <w:t>"Запуск выполнения операции"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this.helper.keyExistsAndValid(arguments, </w:t>
      </w:r>
      <w:r>
        <w:rPr>
          <w:rFonts w:ascii="Courier New" w:hAnsi="Courier New"/>
          <w:b w:val="0"/>
          <w:color w:val="1E7E34"/>
          <w:sz w:val="16"/>
        </w:rPr>
        <w:t>"instanceOperationUid"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"local.qCheckAccess"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si.specification_id=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local.qCheckAccess.cnt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"Instance not accessible"</w:t>
      </w:r>
      <w:r>
        <w:rPr>
          <w:rFonts w:ascii="Courier New" w:hAnsi="Courier New"/>
          <w:b w:val="0"/>
          <w:sz w:val="16"/>
        </w:rPr>
        <w:t xml:space="preserve">, </w:t>
      </w:r>
      <w:r>
        <w:rPr>
          <w:rFonts w:ascii="Courier New" w:hAnsi="Courier New"/>
          <w:b w:val="0"/>
          <w:color w:val="1E7E34"/>
          <w:sz w:val="16"/>
        </w:rPr>
        <w:t>"Instance is not accessible to the current user (at least does not belong to the default specification)"</w:t>
      </w:r>
      <w:r>
        <w:rPr>
          <w:rFonts w:ascii="Courier New" w:hAnsi="Courier New"/>
          <w:b w:val="0"/>
          <w:sz w:val="16"/>
        </w:rPr>
        <w:t>)).withStatus(403)/&gt;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io.operation, s.svc_id, so.svc_operation_id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 s </w:t>
      </w:r>
      <w:r>
        <w:rPr>
          <w:rFonts w:ascii="Courier New" w:hAnsi="Courier New"/>
          <w:b w:val="0"/>
          <w:color w:val="0D5C73"/>
          <w:sz w:val="16"/>
        </w:rPr>
        <w:t>on</w:t>
      </w:r>
      <w:r>
        <w:rPr>
          <w:rFonts w:ascii="Courier New" w:hAnsi="Courier New"/>
          <w:b w:val="0"/>
          <w:sz w:val="16"/>
        </w:rPr>
        <w:t xml:space="preserve"> (e.service_id=s.svc_id)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(s.svc_id=so.svc_id </w:t>
      </w:r>
      <w:r>
        <w:rPr>
          <w:rFonts w:ascii="Courier New" w:hAnsi="Courier New"/>
          <w:b w:val="0"/>
          <w:color w:val="0D5C73"/>
          <w:sz w:val="16"/>
        </w:rPr>
        <w:t>AND</w:t>
      </w:r>
      <w:r>
        <w:rPr>
          <w:rFonts w:ascii="Courier New" w:hAnsi="Courier New"/>
          <w:b w:val="0"/>
          <w:sz w:val="16"/>
        </w:rPr>
        <w:t xml:space="preserve"> io.operation=so.operation)</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"local.qInstance"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io.instance_uid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"local.qCheckStartedCurrentOp"</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io.dt_submit, io.dt_finish, io.dt_start, io.submit_result, io.status_url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local.qCheckStartedCurrentOp.recordCount EQ 0&gt;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"There is no configured instance operation with uid #arguments.instanceOperationUid#"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"Instance operation not found"</w:t>
      </w:r>
      <w:r>
        <w:rPr>
          <w:rFonts w:ascii="Courier New" w:hAnsi="Courier New"/>
          <w:b w:val="0"/>
          <w:sz w:val="16"/>
        </w:rPr>
        <w:t>)</w:t>
      </w:r>
      <w:r>
        <w:rPr>
          <w:rFonts w:ascii="Courier New" w:hAnsi="Courier New"/>
          <w:b w:val="0"/>
          <w:sz w:val="16"/>
        </w:rPr>
        <w:br/>
      </w:r>
      <w:r>
        <w:rPr>
          <w:rFonts w:ascii="Courier New" w:hAnsi="Courier New"/>
          <w:b w:val="0"/>
          <w:sz w:val="16"/>
        </w:rPr>
        <w:tab/>
        <w:tab/>
        <w:tab/>
        <w:tab/>
        <w:tab/>
        <w:t>).withStatus(404)/&gt;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"local.qCheckStarted"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io.dt_submit, io.dt_finish, io.dt_start, io.submit_result, io.status_url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 io </w:t>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"#local.qInstance.instance_uid#"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#!isValid('guid',local.qInstance.instance_uid)#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left</w:t>
      </w:r>
      <w:r>
        <w:rPr>
          <w:rFonts w:ascii="Courier New" w:hAnsi="Courier New"/>
          <w:b w:val="0"/>
          <w:sz w:val="16"/>
        </w:rPr>
        <w:t>(io.submit_result,1)=</w:t>
      </w:r>
      <w:r>
        <w:rPr>
          <w:rFonts w:ascii="Courier New" w:hAnsi="Courier New"/>
          <w:b w:val="0"/>
          <w:color w:val="1E7E34"/>
          <w:sz w:val="16"/>
        </w:rPr>
        <w:t>'2'</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io.dt_finish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"local.qCheckStarted"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jobStatus = getJobStatus(local.qCheckStarted.status_url)/&gt;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(jobStatus EQ </w:t>
      </w:r>
      <w:r>
        <w:rPr>
          <w:rFonts w:ascii="Courier New" w:hAnsi="Courier New"/>
          <w:b w:val="0"/>
          <w:color w:val="1E7E34"/>
          <w:sz w:val="16"/>
        </w:rPr>
        <w:t>'FAILED'</w:t>
      </w:r>
      <w:r>
        <w:rPr>
          <w:rFonts w:ascii="Courier New" w:hAnsi="Courier New"/>
          <w:b w:val="0"/>
          <w:sz w:val="16"/>
        </w:rPr>
        <w:t xml:space="preserve">) </w:t>
      </w:r>
      <w:r>
        <w:rPr>
          <w:rFonts w:ascii="Courier New" w:hAnsi="Courier New"/>
          <w:b w:val="0"/>
          <w:color w:val="0D5C73"/>
          <w:sz w:val="16"/>
        </w:rPr>
        <w:t>OR</w:t>
      </w:r>
      <w:r>
        <w:rPr>
          <w:rFonts w:ascii="Courier New" w:hAnsi="Courier New"/>
          <w:b w:val="0"/>
          <w:sz w:val="16"/>
        </w:rPr>
        <w:t xml:space="preserve"> (jobStatus EQ </w:t>
      </w:r>
      <w:r>
        <w:rPr>
          <w:rFonts w:ascii="Courier New" w:hAnsi="Courier New"/>
          <w:b w:val="0"/>
          <w:color w:val="1E7E34"/>
          <w:sz w:val="16"/>
        </w:rPr>
        <w:t>'ABORTED'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"local.qMarkFailed"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update</w:t>
      </w:r>
      <w:r>
        <w:rPr>
          <w:rFonts w:ascii="Courier New" w:hAnsi="Courier New"/>
          <w:b w:val="0"/>
          <w:sz w:val="16"/>
        </w:rPr>
        <w:t xml:space="preserve"> instance_operation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set</w:t>
      </w:r>
      <w:r>
        <w:rPr>
          <w:rFonts w:ascii="Courier New" w:hAnsi="Courier New"/>
          <w:b w:val="0"/>
          <w:sz w:val="16"/>
        </w:rPr>
        <w:t xml:space="preserve"> is_successful=false, dt_finish=CURRENT_TIMESTAMP</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where</w:t>
      </w:r>
      <w:r>
        <w:rPr>
          <w:rFonts w:ascii="Courier New" w:hAnsi="Courier New"/>
          <w:b w:val="0"/>
          <w:sz w:val="16"/>
        </w:rPr>
        <w:t xml:space="preserve"> 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"There is a started operation on this instance"</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"Concurrent operations are not supported (job status: #jobStatus#)"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).withStatus(422)/&gt;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"local.qCheckCfsParams"</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sop.svc_operation_cfs_param_id, sop.svc_operation_cfs_param, sop.is_required, </w:t>
      </w:r>
      <w:r>
        <w:rPr>
          <w:rFonts w:ascii="Courier New" w:hAnsi="Courier New"/>
          <w:b w:val="0"/>
          <w:sz w:val="16"/>
        </w:rPr>
        <w:br/>
      </w:r>
      <w:r>
        <w:rPr>
          <w:rFonts w:ascii="Courier New" w:hAnsi="Courier New"/>
          <w:b w:val="0"/>
          <w:sz w:val="16"/>
        </w:rPr>
        <w:tab/>
        <w:tab/>
        <w:tab/>
        <w:tab/>
        <w:tab/>
        <w:t xml:space="preserve">iop.instance_operation_cfs_param_uid::text </w:t>
      </w:r>
      <w:r>
        <w:rPr>
          <w:rFonts w:ascii="Courier New" w:hAnsi="Courier New"/>
          <w:b w:val="0"/>
          <w:color w:val="0D5C73"/>
          <w:sz w:val="16"/>
        </w:rPr>
        <w:t>as</w:t>
      </w:r>
      <w:r>
        <w:rPr>
          <w:rFonts w:ascii="Courier New" w:hAnsi="Courier New"/>
          <w:b w:val="0"/>
          <w:sz w:val="16"/>
        </w:rPr>
        <w:t xml:space="preserve"> instance_operation_cfs_param_uid, iop.param_value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svc_operation_cfs_param sop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instance_operation_cfs_param iop </w:t>
      </w:r>
      <w:r>
        <w:rPr>
          <w:rFonts w:ascii="Courier New" w:hAnsi="Courier New"/>
          <w:b w:val="0"/>
          <w:color w:val="0D5C73"/>
          <w:sz w:val="16"/>
        </w:rPr>
        <w:t>on</w:t>
      </w:r>
      <w:r>
        <w:rPr>
          <w:rFonts w:ascii="Courier New" w:hAnsi="Courier New"/>
          <w:b w:val="0"/>
          <w:sz w:val="16"/>
        </w:rPr>
        <w:t xml:space="preserve"> (sop.svc_operation_cfs_param_id=iop.svc_operation_cfs_param_id </w:t>
      </w:r>
      <w:r>
        <w:rPr>
          <w:rFonts w:ascii="Courier New" w:hAnsi="Courier New"/>
          <w:b w:val="0"/>
          <w:color w:val="0D5C73"/>
          <w:sz w:val="16"/>
        </w:rPr>
        <w:t>AND</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sop.svc_operation_id=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"#local.qSvcOperation.svc_operation_id#"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local.cfsParamChecker =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"instance_operation_cfs_param_ls"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#local.qCheckCfsParams#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(local.qCheckCfsParams.is_required GT 0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len(local.qCheckCfsParams.instance_operation_cfs_param_uid) GT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"required CFS parameter #local.qCheckCfsParams.svc_operation_cfs_param# (#local.qCheckCfsParams.svc_operation_cfs_param_id#) is missing"</w:t>
      </w:r>
      <w:r>
        <w:rPr>
          <w:rFonts w:ascii="Courier New" w:hAnsi="Courier New"/>
          <w:b w:val="0"/>
          <w:sz w:val="16"/>
        </w:rPr>
        <w:t xml:space="preserve">, </w:t>
      </w:r>
      <w:r>
        <w:rPr>
          <w:rFonts w:ascii="Courier New" w:hAnsi="Courier New"/>
          <w:b w:val="0"/>
          <w:color w:val="1E7E34"/>
          <w:sz w:val="16"/>
        </w:rPr>
        <w:t>"Missing required CFS parameter"</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isValid(</w:t>
      </w:r>
      <w:r>
        <w:rPr>
          <w:rFonts w:ascii="Courier New" w:hAnsi="Courier New"/>
          <w:b w:val="0"/>
          <w:color w:val="1E7E34"/>
          <w:sz w:val="16"/>
        </w:rPr>
        <w:t>"guid"</w:t>
      </w:r>
      <w:r>
        <w:rPr>
          <w:rFonts w:ascii="Courier New" w:hAnsi="Courier New"/>
          <w:b w:val="0"/>
          <w:sz w:val="16"/>
        </w:rPr>
        <w:t>,qCheckCfsParams.instance_operation_cfs_param_uid)&gt;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local.cfsParamChecker.checkParam(local.qCheckCfsParams.svc_operation_cfs_param_id, qCheckCfsParams.param_value, arguments.usrId, qCheckCfsParams.instance_operation_cfs_param_uid)/&gt;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&lt;cfset</w:t>
      </w:r>
      <w:r>
        <w:rPr>
          <w:rFonts w:ascii="Courier New" w:hAnsi="Courier New"/>
          <w:b w:val="0"/>
          <w:sz w:val="16"/>
        </w:rPr>
        <w:t xml:space="preserve"> local.cfsParamChecker.checkParam(local.qCheckCfsParams.svc_operation_cfs_param_id, qCheckCfsParams.param_value, arguments.usrId)/&gt;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checkCfsResourceRealmAccess(arguments.instanceOperationUid)/&gt;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validationMessage = 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"instance_operation"</w:t>
      </w:r>
      <w:r>
        <w:rPr>
          <w:rFonts w:ascii="Courier New" w:hAnsi="Courier New"/>
          <w:b w:val="0"/>
          <w:sz w:val="16"/>
        </w:rPr>
        <w:t>).validateCfsParams(arguments.instanceOperationUid)/&gt;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len(validationMessage)&gt;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"inconsistentCfsParams"</w:t>
      </w:r>
      <w:r>
        <w:rPr>
          <w:rFonts w:ascii="Courier New" w:hAnsi="Courier New"/>
          <w:b w:val="0"/>
          <w:sz w:val="16"/>
        </w:rPr>
        <w:t xml:space="preserve"> message=</w:t>
      </w:r>
      <w:r>
        <w:rPr>
          <w:rFonts w:ascii="Courier New" w:hAnsi="Courier New"/>
          <w:b w:val="0"/>
          <w:color w:val="1E7E34"/>
          <w:sz w:val="16"/>
        </w:rPr>
        <w:t>"Some CFS parameters are incompatible"</w:t>
      </w:r>
      <w:r>
        <w:rPr>
          <w:rFonts w:ascii="Courier New" w:hAnsi="Courier New"/>
          <w:b w:val="0"/>
          <w:sz w:val="16"/>
        </w:rPr>
        <w:t xml:space="preserve"> detail=</w:t>
      </w:r>
      <w:r>
        <w:rPr>
          <w:rFonts w:ascii="Courier New" w:hAnsi="Courier New"/>
          <w:b w:val="0"/>
          <w:color w:val="1E7E34"/>
          <w:sz w:val="16"/>
        </w:rPr>
        <w:t>"#validationMessage#"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generateRfsParams(arguments.instanceOperationUid, arguments.usrId, arguments.contragentId, arguments.contractId)/&gt;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checkRfsResourceRealmAccess(arguments.instanceOperationUid)/&gt;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submitJob(arguments.instanceOperationUid)/&gt;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"inconsistentCfsParams"</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w:t>
      </w:r>
      <w:r>
        <w:rPr>
          <w:rFonts w:ascii="Courier New" w:hAnsi="Courier New"/>
          <w:b w:val="0"/>
          <w:color w:val="1E7E34"/>
          <w:sz w:val="16"/>
        </w:rPr>
        <w:t>'Inconsistent CFS parameters'</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"missingDependency"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representationOf(this.helper.formatException(cfcatch,</w:t>
      </w:r>
      <w:r>
        <w:rPr>
          <w:rFonts w:ascii="Courier New" w:hAnsi="Courier New"/>
          <w:b w:val="0"/>
          <w:color w:val="1E7E34"/>
          <w:sz w:val="16"/>
        </w:rPr>
        <w:t>"Missing Dependency"</w:t>
      </w:r>
      <w:r>
        <w:rPr>
          <w:rFonts w:ascii="Courier New" w:hAnsi="Courier New"/>
          <w:b w:val="0"/>
          <w:sz w:val="16"/>
        </w:rPr>
        <w:t>)).withStatus(424)/&gt;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generateRfsParams(arguments.instanceOperationUid, arguments.usrId, arguments.contragentId, arguments.contractId)/&gt;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noData().withStatus(201, </w:t>
      </w:r>
      <w:r>
        <w:rPr>
          <w:rFonts w:ascii="Courier New" w:hAnsi="Courier New"/>
          <w:b w:val="0"/>
          <w:color w:val="1E7E34"/>
          <w:sz w:val="16"/>
        </w:rPr>
        <w:t>"Created"</w:t>
      </w:r>
      <w:r>
        <w:rPr>
          <w:rFonts w:ascii="Courier New" w:hAnsi="Courier New"/>
          <w:b w:val="0"/>
          <w:sz w:val="16"/>
        </w:rPr>
        <w: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"generateRfsParams"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"contragentId"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"contractId"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/&gt;</w:t>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"qSvcOperation"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so.svc_operation_id, io.instance_uid, so.operation, r.resource_realm, io.resource_realm_id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(e.service_id=so.svc_id </w:t>
      </w:r>
      <w:r>
        <w:rPr>
          <w:rFonts w:ascii="Courier New" w:hAnsi="Courier New"/>
          <w:b w:val="0"/>
          <w:color w:val="0D5C73"/>
          <w:sz w:val="16"/>
        </w:rPr>
        <w:t>AND</w:t>
      </w:r>
      <w:r>
        <w:rPr>
          <w:rFonts w:ascii="Courier New" w:hAnsi="Courier New"/>
          <w:b w:val="0"/>
          <w:sz w:val="16"/>
        </w:rPr>
        <w:t xml:space="preserve"> io.operation=so.operation)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resource_realm r </w:t>
      </w:r>
      <w:r>
        <w:rPr>
          <w:rFonts w:ascii="Courier New" w:hAnsi="Courier New"/>
          <w:b w:val="0"/>
          <w:color w:val="0D5C73"/>
          <w:sz w:val="16"/>
        </w:rPr>
        <w:t>on</w:t>
      </w:r>
      <w:r>
        <w:rPr>
          <w:rFonts w:ascii="Courier New" w:hAnsi="Courier New"/>
          <w:b w:val="0"/>
          <w:sz w:val="16"/>
        </w:rPr>
        <w:t xml:space="preserve"> io.resource_realm_id=r.resource_realm_id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setInstanceOperationRfsParam(arguments.instanceOperationUid, </w:t>
      </w:r>
      <w:r>
        <w:rPr>
          <w:rFonts w:ascii="Courier New" w:hAnsi="Courier New"/>
          <w:b w:val="0"/>
          <w:color w:val="1E7E34"/>
          <w:sz w:val="16"/>
        </w:rPr>
        <w:t>"instanceUid"</w:t>
      </w:r>
      <w:r>
        <w:rPr>
          <w:rFonts w:ascii="Courier New" w:hAnsi="Courier New"/>
          <w:b w:val="0"/>
          <w:sz w:val="16"/>
        </w:rPr>
        <w:t>, qSvcOperation.instance_uid)/&gt;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setInstanceOperationRfsParam(arguments.instanceOperationUid, </w:t>
      </w:r>
      <w:r>
        <w:rPr>
          <w:rFonts w:ascii="Courier New" w:hAnsi="Courier New"/>
          <w:b w:val="0"/>
          <w:color w:val="1E7E34"/>
          <w:sz w:val="16"/>
        </w:rPr>
        <w:t>"operationUid"</w:t>
      </w:r>
      <w:r>
        <w:rPr>
          <w:rFonts w:ascii="Courier New" w:hAnsi="Courier New"/>
          <w:b w:val="0"/>
          <w:sz w:val="16"/>
        </w:rPr>
        <w:t>, arguments.instanceOperationUid)/&gt;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setInstanceOperationRfsParam(arguments.instanceOperationUid, </w:t>
      </w:r>
      <w:r>
        <w:rPr>
          <w:rFonts w:ascii="Courier New" w:hAnsi="Courier New"/>
          <w:b w:val="0"/>
          <w:color w:val="1E7E34"/>
          <w:sz w:val="16"/>
        </w:rPr>
        <w:t>"modifierId"</w:t>
      </w:r>
      <w:r>
        <w:rPr>
          <w:rFonts w:ascii="Courier New" w:hAnsi="Courier New"/>
          <w:b w:val="0"/>
          <w:sz w:val="16"/>
        </w:rPr>
        <w:t>, arguments.usrId)/&gt;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qSvcOperation.operation EQ </w:t>
      </w:r>
      <w:r>
        <w:rPr>
          <w:rFonts w:ascii="Courier New" w:hAnsi="Courier New"/>
          <w:b w:val="0"/>
          <w:color w:val="1E7E34"/>
          <w:sz w:val="16"/>
        </w:rPr>
        <w:t>"create"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setInstanceOperationRfsParam(arguments.instanceOperationUid, </w:t>
      </w:r>
      <w:r>
        <w:rPr>
          <w:rFonts w:ascii="Courier New" w:hAnsi="Courier New"/>
          <w:b w:val="0"/>
          <w:color w:val="1E7E34"/>
          <w:sz w:val="16"/>
        </w:rPr>
        <w:t>"billingObject"</w:t>
      </w:r>
      <w:r>
        <w:rPr>
          <w:rFonts w:ascii="Courier New" w:hAnsi="Courier New"/>
          <w:b w:val="0"/>
          <w:sz w:val="16"/>
        </w:rPr>
        <w:t xml:space="preserve">, </w:t>
      </w:r>
      <w:r>
        <w:rPr>
          <w:rFonts w:ascii="Courier New" w:hAnsi="Courier New"/>
          <w:b w:val="0"/>
          <w:color w:val="1E7E34"/>
          <w:sz w:val="16"/>
        </w:rPr>
        <w:t>"underconstruction"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setInstanceOperationRfsParam(arguments.instanceOperationUid, </w:t>
      </w:r>
      <w:r>
        <w:rPr>
          <w:rFonts w:ascii="Courier New" w:hAnsi="Courier New"/>
          <w:b w:val="0"/>
          <w:color w:val="1E7E34"/>
          <w:sz w:val="16"/>
        </w:rPr>
        <w:t>"contragentCode"</w:t>
      </w:r>
      <w:r>
        <w:rPr>
          <w:rFonts w:ascii="Courier New" w:hAnsi="Courier New"/>
          <w:b w:val="0"/>
          <w:sz w:val="16"/>
        </w:rPr>
        <w:t>, getContragentCode(arguments.contragentId))/&gt;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"qWriteRfsFromCfsParams"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instance_operation_param (instance_operation_uid,param,param_value)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 iocp.instance_operation_uid</w:t>
      </w:r>
      <w:r>
        <w:rPr>
          <w:rFonts w:ascii="Courier New" w:hAnsi="Courier New"/>
          <w:b w:val="0"/>
          <w:sz w:val="16"/>
        </w:rPr>
        <w:br/>
      </w:r>
      <w:r>
        <w:rPr>
          <w:rFonts w:ascii="Courier New" w:hAnsi="Courier New"/>
          <w:b w:val="0"/>
          <w:sz w:val="16"/>
        </w:rPr>
        <w:tab/>
        <w:tab/>
        <w:tab/>
        <w:tab/>
        <w:t>,sop.svc_operation_param</w:t>
      </w:r>
      <w:r>
        <w:rPr>
          <w:rFonts w:ascii="Courier New" w:hAnsi="Courier New"/>
          <w:b w:val="0"/>
          <w:sz w:val="16"/>
        </w:rPr>
        <w:br/>
      </w:r>
      <w:r>
        <w:rPr>
          <w:rFonts w:ascii="Courier New" w:hAnsi="Courier New"/>
          <w:b w:val="0"/>
          <w:sz w:val="16"/>
        </w:rPr>
        <w:tab/>
        <w:tab/>
        <w:tab/>
        <w:tab/>
        <w:t>,iocp.param_value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instance_operation_cfs_param iocp</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svc_operation_cfs_param socp </w:t>
      </w:r>
      <w:r>
        <w:rPr>
          <w:rFonts w:ascii="Courier New" w:hAnsi="Courier New"/>
          <w:b w:val="0"/>
          <w:color w:val="0D5C73"/>
          <w:sz w:val="16"/>
        </w:rPr>
        <w:t>on</w:t>
      </w:r>
      <w:r>
        <w:rPr>
          <w:rFonts w:ascii="Courier New" w:hAnsi="Courier New"/>
          <w:b w:val="0"/>
          <w:sz w:val="16"/>
        </w:rPr>
        <w:t xml:space="preserve"> (iocp.svc_operation_cfs_param_id=socp.svc_operation_cfs_param_id)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svc_operation_param sop </w:t>
      </w:r>
      <w:r>
        <w:rPr>
          <w:rFonts w:ascii="Courier New" w:hAnsi="Courier New"/>
          <w:b w:val="0"/>
          <w:color w:val="0D5C73"/>
          <w:sz w:val="16"/>
        </w:rPr>
        <w:t>on</w:t>
      </w:r>
      <w:r>
        <w:rPr>
          <w:rFonts w:ascii="Courier New" w:hAnsi="Courier New"/>
          <w:b w:val="0"/>
          <w:sz w:val="16"/>
        </w:rPr>
        <w:t xml:space="preserve"> (socp.svc_operation_id=sop.svc_operation_id </w:t>
      </w:r>
      <w:r>
        <w:rPr>
          <w:rFonts w:ascii="Courier New" w:hAnsi="Courier New"/>
          <w:b w:val="0"/>
          <w:color w:val="0D5C73"/>
          <w:sz w:val="16"/>
        </w:rPr>
        <w:t>AND</w:t>
      </w:r>
      <w:r>
        <w:rPr>
          <w:rFonts w:ascii="Courier New" w:hAnsi="Courier New"/>
          <w:b w:val="0"/>
          <w:sz w:val="16"/>
        </w:rPr>
        <w:t xml:space="preserve"> socp.svc_operation_cfs_param=sop.svc_operation_param)</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iocp.instance_operation_uid=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CONFLICT (instance_operation_uid,param) </w:t>
      </w:r>
      <w:r>
        <w:rPr>
          <w:rFonts w:ascii="Courier New" w:hAnsi="Courier New"/>
          <w:b w:val="0"/>
          <w:sz w:val="16"/>
        </w:rPr>
        <w:br/>
      </w:r>
      <w:r>
        <w:rPr>
          <w:rFonts w:ascii="Courier New" w:hAnsi="Courier New"/>
          <w:b w:val="0"/>
          <w:sz w:val="16"/>
        </w:rPr>
        <w:tab/>
        <w:tab/>
        <w:tab/>
        <w:t xml:space="preserve">DO </w:t>
      </w:r>
      <w:r>
        <w:rPr>
          <w:rFonts w:ascii="Courier New" w:hAnsi="Courier New"/>
          <w:b w:val="0"/>
          <w:color w:val="0D5C73"/>
          <w:sz w:val="16"/>
        </w:rPr>
        <w:t>UPDATE</w:t>
      </w:r>
      <w:r>
        <w:rPr>
          <w:rFonts w:ascii="Courier New" w:hAnsi="Courier New"/>
          <w:b w:val="0"/>
          <w:sz w:val="16"/>
        </w:rPr>
        <w:t xml:space="preserve"> </w:t>
      </w:r>
      <w:r>
        <w:rPr>
          <w:rFonts w:ascii="Courier New" w:hAnsi="Courier New"/>
          <w:b w:val="0"/>
          <w:color w:val="0D5C73"/>
          <w:sz w:val="16"/>
        </w:rPr>
        <w:t>SET</w:t>
      </w:r>
      <w:r>
        <w:rPr>
          <w:rFonts w:ascii="Courier New" w:hAnsi="Courier New"/>
          <w:b w:val="0"/>
          <w:sz w:val="16"/>
        </w:rPr>
        <w:t xml:space="preserve"> param_value = EXCLUDED.param_value;</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"qWriteRfsParamsFromDefaults"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instance_operation_param (instance_operation_uid,param,param_value)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,sop.svc_operation_param</w:t>
      </w:r>
      <w:r>
        <w:rPr>
          <w:rFonts w:ascii="Courier New" w:hAnsi="Courier New"/>
          <w:b w:val="0"/>
          <w:sz w:val="16"/>
        </w:rPr>
        <w:br/>
      </w:r>
      <w:r>
        <w:rPr>
          <w:rFonts w:ascii="Courier New" w:hAnsi="Courier New"/>
          <w:b w:val="0"/>
          <w:sz w:val="16"/>
        </w:rPr>
        <w:tab/>
        <w:tab/>
        <w:tab/>
        <w:tab/>
        <w:t>,sop.default_value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svc_operation_param sop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sop.svc_operation_id=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1E7E34"/>
          <w:sz w:val="16"/>
        </w:rPr>
        <w:t>"#qSvcOperation.svc_operation_id#"</w:t>
      </w:r>
      <w:r>
        <w:rPr>
          <w:rFonts w:ascii="Courier New" w:hAnsi="Courier New"/>
          <w:b w:val="0"/>
          <w:sz w:val="16"/>
        </w:rPr>
        <w:t xml:space="preserve">/&gt; </w:t>
      </w:r>
      <w:r>
        <w:rPr>
          <w:rFonts w:ascii="Courier New" w:hAnsi="Courier New"/>
          <w:b w:val="0"/>
          <w:color w:val="0D5C73"/>
          <w:sz w:val="16"/>
        </w:rPr>
        <w:t>AND</w:t>
      </w:r>
      <w:r>
        <w:rPr>
          <w:rFonts w:ascii="Courier New" w:hAnsi="Courier New"/>
          <w:b w:val="0"/>
          <w:sz w:val="16"/>
        </w:rPr>
        <w:t xml:space="preserve"> length(sop.default_value)&gt;0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CONFLICT (instance_operation_uid,param) </w:t>
      </w:r>
      <w:r>
        <w:rPr>
          <w:rFonts w:ascii="Courier New" w:hAnsi="Courier New"/>
          <w:b w:val="0"/>
          <w:sz w:val="16"/>
        </w:rPr>
        <w:br/>
      </w:r>
      <w:r>
        <w:rPr>
          <w:rFonts w:ascii="Courier New" w:hAnsi="Courier New"/>
          <w:b w:val="0"/>
          <w:sz w:val="16"/>
        </w:rPr>
        <w:tab/>
        <w:tab/>
        <w:tab/>
        <w:t>DO NOTHING;</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"submitJob"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"qInstanceOperation"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so.url_prefix, so.url_suffix, o.operation, svc.version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i </w:t>
      </w:r>
      <w:r>
        <w:rPr>
          <w:rFonts w:ascii="Courier New" w:hAnsi="Courier New"/>
          <w:b w:val="0"/>
          <w:color w:val="0D5C73"/>
          <w:sz w:val="16"/>
        </w:rPr>
        <w:t>on</w:t>
      </w:r>
      <w:r>
        <w:rPr>
          <w:rFonts w:ascii="Courier New" w:hAnsi="Courier New"/>
          <w:b w:val="0"/>
          <w:sz w:val="16"/>
        </w:rPr>
        <w:t xml:space="preserve"> (o.instance_uid=i.instance_uid)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 </w:t>
      </w:r>
      <w:r>
        <w:rPr>
          <w:rFonts w:ascii="Courier New" w:hAnsi="Courier New"/>
          <w:b w:val="0"/>
          <w:color w:val="0D5C73"/>
          <w:sz w:val="16"/>
        </w:rPr>
        <w:t>on</w:t>
      </w:r>
      <w:r>
        <w:rPr>
          <w:rFonts w:ascii="Courier New" w:hAnsi="Courier New"/>
          <w:b w:val="0"/>
          <w:sz w:val="16"/>
        </w:rPr>
        <w:t xml:space="preserve"> (i.service_id=svc.svc_id)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(i.service_id=so.svc_id </w:t>
      </w:r>
      <w:r>
        <w:rPr>
          <w:rFonts w:ascii="Courier New" w:hAnsi="Courier New"/>
          <w:b w:val="0"/>
          <w:color w:val="0D5C73"/>
          <w:sz w:val="16"/>
        </w:rPr>
        <w:t>AND</w:t>
      </w:r>
      <w:r>
        <w:rPr>
          <w:rFonts w:ascii="Courier New" w:hAnsi="Courier New"/>
          <w:b w:val="0"/>
          <w:sz w:val="16"/>
        </w:rPr>
        <w:t xml:space="preserve"> o.operation=so.operation)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"qState"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s.instance_data-&gt;</w:t>
      </w:r>
      <w:r>
        <w:rPr>
          <w:rFonts w:ascii="Courier New" w:hAnsi="Courier New"/>
          <w:b w:val="0"/>
          <w:color w:val="1E7E34"/>
          <w:sz w:val="16"/>
        </w:rPr>
        <w:t>'job'</w:t>
      </w:r>
      <w:r>
        <w:rPr>
          <w:rFonts w:ascii="Courier New" w:hAnsi="Courier New"/>
          <w:b w:val="0"/>
          <w:sz w:val="16"/>
        </w:rPr>
        <w:t>-&gt;&gt;</w:t>
      </w:r>
      <w:r>
        <w:rPr>
          <w:rFonts w:ascii="Courier New" w:hAnsi="Courier New"/>
          <w:b w:val="0"/>
          <w:color w:val="1E7E34"/>
          <w:sz w:val="16"/>
        </w:rPr>
        <w:t>'jobAppVersion'</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jobAppVersion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o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instance_state s </w:t>
      </w:r>
      <w:r>
        <w:rPr>
          <w:rFonts w:ascii="Courier New" w:hAnsi="Courier New"/>
          <w:b w:val="0"/>
          <w:color w:val="0D5C73"/>
          <w:sz w:val="16"/>
        </w:rPr>
        <w:t>on</w:t>
      </w:r>
      <w:r>
        <w:rPr>
          <w:rFonts w:ascii="Courier New" w:hAnsi="Courier New"/>
          <w:b w:val="0"/>
          <w:sz w:val="16"/>
        </w:rPr>
        <w:t xml:space="preserve"> (o.instance_uid=s.instance_uid)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"qInstanceOperationParam"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iop.param, iop.param_value</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instance_operation_param iop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length(iop.param)&gt;0</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len(qState.jobAppVersion)&gt;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submit_url=</w:t>
      </w:r>
      <w:r>
        <w:rPr>
          <w:rFonts w:ascii="Courier New" w:hAnsi="Courier New"/>
          <w:b w:val="0"/>
          <w:color w:val="1E7E34"/>
          <w:sz w:val="16"/>
        </w:rPr>
        <w:t>"#qInstanceOperation.url_prefix##qState.jobAppVersion##qInstanceOperation.url_suffix#"</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submit_url=</w:t>
      </w:r>
      <w:r>
        <w:rPr>
          <w:rFonts w:ascii="Courier New" w:hAnsi="Courier New"/>
          <w:b w:val="0"/>
          <w:color w:val="1E7E34"/>
          <w:sz w:val="16"/>
        </w:rPr>
        <w:t>"#qInstanceOperation.url_prefix##qInstanceOperation.version##qInstanceOperation.url_suffix#"</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"qMarkOperationStart"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update</w:t>
      </w:r>
      <w:r>
        <w:rPr>
          <w:rFonts w:ascii="Courier New" w:hAnsi="Courier New"/>
          <w:b w:val="0"/>
          <w:sz w:val="16"/>
        </w:rPr>
        <w:t xml:space="preserve"> instance_operation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set</w:t>
      </w:r>
      <w:r>
        <w:rPr>
          <w:rFonts w:ascii="Courier New" w:hAnsi="Courier New"/>
          <w:b w:val="0"/>
          <w:sz w:val="16"/>
        </w:rPr>
        <w:t xml:space="preserve"> dt_submit=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"cf_sql_timestamp"</w:t>
      </w:r>
      <w:r>
        <w:rPr>
          <w:rFonts w:ascii="Courier New" w:hAnsi="Courier New"/>
          <w:b w:val="0"/>
          <w:sz w:val="16"/>
        </w:rPr>
        <w:t xml:space="preserve"> value=</w:t>
      </w:r>
      <w:r>
        <w:rPr>
          <w:rFonts w:ascii="Courier New" w:hAnsi="Courier New"/>
          <w:b w:val="0"/>
          <w:color w:val="6F3178"/>
          <w:sz w:val="16"/>
        </w:rPr>
        <w:t>#now()#</w:t>
      </w:r>
      <w:r>
        <w:rPr>
          <w:rFonts w:ascii="Courier New" w:hAnsi="Courier New"/>
          <w:b w:val="0"/>
          <w:sz w:val="16"/>
        </w:rPr>
        <w:t>/&gt;</w:t>
      </w:r>
      <w:r>
        <w:rPr>
          <w:rFonts w:ascii="Courier New" w:hAnsi="Courier New"/>
          <w:b w:val="0"/>
          <w:sz w:val="16"/>
        </w:rPr>
        <w:br/>
      </w:r>
      <w:r>
        <w:rPr>
          <w:rFonts w:ascii="Courier New" w:hAnsi="Courier New"/>
          <w:b w:val="0"/>
          <w:sz w:val="16"/>
        </w:rPr>
        <w:tab/>
        <w:tab/>
        <w:tab/>
        <w:t>,dt_start=</w:t>
      </w:r>
      <w:r>
        <w:rPr>
          <w:rFonts w:ascii="Courier New" w:hAnsi="Courier New"/>
          <w:b w:val="0"/>
          <w:color w:val="0D5C73"/>
          <w:sz w:val="16"/>
        </w:rPr>
        <w:t>null</w:t>
      </w:r>
      <w:r>
        <w:rPr>
          <w:rFonts w:ascii="Courier New" w:hAnsi="Courier New"/>
          <w:b w:val="0"/>
          <w:sz w:val="16"/>
        </w:rPr>
        <w:t>, dt_finish=</w:t>
      </w:r>
      <w:r>
        <w:rPr>
          <w:rFonts w:ascii="Courier New" w:hAnsi="Courier New"/>
          <w:b w:val="0"/>
          <w:color w:val="0D5C73"/>
          <w:sz w:val="16"/>
        </w:rPr>
        <w:t>null</w:t>
      </w:r>
      <w:r>
        <w:rPr>
          <w:rFonts w:ascii="Courier New" w:hAnsi="Courier New"/>
          <w:b w:val="0"/>
          <w:sz w:val="16"/>
        </w:rPr>
        <w:t>, submit_result=</w:t>
      </w:r>
      <w:r>
        <w:rPr>
          <w:rFonts w:ascii="Courier New" w:hAnsi="Courier New"/>
          <w:b w:val="0"/>
          <w:color w:val="1E7E34"/>
          <w:sz w:val="16"/>
        </w:rPr>
        <w:t>'0'</w:t>
      </w:r>
      <w:r>
        <w:rPr>
          <w:rFonts w:ascii="Courier New" w:hAnsi="Courier New"/>
          <w:b w:val="0"/>
          <w:sz w:val="16"/>
        </w:rPr>
        <w:br/>
      </w:r>
      <w:r>
        <w:rPr>
          <w:rFonts w:ascii="Courier New" w:hAnsi="Courier New"/>
          <w:b w:val="0"/>
          <w:sz w:val="16"/>
        </w:rPr>
        <w:tab/>
        <w:tab/>
        <w:tab/>
        <w:t>,url=</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"#submit_url#"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"post"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url=</w:t>
      </w:r>
      <w:r>
        <w:rPr>
          <w:rFonts w:ascii="Courier New" w:hAnsi="Courier New"/>
          <w:b w:val="0"/>
          <w:color w:val="1E7E34"/>
          <w:sz w:val="16"/>
        </w:rPr>
        <w:t>"#submit_url#"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multipart=true </w:t>
      </w:r>
      <w:r>
        <w:rPr>
          <w:rFonts w:ascii="Courier New" w:hAnsi="Courier New"/>
          <w:b w:val="0"/>
          <w:sz w:val="16"/>
        </w:rPr>
        <w:br/>
      </w:r>
      <w:r>
        <w:rPr>
          <w:rFonts w:ascii="Courier New" w:hAnsi="Courier New"/>
          <w:b w:val="0"/>
          <w:sz w:val="16"/>
        </w:rPr>
        <w:tab/>
        <w:tab/>
        <w:tab/>
        <w:tab/>
        <w:t>multipartType=</w:t>
      </w:r>
      <w:r>
        <w:rPr>
          <w:rFonts w:ascii="Courier New" w:hAnsi="Courier New"/>
          <w:b w:val="0"/>
          <w:color w:val="1E7E34"/>
          <w:sz w:val="16"/>
        </w:rPr>
        <w:t>"form-data"</w:t>
      </w:r>
      <w:r>
        <w:rPr>
          <w:rFonts w:ascii="Courier New" w:hAnsi="Courier New"/>
          <w:b w:val="0"/>
          <w:sz w:val="16"/>
        </w:rPr>
        <w:br/>
      </w:r>
      <w:r>
        <w:rPr>
          <w:rFonts w:ascii="Courier New" w:hAnsi="Courier New"/>
          <w:b w:val="0"/>
          <w:sz w:val="16"/>
        </w:rPr>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result=</w:t>
      </w:r>
      <w:r>
        <w:rPr>
          <w:rFonts w:ascii="Courier New" w:hAnsi="Courier New"/>
          <w:b w:val="0"/>
          <w:color w:val="1E7E34"/>
          <w:sz w:val="16"/>
        </w:rPr>
        <w:t>"orchestrator"</w:t>
      </w:r>
      <w:r>
        <w:rPr>
          <w:rFonts w:ascii="Courier New" w:hAnsi="Courier New"/>
          <w:b w:val="0"/>
          <w:sz w:val="16"/>
        </w:rPr>
        <w:br/>
      </w:r>
      <w:r>
        <w:rPr>
          <w:rFonts w:ascii="Courier New" w:hAnsi="Courier New"/>
          <w:b w:val="0"/>
          <w:sz w:val="16"/>
        </w:rPr>
        <w:tab/>
        <w:tab/>
        <w:tab/>
        <w:t>&gt;</w:t>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"Authorization"</w:t>
      </w:r>
      <w:r>
        <w:rPr>
          <w:rFonts w:ascii="Courier New" w:hAnsi="Courier New"/>
          <w:b w:val="0"/>
          <w:sz w:val="16"/>
        </w:rPr>
        <w:t xml:space="preserve"> value=</w:t>
      </w:r>
      <w:r>
        <w:rPr>
          <w:rFonts w:ascii="Courier New" w:hAnsi="Courier New"/>
          <w:b w:val="0"/>
          <w:color w:val="1E7E34"/>
          <w:sz w:val="16"/>
        </w:rPr>
        <w:t>"#request.ORCHESTRATOR_AUTH#"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"Accept"</w:t>
      </w:r>
      <w:r>
        <w:rPr>
          <w:rFonts w:ascii="Courier New" w:hAnsi="Courier New"/>
          <w:b w:val="0"/>
          <w:sz w:val="16"/>
        </w:rPr>
        <w:t xml:space="preserve"> value=</w:t>
      </w:r>
      <w:r>
        <w:rPr>
          <w:rFonts w:ascii="Courier New" w:hAnsi="Courier New"/>
          <w:b w:val="0"/>
          <w:color w:val="1E7E34"/>
          <w:sz w:val="16"/>
        </w:rPr>
        <w:t>"application/json"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"User-Agent"</w:t>
      </w:r>
      <w:r>
        <w:rPr>
          <w:rFonts w:ascii="Courier New" w:hAnsi="Courier New"/>
          <w:b w:val="0"/>
          <w:sz w:val="16"/>
        </w:rPr>
        <w:t xml:space="preserve"> value=</w:t>
      </w:r>
      <w:r>
        <w:rPr>
          <w:rFonts w:ascii="Courier New" w:hAnsi="Courier New"/>
          <w:b w:val="0"/>
          <w:color w:val="1E7E34"/>
          <w:sz w:val="16"/>
        </w:rPr>
        <w:t>"#request.USER_AGENT#"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"formfield"</w:t>
      </w:r>
      <w:r>
        <w:rPr>
          <w:rFonts w:ascii="Courier New" w:hAnsi="Courier New"/>
          <w:b w:val="0"/>
          <w:sz w:val="16"/>
        </w:rPr>
        <w:t xml:space="preserve"> name=</w:t>
      </w:r>
      <w:r>
        <w:rPr>
          <w:rFonts w:ascii="Courier New" w:hAnsi="Courier New"/>
          <w:b w:val="0"/>
          <w:color w:val="1E7E34"/>
          <w:sz w:val="16"/>
        </w:rPr>
        <w:t>"delay"</w:t>
      </w:r>
      <w:r>
        <w:rPr>
          <w:rFonts w:ascii="Courier New" w:hAnsi="Courier New"/>
          <w:b w:val="0"/>
          <w:sz w:val="16"/>
        </w:rPr>
        <w:t xml:space="preserve">  value=</w:t>
      </w:r>
      <w:r>
        <w:rPr>
          <w:rFonts w:ascii="Courier New" w:hAnsi="Courier New"/>
          <w:b w:val="0"/>
          <w:color w:val="1E7E34"/>
          <w:sz w:val="16"/>
        </w:rPr>
        <w:t>"0sec"</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"formfield"</w:t>
      </w:r>
      <w:r>
        <w:rPr>
          <w:rFonts w:ascii="Courier New" w:hAnsi="Courier New"/>
          <w:b w:val="0"/>
          <w:sz w:val="16"/>
        </w:rPr>
        <w:t xml:space="preserve"> name=</w:t>
      </w:r>
      <w:r>
        <w:rPr>
          <w:rFonts w:ascii="Courier New" w:hAnsi="Courier New"/>
          <w:b w:val="0"/>
          <w:color w:val="1E7E34"/>
          <w:sz w:val="16"/>
        </w:rPr>
        <w:t>"authHeader"</w:t>
      </w:r>
      <w:r>
        <w:rPr>
          <w:rFonts w:ascii="Courier New" w:hAnsi="Courier New"/>
          <w:b w:val="0"/>
          <w:sz w:val="16"/>
        </w:rPr>
        <w:t xml:space="preserve">  value=</w:t>
      </w:r>
      <w:r>
        <w:rPr>
          <w:rFonts w:ascii="Courier New" w:hAnsi="Courier New"/>
          <w:b w:val="0"/>
          <w:color w:val="6F3178"/>
          <w:sz w:val="16"/>
        </w:rPr>
        <w:t>#request.auth_header#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1E7E34"/>
          <w:sz w:val="16"/>
        </w:rPr>
        <w:t>"qInstanceOperationParam"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"formfield"</w:t>
      </w:r>
      <w:r>
        <w:rPr>
          <w:rFonts w:ascii="Courier New" w:hAnsi="Courier New"/>
          <w:b w:val="0"/>
          <w:sz w:val="16"/>
        </w:rPr>
        <w:t xml:space="preserve"> name=</w:t>
      </w:r>
      <w:r>
        <w:rPr>
          <w:rFonts w:ascii="Courier New" w:hAnsi="Courier New"/>
          <w:b w:val="0"/>
          <w:color w:val="1E7E34"/>
          <w:sz w:val="16"/>
        </w:rPr>
        <w:t>"#param#"</w:t>
      </w:r>
      <w:r>
        <w:rPr>
          <w:rFonts w:ascii="Courier New" w:hAnsi="Courier New"/>
          <w:b w:val="0"/>
          <w:sz w:val="16"/>
        </w:rPr>
        <w:t xml:space="preserve">  value=</w:t>
      </w:r>
      <w:r>
        <w:rPr>
          <w:rFonts w:ascii="Courier New" w:hAnsi="Courier New"/>
          <w:b w:val="0"/>
          <w:color w:val="1E7E34"/>
          <w:sz w:val="16"/>
        </w:rPr>
        <w:t>"#param_value#"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"Cannot initiate connection to the orchestrator #cfcatch.message#"</w:t>
      </w:r>
      <w:r>
        <w:rPr>
          <w:rFonts w:ascii="Courier New" w:hAnsi="Courier New"/>
          <w:b w:val="0"/>
          <w:sz w:val="16"/>
        </w:rPr>
        <w:t xml:space="preserve"> detail=</w:t>
      </w:r>
      <w:r>
        <w:rPr>
          <w:rFonts w:ascii="Courier New" w:hAnsi="Courier New"/>
          <w:b w:val="0"/>
          <w:color w:val="1E7E34"/>
          <w:sz w:val="16"/>
        </w:rPr>
        <w:t>"#cfcatch.detail#"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len(orchestrator.errorDetail)&gt;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type=</w:t>
      </w:r>
      <w:r>
        <w:rPr>
          <w:rFonts w:ascii="Courier New" w:hAnsi="Courier New"/>
          <w:b w:val="0"/>
          <w:color w:val="1E7E34"/>
          <w:sz w:val="16"/>
        </w:rPr>
        <w:t>"missingDependency"</w:t>
      </w:r>
      <w:r>
        <w:rPr>
          <w:rFonts w:ascii="Courier New" w:hAnsi="Courier New"/>
          <w:b w:val="0"/>
          <w:sz w:val="16"/>
        </w:rPr>
        <w:t xml:space="preserve"> message=</w:t>
      </w:r>
      <w:r>
        <w:rPr>
          <w:rFonts w:ascii="Courier New" w:hAnsi="Courier New"/>
          <w:b w:val="0"/>
          <w:color w:val="1E7E34"/>
          <w:sz w:val="16"/>
        </w:rPr>
        <w:t>"Orchestrator communication error"</w:t>
      </w:r>
      <w:r>
        <w:rPr>
          <w:rFonts w:ascii="Courier New" w:hAnsi="Courier New"/>
          <w:b w:val="0"/>
          <w:sz w:val="16"/>
        </w:rPr>
        <w:t xml:space="preserve"> detail=</w:t>
      </w:r>
      <w:r>
        <w:rPr>
          <w:rFonts w:ascii="Courier New" w:hAnsi="Courier New"/>
          <w:b w:val="0"/>
          <w:color w:val="1E7E34"/>
          <w:sz w:val="16"/>
        </w:rPr>
        <w:t>"#orchestrator.errorDetail#"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"qMarkOperationSubmit"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update</w:t>
      </w:r>
      <w:r>
        <w:rPr>
          <w:rFonts w:ascii="Courier New" w:hAnsi="Courier New"/>
          <w:b w:val="0"/>
          <w:sz w:val="16"/>
        </w:rPr>
        <w:t xml:space="preserve"> instance_operation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set</w:t>
      </w:r>
      <w:r>
        <w:rPr>
          <w:rFonts w:ascii="Courier New" w:hAnsi="Courier New"/>
          <w:b w:val="0"/>
          <w:sz w:val="16"/>
        </w:rPr>
        <w:t xml:space="preserve"> submit_result=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6F3178"/>
          <w:sz w:val="16"/>
        </w:rPr>
        <w:t>#orchestrator.responseHeader.status_code#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sleep(0)/&gt;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listFind(</w:t>
      </w:r>
      <w:r>
        <w:rPr>
          <w:rFonts w:ascii="Courier New" w:hAnsi="Courier New"/>
          <w:b w:val="0"/>
          <w:color w:val="1E7E34"/>
          <w:sz w:val="16"/>
        </w:rPr>
        <w:t>"200,201"</w:t>
      </w:r>
      <w:r>
        <w:rPr>
          <w:rFonts w:ascii="Courier New" w:hAnsi="Courier New"/>
          <w:b w:val="0"/>
          <w:sz w:val="16"/>
        </w:rPr>
        <w:t>,</w:t>
      </w:r>
      <w:r>
        <w:rPr>
          <w:rFonts w:ascii="Courier New" w:hAnsi="Courier New"/>
          <w:b w:val="0"/>
          <w:color w:val="6F3178"/>
          <w:sz w:val="16"/>
        </w:rPr>
        <w:t>#orchestrator.responseHeader.status_code#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buildURL=</w:t>
      </w:r>
      <w:r>
        <w:rPr>
          <w:rFonts w:ascii="Courier New" w:hAnsi="Courier New"/>
          <w:b w:val="0"/>
          <w:color w:val="1E7E34"/>
          <w:sz w:val="16"/>
        </w:rPr>
        <w:t>"#orchestrator.responseHeader.Location#/api/json"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"get"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url=</w:t>
      </w:r>
      <w:r>
        <w:rPr>
          <w:rFonts w:ascii="Courier New" w:hAnsi="Courier New"/>
          <w:b w:val="0"/>
          <w:color w:val="1E7E34"/>
          <w:sz w:val="16"/>
        </w:rPr>
        <w:t>"#buildUrl#"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ab/>
        <w:t>result=</w:t>
      </w:r>
      <w:r>
        <w:rPr>
          <w:rFonts w:ascii="Courier New" w:hAnsi="Courier New"/>
          <w:b w:val="0"/>
          <w:color w:val="1E7E34"/>
          <w:sz w:val="16"/>
        </w:rPr>
        <w:t>"job"</w:t>
      </w:r>
      <w:r>
        <w:rPr>
          <w:rFonts w:ascii="Courier New" w:hAnsi="Courier New"/>
          <w:b w:val="0"/>
          <w:sz w:val="16"/>
        </w:rPr>
        <w:br/>
      </w:r>
      <w:r>
        <w:rPr>
          <w:rFonts w:ascii="Courier New" w:hAnsi="Courier New"/>
          <w:b w:val="0"/>
          <w:sz w:val="16"/>
        </w:rPr>
        <w:tab/>
        <w:tab/>
        <w:tab/>
        <w:tab/>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"Authorization"</w:t>
      </w:r>
      <w:r>
        <w:rPr>
          <w:rFonts w:ascii="Courier New" w:hAnsi="Courier New"/>
          <w:b w:val="0"/>
          <w:sz w:val="16"/>
        </w:rPr>
        <w:t xml:space="preserve"> value=</w:t>
      </w:r>
      <w:r>
        <w:rPr>
          <w:rFonts w:ascii="Courier New" w:hAnsi="Courier New"/>
          <w:b w:val="0"/>
          <w:color w:val="1E7E34"/>
          <w:sz w:val="16"/>
        </w:rPr>
        <w:t>"#request.ORCHESTRATOR_AUTH#"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"Accept"</w:t>
      </w:r>
      <w:r>
        <w:rPr>
          <w:rFonts w:ascii="Courier New" w:hAnsi="Courier New"/>
          <w:b w:val="0"/>
          <w:sz w:val="16"/>
        </w:rPr>
        <w:t xml:space="preserve"> value=</w:t>
      </w:r>
      <w:r>
        <w:rPr>
          <w:rFonts w:ascii="Courier New" w:hAnsi="Courier New"/>
          <w:b w:val="0"/>
          <w:color w:val="1E7E34"/>
          <w:sz w:val="16"/>
        </w:rPr>
        <w:t>"application/json"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operation_url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structKeyExists(job,</w:t>
      </w:r>
      <w:r>
        <w:rPr>
          <w:rFonts w:ascii="Courier New" w:hAnsi="Courier New"/>
          <w:b w:val="0"/>
          <w:color w:val="1E7E34"/>
          <w:sz w:val="16"/>
        </w:rPr>
        <w:t>"filecontent"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jobData=</w:t>
      </w:r>
      <w:r>
        <w:rPr>
          <w:rFonts w:ascii="Courier New" w:hAnsi="Courier New"/>
          <w:b w:val="0"/>
          <w:color w:val="6F3178"/>
          <w:sz w:val="16"/>
        </w:rPr>
        <w:t>#deserializeJson(job.filecontent)#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operation_url=jobData.executable.url /&gt;</w:t>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"qSetStatusUrl"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update</w:t>
      </w:r>
      <w:r>
        <w:rPr>
          <w:rFonts w:ascii="Courier New" w:hAnsi="Courier New"/>
          <w:b w:val="0"/>
          <w:sz w:val="16"/>
        </w:rPr>
        <w:t xml:space="preserve"> instance_operation </w:t>
      </w:r>
      <w:r>
        <w:rPr>
          <w:rFonts w:ascii="Courier New" w:hAnsi="Courier New"/>
          <w:b w:val="0"/>
          <w:sz w:val="16"/>
        </w:rPr>
        <w:br/>
      </w:r>
      <w:r>
        <w:rPr>
          <w:rFonts w:ascii="Courier New" w:hAnsi="Courier New"/>
          <w:b w:val="0"/>
          <w:sz w:val="16"/>
        </w:rPr>
        <w:tab/>
        <w:tab/>
        <w:tab/>
        <w:tab/>
        <w:tab/>
        <w:tab/>
        <w:tab/>
      </w:r>
      <w:r>
        <w:rPr>
          <w:rFonts w:ascii="Courier New" w:hAnsi="Courier New"/>
          <w:b w:val="0"/>
          <w:color w:val="0D5C73"/>
          <w:sz w:val="16"/>
        </w:rPr>
        <w:t>set</w:t>
      </w:r>
      <w:r>
        <w:rPr>
          <w:rFonts w:ascii="Courier New" w:hAnsi="Courier New"/>
          <w:b w:val="0"/>
          <w:sz w:val="16"/>
        </w:rPr>
        <w:t xml:space="preserve"> status_url=</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"#operation_url#api/json"</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#(operation_url EQ "")#</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where</w:t>
      </w:r>
      <w:r>
        <w:rPr>
          <w:rFonts w:ascii="Courier New" w:hAnsi="Courier New"/>
          <w:b w:val="0"/>
          <w:sz w:val="16"/>
        </w:rPr>
        <w:t xml:space="preserve"> 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&lt;cfrethrow</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"setInstanceOperationRfsParam"</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"val"</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"qSaveRfsParam"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insert</w:t>
      </w:r>
      <w:r>
        <w:rPr>
          <w:rFonts w:ascii="Courier New" w:hAnsi="Courier New"/>
          <w:b w:val="0"/>
          <w:sz w:val="16"/>
        </w:rPr>
        <w:t xml:space="preserve"> </w:t>
      </w:r>
      <w:r>
        <w:rPr>
          <w:rFonts w:ascii="Courier New" w:hAnsi="Courier New"/>
          <w:b w:val="0"/>
          <w:color w:val="0D5C73"/>
          <w:sz w:val="16"/>
        </w:rPr>
        <w:t>into</w:t>
      </w:r>
      <w:r>
        <w:rPr>
          <w:rFonts w:ascii="Courier New" w:hAnsi="Courier New"/>
          <w:b w:val="0"/>
          <w:sz w:val="16"/>
        </w:rPr>
        <w:t xml:space="preserve"> instance_operation_param (instance_operation_uid,param,param_value)</w:t>
      </w:r>
      <w:r>
        <w:rPr>
          <w:rFonts w:ascii="Courier New" w:hAnsi="Courier New"/>
          <w:b w:val="0"/>
          <w:sz w:val="16"/>
        </w:rPr>
        <w:br/>
      </w:r>
      <w:r>
        <w:rPr>
          <w:rFonts w:ascii="Courier New" w:hAnsi="Courier New"/>
          <w:b w:val="0"/>
          <w:sz w:val="16"/>
        </w:rPr>
        <w:tab/>
        <w:tab/>
        <w:tab/>
        <w:t xml:space="preserve">values ( </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t>,</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"#arguments.val#"</w:t>
      </w:r>
      <w:r>
        <w:rPr>
          <w:rFonts w:ascii="Courier New" w:hAnsi="Courier New"/>
          <w:b w:val="0"/>
          <w:sz w:val="16"/>
        </w:rPr>
        <w:t>/&gt;</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ON</w:t>
      </w:r>
      <w:r>
        <w:rPr>
          <w:rFonts w:ascii="Courier New" w:hAnsi="Courier New"/>
          <w:b w:val="0"/>
          <w:sz w:val="16"/>
        </w:rPr>
        <w:t xml:space="preserve"> CONFLICT (instance_operation_uid,param) </w:t>
      </w:r>
      <w:r>
        <w:rPr>
          <w:rFonts w:ascii="Courier New" w:hAnsi="Courier New"/>
          <w:b w:val="0"/>
          <w:sz w:val="16"/>
        </w:rPr>
        <w:br/>
      </w:r>
      <w:r>
        <w:rPr>
          <w:rFonts w:ascii="Courier New" w:hAnsi="Courier New"/>
          <w:b w:val="0"/>
          <w:sz w:val="16"/>
        </w:rPr>
        <w:tab/>
        <w:tab/>
        <w:tab/>
        <w:t xml:space="preserve">DO </w:t>
      </w:r>
      <w:r>
        <w:rPr>
          <w:rFonts w:ascii="Courier New" w:hAnsi="Courier New"/>
          <w:b w:val="0"/>
          <w:color w:val="0D5C73"/>
          <w:sz w:val="16"/>
        </w:rPr>
        <w:t>UPDATE</w:t>
      </w:r>
      <w:r>
        <w:rPr>
          <w:rFonts w:ascii="Courier New" w:hAnsi="Courier New"/>
          <w:b w:val="0"/>
          <w:sz w:val="16"/>
        </w:rPr>
        <w:t xml:space="preserve"> </w:t>
      </w:r>
      <w:r>
        <w:rPr>
          <w:rFonts w:ascii="Courier New" w:hAnsi="Courier New"/>
          <w:b w:val="0"/>
          <w:color w:val="0D5C73"/>
          <w:sz w:val="16"/>
        </w:rPr>
        <w:t>SET</w:t>
      </w:r>
      <w:r>
        <w:rPr>
          <w:rFonts w:ascii="Courier New" w:hAnsi="Courier New"/>
          <w:b w:val="0"/>
          <w:sz w:val="16"/>
        </w:rPr>
        <w:t xml:space="preserve"> param_value = EXCLUDED.param_value;</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"getJobStatus"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"status_url"</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"get"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url=</w:t>
      </w:r>
      <w:r>
        <w:rPr>
          <w:rFonts w:ascii="Courier New" w:hAnsi="Courier New"/>
          <w:b w:val="0"/>
          <w:color w:val="1E7E34"/>
          <w:sz w:val="16"/>
        </w:rPr>
        <w:t>"#arguments.status_url#"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result=</w:t>
      </w:r>
      <w:r>
        <w:rPr>
          <w:rFonts w:ascii="Courier New" w:hAnsi="Courier New"/>
          <w:b w:val="0"/>
          <w:color w:val="1E7E34"/>
          <w:sz w:val="16"/>
        </w:rPr>
        <w:t>"local.jobStatus"</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"Authorization"</w:t>
      </w:r>
      <w:r>
        <w:rPr>
          <w:rFonts w:ascii="Courier New" w:hAnsi="Courier New"/>
          <w:b w:val="0"/>
          <w:sz w:val="16"/>
        </w:rPr>
        <w:t xml:space="preserve"> value=</w:t>
      </w:r>
      <w:r>
        <w:rPr>
          <w:rFonts w:ascii="Courier New" w:hAnsi="Courier New"/>
          <w:b w:val="0"/>
          <w:color w:val="1E7E34"/>
          <w:sz w:val="16"/>
        </w:rPr>
        <w:t>"#request.ORCHESTRATOR_AUTH#"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"Accept"</w:t>
      </w:r>
      <w:r>
        <w:rPr>
          <w:rFonts w:ascii="Courier New" w:hAnsi="Courier New"/>
          <w:b w:val="0"/>
          <w:sz w:val="16"/>
        </w:rPr>
        <w:t xml:space="preserve"> value=</w:t>
      </w:r>
      <w:r>
        <w:rPr>
          <w:rFonts w:ascii="Courier New" w:hAnsi="Courier New"/>
          <w:b w:val="0"/>
          <w:color w:val="1E7E34"/>
          <w:sz w:val="16"/>
        </w:rPr>
        <w:t>"application/json"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jobStatusData=</w:t>
      </w:r>
      <w:r>
        <w:rPr>
          <w:rFonts w:ascii="Courier New" w:hAnsi="Courier New"/>
          <w:b w:val="0"/>
          <w:color w:val="6F3178"/>
          <w:sz w:val="16"/>
        </w:rPr>
        <w:t>#deserializeJson(local.jobStatus.filecontent)#</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jobStatusData.result/&gt;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1E7E34"/>
          <w:sz w:val="16"/>
        </w:rPr>
        <w:t>"cannot obtain job 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"Cannot connect to the orchestrator. #cfcatch.message#"</w:t>
      </w:r>
      <w:r>
        <w:rPr>
          <w:rFonts w:ascii="Courier New" w:hAnsi="Courier New"/>
          <w:b w:val="0"/>
          <w:sz w:val="16"/>
        </w:rPr>
        <w:t xml:space="preserve"> detail=</w:t>
      </w:r>
      <w:r>
        <w:rPr>
          <w:rFonts w:ascii="Courier New" w:hAnsi="Courier New"/>
          <w:b w:val="0"/>
          <w:color w:val="1E7E34"/>
          <w:sz w:val="16"/>
        </w:rPr>
        <w:t>"#cfcatch.detail#"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"getContragentCode"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"contragentId"</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"qContragentCode"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external_code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contragent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contragent_id=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#arguments.contragentId#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#!isNumeric(arguments.contragentId)#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#qContragentCode.external_code#</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"checkCfsResourceRealmAccess"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sop.svc_operation_cfs_param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 so </w:t>
      </w:r>
      <w:r>
        <w:rPr>
          <w:rFonts w:ascii="Courier New" w:hAnsi="Courier New"/>
          <w:b w:val="0"/>
          <w:color w:val="0D5C73"/>
          <w:sz w:val="16"/>
        </w:rPr>
        <w:t>on</w:t>
      </w:r>
      <w:r>
        <w:rPr>
          <w:rFonts w:ascii="Courier New" w:hAnsi="Courier New"/>
          <w:b w:val="0"/>
          <w:sz w:val="16"/>
        </w:rPr>
        <w:t xml:space="preserve"> (e.service_id=so.svc_id </w:t>
      </w:r>
      <w:r>
        <w:rPr>
          <w:rFonts w:ascii="Courier New" w:hAnsi="Courier New"/>
          <w:b w:val="0"/>
          <w:color w:val="0D5C73"/>
          <w:sz w:val="16"/>
        </w:rPr>
        <w:t>AND</w:t>
      </w:r>
      <w:r>
        <w:rPr>
          <w:rFonts w:ascii="Courier New" w:hAnsi="Courier New"/>
          <w:b w:val="0"/>
          <w:sz w:val="16"/>
        </w:rPr>
        <w:t xml:space="preserve"> io.operation=so.operation)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(so.svc_operation_id=sop.svc_operation_id)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LOWER(sop.svc_operation_cfs_param)=LOWER(</w:t>
      </w:r>
      <w:r>
        <w:rPr>
          <w:rFonts w:ascii="Courier New" w:hAnsi="Courier New"/>
          <w:b w:val="0"/>
          <w:color w:val="1E7E34"/>
          <w:sz w:val="16"/>
        </w:rPr>
        <w:t>'resourceRealm'</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local.qParam.recordCount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io.operation</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"local.qContract"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(si.specification_id=s.specification_id)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r.resource_realm_id, r.resource_realm, sop.svc_operation_cfs_param, iop.param_value, a.contract_id, a.is_enabled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instance_operation_cfs_param iop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svc_operation_cfs_param sop </w:t>
      </w:r>
      <w:r>
        <w:rPr>
          <w:rFonts w:ascii="Courier New" w:hAnsi="Courier New"/>
          <w:b w:val="0"/>
          <w:color w:val="0D5C73"/>
          <w:sz w:val="16"/>
        </w:rPr>
        <w:t>on</w:t>
      </w:r>
      <w:r>
        <w:rPr>
          <w:rFonts w:ascii="Courier New" w:hAnsi="Courier New"/>
          <w:b w:val="0"/>
          <w:sz w:val="16"/>
        </w:rPr>
        <w:t xml:space="preserve"> (iop.svc_operation_cfs_param_id=sop.svc_operation_cfs_param_id)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 r </w:t>
      </w:r>
      <w:r>
        <w:rPr>
          <w:rFonts w:ascii="Courier New" w:hAnsi="Courier New"/>
          <w:b w:val="0"/>
          <w:color w:val="0D5C73"/>
          <w:sz w:val="16"/>
        </w:rPr>
        <w:t>on</w:t>
      </w:r>
      <w:r>
        <w:rPr>
          <w:rFonts w:ascii="Courier New" w:hAnsi="Courier New"/>
          <w:b w:val="0"/>
          <w:sz w:val="16"/>
        </w:rPr>
        <w:t xml:space="preserve"> (sop.svc_operation_cfs_param=</w:t>
      </w:r>
      <w:r>
        <w:rPr>
          <w:rFonts w:ascii="Courier New" w:hAnsi="Courier New"/>
          <w:b w:val="0"/>
          <w:color w:val="1E7E34"/>
          <w:sz w:val="16"/>
        </w:rPr>
        <w:t>'resourceRealm'</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iop.param_value=r.resource_realm)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(r.resource_realm_id=a.resource_realm_id)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#local.qContract.contract_id#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#!isValid("integer",local.qContract.contract_id)#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a.contract_id=0)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local.qCheckResourceRealmAccess.recordCount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"resource realm specified in CFS params is not available for current contract"</w:t>
      </w:r>
      <w:r>
        <w:rPr>
          <w:rFonts w:ascii="Courier New" w:hAnsi="Courier New"/>
          <w:b w:val="0"/>
          <w:sz w:val="16"/>
        </w:rPr>
        <w:t xml:space="preserve"> detail=</w:t>
      </w:r>
      <w:r>
        <w:rPr>
          <w:rFonts w:ascii="Courier New" w:hAnsi="Courier New"/>
          <w:b w:val="0"/>
          <w:color w:val="1E7E34"/>
          <w:sz w:val="16"/>
        </w:rPr>
        <w:t>"CFS resource realm unawailable. Instance operation UID #arguments.instanceOperationUid#. Contract ID #local.qContract.contract_id#"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"checkRfsResourceRealmAccess"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"guid"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"local.qParamRRExists"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instance_operation_param iop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iop.param=</w:t>
      </w:r>
      <w:r>
        <w:rPr>
          <w:rFonts w:ascii="Courier New" w:hAnsi="Courier New"/>
          <w:b w:val="0"/>
          <w:color w:val="1E7E34"/>
          <w:sz w:val="16"/>
        </w:rPr>
        <w:t>'resourceRealm'</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local.qParamRRExists.cnt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"local.qContract"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instance_operation io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(io.instance_uid=e.instance_uid)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si </w:t>
      </w:r>
      <w:r>
        <w:rPr>
          <w:rFonts w:ascii="Courier New" w:hAnsi="Courier New"/>
          <w:b w:val="0"/>
          <w:color w:val="0D5C73"/>
          <w:sz w:val="16"/>
        </w:rPr>
        <w:t>on</w:t>
      </w:r>
      <w:r>
        <w:rPr>
          <w:rFonts w:ascii="Courier New" w:hAnsi="Courier New"/>
          <w:b w:val="0"/>
          <w:sz w:val="16"/>
        </w:rPr>
        <w:t xml:space="preserve"> (e.specification_item_id=si.specification_item_id)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 s </w:t>
      </w:r>
      <w:r>
        <w:rPr>
          <w:rFonts w:ascii="Courier New" w:hAnsi="Courier New"/>
          <w:b w:val="0"/>
          <w:color w:val="0D5C73"/>
          <w:sz w:val="16"/>
        </w:rPr>
        <w:t>on</w:t>
      </w:r>
      <w:r>
        <w:rPr>
          <w:rFonts w:ascii="Courier New" w:hAnsi="Courier New"/>
          <w:b w:val="0"/>
          <w:sz w:val="16"/>
        </w:rPr>
        <w:t xml:space="preserve"> (si.specification_id=s.specification_id)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"local.qCheckResourceRealmAccess"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r.resource_realm_id, r.resource_realm, iop.param, iop.param_value, a.contract_id, a.is_enabled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(r.resource_realm_id=a.resource_realm_id)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instance_operation_param iop </w:t>
      </w:r>
      <w:r>
        <w:rPr>
          <w:rFonts w:ascii="Courier New" w:hAnsi="Courier New"/>
          <w:b w:val="0"/>
          <w:color w:val="0D5C73"/>
          <w:sz w:val="16"/>
        </w:rPr>
        <w:t>on</w:t>
      </w:r>
      <w:r>
        <w:rPr>
          <w:rFonts w:ascii="Courier New" w:hAnsi="Courier New"/>
          <w:b w:val="0"/>
          <w:sz w:val="16"/>
        </w:rPr>
        <w:t xml:space="preserve"> (r.resource_realm=iop.param_value </w:t>
      </w:r>
      <w:r>
        <w:rPr>
          <w:rFonts w:ascii="Courier New" w:hAnsi="Courier New"/>
          <w:b w:val="0"/>
          <w:color w:val="0D5C73"/>
          <w:sz w:val="16"/>
        </w:rPr>
        <w:t>AND</w:t>
      </w:r>
      <w:r>
        <w:rPr>
          <w:rFonts w:ascii="Courier New" w:hAnsi="Courier New"/>
          <w:b w:val="0"/>
          <w:sz w:val="16"/>
        </w:rPr>
        <w:t xml:space="preserve"> iop.param=</w:t>
      </w:r>
      <w:r>
        <w:rPr>
          <w:rFonts w:ascii="Courier New" w:hAnsi="Courier New"/>
          <w:b w:val="0"/>
          <w:color w:val="1E7E34"/>
          <w:sz w:val="16"/>
        </w:rPr>
        <w:t>'resourceRealm'</w:t>
      </w:r>
      <w:r>
        <w:rPr>
          <w:rFonts w:ascii="Courier New" w:hAnsi="Courier New"/>
          <w:b w:val="0"/>
          <w:sz w:val="16"/>
        </w:rPr>
        <w: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iop.instance_operation_uid=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"#arguments.instanceOperationUid#"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#!isValid("guid",arguments.instanceOperationUid)#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#local.qContract.contract_id#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#!isValid("integer",local.qContract.contract_id)#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a.contract_id=0)</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local.qCheckResourceRealmAccess.recordCount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&lt;cfthrow</w:t>
      </w:r>
      <w:r>
        <w:rPr>
          <w:rFonts w:ascii="Courier New" w:hAnsi="Courier New"/>
          <w:b w:val="0"/>
          <w:sz w:val="16"/>
        </w:rPr>
        <w:t xml:space="preserve"> message=</w:t>
      </w:r>
      <w:r>
        <w:rPr>
          <w:rFonts w:ascii="Courier New" w:hAnsi="Courier New"/>
          <w:b w:val="0"/>
          <w:color w:val="1E7E34"/>
          <w:sz w:val="16"/>
        </w:rPr>
        <w:t>"resource realm specified in RFS params is not available for current contract"</w:t>
      </w:r>
      <w:r>
        <w:rPr>
          <w:rFonts w:ascii="Courier New" w:hAnsi="Courier New"/>
          <w:b w:val="0"/>
          <w:sz w:val="16"/>
        </w:rPr>
        <w:t xml:space="preserve"> detail=</w:t>
      </w:r>
      <w:r>
        <w:rPr>
          <w:rFonts w:ascii="Courier New" w:hAnsi="Courier New"/>
          <w:b w:val="0"/>
          <w:color w:val="1E7E34"/>
          <w:sz w:val="16"/>
        </w:rPr>
        <w:t>"RFS resource realm unawailable. Instance operation UID #arguments.instanceOperationUid#. Contract ID #local.qContract.contract_id#"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v1/resources/instance_operation_validate.cfc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"/instanceOperations/{instanceOperationUid}/validate-cfs"</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"Проверка корректности CFS"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"instanceOperationUid"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"type:guid"</w:t>
      </w:r>
      <w:r>
        <w:rPr>
          <w:rFonts w:ascii="Courier New" w:hAnsi="Courier New"/>
          <w:b w:val="0"/>
          <w:sz w:val="16"/>
        </w:rPr>
        <w:t>/&gt;</w:t>
      </w:r>
      <w:r>
        <w:rPr>
          <w:rFonts w:ascii="Courier New" w:hAnsi="Courier New"/>
          <w:b w:val="0"/>
          <w:sz w:val="16"/>
        </w:rPr>
        <w:br/>
      </w:r>
      <w:r>
        <w:rPr>
          <w:rFonts w:ascii="Courier New" w:hAnsi="Courier New"/>
          <w:b w:val="0"/>
          <w:sz w:val="16"/>
        </w:rPr>
        <w:tab/>
        <w:tab/>
        <w:t>&lt;!--- *** мы не проверяем доступ к инстансу и существование инстанса 2DO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validationMessage = 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"instance_operation"</w:t>
      </w:r>
      <w:r>
        <w:rPr>
          <w:rFonts w:ascii="Courier New" w:hAnsi="Courier New"/>
          <w:b w:val="0"/>
          <w:sz w:val="16"/>
        </w:rPr>
        <w:t>).validateCfsParams(arguments.instanceOperationUid)/&gt;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len(validationMessage)&gt;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"Inconsistent CFS parameters"</w:t>
      </w:r>
      <w:r>
        <w:rPr>
          <w:rFonts w:ascii="Courier New" w:hAnsi="Courier New"/>
          <w:b w:val="0"/>
          <w:sz w:val="16"/>
        </w:rPr>
        <w:t xml:space="preserve">, </w:t>
      </w:r>
      <w:r>
        <w:rPr>
          <w:rFonts w:ascii="Courier New" w:hAnsi="Courier New"/>
          <w:b w:val="0"/>
          <w:color w:val="6F3178"/>
          <w:sz w:val="16"/>
        </w:rPr>
        <w:t>#validationMessage#</w:t>
      </w:r>
      <w:r>
        <w:rPr>
          <w:rFonts w:ascii="Courier New" w:hAnsi="Courier New"/>
          <w:b w:val="0"/>
          <w:sz w:val="16"/>
        </w:rPr>
        <w:t>)).withStatus(422)/&gt;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"OK"</w:t>
      </w:r>
      <w:r>
        <w:rPr>
          <w:rFonts w:ascii="Courier New" w:hAnsi="Courier New"/>
          <w:b w:val="0"/>
          <w:sz w:val="16"/>
        </w:rPr>
        <w: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v1/resources/notification_ls.cfc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"/notifications"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dt_created={prefix=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dt_updated={prefix=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dt_show_from={prefix=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dt_show_to={prefix=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contragent_id={prefix=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timeout_sec={prefix=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external_uid={prefix=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"guid"</w:t>
      </w:r>
      <w:r>
        <w:rPr>
          <w:rFonts w:ascii="Courier New" w:hAnsi="Courier New"/>
          <w:b w:val="0"/>
          <w:sz w:val="16"/>
        </w:rPr>
        <w:t>},</w:t>
      </w:r>
      <w:r>
        <w:rPr>
          <w:rFonts w:ascii="Courier New" w:hAnsi="Courier New"/>
          <w:b w:val="0"/>
          <w:sz w:val="16"/>
        </w:rPr>
        <w:br/>
      </w:r>
      <w:r>
        <w:rPr>
          <w:rFonts w:ascii="Courier New" w:hAnsi="Courier New"/>
          <w:b w:val="0"/>
          <w:sz w:val="16"/>
        </w:rPr>
        <w:tab/>
        <w:tab/>
        <w:t>external_code={prefix=</w:t>
      </w:r>
      <w:r>
        <w:rPr>
          <w:rFonts w:ascii="Courier New" w:hAnsi="Courier New"/>
          <w:b w:val="0"/>
          <w:color w:val="1E7E34"/>
          <w:sz w:val="16"/>
        </w:rPr>
        <w:t>"n"</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уведомлений"</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"100"</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local={}/&gt;</w:t>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 xml:space="preserve">&lt;m:field&gt;n.notification_uid::text </w:t>
      </w:r>
      <w:r>
        <w:rPr>
          <w:rFonts w:ascii="Courier New" w:hAnsi="Courier New"/>
          <w:b w:val="0"/>
          <w:color w:val="0D5C73"/>
          <w:sz w:val="16"/>
        </w:rPr>
        <w:t>as</w:t>
      </w:r>
      <w:r>
        <w:rPr>
          <w:rFonts w:ascii="Courier New" w:hAnsi="Courier New"/>
          <w:b w:val="0"/>
          <w:sz w:val="16"/>
        </w:rPr>
        <w:t xml:space="preserve"> notification_uid&lt;/m:field&gt;</w:t>
      </w:r>
      <w:r>
        <w:rPr>
          <w:rFonts w:ascii="Courier New" w:hAnsi="Courier New"/>
          <w:b w:val="0"/>
          <w:sz w:val="16"/>
        </w:rPr>
        <w:br/>
      </w:r>
      <w:r>
        <w:rPr>
          <w:rFonts w:ascii="Courier New" w:hAnsi="Courier New"/>
          <w:b w:val="0"/>
          <w:sz w:val="16"/>
        </w:rPr>
        <w:tab/>
        <w:tab/>
        <w:tab/>
        <w:tab/>
        <w:tab/>
        <w:t>&lt;m:field&gt;n.notification&lt;/m:field&gt;</w:t>
      </w:r>
      <w:r>
        <w:rPr>
          <w:rFonts w:ascii="Courier New" w:hAnsi="Courier New"/>
          <w:b w:val="0"/>
          <w:sz w:val="16"/>
        </w:rPr>
        <w:br/>
      </w:r>
      <w:r>
        <w:rPr>
          <w:rFonts w:ascii="Courier New" w:hAnsi="Courier New"/>
          <w:b w:val="0"/>
          <w:sz w:val="16"/>
        </w:rPr>
        <w:tab/>
        <w:tab/>
        <w:tab/>
        <w:tab/>
        <w:tab/>
        <w:t>&lt;m:field&gt;n.descr&lt;/m:field&gt;</w:t>
      </w:r>
      <w:r>
        <w:rPr>
          <w:rFonts w:ascii="Courier New" w:hAnsi="Courier New"/>
          <w:b w:val="0"/>
          <w:sz w:val="16"/>
        </w:rPr>
        <w:br/>
      </w:r>
      <w:r>
        <w:rPr>
          <w:rFonts w:ascii="Courier New" w:hAnsi="Courier New"/>
          <w:b w:val="0"/>
          <w:sz w:val="16"/>
        </w:rPr>
        <w:tab/>
        <w:tab/>
        <w:tab/>
        <w:tab/>
        <w:tab/>
        <w:t>&lt;m:field&gt;n.url&lt;/m:field&gt;</w:t>
      </w:r>
      <w:r>
        <w:rPr>
          <w:rFonts w:ascii="Courier New" w:hAnsi="Courier New"/>
          <w:b w:val="0"/>
          <w:sz w:val="16"/>
        </w:rPr>
        <w:br/>
      </w:r>
      <w:r>
        <w:rPr>
          <w:rFonts w:ascii="Courier New" w:hAnsi="Courier New"/>
          <w:b w:val="0"/>
          <w:sz w:val="16"/>
        </w:rPr>
        <w:tab/>
        <w:tab/>
        <w:tab/>
        <w:tab/>
        <w:tab/>
        <w:t>&lt;m:field&gt;n.timeout_sec&lt;/m:field&gt;</w:t>
      </w:r>
      <w:r>
        <w:rPr>
          <w:rFonts w:ascii="Courier New" w:hAnsi="Courier New"/>
          <w:b w:val="0"/>
          <w:sz w:val="16"/>
        </w:rPr>
        <w:br/>
      </w:r>
      <w:r>
        <w:rPr>
          <w:rFonts w:ascii="Courier New" w:hAnsi="Courier New"/>
          <w:b w:val="0"/>
          <w:sz w:val="16"/>
        </w:rPr>
        <w:tab/>
        <w:tab/>
        <w:tab/>
        <w:tab/>
        <w:tab/>
        <w:t>&lt;m:field&gt;n.contragent_id&lt;/m:field&gt;</w:t>
      </w:r>
      <w:r>
        <w:rPr>
          <w:rFonts w:ascii="Courier New" w:hAnsi="Courier New"/>
          <w:b w:val="0"/>
          <w:sz w:val="16"/>
        </w:rPr>
        <w:br/>
      </w:r>
      <w:r>
        <w:rPr>
          <w:rFonts w:ascii="Courier New" w:hAnsi="Courier New"/>
          <w:b w:val="0"/>
          <w:sz w:val="16"/>
        </w:rPr>
        <w:tab/>
        <w:tab/>
        <w:tab/>
        <w:tab/>
        <w:tab/>
        <w:t>&lt;m:field&gt;k.external_uid&lt;/m:field&gt;</w:t>
      </w:r>
      <w:r>
        <w:rPr>
          <w:rFonts w:ascii="Courier New" w:hAnsi="Courier New"/>
          <w:b w:val="0"/>
          <w:sz w:val="16"/>
        </w:rPr>
        <w:br/>
      </w:r>
      <w:r>
        <w:rPr>
          <w:rFonts w:ascii="Courier New" w:hAnsi="Courier New"/>
          <w:b w:val="0"/>
          <w:sz w:val="16"/>
        </w:rPr>
        <w:tab/>
        <w:tab/>
        <w:tab/>
        <w:tab/>
        <w:tab/>
        <w:t xml:space="preserve">&lt;m:field&gt;to_char(n.dt_show_from,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dt_show_from&lt;/m:field&gt;</w:t>
      </w:r>
      <w:r>
        <w:rPr>
          <w:rFonts w:ascii="Courier New" w:hAnsi="Courier New"/>
          <w:b w:val="0"/>
          <w:sz w:val="16"/>
        </w:rPr>
        <w:br/>
      </w:r>
      <w:r>
        <w:rPr>
          <w:rFonts w:ascii="Courier New" w:hAnsi="Courier New"/>
          <w:b w:val="0"/>
          <w:sz w:val="16"/>
        </w:rPr>
        <w:tab/>
        <w:tab/>
        <w:tab/>
        <w:tab/>
        <w:tab/>
        <w:t xml:space="preserve">&lt;m:field&gt;to_char(n.dt_show_to,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dt_show_to&lt;/m:field&gt;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notification n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(n.contragent_id=k.contragent_id)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(n.dt_show_from &lt;= CURRENT_TIMESTAMP </w:t>
      </w:r>
      <w:r>
        <w:rPr>
          <w:rFonts w:ascii="Courier New" w:hAnsi="Courier New"/>
          <w:b w:val="0"/>
          <w:color w:val="0D5C73"/>
          <w:sz w:val="16"/>
        </w:rPr>
        <w:t>OR</w:t>
      </w:r>
      <w:r>
        <w:rPr>
          <w:rFonts w:ascii="Courier New" w:hAnsi="Courier New"/>
          <w:b w:val="0"/>
          <w:sz w:val="16"/>
        </w:rPr>
        <w:t xml:space="preserve"> n.dt_show_from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(n.dt_show_to &gt;= CURRENT_TIMESTAMP </w:t>
      </w:r>
      <w:r>
        <w:rPr>
          <w:rFonts w:ascii="Courier New" w:hAnsi="Courier New"/>
          <w:b w:val="0"/>
          <w:color w:val="0D5C73"/>
          <w:sz w:val="16"/>
        </w:rPr>
        <w:t>OR</w:t>
      </w:r>
      <w:r>
        <w:rPr>
          <w:rFonts w:ascii="Courier New" w:hAnsi="Courier New"/>
          <w:b w:val="0"/>
          <w:sz w:val="16"/>
        </w:rPr>
        <w:t xml:space="preserve"> n.dt_show_to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(k.external_uid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#arguments.companyUid#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n.contragent_id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dt_show_from desc</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notification n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(n.contragent_id=k.contragent_id)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(n.dt_show_from &lt;= CURRENT_TIMESTAMP </w:t>
      </w:r>
      <w:r>
        <w:rPr>
          <w:rFonts w:ascii="Courier New" w:hAnsi="Courier New"/>
          <w:b w:val="0"/>
          <w:color w:val="0D5C73"/>
          <w:sz w:val="16"/>
        </w:rPr>
        <w:t>OR</w:t>
      </w:r>
      <w:r>
        <w:rPr>
          <w:rFonts w:ascii="Courier New" w:hAnsi="Courier New"/>
          <w:b w:val="0"/>
          <w:sz w:val="16"/>
        </w:rPr>
        <w:t xml:space="preserve"> n.dt_show_from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(n.dt_show_to &gt;= CURRENT_TIMESTAMP </w:t>
      </w:r>
      <w:r>
        <w:rPr>
          <w:rFonts w:ascii="Courier New" w:hAnsi="Courier New"/>
          <w:b w:val="0"/>
          <w:color w:val="0D5C73"/>
          <w:sz w:val="16"/>
        </w:rPr>
        <w:t>OR</w:t>
      </w:r>
      <w:r>
        <w:rPr>
          <w:rFonts w:ascii="Courier New" w:hAnsi="Courier New"/>
          <w:b w:val="0"/>
          <w:sz w:val="16"/>
        </w:rPr>
        <w:t xml:space="preserve"> n.dt_show_to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(k.external_uid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#arguments.companyUid#</w:t>
      </w:r>
      <w:r>
        <w:rPr>
          <w:rFonts w:ascii="Courier New" w:hAnsi="Courier New"/>
          <w:b w:val="0"/>
          <w:sz w:val="16"/>
        </w:rPr>
        <w:t xml:space="preserve">/&gt; </w:t>
      </w:r>
      <w:r>
        <w:rPr>
          <w:rFonts w:ascii="Courier New" w:hAnsi="Courier New"/>
          <w:b w:val="0"/>
          <w:color w:val="0D5C73"/>
          <w:sz w:val="16"/>
        </w:rPr>
        <w:t>OR</w:t>
      </w:r>
      <w:r>
        <w:rPr>
          <w:rFonts w:ascii="Courier New" w:hAnsi="Courier New"/>
          <w:b w:val="0"/>
          <w:sz w:val="16"/>
        </w:rPr>
        <w:t xml:space="preserve"> n.contragent_id </w:t>
      </w:r>
      <w:r>
        <w:rPr>
          <w:rFonts w:ascii="Courier New" w:hAnsi="Courier New"/>
          <w:b w:val="0"/>
          <w:color w:val="0D5C73"/>
          <w:sz w:val="16"/>
        </w:rPr>
        <w:t>IS</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rec={}/&gt;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v1/resources/param_value_list.cfc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"/param-value-list/{svcOperationCfsParamId}"</w:t>
      </w:r>
      <w:r>
        <w:rPr>
          <w:rFonts w:ascii="Courier New" w:hAnsi="Courier New"/>
          <w:b w:val="0"/>
          <w:sz w:val="16"/>
        </w:rPr>
        <w:t xml:space="preserve"> hint=</w:t>
      </w:r>
      <w:r>
        <w:rPr>
          <w:rFonts w:ascii="Courier New" w:hAnsi="Courier New"/>
          <w:b w:val="0"/>
          <w:color w:val="1E7E34"/>
          <w:sz w:val="16"/>
        </w:rPr>
        <w:t>"deprecated"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значений CFS параметра операции"</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t>&lt;!--- сначала нам известен только параметр сервиса. вся остальная инфа поступает через аргументы ---&gt;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"local.qParam"</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p.depends_on_params</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p.svc_operation_cfs_param_id =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#arguments.svcOperationCfsParamId#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noData().withStatus(204, </w:t>
      </w:r>
      <w:r>
        <w:rPr>
          <w:rFonts w:ascii="Courier New" w:hAnsi="Courier New"/>
          <w:b w:val="0"/>
          <w:color w:val="1E7E34"/>
          <w:sz w:val="16"/>
        </w:rPr>
        <w:t>"OK"</w:t>
      </w:r>
      <w:r>
        <w:rPr>
          <w:rFonts w:ascii="Courier New" w:hAnsi="Courier New"/>
          <w:b w:val="0"/>
          <w:sz w:val="16"/>
        </w:rPr>
        <w: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v1/resources/resource_realm.cfc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"/resourceRealms/{resourceRealmId}"</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"Сервис"</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"resourceRealmId"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"resourceRealmId"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"local.qResourceRealm"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&lt;m:field&gt;r.resource_realm_id&lt;/m:field&gt;</w:t>
      </w:r>
      <w:r>
        <w:rPr>
          <w:rFonts w:ascii="Courier New" w:hAnsi="Courier New"/>
          <w:b w:val="0"/>
          <w:sz w:val="16"/>
        </w:rPr>
        <w:br/>
      </w:r>
      <w:r>
        <w:rPr>
          <w:rFonts w:ascii="Courier New" w:hAnsi="Courier New"/>
          <w:b w:val="0"/>
          <w:sz w:val="16"/>
        </w:rPr>
        <w:tab/>
        <w:tab/>
        <w:tab/>
        <w:tab/>
        <w:t>&lt;m:field&gt;r.resource_realm_type_id&lt;/m:field&gt;</w:t>
      </w:r>
      <w:r>
        <w:rPr>
          <w:rFonts w:ascii="Courier New" w:hAnsi="Courier New"/>
          <w:b w:val="0"/>
          <w:sz w:val="16"/>
        </w:rPr>
        <w:br/>
      </w:r>
      <w:r>
        <w:rPr>
          <w:rFonts w:ascii="Courier New" w:hAnsi="Courier New"/>
          <w:b w:val="0"/>
          <w:sz w:val="16"/>
        </w:rPr>
        <w:tab/>
        <w:tab/>
        <w:tab/>
        <w:tab/>
        <w:t>&lt;m:field&gt;r.parent_id&lt;/m:field&gt;</w:t>
      </w:r>
      <w:r>
        <w:rPr>
          <w:rFonts w:ascii="Courier New" w:hAnsi="Courier New"/>
          <w:b w:val="0"/>
          <w:sz w:val="16"/>
        </w:rPr>
        <w:br/>
      </w:r>
      <w:r>
        <w:rPr>
          <w:rFonts w:ascii="Courier New" w:hAnsi="Courier New"/>
          <w:b w:val="0"/>
          <w:sz w:val="16"/>
        </w:rPr>
        <w:tab/>
        <w:tab/>
        <w:tab/>
        <w:tab/>
        <w:t>&lt;m:field&gt;r.resource_realm&lt;/m:field&gt;</w:t>
      </w:r>
      <w:r>
        <w:rPr>
          <w:rFonts w:ascii="Courier New" w:hAnsi="Courier New"/>
          <w:b w:val="0"/>
          <w:sz w:val="16"/>
        </w:rPr>
        <w:br/>
      </w:r>
      <w:r>
        <w:rPr>
          <w:rFonts w:ascii="Courier New" w:hAnsi="Courier New"/>
          <w:b w:val="0"/>
          <w:sz w:val="16"/>
        </w:rPr>
        <w:tab/>
        <w:tab/>
        <w:tab/>
        <w:tab/>
        <w:t>&lt;m:field&gt;r.mgmt_api_url&lt;/m:field&gt;</w:t>
      </w:r>
      <w:r>
        <w:rPr>
          <w:rFonts w:ascii="Courier New" w:hAnsi="Courier New"/>
          <w:b w:val="0"/>
          <w:sz w:val="16"/>
        </w:rPr>
        <w:br/>
      </w:r>
      <w:r>
        <w:rPr>
          <w:rFonts w:ascii="Courier New" w:hAnsi="Courier New"/>
          <w:b w:val="0"/>
          <w:sz w:val="16"/>
        </w:rPr>
        <w:tab/>
        <w:tab/>
        <w:tab/>
        <w:tab/>
        <w:t xml:space="preserve">&lt;m:field&gt;p.resource_realm </w:t>
      </w:r>
      <w:r>
        <w:rPr>
          <w:rFonts w:ascii="Courier New" w:hAnsi="Courier New"/>
          <w:b w:val="0"/>
          <w:color w:val="0D5C73"/>
          <w:sz w:val="16"/>
        </w:rPr>
        <w:t>as</w:t>
      </w:r>
      <w:r>
        <w:rPr>
          <w:rFonts w:ascii="Courier New" w:hAnsi="Courier New"/>
          <w:b w:val="0"/>
          <w:sz w:val="16"/>
        </w:rPr>
        <w:t xml:space="preserve"> parent&lt;/m:field&gt;</w:t>
      </w:r>
      <w:r>
        <w:rPr>
          <w:rFonts w:ascii="Courier New" w:hAnsi="Courier New"/>
          <w:b w:val="0"/>
          <w:sz w:val="16"/>
        </w:rPr>
        <w:br/>
      </w:r>
      <w:r>
        <w:rPr>
          <w:rFonts w:ascii="Courier New" w:hAnsi="Courier New"/>
          <w:b w:val="0"/>
          <w:sz w:val="16"/>
        </w:rPr>
        <w:tab/>
        <w:tab/>
        <w:tab/>
        <w:tab/>
        <w:t>&lt;m:field&gt;t.resource_realm_type&lt;/m:field&gt;</w:t>
      </w:r>
      <w:r>
        <w:rPr>
          <w:rFonts w:ascii="Courier New" w:hAnsi="Courier New"/>
          <w:b w:val="0"/>
          <w:sz w:val="16"/>
        </w:rPr>
        <w:br/>
      </w:r>
      <w:r>
        <w:rPr>
          <w:rFonts w:ascii="Courier New" w:hAnsi="Courier New"/>
          <w:b w:val="0"/>
          <w:sz w:val="16"/>
        </w:rPr>
        <w:tab/>
        <w:tab/>
        <w:tab/>
        <w:tab/>
        <w:t>&lt;m:field&gt;r.descr&lt;/m:field&gt;</w:t>
      </w:r>
      <w:r>
        <w:rPr>
          <w:rFonts w:ascii="Courier New" w:hAnsi="Courier New"/>
          <w:b w:val="0"/>
          <w:sz w:val="16"/>
        </w:rPr>
        <w:br/>
      </w:r>
      <w:r>
        <w:rPr>
          <w:rFonts w:ascii="Courier New" w:hAnsi="Courier New"/>
          <w:b w:val="0"/>
          <w:sz w:val="16"/>
        </w:rPr>
        <w:tab/>
        <w:tab/>
        <w:tab/>
        <w:tab/>
        <w:t>&lt;m:field&gt;r.man&lt;/m:field&gt;</w:t>
      </w:r>
      <w:r>
        <w:rPr>
          <w:rFonts w:ascii="Courier New" w:hAnsi="Courier New"/>
          <w:b w:val="0"/>
          <w:sz w:val="16"/>
        </w:rPr>
        <w:br/>
      </w:r>
      <w:r>
        <w:rPr>
          <w:rFonts w:ascii="Courier New" w:hAnsi="Courier New"/>
          <w:b w:val="0"/>
          <w:sz w:val="16"/>
        </w:rPr>
        <w:tab/>
        <w:tab/>
        <w:tab/>
        <w:tab/>
        <w:t xml:space="preserve">&lt;m:field&gt;to_char(r.dt_created,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 xml:space="preserve">&lt;m:field&gt;to_char(r.dt_updated,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resource_realm_type t </w:t>
      </w:r>
      <w:r>
        <w:rPr>
          <w:rFonts w:ascii="Courier New" w:hAnsi="Courier New"/>
          <w:b w:val="0"/>
          <w:color w:val="0D5C73"/>
          <w:sz w:val="16"/>
        </w:rPr>
        <w:t>on</w:t>
      </w:r>
      <w:r>
        <w:rPr>
          <w:rFonts w:ascii="Courier New" w:hAnsi="Courier New"/>
          <w:b w:val="0"/>
          <w:sz w:val="16"/>
        </w:rPr>
        <w:t xml:space="preserve"> (r.resource_realm_type_id=t.resource_realm_type_id)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resource_realm p </w:t>
      </w:r>
      <w:r>
        <w:rPr>
          <w:rFonts w:ascii="Courier New" w:hAnsi="Courier New"/>
          <w:b w:val="0"/>
          <w:color w:val="0D5C73"/>
          <w:sz w:val="16"/>
        </w:rPr>
        <w:t>on</w:t>
      </w:r>
      <w:r>
        <w:rPr>
          <w:rFonts w:ascii="Courier New" w:hAnsi="Courier New"/>
          <w:b w:val="0"/>
          <w:sz w:val="16"/>
        </w:rPr>
        <w:t xml:space="preserve"> (r.parent_id=p.resource_realm_id)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r.resource_realm_id=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"#arguments.resourceRealmId#"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#!isValid('integer',arguments.resourceRealmId)#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"local.qMetric"</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"local.metricMap"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&lt;m:field&gt;m.resource_realm_metric_id&lt;/m:field&gt;</w:t>
      </w:r>
      <w:r>
        <w:rPr>
          <w:rFonts w:ascii="Courier New" w:hAnsi="Courier New"/>
          <w:b w:val="0"/>
          <w:sz w:val="16"/>
        </w:rPr>
        <w:br/>
      </w:r>
      <w:r>
        <w:rPr>
          <w:rFonts w:ascii="Courier New" w:hAnsi="Courier New"/>
          <w:b w:val="0"/>
          <w:sz w:val="16"/>
        </w:rPr>
        <w:tab/>
        <w:tab/>
        <w:tab/>
        <w:tab/>
        <w:t>&lt;m:field&gt;m.resource_realm_type_metric_id&lt;/m:field&gt;</w:t>
      </w:r>
      <w:r>
        <w:rPr>
          <w:rFonts w:ascii="Courier New" w:hAnsi="Courier New"/>
          <w:b w:val="0"/>
          <w:sz w:val="16"/>
        </w:rPr>
        <w:br/>
      </w:r>
      <w:r>
        <w:rPr>
          <w:rFonts w:ascii="Courier New" w:hAnsi="Courier New"/>
          <w:b w:val="0"/>
          <w:sz w:val="16"/>
        </w:rPr>
        <w:tab/>
        <w:tab/>
        <w:tab/>
        <w:tab/>
        <w:t>&lt;m:field&gt;m.dashboard_url&lt;/m:field&gt;</w:t>
      </w:r>
      <w:r>
        <w:rPr>
          <w:rFonts w:ascii="Courier New" w:hAnsi="Courier New"/>
          <w:b w:val="0"/>
          <w:sz w:val="16"/>
        </w:rPr>
        <w:br/>
      </w:r>
      <w:r>
        <w:rPr>
          <w:rFonts w:ascii="Courier New" w:hAnsi="Courier New"/>
          <w:b w:val="0"/>
          <w:sz w:val="16"/>
        </w:rPr>
        <w:tab/>
        <w:tab/>
        <w:tab/>
        <w:tab/>
        <w:t>&lt;m:field&gt;t.metric&lt;/m:field&gt;</w:t>
      </w:r>
      <w:r>
        <w:rPr>
          <w:rFonts w:ascii="Courier New" w:hAnsi="Courier New"/>
          <w:b w:val="0"/>
          <w:sz w:val="16"/>
        </w:rPr>
        <w:br/>
      </w:r>
      <w:r>
        <w:rPr>
          <w:rFonts w:ascii="Courier New" w:hAnsi="Courier New"/>
          <w:b w:val="0"/>
          <w:sz w:val="16"/>
        </w:rPr>
        <w:tab/>
        <w:tab/>
        <w:tab/>
        <w:tab/>
        <w:t>&lt;m:field&gt;u.measure&lt;/m:field&gt;</w:t>
      </w:r>
      <w:r>
        <w:rPr>
          <w:rFonts w:ascii="Courier New" w:hAnsi="Courier New"/>
          <w:b w:val="0"/>
          <w:sz w:val="16"/>
        </w:rPr>
        <w:br/>
      </w:r>
      <w:r>
        <w:rPr>
          <w:rFonts w:ascii="Courier New" w:hAnsi="Courier New"/>
          <w:b w:val="0"/>
          <w:sz w:val="16"/>
        </w:rPr>
        <w:tab/>
        <w:tab/>
        <w:tab/>
        <w:tab/>
        <w:t>&lt;m:field&gt;u.measure_short&lt;/m:field&gt;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resource_realm_metric m</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resource_realm_type_metric t </w:t>
      </w:r>
      <w:r>
        <w:rPr>
          <w:rFonts w:ascii="Courier New" w:hAnsi="Courier New"/>
          <w:b w:val="0"/>
          <w:color w:val="0D5C73"/>
          <w:sz w:val="16"/>
        </w:rPr>
        <w:t>on</w:t>
      </w:r>
      <w:r>
        <w:rPr>
          <w:rFonts w:ascii="Courier New" w:hAnsi="Courier New"/>
          <w:b w:val="0"/>
          <w:sz w:val="16"/>
        </w:rPr>
        <w:t xml:space="preserve"> (m.resource_realm_type_metric_id=t.resource_realm_type_metric_id)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measure u </w:t>
      </w:r>
      <w:r>
        <w:rPr>
          <w:rFonts w:ascii="Courier New" w:hAnsi="Courier New"/>
          <w:b w:val="0"/>
          <w:color w:val="0D5C73"/>
          <w:sz w:val="16"/>
        </w:rPr>
        <w:t>on</w:t>
      </w:r>
      <w:r>
        <w:rPr>
          <w:rFonts w:ascii="Courier New" w:hAnsi="Courier New"/>
          <w:b w:val="0"/>
          <w:sz w:val="16"/>
        </w:rPr>
        <w:t xml:space="preserve"> (t.measure_id=u.measure_id)</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m.resource_realm_id=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"#arguments.resourceRealmId#"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#!isValid('integer',arguments.resourceRealmId)#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local.qResourceRealm.recordCount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"out.resourceRealm"</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local.qResourceRealm,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"out.resourceRealm.metrics"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#local.qMetric#</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arrayAppend(out.resourceRealm.metrics,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local.metricMap, local.qMetric,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v1/resources/resource_realm_ls.cfc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"/resourceRealms"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resource_realm_id={prefix=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resource_realm_type_id={prefix=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parent_id={prefix=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resource_realm_type={prefix=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resource_realm={prefix=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mgmt_api_url={prefix=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ресурсных платформ"</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default=100/&gt;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&gt;r.resource_realm_id&lt;/m:field&gt;</w:t>
      </w:r>
      <w:r>
        <w:rPr>
          <w:rFonts w:ascii="Courier New" w:hAnsi="Courier New"/>
          <w:b w:val="0"/>
          <w:sz w:val="16"/>
        </w:rPr>
        <w:br/>
      </w:r>
      <w:r>
        <w:rPr>
          <w:rFonts w:ascii="Courier New" w:hAnsi="Courier New"/>
          <w:b w:val="0"/>
          <w:sz w:val="16"/>
        </w:rPr>
        <w:tab/>
        <w:tab/>
        <w:tab/>
        <w:tab/>
        <w:t>&lt;m:field&gt;r.resource_realm_type_id&lt;/m:field&gt;</w:t>
      </w:r>
      <w:r>
        <w:rPr>
          <w:rFonts w:ascii="Courier New" w:hAnsi="Courier New"/>
          <w:b w:val="0"/>
          <w:sz w:val="16"/>
        </w:rPr>
        <w:br/>
      </w:r>
      <w:r>
        <w:rPr>
          <w:rFonts w:ascii="Courier New" w:hAnsi="Courier New"/>
          <w:b w:val="0"/>
          <w:sz w:val="16"/>
        </w:rPr>
        <w:tab/>
        <w:tab/>
        <w:tab/>
        <w:tab/>
        <w:t>&lt;m:field&gt;r.parent_id&lt;/m:field&gt;</w:t>
      </w:r>
      <w:r>
        <w:rPr>
          <w:rFonts w:ascii="Courier New" w:hAnsi="Courier New"/>
          <w:b w:val="0"/>
          <w:sz w:val="16"/>
        </w:rPr>
        <w:br/>
      </w:r>
      <w:r>
        <w:rPr>
          <w:rFonts w:ascii="Courier New" w:hAnsi="Courier New"/>
          <w:b w:val="0"/>
          <w:sz w:val="16"/>
        </w:rPr>
        <w:tab/>
        <w:tab/>
        <w:tab/>
        <w:tab/>
        <w:t>&lt;m:field&gt;r.resource_realm&lt;/m:field&gt;</w:t>
      </w:r>
      <w:r>
        <w:rPr>
          <w:rFonts w:ascii="Courier New" w:hAnsi="Courier New"/>
          <w:b w:val="0"/>
          <w:sz w:val="16"/>
        </w:rPr>
        <w:br/>
      </w:r>
      <w:r>
        <w:rPr>
          <w:rFonts w:ascii="Courier New" w:hAnsi="Courier New"/>
          <w:b w:val="0"/>
          <w:sz w:val="16"/>
        </w:rPr>
        <w:tab/>
        <w:tab/>
        <w:tab/>
        <w:tab/>
        <w:t>&lt;m:field&gt;r.mgmt_api_url&lt;/m:field&gt;</w:t>
      </w:r>
      <w:r>
        <w:rPr>
          <w:rFonts w:ascii="Courier New" w:hAnsi="Courier New"/>
          <w:b w:val="0"/>
          <w:sz w:val="16"/>
        </w:rPr>
        <w:br/>
      </w:r>
      <w:r>
        <w:rPr>
          <w:rFonts w:ascii="Courier New" w:hAnsi="Courier New"/>
          <w:b w:val="0"/>
          <w:sz w:val="16"/>
        </w:rPr>
        <w:tab/>
        <w:tab/>
        <w:tab/>
        <w:tab/>
        <w:t xml:space="preserve">&lt;m:field&gt;p.resource_realm </w:t>
      </w:r>
      <w:r>
        <w:rPr>
          <w:rFonts w:ascii="Courier New" w:hAnsi="Courier New"/>
          <w:b w:val="0"/>
          <w:color w:val="0D5C73"/>
          <w:sz w:val="16"/>
        </w:rPr>
        <w:t>as</w:t>
      </w:r>
      <w:r>
        <w:rPr>
          <w:rFonts w:ascii="Courier New" w:hAnsi="Courier New"/>
          <w:b w:val="0"/>
          <w:sz w:val="16"/>
        </w:rPr>
        <w:t xml:space="preserve"> parent&lt;/m:field&gt;</w:t>
      </w:r>
      <w:r>
        <w:rPr>
          <w:rFonts w:ascii="Courier New" w:hAnsi="Courier New"/>
          <w:b w:val="0"/>
          <w:sz w:val="16"/>
        </w:rPr>
        <w:br/>
      </w:r>
      <w:r>
        <w:rPr>
          <w:rFonts w:ascii="Courier New" w:hAnsi="Courier New"/>
          <w:b w:val="0"/>
          <w:sz w:val="16"/>
        </w:rPr>
        <w:tab/>
        <w:tab/>
        <w:tab/>
        <w:tab/>
        <w:t>&lt;m:field&gt;t.resource_realm_type&lt;/m:field&gt;</w:t>
      </w:r>
      <w:r>
        <w:rPr>
          <w:rFonts w:ascii="Courier New" w:hAnsi="Courier New"/>
          <w:b w:val="0"/>
          <w:sz w:val="16"/>
        </w:rPr>
        <w:br/>
      </w:r>
      <w:r>
        <w:rPr>
          <w:rFonts w:ascii="Courier New" w:hAnsi="Courier New"/>
          <w:b w:val="0"/>
          <w:sz w:val="16"/>
        </w:rPr>
        <w:tab/>
        <w:tab/>
        <w:tab/>
        <w:tab/>
        <w:t>&lt;m:field&gt;r.descr&lt;/m:field&gt;</w:t>
      </w:r>
      <w:r>
        <w:rPr>
          <w:rFonts w:ascii="Courier New" w:hAnsi="Courier New"/>
          <w:b w:val="0"/>
          <w:sz w:val="16"/>
        </w:rPr>
        <w:br/>
      </w:r>
      <w:r>
        <w:rPr>
          <w:rFonts w:ascii="Courier New" w:hAnsi="Courier New"/>
          <w:b w:val="0"/>
          <w:sz w:val="16"/>
        </w:rPr>
        <w:tab/>
        <w:tab/>
        <w:tab/>
        <w:tab/>
        <w:t>&lt;m:field&gt;r.man&lt;/m:field&gt;</w:t>
      </w:r>
      <w:r>
        <w:rPr>
          <w:rFonts w:ascii="Courier New" w:hAnsi="Courier New"/>
          <w:b w:val="0"/>
          <w:sz w:val="16"/>
        </w:rPr>
        <w:br/>
      </w:r>
      <w:r>
        <w:rPr>
          <w:rFonts w:ascii="Courier New" w:hAnsi="Courier New"/>
          <w:b w:val="0"/>
          <w:sz w:val="16"/>
        </w:rPr>
        <w:tab/>
        <w:tab/>
        <w:tab/>
        <w:tab/>
        <w:t xml:space="preserve">&lt;m:field&gt;to_char(r.dt_created,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 xml:space="preserve">&lt;m:field&gt;to_char(r.dt_updated,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resource_realm_type t </w:t>
      </w:r>
      <w:r>
        <w:rPr>
          <w:rFonts w:ascii="Courier New" w:hAnsi="Courier New"/>
          <w:b w:val="0"/>
          <w:color w:val="0D5C73"/>
          <w:sz w:val="16"/>
        </w:rPr>
        <w:t>on</w:t>
      </w:r>
      <w:r>
        <w:rPr>
          <w:rFonts w:ascii="Courier New" w:hAnsi="Courier New"/>
          <w:b w:val="0"/>
          <w:sz w:val="16"/>
        </w:rPr>
        <w:t xml:space="preserve"> (r.resource_realm_type_id=t.resource_realm_type_id)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resource_realm p </w:t>
      </w:r>
      <w:r>
        <w:rPr>
          <w:rFonts w:ascii="Courier New" w:hAnsi="Courier New"/>
          <w:b w:val="0"/>
          <w:color w:val="0D5C73"/>
          <w:sz w:val="16"/>
        </w:rPr>
        <w:t>on</w:t>
      </w:r>
      <w:r>
        <w:rPr>
          <w:rFonts w:ascii="Courier New" w:hAnsi="Courier New"/>
          <w:b w:val="0"/>
          <w:sz w:val="16"/>
        </w:rPr>
        <w:t xml:space="preserve"> (r.parent_id=p.resource_realm_id)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(r.resource_realm_id=a.resource_realm_id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(a.contract_id=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#arguments.contractId#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w:t>
      </w:r>
      <w:r>
        <w:rPr>
          <w:rFonts w:ascii="Courier New" w:hAnsi="Courier New"/>
          <w:b w:val="0"/>
          <w:sz w:val="16"/>
        </w:rPr>
        <w:t xml:space="preserve"> a.contract_id=0)</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&lt;m:order_build sortCollection=</w:t>
      </w:r>
      <w:r>
        <w:rPr>
          <w:rFonts w:ascii="Courier New" w:hAnsi="Courier New"/>
          <w:b w:val="0"/>
          <w:color w:val="6F3178"/>
          <w:sz w:val="16"/>
        </w:rPr>
        <w:t>#this.helper.parseNumericOrder(local.titleMap, arguments.orderBy)#</w:t>
      </w:r>
      <w:r>
        <w:rPr>
          <w:rFonts w:ascii="Courier New" w:hAnsi="Courier New"/>
          <w:b w:val="0"/>
          <w:sz w:val="16"/>
        </w:rPr>
        <w:t xml:space="preserve"> fieldCount=0/&gt;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resource_realm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v1/resources/resource_realm_type_ls.cfc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"/resourceRealmTypes"</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resource_realm_type_id={prefix=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resource_realm_type={prefix=</w:t>
      </w:r>
      <w:r>
        <w:rPr>
          <w:rFonts w:ascii="Courier New" w:hAnsi="Courier New"/>
          <w:b w:val="0"/>
          <w:color w:val="1E7E34"/>
          <w:sz w:val="16"/>
        </w:rPr>
        <w:t>"r"</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типов ресурсных платформ"</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default=100/&gt;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&gt;t.resource_realm_type_id&lt;/m:field&gt;</w:t>
      </w:r>
      <w:r>
        <w:rPr>
          <w:rFonts w:ascii="Courier New" w:hAnsi="Courier New"/>
          <w:b w:val="0"/>
          <w:sz w:val="16"/>
        </w:rPr>
        <w:br/>
      </w:r>
      <w:r>
        <w:rPr>
          <w:rFonts w:ascii="Courier New" w:hAnsi="Courier New"/>
          <w:b w:val="0"/>
          <w:sz w:val="16"/>
        </w:rPr>
        <w:tab/>
        <w:tab/>
        <w:tab/>
        <w:tab/>
        <w:t>&lt;m:field&gt;t.resource_realm_type&lt;/m:field&gt;</w:t>
      </w:r>
      <w:r>
        <w:rPr>
          <w:rFonts w:ascii="Courier New" w:hAnsi="Courier New"/>
          <w:b w:val="0"/>
          <w:sz w:val="16"/>
        </w:rPr>
        <w:br/>
      </w:r>
      <w:r>
        <w:rPr>
          <w:rFonts w:ascii="Courier New" w:hAnsi="Courier New"/>
          <w:b w:val="0"/>
          <w:sz w:val="16"/>
        </w:rPr>
        <w:tab/>
        <w:tab/>
        <w:tab/>
        <w:tab/>
        <w:t>&lt;m:field&gt;t.man&lt;/m:field&gt;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resource_realm_type 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&lt;m:order_build sortCollection=</w:t>
      </w:r>
      <w:r>
        <w:rPr>
          <w:rFonts w:ascii="Courier New" w:hAnsi="Courier New"/>
          <w:b w:val="0"/>
          <w:color w:val="6F3178"/>
          <w:sz w:val="16"/>
        </w:rPr>
        <w:t>#this.helper.parseNumericOrder(local.titleMap, arguments.orderBy)#</w:t>
      </w:r>
      <w:r>
        <w:rPr>
          <w:rFonts w:ascii="Courier New" w:hAnsi="Courier New"/>
          <w:b w:val="0"/>
          <w:sz w:val="16"/>
        </w:rPr>
        <w:t xml:space="preserve"> fieldCount=0/&gt;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resource_realm_type</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"/services/{svcId}"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"Сервис"</w:t>
      </w:r>
      <w:r>
        <w:rPr>
          <w:rFonts w:ascii="Courier New" w:hAnsi="Courier New"/>
          <w:b w:val="0"/>
          <w:sz w:val="16"/>
        </w:rPr>
        <w:t>&gt;&lt;!--- *** TODO проверка принадлежности тенанту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&gt;s.svc_id&lt;/m:field&gt;</w:t>
      </w:r>
      <w:r>
        <w:rPr>
          <w:rFonts w:ascii="Courier New" w:hAnsi="Courier New"/>
          <w:b w:val="0"/>
          <w:sz w:val="16"/>
        </w:rPr>
        <w:br/>
      </w:r>
      <w:r>
        <w:rPr>
          <w:rFonts w:ascii="Courier New" w:hAnsi="Courier New"/>
          <w:b w:val="0"/>
          <w:sz w:val="16"/>
        </w:rPr>
        <w:tab/>
        <w:tab/>
        <w:tab/>
        <w:tab/>
        <w:t>&lt;m:field&gt;s.svc&lt;/m:field&gt;</w:t>
      </w:r>
      <w:r>
        <w:rPr>
          <w:rFonts w:ascii="Courier New" w:hAnsi="Courier New"/>
          <w:b w:val="0"/>
          <w:sz w:val="16"/>
        </w:rPr>
        <w:br/>
      </w:r>
      <w:r>
        <w:rPr>
          <w:rFonts w:ascii="Courier New" w:hAnsi="Courier New"/>
          <w:b w:val="0"/>
          <w:sz w:val="16"/>
        </w:rPr>
        <w:tab/>
        <w:tab/>
        <w:tab/>
        <w:tab/>
        <w:t>&lt;m:field&gt;s.svc_short&lt;/m:field&gt;</w:t>
      </w:r>
      <w:r>
        <w:rPr>
          <w:rFonts w:ascii="Courier New" w:hAnsi="Courier New"/>
          <w:b w:val="0"/>
          <w:sz w:val="16"/>
        </w:rPr>
        <w:br/>
      </w:r>
      <w:r>
        <w:rPr>
          <w:rFonts w:ascii="Courier New" w:hAnsi="Courier New"/>
          <w:b w:val="0"/>
          <w:sz w:val="16"/>
        </w:rPr>
        <w:tab/>
        <w:tab/>
        <w:tab/>
        <w:tab/>
        <w:t>&lt;m:field&gt;s.code&lt;/m:field&gt;</w:t>
      </w:r>
      <w:r>
        <w:rPr>
          <w:rFonts w:ascii="Courier New" w:hAnsi="Courier New"/>
          <w:b w:val="0"/>
          <w:sz w:val="16"/>
        </w:rPr>
        <w:br/>
      </w:r>
      <w:r>
        <w:rPr>
          <w:rFonts w:ascii="Courier New" w:hAnsi="Courier New"/>
          <w:b w:val="0"/>
          <w:sz w:val="16"/>
        </w:rPr>
        <w:tab/>
        <w:tab/>
        <w:tab/>
        <w:tab/>
        <w:t>&lt;m:field&gt;s.version&lt;/m:field&gt;</w:t>
      </w:r>
      <w:r>
        <w:rPr>
          <w:rFonts w:ascii="Courier New" w:hAnsi="Courier New"/>
          <w:b w:val="0"/>
          <w:sz w:val="16"/>
        </w:rPr>
        <w:br/>
      </w:r>
      <w:r>
        <w:rPr>
          <w:rFonts w:ascii="Courier New" w:hAnsi="Courier New"/>
          <w:b w:val="0"/>
          <w:sz w:val="16"/>
        </w:rPr>
        <w:tab/>
        <w:tab/>
        <w:tab/>
        <w:tab/>
        <w:t>&lt;m:field&gt;s.orchestrator_name&lt;/m:field&gt;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select</w:t>
      </w:r>
      <w:r>
        <w:rPr>
          <w:rFonts w:ascii="Courier New" w:hAnsi="Courier New"/>
          <w:b w:val="0"/>
          <w:sz w:val="16"/>
        </w:rPr>
        <w:t xml:space="preserve"> url </w:t>
      </w:r>
      <w:r>
        <w:rPr>
          <w:rFonts w:ascii="Courier New" w:hAnsi="Courier New"/>
          <w:b w:val="0"/>
          <w:color w:val="0D5C73"/>
          <w:sz w:val="16"/>
        </w:rPr>
        <w:t>from</w:t>
      </w:r>
      <w:r>
        <w:rPr>
          <w:rFonts w:ascii="Courier New" w:hAnsi="Courier New"/>
          <w:b w:val="0"/>
          <w:sz w:val="16"/>
        </w:rPr>
        <w:t xml:space="preserve"> svc_operation so </w:t>
      </w:r>
      <w:r>
        <w:rPr>
          <w:rFonts w:ascii="Courier New" w:hAnsi="Courier New"/>
          <w:b w:val="0"/>
          <w:color w:val="0D5C73"/>
          <w:sz w:val="16"/>
        </w:rPr>
        <w:t>where</w:t>
      </w:r>
      <w:r>
        <w:rPr>
          <w:rFonts w:ascii="Courier New" w:hAnsi="Courier New"/>
          <w:b w:val="0"/>
          <w:sz w:val="16"/>
        </w:rPr>
        <w:t xml:space="preserve"> so.operation=</w:t>
      </w:r>
      <w:r>
        <w:rPr>
          <w:rFonts w:ascii="Courier New" w:hAnsi="Courier New"/>
          <w:b w:val="0"/>
          <w:color w:val="1E7E34"/>
          <w:sz w:val="16"/>
        </w:rPr>
        <w:t>'create'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so.svc_id=s.svc_id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as</w:t>
      </w:r>
      <w:r>
        <w:rPr>
          <w:rFonts w:ascii="Courier New" w:hAnsi="Courier New"/>
          <w:b w:val="0"/>
          <w:sz w:val="16"/>
        </w:rPr>
        <w:t xml:space="preserve"> create_url&lt;/m:field&gt;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&gt;s.is_production_ready&lt;/m:field&gt;</w:t>
      </w:r>
      <w:r>
        <w:rPr>
          <w:rFonts w:ascii="Courier New" w:hAnsi="Courier New"/>
          <w:b w:val="0"/>
          <w:sz w:val="16"/>
        </w:rPr>
        <w:br/>
      </w:r>
      <w:r>
        <w:rPr>
          <w:rFonts w:ascii="Courier New" w:hAnsi="Courier New"/>
          <w:b w:val="0"/>
          <w:sz w:val="16"/>
        </w:rPr>
        <w:tab/>
        <w:tab/>
        <w:tab/>
        <w:tab/>
        <w:t>&lt;m:field&gt;s.resource_realm_type_id&lt;/m:field&gt;</w:t>
      </w:r>
      <w:r>
        <w:rPr>
          <w:rFonts w:ascii="Courier New" w:hAnsi="Courier New"/>
          <w:b w:val="0"/>
          <w:sz w:val="16"/>
        </w:rPr>
        <w:br/>
      </w:r>
      <w:r>
        <w:rPr>
          <w:rFonts w:ascii="Courier New" w:hAnsi="Courier New"/>
          <w:b w:val="0"/>
          <w:sz w:val="16"/>
        </w:rPr>
        <w:tab/>
        <w:tab/>
        <w:tab/>
        <w:tab/>
        <w:t>&lt;m:field&gt;s.icon_src&lt;/m:field&gt;</w:t>
      </w:r>
      <w:r>
        <w:rPr>
          <w:rFonts w:ascii="Courier New" w:hAnsi="Courier New"/>
          <w:b w:val="0"/>
          <w:sz w:val="16"/>
        </w:rPr>
        <w:br/>
      </w:r>
      <w:r>
        <w:rPr>
          <w:rFonts w:ascii="Courier New" w:hAnsi="Courier New"/>
          <w:b w:val="0"/>
          <w:sz w:val="16"/>
        </w:rPr>
        <w:tab/>
        <w:tab/>
        <w:tab/>
        <w:tab/>
        <w:t>&lt;m:field&gt;s.descr&lt;/m:field&gt;</w:t>
      </w:r>
      <w:r>
        <w:rPr>
          <w:rFonts w:ascii="Courier New" w:hAnsi="Courier New"/>
          <w:b w:val="0"/>
          <w:sz w:val="16"/>
        </w:rPr>
        <w:br/>
      </w:r>
      <w:r>
        <w:rPr>
          <w:rFonts w:ascii="Courier New" w:hAnsi="Courier New"/>
          <w:b w:val="0"/>
          <w:sz w:val="16"/>
        </w:rPr>
        <w:tab/>
        <w:tab/>
        <w:tab/>
        <w:tab/>
        <w:t>&lt;m:field&gt;s.man&lt;/m:field&gt;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 s</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"#arguments.svcId#"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"local.operationsMap"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&lt;m:field&gt;j.svc_operation_id&lt;/m:field&gt;</w:t>
      </w:r>
      <w:r>
        <w:rPr>
          <w:rFonts w:ascii="Courier New" w:hAnsi="Courier New"/>
          <w:b w:val="0"/>
          <w:sz w:val="16"/>
        </w:rPr>
        <w:br/>
      </w:r>
      <w:r>
        <w:rPr>
          <w:rFonts w:ascii="Courier New" w:hAnsi="Courier New"/>
          <w:b w:val="0"/>
          <w:sz w:val="16"/>
        </w:rPr>
        <w:tab/>
        <w:tab/>
        <w:tab/>
        <w:tab/>
        <w:t>&lt;m:field&gt;j.operation&lt;/m:field&gt;</w:t>
      </w:r>
      <w:r>
        <w:rPr>
          <w:rFonts w:ascii="Courier New" w:hAnsi="Courier New"/>
          <w:b w:val="0"/>
          <w:sz w:val="16"/>
        </w:rPr>
        <w:br/>
      </w:r>
      <w:r>
        <w:rPr>
          <w:rFonts w:ascii="Courier New" w:hAnsi="Courier New"/>
          <w:b w:val="0"/>
          <w:sz w:val="16"/>
        </w:rPr>
        <w:tab/>
        <w:tab/>
        <w:tab/>
        <w:tab/>
        <w:t>&lt;m:field&gt;j.url&lt;/m:field&gt;</w:t>
      </w:r>
      <w:r>
        <w:rPr>
          <w:rFonts w:ascii="Courier New" w:hAnsi="Courier New"/>
          <w:b w:val="0"/>
          <w:sz w:val="16"/>
        </w:rPr>
        <w:br/>
      </w:r>
      <w:r>
        <w:rPr>
          <w:rFonts w:ascii="Courier New" w:hAnsi="Courier New"/>
          <w:b w:val="0"/>
          <w:sz w:val="16"/>
        </w:rPr>
        <w:tab/>
        <w:tab/>
        <w:tab/>
        <w:tab/>
        <w:t>&lt;m:field&gt;j.descr&lt;/m:field&gt;</w:t>
      </w:r>
      <w:r>
        <w:rPr>
          <w:rFonts w:ascii="Courier New" w:hAnsi="Courier New"/>
          <w:b w:val="0"/>
          <w:sz w:val="16"/>
        </w:rPr>
        <w:br/>
      </w:r>
      <w:r>
        <w:rPr>
          <w:rFonts w:ascii="Courier New" w:hAnsi="Courier New"/>
          <w:b w:val="0"/>
          <w:sz w:val="16"/>
        </w:rPr>
        <w:tab/>
        <w:tab/>
        <w:tab/>
        <w:tab/>
        <w:t>&lt;m:field&gt;j.man&lt;/m:field&gt;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 j</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j.svc_id=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"#arguments.svcId#"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local.qSvc.recordCount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local.qSvc,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"out.svc.operations"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#local.qSvcOperation#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arrayAppend(out.svc.operations,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local.operationsMap, local.qSvcOperation,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v1/resources/svc_default.cfc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"/services/{svcId}/default"</w:t>
      </w:r>
      <w:r>
        <w:rPr>
          <w:rFonts w:ascii="Courier New" w:hAnsi="Courier New"/>
          <w:b w:val="0"/>
          <w:sz w:val="16"/>
        </w:rPr>
        <w:t xml:space="preserve"> hint=</w:t>
      </w:r>
      <w:r>
        <w:rPr>
          <w:rFonts w:ascii="Courier New" w:hAnsi="Courier New"/>
          <w:b w:val="0"/>
          <w:color w:val="1E7E34"/>
          <w:sz w:val="16"/>
        </w:rPr>
        <w:t>"template for default instance"</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"DEPRECATED. Шаблон экземпляра"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svc = {</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"svcId"</w:t>
      </w:r>
      <w:r>
        <w:rPr>
          <w:rFonts w:ascii="Courier New" w:hAnsi="Courier New"/>
          <w:b w:val="0"/>
          <w:sz w:val="16"/>
        </w:rPr>
        <w:t>:</w:t>
      </w:r>
      <w:r>
        <w:rPr>
          <w:rFonts w:ascii="Courier New" w:hAnsi="Courier New"/>
          <w:b w:val="0"/>
          <w:color w:val="1E7E34"/>
          <w:sz w:val="16"/>
        </w:rPr>
        <w:t>"#arguments.svcId*1#"</w:t>
      </w:r>
      <w:r>
        <w:rPr>
          <w:rFonts w:ascii="Courier New" w:hAnsi="Courier New"/>
          <w:b w:val="0"/>
          <w:sz w:val="16"/>
        </w:rPr>
        <w:t>,</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"displayName"</w:t>
      </w:r>
      <w:r>
        <w:rPr>
          <w:rFonts w:ascii="Courier New" w:hAnsi="Courier New"/>
          <w:b w:val="0"/>
          <w:sz w:val="16"/>
        </w:rPr>
        <w:t>:</w:t>
      </w:r>
      <w:r>
        <w:rPr>
          <w:rFonts w:ascii="Courier New" w:hAnsi="Courier New"/>
          <w:b w:val="0"/>
          <w:color w:val="1E7E34"/>
          <w:sz w:val="16"/>
        </w:rPr>
        <w:t>"#generateDefaultName(arguments.svcId,arguments.usrId)#"</w:t>
      </w:r>
      <w:r>
        <w:rPr>
          <w:rFonts w:ascii="Courier New" w:hAnsi="Courier New"/>
          <w:b w:val="0"/>
          <w:sz w:val="16"/>
        </w:rPr>
        <w:t>,</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"descr"</w:t>
      </w:r>
      <w:r>
        <w:rPr>
          <w:rFonts w:ascii="Courier New" w:hAnsi="Courier New"/>
          <w:b w:val="0"/>
          <w:sz w:val="16"/>
        </w:rPr>
        <w:t>:</w:t>
      </w:r>
      <w:r>
        <w:rPr>
          <w:rFonts w:ascii="Courier New" w:hAnsi="Courier New"/>
          <w:b w:val="0"/>
          <w:color w:val="1E7E34"/>
          <w:sz w:val="16"/>
        </w:rPr>
        <w:t>""</w:t>
      </w:r>
      <w:r>
        <w:rPr>
          <w:rFonts w:ascii="Courier New" w:hAnsi="Courier New"/>
          <w:b w:val="0"/>
          <w:sz w:val="16"/>
        </w:rPr>
        <w:tab/>
      </w:r>
      <w:r>
        <w:rPr>
          <w:rFonts w:ascii="Courier New" w:hAnsi="Courier New"/>
          <w:b w:val="0"/>
          <w:sz w:val="16"/>
        </w:rPr>
        <w:br/>
      </w:r>
      <w:r>
        <w:rPr>
          <w:rFonts w:ascii="Courier New" w:hAnsi="Courier New"/>
          <w:b w:val="0"/>
          <w:sz w:val="16"/>
        </w:rPr>
        <w:tab/>
        <w:tab/>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 = 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"out.service"</w:t>
      </w:r>
      <w:r>
        <w:rPr>
          <w:rFonts w:ascii="Courier New" w:hAnsi="Courier New"/>
          <w:b w:val="0"/>
          <w:sz w:val="16"/>
        </w:rPr>
        <w:t xml:space="preserve"> = svc/&gt;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"generateDefaultName"</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"service_id"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"usr_id"</w:t>
      </w:r>
      <w:r>
        <w:rPr>
          <w:rFonts w:ascii="Courier New" w:hAnsi="Courier New"/>
          <w:b w:val="0"/>
          <w:sz w:val="16"/>
        </w:rPr>
        <w:t xml:space="preserve"> type=</w:t>
      </w:r>
      <w:r>
        <w:rPr>
          <w:rFonts w:ascii="Courier New" w:hAnsi="Courier New"/>
          <w:b w:val="0"/>
          <w:color w:val="1E7E34"/>
          <w:sz w:val="16"/>
        </w:rPr>
        <w:t>"numeric"</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CreateObject(</w:t>
      </w:r>
      <w:r>
        <w:rPr>
          <w:rFonts w:ascii="Courier New" w:hAnsi="Courier New"/>
          <w:b w:val="0"/>
          <w:color w:val="1E7E34"/>
          <w:sz w:val="16"/>
        </w:rPr>
        <w:t>"component"</w:t>
      </w:r>
      <w:r>
        <w:rPr>
          <w:rFonts w:ascii="Courier New" w:hAnsi="Courier New"/>
          <w:b w:val="0"/>
          <w:sz w:val="16"/>
        </w:rPr>
        <w:t xml:space="preserve">, </w:t>
      </w:r>
      <w:r>
        <w:rPr>
          <w:rFonts w:ascii="Courier New" w:hAnsi="Courier New"/>
          <w:b w:val="0"/>
          <w:color w:val="1E7E34"/>
          <w:sz w:val="16"/>
        </w:rPr>
        <w:t>"instance_ls"</w:t>
      </w:r>
      <w:r>
        <w:rPr>
          <w:rFonts w:ascii="Courier New" w:hAnsi="Courier New"/>
          <w:b w:val="0"/>
          <w:sz w:val="16"/>
        </w:rPr>
        <w:t>).generateDefaultName(arguments.service_id,arguments.usr_id)/&gt;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v1/resources/svc_grouped_ls.cfc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"/servicesGrouped"</w:t>
      </w:r>
      <w:r>
        <w:rPr>
          <w:rFonts w:ascii="Courier New" w:hAnsi="Courier New"/>
          <w:b w:val="0"/>
          <w:sz w:val="16"/>
        </w:rPr>
        <w:t>&gt;</w:t>
      </w:r>
      <w:r>
        <w:rPr>
          <w:rFonts w:ascii="Courier New" w:hAnsi="Courier New"/>
          <w:b w:val="0"/>
          <w:sz w:val="16"/>
        </w:rPr>
        <w:br/>
      </w:r>
      <w:r>
        <w:rPr>
          <w:rFonts w:ascii="Courier New" w:hAnsi="Courier New"/>
          <w:b w:val="0"/>
          <w:sz w:val="16"/>
        </w:rPr>
        <w:t>&lt;!--- Внимание! Дублирование семантики с svc_ls (как правило, вносить изменения параллельно ---&gt;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&lt;!---спецификация полей, пригодных для фильтрации (?и сортировки)---&gt;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t>dt_created={prefix=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dt_updated={prefix=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t>svc_id={prefix=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tab/>
        <w:tab/>
      </w:r>
      <w:r>
        <w:rPr>
          <w:rFonts w:ascii="Courier New" w:hAnsi="Courier New"/>
          <w:b w:val="0"/>
          <w:sz w:val="16"/>
        </w:rPr>
        <w:br/>
      </w:r>
      <w:r>
        <w:rPr>
          <w:rFonts w:ascii="Courier New" w:hAnsi="Courier New"/>
          <w:b w:val="0"/>
          <w:sz w:val="16"/>
        </w:rPr>
        <w:tab/>
        <w:tab/>
        <w:t>resource_realm_type_id={prefix=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sort={prefix=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is_production_ready={prefix=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t>svc={prefix=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svc_short={prefix=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svc_extended_name={type=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&lt;!--- orchestrator_name={prefix=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 ---&gt;</w:t>
      </w:r>
      <w:r>
        <w:rPr>
          <w:rFonts w:ascii="Courier New" w:hAnsi="Courier New"/>
          <w:b w:val="0"/>
          <w:sz w:val="16"/>
        </w:rPr>
        <w:br/>
      </w:r>
      <w:r>
        <w:rPr>
          <w:rFonts w:ascii="Courier New" w:hAnsi="Courier New"/>
          <w:b w:val="0"/>
          <w:sz w:val="16"/>
        </w:rPr>
        <w:tab/>
        <w:tab/>
        <w:t>code={prefix=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version={prefix=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descr={prefix=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man={prefix=</w:t>
      </w:r>
      <w:r>
        <w:rPr>
          <w:rFonts w:ascii="Courier New" w:hAnsi="Courier New"/>
          <w:b w:val="0"/>
          <w:color w:val="1E7E34"/>
          <w:sz w:val="16"/>
        </w:rPr>
        <w:t>"s"</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svc_group_id={prefix=</w:t>
      </w:r>
      <w:r>
        <w:rPr>
          <w:rFonts w:ascii="Courier New" w:hAnsi="Courier New"/>
          <w:b w:val="0"/>
          <w:color w:val="1E7E34"/>
          <w:sz w:val="16"/>
        </w:rPr>
        <w:t>"sg"</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t>svc_group={prefix=</w:t>
      </w:r>
      <w:r>
        <w:rPr>
          <w:rFonts w:ascii="Courier New" w:hAnsi="Courier New"/>
          <w:b w:val="0"/>
          <w:color w:val="1E7E34"/>
          <w:sz w:val="16"/>
        </w:rPr>
        <w:t>"g"</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t>resource_realm_cnt={type=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сервисов с группами для каталога. Без управления страницами и сортировкой (сортировка по порядку группы, сервисы вне групп в конце списка). Если сервис входит в несколько групп, он будет повторяться"</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tab/>
        <w:tab/>
      </w:r>
      <w:r>
        <w:rPr>
          <w:rFonts w:ascii="Courier New" w:hAnsi="Courier New"/>
          <w:b w:val="0"/>
          <w:sz w:val="16"/>
        </w:rPr>
        <w:br/>
      </w:r>
      <w:r>
        <w:rPr>
          <w:rFonts w:ascii="Courier New" w:hAnsi="Courier New"/>
          <w:b w:val="0"/>
          <w:sz w:val="16"/>
        </w:rPr>
        <w:tab/>
        <w:tab/>
        <w:t xml:space="preserve">&lt;!---parse </w:t>
      </w:r>
      <w:r>
        <w:rPr>
          <w:rFonts w:ascii="Courier New" w:hAnsi="Courier New"/>
          <w:b w:val="0"/>
          <w:color w:val="0D5C73"/>
          <w:sz w:val="16"/>
        </w:rPr>
        <w:t>and</w:t>
      </w:r>
      <w:r>
        <w:rPr>
          <w:rFonts w:ascii="Courier New" w:hAnsi="Courier New"/>
          <w:b w:val="0"/>
          <w:sz w:val="16"/>
        </w:rPr>
        <w:t xml:space="preserve"> validate request parameters---&gt;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&gt;s.svc_id&lt;/m:field&gt;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"Сервис"</w:t>
      </w:r>
      <w:r>
        <w:rPr>
          <w:rFonts w:ascii="Courier New" w:hAnsi="Courier New"/>
          <w:b w:val="0"/>
          <w:sz w:val="16"/>
        </w:rPr>
        <w:t>&gt;s.svc&lt;/m:field&gt;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"Сокращение"</w:t>
      </w:r>
      <w:r>
        <w:rPr>
          <w:rFonts w:ascii="Courier New" w:hAnsi="Courier New"/>
          <w:b w:val="0"/>
          <w:sz w:val="16"/>
        </w:rPr>
        <w:t>&gt;s.svc_short&lt;/m:field&gt;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"Код"</w:t>
      </w:r>
      <w:r>
        <w:rPr>
          <w:rFonts w:ascii="Courier New" w:hAnsi="Courier New"/>
          <w:b w:val="0"/>
          <w:sz w:val="16"/>
        </w:rPr>
        <w:t>&gt;s.code&lt;/m:field&gt;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"URL создания"</w:t>
      </w:r>
      <w:r>
        <w:rPr>
          <w:rFonts w:ascii="Courier New" w:hAnsi="Courier New"/>
          <w:b w:val="0"/>
          <w:sz w:val="16"/>
        </w:rPr>
        <w:t>&gt;(</w:t>
      </w:r>
      <w:r>
        <w:rPr>
          <w:rFonts w:ascii="Courier New" w:hAnsi="Courier New"/>
          <w:b w:val="0"/>
          <w:color w:val="0D5C73"/>
          <w:sz w:val="16"/>
        </w:rPr>
        <w:t>select</w:t>
      </w:r>
      <w:r>
        <w:rPr>
          <w:rFonts w:ascii="Courier New" w:hAnsi="Courier New"/>
          <w:b w:val="0"/>
          <w:sz w:val="16"/>
        </w:rPr>
        <w:t xml:space="preserve"> url </w:t>
      </w:r>
      <w:r>
        <w:rPr>
          <w:rFonts w:ascii="Courier New" w:hAnsi="Courier New"/>
          <w:b w:val="0"/>
          <w:color w:val="0D5C73"/>
          <w:sz w:val="16"/>
        </w:rPr>
        <w:t>from</w:t>
      </w:r>
      <w:r>
        <w:rPr>
          <w:rFonts w:ascii="Courier New" w:hAnsi="Courier New"/>
          <w:b w:val="0"/>
          <w:sz w:val="16"/>
        </w:rPr>
        <w:t xml:space="preserve"> svc_operation so </w:t>
      </w:r>
      <w:r>
        <w:rPr>
          <w:rFonts w:ascii="Courier New" w:hAnsi="Courier New"/>
          <w:b w:val="0"/>
          <w:color w:val="0D5C73"/>
          <w:sz w:val="16"/>
        </w:rPr>
        <w:t>where</w:t>
      </w:r>
      <w:r>
        <w:rPr>
          <w:rFonts w:ascii="Courier New" w:hAnsi="Courier New"/>
          <w:b w:val="0"/>
          <w:sz w:val="16"/>
        </w:rPr>
        <w:t xml:space="preserve"> so.operation=</w:t>
      </w:r>
      <w:r>
        <w:rPr>
          <w:rFonts w:ascii="Courier New" w:hAnsi="Courier New"/>
          <w:b w:val="0"/>
          <w:color w:val="1E7E34"/>
          <w:sz w:val="16"/>
        </w:rPr>
        <w:t>'create'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so.svc_id=s.svc_id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as</w:t>
      </w:r>
      <w:r>
        <w:rPr>
          <w:rFonts w:ascii="Courier New" w:hAnsi="Courier New"/>
          <w:b w:val="0"/>
          <w:sz w:val="16"/>
        </w:rPr>
        <w:t xml:space="preserve"> create_url&lt;/m:field&gt;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x NEQ 0}#</w:t>
      </w:r>
      <w:r>
        <w:rPr>
          <w:rFonts w:ascii="Courier New" w:hAnsi="Courier New"/>
          <w:b w:val="0"/>
          <w:sz w:val="16"/>
        </w:rPr>
        <w:t>&gt;s.is_production_ready&lt;/m:field&gt;</w:t>
      </w:r>
      <w:r>
        <w:rPr>
          <w:rFonts w:ascii="Courier New" w:hAnsi="Courier New"/>
          <w:b w:val="0"/>
          <w:sz w:val="16"/>
        </w:rPr>
        <w:br/>
      </w:r>
      <w:r>
        <w:rPr>
          <w:rFonts w:ascii="Courier New" w:hAnsi="Courier New"/>
          <w:b w:val="0"/>
          <w:sz w:val="16"/>
        </w:rPr>
        <w:tab/>
        <w:tab/>
        <w:tab/>
        <w:tab/>
        <w:t>&lt;m:field&gt;s.resource_realm_type_id&lt;/m:field&gt;</w:t>
      </w:r>
      <w:r>
        <w:rPr>
          <w:rFonts w:ascii="Courier New" w:hAnsi="Courier New"/>
          <w:b w:val="0"/>
          <w:sz w:val="16"/>
        </w:rPr>
        <w:br/>
      </w:r>
      <w:r>
        <w:rPr>
          <w:rFonts w:ascii="Courier New" w:hAnsi="Courier New"/>
          <w:b w:val="0"/>
          <w:sz w:val="16"/>
        </w:rPr>
        <w:tab/>
        <w:tab/>
        <w:tab/>
        <w:tab/>
        <w:t>&lt;m:field&gt;s.sort&lt;/m:field&gt;</w:t>
      </w:r>
      <w:r>
        <w:rPr>
          <w:rFonts w:ascii="Courier New" w:hAnsi="Courier New"/>
          <w:b w:val="0"/>
          <w:sz w:val="16"/>
        </w:rPr>
        <w:br/>
      </w:r>
      <w:r>
        <w:rPr>
          <w:rFonts w:ascii="Courier New" w:hAnsi="Courier New"/>
          <w:b w:val="0"/>
          <w:sz w:val="16"/>
        </w:rPr>
        <w:tab/>
        <w:tab/>
        <w:tab/>
        <w:tab/>
        <w:t>&lt;m:field&gt;s.version&lt;/m:field&gt;</w:t>
      </w:r>
      <w:r>
        <w:rPr>
          <w:rFonts w:ascii="Courier New" w:hAnsi="Courier New"/>
          <w:b w:val="0"/>
          <w:sz w:val="16"/>
        </w:rPr>
        <w:br/>
      </w:r>
      <w:r>
        <w:rPr>
          <w:rFonts w:ascii="Courier New" w:hAnsi="Courier New"/>
          <w:b w:val="0"/>
          <w:sz w:val="16"/>
        </w:rPr>
        <w:tab/>
        <w:tab/>
        <w:tab/>
        <w:tab/>
        <w:t>&lt;m:field&gt;s.icon_src&lt;/m:field&gt;</w:t>
      </w:r>
      <w:r>
        <w:rPr>
          <w:rFonts w:ascii="Courier New" w:hAnsi="Courier New"/>
          <w:b w:val="0"/>
          <w:sz w:val="16"/>
        </w:rPr>
        <w:br/>
      </w:r>
      <w:r>
        <w:rPr>
          <w:rFonts w:ascii="Courier New" w:hAnsi="Courier New"/>
          <w:b w:val="0"/>
          <w:sz w:val="16"/>
        </w:rPr>
        <w:tab/>
        <w:tab/>
        <w:tab/>
        <w:tab/>
        <w:t>&lt;m:field&gt;s.descr&lt;/m:field&gt;</w:t>
      </w:r>
      <w:r>
        <w:rPr>
          <w:rFonts w:ascii="Courier New" w:hAnsi="Courier New"/>
          <w:b w:val="0"/>
          <w:sz w:val="16"/>
        </w:rPr>
        <w:br/>
      </w:r>
      <w:r>
        <w:rPr>
          <w:rFonts w:ascii="Courier New" w:hAnsi="Courier New"/>
          <w:b w:val="0"/>
          <w:sz w:val="16"/>
        </w:rPr>
        <w:tab/>
        <w:tab/>
        <w:tab/>
        <w:tab/>
        <w:t>&lt;m:field&gt;s.man&lt;/m:field&gt;</w:t>
      </w:r>
      <w:r>
        <w:rPr>
          <w:rFonts w:ascii="Courier New" w:hAnsi="Courier New"/>
          <w:b w:val="0"/>
          <w:sz w:val="16"/>
        </w:rPr>
        <w:br/>
      </w:r>
      <w:r>
        <w:rPr>
          <w:rFonts w:ascii="Courier New" w:hAnsi="Courier New"/>
          <w:b w:val="0"/>
          <w:sz w:val="16"/>
        </w:rPr>
        <w:tab/>
        <w:tab/>
        <w:tab/>
        <w:tab/>
        <w:t xml:space="preserve">&lt;m:field&gt;to_char(s.dt_created,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ab/>
        <w:t xml:space="preserve">&lt;m:field&gt;to_char(s.dt_updated,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ab/>
        <w:t>&lt;m:field&gt;sg.svc_group_id&lt;/m:field&gt;</w:t>
      </w:r>
      <w:r>
        <w:rPr>
          <w:rFonts w:ascii="Courier New" w:hAnsi="Courier New"/>
          <w:b w:val="0"/>
          <w:sz w:val="16"/>
        </w:rPr>
        <w:br/>
      </w:r>
      <w:r>
        <w:rPr>
          <w:rFonts w:ascii="Courier New" w:hAnsi="Courier New"/>
          <w:b w:val="0"/>
          <w:sz w:val="16"/>
        </w:rPr>
        <w:tab/>
        <w:tab/>
        <w:tab/>
        <w:tab/>
        <w:t>&lt;m:field&gt;g.svc_group&lt;/m:field&gt;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coalesce</w:t>
      </w:r>
      <w:r>
        <w:rPr>
          <w:rFonts w:ascii="Courier New" w:hAnsi="Courier New"/>
          <w:b w:val="0"/>
          <w:sz w:val="16"/>
        </w:rPr>
        <w:t>(s.svc,</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(s.svc_short,</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(s.synonyms,</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svc_extended_name&lt;/m:field&gt;</w:t>
      </w:r>
      <w:r>
        <w:rPr>
          <w:rFonts w:ascii="Courier New" w:hAnsi="Courier New"/>
          <w:b w:val="0"/>
          <w:sz w:val="16"/>
        </w:rPr>
        <w:br/>
      </w:r>
      <w:r>
        <w:rPr>
          <w:rFonts w:ascii="Courier New" w:hAnsi="Courier New"/>
          <w:b w:val="0"/>
          <w:sz w:val="16"/>
        </w:rPr>
        <w:tab/>
        <w:tab/>
        <w:tab/>
        <w:tab/>
        <w:t>&lt;m:field&gt;(</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w:t>
      </w:r>
      <w:r>
        <w:rPr>
          <w:rFonts w:ascii="Courier New" w:hAnsi="Courier New"/>
          <w:b w:val="0"/>
          <w:color w:val="0D5C73"/>
          <w:sz w:val="16"/>
        </w:rPr>
        <w:t>distinct</w:t>
      </w:r>
      <w:r>
        <w:rPr>
          <w:rFonts w:ascii="Courier New" w:hAnsi="Courier New"/>
          <w:b w:val="0"/>
          <w:sz w:val="16"/>
        </w:rPr>
        <w:t xml:space="preserve"> r.resource_realm)</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r.resource_realm_id=a.resource_realm_id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(a.contract_id </w:t>
      </w:r>
      <w:r>
        <w:rPr>
          <w:rFonts w:ascii="Courier New" w:hAnsi="Courier New"/>
          <w:b w:val="0"/>
          <w:color w:val="0D5C73"/>
          <w:sz w:val="16"/>
        </w:rPr>
        <w:t>IN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contract_id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contract 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d.contragent_id=k.contragent_id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d.is_closed</w:t>
        <w:tab/>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OR</w:t>
      </w:r>
      <w:r>
        <w:rPr>
          <w:rFonts w:ascii="Courier New" w:hAnsi="Courier New"/>
          <w:b w:val="0"/>
          <w:sz w:val="16"/>
        </w:rPr>
        <w:t xml:space="preserve"> a.contract_id=0) /*0 means access to any contract*/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r.resource_realm_type_id=s.resource_realm_type_id) </w:t>
      </w:r>
      <w:r>
        <w:rPr>
          <w:rFonts w:ascii="Courier New" w:hAnsi="Courier New"/>
          <w:b w:val="0"/>
          <w:color w:val="0D5C73"/>
          <w:sz w:val="16"/>
        </w:rPr>
        <w:t>as</w:t>
      </w:r>
      <w:r>
        <w:rPr>
          <w:rFonts w:ascii="Courier New" w:hAnsi="Courier New"/>
          <w:b w:val="0"/>
          <w:sz w:val="16"/>
        </w:rPr>
        <w:t xml:space="preserve"> resource_realm_cnt </w:t>
      </w:r>
      <w:r>
        <w:rPr>
          <w:rFonts w:ascii="Courier New" w:hAnsi="Courier New"/>
          <w:b w:val="0"/>
          <w:sz w:val="16"/>
        </w:rPr>
        <w:br/>
      </w:r>
      <w:r>
        <w:rPr>
          <w:rFonts w:ascii="Courier New" w:hAnsi="Courier New"/>
          <w:b w:val="0"/>
          <w:sz w:val="16"/>
        </w:rPr>
        <w:tab/>
        <w:tab/>
        <w:tab/>
        <w:tab/>
        <w:t>&lt;/m:field&gt; &lt;!--- количество доступных ресурсных платформ ---&gt;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 s </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svc_group_svc sg </w:t>
      </w:r>
      <w:r>
        <w:rPr>
          <w:rFonts w:ascii="Courier New" w:hAnsi="Courier New"/>
          <w:b w:val="0"/>
          <w:color w:val="0D5C73"/>
          <w:sz w:val="16"/>
        </w:rPr>
        <w:t>on</w:t>
      </w:r>
      <w:r>
        <w:rPr>
          <w:rFonts w:ascii="Courier New" w:hAnsi="Courier New"/>
          <w:b w:val="0"/>
          <w:sz w:val="16"/>
        </w:rPr>
        <w:t xml:space="preserve"> (s.svc_id=sg.svc_id </w:t>
      </w:r>
      <w:r>
        <w:rPr>
          <w:rFonts w:ascii="Courier New" w:hAnsi="Courier New"/>
          <w:b w:val="0"/>
          <w:color w:val="0D5C73"/>
          <w:sz w:val="16"/>
        </w:rPr>
        <w:t>AND</w:t>
      </w:r>
      <w:r>
        <w:rPr>
          <w:rFonts w:ascii="Courier New" w:hAnsi="Courier New"/>
          <w:b w:val="0"/>
          <w:sz w:val="16"/>
        </w:rPr>
        <w:t xml:space="preserve"> sg.is_enabled)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svc_group g </w:t>
      </w:r>
      <w:r>
        <w:rPr>
          <w:rFonts w:ascii="Courier New" w:hAnsi="Courier New"/>
          <w:b w:val="0"/>
          <w:color w:val="0D5C73"/>
          <w:sz w:val="16"/>
        </w:rPr>
        <w:t>on</w:t>
      </w:r>
      <w:r>
        <w:rPr>
          <w:rFonts w:ascii="Courier New" w:hAnsi="Courier New"/>
          <w:b w:val="0"/>
          <w:sz w:val="16"/>
        </w:rPr>
        <w:t xml:space="preserve"> (sg.svc_group_id=g.svc_group_id)</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k.external_uid=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#arguments.companyUid#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arguments.companyUid)#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g.sort, g.svc_group_id</w:t>
      </w:r>
      <w:r>
        <w:rPr>
          <w:rFonts w:ascii="Courier New" w:hAnsi="Courier New"/>
          <w:b w:val="0"/>
          <w:sz w:val="16"/>
        </w:rPr>
        <w:br/>
      </w:r>
      <w:r>
        <w:rPr>
          <w:rFonts w:ascii="Courier New" w:hAnsi="Courier New"/>
          <w:b w:val="0"/>
          <w:sz w:val="16"/>
        </w:rPr>
        <w:tab/>
        <w:tab/>
        <w:tab/>
        <w:t xml:space="preserve">length </w:t>
      </w:r>
      <w:r>
        <w:rPr>
          <w:rFonts w:ascii="Courier New" w:hAnsi="Courier New"/>
          <w:b w:val="0"/>
          <w:color w:val="0D5C73"/>
          <w:sz w:val="16"/>
        </w:rPr>
        <w:t>limit</w:t>
      </w:r>
      <w:r>
        <w:rPr>
          <w:rFonts w:ascii="Courier New" w:hAnsi="Courier New"/>
          <w:b w:val="0"/>
          <w:sz w:val="16"/>
        </w:rPr>
        <w:t>---&gt;</w:t>
      </w:r>
      <w:r>
        <w:rPr>
          <w:rFonts w:ascii="Courier New" w:hAnsi="Courier New"/>
          <w:b w:val="0"/>
          <w:sz w:val="16"/>
        </w:rPr>
        <w:br/>
      </w:r>
      <w:r>
        <w:rPr>
          <w:rFonts w:ascii="Courier New" w:hAnsi="Courier New"/>
          <w:b w:val="0"/>
          <w:sz w:val="16"/>
        </w:rPr>
        <w:tab/>
        <w:tab/>
        <w:tab/>
        <w:t xml:space="preserve">&lt;!--- </w:t>
      </w:r>
      <w:r>
        <w:rPr>
          <w:rFonts w:ascii="Courier New" w:hAnsi="Courier New"/>
          <w:b w:val="0"/>
          <w:color w:val="0D5C73"/>
          <w:sz w:val="16"/>
        </w:rPr>
        <w:t>limit</w:t>
      </w:r>
      <w:r>
        <w:rPr>
          <w:rFonts w:ascii="Courier New" w:hAnsi="Courier New"/>
          <w:b w:val="0"/>
          <w:sz w:val="16"/>
        </w:rPr>
        <w:t xml:space="preserve"> </w:t>
      </w:r>
      <w:r>
        <w:rPr>
          <w:rFonts w:ascii="Courier New" w:hAnsi="Courier New"/>
          <w:b w:val="0"/>
          <w:color w:val="6F3178"/>
          <w:sz w:val="16"/>
        </w:rPr>
        <w:t>#maxrows#</w:t>
      </w:r>
      <w:r>
        <w:rPr>
          <w:rFonts w:ascii="Courier New" w:hAnsi="Courier New"/>
          <w:b w:val="0"/>
          <w:sz w:val="16"/>
        </w:rPr>
        <w:t xml:space="preserve">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svcMap = structCopy(local.titleMap)/&gt;&lt;!--- ради аккуратности, дальше local.titleMap все равно не используем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groupMap = withdrawStructKeys(svcMap, </w:t>
      </w:r>
      <w:r>
        <w:rPr>
          <w:rFonts w:ascii="Courier New" w:hAnsi="Courier New"/>
          <w:b w:val="0"/>
          <w:color w:val="1E7E34"/>
          <w:sz w:val="16"/>
        </w:rPr>
        <w:t>"svc_group_id,svc_group"</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w:t>
      </w:r>
      <w:r>
        <w:rPr>
          <w:rFonts w:ascii="Courier New" w:hAnsi="Courier New"/>
          <w:b w:val="0"/>
          <w:color w:val="0D5C73"/>
          <w:sz w:val="16"/>
        </w:rPr>
        <w:t>group</w:t>
      </w:r>
      <w:r>
        <w:rPr>
          <w:rFonts w:ascii="Courier New" w:hAnsi="Courier New"/>
          <w:b w:val="0"/>
          <w:sz w:val="16"/>
        </w:rPr>
        <w:t>=</w:t>
      </w:r>
      <w:r>
        <w:rPr>
          <w:rFonts w:ascii="Courier New" w:hAnsi="Courier New"/>
          <w:b w:val="0"/>
          <w:color w:val="1E7E34"/>
          <w:sz w:val="16"/>
        </w:rPr>
        <w:t>"svc_group_id"</w:t>
      </w:r>
      <w:r>
        <w:rPr>
          <w:rFonts w:ascii="Courier New" w:hAnsi="Courier New"/>
          <w:b w:val="0"/>
          <w:sz w:val="16"/>
        </w:rPr>
        <w:t>&lt;!---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 xml:space="preserve"> ---&gt;&gt;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grp = structNew(</w:t>
      </w:r>
      <w:r>
        <w:rPr>
          <w:rFonts w:ascii="Courier New" w:hAnsi="Courier New"/>
          <w:b w:val="0"/>
          <w:color w:val="1E7E34"/>
          <w:sz w:val="16"/>
        </w:rPr>
        <w:t>"linked"</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this.helper.appendRecord(grp, </w:t>
      </w:r>
      <w:r>
        <w:rPr>
          <w:rFonts w:ascii="Courier New" w:hAnsi="Courier New"/>
          <w:b w:val="0"/>
          <w:color w:val="1E7E34"/>
          <w:sz w:val="16"/>
        </w:rPr>
        <w:t>""</w:t>
      </w:r>
      <w:r>
        <w:rPr>
          <w:rFonts w:ascii="Courier New" w:hAnsi="Courier New"/>
          <w:b w:val="0"/>
          <w:sz w:val="16"/>
        </w:rPr>
        <w:t>, groupMap, local.qRead,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"grp.services"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svcRec = 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this.helper.appendRecord(svcRec, </w:t>
      </w:r>
      <w:r>
        <w:rPr>
          <w:rFonts w:ascii="Courier New" w:hAnsi="Courier New"/>
          <w:b w:val="0"/>
          <w:color w:val="1E7E34"/>
          <w:sz w:val="16"/>
        </w:rPr>
        <w:t>""</w:t>
      </w:r>
      <w:r>
        <w:rPr>
          <w:rFonts w:ascii="Courier New" w:hAnsi="Courier New"/>
          <w:b w:val="0"/>
          <w:sz w:val="16"/>
        </w:rPr>
        <w:t>, svcMap, local.qRead, this.helper.snake2camel)/&gt;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arrayAppend(grp.services, structCopy(svcRec))/&gt;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structCopy(grp))/&gt;почему-то здесь работает без structCopy</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"withdrawStructKeys"</w:t>
      </w:r>
      <w:r>
        <w:rPr>
          <w:rFonts w:ascii="Courier New" w:hAnsi="Courier New"/>
          <w:b w:val="0"/>
          <w:sz w:val="16"/>
        </w:rPr>
        <w:t xml:space="preserve"> access=</w:t>
      </w:r>
      <w:r>
        <w:rPr>
          <w:rFonts w:ascii="Courier New" w:hAnsi="Courier New"/>
          <w:b w:val="0"/>
          <w:color w:val="1E7E34"/>
          <w:sz w:val="16"/>
        </w:rPr>
        <w:t>"private"</w:t>
      </w:r>
      <w:r>
        <w:rPr>
          <w:rFonts w:ascii="Courier New" w:hAnsi="Courier New"/>
          <w:b w:val="0"/>
          <w:sz w:val="16"/>
        </w:rPr>
        <w:t xml:space="preserve"> returntype=</w:t>
      </w:r>
      <w:r>
        <w:rPr>
          <w:rFonts w:ascii="Courier New" w:hAnsi="Courier New"/>
          <w:b w:val="0"/>
          <w:color w:val="1E7E34"/>
          <w:sz w:val="16"/>
        </w:rPr>
        <w:t>"struct"</w:t>
      </w:r>
      <w:r>
        <w:rPr>
          <w:rFonts w:ascii="Courier New" w:hAnsi="Courier New"/>
          <w:b w:val="0"/>
          <w:sz w:val="16"/>
        </w:rPr>
        <w:t>&gt;</w:t>
      </w:r>
      <w:r>
        <w:rPr>
          <w:rFonts w:ascii="Courier New" w:hAnsi="Courier New"/>
          <w:b w:val="0"/>
          <w:sz w:val="16"/>
        </w:rPr>
        <w:br/>
      </w:r>
      <w:r>
        <w:rPr>
          <w:rFonts w:ascii="Courier New" w:hAnsi="Courier New"/>
          <w:b w:val="0"/>
          <w:sz w:val="16"/>
        </w:rPr>
        <w:tab/>
        <w:tab/>
        <w:t>&lt;!--- переносим ключи из входной структуры в возвращаемую (во входной удаляем)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"structFrom"</w:t>
      </w:r>
      <w:r>
        <w:rPr>
          <w:rFonts w:ascii="Courier New" w:hAnsi="Courier New"/>
          <w:b w:val="0"/>
          <w:sz w:val="16"/>
        </w:rPr>
        <w:t xml:space="preserve"> type=</w:t>
      </w:r>
      <w:r>
        <w:rPr>
          <w:rFonts w:ascii="Courier New" w:hAnsi="Courier New"/>
          <w:b w:val="0"/>
          <w:color w:val="1E7E34"/>
          <w:sz w:val="16"/>
        </w:rPr>
        <w:t>"struct"</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"keyList"</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structOut =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list=</w:t>
      </w:r>
      <w:r>
        <w:rPr>
          <w:rFonts w:ascii="Courier New" w:hAnsi="Courier New"/>
          <w:b w:val="0"/>
          <w:color w:val="6F3178"/>
          <w:sz w:val="16"/>
        </w:rPr>
        <w:t>#arguments.keyList#</w:t>
      </w:r>
      <w:r>
        <w:rPr>
          <w:rFonts w:ascii="Courier New" w:hAnsi="Courier New"/>
          <w:b w:val="0"/>
          <w:sz w:val="16"/>
        </w:rPr>
        <w:t xml:space="preserve"> item=</w:t>
      </w:r>
      <w:r>
        <w:rPr>
          <w:rFonts w:ascii="Courier New" w:hAnsi="Courier New"/>
          <w:b w:val="0"/>
          <w:color w:val="1E7E34"/>
          <w:sz w:val="16"/>
        </w:rPr>
        <w:t>"key"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structKeyExists(arguments.structFrom, key)&gt;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structInsert(structOut, key, structFind(structFrom, key))/&gt;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structDelete(arguments.structFrom, key)/&gt;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structOut/&gt;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v1/resources/svc_ls.cfc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"/services"</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&lt;!---спецификация полей, пригодных для фильтрации (?и сортировки)---&gt;</w:t>
      </w:r>
      <w:r>
        <w:rPr>
          <w:rFonts w:ascii="Courier New" w:hAnsi="Courier New"/>
          <w:b w:val="0"/>
          <w:sz w:val="16"/>
        </w:rPr>
        <w:br/>
      </w:r>
      <w:r>
        <w:rPr>
          <w:rFonts w:ascii="Courier New" w:hAnsi="Courier New"/>
          <w:b w:val="0"/>
          <w:sz w:val="16"/>
        </w:rPr>
        <w:tab/>
        <w:t>&lt;!---здесь для простоты без префикса, потому что мы используем вложенный селект, чтобы сделать композитное поле---&gt;</w:t>
      </w:r>
      <w:r>
        <w:rPr>
          <w:rFonts w:ascii="Courier New" w:hAnsi="Courier New"/>
          <w:b w:val="0"/>
          <w:sz w:val="16"/>
        </w:rPr>
        <w:br/>
      </w:r>
      <w:r>
        <w:rPr>
          <w:rFonts w:ascii="Courier New" w:hAnsi="Courier New"/>
          <w:b w:val="0"/>
          <w:sz w:val="16"/>
        </w:rPr>
        <w:tab/>
      </w:r>
      <w:r>
        <w:rPr>
          <w:rFonts w:ascii="Courier New" w:hAnsi="Courier New"/>
          <w:b w:val="0"/>
          <w:color w:val="1A5FB4"/>
          <w:sz w:val="16"/>
        </w:rPr>
        <w:t>&lt;cfset</w:t>
      </w:r>
      <w:r>
        <w:rPr>
          <w:rFonts w:ascii="Courier New" w:hAnsi="Courier New"/>
          <w:b w:val="0"/>
          <w:sz w:val="16"/>
        </w:rPr>
        <w:t xml:space="preserve"> this.fieldsSpec={</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"dt_created"</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"dt_updated"</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"date"</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"svc_id"</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 xml:space="preserve">&lt;!--- </w:t>
        <w:tab/>
        <w:tab/>
        <w:t>svc_group_id={type=</w:t>
      </w:r>
      <w:r>
        <w:rPr>
          <w:rFonts w:ascii="Courier New" w:hAnsi="Courier New"/>
          <w:b w:val="0"/>
          <w:color w:val="1E7E34"/>
          <w:sz w:val="16"/>
        </w:rPr>
        <w:t>"integer"</w:t>
      </w:r>
      <w:r>
        <w:rPr>
          <w:rFonts w:ascii="Courier New" w:hAnsi="Courier New"/>
          <w:b w:val="0"/>
          <w:sz w:val="16"/>
        </w:rPr>
        <w:t>}, ---&gt;</w:t>
      </w:r>
      <w:r>
        <w:rPr>
          <w:rFonts w:ascii="Courier New" w:hAnsi="Courier New"/>
          <w:b w:val="0"/>
          <w:sz w:val="16"/>
        </w:rPr>
        <w:br/>
      </w:r>
      <w:r>
        <w:rPr>
          <w:rFonts w:ascii="Courier New" w:hAnsi="Courier New"/>
          <w:b w:val="0"/>
          <w:sz w:val="16"/>
        </w:rPr>
        <w:tab/>
        <w:tab/>
      </w:r>
      <w:r>
        <w:rPr>
          <w:rFonts w:ascii="Courier New" w:hAnsi="Courier New"/>
          <w:b w:val="0"/>
          <w:color w:val="1E7E34"/>
          <w:sz w:val="16"/>
        </w:rPr>
        <w:t>"resource_realm_type_id"</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"sort"</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"is_production_ready"</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"boolean"</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"svc_short"</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"svc_extended_name"</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"orchestrator_name"</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"synonyms"</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"code"</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"version"</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"descr"</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"man"</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"string"</w:t>
      </w:r>
      <w:r>
        <w:rPr>
          <w:rFonts w:ascii="Courier New" w:hAnsi="Courier New"/>
          <w:b w:val="0"/>
          <w:sz w:val="16"/>
        </w:rPr>
        <w:t>},</w:t>
      </w:r>
      <w:r>
        <w:rPr>
          <w:rFonts w:ascii="Courier New" w:hAnsi="Courier New"/>
          <w:b w:val="0"/>
          <w:sz w:val="16"/>
        </w:rPr>
        <w:br/>
      </w:r>
      <w:r>
        <w:rPr>
          <w:rFonts w:ascii="Courier New" w:hAnsi="Courier New"/>
          <w:b w:val="0"/>
          <w:sz w:val="16"/>
        </w:rPr>
        <w:tab/>
        <w:tab/>
      </w:r>
      <w:r>
        <w:rPr>
          <w:rFonts w:ascii="Courier New" w:hAnsi="Courier New"/>
          <w:b w:val="0"/>
          <w:color w:val="1E7E34"/>
          <w:sz w:val="16"/>
        </w:rPr>
        <w:t>"resource_realm_cnt"</w:t>
      </w:r>
      <w:r>
        <w:rPr>
          <w:rFonts w:ascii="Courier New" w:hAnsi="Courier New"/>
          <w:b w:val="0"/>
          <w:sz w:val="16"/>
        </w:rPr>
        <w:t>={prefix=</w:t>
      </w:r>
      <w:r>
        <w:rPr>
          <w:rFonts w:ascii="Courier New" w:hAnsi="Courier New"/>
          <w:b w:val="0"/>
          <w:color w:val="1E7E34"/>
          <w:sz w:val="16"/>
        </w:rPr>
        <w:t>"sv"</w:t>
      </w:r>
      <w:r>
        <w:rPr>
          <w:rFonts w:ascii="Courier New" w:hAnsi="Courier New"/>
          <w:b w:val="0"/>
          <w:sz w:val="16"/>
        </w:rPr>
        <w:t>, type=</w:t>
      </w:r>
      <w:r>
        <w:rPr>
          <w:rFonts w:ascii="Courier New" w:hAnsi="Courier New"/>
          <w:b w:val="0"/>
          <w:color w:val="1E7E34"/>
          <w:sz w:val="16"/>
        </w:rPr>
        <w:t>"integer"</w:t>
      </w:r>
      <w:r>
        <w:rPr>
          <w:rFonts w:ascii="Courier New" w:hAnsi="Courier New"/>
          <w:b w:val="0"/>
          <w:sz w:val="16"/>
        </w:rPr>
        <w:t>}</w:t>
      </w:r>
      <w:r>
        <w:rPr>
          <w:rFonts w:ascii="Courier New" w:hAnsi="Courier New"/>
          <w:b w:val="0"/>
          <w:sz w:val="16"/>
        </w:rPr>
        <w:br/>
      </w:r>
      <w:r>
        <w:rPr>
          <w:rFonts w:ascii="Courier New" w:hAnsi="Courier New"/>
          <w:b w:val="0"/>
          <w:sz w:val="16"/>
        </w:rPr>
        <w:tab/>
        <w:t>}</w:t>
      </w:r>
      <w:r>
        <w:rPr>
          <w:rFonts w:ascii="Courier New" w:hAnsi="Courier New"/>
          <w:b w:val="0"/>
          <w:sz w:val="16"/>
        </w:rPr>
        <w:br/>
      </w:r>
      <w:r>
        <w:rPr>
          <w:rFonts w:ascii="Courier New" w:hAnsi="Courier New"/>
          <w:b w:val="0"/>
          <w:sz w:val="16"/>
        </w:rPr>
        <w:tab/>
        <w:t>/&gt;</w:t>
      </w:r>
      <w:r>
        <w:rPr>
          <w:rFonts w:ascii="Courier New" w:hAnsi="Courier New"/>
          <w:b w:val="0"/>
          <w:sz w:val="16"/>
        </w:rPr>
        <w:br/>
      </w:r>
      <w:r>
        <w:rPr>
          <w:rFonts w:ascii="Courier New" w:hAnsi="Courier New"/>
          <w:b w:val="0"/>
          <w:sz w:val="16"/>
        </w:rPr>
        <w:tab/>
        <w:t>&lt;!--- *** пока сортировка, пагинация и состав полей компонуются так, что приходится добавлять поле сортировки в резалтсет ---&gt;</w:t>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"Список сервисов"</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"pageSize"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default=100/&gt;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"page"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"type:integer"</w:t>
      </w:r>
      <w:r>
        <w:rPr>
          <w:rFonts w:ascii="Courier New" w:hAnsi="Courier New"/>
          <w:b w:val="0"/>
          <w:sz w:val="16"/>
        </w:rPr>
        <w:t xml:space="preserve"> default=</w:t>
      </w:r>
      <w:r>
        <w:rPr>
          <w:rFonts w:ascii="Courier New" w:hAnsi="Courier New"/>
          <w:b w:val="0"/>
          <w:color w:val="1E7E34"/>
          <w:sz w:val="16"/>
        </w:rPr>
        <w:t>"1"</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"orderBy"</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sort by, example:fld1.ASC,fld2.DESC,fld3.ASC"</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"fields"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description:comma-separated list of fields to limit output to, empty string or omitted for default field set"</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"search"</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hint=</w:t>
      </w:r>
      <w:r>
        <w:rPr>
          <w:rFonts w:ascii="Courier New" w:hAnsi="Courier New"/>
          <w:b w:val="0"/>
          <w:color w:val="1E7E34"/>
          <w:sz w:val="16"/>
        </w:rPr>
        <w:t>"type:string, free search (black box)"</w:t>
      </w:r>
      <w:r>
        <w:rPr>
          <w:rFonts w:ascii="Courier New" w:hAnsi="Courier New"/>
          <w:b w:val="0"/>
          <w:sz w:val="16"/>
        </w:rPr>
        <w:t xml:space="preserve"> required=false default=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t>&lt;!--- Фильтрация не униицирована (разница с instance_ls) ---&gt;</w:t>
      </w:r>
      <w:r>
        <w:rPr>
          <w:rFonts w:ascii="Courier New" w:hAnsi="Courier New"/>
          <w:b w:val="0"/>
          <w:sz w:val="16"/>
        </w:rPr>
        <w:br/>
      </w:r>
      <w:r>
        <w:rPr>
          <w:rFonts w:ascii="Courier New" w:hAnsi="Courier New"/>
          <w:b w:val="0"/>
          <w:sz w:val="16"/>
        </w:rPr>
        <w:tab/>
        <w:tab/>
        <w:t xml:space="preserve">&lt;!---parse </w:t>
      </w:r>
      <w:r>
        <w:rPr>
          <w:rFonts w:ascii="Courier New" w:hAnsi="Courier New"/>
          <w:b w:val="0"/>
          <w:color w:val="0D5C73"/>
          <w:sz w:val="16"/>
        </w:rPr>
        <w:t>and</w:t>
      </w:r>
      <w:r>
        <w:rPr>
          <w:rFonts w:ascii="Courier New" w:hAnsi="Courier New"/>
          <w:b w:val="0"/>
          <w:sz w:val="16"/>
        </w:rPr>
        <w:t xml:space="preserve"> validate request parameters---&gt;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"pageSize"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"page"</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t>&lt;!---мы мирно игнорируем поля, отсутствующие в спецификации, что позволяет не делать исключения для orderBy и т.п.---&gt;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filter=this.helper.parseFilterParams(this.fieldsSpec)/&gt;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w:t>
      </w:r>
      <w:r>
        <w:rPr>
          <w:rFonts w:ascii="Courier New" w:hAnsi="Courier New"/>
          <w:b w:val="0"/>
          <w:color w:val="0D5C73"/>
          <w:sz w:val="16"/>
        </w:rPr>
        <w:t>order</w:t>
      </w:r>
      <w:r>
        <w:rPr>
          <w:rFonts w:ascii="Courier New" w:hAnsi="Courier New"/>
          <w:b w:val="0"/>
          <w:sz w:val="16"/>
        </w:rPr>
        <w:t>=this.helper.parseOrderBy(this.fieldsSpec, arguments.orderBy)/&gt;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local.fieldsToOutput=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#this.fieldsSpec#</w:t>
      </w:r>
      <w:r>
        <w:rPr>
          <w:rFonts w:ascii="Courier New" w:hAnsi="Courier New"/>
          <w:b w:val="0"/>
          <w:sz w:val="16"/>
        </w:rPr>
        <w:t xml:space="preserve"> item=</w:t>
      </w:r>
      <w:r>
        <w:rPr>
          <w:rFonts w:ascii="Courier New" w:hAnsi="Courier New"/>
          <w:b w:val="0"/>
          <w:color w:val="1E7E34"/>
          <w:sz w:val="16"/>
        </w:rPr>
        <w:t>"fld"</w:t>
      </w:r>
      <w:r>
        <w:rPr>
          <w:rFonts w:ascii="Courier New" w:hAnsi="Courier New"/>
          <w:b w:val="0"/>
          <w:sz w:val="16"/>
        </w:rPr>
        <w:t>&gt;</w:t>
      </w:r>
      <w:r>
        <w:rPr>
          <w:rFonts w:ascii="Courier New" w:hAnsi="Courier New"/>
          <w:b w:val="0"/>
          <w:sz w:val="16"/>
        </w:rPr>
        <w:br/>
      </w:r>
      <w:r>
        <w:rPr>
          <w:rFonts w:ascii="Courier New" w:hAnsi="Courier New"/>
          <w:b w:val="0"/>
          <w:sz w:val="16"/>
        </w:rPr>
        <w:tab/>
        <w:tab/>
        <w:tab/>
        <w:tab/>
        <w:t>&lt;!--- *** в данном случае мы некорректно ограничиваем состав выводимых полей</w:t>
      </w:r>
      <w:r>
        <w:rPr>
          <w:rFonts w:ascii="Courier New" w:hAnsi="Courier New"/>
          <w:b w:val="0"/>
          <w:sz w:val="16"/>
        </w:rPr>
        <w:br/>
      </w:r>
      <w:r>
        <w:rPr>
          <w:rFonts w:ascii="Courier New" w:hAnsi="Courier New"/>
          <w:b w:val="0"/>
          <w:sz w:val="16"/>
        </w:rPr>
        <w:tab/>
        <w:tab/>
        <w:tab/>
        <w:tab/>
        <w:t>полями, перечисленными в fieldSpec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listFindNoCase(arguments.fields, this.helper.snake2camel(trim(fld)))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w:t>
      </w:r>
      <w:r>
        <w:rPr>
          <w:rFonts w:ascii="Courier New" w:hAnsi="Courier New"/>
          <w:b w:val="0"/>
          <w:sz w:val="16"/>
        </w:rPr>
        <w:t xml:space="preserve"> len(arguments.fields) EQ 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local.fieldsToOutput=listAppend(local.fieldsToOutput,trim(fld))/&gt;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local.fieldsToQueryFor = local.fieldsToOutput/&gt;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local.fieldsShortList=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&lt;!--- теперь добавим в перечень полей, которые нужно оставить, поля для фильтрации и сортировки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array=</w:t>
      </w:r>
      <w:r>
        <w:rPr>
          <w:rFonts w:ascii="Courier New" w:hAnsi="Courier New"/>
          <w:b w:val="0"/>
          <w:color w:val="6F3178"/>
          <w:sz w:val="16"/>
        </w:rPr>
        <w:t>#filter#</w:t>
      </w:r>
      <w:r>
        <w:rPr>
          <w:rFonts w:ascii="Courier New" w:hAnsi="Courier New"/>
          <w:b w:val="0"/>
          <w:sz w:val="16"/>
        </w:rPr>
        <w:t xml:space="preserve"> index=</w:t>
      </w:r>
      <w:r>
        <w:rPr>
          <w:rFonts w:ascii="Courier New" w:hAnsi="Courier New"/>
          <w:b w:val="0"/>
          <w:color w:val="1E7E34"/>
          <w:sz w:val="16"/>
        </w:rPr>
        <w:t>"fltr"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listLen(fltr.field,</w:t>
      </w:r>
      <w:r>
        <w:rPr>
          <w:rFonts w:ascii="Courier New" w:hAnsi="Courier New"/>
          <w:b w:val="0"/>
          <w:color w:val="1E7E34"/>
          <w:sz w:val="16"/>
        </w:rPr>
        <w:t>"."</w:t>
      </w:r>
      <w:r>
        <w:rPr>
          <w:rFonts w:ascii="Courier New" w:hAnsi="Courier New"/>
          <w:b w:val="0"/>
          <w:sz w:val="16"/>
        </w:rPr>
        <w:t>) EQ 2&gt;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listGetAt(fltr.field,2,</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listLen(fltr.field,</w:t>
      </w:r>
      <w:r>
        <w:rPr>
          <w:rFonts w:ascii="Courier New" w:hAnsi="Courier New"/>
          <w:b w:val="0"/>
          <w:color w:val="1E7E34"/>
          <w:sz w:val="16"/>
        </w:rPr>
        <w:t>"."</w:t>
      </w:r>
      <w:r>
        <w:rPr>
          <w:rFonts w:ascii="Courier New" w:hAnsi="Courier New"/>
          <w:b w:val="0"/>
          <w:sz w:val="16"/>
        </w:rPr>
        <w: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fltr.field/&gt;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w:t>
      </w:r>
      <w:r>
        <w:rPr>
          <w:rFonts w:ascii="Courier New" w:hAnsi="Courier New"/>
          <w:b w:val="0"/>
          <w:color w:val="1E7E34"/>
          <w:sz w:val="16"/>
        </w:rPr>
        <w:t>"Ошибка разбора фильтра"</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listFindNoCase(local.fieldsToQueryFor,fld)&gt;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local.fieldsToQueryFor=listAppend(local.fieldsToQueryFor,fld)/&gt;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listFindNoCase(local.fieldsShortList,fld)&gt;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local.fieldsShortList=listAppend(local.fieldsShortList,fld)/&gt;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t>&lt;!--- *** Не нужно ли сохранять префикс? (на случай одноименных полей)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 xml:space="preserve"> collection=</w:t>
      </w:r>
      <w:r>
        <w:rPr>
          <w:rFonts w:ascii="Courier New" w:hAnsi="Courier New"/>
          <w:b w:val="0"/>
          <w:color w:val="6F3178"/>
          <w:sz w:val="16"/>
        </w:rPr>
        <w:t>#order#</w:t>
      </w:r>
      <w:r>
        <w:rPr>
          <w:rFonts w:ascii="Courier New" w:hAnsi="Courier New"/>
          <w:b w:val="0"/>
          <w:sz w:val="16"/>
        </w:rPr>
        <w:t xml:space="preserve"> item=</w:t>
      </w:r>
      <w:r>
        <w:rPr>
          <w:rFonts w:ascii="Courier New" w:hAnsi="Courier New"/>
          <w:b w:val="0"/>
          <w:color w:val="1E7E34"/>
          <w:sz w:val="16"/>
        </w:rPr>
        <w:t>"item"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var ord = structFind(</w:t>
      </w:r>
      <w:r>
        <w:rPr>
          <w:rFonts w:ascii="Courier New" w:hAnsi="Courier New"/>
          <w:b w:val="0"/>
          <w:color w:val="0D5C73"/>
          <w:sz w:val="16"/>
        </w:rPr>
        <w:t>order</w:t>
      </w:r>
      <w:r>
        <w:rPr>
          <w:rFonts w:ascii="Courier New" w:hAnsi="Courier New"/>
          <w:b w:val="0"/>
          <w:sz w:val="16"/>
        </w:rPr>
        <w:t>,item)/&gt;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listLen(ord.fld,</w:t>
      </w:r>
      <w:r>
        <w:rPr>
          <w:rFonts w:ascii="Courier New" w:hAnsi="Courier New"/>
          <w:b w:val="0"/>
          <w:color w:val="1E7E34"/>
          <w:sz w:val="16"/>
        </w:rPr>
        <w:t>"."</w:t>
      </w:r>
      <w:r>
        <w:rPr>
          <w:rFonts w:ascii="Courier New" w:hAnsi="Courier New"/>
          <w:b w:val="0"/>
          <w:sz w:val="16"/>
        </w:rPr>
        <w:t>) EQ 2&gt;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listGetAt(ord.fld,2,</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&lt;cfelseif</w:t>
      </w:r>
      <w:r>
        <w:rPr>
          <w:rFonts w:ascii="Courier New" w:hAnsi="Courier New"/>
          <w:b w:val="0"/>
          <w:sz w:val="16"/>
        </w:rPr>
        <w:t xml:space="preserve"> listLen(ord.fld,</w:t>
      </w:r>
      <w:r>
        <w:rPr>
          <w:rFonts w:ascii="Courier New" w:hAnsi="Courier New"/>
          <w:b w:val="0"/>
          <w:color w:val="1E7E34"/>
          <w:sz w:val="16"/>
        </w:rPr>
        <w:t>"."</w:t>
      </w:r>
      <w:r>
        <w:rPr>
          <w:rFonts w:ascii="Courier New" w:hAnsi="Courier New"/>
          <w:b w:val="0"/>
          <w:sz w:val="16"/>
        </w:rPr>
        <w:t>) EQ 1&gt;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var fld = ord.fld/&gt;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w:t>
      </w:r>
      <w:r>
        <w:rPr>
          <w:rFonts w:ascii="Courier New" w:hAnsi="Courier New"/>
          <w:b w:val="0"/>
          <w:color w:val="1E7E34"/>
          <w:sz w:val="16"/>
        </w:rPr>
        <w:t>"Ошибка разбора порядка сортировки"</w:t>
      </w:r>
      <w:r>
        <w:rPr>
          <w:rFonts w:ascii="Courier New" w:hAnsi="Courier New"/>
          <w:b w:val="0"/>
          <w:sz w:val="16"/>
        </w:rPr>
        <w:t>)).withStatus(500)/&gt;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listFindNoCase(local.fieldsToQueryFor,fld)&gt;</w:t>
      </w:r>
      <w:r>
        <w:rPr>
          <w:rFonts w:ascii="Courier New" w:hAnsi="Courier New"/>
          <w:b w:val="0"/>
          <w:sz w:val="16"/>
        </w:rPr>
        <w:br/>
      </w:r>
      <w:r>
        <w:rPr>
          <w:rFonts w:ascii="Courier New" w:hAnsi="Courier New"/>
          <w:b w:val="0"/>
          <w:sz w:val="16"/>
        </w:rPr>
        <w:tab/>
        <w:tab/>
        <w:tab/>
        <w:tab/>
        <w:tab/>
        <w:t>&lt;!--- в данном случае мы не пытаемся поддерживать позиционную сортировку ---&gt;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local.fieldsToQueryFor=listAppend(local.fieldsToQueryFor,fld)/&gt;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structKeyExists(this.fieldsSpec,fld)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listFindNoCase(local.fieldsShortList,fld)&gt;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local.fieldsShortList=listAppend(local.fieldsShortList,fld)/&gt;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maxrows=arguments.pageSize*arguments.page/&gt;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startrow=arguments.pageSize*(arguments.page-1)+1/&gt;</w:t>
      </w:r>
      <w:r>
        <w:rPr>
          <w:rFonts w:ascii="Courier New" w:hAnsi="Courier New"/>
          <w:b w:val="0"/>
          <w:sz w:val="16"/>
        </w:rPr>
        <w:br/>
      </w:r>
      <w:r>
        <w:rPr>
          <w:rFonts w:ascii="Courier New" w:hAnsi="Courier New"/>
          <w:b w:val="0"/>
          <w:sz w:val="16"/>
        </w:rPr>
        <w:tab/>
        <w:tab/>
        <w:t xml:space="preserve">&lt;m:field_set </w:t>
      </w:r>
      <w:r>
        <w:rPr>
          <w:rFonts w:ascii="Courier New" w:hAnsi="Courier New"/>
          <w:b w:val="0"/>
          <w:sz w:val="16"/>
        </w:rPr>
        <w:br/>
      </w:r>
      <w:r>
        <w:rPr>
          <w:rFonts w:ascii="Courier New" w:hAnsi="Courier New"/>
          <w:b w:val="0"/>
          <w:sz w:val="16"/>
        </w:rPr>
        <w:tab/>
        <w:tab/>
        <w:tab/>
        <w:tab/>
        <w:t>titleMapOut=</w:t>
      </w:r>
      <w:r>
        <w:rPr>
          <w:rFonts w:ascii="Courier New" w:hAnsi="Courier New"/>
          <w:b w:val="0"/>
          <w:color w:val="1E7E34"/>
          <w:sz w:val="16"/>
        </w:rPr>
        <w:t>"local.titleMap"</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lengthOut=</w:t>
      </w:r>
      <w:r>
        <w:rPr>
          <w:rFonts w:ascii="Courier New" w:hAnsi="Courier New"/>
          <w:b w:val="0"/>
          <w:color w:val="1E7E34"/>
          <w:sz w:val="16"/>
        </w:rPr>
        <w:t>"local.fieldCount"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nameListOut=</w:t>
      </w:r>
      <w:r>
        <w:rPr>
          <w:rFonts w:ascii="Courier New" w:hAnsi="Courier New"/>
          <w:b w:val="0"/>
          <w:color w:val="1E7E34"/>
          <w:sz w:val="16"/>
        </w:rPr>
        <w:t>"local.definedRecordFields"</w:t>
      </w:r>
      <w:r>
        <w:rPr>
          <w:rFonts w:ascii="Courier New" w:hAnsi="Courier New"/>
          <w:b w:val="0"/>
          <w:sz w:val="16"/>
        </w:rPr>
        <w:br/>
      </w:r>
      <w:r>
        <w:rPr>
          <w:rFonts w:ascii="Courier New" w:hAnsi="Courier New"/>
          <w:b w:val="0"/>
          <w:sz w:val="16"/>
        </w:rPr>
        <w:tab/>
        <w:tab/>
        <w:tab/>
        <w:tab/>
        <w:t>listOut=</w:t>
      </w:r>
      <w:r>
        <w:rPr>
          <w:rFonts w:ascii="Courier New" w:hAnsi="Courier New"/>
          <w:b w:val="0"/>
          <w:color w:val="1E7E34"/>
          <w:sz w:val="16"/>
        </w:rPr>
        <w:t>"local.definedQueryFields"</w:t>
      </w:r>
      <w:r>
        <w:rPr>
          <w:rFonts w:ascii="Courier New" w:hAnsi="Courier New"/>
          <w:b w:val="0"/>
          <w:sz w:val="16"/>
        </w:rPr>
        <w:br/>
      </w:r>
      <w:r>
        <w:rPr>
          <w:rFonts w:ascii="Courier New" w:hAnsi="Courier New"/>
          <w:b w:val="0"/>
          <w:sz w:val="16"/>
        </w:rPr>
        <w:tab/>
        <w:tab/>
        <w:tab/>
        <w:tab/>
        <w:t>fieldsToInclude=</w:t>
      </w:r>
      <w:r>
        <w:rPr>
          <w:rFonts w:ascii="Courier New" w:hAnsi="Courier New"/>
          <w:b w:val="0"/>
          <w:color w:val="6F3178"/>
          <w:sz w:val="16"/>
        </w:rPr>
        <w:t>#local.fieldsToQueryFor#</w:t>
      </w:r>
      <w:r>
        <w:rPr>
          <w:rFonts w:ascii="Courier New" w:hAnsi="Courier New"/>
          <w:b w:val="0"/>
          <w:sz w:val="16"/>
        </w:rPr>
        <w:br/>
      </w:r>
      <w:r>
        <w:rPr>
          <w:rFonts w:ascii="Courier New" w:hAnsi="Courier New"/>
          <w:b w:val="0"/>
          <w:sz w:val="16"/>
        </w:rPr>
        <w:tab/>
        <w:tab/>
        <w:t>&gt;</w:t>
        <w:tab/>
        <w:tab/>
        <w:tab/>
        <w:tab/>
      </w:r>
      <w:r>
        <w:rPr>
          <w:rFonts w:ascii="Courier New" w:hAnsi="Courier New"/>
          <w:b w:val="0"/>
          <w:sz w:val="16"/>
        </w:rPr>
        <w:br/>
      </w:r>
      <w:r>
        <w:rPr>
          <w:rFonts w:ascii="Courier New" w:hAnsi="Courier New"/>
          <w:b w:val="0"/>
          <w:sz w:val="16"/>
        </w:rPr>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&gt;s.svc_id&lt;/m:field&gt;</w:t>
      </w:r>
      <w:r>
        <w:rPr>
          <w:rFonts w:ascii="Courier New" w:hAnsi="Courier New"/>
          <w:b w:val="0"/>
          <w:sz w:val="16"/>
        </w:rPr>
        <w:br/>
      </w:r>
      <w:r>
        <w:rPr>
          <w:rFonts w:ascii="Courier New" w:hAnsi="Courier New"/>
          <w:b w:val="0"/>
          <w:sz w:val="16"/>
        </w:rPr>
        <w:tab/>
        <w:tab/>
        <w:tab/>
        <w:t>&lt;m:field title=</w:t>
      </w:r>
      <w:r>
        <w:rPr>
          <w:rFonts w:ascii="Courier New" w:hAnsi="Courier New"/>
          <w:b w:val="0"/>
          <w:color w:val="1E7E34"/>
          <w:sz w:val="16"/>
        </w:rPr>
        <w:t>"Сервис"</w:t>
      </w:r>
      <w:r>
        <w:rPr>
          <w:rFonts w:ascii="Courier New" w:hAnsi="Courier New"/>
          <w:b w:val="0"/>
          <w:sz w:val="16"/>
        </w:rPr>
        <w:t>&gt;s.svc&lt;/m:field&gt;</w:t>
      </w:r>
      <w:r>
        <w:rPr>
          <w:rFonts w:ascii="Courier New" w:hAnsi="Courier New"/>
          <w:b w:val="0"/>
          <w:sz w:val="16"/>
        </w:rPr>
        <w:br/>
      </w:r>
      <w:r>
        <w:rPr>
          <w:rFonts w:ascii="Courier New" w:hAnsi="Courier New"/>
          <w:b w:val="0"/>
          <w:sz w:val="16"/>
        </w:rPr>
        <w:tab/>
        <w:tab/>
        <w:tab/>
        <w:t>&lt;m:field title=</w:t>
      </w:r>
      <w:r>
        <w:rPr>
          <w:rFonts w:ascii="Courier New" w:hAnsi="Courier New"/>
          <w:b w:val="0"/>
          <w:color w:val="1E7E34"/>
          <w:sz w:val="16"/>
        </w:rPr>
        <w:t>"Сокращение"</w:t>
      </w:r>
      <w:r>
        <w:rPr>
          <w:rFonts w:ascii="Courier New" w:hAnsi="Courier New"/>
          <w:b w:val="0"/>
          <w:sz w:val="16"/>
        </w:rPr>
        <w:t>&gt;s.svc_short&lt;/m:field&gt;</w:t>
      </w:r>
      <w:r>
        <w:rPr>
          <w:rFonts w:ascii="Courier New" w:hAnsi="Courier New"/>
          <w:b w:val="0"/>
          <w:sz w:val="16"/>
        </w:rPr>
        <w:br/>
      </w:r>
      <w:r>
        <w:rPr>
          <w:rFonts w:ascii="Courier New" w:hAnsi="Courier New"/>
          <w:b w:val="0"/>
          <w:sz w:val="16"/>
        </w:rPr>
        <w:tab/>
        <w:tab/>
        <w:tab/>
        <w:t>&lt;m:field&gt;s.orchestrator_name&lt;/m:field&gt;</w:t>
      </w:r>
      <w:r>
        <w:rPr>
          <w:rFonts w:ascii="Courier New" w:hAnsi="Courier New"/>
          <w:b w:val="0"/>
          <w:sz w:val="16"/>
        </w:rPr>
        <w:br/>
      </w:r>
      <w:r>
        <w:rPr>
          <w:rFonts w:ascii="Courier New" w:hAnsi="Courier New"/>
          <w:b w:val="0"/>
          <w:sz w:val="16"/>
        </w:rPr>
        <w:tab/>
        <w:tab/>
        <w:tab/>
        <w:t>&lt;m:field&gt;s.synonyms&lt;/m:field&gt;</w:t>
      </w:r>
      <w:r>
        <w:rPr>
          <w:rFonts w:ascii="Courier New" w:hAnsi="Courier New"/>
          <w:b w:val="0"/>
          <w:sz w:val="16"/>
        </w:rPr>
        <w:br/>
      </w:r>
      <w:r>
        <w:rPr>
          <w:rFonts w:ascii="Courier New" w:hAnsi="Courier New"/>
          <w:b w:val="0"/>
          <w:sz w:val="16"/>
        </w:rPr>
        <w:tab/>
        <w:tab/>
        <w:tab/>
        <w:t>&lt;m:field title=</w:t>
      </w:r>
      <w:r>
        <w:rPr>
          <w:rFonts w:ascii="Courier New" w:hAnsi="Courier New"/>
          <w:b w:val="0"/>
          <w:color w:val="1E7E34"/>
          <w:sz w:val="16"/>
        </w:rPr>
        <w:t>"Код"</w:t>
      </w:r>
      <w:r>
        <w:rPr>
          <w:rFonts w:ascii="Courier New" w:hAnsi="Courier New"/>
          <w:b w:val="0"/>
          <w:sz w:val="16"/>
        </w:rPr>
        <w:t>&gt;s.code&lt;/m:field&gt;</w:t>
      </w:r>
      <w:r>
        <w:rPr>
          <w:rFonts w:ascii="Courier New" w:hAnsi="Courier New"/>
          <w:b w:val="0"/>
          <w:sz w:val="16"/>
        </w:rPr>
        <w:br/>
      </w:r>
      <w:r>
        <w:rPr>
          <w:rFonts w:ascii="Courier New" w:hAnsi="Courier New"/>
          <w:b w:val="0"/>
          <w:sz w:val="16"/>
        </w:rPr>
        <w:tab/>
        <w:tab/>
        <w:tab/>
        <w:t>&lt;m:field title=</w:t>
      </w:r>
      <w:r>
        <w:rPr>
          <w:rFonts w:ascii="Courier New" w:hAnsi="Courier New"/>
          <w:b w:val="0"/>
          <w:color w:val="1E7E34"/>
          <w:sz w:val="16"/>
        </w:rPr>
        <w:t>"URL создания"</w:t>
      </w:r>
      <w:r>
        <w:rPr>
          <w:rFonts w:ascii="Courier New" w:hAnsi="Courier New"/>
          <w:b w:val="0"/>
          <w:sz w:val="16"/>
        </w:rPr>
        <w:t>&gt;(</w:t>
      </w:r>
      <w:r>
        <w:rPr>
          <w:rFonts w:ascii="Courier New" w:hAnsi="Courier New"/>
          <w:b w:val="0"/>
          <w:color w:val="0D5C73"/>
          <w:sz w:val="16"/>
        </w:rPr>
        <w:t>select</w:t>
      </w:r>
      <w:r>
        <w:rPr>
          <w:rFonts w:ascii="Courier New" w:hAnsi="Courier New"/>
          <w:b w:val="0"/>
          <w:sz w:val="16"/>
        </w:rPr>
        <w:t xml:space="preserve"> url </w:t>
      </w:r>
      <w:r>
        <w:rPr>
          <w:rFonts w:ascii="Courier New" w:hAnsi="Courier New"/>
          <w:b w:val="0"/>
          <w:color w:val="0D5C73"/>
          <w:sz w:val="16"/>
        </w:rPr>
        <w:t>from</w:t>
      </w:r>
      <w:r>
        <w:rPr>
          <w:rFonts w:ascii="Courier New" w:hAnsi="Courier New"/>
          <w:b w:val="0"/>
          <w:sz w:val="16"/>
        </w:rPr>
        <w:t xml:space="preserve"> svc_operation so </w:t>
      </w:r>
      <w:r>
        <w:rPr>
          <w:rFonts w:ascii="Courier New" w:hAnsi="Courier New"/>
          <w:b w:val="0"/>
          <w:color w:val="0D5C73"/>
          <w:sz w:val="16"/>
        </w:rPr>
        <w:t>where</w:t>
      </w:r>
      <w:r>
        <w:rPr>
          <w:rFonts w:ascii="Courier New" w:hAnsi="Courier New"/>
          <w:b w:val="0"/>
          <w:sz w:val="16"/>
        </w:rPr>
        <w:t xml:space="preserve"> so.operation=</w:t>
      </w:r>
      <w:r>
        <w:rPr>
          <w:rFonts w:ascii="Courier New" w:hAnsi="Courier New"/>
          <w:b w:val="0"/>
          <w:color w:val="1E7E34"/>
          <w:sz w:val="16"/>
        </w:rPr>
        <w:t>'create'</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so.svc_id=s.svc_id </w:t>
      </w:r>
      <w:r>
        <w:rPr>
          <w:rFonts w:ascii="Courier New" w:hAnsi="Courier New"/>
          <w:b w:val="0"/>
          <w:color w:val="0D5C73"/>
          <w:sz w:val="16"/>
        </w:rPr>
        <w:t>limit</w:t>
      </w:r>
      <w:r>
        <w:rPr>
          <w:rFonts w:ascii="Courier New" w:hAnsi="Courier New"/>
          <w:b w:val="0"/>
          <w:sz w:val="16"/>
        </w:rPr>
        <w:t xml:space="preserve"> 1) </w:t>
      </w:r>
      <w:r>
        <w:rPr>
          <w:rFonts w:ascii="Courier New" w:hAnsi="Courier New"/>
          <w:b w:val="0"/>
          <w:color w:val="0D5C73"/>
          <w:sz w:val="16"/>
        </w:rPr>
        <w:t>as</w:t>
      </w:r>
      <w:r>
        <w:rPr>
          <w:rFonts w:ascii="Courier New" w:hAnsi="Courier New"/>
          <w:b w:val="0"/>
          <w:sz w:val="16"/>
        </w:rPr>
        <w:t xml:space="preserve"> create_url&lt;/m:field&gt;</w:t>
      </w:r>
      <w:r>
        <w:rPr>
          <w:rFonts w:ascii="Courier New" w:hAnsi="Courier New"/>
          <w:b w:val="0"/>
          <w:sz w:val="16"/>
        </w:rPr>
        <w:br/>
      </w:r>
      <w:r>
        <w:rPr>
          <w:rFonts w:ascii="Courier New" w:hAnsi="Courier New"/>
          <w:b w:val="0"/>
          <w:sz w:val="16"/>
        </w:rPr>
        <w:tab/>
        <w:tab/>
        <w:tab/>
        <w:t>&lt;m:field formatter=</w:t>
      </w:r>
      <w:r>
        <w:rPr>
          <w:rFonts w:ascii="Courier New" w:hAnsi="Courier New"/>
          <w:b w:val="0"/>
          <w:color w:val="6F3178"/>
          <w:sz w:val="16"/>
        </w:rPr>
        <w:t>#function(x){return x NEQ 0}#</w:t>
      </w:r>
      <w:r>
        <w:rPr>
          <w:rFonts w:ascii="Courier New" w:hAnsi="Courier New"/>
          <w:b w:val="0"/>
          <w:sz w:val="16"/>
        </w:rPr>
        <w:t>&gt;s.is_production_ready&lt;/m:field&gt;</w:t>
      </w:r>
      <w:r>
        <w:rPr>
          <w:rFonts w:ascii="Courier New" w:hAnsi="Courier New"/>
          <w:b w:val="0"/>
          <w:sz w:val="16"/>
        </w:rPr>
        <w:br/>
      </w:r>
      <w:r>
        <w:rPr>
          <w:rFonts w:ascii="Courier New" w:hAnsi="Courier New"/>
          <w:b w:val="0"/>
          <w:sz w:val="16"/>
        </w:rPr>
        <w:tab/>
        <w:tab/>
        <w:tab/>
        <w:t>&lt;m:field&gt;s.resource_realm_type_id&lt;/m:field&gt;</w:t>
      </w:r>
      <w:r>
        <w:rPr>
          <w:rFonts w:ascii="Courier New" w:hAnsi="Courier New"/>
          <w:b w:val="0"/>
          <w:sz w:val="16"/>
        </w:rPr>
        <w:br/>
      </w:r>
      <w:r>
        <w:rPr>
          <w:rFonts w:ascii="Courier New" w:hAnsi="Courier New"/>
          <w:b w:val="0"/>
          <w:sz w:val="16"/>
        </w:rPr>
        <w:tab/>
        <w:tab/>
        <w:tab/>
        <w:t>&lt;m:field&gt;s.sort&lt;/m:field&gt;</w:t>
      </w:r>
      <w:r>
        <w:rPr>
          <w:rFonts w:ascii="Courier New" w:hAnsi="Courier New"/>
          <w:b w:val="0"/>
          <w:sz w:val="16"/>
        </w:rPr>
        <w:br/>
      </w:r>
      <w:r>
        <w:rPr>
          <w:rFonts w:ascii="Courier New" w:hAnsi="Courier New"/>
          <w:b w:val="0"/>
          <w:sz w:val="16"/>
        </w:rPr>
        <w:tab/>
        <w:tab/>
        <w:tab/>
        <w:t>&lt;m:field&gt;s.version&lt;/m:field&gt;</w:t>
      </w:r>
      <w:r>
        <w:rPr>
          <w:rFonts w:ascii="Courier New" w:hAnsi="Courier New"/>
          <w:b w:val="0"/>
          <w:sz w:val="16"/>
        </w:rPr>
        <w:br/>
      </w:r>
      <w:r>
        <w:rPr>
          <w:rFonts w:ascii="Courier New" w:hAnsi="Courier New"/>
          <w:b w:val="0"/>
          <w:sz w:val="16"/>
        </w:rPr>
        <w:tab/>
        <w:tab/>
        <w:tab/>
        <w:t>&lt;m:field&gt;s.icon_src&lt;/m:field&gt;</w:t>
      </w:r>
      <w:r>
        <w:rPr>
          <w:rFonts w:ascii="Courier New" w:hAnsi="Courier New"/>
          <w:b w:val="0"/>
          <w:sz w:val="16"/>
        </w:rPr>
        <w:br/>
      </w:r>
      <w:r>
        <w:rPr>
          <w:rFonts w:ascii="Courier New" w:hAnsi="Courier New"/>
          <w:b w:val="0"/>
          <w:sz w:val="16"/>
        </w:rPr>
        <w:tab/>
        <w:tab/>
        <w:tab/>
        <w:t>&lt;m:field&gt;s.descr&lt;/m:field&gt;</w:t>
      </w:r>
      <w:r>
        <w:rPr>
          <w:rFonts w:ascii="Courier New" w:hAnsi="Courier New"/>
          <w:b w:val="0"/>
          <w:sz w:val="16"/>
        </w:rPr>
        <w:br/>
      </w:r>
      <w:r>
        <w:rPr>
          <w:rFonts w:ascii="Courier New" w:hAnsi="Courier New"/>
          <w:b w:val="0"/>
          <w:sz w:val="16"/>
        </w:rPr>
        <w:tab/>
        <w:tab/>
        <w:tab/>
        <w:t>&lt;m:field&gt;s.man&lt;/m:field&gt;</w:t>
      </w:r>
      <w:r>
        <w:rPr>
          <w:rFonts w:ascii="Courier New" w:hAnsi="Courier New"/>
          <w:b w:val="0"/>
          <w:sz w:val="16"/>
        </w:rPr>
        <w:br/>
      </w:r>
      <w:r>
        <w:rPr>
          <w:rFonts w:ascii="Courier New" w:hAnsi="Courier New"/>
          <w:b w:val="0"/>
          <w:sz w:val="16"/>
        </w:rPr>
        <w:tab/>
        <w:tab/>
        <w:tab/>
        <w:t>&lt;m:field&gt;(</w:t>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w:t>
      </w:r>
      <w:r>
        <w:rPr>
          <w:rFonts w:ascii="Courier New" w:hAnsi="Courier New"/>
          <w:b w:val="0"/>
          <w:color w:val="0D5C73"/>
          <w:sz w:val="16"/>
        </w:rPr>
        <w:t>distinct</w:t>
      </w:r>
      <w:r>
        <w:rPr>
          <w:rFonts w:ascii="Courier New" w:hAnsi="Courier New"/>
          <w:b w:val="0"/>
          <w:sz w:val="16"/>
        </w:rPr>
        <w:t xml:space="preserve"> r.resource_realm)</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resource_realm r</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resource_realm_access a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 xml:space="preserve">r.resource_realm_id=a.resource_realm_id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(a.contract_id </w:t>
      </w:r>
      <w:r>
        <w:rPr>
          <w:rFonts w:ascii="Courier New" w:hAnsi="Courier New"/>
          <w:b w:val="0"/>
          <w:color w:val="0D5C73"/>
          <w:sz w:val="16"/>
        </w:rPr>
        <w:t>IN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contract_id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from</w:t>
      </w:r>
      <w:r>
        <w:rPr>
          <w:rFonts w:ascii="Courier New" w:hAnsi="Courier New"/>
          <w:b w:val="0"/>
          <w:sz w:val="16"/>
        </w:rPr>
        <w:t xml:space="preserve"> contract 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d.contragent_id=k.contragent_id </w:t>
      </w:r>
      <w:r>
        <w:rPr>
          <w:rFonts w:ascii="Courier New" w:hAnsi="Courier New"/>
          <w:b w:val="0"/>
          <w:color w:val="0D5C73"/>
          <w:sz w:val="16"/>
        </w:rPr>
        <w:t>AND</w:t>
      </w:r>
      <w:r>
        <w:rPr>
          <w:rFonts w:ascii="Courier New" w:hAnsi="Courier New"/>
          <w:b w:val="0"/>
          <w:sz w:val="16"/>
        </w:rPr>
        <w:t xml:space="preserve"> </w:t>
      </w:r>
      <w:r>
        <w:rPr>
          <w:rFonts w:ascii="Courier New" w:hAnsi="Courier New"/>
          <w:b w:val="0"/>
          <w:color w:val="0D5C73"/>
          <w:sz w:val="16"/>
        </w:rPr>
        <w:t>NOT</w:t>
      </w:r>
      <w:r>
        <w:rPr>
          <w:rFonts w:ascii="Courier New" w:hAnsi="Courier New"/>
          <w:b w:val="0"/>
          <w:sz w:val="16"/>
        </w:rPr>
        <w:t xml:space="preserve"> d.is_closed</w:t>
        <w:tab/>
        <w:tab/>
        <w:tab/>
        <w:tab/>
        <w:tab/>
        <w:tab/>
        <w:tab/>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OR</w:t>
      </w:r>
      <w:r>
        <w:rPr>
          <w:rFonts w:ascii="Courier New" w:hAnsi="Courier New"/>
          <w:b w:val="0"/>
          <w:sz w:val="16"/>
        </w:rPr>
        <w:t xml:space="preserve"> a.contract_id=0) /*0 means access to any contract*/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a.is_enabled)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r.resource_realm_type_id=s.resource_realm_type_id) </w:t>
      </w:r>
      <w:r>
        <w:rPr>
          <w:rFonts w:ascii="Courier New" w:hAnsi="Courier New"/>
          <w:b w:val="0"/>
          <w:color w:val="0D5C73"/>
          <w:sz w:val="16"/>
        </w:rPr>
        <w:t>as</w:t>
      </w:r>
      <w:r>
        <w:rPr>
          <w:rFonts w:ascii="Courier New" w:hAnsi="Courier New"/>
          <w:b w:val="0"/>
          <w:sz w:val="16"/>
        </w:rPr>
        <w:t xml:space="preserve"> resource_realm_cnt &lt;/m:field&gt; &lt;!--- количество доступных ресурсных платформ ---&gt;</w:t>
      </w:r>
      <w:r>
        <w:rPr>
          <w:rFonts w:ascii="Courier New" w:hAnsi="Courier New"/>
          <w:b w:val="0"/>
          <w:sz w:val="16"/>
        </w:rPr>
        <w:br/>
      </w:r>
      <w:r>
        <w:rPr>
          <w:rFonts w:ascii="Courier New" w:hAnsi="Courier New"/>
          <w:b w:val="0"/>
          <w:sz w:val="16"/>
        </w:rPr>
        <w:tab/>
        <w:tab/>
        <w:tab/>
        <w:t xml:space="preserve">&lt;m:field&gt;to_char(s.dt_created,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dt_created&lt;/m:field&gt;</w:t>
      </w:r>
      <w:r>
        <w:rPr>
          <w:rFonts w:ascii="Courier New" w:hAnsi="Courier New"/>
          <w:b w:val="0"/>
          <w:sz w:val="16"/>
        </w:rPr>
        <w:br/>
      </w:r>
      <w:r>
        <w:rPr>
          <w:rFonts w:ascii="Courier New" w:hAnsi="Courier New"/>
          <w:b w:val="0"/>
          <w:sz w:val="16"/>
        </w:rPr>
        <w:tab/>
        <w:tab/>
        <w:tab/>
        <w:t xml:space="preserve">&lt;m:field&gt;to_char(s.dt_updated,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dt_updated&lt;/m:field&gt;</w:t>
      </w:r>
      <w:r>
        <w:rPr>
          <w:rFonts w:ascii="Courier New" w:hAnsi="Courier New"/>
          <w:b w:val="0"/>
          <w:sz w:val="16"/>
        </w:rPr>
        <w:br/>
      </w:r>
      <w:r>
        <w:rPr>
          <w:rFonts w:ascii="Courier New" w:hAnsi="Courier New"/>
          <w:b w:val="0"/>
          <w:sz w:val="16"/>
        </w:rPr>
        <w:tab/>
        <w:tab/>
        <w:tab/>
        <w:t>&lt;m:field&gt;(</w:t>
      </w:r>
      <w:r>
        <w:rPr>
          <w:rFonts w:ascii="Courier New" w:hAnsi="Courier New"/>
          <w:b w:val="0"/>
          <w:color w:val="0D5C73"/>
          <w:sz w:val="16"/>
        </w:rPr>
        <w:t>coalesce</w:t>
      </w:r>
      <w:r>
        <w:rPr>
          <w:rFonts w:ascii="Courier New" w:hAnsi="Courier New"/>
          <w:b w:val="0"/>
          <w:sz w:val="16"/>
        </w:rPr>
        <w:t>(s.svc,</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(s.svc_short,</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(s.synonyms,</w:t>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svc_extended_name&lt;/m:field&gt;</w:t>
      </w:r>
      <w:r>
        <w:rPr>
          <w:rFonts w:ascii="Courier New" w:hAnsi="Courier New"/>
          <w:b w:val="0"/>
          <w:sz w:val="16"/>
        </w:rPr>
        <w:br/>
      </w:r>
      <w:r>
        <w:rPr>
          <w:rFonts w:ascii="Courier New" w:hAnsi="Courier New"/>
          <w:b w:val="0"/>
          <w:sz w:val="16"/>
        </w:rPr>
        <w:tab/>
        <w:tab/>
        <w:t>&lt;/m:field_set&gt;</w:t>
      </w:r>
      <w:r>
        <w:rPr>
          <w:rFonts w:ascii="Courier New" w:hAnsi="Courier New"/>
          <w:b w:val="0"/>
          <w:sz w:val="16"/>
        </w:rPr>
        <w:br/>
      </w:r>
      <w:r>
        <w:rPr>
          <w:rFonts w:ascii="Courier New" w:hAnsi="Courier New"/>
          <w:b w:val="0"/>
          <w:sz w:val="16"/>
        </w:rPr>
        <w:tab/>
        <w:tab/>
        <w:t>&lt;!--- *** проблема: сортировка строится некорректно. пока добавим поля сортировки в резалтсет ---&gt;</w:t>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1A5FB4"/>
          <w:sz w:val="16"/>
        </w:rPr>
        <w:t>&lt;cfif</w:t>
      </w:r>
      <w:r>
        <w:rPr>
          <w:rFonts w:ascii="Courier New" w:hAnsi="Courier New"/>
          <w:b w:val="0"/>
          <w:sz w:val="16"/>
        </w:rPr>
        <w:t xml:space="preserve"> listLen(local.definedRecordFields)&gt;</w:t>
      </w:r>
      <w:r>
        <w:rPr>
          <w:rFonts w:ascii="Courier New" w:hAnsi="Courier New"/>
          <w:b w:val="0"/>
          <w:color w:val="6F3178"/>
          <w:sz w:val="16"/>
        </w:rPr>
        <w:t>#local.definedRecordFields#</w:t>
      </w:r>
      <w:r>
        <w:rPr>
          <w:rFonts w:ascii="Courier New" w:hAnsi="Courier New"/>
          <w:b w:val="0"/>
          <w:color w:val="1A5FB4"/>
          <w:sz w:val="16"/>
        </w:rPr>
        <w:t>&lt;cfelse</w:t>
      </w:r>
      <w:r>
        <w:rPr>
          <w:rFonts w:ascii="Courier New" w:hAnsi="Courier New"/>
          <w:b w:val="0"/>
          <w:sz w:val="16"/>
        </w:rPr>
        <w:t>&gt;*</w:t>
      </w:r>
      <w:r>
        <w:rPr>
          <w:rFonts w:ascii="Courier New" w:hAnsi="Courier New"/>
          <w:b w:val="0"/>
          <w:color w:val="1A5FB4"/>
          <w:sz w:val="16"/>
        </w:rPr>
        <w:t>&lt;/cfif</w:t>
      </w:r>
      <w:r>
        <w:rPr>
          <w:rFonts w:ascii="Courier New" w:hAnsi="Courier New"/>
          <w:b w:val="0"/>
          <w:sz w:val="16"/>
        </w:rPr>
        <w:t xml:space="preserve">&gt; </w:t>
      </w:r>
      <w:r>
        <w:rPr>
          <w:rFonts w:ascii="Courier New" w:hAnsi="Courier New"/>
          <w:b w:val="0"/>
          <w:color w:val="0D5C73"/>
          <w:sz w:val="16"/>
        </w:rPr>
        <w:t>from</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listLen(local.definedQueryFields)&gt;</w:t>
      </w:r>
      <w:r>
        <w:rPr>
          <w:rFonts w:ascii="Courier New" w:hAnsi="Courier New"/>
          <w:b w:val="0"/>
          <w:sz w:val="16"/>
        </w:rPr>
        <w:br/>
      </w:r>
      <w:r>
        <w:rPr>
          <w:rFonts w:ascii="Courier New" w:hAnsi="Courier New"/>
          <w:b w:val="0"/>
          <w:sz w:val="16"/>
        </w:rPr>
        <w:tab/>
        <w:tab/>
        <w:tab/>
        <w:tab/>
        <w:tab/>
      </w:r>
      <w:r>
        <w:rPr>
          <w:rFonts w:ascii="Courier New" w:hAnsi="Courier New"/>
          <w:b w:val="0"/>
          <w:color w:val="6F3178"/>
          <w:sz w:val="16"/>
        </w:rPr>
        <w:t>#preserveSingleQuotes(local.definedQueryFields)#</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placeholder</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 s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k.external_uid=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6F3178"/>
          <w:sz w:val="16"/>
        </w:rPr>
        <w:t>#arguments.companyUid#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#!isValid("guid", arguments.companyUid)#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tab/>
        <w:t>) /*эти хитрости для того, чтобы втащить cfqueryparam внутрь cfqery*/</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len(arguments.search)&gt;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AND</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lower((</w:t>
      </w:r>
      <w:r>
        <w:rPr>
          <w:rFonts w:ascii="Courier New" w:hAnsi="Courier New"/>
          <w:b w:val="0"/>
          <w:color w:val="0D5C73"/>
          <w:sz w:val="16"/>
        </w:rPr>
        <w:t>coalesce</w:t>
      </w:r>
      <w:r>
        <w:rPr>
          <w:rFonts w:ascii="Courier New" w:hAnsi="Courier New"/>
          <w:b w:val="0"/>
          <w:sz w:val="16"/>
        </w:rPr>
        <w:t>(s.svc,</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(s.svc_short,</w:t>
      </w:r>
      <w:r>
        <w:rPr>
          <w:rFonts w:ascii="Courier New" w:hAnsi="Courier New"/>
          <w:b w:val="0"/>
          <w:color w:val="1E7E34"/>
          <w:sz w:val="16"/>
        </w:rPr>
        <w:t>''</w:t>
      </w:r>
      <w:r>
        <w:rPr>
          <w:rFonts w:ascii="Courier New" w:hAnsi="Courier New"/>
          <w:b w:val="0"/>
          <w:sz w:val="16"/>
        </w:rPr>
        <w:t>) ||</w:t>
      </w:r>
      <w:r>
        <w:rPr>
          <w:rFonts w:ascii="Courier New" w:hAnsi="Courier New"/>
          <w:b w:val="0"/>
          <w:color w:val="1E7E34"/>
          <w:sz w:val="16"/>
        </w:rPr>
        <w:t>' '</w:t>
      </w:r>
      <w:r>
        <w:rPr>
          <w:rFonts w:ascii="Courier New" w:hAnsi="Courier New"/>
          <w:b w:val="0"/>
          <w:sz w:val="16"/>
        </w:rPr>
        <w:t xml:space="preserve">|| </w:t>
      </w:r>
      <w:r>
        <w:rPr>
          <w:rFonts w:ascii="Courier New" w:hAnsi="Courier New"/>
          <w:b w:val="0"/>
          <w:color w:val="0D5C73"/>
          <w:sz w:val="16"/>
        </w:rPr>
        <w:t>coalesce</w:t>
      </w:r>
      <w:r>
        <w:rPr>
          <w:rFonts w:ascii="Courier New" w:hAnsi="Courier New"/>
          <w:b w:val="0"/>
          <w:sz w:val="16"/>
        </w:rPr>
        <w:t>(s.synonyms,</w:t>
      </w:r>
      <w:r>
        <w:rPr>
          <w:rFonts w:ascii="Courier New" w:hAnsi="Courier New"/>
          <w:b w:val="0"/>
          <w:color w:val="1E7E34"/>
          <w:sz w:val="16"/>
        </w:rPr>
        <w:t>''</w:t>
      </w:r>
      <w:r>
        <w:rPr>
          <w:rFonts w:ascii="Courier New" w:hAnsi="Courier New"/>
          <w:b w:val="0"/>
          <w:sz w:val="16"/>
        </w:rPr>
        <w:t>))) like lower(</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"cf_sql_varchar"</w:t>
      </w:r>
      <w:r>
        <w:rPr>
          <w:rFonts w:ascii="Courier New" w:hAnsi="Courier New"/>
          <w:b w:val="0"/>
          <w:sz w:val="16"/>
        </w:rPr>
        <w:t xml:space="preserve"> value=</w:t>
      </w:r>
      <w:r>
        <w:rPr>
          <w:rFonts w:ascii="Courier New" w:hAnsi="Courier New"/>
          <w:b w:val="0"/>
          <w:color w:val="1E7E34"/>
          <w:sz w:val="16"/>
        </w:rPr>
        <w:t>'%#arguments.search#%'</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t>) sv</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1=1 &lt;m:filter_build filter=</w:t>
      </w:r>
      <w:r>
        <w:rPr>
          <w:rFonts w:ascii="Courier New" w:hAnsi="Courier New"/>
          <w:b w:val="0"/>
          <w:color w:val="6F3178"/>
          <w:sz w:val="16"/>
        </w:rPr>
        <w:t>#filter#</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&lt;m:order_build sortCollection=</w:t>
      </w:r>
      <w:r>
        <w:rPr>
          <w:rFonts w:ascii="Courier New" w:hAnsi="Courier New"/>
          <w:b w:val="0"/>
          <w:color w:val="6F3178"/>
          <w:sz w:val="16"/>
        </w:rPr>
        <w:t>#this.helper.parseNumericOrder(local.titleMap, arguments.orderBy)#</w:t>
      </w:r>
      <w:r>
        <w:rPr>
          <w:rFonts w:ascii="Courier New" w:hAnsi="Courier New"/>
          <w:b w:val="0"/>
          <w:sz w:val="16"/>
        </w:rPr>
        <w:t xml:space="preserve"> fieldCount=1/&gt;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"local.qTotal"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color w:val="0D5C73"/>
          <w:sz w:val="16"/>
        </w:rPr>
        <w:t>count</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cnt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1=1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"out.total"</w:t>
      </w:r>
      <w:r>
        <w:rPr>
          <w:rFonts w:ascii="Courier New" w:hAnsi="Courier New"/>
          <w:b w:val="0"/>
          <w:sz w:val="16"/>
        </w:rPr>
        <w:t>=</w:t>
      </w:r>
      <w:r>
        <w:rPr>
          <w:rFonts w:ascii="Courier New" w:hAnsi="Courier New"/>
          <w:b w:val="0"/>
          <w:color w:val="6F3178"/>
          <w:sz w:val="16"/>
        </w:rPr>
        <w:t>#local.qTotal.cnt#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"out.resultSetSize"</w:t>
      </w:r>
      <w:r>
        <w:rPr>
          <w:rFonts w:ascii="Courier New" w:hAnsi="Courier New"/>
          <w:b w:val="0"/>
          <w:sz w:val="16"/>
        </w:rPr>
        <w:t>=</w:t>
      </w:r>
      <w:r>
        <w:rPr>
          <w:rFonts w:ascii="Courier New" w:hAnsi="Courier New"/>
          <w:b w:val="0"/>
          <w:color w:val="6F3178"/>
          <w:sz w:val="16"/>
        </w:rPr>
        <w:t>#local.qRead.recordCount#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"out.pageSize"</w:t>
      </w:r>
      <w:r>
        <w:rPr>
          <w:rFonts w:ascii="Courier New" w:hAnsi="Courier New"/>
          <w:b w:val="0"/>
          <w:sz w:val="16"/>
        </w:rPr>
        <w:t>=</w:t>
      </w:r>
      <w:r>
        <w:rPr>
          <w:rFonts w:ascii="Courier New" w:hAnsi="Courier New"/>
          <w:b w:val="0"/>
          <w:color w:val="6F3178"/>
          <w:sz w:val="16"/>
        </w:rPr>
        <w:t>#arguments.pageSize*1#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"out.page"</w:t>
      </w:r>
      <w:r>
        <w:rPr>
          <w:rFonts w:ascii="Courier New" w:hAnsi="Courier New"/>
          <w:b w:val="0"/>
          <w:sz w:val="16"/>
        </w:rPr>
        <w:t>=</w:t>
      </w:r>
      <w:r>
        <w:rPr>
          <w:rFonts w:ascii="Courier New" w:hAnsi="Courier New"/>
          <w:b w:val="0"/>
          <w:color w:val="6F3178"/>
          <w:sz w:val="16"/>
        </w:rPr>
        <w:t>#arguments.page*1#</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"out.orderBy"</w:t>
      </w:r>
      <w:r>
        <w:rPr>
          <w:rFonts w:ascii="Courier New" w:hAnsi="Courier New"/>
          <w:b w:val="0"/>
          <w:sz w:val="16"/>
        </w:rPr>
        <w:t>=</w:t>
      </w:r>
      <w:r>
        <w:rPr>
          <w:rFonts w:ascii="Courier New" w:hAnsi="Courier New"/>
          <w:b w:val="0"/>
          <w:color w:val="6F3178"/>
          <w:sz w:val="16"/>
        </w:rPr>
        <w:t>#arguments.orderBy#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#local.qRead#</w:t>
      </w:r>
      <w:r>
        <w:rPr>
          <w:rFonts w:ascii="Courier New" w:hAnsi="Courier New"/>
          <w:b w:val="0"/>
          <w:sz w:val="16"/>
        </w:rPr>
        <w:t xml:space="preserve"> startRow=</w:t>
      </w:r>
      <w:r>
        <w:rPr>
          <w:rFonts w:ascii="Courier New" w:hAnsi="Courier New"/>
          <w:b w:val="0"/>
          <w:color w:val="6F3178"/>
          <w:sz w:val="16"/>
        </w:rPr>
        <w:t>#startrow#</w:t>
      </w:r>
      <w:r>
        <w:rPr>
          <w:rFonts w:ascii="Courier New" w:hAnsi="Courier New"/>
          <w:b w:val="0"/>
          <w:sz w:val="16"/>
        </w:rPr>
        <w:t xml:space="preserve"> endRow=</w:t>
      </w:r>
      <w:r>
        <w:rPr>
          <w:rFonts w:ascii="Courier New" w:hAnsi="Courier New"/>
          <w:b w:val="0"/>
          <w:color w:val="6F3178"/>
          <w:sz w:val="16"/>
        </w:rPr>
        <w:t>#(startrow+maxrows-1)#</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rec={}/&gt;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this.helper.appendRecord(rec, </w:t>
      </w:r>
      <w:r>
        <w:rPr>
          <w:rFonts w:ascii="Courier New" w:hAnsi="Courier New"/>
          <w:b w:val="0"/>
          <w:color w:val="1E7E34"/>
          <w:sz w:val="16"/>
        </w:rPr>
        <w:t>""</w:t>
      </w:r>
      <w:r>
        <w:rPr>
          <w:rFonts w:ascii="Courier New" w:hAnsi="Courier New"/>
          <w:b w:val="0"/>
          <w:sz w:val="16"/>
        </w:rPr>
        <w:t>, local.titleMap, local.qRead, this.helper.snake2camel)/&gt;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arrayAppend(resultCollection, rec)/&gt;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"out.size"</w:t>
      </w:r>
      <w:r>
        <w:rPr>
          <w:rFonts w:ascii="Courier New" w:hAnsi="Courier New"/>
          <w:b w:val="0"/>
          <w:sz w:val="16"/>
        </w:rPr>
        <w:t>=</w:t>
      </w:r>
      <w:r>
        <w:rPr>
          <w:rFonts w:ascii="Courier New" w:hAnsi="Courier New"/>
          <w:b w:val="0"/>
          <w:color w:val="6F3178"/>
          <w:sz w:val="16"/>
        </w:rPr>
        <w:t>#arrayLen(resultCollection)#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"out.results"</w:t>
      </w:r>
      <w:r>
        <w:rPr>
          <w:rFonts w:ascii="Courier New" w:hAnsi="Courier New"/>
          <w:b w:val="0"/>
          <w:sz w:val="16"/>
        </w:rPr>
        <w:t>=</w:t>
      </w:r>
      <w:r>
        <w:rPr>
          <w:rFonts w:ascii="Courier New" w:hAnsi="Courier New"/>
          <w:b w:val="0"/>
          <w:color w:val="6F3178"/>
          <w:sz w:val="16"/>
        </w:rPr>
        <w:t>#resultCollection#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v1/resources/svc_operation.cfc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"/serviceOperation/{svcOperationId}"</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"Операция сервиса"</w:t>
      </w:r>
      <w:r>
        <w:rPr>
          <w:rFonts w:ascii="Courier New" w:hAnsi="Courier New"/>
          <w:b w:val="0"/>
          <w:sz w:val="16"/>
        </w:rPr>
        <w:t>&gt;&lt;!--- *** TODO проверка принадлежности тенанту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"svcOperationId"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"local.qSvcOperation"</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&gt;o.svc_operation_id&lt;/m:field&gt;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"operation"</w:t>
      </w:r>
      <w:r>
        <w:rPr>
          <w:rFonts w:ascii="Courier New" w:hAnsi="Courier New"/>
          <w:b w:val="0"/>
          <w:sz w:val="16"/>
        </w:rPr>
        <w:t>&gt;o.operation&lt;/m:field&gt;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"URL"</w:t>
      </w:r>
      <w:r>
        <w:rPr>
          <w:rFonts w:ascii="Courier New" w:hAnsi="Courier New"/>
          <w:b w:val="0"/>
          <w:sz w:val="16"/>
        </w:rPr>
        <w:t>&gt;o.url&lt;/m:field&gt;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"Описание"</w:t>
      </w:r>
      <w:r>
        <w:rPr>
          <w:rFonts w:ascii="Courier New" w:hAnsi="Courier New"/>
          <w:b w:val="0"/>
          <w:sz w:val="16"/>
        </w:rPr>
        <w:t>&gt;o.descr&lt;/m:field&gt;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"Руководство"</w:t>
      </w:r>
      <w:r>
        <w:rPr>
          <w:rFonts w:ascii="Courier New" w:hAnsi="Courier New"/>
          <w:b w:val="0"/>
          <w:sz w:val="16"/>
        </w:rPr>
        <w:t>&gt;o.man&lt;/m:field&gt;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 o</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o.svc_operation_id=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"#arguments.svcOperationId#"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"local.cfsParamMap"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"ID"</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&gt;p.svc_operation_cfs_param_id&lt;/m:field&gt;</w:t>
      </w:r>
      <w:r>
        <w:rPr>
          <w:rFonts w:ascii="Courier New" w:hAnsi="Courier New"/>
          <w:b w:val="0"/>
          <w:sz w:val="16"/>
        </w:rPr>
        <w:br/>
      </w:r>
      <w:r>
        <w:rPr>
          <w:rFonts w:ascii="Courier New" w:hAnsi="Courier New"/>
          <w:b w:val="0"/>
          <w:sz w:val="16"/>
        </w:rPr>
        <w:tab/>
        <w:tab/>
        <w:tab/>
        <w:tab/>
        <w:t>&lt;m:field&gt;p.svc_operation_cfs_param&lt;/m:field&gt;</w:t>
      </w:r>
      <w:r>
        <w:rPr>
          <w:rFonts w:ascii="Courier New" w:hAnsi="Courier New"/>
          <w:b w:val="0"/>
          <w:sz w:val="16"/>
        </w:rPr>
        <w:br/>
      </w:r>
      <w:r>
        <w:rPr>
          <w:rFonts w:ascii="Courier New" w:hAnsi="Courier New"/>
          <w:b w:val="0"/>
          <w:sz w:val="16"/>
        </w:rPr>
        <w:tab/>
        <w:tab/>
        <w:tab/>
        <w:tab/>
        <w:t>&lt;m:field&gt;p.label&lt;/m:field&gt;</w:t>
      </w:r>
      <w:r>
        <w:rPr>
          <w:rFonts w:ascii="Courier New" w:hAnsi="Courier New"/>
          <w:b w:val="0"/>
          <w:sz w:val="16"/>
        </w:rPr>
        <w:br/>
      </w:r>
      <w:r>
        <w:rPr>
          <w:rFonts w:ascii="Courier New" w:hAnsi="Courier New"/>
          <w:b w:val="0"/>
          <w:sz w:val="16"/>
        </w:rPr>
        <w:tab/>
        <w:tab/>
        <w:tab/>
        <w:tab/>
        <w:t>&lt;m:field&gt;p.data_type&lt;/m:field&gt;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#(x)=&gt;((isArray(x) OR isEmpty(x))? x : listToArray(x))#</w:t>
      </w:r>
      <w:r>
        <w:rPr>
          <w:rFonts w:ascii="Courier New" w:hAnsi="Courier New"/>
          <w:b w:val="0"/>
          <w:sz w:val="16"/>
        </w:rPr>
        <w:t>&gt;p.value_list&lt;/m:field&gt;</w:t>
      </w:r>
      <w:r>
        <w:rPr>
          <w:rFonts w:ascii="Courier New" w:hAnsi="Courier New"/>
          <w:b w:val="0"/>
          <w:sz w:val="16"/>
        </w:rPr>
        <w:br/>
      </w:r>
      <w:r>
        <w:rPr>
          <w:rFonts w:ascii="Courier New" w:hAnsi="Courier New"/>
          <w:b w:val="0"/>
          <w:sz w:val="16"/>
        </w:rPr>
        <w:tab/>
        <w:tab/>
        <w:tab/>
        <w:tab/>
        <w:t>&lt;m:field&gt;p.ref_svc_id&lt;/m:field&gt;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&gt;p.is_required&lt;/m:field&gt;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&gt;p.is_hidden&lt;/m:field&gt;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&gt;p.is_disabled&lt;/m:field&gt;</w:t>
      </w:r>
      <w:r>
        <w:rPr>
          <w:rFonts w:ascii="Courier New" w:hAnsi="Courier New"/>
          <w:b w:val="0"/>
          <w:sz w:val="16"/>
        </w:rPr>
        <w:br/>
      </w:r>
      <w:r>
        <w:rPr>
          <w:rFonts w:ascii="Courier New" w:hAnsi="Courier New"/>
          <w:b w:val="0"/>
          <w:sz w:val="16"/>
        </w:rPr>
        <w:tab/>
        <w:tab/>
        <w:tab/>
        <w:tab/>
        <w:t>&lt;m:field&gt;p.default_value&lt;/m:field&gt;&lt;!--- can be overridden bu default_compute ---&gt;</w:t>
      </w:r>
      <w:r>
        <w:rPr>
          <w:rFonts w:ascii="Courier New" w:hAnsi="Courier New"/>
          <w:b w:val="0"/>
          <w:sz w:val="16"/>
        </w:rPr>
        <w:br/>
      </w:r>
      <w:r>
        <w:rPr>
          <w:rFonts w:ascii="Courier New" w:hAnsi="Courier New"/>
          <w:b w:val="0"/>
          <w:sz w:val="16"/>
        </w:rPr>
        <w:tab/>
        <w:tab/>
        <w:tab/>
        <w:tab/>
        <w:t>&lt;m:field&gt;p.default_compute&lt;/m:field&gt;</w:t>
      </w:r>
      <w:r>
        <w:rPr>
          <w:rFonts w:ascii="Courier New" w:hAnsi="Courier New"/>
          <w:b w:val="0"/>
          <w:sz w:val="16"/>
        </w:rPr>
        <w:br/>
      </w:r>
      <w:r>
        <w:rPr>
          <w:rFonts w:ascii="Courier New" w:hAnsi="Courier New"/>
          <w:b w:val="0"/>
          <w:sz w:val="16"/>
        </w:rPr>
        <w:tab/>
        <w:tab/>
        <w:tab/>
        <w:tab/>
        <w:t>&lt;m:field&gt;p.func&lt;/m:field&gt;</w:t>
      </w:r>
      <w:r>
        <w:rPr>
          <w:rFonts w:ascii="Courier New" w:hAnsi="Courier New"/>
          <w:b w:val="0"/>
          <w:sz w:val="16"/>
        </w:rPr>
        <w:br/>
      </w:r>
      <w:r>
        <w:rPr>
          <w:rFonts w:ascii="Courier New" w:hAnsi="Courier New"/>
          <w:b w:val="0"/>
          <w:sz w:val="16"/>
        </w:rPr>
        <w:tab/>
        <w:tab/>
        <w:tab/>
        <w:tab/>
        <w:t>&lt;m:field&gt;p.expression&lt;/m:field&gt;</w:t>
      </w:r>
      <w:r>
        <w:rPr>
          <w:rFonts w:ascii="Courier New" w:hAnsi="Courier New"/>
          <w:b w:val="0"/>
          <w:sz w:val="16"/>
        </w:rPr>
        <w:br/>
      </w:r>
      <w:r>
        <w:rPr>
          <w:rFonts w:ascii="Courier New" w:hAnsi="Courier New"/>
          <w:b w:val="0"/>
          <w:sz w:val="16"/>
        </w:rPr>
        <w:tab/>
        <w:tab/>
        <w:tab/>
        <w:tab/>
        <w:t>&lt;m:field&gt;p.state_path&lt;/m:field&gt;</w:t>
      </w:r>
      <w:r>
        <w:rPr>
          <w:rFonts w:ascii="Courier New" w:hAnsi="Courier New"/>
          <w:b w:val="0"/>
          <w:sz w:val="16"/>
        </w:rPr>
        <w:br/>
      </w:r>
      <w:r>
        <w:rPr>
          <w:rFonts w:ascii="Courier New" w:hAnsi="Courier New"/>
          <w:b w:val="0"/>
          <w:sz w:val="16"/>
        </w:rPr>
        <w:tab/>
        <w:tab/>
        <w:tab/>
        <w:tab/>
        <w:t>&lt;m:field&gt;p.nested_ref&lt;/m:field&gt;</w:t>
      </w:r>
      <w:r>
        <w:rPr>
          <w:rFonts w:ascii="Courier New" w:hAnsi="Courier New"/>
          <w:b w:val="0"/>
          <w:sz w:val="16"/>
        </w:rPr>
        <w:br/>
      </w:r>
      <w:r>
        <w:rPr>
          <w:rFonts w:ascii="Courier New" w:hAnsi="Courier New"/>
          <w:b w:val="0"/>
          <w:sz w:val="16"/>
        </w:rPr>
        <w:tab/>
        <w:tab/>
        <w:tab/>
        <w:tab/>
        <w:t>&lt;m:field&gt;p.regex&lt;/m:field&gt;</w:t>
      </w:r>
      <w:r>
        <w:rPr>
          <w:rFonts w:ascii="Courier New" w:hAnsi="Courier New"/>
          <w:b w:val="0"/>
          <w:sz w:val="16"/>
        </w:rPr>
        <w:br/>
      </w:r>
      <w:r>
        <w:rPr>
          <w:rFonts w:ascii="Courier New" w:hAnsi="Courier New"/>
          <w:b w:val="0"/>
          <w:sz w:val="16"/>
        </w:rPr>
        <w:tab/>
        <w:tab/>
        <w:tab/>
        <w:tab/>
        <w:t>&lt;m:field&gt;p.unique_scope&lt;/m:field&gt;</w:t>
      </w:r>
      <w:r>
        <w:rPr>
          <w:rFonts w:ascii="Courier New" w:hAnsi="Courier New"/>
          <w:b w:val="0"/>
          <w:sz w:val="16"/>
        </w:rPr>
        <w:br/>
      </w:r>
      <w:r>
        <w:rPr>
          <w:rFonts w:ascii="Courier New" w:hAnsi="Courier New"/>
          <w:b w:val="0"/>
          <w:sz w:val="16"/>
        </w:rPr>
        <w:tab/>
        <w:tab/>
        <w:tab/>
        <w:tab/>
        <w:t>&lt;m:field&gt;p.maxlength&lt;/m:field&gt;</w:t>
      </w:r>
      <w:r>
        <w:rPr>
          <w:rFonts w:ascii="Courier New" w:hAnsi="Courier New"/>
          <w:b w:val="0"/>
          <w:sz w:val="16"/>
        </w:rPr>
        <w:br/>
      </w:r>
      <w:r>
        <w:rPr>
          <w:rFonts w:ascii="Courier New" w:hAnsi="Courier New"/>
          <w:b w:val="0"/>
          <w:sz w:val="16"/>
        </w:rPr>
        <w:tab/>
        <w:tab/>
        <w:tab/>
        <w:tab/>
        <w:t>&lt;m:field&gt;p.minlength&lt;/m:field&gt;</w:t>
        <w:tab/>
        <w:tab/>
        <w:tab/>
        <w:tab/>
      </w:r>
      <w:r>
        <w:rPr>
          <w:rFonts w:ascii="Courier New" w:hAnsi="Courier New"/>
          <w:b w:val="0"/>
          <w:sz w:val="16"/>
        </w:rPr>
        <w:br/>
      </w:r>
      <w:r>
        <w:rPr>
          <w:rFonts w:ascii="Courier New" w:hAnsi="Courier New"/>
          <w:b w:val="0"/>
          <w:sz w:val="16"/>
        </w:rPr>
        <w:tab/>
        <w:tab/>
        <w:tab/>
        <w:tab/>
        <w:t>&lt;m:field&gt;p.maxvalue&lt;/m:field&gt;</w:t>
      </w:r>
      <w:r>
        <w:rPr>
          <w:rFonts w:ascii="Courier New" w:hAnsi="Courier New"/>
          <w:b w:val="0"/>
          <w:sz w:val="16"/>
        </w:rPr>
        <w:br/>
      </w:r>
      <w:r>
        <w:rPr>
          <w:rFonts w:ascii="Courier New" w:hAnsi="Courier New"/>
          <w:b w:val="0"/>
          <w:sz w:val="16"/>
        </w:rPr>
        <w:tab/>
        <w:tab/>
        <w:tab/>
        <w:tab/>
        <w:t>&lt;m:field&gt;p.minvalue&lt;/m:field&gt;</w:t>
      </w:r>
      <w:r>
        <w:rPr>
          <w:rFonts w:ascii="Courier New" w:hAnsi="Courier New"/>
          <w:b w:val="0"/>
          <w:sz w:val="16"/>
        </w:rPr>
        <w:br/>
      </w:r>
      <w:r>
        <w:rPr>
          <w:rFonts w:ascii="Courier New" w:hAnsi="Courier New"/>
          <w:b w:val="0"/>
          <w:sz w:val="16"/>
        </w:rPr>
        <w:tab/>
        <w:tab/>
        <w:tab/>
        <w:tab/>
        <w:t>&lt;m:field&gt;p.descr&lt;/m:field&gt;</w:t>
      </w:r>
      <w:r>
        <w:rPr>
          <w:rFonts w:ascii="Courier New" w:hAnsi="Courier New"/>
          <w:b w:val="0"/>
          <w:sz w:val="16"/>
        </w:rPr>
        <w:br/>
      </w:r>
      <w:r>
        <w:rPr>
          <w:rFonts w:ascii="Courier New" w:hAnsi="Courier New"/>
          <w:b w:val="0"/>
          <w:sz w:val="16"/>
        </w:rPr>
        <w:tab/>
        <w:tab/>
        <w:tab/>
        <w:tab/>
        <w:t>&lt;m:field&gt;p.man&lt;/m:field&gt;</w:t>
      </w:r>
      <w:r>
        <w:rPr>
          <w:rFonts w:ascii="Courier New" w:hAnsi="Courier New"/>
          <w:b w:val="0"/>
          <w:sz w:val="16"/>
        </w:rPr>
        <w:br/>
      </w:r>
      <w:r>
        <w:rPr>
          <w:rFonts w:ascii="Courier New" w:hAnsi="Courier New"/>
          <w:b w:val="0"/>
          <w:sz w:val="16"/>
        </w:rPr>
        <w:tab/>
        <w:tab/>
        <w:tab/>
        <w:tab/>
        <w:t>&lt;m:field&gt;p.sort&lt;/m:field&gt;</w:t>
      </w:r>
      <w:r>
        <w:rPr>
          <w:rFonts w:ascii="Courier New" w:hAnsi="Courier New"/>
          <w:b w:val="0"/>
          <w:sz w:val="16"/>
        </w:rPr>
        <w:br/>
      </w:r>
      <w:r>
        <w:rPr>
          <w:rFonts w:ascii="Courier New" w:hAnsi="Courier New"/>
          <w:b w:val="0"/>
          <w:sz w:val="16"/>
        </w:rPr>
        <w:tab/>
        <w:tab/>
        <w:tab/>
        <w:tab/>
        <w:t>&lt;m:field&gt;p.depends_on_cfs_params&lt;/m:field&gt;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select</w:t>
      </w:r>
      <w:r>
        <w:rPr>
          <w:rFonts w:ascii="Courier New" w:hAnsi="Courier New"/>
          <w:b w:val="0"/>
          <w:sz w:val="16"/>
        </w:rPr>
        <w:t xml:space="preserve"> 1 </w:t>
      </w:r>
      <w:r>
        <w:rPr>
          <w:rFonts w:ascii="Courier New" w:hAnsi="Courier New"/>
          <w:b w:val="0"/>
          <w:color w:val="0D5C73"/>
          <w:sz w:val="16"/>
        </w:rPr>
        <w:t>from</w:t>
      </w:r>
      <w:r>
        <w:rPr>
          <w:rFonts w:ascii="Courier New" w:hAnsi="Courier New"/>
          <w:b w:val="0"/>
          <w:sz w:val="16"/>
        </w:rPr>
        <w:t xml:space="preserve"> svc_operation_cfs_param m </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 om </w:t>
      </w:r>
      <w:r>
        <w:rPr>
          <w:rFonts w:ascii="Courier New" w:hAnsi="Courier New"/>
          <w:b w:val="0"/>
          <w:color w:val="0D5C73"/>
          <w:sz w:val="16"/>
        </w:rPr>
        <w:t>on</w:t>
      </w:r>
      <w:r>
        <w:rPr>
          <w:rFonts w:ascii="Courier New" w:hAnsi="Courier New"/>
          <w:b w:val="0"/>
          <w:sz w:val="16"/>
        </w:rPr>
        <w:t xml:space="preserve"> (m.svc_operation_id=om.svc_operation_id)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 oc </w:t>
      </w:r>
      <w:r>
        <w:rPr>
          <w:rFonts w:ascii="Courier New" w:hAnsi="Courier New"/>
          <w:b w:val="0"/>
          <w:color w:val="0D5C73"/>
          <w:sz w:val="16"/>
        </w:rPr>
        <w:t>on</w:t>
      </w:r>
      <w:r>
        <w:rPr>
          <w:rFonts w:ascii="Courier New" w:hAnsi="Courier New"/>
          <w:b w:val="0"/>
          <w:sz w:val="16"/>
        </w:rPr>
        <w:t xml:space="preserve"> (om.svc_id=oc.svc_id </w:t>
      </w:r>
      <w:r>
        <w:rPr>
          <w:rFonts w:ascii="Courier New" w:hAnsi="Courier New"/>
          <w:b w:val="0"/>
          <w:color w:val="0D5C73"/>
          <w:sz w:val="16"/>
        </w:rPr>
        <w:t>AND</w:t>
      </w:r>
      <w:r>
        <w:rPr>
          <w:rFonts w:ascii="Courier New" w:hAnsi="Courier New"/>
          <w:b w:val="0"/>
          <w:sz w:val="16"/>
        </w:rPr>
        <w:t xml:space="preserve"> om.operation=</w:t>
      </w:r>
      <w:r>
        <w:rPr>
          <w:rFonts w:ascii="Courier New" w:hAnsi="Courier New"/>
          <w:b w:val="0"/>
          <w:color w:val="1E7E34"/>
          <w:sz w:val="16"/>
        </w:rPr>
        <w:t>'modify'</w:t>
      </w:r>
      <w:r>
        <w:rPr>
          <w:rFonts w:ascii="Courier New" w:hAnsi="Courier New"/>
          <w:b w:val="0"/>
          <w:sz w:val="16"/>
        </w:rPr>
        <w:t xml:space="preserve"> </w:t>
      </w:r>
      <w:r>
        <w:rPr>
          <w:rFonts w:ascii="Courier New" w:hAnsi="Courier New"/>
          <w:b w:val="0"/>
          <w:color w:val="0D5C73"/>
          <w:sz w:val="16"/>
        </w:rPr>
        <w:t>AND</w:t>
      </w:r>
      <w:r>
        <w:rPr>
          <w:rFonts w:ascii="Courier New" w:hAnsi="Courier New"/>
          <w:b w:val="0"/>
          <w:sz w:val="16"/>
        </w:rPr>
        <w:t xml:space="preserve"> oc.operation=</w:t>
      </w:r>
      <w:r>
        <w:rPr>
          <w:rFonts w:ascii="Courier New" w:hAnsi="Courier New"/>
          <w:b w:val="0"/>
          <w:color w:val="1E7E34"/>
          <w:sz w:val="16"/>
        </w:rPr>
        <w:t>'create'</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join</w:t>
      </w:r>
      <w:r>
        <w:rPr>
          <w:rFonts w:ascii="Courier New" w:hAnsi="Courier New"/>
          <w:b w:val="0"/>
          <w:sz w:val="16"/>
        </w:rPr>
        <w:t xml:space="preserve"> svc_operation_cfs_param c </w:t>
      </w:r>
      <w:r>
        <w:rPr>
          <w:rFonts w:ascii="Courier New" w:hAnsi="Courier New"/>
          <w:b w:val="0"/>
          <w:color w:val="0D5C73"/>
          <w:sz w:val="16"/>
        </w:rPr>
        <w:t>on</w:t>
      </w:r>
      <w:r>
        <w:rPr>
          <w:rFonts w:ascii="Courier New" w:hAnsi="Courier New"/>
          <w:b w:val="0"/>
          <w:sz w:val="16"/>
        </w:rPr>
        <w:t xml:space="preserve"> (oc.svc_operation_id=c.svc_operation_id </w:t>
      </w:r>
      <w:r>
        <w:rPr>
          <w:rFonts w:ascii="Courier New" w:hAnsi="Courier New"/>
          <w:b w:val="0"/>
          <w:color w:val="0D5C73"/>
          <w:sz w:val="16"/>
        </w:rPr>
        <w:t>AND</w:t>
      </w:r>
      <w:r>
        <w:rPr>
          <w:rFonts w:ascii="Courier New" w:hAnsi="Courier New"/>
          <w:b w:val="0"/>
          <w:sz w:val="16"/>
        </w:rPr>
        <w:t xml:space="preserve"> m.svc_operation_cfs_param=c.svc_operation_cfs_param)</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where</w:t>
      </w:r>
      <w:r>
        <w:rPr>
          <w:rFonts w:ascii="Courier New" w:hAnsi="Courier New"/>
          <w:b w:val="0"/>
          <w:sz w:val="16"/>
        </w:rPr>
        <w:t xml:space="preserve"> c.svc_operation_cfs_param_id=p.svc_operation_cfs_param_id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c.svc_operation_cfs_param_id</w:t>
      </w:r>
      <w:r>
        <w:rPr>
          <w:rFonts w:ascii="Courier New" w:hAnsi="Courier New"/>
          <w:b w:val="0"/>
          <w:sz w:val="16"/>
        </w:rPr>
        <w:br/>
      </w:r>
      <w:r>
        <w:rPr>
          <w:rFonts w:ascii="Courier New" w:hAnsi="Courier New"/>
          <w:b w:val="0"/>
          <w:sz w:val="16"/>
        </w:rPr>
        <w:tab/>
        <w:tab/>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0D5C73"/>
          <w:sz w:val="16"/>
        </w:rPr>
        <w:t>as</w:t>
      </w:r>
      <w:r>
        <w:rPr>
          <w:rFonts w:ascii="Courier New" w:hAnsi="Courier New"/>
          <w:b w:val="0"/>
          <w:sz w:val="16"/>
        </w:rPr>
        <w:t xml:space="preserve"> is_modifiable&lt;/m:field&gt;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&gt;p.is_sensitive&lt;/m:field&gt;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svc_operation_cfs_param p</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p.svc_operation_id=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"#arguments.svcOperationId#"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p.is_actual</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p.sort, p.svc_operation_cfs_param_id</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tab/>
        <w:tab/>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&lt;cfif</w:t>
      </w:r>
      <w:r>
        <w:rPr>
          <w:rFonts w:ascii="Courier New" w:hAnsi="Courier New"/>
          <w:b w:val="0"/>
          <w:sz w:val="16"/>
        </w:rPr>
        <w:t xml:space="preserve"> local.qSvcOperation.recordCount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"out.svcOperation"</w:t>
      </w:r>
      <w:r>
        <w:rPr>
          <w:rFonts w:ascii="Courier New" w:hAnsi="Courier New"/>
          <w:b w:val="0"/>
          <w:sz w:val="16"/>
        </w:rPr>
        <w:t xml:space="preserve"> = this.helper.appendRecord(</w:t>
      </w:r>
      <w:r>
        <w:rPr>
          <w:rFonts w:ascii="Courier New" w:hAnsi="Courier New"/>
          <w:b w:val="0"/>
          <w:sz w:val="16"/>
        </w:rPr>
        <w:br/>
      </w:r>
      <w:r>
        <w:rPr>
          <w:rFonts w:ascii="Courier New" w:hAnsi="Courier New"/>
          <w:b w:val="0"/>
          <w:sz w:val="16"/>
        </w:rPr>
        <w:tab/>
        <w:tab/>
        <w:tab/>
        <w:t>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local.qSvcOperation, this.helper.snake2camel</w:t>
      </w:r>
      <w:r>
        <w:rPr>
          <w:rFonts w:ascii="Courier New" w:hAnsi="Courier New"/>
          <w:b w:val="0"/>
          <w:sz w:val="16"/>
        </w:rPr>
        <w:br/>
      </w:r>
      <w:r>
        <w:rPr>
          <w:rFonts w:ascii="Courier New" w:hAnsi="Courier New"/>
          <w:b w:val="0"/>
          <w:sz w:val="16"/>
        </w:rPr>
        <w:tab/>
        <w:tab/>
        <w: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"out.svcOperation.cfsParams"</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 xml:space="preserve"> query=</w:t>
      </w:r>
      <w:r>
        <w:rPr>
          <w:rFonts w:ascii="Courier New" w:hAnsi="Courier New"/>
          <w:b w:val="0"/>
          <w:color w:val="6F3178"/>
          <w:sz w:val="16"/>
        </w:rPr>
        <w:t>#local.qCfsParam#</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(len(local.qCfsParam.func) </w:t>
      </w:r>
      <w:r>
        <w:rPr>
          <w:rFonts w:ascii="Courier New" w:hAnsi="Courier New"/>
          <w:b w:val="0"/>
          <w:color w:val="0D5C73"/>
          <w:sz w:val="16"/>
        </w:rPr>
        <w:t>OR</w:t>
      </w:r>
      <w:r>
        <w:rPr>
          <w:rFonts w:ascii="Courier New" w:hAnsi="Courier New"/>
          <w:b w:val="0"/>
          <w:sz w:val="16"/>
        </w:rPr>
        <w:t xml:space="preserve"> len(local.qCfsParam.expression) </w:t>
      </w:r>
      <w:r>
        <w:rPr>
          <w:rFonts w:ascii="Courier New" w:hAnsi="Courier New"/>
          <w:b w:val="0"/>
          <w:color w:val="0D5C73"/>
          <w:sz w:val="16"/>
        </w:rPr>
        <w:t>OR</w:t>
      </w:r>
      <w:r>
        <w:rPr>
          <w:rFonts w:ascii="Courier New" w:hAnsi="Courier New"/>
          <w:b w:val="0"/>
          <w:sz w:val="16"/>
        </w:rPr>
        <w:t xml:space="preserve"> len(local.qCfsParam.state_path) </w:t>
      </w:r>
      <w:r>
        <w:rPr>
          <w:rFonts w:ascii="Courier New" w:hAnsi="Courier New"/>
          <w:b w:val="0"/>
          <w:color w:val="0D5C73"/>
          <w:sz w:val="16"/>
        </w:rPr>
        <w:t>OR</w:t>
      </w:r>
      <w:r>
        <w:rPr>
          <w:rFonts w:ascii="Courier New" w:hAnsi="Courier New"/>
          <w:b w:val="0"/>
          <w:sz w:val="16"/>
        </w:rPr>
        <w:t xml:space="preserve"> len(local.qCfsParam.nested_ref))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AND</w:t>
      </w:r>
      <w:r>
        <w:rPr>
          <w:rFonts w:ascii="Courier New" w:hAnsi="Courier New"/>
          <w:b w:val="0"/>
          <w:sz w:val="16"/>
        </w:rPr>
        <w:t xml:space="preserve"> len(local.qCfsParam.value_list) EQ 0&gt;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local.qCfsParam.value_list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arrayAppend(out.svcOperation.cfsParams,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local.cfsParamMap, local.qCfsParam, this.helper.snake2camel))/&gt;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&lt;/cfloop</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sz w:val="16"/>
        </w:rPr>
        <w:tab/>
        <w:t>&lt;!--- *** выглядит ужасно, но красивый вариант не придумывается ряд месяцев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"computeDefault"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"defaultCompute"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"original"</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 xml:space="preserve"> expression=</w:t>
      </w:r>
      <w:r>
        <w:rPr>
          <w:rFonts w:ascii="Courier New" w:hAnsi="Courier New"/>
          <w:b w:val="0"/>
          <w:color w:val="6F3178"/>
          <w:sz w:val="16"/>
        </w:rPr>
        <w:t>#arguments.defaultCompute#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 xml:space="preserve"> value=</w:t>
      </w:r>
      <w:r>
        <w:rPr>
          <w:rFonts w:ascii="Courier New" w:hAnsi="Courier New"/>
          <w:b w:val="0"/>
          <w:color w:val="1E7E34"/>
          <w:sz w:val="16"/>
        </w:rPr>
        <w:t>"display_name"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w:t>
      </w:r>
      <w:r>
        <w:rPr>
          <w:rFonts w:ascii="Courier New" w:hAnsi="Courier New"/>
          <w:b w:val="0"/>
          <w:color w:val="6F3178"/>
          <w:sz w:val="16"/>
        </w:rPr>
        <w:t>#arguments.original#</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&lt;/cfdefaultcase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&lt;/cfswitch</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v1/resources/svc_operation_cfs_param_compute.cfc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"/svcOperationCfsParams/compute/{svcOperationCfsParamId}"</w:t>
      </w:r>
      <w:r>
        <w:rPr>
          <w:rFonts w:ascii="Courier New" w:hAnsi="Courier New"/>
          <w:b w:val="0"/>
          <w:sz w:val="16"/>
        </w:rPr>
        <w:t xml:space="preserve"> hint=</w:t>
      </w:r>
      <w:r>
        <w:rPr>
          <w:rFonts w:ascii="Courier New" w:hAnsi="Courier New"/>
          <w:b w:val="0"/>
          <w:color w:val="1E7E34"/>
          <w:sz w:val="16"/>
        </w:rPr>
        <w:t>"вычисляет выражение в поле expression"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"вычисление возможных значений CFS параметра операции инстанса, в текущем контексте. Рекомендуется передавать keys.svcOperationCfsParamId для декларации класса параметра (а не keys.instanceOperationCfsParamUid) - он неизвестен для вновь создаваемых параметров"</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"svcOperationCfsParamId"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 hint=</w:t>
      </w:r>
      <w:r>
        <w:rPr>
          <w:rFonts w:ascii="Courier New" w:hAnsi="Courier New"/>
          <w:b w:val="0"/>
          <w:color w:val="1E7E34"/>
          <w:sz w:val="16"/>
        </w:rPr>
        <w:t>"type:json keys we depend on: of the param uid itself, or operation uid, instance uid, service operation cfs param - if not all entities intstantiated yet"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"type:json any parameters we depend on"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"svcOperationCfsParamId"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"keys"</w:t>
      </w:r>
      <w:r>
        <w:rPr>
          <w:rFonts w:ascii="Courier New" w:hAnsi="Courier New"/>
          <w:b w:val="0"/>
          <w:sz w:val="16"/>
        </w:rPr>
        <w:t xml:space="preserve">, </w:t>
      </w:r>
      <w:r>
        <w:rPr>
          <w:rFonts w:ascii="Courier New" w:hAnsi="Courier New"/>
          <w:b w:val="0"/>
          <w:color w:val="1E7E34"/>
          <w:sz w:val="16"/>
        </w:rPr>
        <w:t>"json"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"params"</w:t>
      </w:r>
      <w:r>
        <w:rPr>
          <w:rFonts w:ascii="Courier New" w:hAnsi="Courier New"/>
          <w:b w:val="0"/>
          <w:sz w:val="16"/>
        </w:rPr>
        <w:t xml:space="preserve">, </w:t>
      </w:r>
      <w:r>
        <w:rPr>
          <w:rFonts w:ascii="Courier New" w:hAnsi="Courier New"/>
          <w:b w:val="0"/>
          <w:color w:val="1E7E34"/>
          <w:sz w:val="16"/>
        </w:rPr>
        <w:t>"json"</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local.expression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local.calculatedValueList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local.keys = deserializeJson(arguments.keys)/&gt;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local.keys.svcOperationCfsParamId=arguments.svcOperationCfsParamId/&gt;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local.params = deserializeJson(arguments.params)/&gt;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tab/>
        <w:t>&lt;m:field&gt;sop.data_type&lt;/m:field&gt;</w:t>
      </w:r>
      <w:r>
        <w:rPr>
          <w:rFonts w:ascii="Courier New" w:hAnsi="Courier New"/>
          <w:b w:val="0"/>
          <w:sz w:val="16"/>
        </w:rPr>
        <w:br/>
      </w:r>
      <w:r>
        <w:rPr>
          <w:rFonts w:ascii="Courier New" w:hAnsi="Courier New"/>
          <w:b w:val="0"/>
          <w:sz w:val="16"/>
        </w:rPr>
        <w:tab/>
        <w:tab/>
        <w:tab/>
        <w:tab/>
        <w:tab/>
        <w:t>&lt;m:field&gt;sop.svc_operation_cfs_param&lt;/m:field&gt;</w:t>
      </w:r>
      <w:r>
        <w:rPr>
          <w:rFonts w:ascii="Courier New" w:hAnsi="Courier New"/>
          <w:b w:val="0"/>
          <w:sz w:val="16"/>
        </w:rPr>
        <w:br/>
      </w:r>
      <w:r>
        <w:rPr>
          <w:rFonts w:ascii="Courier New" w:hAnsi="Courier New"/>
          <w:b w:val="0"/>
          <w:sz w:val="16"/>
        </w:rPr>
        <w:tab/>
        <w:tab/>
        <w:tab/>
        <w:tab/>
        <w:tab/>
        <w:t>&lt;m:field&gt;sop.expression&lt;/m:field&gt;</w:t>
      </w:r>
      <w:r>
        <w:rPr>
          <w:rFonts w:ascii="Courier New" w:hAnsi="Courier New"/>
          <w:b w:val="0"/>
          <w:sz w:val="16"/>
        </w:rPr>
        <w:br/>
      </w:r>
      <w:r>
        <w:rPr>
          <w:rFonts w:ascii="Courier New" w:hAnsi="Courier New"/>
          <w:b w:val="0"/>
          <w:sz w:val="16"/>
        </w:rPr>
        <w:tab/>
        <w:tab/>
        <w:tab/>
        <w:tab/>
        <w:t>&lt;/m:field_set&gt;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svc_operation_cfs_param sop </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sop.svc_operation_cfs_param_id</w:t>
      </w:r>
      <w:r>
        <w:rPr>
          <w:rFonts w:ascii="Courier New" w:hAnsi="Courier New"/>
          <w:b w:val="0"/>
          <w:sz w:val="16"/>
        </w:rPr>
        <w:br/>
      </w:r>
      <w:r>
        <w:rPr>
          <w:rFonts w:ascii="Courier New" w:hAnsi="Courier New"/>
          <w:b w:val="0"/>
          <w:sz w:val="16"/>
        </w:rPr>
        <w:tab/>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#arguments.svcOperationCfsParamId#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#!isValid('integer',arguments.svcOperationCfsParamId)#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local.qCfsParam.recordCount EQ 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"Service Operation CFS Parameter 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tab/>
        <w:t xml:space="preserve"> </w:t>
      </w:r>
      <w:r>
        <w:rPr>
          <w:rFonts w:ascii="Courier New" w:hAnsi="Courier New"/>
          <w:b w:val="0"/>
          <w:sz w:val="16"/>
        </w:rPr>
        <w:br/>
      </w:r>
      <w:r>
        <w:rPr>
          <w:rFonts w:ascii="Courier New" w:hAnsi="Courier New"/>
          <w:b w:val="0"/>
          <w:sz w:val="16"/>
        </w:rPr>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local.expression=local.qCfsParam.expression/&gt;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len(local.expression)&gt;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calculatedValueList=createObject(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"lib.expression_parser"</w:t>
      </w:r>
      <w:r>
        <w:rPr>
          <w:rFonts w:ascii="Courier New" w:hAnsi="Courier New"/>
          <w:b w:val="0"/>
          <w:sz w:val="16"/>
        </w:rPr>
        <w:t>)</w:t>
      </w:r>
      <w:r>
        <w:rPr>
          <w:rFonts w:ascii="Courier New" w:hAnsi="Courier New"/>
          <w:b w:val="0"/>
          <w:sz w:val="16"/>
        </w:rPr>
        <w:br/>
      </w:r>
      <w:r>
        <w:rPr>
          <w:rFonts w:ascii="Courier New" w:hAnsi="Courier New"/>
          <w:b w:val="0"/>
          <w:sz w:val="16"/>
        </w:rPr>
        <w:tab/>
        <w:tab/>
        <w:tab/>
        <w:tab/>
        <w:t>.eval(</w:t>
      </w:r>
      <w:r>
        <w:rPr>
          <w:rFonts w:ascii="Courier New" w:hAnsi="Courier New"/>
          <w:b w:val="0"/>
          <w:sz w:val="16"/>
        </w:rPr>
        <w:br/>
      </w:r>
      <w:r>
        <w:rPr>
          <w:rFonts w:ascii="Courier New" w:hAnsi="Courier New"/>
          <w:b w:val="0"/>
          <w:sz w:val="16"/>
        </w:rPr>
        <w:tab/>
        <w:tab/>
        <w:tab/>
        <w:tab/>
        <w:tab/>
        <w:t>local.expression,</w:t>
      </w:r>
      <w:r>
        <w:rPr>
          <w:rFonts w:ascii="Courier New" w:hAnsi="Courier New"/>
          <w:b w:val="0"/>
          <w:sz w:val="16"/>
        </w:rPr>
        <w:br/>
      </w:r>
      <w:r>
        <w:rPr>
          <w:rFonts w:ascii="Courier New" w:hAnsi="Courier New"/>
          <w:b w:val="0"/>
          <w:sz w:val="16"/>
        </w:rPr>
        <w:tab/>
        <w:tab/>
        <w:tab/>
        <w:tab/>
        <w:tab/>
        <w:t>{/*context*/</w:t>
      </w:r>
      <w:r>
        <w:rPr>
          <w:rFonts w:ascii="Courier New" w:hAnsi="Courier New"/>
          <w:b w:val="0"/>
          <w:sz w:val="16"/>
        </w:rPr>
        <w:br/>
      </w:r>
      <w:r>
        <w:rPr>
          <w:rFonts w:ascii="Courier New" w:hAnsi="Courier New"/>
          <w:b w:val="0"/>
          <w:sz w:val="16"/>
        </w:rPr>
        <w:tab/>
        <w:tab/>
        <w:tab/>
        <w:tab/>
        <w:tab/>
        <w:tab/>
        <w:t>component:</w:t>
      </w:r>
      <w:r>
        <w:rPr>
          <w:rFonts w:ascii="Courier New" w:hAnsi="Courier New"/>
          <w:b w:val="0"/>
          <w:color w:val="1E7E34"/>
          <w:sz w:val="16"/>
        </w:rPr>
        <w:t>"resources.instance_operation_cfs_param"</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keys:</w:t>
      </w:r>
      <w:r>
        <w:rPr>
          <w:rFonts w:ascii="Courier New" w:hAnsi="Courier New"/>
          <w:b w:val="0"/>
          <w:color w:val="6F3178"/>
          <w:sz w:val="16"/>
        </w:rPr>
        <w:t>#local.keys#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params:</w:t>
      </w:r>
      <w:r>
        <w:rPr>
          <w:rFonts w:ascii="Courier New" w:hAnsi="Courier New"/>
          <w:b w:val="0"/>
          <w:color w:val="6F3178"/>
          <w:sz w:val="16"/>
        </w:rPr>
        <w:t>#local.params#</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"Expression 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"out.values"</w:t>
      </w:r>
      <w:r>
        <w:rPr>
          <w:rFonts w:ascii="Courier New" w:hAnsi="Courier New"/>
          <w:b w:val="0"/>
          <w:sz w:val="16"/>
        </w:rPr>
        <w:t xml:space="preserve"> = listToArray(local.calculatedValueList)/&gt;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v1/resources/svc_operation_cfs_subparam_compute.cfc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"/svcOperationCfsSubparams/compute/{svcOperationCfsSubparamId}"</w:t>
      </w:r>
      <w:r>
        <w:rPr>
          <w:rFonts w:ascii="Courier New" w:hAnsi="Courier New"/>
          <w:b w:val="0"/>
          <w:sz w:val="16"/>
        </w:rPr>
        <w:t xml:space="preserve"> hint=</w:t>
      </w:r>
      <w:r>
        <w:rPr>
          <w:rFonts w:ascii="Courier New" w:hAnsi="Courier New"/>
          <w:b w:val="0"/>
          <w:color w:val="1E7E34"/>
          <w:sz w:val="16"/>
        </w:rPr>
        <w:t>"вычисляет выражение в поле expression"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sz w:val="16"/>
        </w:rPr>
        <w:br/>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"вычисление возможных значений cубпараметра CFS параметра операции, в текущем контексте"</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"svcOperationCfsSubparamId"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"type:integer"</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"keys"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 hint=</w:t>
      </w:r>
      <w:r>
        <w:rPr>
          <w:rFonts w:ascii="Courier New" w:hAnsi="Courier New"/>
          <w:b w:val="0"/>
          <w:color w:val="1E7E34"/>
          <w:sz w:val="16"/>
        </w:rPr>
        <w:t>"type:json keys we depend on: of the param uid itself, or operation uid, instance uid, service operation cfs param - if not all entities intstantiated yet"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"params"</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default=</w:t>
      </w:r>
      <w:r>
        <w:rPr>
          <w:rFonts w:ascii="Courier New" w:hAnsi="Courier New"/>
          <w:b w:val="0"/>
          <w:color w:val="1E7E34"/>
          <w:sz w:val="16"/>
        </w:rPr>
        <w:t>"{}"</w:t>
      </w:r>
      <w:r>
        <w:rPr>
          <w:rFonts w:ascii="Courier New" w:hAnsi="Courier New"/>
          <w:b w:val="0"/>
          <w:sz w:val="16"/>
        </w:rPr>
        <w:t xml:space="preserve"> hint=</w:t>
      </w:r>
      <w:r>
        <w:rPr>
          <w:rFonts w:ascii="Courier New" w:hAnsi="Courier New"/>
          <w:b w:val="0"/>
          <w:color w:val="1E7E34"/>
          <w:sz w:val="16"/>
        </w:rPr>
        <w:t>"type:json any posted parameters we depend 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"svcOperationCfsSubparamId"</w:t>
      </w:r>
      <w:r>
        <w:rPr>
          <w:rFonts w:ascii="Courier New" w:hAnsi="Courier New"/>
          <w:b w:val="0"/>
          <w:sz w:val="16"/>
        </w:rPr>
        <w:t xml:space="preserve">, </w:t>
      </w:r>
      <w:r>
        <w:rPr>
          <w:rFonts w:ascii="Courier New" w:hAnsi="Courier New"/>
          <w:b w:val="0"/>
          <w:color w:val="1E7E34"/>
          <w:sz w:val="16"/>
        </w:rPr>
        <w:t>"integer"</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"keys"</w:t>
      </w:r>
      <w:r>
        <w:rPr>
          <w:rFonts w:ascii="Courier New" w:hAnsi="Courier New"/>
          <w:b w:val="0"/>
          <w:sz w:val="16"/>
        </w:rPr>
        <w:t xml:space="preserve">, </w:t>
      </w:r>
      <w:r>
        <w:rPr>
          <w:rFonts w:ascii="Courier New" w:hAnsi="Courier New"/>
          <w:b w:val="0"/>
          <w:color w:val="1E7E34"/>
          <w:sz w:val="16"/>
        </w:rPr>
        <w:t>"json"</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"params"</w:t>
      </w:r>
      <w:r>
        <w:rPr>
          <w:rFonts w:ascii="Courier New" w:hAnsi="Courier New"/>
          <w:b w:val="0"/>
          <w:sz w:val="16"/>
        </w:rPr>
        <w:t xml:space="preserve">, </w:t>
      </w:r>
      <w:r>
        <w:rPr>
          <w:rFonts w:ascii="Courier New" w:hAnsi="Courier New"/>
          <w:b w:val="0"/>
          <w:color w:val="1E7E34"/>
          <w:sz w:val="16"/>
        </w:rPr>
        <w:t>"json"</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"local.expression"</w:t>
      </w:r>
      <w:r>
        <w:rPr>
          <w:rFonts w:ascii="Courier New" w:hAnsi="Courier New"/>
          <w:b w:val="0"/>
          <w:sz w:val="16"/>
        </w:rPr>
        <w:t xml:space="preserve">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"local.calculatedValueList"</w:t>
      </w:r>
      <w:r>
        <w:rPr>
          <w:rFonts w:ascii="Courier New" w:hAnsi="Courier New"/>
          <w:b w:val="0"/>
          <w:sz w:val="16"/>
        </w:rPr>
        <w:t xml:space="preserve"> = </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"local.keys"</w:t>
      </w:r>
      <w:r>
        <w:rPr>
          <w:rFonts w:ascii="Courier New" w:hAnsi="Courier New"/>
          <w:b w:val="0"/>
          <w:sz w:val="16"/>
        </w:rPr>
        <w:t xml:space="preserve"> = deserializeJson(arguments.keys)/&gt;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"local.params"</w:t>
      </w:r>
      <w:r>
        <w:rPr>
          <w:rFonts w:ascii="Courier New" w:hAnsi="Courier New"/>
          <w:b w:val="0"/>
          <w:sz w:val="16"/>
        </w:rPr>
        <w:t xml:space="preserve"> = deserializeJson(arguments.params)/&gt;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"local.keys.svcOperationCfsSubparamId"</w:t>
      </w:r>
      <w:r>
        <w:rPr>
          <w:rFonts w:ascii="Courier New" w:hAnsi="Courier New"/>
          <w:b w:val="0"/>
          <w:sz w:val="16"/>
        </w:rPr>
        <w:t xml:space="preserve"> = arguments.svcOperationCfsSubparamId/&gt;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"local.qCfsSubparam"</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"fieldCount"</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t>&lt;m:field&gt;sop.svc_operation_cfs_param_id&lt;/m:field&gt;</w:t>
      </w:r>
      <w:r>
        <w:rPr>
          <w:rFonts w:ascii="Courier New" w:hAnsi="Courier New"/>
          <w:b w:val="0"/>
          <w:sz w:val="16"/>
        </w:rPr>
        <w:br/>
      </w:r>
      <w:r>
        <w:rPr>
          <w:rFonts w:ascii="Courier New" w:hAnsi="Courier New"/>
          <w:b w:val="0"/>
          <w:sz w:val="16"/>
        </w:rPr>
        <w:tab/>
        <w:tab/>
        <w:tab/>
        <w:tab/>
        <w:t>&lt;m:field&gt;sop.data_type&lt;/m:field&gt;</w:t>
      </w:r>
      <w:r>
        <w:rPr>
          <w:rFonts w:ascii="Courier New" w:hAnsi="Courier New"/>
          <w:b w:val="0"/>
          <w:sz w:val="16"/>
        </w:rPr>
        <w:br/>
      </w:r>
      <w:r>
        <w:rPr>
          <w:rFonts w:ascii="Courier New" w:hAnsi="Courier New"/>
          <w:b w:val="0"/>
          <w:sz w:val="16"/>
        </w:rPr>
        <w:tab/>
        <w:tab/>
        <w:tab/>
        <w:tab/>
        <w:t>&lt;m:field&gt;sop.svc_operation_cfs_subparam&lt;/m:field&gt;</w:t>
      </w:r>
      <w:r>
        <w:rPr>
          <w:rFonts w:ascii="Courier New" w:hAnsi="Courier New"/>
          <w:b w:val="0"/>
          <w:sz w:val="16"/>
        </w:rPr>
        <w:br/>
      </w:r>
      <w:r>
        <w:rPr>
          <w:rFonts w:ascii="Courier New" w:hAnsi="Courier New"/>
          <w:b w:val="0"/>
          <w:sz w:val="16"/>
        </w:rPr>
        <w:tab/>
        <w:tab/>
        <w:tab/>
        <w:tab/>
        <w:t>&lt;m:field&gt;sop.expression&lt;/m:field&gt;</w:t>
      </w:r>
      <w:r>
        <w:rPr>
          <w:rFonts w:ascii="Courier New" w:hAnsi="Courier New"/>
          <w:b w:val="0"/>
          <w:sz w:val="16"/>
        </w:rPr>
        <w:br/>
      </w:r>
      <w:r>
        <w:rPr>
          <w:rFonts w:ascii="Courier New" w:hAnsi="Courier New"/>
          <w:b w:val="0"/>
          <w:sz w:val="16"/>
        </w:rPr>
        <w:tab/>
        <w:tab/>
        <w:tab/>
        <w:t>&lt;/m:field_set&gt;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svc_operation_cfs_subparam sop </w:t>
        <w:tab/>
        <w:tab/>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sop.svc_operation_cfs_subparam_id</w:t>
      </w:r>
      <w:r>
        <w:rPr>
          <w:rFonts w:ascii="Courier New" w:hAnsi="Courier New"/>
          <w:b w:val="0"/>
          <w:sz w:val="16"/>
        </w:rPr>
        <w:br/>
      </w:r>
      <w:r>
        <w:rPr>
          <w:rFonts w:ascii="Courier New" w:hAnsi="Courier New"/>
          <w:b w:val="0"/>
          <w:sz w:val="16"/>
        </w:rPr>
        <w:tab/>
        <w:tab/>
        <w:tab/>
        <w:tab/>
        <w:t xml:space="preserve">= </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#arguments.svcOperationCfsSubparamId#</w:t>
      </w:r>
      <w:r>
        <w:rPr>
          <w:rFonts w:ascii="Courier New" w:hAnsi="Courier New"/>
          <w:b w:val="0"/>
          <w:sz w:val="16"/>
        </w:rPr>
        <w:t xml:space="preserve"> </w:t>
      </w:r>
      <w:r>
        <w:rPr>
          <w:rFonts w:ascii="Courier New" w:hAnsi="Courier New"/>
          <w:b w:val="0"/>
          <w:color w:val="0D5C73"/>
          <w:sz w:val="16"/>
        </w:rPr>
        <w:t>null</w:t>
      </w:r>
      <w:r>
        <w:rPr>
          <w:rFonts w:ascii="Courier New" w:hAnsi="Courier New"/>
          <w:b w:val="0"/>
          <w:sz w:val="16"/>
        </w:rPr>
        <w:t>=</w:t>
      </w:r>
      <w:r>
        <w:rPr>
          <w:rFonts w:ascii="Courier New" w:hAnsi="Courier New"/>
          <w:b w:val="0"/>
          <w:color w:val="6F3178"/>
          <w:sz w:val="16"/>
        </w:rPr>
        <w:t>#!isValid('integer',arguments.svcOperationCfsSubparamId)#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tab/>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local.qCfsSubparam.recordCount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"Service Operation CFS Parameter 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 xml:space="preserve"> </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"local.expression"</w:t>
      </w:r>
      <w:r>
        <w:rPr>
          <w:rFonts w:ascii="Courier New" w:hAnsi="Courier New"/>
          <w:b w:val="0"/>
          <w:sz w:val="16"/>
        </w:rPr>
        <w:t>=local.qCfsSubparam.expression/&gt;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"local.keys.svcOperationCfsParamId"</w:t>
      </w:r>
      <w:r>
        <w:rPr>
          <w:rFonts w:ascii="Courier New" w:hAnsi="Courier New"/>
          <w:b w:val="0"/>
          <w:sz w:val="16"/>
        </w:rPr>
        <w:t xml:space="preserve"> = local.qCfsSubparam.svc_operation_cfs_param_id/&gt;</w:t>
      </w:r>
      <w:r>
        <w:rPr>
          <w:rFonts w:ascii="Courier New" w:hAnsi="Courier New"/>
          <w:b w:val="0"/>
          <w:sz w:val="16"/>
        </w:rPr>
        <w:br/>
      </w:r>
      <w:r>
        <w:rPr>
          <w:rFonts w:ascii="Courier New" w:hAnsi="Courier New"/>
          <w:b w:val="0"/>
          <w:sz w:val="16"/>
        </w:rPr>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len(local.expression)&gt;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local.calculatedValueList=createObject(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"lib.expression_parser"</w:t>
      </w:r>
      <w:r>
        <w:rPr>
          <w:rFonts w:ascii="Courier New" w:hAnsi="Courier New"/>
          <w:b w:val="0"/>
          <w:sz w:val="16"/>
        </w:rPr>
        <w:t>)</w:t>
      </w:r>
      <w:r>
        <w:rPr>
          <w:rFonts w:ascii="Courier New" w:hAnsi="Courier New"/>
          <w:b w:val="0"/>
          <w:sz w:val="16"/>
        </w:rPr>
        <w:br/>
      </w:r>
      <w:r>
        <w:rPr>
          <w:rFonts w:ascii="Courier New" w:hAnsi="Courier New"/>
          <w:b w:val="0"/>
          <w:sz w:val="16"/>
        </w:rPr>
        <w:tab/>
        <w:tab/>
        <w:tab/>
        <w:tab/>
        <w:t>.eval(</w:t>
      </w:r>
      <w:r>
        <w:rPr>
          <w:rFonts w:ascii="Courier New" w:hAnsi="Courier New"/>
          <w:b w:val="0"/>
          <w:sz w:val="16"/>
        </w:rPr>
        <w:br/>
      </w:r>
      <w:r>
        <w:rPr>
          <w:rFonts w:ascii="Courier New" w:hAnsi="Courier New"/>
          <w:b w:val="0"/>
          <w:sz w:val="16"/>
        </w:rPr>
        <w:tab/>
        <w:tab/>
        <w:tab/>
        <w:tab/>
        <w:tab/>
        <w:t>local.expression,</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ab/>
        <w:tab/>
        <w:t>component:</w:t>
      </w:r>
      <w:r>
        <w:rPr>
          <w:rFonts w:ascii="Courier New" w:hAnsi="Courier New"/>
          <w:b w:val="0"/>
          <w:color w:val="1E7E34"/>
          <w:sz w:val="16"/>
        </w:rPr>
        <w:t>"resources.instance_operation_cfs_param"</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keys:</w:t>
      </w:r>
      <w:r>
        <w:rPr>
          <w:rFonts w:ascii="Courier New" w:hAnsi="Courier New"/>
          <w:b w:val="0"/>
          <w:color w:val="6F3178"/>
          <w:sz w:val="16"/>
        </w:rPr>
        <w:t>#local.keys#</w:t>
      </w:r>
      <w:r>
        <w:rPr>
          <w:rFonts w:ascii="Courier New" w:hAnsi="Courier New"/>
          <w:b w:val="0"/>
          <w:sz w:val="16"/>
        </w:rPr>
        <w:t>,</w:t>
      </w:r>
      <w:r>
        <w:rPr>
          <w:rFonts w:ascii="Courier New" w:hAnsi="Courier New"/>
          <w:b w:val="0"/>
          <w:sz w:val="16"/>
        </w:rPr>
        <w:br/>
      </w:r>
      <w:r>
        <w:rPr>
          <w:rFonts w:ascii="Courier New" w:hAnsi="Courier New"/>
          <w:b w:val="0"/>
          <w:sz w:val="16"/>
        </w:rPr>
        <w:tab/>
        <w:tab/>
        <w:tab/>
        <w:tab/>
        <w:tab/>
        <w:tab/>
        <w:t>params:</w:t>
      </w:r>
      <w:r>
        <w:rPr>
          <w:rFonts w:ascii="Courier New" w:hAnsi="Courier New"/>
          <w:b w:val="0"/>
          <w:color w:val="6F3178"/>
          <w:sz w:val="16"/>
        </w:rPr>
        <w:t>#local.params#</w:t>
      </w:r>
      <w:r>
        <w:rPr>
          <w:rFonts w:ascii="Courier New" w:hAnsi="Courier New"/>
          <w:b w:val="0"/>
          <w:sz w:val="16"/>
        </w:rPr>
        <w:br/>
      </w:r>
      <w:r>
        <w:rPr>
          <w:rFonts w:ascii="Courier New" w:hAnsi="Courier New"/>
          <w:b w:val="0"/>
          <w:sz w:val="16"/>
        </w:rPr>
        <w:tab/>
        <w:tab/>
        <w:tab/>
        <w:tab/>
        <w:tab/>
        <w:t>}</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representationOf(this.helper.formatMessage(</w:t>
      </w:r>
      <w:r>
        <w:rPr>
          <w:rFonts w:ascii="Courier New" w:hAnsi="Courier New"/>
          <w:b w:val="0"/>
          <w:color w:val="1E7E34"/>
          <w:sz w:val="16"/>
        </w:rPr>
        <w:t>"Expression Not Found"</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"out.values"</w:t>
      </w:r>
      <w:r>
        <w:rPr>
          <w:rFonts w:ascii="Courier New" w:hAnsi="Courier New"/>
          <w:b w:val="0"/>
          <w:sz w:val="16"/>
        </w:rPr>
        <w:t xml:space="preserve"> = listToArray(local.calculatedValueList)/&gt;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v1/resources/user.cfc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"/user"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)/&gt;&lt;!---*** странно, почему мы его видим?---&gt;&lt;!---вынести в апп?---&gt;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&lt;!--- *** Внимание! Особая обработка в Application.cfc по имени user.cfc ---&gt;</w:t>
      </w:r>
      <w:r>
        <w:rPr>
          <w:rFonts w:ascii="Courier New" w:hAnsi="Courier New"/>
          <w:b w:val="0"/>
          <w:sz w:val="16"/>
        </w:rPr>
        <w:br/>
      </w:r>
      <w:r>
        <w:rPr>
          <w:rFonts w:ascii="Courier New" w:hAnsi="Courier New"/>
          <w:b w:val="0"/>
          <w:sz w:val="16"/>
        </w:rPr>
        <w:tab/>
        <w:t xml:space="preserve"> </w:t>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"Контрольная информация по текущему пользователю для проверки контекста. Предполагается использовать только для интеграционной отладки. Исключения перехватываются, всегда возвращается код 200, структура ответа при этом не предназначена для разбора"</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local={}/&gt;&lt;!--- *** а точно нужно var?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out=structNew(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"out.usrId"</w:t>
      </w:r>
      <w:r>
        <w:rPr>
          <w:rFonts w:ascii="Courier New" w:hAnsi="Courier New"/>
          <w:b w:val="0"/>
          <w:sz w:val="16"/>
        </w:rPr>
        <w:t>=</w:t>
      </w:r>
      <w:r>
        <w:rPr>
          <w:rFonts w:ascii="Courier New" w:hAnsi="Courier New"/>
          <w:b w:val="0"/>
          <w:color w:val="6F3178"/>
          <w:sz w:val="16"/>
        </w:rPr>
        <w:t>#ARGUMENTS.usrId#</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"out.serviceLocationDurationMs"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"local.qSpec"</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"local.specTitleMap"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cfSqlType=</w:t>
      </w:r>
      <w:r>
        <w:rPr>
          <w:rFonts w:ascii="Courier New" w:hAnsi="Courier New"/>
          <w:b w:val="0"/>
          <w:color w:val="1E7E34"/>
          <w:sz w:val="16"/>
        </w:rPr>
        <w:t>"CF_SQL_INTEGER"</w:t>
      </w:r>
      <w:r>
        <w:rPr>
          <w:rFonts w:ascii="Courier New" w:hAnsi="Courier New"/>
          <w:b w:val="0"/>
          <w:sz w:val="16"/>
        </w:rPr>
        <w:t>&gt;s.specification_id&lt;/m:field&gt;</w:t>
      </w:r>
      <w:r>
        <w:rPr>
          <w:rFonts w:ascii="Courier New" w:hAnsi="Courier New"/>
          <w:b w:val="0"/>
          <w:sz w:val="16"/>
        </w:rPr>
        <w:br/>
      </w:r>
      <w:r>
        <w:rPr>
          <w:rFonts w:ascii="Courier New" w:hAnsi="Courier New"/>
          <w:b w:val="0"/>
          <w:sz w:val="16"/>
        </w:rPr>
        <w:tab/>
        <w:tab/>
        <w:tab/>
        <w:tab/>
        <w:tab/>
        <w:t>&lt;m:field&gt;c.contract_id&lt;/m:field&gt;</w:t>
      </w:r>
      <w:r>
        <w:rPr>
          <w:rFonts w:ascii="Courier New" w:hAnsi="Courier New"/>
          <w:b w:val="0"/>
          <w:sz w:val="16"/>
        </w:rPr>
        <w:br/>
      </w:r>
      <w:r>
        <w:rPr>
          <w:rFonts w:ascii="Courier New" w:hAnsi="Courier New"/>
          <w:b w:val="0"/>
          <w:sz w:val="16"/>
        </w:rPr>
        <w:tab/>
        <w:tab/>
        <w:tab/>
        <w:tab/>
        <w:tab/>
        <w:t>&lt;m:field&gt;c.contragent_id&lt;/m:field&gt;</w:t>
      </w:r>
      <w:r>
        <w:rPr>
          <w:rFonts w:ascii="Courier New" w:hAnsi="Courier New"/>
          <w:b w:val="0"/>
          <w:sz w:val="16"/>
        </w:rPr>
        <w:br/>
      </w:r>
      <w:r>
        <w:rPr>
          <w:rFonts w:ascii="Courier New" w:hAnsi="Courier New"/>
          <w:b w:val="0"/>
          <w:sz w:val="16"/>
        </w:rPr>
        <w:tab/>
        <w:tab/>
        <w:tab/>
        <w:tab/>
        <w:t>&lt;/m:field_set&gt;</w:t>
        <w:tab/>
        <w:t xml:space="preserve">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specification s</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contract c </w:t>
      </w:r>
      <w:r>
        <w:rPr>
          <w:rFonts w:ascii="Courier New" w:hAnsi="Courier New"/>
          <w:b w:val="0"/>
          <w:color w:val="0D5C73"/>
          <w:sz w:val="16"/>
        </w:rPr>
        <w:t>on</w:t>
      </w:r>
      <w:r>
        <w:rPr>
          <w:rFonts w:ascii="Courier New" w:hAnsi="Courier New"/>
          <w:b w:val="0"/>
          <w:sz w:val="16"/>
        </w:rPr>
        <w:t xml:space="preserve"> (s.contract_id=c.contract_id)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join</w:t>
      </w:r>
      <w:r>
        <w:rPr>
          <w:rFonts w:ascii="Courier New" w:hAnsi="Courier New"/>
          <w:b w:val="0"/>
          <w:sz w:val="16"/>
        </w:rPr>
        <w:t xml:space="preserve"> usr u </w:t>
      </w:r>
      <w:r>
        <w:rPr>
          <w:rFonts w:ascii="Courier New" w:hAnsi="Courier New"/>
          <w:b w:val="0"/>
          <w:color w:val="0D5C73"/>
          <w:sz w:val="16"/>
        </w:rPr>
        <w:t>on</w:t>
      </w:r>
      <w:r>
        <w:rPr>
          <w:rFonts w:ascii="Courier New" w:hAnsi="Courier New"/>
          <w:b w:val="0"/>
          <w:sz w:val="16"/>
        </w:rPr>
        <w:t xml:space="preserve"> (c.contragent_id=u.contragent_id)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#ARGUMENTS.usrId#</w:t>
      </w:r>
      <w:r>
        <w:rPr>
          <w:rFonts w:ascii="Courier New" w:hAnsi="Courier New"/>
          <w:b w:val="0"/>
          <w:sz w:val="16"/>
        </w:rPr>
        <w:t>/&gt;&lt;!--- *** undeclared ---&gt;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specification_id desc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"local.qRead"</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&lt;m:field_set titleMapOut=</w:t>
      </w:r>
      <w:r>
        <w:rPr>
          <w:rFonts w:ascii="Courier New" w:hAnsi="Courier New"/>
          <w:b w:val="0"/>
          <w:color w:val="1E7E34"/>
          <w:sz w:val="16"/>
        </w:rPr>
        <w:t>"local.titleMap"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t>&lt;m:field cfSqlType=</w:t>
      </w:r>
      <w:r>
        <w:rPr>
          <w:rFonts w:ascii="Courier New" w:hAnsi="Courier New"/>
          <w:b w:val="0"/>
          <w:color w:val="1E7E34"/>
          <w:sz w:val="16"/>
        </w:rPr>
        <w:t>"CF_SQL_INTEGER"</w:t>
      </w:r>
      <w:r>
        <w:rPr>
          <w:rFonts w:ascii="Courier New" w:hAnsi="Courier New"/>
          <w:b w:val="0"/>
          <w:sz w:val="16"/>
        </w:rPr>
        <w:t>&gt;u.usr_id&lt;/m:field&gt;</w:t>
      </w:r>
      <w:r>
        <w:rPr>
          <w:rFonts w:ascii="Courier New" w:hAnsi="Courier New"/>
          <w:b w:val="0"/>
          <w:sz w:val="16"/>
        </w:rPr>
        <w:br/>
      </w:r>
      <w:r>
        <w:rPr>
          <w:rFonts w:ascii="Courier New" w:hAnsi="Courier New"/>
          <w:b w:val="0"/>
          <w:sz w:val="16"/>
        </w:rPr>
        <w:tab/>
        <w:tab/>
        <w:tab/>
        <w:tab/>
        <w:tab/>
        <w:t>&lt;m:field&gt;k.contragent_id&lt;/m:field&gt;</w:t>
      </w:r>
      <w:r>
        <w:rPr>
          <w:rFonts w:ascii="Courier New" w:hAnsi="Courier New"/>
          <w:b w:val="0"/>
          <w:sz w:val="16"/>
        </w:rPr>
        <w:br/>
      </w:r>
      <w:r>
        <w:rPr>
          <w:rFonts w:ascii="Courier New" w:hAnsi="Courier New"/>
          <w:b w:val="0"/>
          <w:sz w:val="16"/>
        </w:rPr>
        <w:tab/>
        <w:tab/>
        <w:tab/>
        <w:tab/>
        <w:t>&lt;/m:field_set&gt;</w:t>
        <w:tab/>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from</w:t>
      </w:r>
      <w:r>
        <w:rPr>
          <w:rFonts w:ascii="Courier New" w:hAnsi="Courier New"/>
          <w:b w:val="0"/>
          <w:sz w:val="16"/>
        </w:rPr>
        <w:t xml:space="preserve"> usr u </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left</w:t>
      </w:r>
      <w:r>
        <w:rPr>
          <w:rFonts w:ascii="Courier New" w:hAnsi="Courier New"/>
          <w:b w:val="0"/>
          <w:sz w:val="16"/>
        </w:rPr>
        <w:t xml:space="preserve"> </w:t>
      </w:r>
      <w:r>
        <w:rPr>
          <w:rFonts w:ascii="Courier New" w:hAnsi="Courier New"/>
          <w:b w:val="0"/>
          <w:color w:val="0D5C73"/>
          <w:sz w:val="16"/>
        </w:rPr>
        <w:t>outer</w:t>
      </w:r>
      <w:r>
        <w:rPr>
          <w:rFonts w:ascii="Courier New" w:hAnsi="Courier New"/>
          <w:b w:val="0"/>
          <w:sz w:val="16"/>
        </w:rPr>
        <w:t xml:space="preserve"> </w:t>
      </w:r>
      <w:r>
        <w:rPr>
          <w:rFonts w:ascii="Courier New" w:hAnsi="Courier New"/>
          <w:b w:val="0"/>
          <w:color w:val="0D5C73"/>
          <w:sz w:val="16"/>
        </w:rPr>
        <w:t>join</w:t>
      </w:r>
      <w:r>
        <w:rPr>
          <w:rFonts w:ascii="Courier New" w:hAnsi="Courier New"/>
          <w:b w:val="0"/>
          <w:sz w:val="16"/>
        </w:rPr>
        <w:t xml:space="preserve"> contragent k </w:t>
      </w:r>
      <w:r>
        <w:rPr>
          <w:rFonts w:ascii="Courier New" w:hAnsi="Courier New"/>
          <w:b w:val="0"/>
          <w:color w:val="0D5C73"/>
          <w:sz w:val="16"/>
        </w:rPr>
        <w:t>on</w:t>
      </w:r>
      <w:r>
        <w:rPr>
          <w:rFonts w:ascii="Courier New" w:hAnsi="Courier New"/>
          <w:b w:val="0"/>
          <w:sz w:val="16"/>
        </w:rPr>
        <w:t xml:space="preserve"> u.contragent_id=k.contragent_id</w:t>
      </w:r>
      <w:r>
        <w:rPr>
          <w:rFonts w:ascii="Courier New" w:hAnsi="Courier New"/>
          <w:b w:val="0"/>
          <w:sz w:val="16"/>
        </w:rPr>
        <w:br/>
      </w:r>
      <w:r>
        <w:rPr>
          <w:rFonts w:ascii="Courier New" w:hAnsi="Courier New"/>
          <w:b w:val="0"/>
          <w:sz w:val="16"/>
        </w:rPr>
        <w:tab/>
        <w:tab/>
        <w:tab/>
        <w:tab/>
      </w:r>
      <w:r>
        <w:rPr>
          <w:rFonts w:ascii="Courier New" w:hAnsi="Courier New"/>
          <w:b w:val="0"/>
          <w:color w:val="0D5C73"/>
          <w:sz w:val="16"/>
        </w:rPr>
        <w:t>where</w:t>
      </w:r>
      <w:r>
        <w:rPr>
          <w:rFonts w:ascii="Courier New" w:hAnsi="Courier New"/>
          <w:b w:val="0"/>
          <w:sz w:val="16"/>
        </w:rPr>
        <w:t xml:space="preserve"> u.usr_id=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#ARGUMENTS.usrId#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&lt;/cfquery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 out.serviceLocationDurationMs/&gt;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resultCollection=[]/&gt;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"out.usr"</w:t>
      </w:r>
      <w:r>
        <w:rPr>
          <w:rFonts w:ascii="Courier New" w:hAnsi="Courier New"/>
          <w:b w:val="0"/>
          <w:sz w:val="16"/>
        </w:rPr>
        <w:t xml:space="preserve"> = (local.qRead.recordCount GT 0)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local.titleMap, local.qRead, this.helper.snake2camel)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"out.arguments"</w:t>
      </w:r>
      <w:r>
        <w:rPr>
          <w:rFonts w:ascii="Courier New" w:hAnsi="Courier New"/>
          <w:b w:val="0"/>
          <w:sz w:val="16"/>
        </w:rPr>
        <w:t xml:space="preserve"> = </w:t>
      </w:r>
      <w:r>
        <w:rPr>
          <w:rFonts w:ascii="Courier New" w:hAnsi="Courier New"/>
          <w:b w:val="0"/>
          <w:color w:val="6F3178"/>
          <w:sz w:val="16"/>
        </w:rPr>
        <w:t>#arguments#</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"out.defaultSpecification"</w:t>
      </w:r>
      <w:r>
        <w:rPr>
          <w:rFonts w:ascii="Courier New" w:hAnsi="Courier New"/>
          <w:b w:val="0"/>
          <w:sz w:val="16"/>
        </w:rPr>
        <w:t xml:space="preserve"> = (local.qSpec.recordCount GT 0) ? this.helper.appendRecord(structNew(</w:t>
      </w:r>
      <w:r>
        <w:rPr>
          <w:rFonts w:ascii="Courier New" w:hAnsi="Courier New"/>
          <w:b w:val="0"/>
          <w:color w:val="1E7E34"/>
          <w:sz w:val="16"/>
        </w:rPr>
        <w:t>"linked"</w:t>
      </w:r>
      <w:r>
        <w:rPr>
          <w:rFonts w:ascii="Courier New" w:hAnsi="Courier New"/>
          <w:b w:val="0"/>
          <w:sz w:val="16"/>
        </w:rPr>
        <w:t xml:space="preserve">), </w:t>
      </w:r>
      <w:r>
        <w:rPr>
          <w:rFonts w:ascii="Courier New" w:hAnsi="Courier New"/>
          <w:b w:val="0"/>
          <w:color w:val="1E7E34"/>
          <w:sz w:val="16"/>
        </w:rPr>
        <w:t>""</w:t>
      </w:r>
      <w:r>
        <w:rPr>
          <w:rFonts w:ascii="Courier New" w:hAnsi="Courier New"/>
          <w:b w:val="0"/>
          <w:sz w:val="16"/>
        </w:rPr>
        <w:t>, local.specTitleMap, local.qSpec, this.helper.snake2camel) :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=getTickCount()-request.startTickCount/&gt;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representationOf(out)/&gt;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representationOf(cfcatch)/&gt;</w:t>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&gt; </w:t>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p>
      <w:pPr>
        <w:pStyle w:val="Heading1"/>
      </w:pPr>
      <w:r>
        <w:t>v1/resources/vault_record.cfc</w:t>
      </w:r>
    </w:p>
    <w:p>
      <w:pPr>
        <w:spacing w:before="40" w:after="160"/>
        <w:ind w:left="283"/>
        <w:shd w:val="clear" w:color="auto" w:fill="F2F2F2"/>
      </w:pPr>
      <w:r>
        <w:rPr>
          <w:rFonts w:ascii="Courier New" w:hAnsi="Courier New"/>
          <w:b w:val="0"/>
          <w:color w:val="1A5FB4"/>
          <w:sz w:val="16"/>
        </w:rPr>
        <w:t>&lt;cfcomponent</w:t>
      </w:r>
      <w:r>
        <w:rPr>
          <w:rFonts w:ascii="Courier New" w:hAnsi="Courier New"/>
          <w:b w:val="0"/>
          <w:sz w:val="16"/>
        </w:rPr>
        <w:t xml:space="preserve"> extends=</w:t>
      </w:r>
      <w:r>
        <w:rPr>
          <w:rFonts w:ascii="Courier New" w:hAnsi="Courier New"/>
          <w:b w:val="0"/>
          <w:color w:val="1E7E34"/>
          <w:sz w:val="16"/>
        </w:rPr>
        <w:t>"taffy.core.resource"</w:t>
      </w:r>
      <w:r>
        <w:rPr>
          <w:rFonts w:ascii="Courier New" w:hAnsi="Courier New"/>
          <w:b w:val="0"/>
          <w:sz w:val="16"/>
        </w:rPr>
        <w:t xml:space="preserve"> taffy:uri=</w:t>
      </w:r>
      <w:r>
        <w:rPr>
          <w:rFonts w:ascii="Courier New" w:hAnsi="Courier New"/>
          <w:b w:val="0"/>
          <w:color w:val="1E7E34"/>
          <w:sz w:val="16"/>
        </w:rPr>
        <w:t>"/instances/{instanceUid}/vault/{secretName}"</w:t>
      </w:r>
      <w:r>
        <w:rPr>
          <w:rFonts w:ascii="Courier New" w:hAnsi="Courier New"/>
          <w:b w:val="0"/>
          <w:sz w:val="16"/>
        </w:rPr>
        <w:t xml:space="preserve"> hint=</w:t>
      </w:r>
      <w:r>
        <w:rPr>
          <w:rFonts w:ascii="Courier New" w:hAnsi="Courier New"/>
          <w:b w:val="0"/>
          <w:color w:val="1E7E34"/>
          <w:sz w:val="16"/>
        </w:rPr>
        <w:t>"getting secrets from the vault"</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&lt;cfimport</w:t>
      </w:r>
      <w:r>
        <w:rPr>
          <w:rFonts w:ascii="Courier New" w:hAnsi="Courier New"/>
          <w:b w:val="0"/>
          <w:sz w:val="16"/>
        </w:rPr>
        <w:t xml:space="preserve"> prefix=</w:t>
      </w:r>
      <w:r>
        <w:rPr>
          <w:rFonts w:ascii="Courier New" w:hAnsi="Courier New"/>
          <w:b w:val="0"/>
          <w:color w:val="1E7E34"/>
          <w:sz w:val="16"/>
        </w:rPr>
        <w:t>"m"</w:t>
      </w:r>
      <w:r>
        <w:rPr>
          <w:rFonts w:ascii="Courier New" w:hAnsi="Courier New"/>
          <w:b w:val="0"/>
          <w:sz w:val="16"/>
        </w:rPr>
        <w:t xml:space="preserve"> taglib=</w:t>
      </w:r>
      <w:r>
        <w:rPr>
          <w:rFonts w:ascii="Courier New" w:hAnsi="Courier New"/>
          <w:b w:val="0"/>
          <w:color w:val="1E7E34"/>
          <w:sz w:val="16"/>
        </w:rPr>
        <w:t>"../lib"</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this.helper=CreateObject(</w:t>
      </w:r>
      <w:r>
        <w:rPr>
          <w:rFonts w:ascii="Courier New" w:hAnsi="Courier New"/>
          <w:b w:val="0"/>
          <w:color w:val="1E7E34"/>
          <w:sz w:val="16"/>
        </w:rPr>
        <w:t>"component"</w:t>
      </w:r>
      <w:r>
        <w:rPr>
          <w:rFonts w:ascii="Courier New" w:hAnsi="Courier New"/>
          <w:b w:val="0"/>
          <w:sz w:val="16"/>
        </w:rPr>
        <w:t>,</w:t>
      </w:r>
      <w:r>
        <w:rPr>
          <w:rFonts w:ascii="Courier New" w:hAnsi="Courier New"/>
          <w:b w:val="0"/>
          <w:color w:val="1E7E34"/>
          <w:sz w:val="16"/>
        </w:rPr>
        <w:t>"lib.rest_api_helper"</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&lt;/cfsilent</w:t>
      </w:r>
      <w:r>
        <w:rPr>
          <w:rFonts w:ascii="Courier New" w:hAnsi="Courier New"/>
          <w:b w:val="0"/>
          <w:sz w:val="16"/>
        </w:rPr>
        <w:t>&gt;</w:t>
      </w:r>
      <w:r>
        <w:rPr>
          <w:rFonts w:ascii="Courier New" w:hAnsi="Courier New"/>
          <w:b w:val="0"/>
          <w:sz w:val="16"/>
        </w:rPr>
        <w:br/>
      </w:r>
      <w:r>
        <w:rPr>
          <w:rFonts w:ascii="Courier New" w:hAnsi="Courier New"/>
          <w:b w:val="0"/>
          <w:sz w:val="16"/>
        </w:rPr>
        <w:t xml:space="preserve"> </w:t>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"get"</w:t>
      </w:r>
      <w:r>
        <w:rPr>
          <w:rFonts w:ascii="Courier New" w:hAnsi="Courier New"/>
          <w:b w:val="0"/>
          <w:sz w:val="16"/>
        </w:rPr>
        <w:t xml:space="preserve"> hint=</w:t>
      </w:r>
      <w:r>
        <w:rPr>
          <w:rFonts w:ascii="Courier New" w:hAnsi="Courier New"/>
          <w:b w:val="0"/>
          <w:color w:val="1E7E34"/>
          <w:sz w:val="16"/>
        </w:rPr>
        <w:t>"Получить секрет"</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"type:UUID"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"secretName"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t>&lt;!--- arguments.usrId неявно вбрасывается из Application.cfm ---&gt;</w:t>
      </w:r>
      <w:r>
        <w:rPr>
          <w:rFonts w:ascii="Courier New" w:hAnsi="Courier New"/>
          <w:b w:val="0"/>
          <w:sz w:val="16"/>
        </w:rPr>
        <w:br/>
      </w:r>
      <w:r>
        <w:rPr>
          <w:rFonts w:ascii="Courier New" w:hAnsi="Courier New"/>
          <w:b w:val="0"/>
          <w:sz w:val="16"/>
        </w:rPr>
        <w:t xml:space="preserve"> </w:t>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this.helper.validateField(arguments, </w:t>
      </w:r>
      <w:r>
        <w:rPr>
          <w:rFonts w:ascii="Courier New" w:hAnsi="Courier New"/>
          <w:b w:val="0"/>
          <w:color w:val="1E7E34"/>
          <w:sz w:val="16"/>
        </w:rPr>
        <w:t>"instanceUid"</w:t>
      </w:r>
      <w:r>
        <w:rPr>
          <w:rFonts w:ascii="Courier New" w:hAnsi="Courier New"/>
          <w:b w:val="0"/>
          <w:sz w:val="16"/>
        </w:rPr>
        <w:t xml:space="preserve">, </w:t>
      </w:r>
      <w:r>
        <w:rPr>
          <w:rFonts w:ascii="Courier New" w:hAnsi="Courier New"/>
          <w:b w:val="0"/>
          <w:color w:val="1E7E34"/>
          <w:sz w:val="16"/>
        </w:rPr>
        <w:t>"guid"</w:t>
      </w:r>
      <w:r>
        <w:rPr>
          <w:rFonts w:ascii="Courier New" w:hAnsi="Courier New"/>
          <w:b w:val="0"/>
          <w:sz w:val="16"/>
        </w:rPr>
        <w:t>)/&gt;</w:t>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"invalidParamValue"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representationOf(this.helper.formatBadRequestError(cfcatch)).withStatus(400)/&gt;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 xml:space="preserve">&gt; </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local.vaultData={}/&gt;</w:t>
      </w:r>
      <w:r>
        <w:rPr>
          <w:rFonts w:ascii="Courier New" w:hAnsi="Courier New"/>
          <w:b w:val="0"/>
          <w:sz w:val="16"/>
        </w:rPr>
        <w:br/>
      </w:r>
      <w:r>
        <w:rPr>
          <w:rFonts w:ascii="Courier New" w:hAnsi="Courier New"/>
          <w:b w:val="0"/>
          <w:sz w:val="16"/>
        </w:rPr>
        <w:tab/>
        <w:tab/>
        <w:t>&lt;!--- *** Добавить проверку, что секрет перечислен в fields - стало быть, доступен пользователю ---&gt;</w:t>
      </w:r>
      <w:r>
        <w:rPr>
          <w:rFonts w:ascii="Courier New" w:hAnsi="Courier New"/>
          <w:b w:val="0"/>
          <w:sz w:val="16"/>
        </w:rPr>
        <w:br/>
      </w:r>
      <w:r>
        <w:rPr>
          <w:rFonts w:ascii="Courier New" w:hAnsi="Courier New"/>
          <w:b w:val="0"/>
          <w:sz w:val="16"/>
        </w:rPr>
        <w:tab/>
        <w:tab/>
        <w:t>&lt;!--- тут необходимо проконтролировать, что мы смотрим не чужие данные ---&gt;</w:t>
      </w:r>
      <w:r>
        <w:rPr>
          <w:rFonts w:ascii="Courier New" w:hAnsi="Courier New"/>
          <w:b w:val="0"/>
          <w:sz w:val="16"/>
        </w:rPr>
        <w:br/>
      </w:r>
      <w:r>
        <w:rPr>
          <w:rFonts w:ascii="Courier New" w:hAnsi="Courier New"/>
          <w:b w:val="0"/>
          <w:sz w:val="16"/>
        </w:rPr>
        <w:tab/>
        <w:tab/>
        <w:t>&lt;!--- в других местах мы молча возврашаем пустой резалтсет на запрос чужих данных ---&gt;</w:t>
      </w:r>
      <w:r>
        <w:rPr>
          <w:rFonts w:ascii="Courier New" w:hAnsi="Courier New"/>
          <w:b w:val="0"/>
          <w:sz w:val="16"/>
        </w:rPr>
        <w:br/>
      </w:r>
      <w:r>
        <w:rPr>
          <w:rFonts w:ascii="Courier New" w:hAnsi="Courier New"/>
          <w:b w:val="0"/>
          <w:sz w:val="16"/>
        </w:rPr>
        <w:tab/>
        <w:tab/>
        <w:t>&lt;!--- варианты: 403, 404, пустой набор данных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 xml:space="preserve"> name=</w:t>
      </w:r>
      <w:r>
        <w:rPr>
          <w:rFonts w:ascii="Courier New" w:hAnsi="Courier New"/>
          <w:b w:val="0"/>
          <w:color w:val="1E7E34"/>
          <w:sz w:val="16"/>
        </w:rPr>
        <w:t>"local.qCurrentState"</w:t>
      </w:r>
      <w:r>
        <w:rPr>
          <w:rFonts w:ascii="Courier New" w:hAnsi="Courier New"/>
          <w:b w:val="0"/>
          <w:sz w:val="16"/>
        </w:rPr>
        <w:t xml:space="preserve"> result=</w:t>
      </w:r>
      <w:r>
        <w:rPr>
          <w:rFonts w:ascii="Courier New" w:hAnsi="Courier New"/>
          <w:b w:val="0"/>
          <w:color w:val="1E7E34"/>
          <w:sz w:val="16"/>
        </w:rPr>
        <w:t>"local.result"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select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&lt;m:field_set titleMapOut=</w:t>
      </w:r>
      <w:r>
        <w:rPr>
          <w:rFonts w:ascii="Courier New" w:hAnsi="Courier New"/>
          <w:b w:val="0"/>
          <w:color w:val="1E7E34"/>
          <w:sz w:val="16"/>
        </w:rPr>
        <w:t>"local.currentStateTitleMap"</w:t>
      </w:r>
      <w:r>
        <w:rPr>
          <w:rFonts w:ascii="Courier New" w:hAnsi="Courier New"/>
          <w:b w:val="0"/>
          <w:sz w:val="16"/>
        </w:rPr>
        <w:t xml:space="preserve"> lengthOut=</w:t>
      </w:r>
      <w:r>
        <w:rPr>
          <w:rFonts w:ascii="Courier New" w:hAnsi="Courier New"/>
          <w:b w:val="0"/>
          <w:color w:val="1E7E34"/>
          <w:sz w:val="16"/>
        </w:rPr>
        <w:t>"local.fieldCount"</w:t>
      </w:r>
      <w:r>
        <w:rPr>
          <w:rFonts w:ascii="Courier New" w:hAnsi="Courier New"/>
          <w:b w:val="0"/>
          <w:sz w:val="16"/>
        </w:rPr>
        <w:t>&gt;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"instance_state_uid"</w:t>
      </w:r>
      <w:r>
        <w:rPr>
          <w:rFonts w:ascii="Courier New" w:hAnsi="Courier New"/>
          <w:b w:val="0"/>
          <w:sz w:val="16"/>
        </w:rPr>
        <w:t xml:space="preserve">&gt;st.instance_state_uid::text </w:t>
      </w:r>
      <w:r>
        <w:rPr>
          <w:rFonts w:ascii="Courier New" w:hAnsi="Courier New"/>
          <w:b w:val="0"/>
          <w:color w:val="0D5C73"/>
          <w:sz w:val="16"/>
        </w:rPr>
        <w:t>as</w:t>
      </w:r>
      <w:r>
        <w:rPr>
          <w:rFonts w:ascii="Courier New" w:hAnsi="Courier New"/>
          <w:b w:val="0"/>
          <w:sz w:val="16"/>
        </w:rPr>
        <w:t xml:space="preserve"> instance_state_uid&lt;/m:field&gt;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"v."</w:t>
      </w:r>
      <w:r>
        <w:rPr>
          <w:rFonts w:ascii="Courier New" w:hAnsi="Courier New"/>
          <w:b w:val="0"/>
          <w:sz w:val="16"/>
        </w:rPr>
        <w:t>&gt;st.version&lt;/m:field&gt;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"creator_id"</w:t>
      </w:r>
      <w:r>
        <w:rPr>
          <w:rFonts w:ascii="Courier New" w:hAnsi="Courier New"/>
          <w:b w:val="0"/>
          <w:sz w:val="16"/>
        </w:rPr>
        <w:t>&gt;st.creator_id&lt;/m:field&gt;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"dt_state"</w:t>
      </w:r>
      <w:r>
        <w:rPr>
          <w:rFonts w:ascii="Courier New" w:hAnsi="Courier New"/>
          <w:b w:val="0"/>
          <w:sz w:val="16"/>
        </w:rPr>
        <w:t xml:space="preserve">&gt;to_char(st.dt_state, </w:t>
      </w:r>
      <w:r>
        <w:rPr>
          <w:rFonts w:ascii="Courier New" w:hAnsi="Courier New"/>
          <w:b w:val="0"/>
          <w:color w:val="1E7E34"/>
          <w:sz w:val="16"/>
        </w:rPr>
        <w:t>'YYYY-MM-DD"T"HH24:MI:SS.FF3TZHTZM'</w:t>
      </w:r>
      <w:r>
        <w:rPr>
          <w:rFonts w:ascii="Courier New" w:hAnsi="Courier New"/>
          <w:b w:val="0"/>
          <w:sz w:val="16"/>
        </w:rPr>
        <w:t xml:space="preserve">) </w:t>
      </w:r>
      <w:r>
        <w:rPr>
          <w:rFonts w:ascii="Courier New" w:hAnsi="Courier New"/>
          <w:b w:val="0"/>
          <w:color w:val="0D5C73"/>
          <w:sz w:val="16"/>
        </w:rPr>
        <w:t>as</w:t>
      </w:r>
      <w:r>
        <w:rPr>
          <w:rFonts w:ascii="Courier New" w:hAnsi="Courier New"/>
          <w:b w:val="0"/>
          <w:sz w:val="16"/>
        </w:rPr>
        <w:t xml:space="preserve"> dt_state&lt;/m:field&gt;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#request.castToBool#</w:t>
      </w:r>
      <w:r>
        <w:rPr>
          <w:rFonts w:ascii="Courier New" w:hAnsi="Courier New"/>
          <w:b w:val="0"/>
          <w:sz w:val="16"/>
        </w:rPr>
        <w:t>&gt;st.is_test&lt;/m:field&gt;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"instance_operation_uid"</w:t>
      </w:r>
      <w:r>
        <w:rPr>
          <w:rFonts w:ascii="Courier New" w:hAnsi="Courier New"/>
          <w:b w:val="0"/>
          <w:sz w:val="16"/>
        </w:rPr>
        <w:t xml:space="preserve">&gt;st.instance_operation_uid::text </w:t>
      </w:r>
      <w:r>
        <w:rPr>
          <w:rFonts w:ascii="Courier New" w:hAnsi="Courier New"/>
          <w:b w:val="0"/>
          <w:color w:val="0D5C73"/>
          <w:sz w:val="16"/>
        </w:rPr>
        <w:t>as</w:t>
      </w:r>
      <w:r>
        <w:rPr>
          <w:rFonts w:ascii="Courier New" w:hAnsi="Courier New"/>
          <w:b w:val="0"/>
          <w:sz w:val="16"/>
        </w:rPr>
        <w:t xml:space="preserve"> instance_operation_uid&lt;/m:field&gt;</w:t>
      </w:r>
      <w:r>
        <w:rPr>
          <w:rFonts w:ascii="Courier New" w:hAnsi="Courier New"/>
          <w:b w:val="0"/>
          <w:sz w:val="16"/>
        </w:rPr>
        <w:br/>
      </w:r>
      <w:r>
        <w:rPr>
          <w:rFonts w:ascii="Courier New" w:hAnsi="Courier New"/>
          <w:b w:val="0"/>
          <w:sz w:val="16"/>
        </w:rPr>
        <w:tab/>
        <w:tab/>
        <w:tab/>
        <w:tab/>
        <w:t>&lt;m:field title=</w:t>
      </w:r>
      <w:r>
        <w:rPr>
          <w:rFonts w:ascii="Courier New" w:hAnsi="Courier New"/>
          <w:b w:val="0"/>
          <w:color w:val="1E7E34"/>
          <w:sz w:val="16"/>
        </w:rPr>
        <w:t>"instance_data"</w:t>
      </w:r>
      <w:r>
        <w:rPr>
          <w:rFonts w:ascii="Courier New" w:hAnsi="Courier New"/>
          <w:b w:val="0"/>
          <w:sz w:val="16"/>
        </w:rPr>
        <w:t xml:space="preserve"> formatter=</w:t>
      </w:r>
      <w:r>
        <w:rPr>
          <w:rFonts w:ascii="Courier New" w:hAnsi="Courier New"/>
          <w:b w:val="0"/>
          <w:color w:val="6F3178"/>
          <w:sz w:val="16"/>
        </w:rPr>
        <w:t>#function(x){return (deserializeJson(x))}#</w:t>
      </w:r>
      <w:r>
        <w:rPr>
          <w:rFonts w:ascii="Courier New" w:hAnsi="Courier New"/>
          <w:b w:val="0"/>
          <w:sz w:val="16"/>
        </w:rPr>
        <w:t xml:space="preserve">&gt;st.instance_data::text </w:t>
      </w:r>
      <w:r>
        <w:rPr>
          <w:rFonts w:ascii="Courier New" w:hAnsi="Courier New"/>
          <w:b w:val="0"/>
          <w:color w:val="0D5C73"/>
          <w:sz w:val="16"/>
        </w:rPr>
        <w:t>as</w:t>
      </w:r>
      <w:r>
        <w:rPr>
          <w:rFonts w:ascii="Courier New" w:hAnsi="Courier New"/>
          <w:b w:val="0"/>
          <w:sz w:val="16"/>
        </w:rPr>
        <w:t xml:space="preserve"> instance_data&lt;/m:field&gt;</w:t>
      </w:r>
      <w:r>
        <w:rPr>
          <w:rFonts w:ascii="Courier New" w:hAnsi="Courier New"/>
          <w:b w:val="0"/>
          <w:sz w:val="16"/>
        </w:rPr>
        <w:br/>
      </w:r>
      <w:r>
        <w:rPr>
          <w:rFonts w:ascii="Courier New" w:hAnsi="Courier New"/>
          <w:b w:val="0"/>
          <w:sz w:val="16"/>
        </w:rPr>
        <w:tab/>
        <w:tab/>
        <w:tab/>
        <w:tab/>
        <w:t>&lt;m:field formatter=</w:t>
      </w:r>
      <w:r>
        <w:rPr>
          <w:rFonts w:ascii="Courier New" w:hAnsi="Courier New"/>
          <w:b w:val="0"/>
          <w:color w:val="6F3178"/>
          <w:sz w:val="16"/>
        </w:rPr>
        <w:t>#function(x){return (x GT 0)}#</w:t>
      </w:r>
      <w:r>
        <w:rPr>
          <w:rFonts w:ascii="Courier New" w:hAnsi="Courier New"/>
          <w:b w:val="0"/>
          <w:sz w:val="16"/>
        </w:rPr>
        <w:t>&gt;(st.instance_data-&gt;&gt;</w:t>
      </w:r>
      <w:r>
        <w:rPr>
          <w:rFonts w:ascii="Courier New" w:hAnsi="Courier New"/>
          <w:b w:val="0"/>
          <w:color w:val="1E7E34"/>
          <w:sz w:val="16"/>
        </w:rPr>
        <w:t>'isDeleted'</w:t>
      </w:r>
      <w:r>
        <w:rPr>
          <w:rFonts w:ascii="Courier New" w:hAnsi="Courier New"/>
          <w:b w:val="0"/>
          <w:sz w:val="16"/>
        </w:rPr>
        <w:t xml:space="preserve">)::boolean </w:t>
      </w:r>
      <w:r>
        <w:rPr>
          <w:rFonts w:ascii="Courier New" w:hAnsi="Courier New"/>
          <w:b w:val="0"/>
          <w:color w:val="0D5C73"/>
          <w:sz w:val="16"/>
        </w:rPr>
        <w:t>as</w:t>
      </w:r>
      <w:r>
        <w:rPr>
          <w:rFonts w:ascii="Courier New" w:hAnsi="Courier New"/>
          <w:b w:val="0"/>
          <w:sz w:val="16"/>
        </w:rPr>
        <w:t xml:space="preserve"> is_deleted&lt;/m:field&gt;</w:t>
      </w:r>
      <w:r>
        <w:rPr>
          <w:rFonts w:ascii="Courier New" w:hAnsi="Courier New"/>
          <w:b w:val="0"/>
          <w:sz w:val="16"/>
        </w:rPr>
        <w:br/>
      </w:r>
      <w:r>
        <w:rPr>
          <w:rFonts w:ascii="Courier New" w:hAnsi="Courier New"/>
          <w:b w:val="0"/>
          <w:sz w:val="16"/>
        </w:rPr>
        <w:tab/>
        <w:tab/>
        <w:tab/>
        <w:t>&lt;/m:field_set&gt;</w:t>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from</w:t>
      </w:r>
      <w:r>
        <w:rPr>
          <w:rFonts w:ascii="Courier New" w:hAnsi="Courier New"/>
          <w:b w:val="0"/>
          <w:sz w:val="16"/>
        </w:rPr>
        <w:t xml:space="preserve"> instance_state st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instance e </w:t>
      </w:r>
      <w:r>
        <w:rPr>
          <w:rFonts w:ascii="Courier New" w:hAnsi="Courier New"/>
          <w:b w:val="0"/>
          <w:color w:val="0D5C73"/>
          <w:sz w:val="16"/>
        </w:rPr>
        <w:t>on</w:t>
      </w:r>
      <w:r>
        <w:rPr>
          <w:rFonts w:ascii="Courier New" w:hAnsi="Courier New"/>
          <w:b w:val="0"/>
          <w:sz w:val="16"/>
        </w:rPr>
        <w:t xml:space="preserve"> (st.instance_uid=e.instance_uid)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join</w:t>
      </w:r>
      <w:r>
        <w:rPr>
          <w:rFonts w:ascii="Courier New" w:hAnsi="Courier New"/>
          <w:b w:val="0"/>
          <w:sz w:val="16"/>
        </w:rPr>
        <w:t xml:space="preserve"> specification_item i </w:t>
      </w:r>
      <w:r>
        <w:rPr>
          <w:rFonts w:ascii="Courier New" w:hAnsi="Courier New"/>
          <w:b w:val="0"/>
          <w:color w:val="0D5C73"/>
          <w:sz w:val="16"/>
        </w:rPr>
        <w:t>on</w:t>
      </w:r>
      <w:r>
        <w:rPr>
          <w:rFonts w:ascii="Courier New" w:hAnsi="Courier New"/>
          <w:b w:val="0"/>
          <w:sz w:val="16"/>
        </w:rPr>
        <w:t xml:space="preserve"> (e.specification_item_id=i.specification_item_id)</w:t>
        <w:tab/>
        <w:tab/>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where</w:t>
      </w:r>
      <w:r>
        <w:rPr>
          <w:rFonts w:ascii="Courier New" w:hAnsi="Courier New"/>
          <w:b w:val="0"/>
          <w:sz w:val="16"/>
        </w:rPr>
        <w:t xml:space="preserve"> st.instance_uid=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"cf_sql_other"</w:t>
      </w:r>
      <w:r>
        <w:rPr>
          <w:rFonts w:ascii="Courier New" w:hAnsi="Courier New"/>
          <w:b w:val="0"/>
          <w:sz w:val="16"/>
        </w:rPr>
        <w:t xml:space="preserve"> value=</w:t>
      </w:r>
      <w:r>
        <w:rPr>
          <w:rFonts w:ascii="Courier New" w:hAnsi="Courier New"/>
          <w:b w:val="0"/>
          <w:color w:val="1E7E34"/>
          <w:sz w:val="16"/>
        </w:rPr>
        <w:t>"#arguments.instanceUid#"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AND</w:t>
      </w:r>
      <w:r>
        <w:rPr>
          <w:rFonts w:ascii="Courier New" w:hAnsi="Courier New"/>
          <w:b w:val="0"/>
          <w:sz w:val="16"/>
        </w:rPr>
        <w:t xml:space="preserve"> i.specification_id=</w:t>
      </w:r>
      <w:r>
        <w:rPr>
          <w:rFonts w:ascii="Courier New" w:hAnsi="Courier New"/>
          <w:b w:val="0"/>
          <w:color w:val="1A5FB4"/>
          <w:sz w:val="16"/>
        </w:rPr>
        <w:t>&lt;cfqueryparam</w:t>
      </w:r>
      <w:r>
        <w:rPr>
          <w:rFonts w:ascii="Courier New" w:hAnsi="Courier New"/>
          <w:b w:val="0"/>
          <w:sz w:val="16"/>
        </w:rPr>
        <w:t xml:space="preserve"> cfsqltype=</w:t>
      </w:r>
      <w:r>
        <w:rPr>
          <w:rFonts w:ascii="Courier New" w:hAnsi="Courier New"/>
          <w:b w:val="0"/>
          <w:color w:val="1E7E34"/>
          <w:sz w:val="16"/>
        </w:rPr>
        <w:t>"cf_sql_integer"</w:t>
      </w:r>
      <w:r>
        <w:rPr>
          <w:rFonts w:ascii="Courier New" w:hAnsi="Courier New"/>
          <w:b w:val="0"/>
          <w:sz w:val="16"/>
        </w:rPr>
        <w:t xml:space="preserve"> value=</w:t>
      </w:r>
      <w:r>
        <w:rPr>
          <w:rFonts w:ascii="Courier New" w:hAnsi="Courier New"/>
          <w:b w:val="0"/>
          <w:color w:val="6F3178"/>
          <w:sz w:val="16"/>
        </w:rPr>
        <w:t>#arguments.specificationId#</w:t>
      </w:r>
      <w:r>
        <w:rPr>
          <w:rFonts w:ascii="Courier New" w:hAnsi="Courier New"/>
          <w:b w:val="0"/>
          <w:sz w:val="16"/>
        </w:rPr>
        <w:t>/&gt;&lt;!--- access protection ---&gt;</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order</w:t>
      </w:r>
      <w:r>
        <w:rPr>
          <w:rFonts w:ascii="Courier New" w:hAnsi="Courier New"/>
          <w:b w:val="0"/>
          <w:sz w:val="16"/>
        </w:rPr>
        <w:t xml:space="preserve"> </w:t>
      </w:r>
      <w:r>
        <w:rPr>
          <w:rFonts w:ascii="Courier New" w:hAnsi="Courier New"/>
          <w:b w:val="0"/>
          <w:color w:val="0D5C73"/>
          <w:sz w:val="16"/>
        </w:rPr>
        <w:t>by</w:t>
      </w:r>
      <w:r>
        <w:rPr>
          <w:rFonts w:ascii="Courier New" w:hAnsi="Courier New"/>
          <w:b w:val="0"/>
          <w:sz w:val="16"/>
        </w:rPr>
        <w:t xml:space="preserve"> st.version desc</w:t>
      </w:r>
      <w:r>
        <w:rPr>
          <w:rFonts w:ascii="Courier New" w:hAnsi="Courier New"/>
          <w:b w:val="0"/>
          <w:sz w:val="16"/>
        </w:rPr>
        <w:br/>
      </w:r>
      <w:r>
        <w:rPr>
          <w:rFonts w:ascii="Courier New" w:hAnsi="Courier New"/>
          <w:b w:val="0"/>
          <w:sz w:val="16"/>
        </w:rPr>
        <w:tab/>
        <w:tab/>
        <w:tab/>
      </w:r>
      <w:r>
        <w:rPr>
          <w:rFonts w:ascii="Courier New" w:hAnsi="Courier New"/>
          <w:b w:val="0"/>
          <w:color w:val="0D5C73"/>
          <w:sz w:val="16"/>
        </w:rPr>
        <w:t>limit</w:t>
      </w:r>
      <w:r>
        <w:rPr>
          <w:rFonts w:ascii="Courier New" w:hAnsi="Courier New"/>
          <w:b w:val="0"/>
          <w:sz w:val="16"/>
        </w:rPr>
        <w:t xml:space="preserve"> 1</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&lt;/cfquery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local.qCurrentState.recordCount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"Cannot find instance current state or no permission to view"</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 xml:space="preserve"> len(local.qCurrentState.instance_data) EQ 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"Instance current state is empty"</w:t>
      </w:r>
      <w:r>
        <w:rPr>
          <w:rFonts w:ascii="Courier New" w:hAnsi="Courier New"/>
          <w:b w:val="0"/>
          <w:sz w:val="16"/>
        </w:rPr>
        <w:t>).withStatus(404)/&gt;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vaultUrl=</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instanceData=</w:t>
      </w:r>
      <w:r>
        <w:rPr>
          <w:rFonts w:ascii="Courier New" w:hAnsi="Courier New"/>
          <w:b w:val="0"/>
          <w:color w:val="6F3178"/>
          <w:sz w:val="16"/>
        </w:rPr>
        <w:t>#deserializeJson(local.qCurrentState.instance_data)#</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structKeyExists(instanceData,</w:t>
      </w:r>
      <w:r>
        <w:rPr>
          <w:rFonts w:ascii="Courier New" w:hAnsi="Courier New"/>
          <w:b w:val="0"/>
          <w:color w:val="1E7E34"/>
          <w:sz w:val="16"/>
        </w:rPr>
        <w:t>"vaultUrl"</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vaultUrl=instanceData.vaultUrl/&gt;</w:t>
        <w:tab/>
        <w:t>&lt;!--- v001 ---&gt;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&lt;cfelseif</w:t>
      </w:r>
      <w:r>
        <w:rPr>
          <w:rFonts w:ascii="Courier New" w:hAnsi="Courier New"/>
          <w:b w:val="0"/>
          <w:sz w:val="16"/>
        </w:rPr>
        <w:t xml:space="preserve"> structKeyExists(instanceData,</w:t>
      </w:r>
      <w:r>
        <w:rPr>
          <w:rFonts w:ascii="Courier New" w:hAnsi="Courier New"/>
          <w:b w:val="0"/>
          <w:color w:val="1E7E34"/>
          <w:sz w:val="16"/>
        </w:rPr>
        <w:t>"vault"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!structKeyExists(instanceData.vault,</w:t>
      </w:r>
      <w:r>
        <w:rPr>
          <w:rFonts w:ascii="Courier New" w:hAnsi="Courier New"/>
          <w:b w:val="0"/>
          <w:color w:val="1E7E34"/>
          <w:sz w:val="16"/>
        </w:rPr>
        <w:t>"Url"</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"instanceData.vault does not contain url"</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vaultUrl=instanceData.vault.Url/&gt;&lt;!--- v002 ---&gt;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"Instance data do not contain vault url"</w:t>
      </w:r>
      <w:r>
        <w:rPr>
          <w:rFonts w:ascii="Courier New" w:hAnsi="Courier New"/>
          <w:b w:val="0"/>
          <w:sz w:val="16"/>
        </w:rPr>
        <w:t>).withStatus(422)/&gt;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"post"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url=</w:t>
      </w:r>
      <w:r>
        <w:rPr>
          <w:rFonts w:ascii="Courier New" w:hAnsi="Courier New"/>
          <w:b w:val="0"/>
          <w:color w:val="1E7E34"/>
          <w:sz w:val="16"/>
        </w:rPr>
        <w:t>"#request.vault_login_url#"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result=</w:t>
      </w:r>
      <w:r>
        <w:rPr>
          <w:rFonts w:ascii="Courier New" w:hAnsi="Courier New"/>
          <w:b w:val="0"/>
          <w:color w:val="1E7E34"/>
          <w:sz w:val="16"/>
        </w:rPr>
        <w:t>"local.res"</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"User-Agent"</w:t>
      </w:r>
      <w:r>
        <w:rPr>
          <w:rFonts w:ascii="Courier New" w:hAnsi="Courier New"/>
          <w:b w:val="0"/>
          <w:sz w:val="16"/>
        </w:rPr>
        <w:t xml:space="preserve"> value=</w:t>
      </w:r>
      <w:r>
        <w:rPr>
          <w:rFonts w:ascii="Courier New" w:hAnsi="Courier New"/>
          <w:b w:val="0"/>
          <w:color w:val="1E7E34"/>
          <w:sz w:val="16"/>
        </w:rPr>
        <w:t>"#request.USER_AGENT#"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"BODY"</w:t>
      </w:r>
      <w:r>
        <w:rPr>
          <w:rFonts w:ascii="Courier New" w:hAnsi="Courier New"/>
          <w:b w:val="0"/>
          <w:sz w:val="16"/>
        </w:rPr>
        <w:t xml:space="preserve"> value=</w:t>
      </w:r>
      <w:r>
        <w:rPr>
          <w:rFonts w:ascii="Courier New" w:hAnsi="Courier New"/>
          <w:b w:val="0"/>
          <w:color w:val="1E7E34"/>
          <w:sz w:val="16"/>
        </w:rPr>
        <w:t>'{"role_id":"#request.vault_role_id#","secret_id":"#request.vault_secret_id#"}'</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 xml:space="preserve"> local.res.status_code NEQ 200&gt;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representationOf(local.res).withStatus(422)/&gt;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resData=</w:t>
      </w:r>
      <w:r>
        <w:rPr>
          <w:rFonts w:ascii="Courier New" w:hAnsi="Courier New"/>
          <w:b w:val="0"/>
          <w:color w:val="6F3178"/>
          <w:sz w:val="16"/>
        </w:rPr>
        <w:t>#deserializeJson(local.res.filecontent)#</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client_token=</w:t>
      </w:r>
      <w:r>
        <w:rPr>
          <w:rFonts w:ascii="Courier New" w:hAnsi="Courier New"/>
          <w:b w:val="0"/>
          <w:color w:val="6F3178"/>
          <w:sz w:val="16"/>
        </w:rPr>
        <w:t>#resData.auth.client_token#</w:t>
      </w:r>
      <w:r>
        <w:rPr>
          <w:rFonts w:ascii="Courier New" w:hAnsi="Courier New"/>
          <w:b w:val="0"/>
          <w:sz w:val="16"/>
        </w:rPr>
        <w:t>/&gt;</w:t>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"get"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url=</w:t>
      </w:r>
      <w:r>
        <w:rPr>
          <w:rFonts w:ascii="Courier New" w:hAnsi="Courier New"/>
          <w:b w:val="0"/>
          <w:color w:val="1E7E34"/>
          <w:sz w:val="16"/>
        </w:rPr>
        <w:t>"#vaultUrl#"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ab/>
        <w:t>result=</w:t>
      </w:r>
      <w:r>
        <w:rPr>
          <w:rFonts w:ascii="Courier New" w:hAnsi="Courier New"/>
          <w:b w:val="0"/>
          <w:color w:val="1E7E34"/>
          <w:sz w:val="16"/>
        </w:rPr>
        <w:t>"local.cred"</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"X-Vault-Token"</w:t>
      </w:r>
      <w:r>
        <w:rPr>
          <w:rFonts w:ascii="Courier New" w:hAnsi="Courier New"/>
          <w:b w:val="0"/>
          <w:sz w:val="16"/>
        </w:rPr>
        <w:t xml:space="preserve"> value=</w:t>
      </w:r>
      <w:r>
        <w:rPr>
          <w:rFonts w:ascii="Courier New" w:hAnsi="Courier New"/>
          <w:b w:val="0"/>
          <w:color w:val="1E7E34"/>
          <w:sz w:val="16"/>
        </w:rPr>
        <w:t>"#client_token#"</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"User-Agent"</w:t>
      </w:r>
      <w:r>
        <w:rPr>
          <w:rFonts w:ascii="Courier New" w:hAnsi="Courier New"/>
          <w:b w:val="0"/>
          <w:sz w:val="16"/>
        </w:rPr>
        <w:t xml:space="preserve"> value=</w:t>
      </w:r>
      <w:r>
        <w:rPr>
          <w:rFonts w:ascii="Courier New" w:hAnsi="Courier New"/>
          <w:b w:val="0"/>
          <w:color w:val="1E7E34"/>
          <w:sz w:val="16"/>
        </w:rPr>
        <w:t>"#request.USER_AGENT#"</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w:t>
      </w:r>
      <w:r>
        <w:rPr>
          <w:rFonts w:ascii="Courier New" w:hAnsi="Courier New"/>
          <w:b w:val="0"/>
          <w:sz w:val="16"/>
        </w:rPr>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local.cred.status_code NEQ 200&gt;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representationOf(local.cred).withStatus(422)/&gt;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&lt;!--- *** костыль для перехода от формата v001 к v002 ---&gt;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 xml:space="preserve"> structKeyExists(instanceData,</w:t>
      </w:r>
      <w:r>
        <w:rPr>
          <w:rFonts w:ascii="Courier New" w:hAnsi="Courier New"/>
          <w:b w:val="0"/>
          <w:color w:val="1E7E34"/>
          <w:sz w:val="16"/>
        </w:rPr>
        <w:t>"vault"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structKeyExists(instanceData.vault,</w:t>
      </w:r>
      <w:r>
        <w:rPr>
          <w:rFonts w:ascii="Courier New" w:hAnsi="Courier New"/>
          <w:b w:val="0"/>
          <w:color w:val="1E7E34"/>
          <w:sz w:val="16"/>
        </w:rPr>
        <w:t>"fields"</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ab/>
        <w:tab/>
      </w:r>
      <w:r>
        <w:rPr>
          <w:rFonts w:ascii="Courier New" w:hAnsi="Courier New"/>
          <w:b w:val="0"/>
          <w:color w:val="0D5C73"/>
          <w:sz w:val="16"/>
        </w:rPr>
        <w:t>AND</w:t>
      </w:r>
      <w:r>
        <w:rPr>
          <w:rFonts w:ascii="Courier New" w:hAnsi="Courier New"/>
          <w:b w:val="0"/>
          <w:sz w:val="16"/>
        </w:rPr>
        <w:t xml:space="preserve"> arrayFind(instanceData.vault.fields, arguments.secretName)&gt;</w:t>
        <w:tab/>
        <w:tab/>
        <w:tab/>
        <w:tab/>
        <w:tab/>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"local.tempVaultData"</w:t>
      </w:r>
      <w:r>
        <w:rPr>
          <w:rFonts w:ascii="Courier New" w:hAnsi="Courier New"/>
          <w:b w:val="0"/>
          <w:sz w:val="16"/>
        </w:rPr>
        <w:t xml:space="preserve"> = </w:t>
      </w:r>
      <w:r>
        <w:rPr>
          <w:rFonts w:ascii="Courier New" w:hAnsi="Courier New"/>
          <w:b w:val="0"/>
          <w:color w:val="6F3178"/>
          <w:sz w:val="16"/>
        </w:rPr>
        <w:t>#deserializeJson(local.cred.filecontent).data.data#</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 xml:space="preserve"> !structKeyExists(local.tempVaultData, arguments.secretName)&gt;</w:t>
      </w:r>
      <w:r>
        <w:rPr>
          <w:rFonts w:ascii="Courier New" w:hAnsi="Courier New"/>
          <w:b w:val="0"/>
          <w:sz w:val="16"/>
        </w:rPr>
        <w:br/>
      </w:r>
      <w:r>
        <w:rPr>
          <w:rFonts w:ascii="Courier New" w:hAnsi="Courier New"/>
          <w:b w:val="0"/>
          <w:sz w:val="16"/>
        </w:rPr>
        <w:tab/>
        <w:tab/>
        <w:tab/>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"Secret is declared but does not exist"</w:t>
      </w:r>
      <w:r>
        <w:rPr>
          <w:rFonts w:ascii="Courier New" w:hAnsi="Courier New"/>
          <w:b w:val="0"/>
          <w:sz w:val="16"/>
        </w:rPr>
        <w:t>).withStatus(404)/&gt;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"local.vaultData"</w:t>
      </w:r>
      <w:r>
        <w:rPr>
          <w:rFonts w:ascii="Courier New" w:hAnsi="Courier New"/>
          <w:b w:val="0"/>
          <w:sz w:val="16"/>
        </w:rPr>
        <w:t xml:space="preserve"> = local.tempVaultData[arguments.secretName]/&gt;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&lt;cfelse</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w:t>
      </w:r>
      <w:r>
        <w:rPr>
          <w:rFonts w:ascii="Courier New" w:hAnsi="Courier New"/>
          <w:b w:val="0"/>
          <w:color w:val="1E7E34"/>
          <w:sz w:val="16"/>
        </w:rPr>
        <w:t>"Secret not found or no permission to view"</w:t>
      </w:r>
      <w:r>
        <w:rPr>
          <w:rFonts w:ascii="Courier New" w:hAnsi="Courier New"/>
          <w:b w:val="0"/>
          <w:sz w:val="16"/>
        </w:rPr>
        <w:t>).withStatus(404)/&gt;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&lt;/cfif</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tab/>
      </w:r>
      <w:r>
        <w:rPr>
          <w:rFonts w:ascii="Courier New" w:hAnsi="Courier New"/>
          <w:b w:val="0"/>
          <w:color w:val="1A5FB4"/>
          <w:sz w:val="16"/>
        </w:rPr>
        <w:t>&lt;cfreturn</w:t>
      </w:r>
      <w:r>
        <w:rPr>
          <w:rFonts w:ascii="Courier New" w:hAnsi="Courier New"/>
          <w:b w:val="0"/>
          <w:sz w:val="16"/>
        </w:rPr>
        <w:t xml:space="preserve"> representationOf(cfcatch).withStatus(500)/&gt;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&lt;cfreturn</w:t>
      </w:r>
      <w:r>
        <w:rPr>
          <w:rFonts w:ascii="Courier New" w:hAnsi="Courier New"/>
          <w:b w:val="0"/>
          <w:sz w:val="16"/>
        </w:rPr>
        <w:t xml:space="preserve"> representationOf(cfcatch).withStatus(500)/&gt;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&lt;!--- логируем успешную попытку доступа. (если логировать сначала - неизвестен результат. *** Можно в catch логировать неуспешный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logVaultAccess(</w:t>
      </w:r>
      <w:r>
        <w:rPr>
          <w:rFonts w:ascii="Courier New" w:hAnsi="Courier New"/>
          <w:b w:val="0"/>
          <w:sz w:val="16"/>
        </w:rPr>
        <w:br/>
      </w:r>
      <w:r>
        <w:rPr>
          <w:rFonts w:ascii="Courier New" w:hAnsi="Courier New"/>
          <w:b w:val="0"/>
          <w:sz w:val="16"/>
        </w:rPr>
        <w:tab/>
        <w:tab/>
        <w:tab/>
      </w:r>
      <w:r>
        <w:rPr>
          <w:rFonts w:ascii="Courier New" w:hAnsi="Courier New"/>
          <w:b w:val="0"/>
          <w:color w:val="1E7E34"/>
          <w:sz w:val="16"/>
        </w:rPr>
        <w:t>"#request.iam_service_url#/events"</w:t>
      </w:r>
      <w:r>
        <w:rPr>
          <w:rFonts w:ascii="Courier New" w:hAnsi="Courier New"/>
          <w:b w:val="0"/>
          <w:sz w:val="16"/>
        </w:rPr>
        <w:t>,</w:t>
      </w:r>
      <w:r>
        <w:rPr>
          <w:rFonts w:ascii="Courier New" w:hAnsi="Courier New"/>
          <w:b w:val="0"/>
          <w:sz w:val="16"/>
        </w:rPr>
        <w:br/>
      </w:r>
      <w:r>
        <w:rPr>
          <w:rFonts w:ascii="Courier New" w:hAnsi="Courier New"/>
          <w:b w:val="0"/>
          <w:sz w:val="16"/>
        </w:rPr>
        <w:tab/>
        <w:tab/>
        <w:tab/>
        <w:t>request.auth_header,</w:t>
      </w:r>
      <w:r>
        <w:rPr>
          <w:rFonts w:ascii="Courier New" w:hAnsi="Courier New"/>
          <w:b w:val="0"/>
          <w:sz w:val="16"/>
        </w:rPr>
        <w:br/>
      </w:r>
      <w:r>
        <w:rPr>
          <w:rFonts w:ascii="Courier New" w:hAnsi="Courier New"/>
          <w:b w:val="0"/>
          <w:sz w:val="16"/>
        </w:rPr>
        <w:tab/>
        <w:tab/>
        <w:tab/>
        <w:t>request.stand,</w:t>
      </w:r>
      <w:r>
        <w:rPr>
          <w:rFonts w:ascii="Courier New" w:hAnsi="Courier New"/>
          <w:b w:val="0"/>
          <w:sz w:val="16"/>
        </w:rPr>
        <w:br/>
      </w:r>
      <w:r>
        <w:rPr>
          <w:rFonts w:ascii="Courier New" w:hAnsi="Courier New"/>
          <w:b w:val="0"/>
          <w:sz w:val="16"/>
        </w:rPr>
        <w:tab/>
        <w:tab/>
        <w:tab/>
        <w:t>arguments.instanceUid,</w:t>
      </w:r>
      <w:r>
        <w:rPr>
          <w:rFonts w:ascii="Courier New" w:hAnsi="Courier New"/>
          <w:b w:val="0"/>
          <w:sz w:val="16"/>
        </w:rPr>
        <w:br/>
      </w:r>
      <w:r>
        <w:rPr>
          <w:rFonts w:ascii="Courier New" w:hAnsi="Courier New"/>
          <w:b w:val="0"/>
          <w:sz w:val="16"/>
        </w:rPr>
        <w:tab/>
        <w:tab/>
        <w:tab/>
        <w:t>arguments.secretName,</w:t>
      </w:r>
      <w:r>
        <w:rPr>
          <w:rFonts w:ascii="Courier New" w:hAnsi="Courier New"/>
          <w:b w:val="0"/>
          <w:sz w:val="16"/>
        </w:rPr>
        <w:br/>
      </w:r>
      <w:r>
        <w:rPr>
          <w:rFonts w:ascii="Courier New" w:hAnsi="Courier New"/>
          <w:b w:val="0"/>
          <w:sz w:val="16"/>
        </w:rPr>
        <w:tab/>
        <w:tab/>
        <w:tab/>
        <w:t>vaultUrl,</w:t>
        <w:tab/>
        <w:tab/>
        <w:tab/>
      </w:r>
      <w:r>
        <w:rPr>
          <w:rFonts w:ascii="Courier New" w:hAnsi="Courier New"/>
          <w:b w:val="0"/>
          <w:sz w:val="16"/>
        </w:rPr>
        <w:br/>
      </w:r>
      <w:r>
        <w:rPr>
          <w:rFonts w:ascii="Courier New" w:hAnsi="Courier New"/>
          <w:b w:val="0"/>
          <w:sz w:val="16"/>
        </w:rPr>
        <w:tab/>
        <w:tab/>
        <w:tab/>
        <w:t>arguments.login,</w:t>
      </w:r>
      <w:r>
        <w:rPr>
          <w:rFonts w:ascii="Courier New" w:hAnsi="Courier New"/>
          <w:b w:val="0"/>
          <w:sz w:val="16"/>
        </w:rPr>
        <w:br/>
      </w:r>
      <w:r>
        <w:rPr>
          <w:rFonts w:ascii="Courier New" w:hAnsi="Courier New"/>
          <w:b w:val="0"/>
          <w:sz w:val="16"/>
        </w:rPr>
        <w:tab/>
        <w:tab/>
        <w:tab/>
        <w:t>arguments.clientID,</w:t>
      </w:r>
      <w:r>
        <w:rPr>
          <w:rFonts w:ascii="Courier New" w:hAnsi="Courier New"/>
          <w:b w:val="0"/>
          <w:sz w:val="16"/>
        </w:rPr>
        <w:br/>
      </w:r>
      <w:r>
        <w:rPr>
          <w:rFonts w:ascii="Courier New" w:hAnsi="Courier New"/>
          <w:b w:val="0"/>
          <w:sz w:val="16"/>
        </w:rPr>
        <w:tab/>
        <w:tab/>
        <w:tab/>
        <w:t>arguments.usrId,</w:t>
      </w:r>
      <w:r>
        <w:rPr>
          <w:rFonts w:ascii="Courier New" w:hAnsi="Courier New"/>
          <w:b w:val="0"/>
          <w:sz w:val="16"/>
        </w:rPr>
        <w:br/>
      </w:r>
      <w:r>
        <w:rPr>
          <w:rFonts w:ascii="Courier New" w:hAnsi="Courier New"/>
          <w:b w:val="0"/>
          <w:sz w:val="16"/>
        </w:rPr>
        <w:tab/>
        <w:tab/>
        <w:tab/>
        <w:t>arguments.contragentId,</w:t>
      </w:r>
      <w:r>
        <w:rPr>
          <w:rFonts w:ascii="Courier New" w:hAnsi="Courier New"/>
          <w:b w:val="0"/>
          <w:sz w:val="16"/>
        </w:rPr>
        <w:br/>
      </w:r>
      <w:r>
        <w:rPr>
          <w:rFonts w:ascii="Courier New" w:hAnsi="Courier New"/>
          <w:b w:val="0"/>
          <w:sz w:val="16"/>
        </w:rPr>
        <w:tab/>
        <w:tab/>
        <w:tab/>
        <w:t>arguments.isImpersonated)/&gt;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out = structNew(</w:t>
      </w:r>
      <w:r>
        <w:rPr>
          <w:rFonts w:ascii="Courier New" w:hAnsi="Courier New"/>
          <w:b w:val="0"/>
          <w:color w:val="1E7E34"/>
          <w:sz w:val="16"/>
        </w:rPr>
        <w:t>"linked"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"out.name"</w:t>
      </w:r>
      <w:r>
        <w:rPr>
          <w:rFonts w:ascii="Courier New" w:hAnsi="Courier New"/>
          <w:b w:val="0"/>
          <w:sz w:val="16"/>
        </w:rPr>
        <w:t xml:space="preserve"> = </w:t>
      </w:r>
      <w:r>
        <w:rPr>
          <w:rFonts w:ascii="Courier New" w:hAnsi="Courier New"/>
          <w:b w:val="0"/>
          <w:color w:val="6F3178"/>
          <w:sz w:val="16"/>
        </w:rPr>
        <w:t>#arguments.secretName#</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"out.value"</w:t>
      </w:r>
      <w:r>
        <w:rPr>
          <w:rFonts w:ascii="Courier New" w:hAnsi="Courier New"/>
          <w:b w:val="0"/>
          <w:sz w:val="16"/>
        </w:rPr>
        <w:t xml:space="preserve"> = </w:t>
      </w:r>
      <w:r>
        <w:rPr>
          <w:rFonts w:ascii="Courier New" w:hAnsi="Courier New"/>
          <w:b w:val="0"/>
          <w:color w:val="6F3178"/>
          <w:sz w:val="16"/>
        </w:rPr>
        <w:t>#isSimpleValue(local.vaultData)? local.vaultData : serializeJson(local.vaultData)#</w:t>
      </w:r>
      <w:r>
        <w:rPr>
          <w:rFonts w:ascii="Courier New" w:hAnsi="Courier New"/>
          <w:b w:val="0"/>
          <w:sz w:val="16"/>
        </w:rPr>
        <w:t xml:space="preserve">/&gt;&lt;!--- </w:t>
      </w:r>
      <w:r>
        <w:rPr>
          <w:rFonts w:ascii="Courier New" w:hAnsi="Courier New"/>
          <w:b w:val="0"/>
          <w:color w:val="0D5C73"/>
          <w:sz w:val="16"/>
        </w:rPr>
        <w:t>cast</w:t>
      </w:r>
      <w:r>
        <w:rPr>
          <w:rFonts w:ascii="Courier New" w:hAnsi="Courier New"/>
          <w:b w:val="0"/>
          <w:sz w:val="16"/>
        </w:rPr>
        <w:t xml:space="preserve"> any to string ---&gt;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"out.queryDurationMs"</w:t>
      </w:r>
      <w:r>
        <w:rPr>
          <w:rFonts w:ascii="Courier New" w:hAnsi="Courier New"/>
          <w:b w:val="0"/>
          <w:sz w:val="16"/>
        </w:rPr>
        <w:t>=getTickCount() - request.startTickCount/&gt;</w:t>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w:t>
      </w:r>
      <w:r>
        <w:rPr>
          <w:rFonts w:ascii="Courier New" w:hAnsi="Courier New"/>
          <w:b w:val="0"/>
          <w:color w:val="1E7E34"/>
          <w:sz w:val="16"/>
        </w:rPr>
        <w:t>"out.runDurationMs"</w:t>
      </w:r>
      <w:r>
        <w:rPr>
          <w:rFonts w:ascii="Courier New" w:hAnsi="Courier New"/>
          <w:b w:val="0"/>
          <w:sz w:val="16"/>
        </w:rPr>
        <w:t>=getTickCount() - request.startTickCount/&gt;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&lt;cfreturn</w:t>
      </w:r>
      <w:r>
        <w:rPr>
          <w:rFonts w:ascii="Courier New" w:hAnsi="Courier New"/>
          <w:b w:val="0"/>
          <w:sz w:val="16"/>
        </w:rPr>
        <w:t xml:space="preserve"> representationOf(out) /&gt;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 xml:space="preserve"> name=</w:t>
      </w:r>
      <w:r>
        <w:rPr>
          <w:rFonts w:ascii="Courier New" w:hAnsi="Courier New"/>
          <w:b w:val="0"/>
          <w:color w:val="1E7E34"/>
          <w:sz w:val="16"/>
        </w:rPr>
        <w:t>"logVaultAccess"</w:t>
      </w:r>
      <w:r>
        <w:rPr>
          <w:rFonts w:ascii="Courier New" w:hAnsi="Courier New"/>
          <w:b w:val="0"/>
          <w:sz w:val="16"/>
        </w:rPr>
        <w:t xml:space="preserve"> returntype=</w:t>
      </w:r>
      <w:r>
        <w:rPr>
          <w:rFonts w:ascii="Courier New" w:hAnsi="Courier New"/>
          <w:b w:val="0"/>
          <w:color w:val="1E7E34"/>
          <w:sz w:val="16"/>
        </w:rPr>
        <w:t>"void"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"loggerUrl"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"authHeader"</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"stand"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"instanceUid"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"type:UUID"</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"secretName"</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"vaultUrl"</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tab/>
        <w:tab/>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"login"</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"wz"</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WZ"</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"usrId"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WZ"</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"contragentId"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"type:string WZ"</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&lt;cfargument</w:t>
      </w:r>
      <w:r>
        <w:rPr>
          <w:rFonts w:ascii="Courier New" w:hAnsi="Courier New"/>
          <w:b w:val="0"/>
          <w:sz w:val="16"/>
        </w:rPr>
        <w:t xml:space="preserve"> name=</w:t>
      </w:r>
      <w:r>
        <w:rPr>
          <w:rFonts w:ascii="Courier New" w:hAnsi="Courier New"/>
          <w:b w:val="0"/>
          <w:color w:val="1E7E34"/>
          <w:sz w:val="16"/>
        </w:rPr>
        <w:t>"isImpersonated"</w:t>
      </w:r>
      <w:r>
        <w:rPr>
          <w:rFonts w:ascii="Courier New" w:hAnsi="Courier New"/>
          <w:b w:val="0"/>
          <w:sz w:val="16"/>
        </w:rPr>
        <w:t xml:space="preserve"> type=</w:t>
      </w:r>
      <w:r>
        <w:rPr>
          <w:rFonts w:ascii="Courier New" w:hAnsi="Courier New"/>
          <w:b w:val="0"/>
          <w:color w:val="1E7E34"/>
          <w:sz w:val="16"/>
        </w:rPr>
        <w:t>"string"</w:t>
      </w:r>
      <w:r>
        <w:rPr>
          <w:rFonts w:ascii="Courier New" w:hAnsi="Courier New"/>
          <w:b w:val="0"/>
          <w:sz w:val="16"/>
        </w:rPr>
        <w:t xml:space="preserve"> required=true hint=</w:t>
      </w:r>
      <w:r>
        <w:rPr>
          <w:rFonts w:ascii="Courier New" w:hAnsi="Courier New"/>
          <w:b w:val="0"/>
          <w:color w:val="1E7E34"/>
          <w:sz w:val="16"/>
        </w:rPr>
        <w:t>"type:boolean"</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&lt;cfset</w:t>
      </w:r>
      <w:r>
        <w:rPr>
          <w:rFonts w:ascii="Courier New" w:hAnsi="Courier New"/>
          <w:b w:val="0"/>
          <w:sz w:val="16"/>
        </w:rPr>
        <w:t xml:space="preserve"> var local={}/&gt;</w:t>
      </w:r>
      <w:r>
        <w:rPr>
          <w:rFonts w:ascii="Courier New" w:hAnsi="Courier New"/>
          <w:b w:val="0"/>
          <w:sz w:val="16"/>
        </w:rPr>
        <w:br/>
      </w:r>
      <w:r>
        <w:rPr>
          <w:rFonts w:ascii="Courier New" w:hAnsi="Courier New"/>
          <w:b w:val="0"/>
          <w:sz w:val="16"/>
        </w:rPr>
        <w:tab/>
        <w:tab/>
        <w:t>&lt;!--- расшифруем некоторые данные пользователя для читабельности ---&gt;</w:t>
      </w:r>
      <w:r>
        <w:rPr>
          <w:rFonts w:ascii="Courier New" w:hAnsi="Courier New"/>
          <w:b w:val="0"/>
          <w:sz w:val="16"/>
        </w:rPr>
        <w:br/>
      </w:r>
      <w:r>
        <w:rPr>
          <w:rFonts w:ascii="Courier New" w:hAnsi="Courier New"/>
          <w:b w:val="0"/>
          <w:sz w:val="16"/>
        </w:rPr>
        <w:tab/>
        <w:tab/>
        <w:t>&lt;!--- нужно еще учесть имперсонирование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&lt;cfset</w:t>
      </w:r>
      <w:r>
        <w:rPr>
          <w:rFonts w:ascii="Courier New" w:hAnsi="Courier New"/>
          <w:b w:val="0"/>
          <w:sz w:val="16"/>
        </w:rPr>
        <w:t xml:space="preserve"> var msg = {</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"event_type"</w:t>
      </w:r>
      <w:r>
        <w:rPr>
          <w:rFonts w:ascii="Courier New" w:hAnsi="Courier New"/>
          <w:b w:val="0"/>
          <w:sz w:val="16"/>
        </w:rPr>
        <w:t xml:space="preserve">: </w:t>
      </w:r>
      <w:r>
        <w:rPr>
          <w:rFonts w:ascii="Courier New" w:hAnsi="Courier New"/>
          <w:b w:val="0"/>
          <w:color w:val="1E7E34"/>
          <w:sz w:val="16"/>
        </w:rPr>
        <w:t>"credentials_access"</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"ip_address"</w:t>
      </w:r>
      <w:r>
        <w:rPr>
          <w:rFonts w:ascii="Courier New" w:hAnsi="Courier New"/>
          <w:b w:val="0"/>
          <w:sz w:val="16"/>
        </w:rPr>
        <w:t xml:space="preserve">: </w:t>
      </w:r>
      <w:r>
        <w:rPr>
          <w:rFonts w:ascii="Courier New" w:hAnsi="Courier New"/>
          <w:b w:val="0"/>
          <w:color w:val="1E7E34"/>
          <w:sz w:val="16"/>
        </w:rPr>
        <w:t>"#CGI.REMOTE_ADDR#"</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"user_agent"</w:t>
      </w:r>
      <w:r>
        <w:rPr>
          <w:rFonts w:ascii="Courier New" w:hAnsi="Courier New"/>
          <w:b w:val="0"/>
          <w:sz w:val="16"/>
        </w:rPr>
        <w:t xml:space="preserve">: </w:t>
      </w:r>
      <w:r>
        <w:rPr>
          <w:rFonts w:ascii="Courier New" w:hAnsi="Courier New"/>
          <w:b w:val="0"/>
          <w:color w:val="1E7E34"/>
          <w:sz w:val="16"/>
        </w:rPr>
        <w:t>"#CGI.HTTP_USER_AGENT#"</w:t>
      </w:r>
      <w:r>
        <w:rPr>
          <w:rFonts w:ascii="Courier New" w:hAnsi="Courier New"/>
          <w:b w:val="0"/>
          <w:sz w:val="16"/>
        </w:rPr>
        <w:t>,</w:t>
      </w:r>
      <w:r>
        <w:rPr>
          <w:rFonts w:ascii="Courier New" w:hAnsi="Courier New"/>
          <w:b w:val="0"/>
          <w:sz w:val="16"/>
        </w:rPr>
        <w:br/>
      </w:r>
      <w:r>
        <w:rPr>
          <w:rFonts w:ascii="Courier New" w:hAnsi="Courier New"/>
          <w:b w:val="0"/>
          <w:sz w:val="16"/>
        </w:rPr>
        <w:tab/>
        <w:tab/>
        <w:tab/>
        <w:tab/>
      </w:r>
      <w:r>
        <w:rPr>
          <w:rFonts w:ascii="Courier New" w:hAnsi="Courier New"/>
          <w:b w:val="0"/>
          <w:color w:val="1E7E34"/>
          <w:sz w:val="16"/>
        </w:rPr>
        <w:t>"metadata"</w:t>
      </w:r>
      <w:r>
        <w:rPr>
          <w:rFonts w:ascii="Courier New" w:hAnsi="Courier New"/>
          <w:b w:val="0"/>
          <w:sz w:val="16"/>
        </w:rPr>
        <w:t>: {</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"credentials_type"</w:t>
      </w:r>
      <w:r>
        <w:rPr>
          <w:rFonts w:ascii="Courier New" w:hAnsi="Courier New"/>
          <w:b w:val="0"/>
          <w:sz w:val="16"/>
        </w:rPr>
        <w:t xml:space="preserve">: </w:t>
      </w:r>
      <w:r>
        <w:rPr>
          <w:rFonts w:ascii="Courier New" w:hAnsi="Courier New"/>
          <w:b w:val="0"/>
          <w:color w:val="1E7E34"/>
          <w:sz w:val="16"/>
        </w:rPr>
        <w:t>"instance_secret"</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"vault_url"</w:t>
      </w:r>
      <w:r>
        <w:rPr>
          <w:rFonts w:ascii="Courier New" w:hAnsi="Courier New"/>
          <w:b w:val="0"/>
          <w:sz w:val="16"/>
        </w:rPr>
        <w:t xml:space="preserve">: </w:t>
      </w:r>
      <w:r>
        <w:rPr>
          <w:rFonts w:ascii="Courier New" w:hAnsi="Courier New"/>
          <w:b w:val="0"/>
          <w:color w:val="1E7E34"/>
          <w:sz w:val="16"/>
        </w:rPr>
        <w:t>"#arguments.vaultUrl#"</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"secretName"</w:t>
      </w:r>
      <w:r>
        <w:rPr>
          <w:rFonts w:ascii="Courier New" w:hAnsi="Courier New"/>
          <w:b w:val="0"/>
          <w:sz w:val="16"/>
        </w:rPr>
        <w:t xml:space="preserve">: </w:t>
      </w:r>
      <w:r>
        <w:rPr>
          <w:rFonts w:ascii="Courier New" w:hAnsi="Courier New"/>
          <w:b w:val="0"/>
          <w:color w:val="1E7E34"/>
          <w:sz w:val="16"/>
        </w:rPr>
        <w:t>"#arguments.secretName#"</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"action"</w:t>
      </w:r>
      <w:r>
        <w:rPr>
          <w:rFonts w:ascii="Courier New" w:hAnsi="Courier New"/>
          <w:b w:val="0"/>
          <w:sz w:val="16"/>
        </w:rPr>
        <w:t xml:space="preserve">: </w:t>
      </w:r>
      <w:r>
        <w:rPr>
          <w:rFonts w:ascii="Courier New" w:hAnsi="Courier New"/>
          <w:b w:val="0"/>
          <w:color w:val="1E7E34"/>
          <w:sz w:val="16"/>
        </w:rPr>
        <w:t>"view"</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"instance_uid"</w:t>
      </w:r>
      <w:r>
        <w:rPr>
          <w:rFonts w:ascii="Courier New" w:hAnsi="Courier New"/>
          <w:b w:val="0"/>
          <w:sz w:val="16"/>
        </w:rPr>
        <w:t xml:space="preserve">: </w:t>
      </w:r>
      <w:r>
        <w:rPr>
          <w:rFonts w:ascii="Courier New" w:hAnsi="Courier New"/>
          <w:b w:val="0"/>
          <w:color w:val="1E7E34"/>
          <w:sz w:val="16"/>
        </w:rPr>
        <w:t>"#arguments.instanceUid#"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"environment"</w:t>
      </w:r>
      <w:r>
        <w:rPr>
          <w:rFonts w:ascii="Courier New" w:hAnsi="Courier New"/>
          <w:b w:val="0"/>
          <w:sz w:val="16"/>
        </w:rPr>
        <w:t xml:space="preserve">: </w:t>
      </w:r>
      <w:r>
        <w:rPr>
          <w:rFonts w:ascii="Courier New" w:hAnsi="Courier New"/>
          <w:b w:val="0"/>
          <w:color w:val="1E7E34"/>
          <w:sz w:val="16"/>
        </w:rPr>
        <w:t>"#arguments.stand#"</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"usr_id"</w:t>
      </w:r>
      <w:r>
        <w:rPr>
          <w:rFonts w:ascii="Courier New" w:hAnsi="Courier New"/>
          <w:b w:val="0"/>
          <w:sz w:val="16"/>
        </w:rPr>
        <w:t xml:space="preserve">: </w:t>
      </w:r>
      <w:r>
        <w:rPr>
          <w:rFonts w:ascii="Courier New" w:hAnsi="Courier New"/>
          <w:b w:val="0"/>
          <w:color w:val="1E7E34"/>
          <w:sz w:val="16"/>
        </w:rPr>
        <w:t>"#arguments.usrId#"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"contragent_id"</w:t>
      </w:r>
      <w:r>
        <w:rPr>
          <w:rFonts w:ascii="Courier New" w:hAnsi="Courier New"/>
          <w:b w:val="0"/>
          <w:sz w:val="16"/>
        </w:rPr>
        <w:t xml:space="preserve">: </w:t>
      </w:r>
      <w:r>
        <w:rPr>
          <w:rFonts w:ascii="Courier New" w:hAnsi="Courier New"/>
          <w:b w:val="0"/>
          <w:color w:val="1E7E34"/>
          <w:sz w:val="16"/>
        </w:rPr>
        <w:t>"#arguments.contragentId#"</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"login"</w:t>
      </w:r>
      <w:r>
        <w:rPr>
          <w:rFonts w:ascii="Courier New" w:hAnsi="Courier New"/>
          <w:b w:val="0"/>
          <w:sz w:val="16"/>
        </w:rPr>
        <w:t xml:space="preserve">: </w:t>
      </w:r>
      <w:r>
        <w:rPr>
          <w:rFonts w:ascii="Courier New" w:hAnsi="Courier New"/>
          <w:b w:val="0"/>
          <w:color w:val="1E7E34"/>
          <w:sz w:val="16"/>
        </w:rPr>
        <w:t>"#arguments.login#"</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"wz"</w:t>
      </w:r>
      <w:r>
        <w:rPr>
          <w:rFonts w:ascii="Courier New" w:hAnsi="Courier New"/>
          <w:b w:val="0"/>
          <w:sz w:val="16"/>
        </w:rPr>
        <w:t xml:space="preserve">: </w:t>
      </w:r>
      <w:r>
        <w:rPr>
          <w:rFonts w:ascii="Courier New" w:hAnsi="Courier New"/>
          <w:b w:val="0"/>
          <w:color w:val="1E7E34"/>
          <w:sz w:val="16"/>
        </w:rPr>
        <w:t>"#arguments.wz#"</w:t>
      </w:r>
      <w:r>
        <w:rPr>
          <w:rFonts w:ascii="Courier New" w:hAnsi="Courier New"/>
          <w:b w:val="0"/>
          <w:sz w:val="16"/>
        </w:rPr>
        <w:t>,</w:t>
      </w:r>
      <w:r>
        <w:rPr>
          <w:rFonts w:ascii="Courier New" w:hAnsi="Courier New"/>
          <w:b w:val="0"/>
          <w:sz w:val="16"/>
        </w:rPr>
        <w:br/>
      </w:r>
      <w:r>
        <w:rPr>
          <w:rFonts w:ascii="Courier New" w:hAnsi="Courier New"/>
          <w:b w:val="0"/>
          <w:sz w:val="16"/>
        </w:rPr>
        <w:tab/>
        <w:tab/>
        <w:tab/>
        <w:tab/>
        <w:tab/>
      </w:r>
      <w:r>
        <w:rPr>
          <w:rFonts w:ascii="Courier New" w:hAnsi="Courier New"/>
          <w:b w:val="0"/>
          <w:color w:val="1E7E34"/>
          <w:sz w:val="16"/>
        </w:rPr>
        <w:t>"isImpersonated"</w:t>
      </w:r>
      <w:r>
        <w:rPr>
          <w:rFonts w:ascii="Courier New" w:hAnsi="Courier New"/>
          <w:b w:val="0"/>
          <w:sz w:val="16"/>
        </w:rPr>
        <w:t xml:space="preserve">: </w:t>
      </w:r>
      <w:r>
        <w:rPr>
          <w:rFonts w:ascii="Courier New" w:hAnsi="Courier New"/>
          <w:b w:val="0"/>
          <w:color w:val="1E7E34"/>
          <w:sz w:val="16"/>
        </w:rPr>
        <w:t>"#arguments.isImpersonated#"</w:t>
      </w:r>
      <w:r>
        <w:rPr>
          <w:rFonts w:ascii="Courier New" w:hAnsi="Courier New"/>
          <w:b w:val="0"/>
          <w:sz w:val="16"/>
        </w:rPr>
        <w:br/>
      </w:r>
      <w:r>
        <w:rPr>
          <w:rFonts w:ascii="Courier New" w:hAnsi="Courier New"/>
          <w:b w:val="0"/>
          <w:sz w:val="16"/>
        </w:rPr>
        <w:tab/>
        <w:tab/>
        <w:tab/>
        <w:tab/>
        <w:t>}</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t xml:space="preserve">&lt;!--- </w:t>
      </w:r>
      <w:r>
        <w:rPr>
          <w:rFonts w:ascii="Courier New" w:hAnsi="Courier New"/>
          <w:b w:val="0"/>
          <w:sz w:val="16"/>
        </w:rPr>
        <w:br/>
      </w:r>
      <w:r>
        <w:rPr>
          <w:rFonts w:ascii="Courier New" w:hAnsi="Courier New"/>
          <w:b w:val="0"/>
          <w:sz w:val="16"/>
        </w:rPr>
        <w:tab/>
        <w:tab/>
        <w:tab/>
        <w:t xml:space="preserve">https://cfguide.io/logging-observability </w:t>
      </w:r>
      <w:r>
        <w:rPr>
          <w:rFonts w:ascii="Courier New" w:hAnsi="Courier New"/>
          <w:b w:val="0"/>
          <w:sz w:val="16"/>
        </w:rPr>
        <w:br/>
      </w:r>
      <w:r>
        <w:rPr>
          <w:rFonts w:ascii="Courier New" w:hAnsi="Courier New"/>
          <w:b w:val="0"/>
          <w:sz w:val="16"/>
        </w:rPr>
        <w:tab/>
        <w:tab/>
        <w:tab/>
        <w:t>https://www.bennadel.com/blog/4150-writing-to-the-standard-out-console-using-writedump-</w:t>
      </w:r>
      <w:r>
        <w:rPr>
          <w:rFonts w:ascii="Courier New" w:hAnsi="Courier New"/>
          <w:b w:val="0"/>
          <w:color w:val="0D5C73"/>
          <w:sz w:val="16"/>
        </w:rPr>
        <w:t>in</w:t>
      </w:r>
      <w:r>
        <w:rPr>
          <w:rFonts w:ascii="Courier New" w:hAnsi="Courier New"/>
          <w:b w:val="0"/>
          <w:sz w:val="16"/>
        </w:rPr>
        <w:t>-adobe-coldfusion-2021.htm</w:t>
      </w:r>
      <w:r>
        <w:rPr>
          <w:rFonts w:ascii="Courier New" w:hAnsi="Courier New"/>
          <w:b w:val="0"/>
          <w:sz w:val="16"/>
        </w:rPr>
        <w:br/>
      </w:r>
      <w:r>
        <w:rPr>
          <w:rFonts w:ascii="Courier New" w:hAnsi="Courier New"/>
          <w:b w:val="0"/>
          <w:sz w:val="16"/>
        </w:rPr>
        <w:tab/>
        <w:tab/>
        <w:tab/>
        <w:t>---&gt;</w:t>
      </w:r>
      <w:r>
        <w:rPr>
          <w:rFonts w:ascii="Courier New" w:hAnsi="Courier New"/>
          <w:b w:val="0"/>
          <w:sz w:val="16"/>
        </w:rPr>
        <w:br/>
      </w:r>
      <w:r>
        <w:rPr>
          <w:rFonts w:ascii="Courier New" w:hAnsi="Courier New"/>
          <w:b w:val="0"/>
          <w:sz w:val="16"/>
        </w:rPr>
        <w:tab/>
        <w:tab/>
        <w:tab/>
        <w:t>&lt;!--- write to stdout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&lt;cfset</w:t>
      </w:r>
      <w:r>
        <w:rPr>
          <w:rFonts w:ascii="Courier New" w:hAnsi="Courier New"/>
          <w:b w:val="0"/>
          <w:sz w:val="16"/>
        </w:rPr>
        <w:t xml:space="preserve"> SystemOutput(serializeJson(msg))/&gt;&lt;!--- *** lucee specific incompatible syntax ---&gt;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 xml:space="preserve"> method=</w:t>
      </w:r>
      <w:r>
        <w:rPr>
          <w:rFonts w:ascii="Courier New" w:hAnsi="Courier New"/>
          <w:b w:val="0"/>
          <w:color w:val="1E7E34"/>
          <w:sz w:val="16"/>
        </w:rPr>
        <w:t>"post"</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url=</w:t>
      </w:r>
      <w:r>
        <w:rPr>
          <w:rFonts w:ascii="Courier New" w:hAnsi="Courier New"/>
          <w:b w:val="0"/>
          <w:color w:val="1E7E34"/>
          <w:sz w:val="16"/>
        </w:rPr>
        <w:t>"#arguments.loggerUrl#"</w:t>
      </w:r>
      <w:r>
        <w:rPr>
          <w:rFonts w:ascii="Courier New" w:hAnsi="Courier New"/>
          <w:b w:val="0"/>
          <w:sz w:val="16"/>
        </w:rPr>
        <w:t xml:space="preserve"> </w:t>
      </w:r>
      <w:r>
        <w:rPr>
          <w:rFonts w:ascii="Courier New" w:hAnsi="Courier New"/>
          <w:b w:val="0"/>
          <w:sz w:val="16"/>
        </w:rPr>
        <w:br/>
      </w:r>
      <w:r>
        <w:rPr>
          <w:rFonts w:ascii="Courier New" w:hAnsi="Courier New"/>
          <w:b w:val="0"/>
          <w:sz w:val="16"/>
        </w:rPr>
        <w:tab/>
        <w:tab/>
        <w:tab/>
        <w:tab/>
        <w:t>timeout=</w:t>
      </w:r>
      <w:r>
        <w:rPr>
          <w:rFonts w:ascii="Courier New" w:hAnsi="Courier New"/>
          <w:b w:val="0"/>
          <w:color w:val="1E7E34"/>
          <w:sz w:val="16"/>
        </w:rPr>
        <w:t>"3"</w:t>
      </w:r>
      <w:r>
        <w:rPr>
          <w:rFonts w:ascii="Courier New" w:hAnsi="Courier New"/>
          <w:b w:val="0"/>
          <w:sz w:val="16"/>
        </w:rPr>
        <w:br/>
      </w:r>
      <w:r>
        <w:rPr>
          <w:rFonts w:ascii="Courier New" w:hAnsi="Courier New"/>
          <w:b w:val="0"/>
          <w:sz w:val="16"/>
        </w:rPr>
        <w:tab/>
        <w:tab/>
        <w:tab/>
        <w:tab/>
        <w:t>charset=</w:t>
      </w:r>
      <w:r>
        <w:rPr>
          <w:rFonts w:ascii="Courier New" w:hAnsi="Courier New"/>
          <w:b w:val="0"/>
          <w:color w:val="1E7E34"/>
          <w:sz w:val="16"/>
        </w:rPr>
        <w:t>"utf-8"</w:t>
      </w:r>
      <w:r>
        <w:rPr>
          <w:rFonts w:ascii="Courier New" w:hAnsi="Courier New"/>
          <w:b w:val="0"/>
          <w:sz w:val="16"/>
        </w:rPr>
        <w:tab/>
      </w:r>
      <w:r>
        <w:rPr>
          <w:rFonts w:ascii="Courier New" w:hAnsi="Courier New"/>
          <w:b w:val="0"/>
          <w:sz w:val="16"/>
        </w:rPr>
        <w:br/>
      </w:r>
      <w:r>
        <w:rPr>
          <w:rFonts w:ascii="Courier New" w:hAnsi="Courier New"/>
          <w:b w:val="0"/>
          <w:sz w:val="16"/>
        </w:rPr>
        <w:tab/>
        <w:tab/>
        <w:tab/>
        <w:tab/>
        <w:t>result=</w:t>
      </w:r>
      <w:r>
        <w:rPr>
          <w:rFonts w:ascii="Courier New" w:hAnsi="Courier New"/>
          <w:b w:val="0"/>
          <w:color w:val="1E7E34"/>
          <w:sz w:val="16"/>
        </w:rPr>
        <w:t>"local.res"</w:t>
      </w:r>
      <w:r>
        <w:rPr>
          <w:rFonts w:ascii="Courier New" w:hAnsi="Courier New"/>
          <w:b w:val="0"/>
          <w:sz w:val="16"/>
        </w:rPr>
        <w:br/>
      </w:r>
      <w:r>
        <w:rPr>
          <w:rFonts w:ascii="Courier New" w:hAnsi="Courier New"/>
          <w:b w:val="0"/>
          <w:sz w:val="16"/>
        </w:rPr>
        <w:tab/>
        <w:tab/>
        <w:tab/>
        <w:t>&gt;</w:t>
        <w:tab/>
        <w:tab/>
        <w:tab/>
        <w:tab/>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"Authorization"</w:t>
      </w:r>
      <w:r>
        <w:rPr>
          <w:rFonts w:ascii="Courier New" w:hAnsi="Courier New"/>
          <w:b w:val="0"/>
          <w:sz w:val="16"/>
        </w:rPr>
        <w:t xml:space="preserve"> value=</w:t>
      </w:r>
      <w:r>
        <w:rPr>
          <w:rFonts w:ascii="Courier New" w:hAnsi="Courier New"/>
          <w:b w:val="0"/>
          <w:color w:val="1E7E34"/>
          <w:sz w:val="16"/>
        </w:rPr>
        <w:t>"#arguments.authHeader#"</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"HEADER"</w:t>
      </w:r>
      <w:r>
        <w:rPr>
          <w:rFonts w:ascii="Courier New" w:hAnsi="Courier New"/>
          <w:b w:val="0"/>
          <w:sz w:val="16"/>
        </w:rPr>
        <w:t xml:space="preserve"> name=</w:t>
      </w:r>
      <w:r>
        <w:rPr>
          <w:rFonts w:ascii="Courier New" w:hAnsi="Courier New"/>
          <w:b w:val="0"/>
          <w:color w:val="1E7E34"/>
          <w:sz w:val="16"/>
        </w:rPr>
        <w:t>"Content-Type"</w:t>
      </w:r>
      <w:r>
        <w:rPr>
          <w:rFonts w:ascii="Courier New" w:hAnsi="Courier New"/>
          <w:b w:val="0"/>
          <w:sz w:val="16"/>
        </w:rPr>
        <w:t xml:space="preserve"> value=</w:t>
      </w:r>
      <w:r>
        <w:rPr>
          <w:rFonts w:ascii="Courier New" w:hAnsi="Courier New"/>
          <w:b w:val="0"/>
          <w:color w:val="1E7E34"/>
          <w:sz w:val="16"/>
        </w:rPr>
        <w:t>"application/json"</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&lt;cfhttpparam</w:t>
      </w:r>
      <w:r>
        <w:rPr>
          <w:rFonts w:ascii="Courier New" w:hAnsi="Courier New"/>
          <w:b w:val="0"/>
          <w:sz w:val="16"/>
        </w:rPr>
        <w:t xml:space="preserve"> type=</w:t>
      </w:r>
      <w:r>
        <w:rPr>
          <w:rFonts w:ascii="Courier New" w:hAnsi="Courier New"/>
          <w:b w:val="0"/>
          <w:color w:val="1E7E34"/>
          <w:sz w:val="16"/>
        </w:rPr>
        <w:t>"BODY"</w:t>
      </w:r>
      <w:r>
        <w:rPr>
          <w:rFonts w:ascii="Courier New" w:hAnsi="Courier New"/>
          <w:b w:val="0"/>
          <w:sz w:val="16"/>
        </w:rPr>
        <w:t xml:space="preserve"> value=</w:t>
      </w:r>
      <w:r>
        <w:rPr>
          <w:rFonts w:ascii="Courier New" w:hAnsi="Courier New"/>
          <w:b w:val="0"/>
          <w:color w:val="1E7E34"/>
          <w:sz w:val="16"/>
        </w:rPr>
        <w:t>"#serializeJson(msg)#"</w:t>
      </w:r>
      <w:r>
        <w:rPr>
          <w:rFonts w:ascii="Courier New" w:hAnsi="Courier New"/>
          <w:b w:val="0"/>
          <w:sz w:val="16"/>
        </w:rPr>
        <w:t>/&gt;</w:t>
        <w:tab/>
        <w:tab/>
        <w:tab/>
        <w:tab/>
        <w:tab/>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&lt;/cfhttp</w:t>
      </w:r>
      <w:r>
        <w:rPr>
          <w:rFonts w:ascii="Courier New" w:hAnsi="Courier New"/>
          <w:b w:val="0"/>
          <w:sz w:val="16"/>
        </w:rPr>
        <w:t>&gt;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 xml:space="preserve"> type=</w:t>
      </w:r>
      <w:r>
        <w:rPr>
          <w:rFonts w:ascii="Courier New" w:hAnsi="Courier New"/>
          <w:b w:val="0"/>
          <w:color w:val="1E7E34"/>
          <w:sz w:val="16"/>
        </w:rPr>
        <w:t>"any"</w:t>
      </w:r>
      <w:r>
        <w:rPr>
          <w:rFonts w:ascii="Courier New" w:hAnsi="Courier New"/>
          <w:b w:val="0"/>
          <w:sz w:val="16"/>
        </w:rPr>
        <w:t>&gt;</w:t>
      </w:r>
      <w:r>
        <w:rPr>
          <w:rFonts w:ascii="Courier New" w:hAnsi="Courier New"/>
          <w:b w:val="0"/>
          <w:sz w:val="16"/>
        </w:rPr>
        <w:br/>
      </w:r>
      <w:r>
        <w:rPr>
          <w:rFonts w:ascii="Courier New" w:hAnsi="Courier New"/>
          <w:b w:val="0"/>
          <w:sz w:val="16"/>
        </w:rPr>
        <w:tab/>
        <w:tab/>
        <w:tab/>
        <w:tab/>
      </w:r>
      <w:r>
        <w:rPr>
          <w:rFonts w:ascii="Courier New" w:hAnsi="Courier New"/>
          <w:b w:val="0"/>
          <w:color w:val="1A5FB4"/>
          <w:sz w:val="16"/>
        </w:rPr>
        <w:t>&lt;cfrethrow</w:t>
      </w:r>
      <w:r>
        <w:rPr>
          <w:rFonts w:ascii="Courier New" w:hAnsi="Courier New"/>
          <w:b w:val="0"/>
          <w:sz w:val="16"/>
        </w:rPr>
        <w:t>/&gt;&lt;!--- на этапе отладки лучше тут падать ---&gt;</w:t>
      </w:r>
      <w:r>
        <w:rPr>
          <w:rFonts w:ascii="Courier New" w:hAnsi="Courier New"/>
          <w:b w:val="0"/>
          <w:sz w:val="16"/>
        </w:rPr>
        <w:br/>
      </w:r>
      <w:r>
        <w:rPr>
          <w:rFonts w:ascii="Courier New" w:hAnsi="Courier New"/>
          <w:b w:val="0"/>
          <w:sz w:val="16"/>
        </w:rPr>
        <w:tab/>
        <w:tab/>
        <w:tab/>
      </w:r>
      <w:r>
        <w:rPr>
          <w:rFonts w:ascii="Courier New" w:hAnsi="Courier New"/>
          <w:b w:val="0"/>
          <w:color w:val="1A5FB4"/>
          <w:sz w:val="16"/>
        </w:rPr>
        <w:t>&lt;/cfcatch</w:t>
      </w:r>
      <w:r>
        <w:rPr>
          <w:rFonts w:ascii="Courier New" w:hAnsi="Courier New"/>
          <w:b w:val="0"/>
          <w:sz w:val="16"/>
        </w:rPr>
        <w:t>&gt;</w:t>
      </w:r>
      <w:r>
        <w:rPr>
          <w:rFonts w:ascii="Courier New" w:hAnsi="Courier New"/>
          <w:b w:val="0"/>
          <w:sz w:val="16"/>
        </w:rPr>
        <w:br/>
      </w:r>
      <w:r>
        <w:rPr>
          <w:rFonts w:ascii="Courier New" w:hAnsi="Courier New"/>
          <w:b w:val="0"/>
          <w:sz w:val="16"/>
        </w:rPr>
        <w:tab/>
        <w:tab/>
      </w:r>
      <w:r>
        <w:rPr>
          <w:rFonts w:ascii="Courier New" w:hAnsi="Courier New"/>
          <w:b w:val="0"/>
          <w:color w:val="1A5FB4"/>
          <w:sz w:val="16"/>
        </w:rPr>
        <w:t>&lt;/cftry</w:t>
      </w:r>
      <w:r>
        <w:rPr>
          <w:rFonts w:ascii="Courier New" w:hAnsi="Courier New"/>
          <w:b w:val="0"/>
          <w:sz w:val="16"/>
        </w:rPr>
        <w:t>&gt;</w:t>
      </w:r>
      <w:r>
        <w:rPr>
          <w:rFonts w:ascii="Courier New" w:hAnsi="Courier New"/>
          <w:b w:val="0"/>
          <w:sz w:val="16"/>
        </w:rPr>
        <w:br/>
      </w:r>
      <w:r>
        <w:rPr>
          <w:rFonts w:ascii="Courier New" w:hAnsi="Courier New"/>
          <w:b w:val="0"/>
          <w:sz w:val="16"/>
        </w:rPr>
        <w:tab/>
      </w:r>
      <w:r>
        <w:rPr>
          <w:rFonts w:ascii="Courier New" w:hAnsi="Courier New"/>
          <w:b w:val="0"/>
          <w:color w:val="1A5FB4"/>
          <w:sz w:val="16"/>
        </w:rPr>
        <w:t>&lt;/cffunction</w:t>
      </w:r>
      <w:r>
        <w:rPr>
          <w:rFonts w:ascii="Courier New" w:hAnsi="Courier New"/>
          <w:b w:val="0"/>
          <w:sz w:val="16"/>
        </w:rPr>
        <w:t>&gt;</w:t>
        <w:tab/>
      </w:r>
      <w:r>
        <w:rPr>
          <w:rFonts w:ascii="Courier New" w:hAnsi="Courier New"/>
          <w:b w:val="0"/>
          <w:sz w:val="16"/>
        </w:rPr>
        <w:br/>
      </w:r>
      <w:r>
        <w:rPr>
          <w:rFonts w:ascii="Courier New" w:hAnsi="Courier New"/>
          <w:b w:val="0"/>
          <w:color w:val="1A5FB4"/>
          <w:sz w:val="16"/>
        </w:rPr>
        <w:t>&lt;/cfcomponent</w:t>
      </w:r>
      <w:r>
        <w:rPr>
          <w:rFonts w:ascii="Courier New" w:hAnsi="Courier New"/>
          <w:b w:val="0"/>
          <w:sz w:val="16"/>
        </w:rPr>
        <w:t>&gt;</w:t>
      </w:r>
    </w:p>
    <w:sectPr w:rsidR="00FC693F" w:rsidRPr="0006063C" w:rsidSect="00034616">
      <w:footerReference w:type="default" r:id="rId9"/>
      <w:pgSz w:w="12240" w:h="15840"/>
      <w:pgMar w:top="1417" w:right="1134"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888888"/>
        <w:sz w:val="18"/>
      </w:rP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120"/>
      <w:outlineLvl w:val="0"/>
    </w:pPr>
    <w:rPr>
      <w:rFonts w:asciiTheme="majorHAnsi" w:eastAsiaTheme="majorEastAsia" w:hAnsiTheme="majorHAnsi" w:cstheme="majorBidi" w:ascii="Arial" w:hAnsi="Arial"/>
      <w:b/>
      <w:bCs/>
      <w:color w:val="1F3964"/>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