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93467" w14:textId="77777777" w:rsidR="00382E4F" w:rsidRPr="00F9081F" w:rsidRDefault="00D013E3">
      <w:pPr>
        <w:spacing w:before="2400" w:after="240"/>
        <w:jc w:val="center"/>
        <w:rPr>
          <w:lang w:val="ru-RU"/>
        </w:rPr>
      </w:pPr>
      <w:r>
        <w:rPr>
          <w:b/>
          <w:color w:val="1F3964"/>
          <w:sz w:val="44"/>
        </w:rPr>
        <w:t>svc</w:t>
      </w:r>
      <w:r w:rsidRPr="00F9081F">
        <w:rPr>
          <w:b/>
          <w:color w:val="1F3964"/>
          <w:sz w:val="44"/>
          <w:lang w:val="ru-RU"/>
        </w:rPr>
        <w:t>-</w:t>
      </w:r>
      <w:r>
        <w:rPr>
          <w:b/>
          <w:color w:val="1F3964"/>
          <w:sz w:val="44"/>
        </w:rPr>
        <w:t>api</w:t>
      </w:r>
      <w:r w:rsidRPr="00F9081F">
        <w:rPr>
          <w:b/>
          <w:color w:val="1F3964"/>
          <w:sz w:val="44"/>
          <w:lang w:val="ru-RU"/>
        </w:rPr>
        <w:t>-</w:t>
      </w:r>
      <w:r>
        <w:rPr>
          <w:b/>
          <w:color w:val="1F3964"/>
          <w:sz w:val="44"/>
        </w:rPr>
        <w:t>x</w:t>
      </w:r>
      <w:r w:rsidRPr="00F9081F">
        <w:rPr>
          <w:b/>
          <w:color w:val="1F3964"/>
          <w:sz w:val="44"/>
          <w:lang w:val="ru-RU"/>
        </w:rPr>
        <w:t xml:space="preserve"> — Исходный код</w:t>
      </w:r>
    </w:p>
    <w:p w14:paraId="40AC1727" w14:textId="77777777" w:rsidR="00382E4F" w:rsidRPr="00F9081F" w:rsidRDefault="00D013E3">
      <w:pPr>
        <w:spacing w:after="120"/>
        <w:jc w:val="center"/>
        <w:rPr>
          <w:lang w:val="ru-RU"/>
        </w:rPr>
      </w:pPr>
      <w:r w:rsidRPr="00F9081F">
        <w:rPr>
          <w:color w:val="555555"/>
          <w:sz w:val="26"/>
          <w:lang w:val="ru-RU"/>
        </w:rPr>
        <w:t xml:space="preserve">Прикладной слой · </w:t>
      </w:r>
      <w:r>
        <w:rPr>
          <w:color w:val="555555"/>
          <w:sz w:val="26"/>
        </w:rPr>
        <w:t>v</w:t>
      </w:r>
      <w:r w:rsidRPr="00F9081F">
        <w:rPr>
          <w:color w:val="555555"/>
          <w:sz w:val="26"/>
          <w:lang w:val="ru-RU"/>
        </w:rPr>
        <w:t xml:space="preserve">1/ (без </w:t>
      </w:r>
      <w:r>
        <w:rPr>
          <w:color w:val="555555"/>
          <w:sz w:val="26"/>
        </w:rPr>
        <w:t>taffy</w:t>
      </w:r>
      <w:r w:rsidRPr="00F9081F">
        <w:rPr>
          <w:color w:val="555555"/>
          <w:sz w:val="26"/>
          <w:lang w:val="ru-RU"/>
        </w:rPr>
        <w:t>)</w:t>
      </w:r>
    </w:p>
    <w:p w14:paraId="250114CD" w14:textId="77777777" w:rsidR="00382E4F" w:rsidRDefault="00D013E3">
      <w:pPr>
        <w:jc w:val="center"/>
      </w:pPr>
      <w:r>
        <w:rPr>
          <w:color w:val="888888"/>
        </w:rPr>
        <w:t>Дата сборки: 2026-04-30</w:t>
      </w:r>
    </w:p>
    <w:p w14:paraId="3587C9F3" w14:textId="77777777" w:rsidR="00382E4F" w:rsidRDefault="00D013E3">
      <w:pPr>
        <w:spacing w:after="0"/>
      </w:pPr>
      <w:r>
        <w:br w:type="page"/>
      </w:r>
    </w:p>
    <w:p w14:paraId="355B4213" w14:textId="77777777" w:rsidR="00382E4F" w:rsidRDefault="00D013E3">
      <w:pPr>
        <w:spacing w:after="240"/>
      </w:pPr>
      <w:r>
        <w:rPr>
          <w:b/>
          <w:color w:val="1F3964"/>
          <w:sz w:val="28"/>
        </w:rPr>
        <w:lastRenderedPageBreak/>
        <w:t>ОГЛАВЛЕНИЕ</w:t>
      </w:r>
    </w:p>
    <w:p w14:paraId="32ED0A0B" w14:textId="70D59BC1" w:rsidR="00F9081F" w:rsidRDefault="00D013E3">
      <w:pPr>
        <w:pStyle w:val="14"/>
        <w:tabs>
          <w:tab w:val="right" w:leader="dot" w:pos="9679"/>
        </w:tabs>
        <w:rPr>
          <w:noProof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230105154" w:history="1">
        <w:r w:rsidR="00F9081F" w:rsidRPr="001E7F6E">
          <w:rPr>
            <w:rStyle w:val="aff8"/>
            <w:noProof/>
          </w:rPr>
          <w:t>v1/Application.cfc</w:t>
        </w:r>
        <w:r w:rsidR="00F9081F">
          <w:rPr>
            <w:noProof/>
            <w:webHidden/>
          </w:rPr>
          <w:tab/>
        </w:r>
        <w:r w:rsidR="00F9081F">
          <w:rPr>
            <w:noProof/>
            <w:webHidden/>
          </w:rPr>
          <w:fldChar w:fldCharType="begin"/>
        </w:r>
        <w:r w:rsidR="00F9081F">
          <w:rPr>
            <w:noProof/>
            <w:webHidden/>
          </w:rPr>
          <w:instrText xml:space="preserve"> PAGEREF _Toc230105154 \h </w:instrText>
        </w:r>
        <w:r w:rsidR="00F9081F">
          <w:rPr>
            <w:noProof/>
            <w:webHidden/>
          </w:rPr>
        </w:r>
        <w:r w:rsidR="00F9081F">
          <w:rPr>
            <w:noProof/>
            <w:webHidden/>
          </w:rPr>
          <w:fldChar w:fldCharType="separate"/>
        </w:r>
        <w:r w:rsidR="00F9081F">
          <w:rPr>
            <w:noProof/>
            <w:webHidden/>
          </w:rPr>
          <w:t>4</w:t>
        </w:r>
        <w:r w:rsidR="00F9081F">
          <w:rPr>
            <w:noProof/>
            <w:webHidden/>
          </w:rPr>
          <w:fldChar w:fldCharType="end"/>
        </w:r>
      </w:hyperlink>
    </w:p>
    <w:p w14:paraId="4AA72462" w14:textId="632E21B9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55" w:history="1">
        <w:r w:rsidRPr="001E7F6E">
          <w:rPr>
            <w:rStyle w:val="aff8"/>
            <w:noProof/>
          </w:rPr>
          <w:t>v1/index.cfm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92B9C05" w14:textId="07F77E02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56" w:history="1">
        <w:r w:rsidRPr="001E7F6E">
          <w:rPr>
            <w:rStyle w:val="aff8"/>
            <w:noProof/>
          </w:rPr>
          <w:t>v1/lib/JsonSerializer.cfc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90D2C2D" w14:textId="35E134C5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57" w:history="1">
        <w:r w:rsidRPr="001E7F6E">
          <w:rPr>
            <w:rStyle w:val="aff8"/>
            <w:noProof/>
          </w:rPr>
          <w:t>v1/lib/TokenGenerator.cfc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964BBAD" w14:textId="02707766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58" w:history="1">
        <w:r w:rsidRPr="001E7F6E">
          <w:rPr>
            <w:rStyle w:val="aff8"/>
            <w:noProof/>
          </w:rPr>
          <w:t>v1/lib/encodingUtils.cfc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880A2F4" w14:textId="5172EF79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59" w:history="1">
        <w:r w:rsidRPr="001E7F6E">
          <w:rPr>
            <w:rStyle w:val="aff8"/>
            <w:noProof/>
          </w:rPr>
          <w:t>v1/lib/expression_parser.cfc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29F852F1" w14:textId="16DD94B9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0" w:history="1">
        <w:r w:rsidRPr="001E7F6E">
          <w:rPr>
            <w:rStyle w:val="aff8"/>
            <w:noProof/>
          </w:rPr>
          <w:t>v1/lib/field.cfm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692BB65" w14:textId="60F4A02F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1" w:history="1">
        <w:r w:rsidRPr="001E7F6E">
          <w:rPr>
            <w:rStyle w:val="aff8"/>
            <w:noProof/>
          </w:rPr>
          <w:t>v1/lib/field_set.cfm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62BF559" w14:textId="54077D74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2" w:history="1">
        <w:r w:rsidRPr="001E7F6E">
          <w:rPr>
            <w:rStyle w:val="aff8"/>
            <w:noProof/>
          </w:rPr>
          <w:t>v1/lib/filter_build.cfm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4F702123" w14:textId="6AD6BB8E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3" w:history="1">
        <w:r w:rsidRPr="001E7F6E">
          <w:rPr>
            <w:rStyle w:val="aff8"/>
            <w:noProof/>
          </w:rPr>
          <w:t>v1/lib/index.cfm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1BB41256" w14:textId="16213207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4" w:history="1">
        <w:r w:rsidRPr="001E7F6E">
          <w:rPr>
            <w:rStyle w:val="aff8"/>
            <w:noProof/>
          </w:rPr>
          <w:t>v1/lib/jwt.cfc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66301FD1" w14:textId="34F86007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5" w:history="1">
        <w:r w:rsidRPr="001E7F6E">
          <w:rPr>
            <w:rStyle w:val="aff8"/>
            <w:noProof/>
          </w:rPr>
          <w:t>v1/lib/notifier.cfc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F418611" w14:textId="07F9E312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6" w:history="1">
        <w:r w:rsidRPr="001E7F6E">
          <w:rPr>
            <w:rStyle w:val="aff8"/>
            <w:noProof/>
          </w:rPr>
          <w:t>v1/lib/order_build.cfm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FC11EA7" w14:textId="59D3EA09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7" w:history="1">
        <w:r w:rsidRPr="001E7F6E">
          <w:rPr>
            <w:rStyle w:val="aff8"/>
            <w:noProof/>
          </w:rPr>
          <w:t>v1/lib/rest_api_helper.cfc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EC1DCC2" w14:textId="77A8F2CA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8" w:history="1">
        <w:r w:rsidRPr="001E7F6E">
          <w:rPr>
            <w:rStyle w:val="aff8"/>
            <w:noProof/>
          </w:rPr>
          <w:t>v1/resources/available_resource_realms.cfc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4E3EF47D" w14:textId="3502A8AC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69" w:history="1">
        <w:r w:rsidRPr="001E7F6E">
          <w:rPr>
            <w:rStyle w:val="aff8"/>
            <w:noProof/>
          </w:rPr>
          <w:t>v1/resources/bookmark.cfc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60363C78" w14:textId="75D0D1F0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0" w:history="1">
        <w:r w:rsidRPr="001E7F6E">
          <w:rPr>
            <w:rStyle w:val="aff8"/>
            <w:noProof/>
          </w:rPr>
          <w:t>v1/resources/bookmark_ls.cfc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1BBAB85D" w14:textId="517487A6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1" w:history="1">
        <w:r w:rsidRPr="001E7F6E">
          <w:rPr>
            <w:rStyle w:val="aff8"/>
            <w:noProof/>
          </w:rPr>
          <w:t>v1/resources/catalog_service_ls.cfc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653F896C" w14:textId="59122657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2" w:history="1">
        <w:r w:rsidRPr="001E7F6E">
          <w:rPr>
            <w:rStyle w:val="aff8"/>
            <w:noProof/>
          </w:rPr>
          <w:t>v1/resources/catalog_service_param_ls.cfc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5187D291" w14:textId="5F4B9968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3" w:history="1">
        <w:r w:rsidRPr="001E7F6E">
          <w:rPr>
            <w:rStyle w:val="aff8"/>
            <w:noProof/>
          </w:rPr>
          <w:t>v1/resources/err.cfc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62A5F8D0" w14:textId="1F318C29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4" w:history="1">
        <w:r w:rsidRPr="001E7F6E">
          <w:rPr>
            <w:rStyle w:val="aff8"/>
            <w:noProof/>
          </w:rPr>
          <w:t>v1/resources/instance.cfc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1447323C" w14:textId="4FA60BB3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5" w:history="1">
        <w:r w:rsidRPr="001E7F6E">
          <w:rPr>
            <w:rStyle w:val="aff8"/>
            <w:noProof/>
          </w:rPr>
          <w:t>v1/resources/instance_default.cfc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0A5EE624" w14:textId="05A98F3B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6" w:history="1">
        <w:r w:rsidRPr="001E7F6E">
          <w:rPr>
            <w:rStyle w:val="aff8"/>
            <w:noProof/>
          </w:rPr>
          <w:t>v1/resources/instance_ls.cfc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75AFAB59" w14:textId="1780B942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7" w:history="1">
        <w:r w:rsidRPr="001E7F6E">
          <w:rPr>
            <w:rStyle w:val="aff8"/>
            <w:noProof/>
          </w:rPr>
          <w:t>v1/resources/instance_operation.cfc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6F4D5EFA" w14:textId="04C1E1AA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8" w:history="1">
        <w:r w:rsidRPr="001E7F6E">
          <w:rPr>
            <w:rStyle w:val="aff8"/>
            <w:noProof/>
          </w:rPr>
          <w:t>v1/resources/instance_operation_cfs_param.cfc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0641A186" w14:textId="6D7E5FAB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79" w:history="1">
        <w:r w:rsidRPr="001E7F6E">
          <w:rPr>
            <w:rStyle w:val="aff8"/>
            <w:noProof/>
          </w:rPr>
          <w:t>v1/resources/instance_operation_cfs_param_ls.cfc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14:paraId="1EDE392B" w14:textId="0E6BCA1E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0" w:history="1">
        <w:r w:rsidRPr="001E7F6E">
          <w:rPr>
            <w:rStyle w:val="aff8"/>
            <w:noProof/>
          </w:rPr>
          <w:t>v1/resources/instance_operation_cfs_subparam.cfc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4E43F5E5" w14:textId="27EBD401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1" w:history="1">
        <w:r w:rsidRPr="001E7F6E">
          <w:rPr>
            <w:rStyle w:val="aff8"/>
            <w:noProof/>
          </w:rPr>
          <w:t>v1/resources/instance_operation_cfs_subparam_ls.cfc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203D32C7" w14:textId="64C49107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2" w:history="1">
        <w:r w:rsidRPr="001E7F6E">
          <w:rPr>
            <w:rStyle w:val="aff8"/>
            <w:noProof/>
          </w:rPr>
          <w:t>v1/resources/instance_operation_default.cfc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6D1B4F0" w14:textId="2C2BE0AF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3" w:history="1">
        <w:r w:rsidRPr="001E7F6E">
          <w:rPr>
            <w:rStyle w:val="aff8"/>
            <w:noProof/>
          </w:rPr>
          <w:t>v1/resources/instance_operation_ls.cfc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16174151" w14:textId="5DC93A43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4" w:history="1">
        <w:r w:rsidRPr="001E7F6E">
          <w:rPr>
            <w:rStyle w:val="aff8"/>
            <w:noProof/>
          </w:rPr>
          <w:t>v1/resources/instance_operation_run.cfc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15318A02" w14:textId="71CB6C05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5" w:history="1">
        <w:r w:rsidRPr="001E7F6E">
          <w:rPr>
            <w:rStyle w:val="aff8"/>
            <w:noProof/>
          </w:rPr>
          <w:t>v1/resources/instance_operation_validate.cfc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14:paraId="28883071" w14:textId="48FDEC79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6" w:history="1">
        <w:r w:rsidRPr="001E7F6E">
          <w:rPr>
            <w:rStyle w:val="aff8"/>
            <w:noProof/>
          </w:rPr>
          <w:t>v1/resources/notification_ls.cfc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14:paraId="0BB71DFE" w14:textId="12844CDF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7" w:history="1">
        <w:r w:rsidRPr="001E7F6E">
          <w:rPr>
            <w:rStyle w:val="aff8"/>
            <w:noProof/>
          </w:rPr>
          <w:t>v1/resources/param_value_list.cfc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14:paraId="0B0662EE" w14:textId="79E5EA41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8" w:history="1">
        <w:r w:rsidRPr="001E7F6E">
          <w:rPr>
            <w:rStyle w:val="aff8"/>
            <w:noProof/>
          </w:rPr>
          <w:t>v1/resources/resource_realm.cfc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14:paraId="0F0E0D25" w14:textId="62AFF54D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89" w:history="1">
        <w:r w:rsidRPr="001E7F6E">
          <w:rPr>
            <w:rStyle w:val="aff8"/>
            <w:noProof/>
          </w:rPr>
          <w:t>v1/resources/resource_realm_ls.cfc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147</w:t>
        </w:r>
        <w:r>
          <w:rPr>
            <w:noProof/>
            <w:webHidden/>
          </w:rPr>
          <w:fldChar w:fldCharType="end"/>
        </w:r>
      </w:hyperlink>
    </w:p>
    <w:p w14:paraId="291AFF43" w14:textId="096AA6BE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0" w:history="1">
        <w:r w:rsidRPr="001E7F6E">
          <w:rPr>
            <w:rStyle w:val="aff8"/>
            <w:noProof/>
          </w:rPr>
          <w:t>v1/resources/resource_realm_type_ls.cfc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0BBF775F" w14:textId="03FA6308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1" w:history="1">
        <w:r w:rsidRPr="001E7F6E">
          <w:rPr>
            <w:rStyle w:val="aff8"/>
            <w:noProof/>
          </w:rPr>
          <w:t>v1/resources/svc.cfc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4B533CAC" w14:textId="7200B18D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2" w:history="1">
        <w:r w:rsidRPr="001E7F6E">
          <w:rPr>
            <w:rStyle w:val="aff8"/>
            <w:noProof/>
          </w:rPr>
          <w:t>v1/resources/svc_default.cfc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14:paraId="534B5F0F" w14:textId="79B12724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3" w:history="1">
        <w:r w:rsidRPr="001E7F6E">
          <w:rPr>
            <w:rStyle w:val="aff8"/>
            <w:noProof/>
          </w:rPr>
          <w:t>v1/resources/svc_grouped_ls.cfc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152</w:t>
        </w:r>
        <w:r>
          <w:rPr>
            <w:noProof/>
            <w:webHidden/>
          </w:rPr>
          <w:fldChar w:fldCharType="end"/>
        </w:r>
      </w:hyperlink>
    </w:p>
    <w:p w14:paraId="0D8AB4B8" w14:textId="242DE720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4" w:history="1">
        <w:r w:rsidRPr="001E7F6E">
          <w:rPr>
            <w:rStyle w:val="aff8"/>
            <w:noProof/>
          </w:rPr>
          <w:t>v1/resources/svc_ls.cfc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155</w:t>
        </w:r>
        <w:r>
          <w:rPr>
            <w:noProof/>
            <w:webHidden/>
          </w:rPr>
          <w:fldChar w:fldCharType="end"/>
        </w:r>
      </w:hyperlink>
    </w:p>
    <w:p w14:paraId="1D43AA66" w14:textId="37132030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5" w:history="1">
        <w:r w:rsidRPr="001E7F6E">
          <w:rPr>
            <w:rStyle w:val="aff8"/>
            <w:noProof/>
          </w:rPr>
          <w:t>v1/resources/svc_operation.cfc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158</w:t>
        </w:r>
        <w:r>
          <w:rPr>
            <w:noProof/>
            <w:webHidden/>
          </w:rPr>
          <w:fldChar w:fldCharType="end"/>
        </w:r>
      </w:hyperlink>
    </w:p>
    <w:p w14:paraId="47ECBD55" w14:textId="62D73DB9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6" w:history="1">
        <w:r w:rsidRPr="001E7F6E">
          <w:rPr>
            <w:rStyle w:val="aff8"/>
            <w:noProof/>
          </w:rPr>
          <w:t>v1/resources/svc_operation_cfs_param_compute.cfc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14:paraId="60283B25" w14:textId="41ADD70B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7" w:history="1">
        <w:r w:rsidRPr="001E7F6E">
          <w:rPr>
            <w:rStyle w:val="aff8"/>
            <w:noProof/>
          </w:rPr>
          <w:t>v1/resources/svc_operation_cfs_subparam_compute.cfc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14:paraId="0271EF69" w14:textId="3CE13ADA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8" w:history="1">
        <w:r w:rsidRPr="001E7F6E">
          <w:rPr>
            <w:rStyle w:val="aff8"/>
            <w:noProof/>
          </w:rPr>
          <w:t>v1/resources/user.cfc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14:paraId="67FA3103" w14:textId="33ACAA1F" w:rsidR="00F9081F" w:rsidRDefault="00F9081F">
      <w:pPr>
        <w:pStyle w:val="14"/>
        <w:tabs>
          <w:tab w:val="right" w:leader="dot" w:pos="9679"/>
        </w:tabs>
        <w:rPr>
          <w:noProof/>
        </w:rPr>
      </w:pPr>
      <w:hyperlink w:anchor="_Toc230105199" w:history="1">
        <w:r w:rsidRPr="001E7F6E">
          <w:rPr>
            <w:rStyle w:val="aff8"/>
            <w:noProof/>
          </w:rPr>
          <w:t>v1/resources/vault_record.cfc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_Toc230105199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0902A1BB" w14:textId="04371DD5" w:rsidR="00382E4F" w:rsidRDefault="00D013E3">
      <w:pPr>
        <w:spacing w:after="0"/>
      </w:pPr>
      <w:r>
        <w:fldChar w:fldCharType="end"/>
      </w:r>
    </w:p>
    <w:p w14:paraId="450339B5" w14:textId="77777777" w:rsidR="00382E4F" w:rsidRDefault="00D013E3">
      <w:pPr>
        <w:spacing w:after="0"/>
      </w:pPr>
      <w:r>
        <w:br w:type="page"/>
      </w:r>
    </w:p>
    <w:p w14:paraId="27C9A621" w14:textId="77777777" w:rsidR="00382E4F" w:rsidRDefault="00D013E3">
      <w:pPr>
        <w:pStyle w:val="1"/>
      </w:pPr>
      <w:bookmarkStart w:id="0" w:name="_Toc230105154"/>
      <w:r>
        <w:lastRenderedPageBreak/>
        <w:t>v1/Application.cfc</w:t>
      </w:r>
      <w:bookmarkEnd w:id="0"/>
    </w:p>
    <w:p w14:paraId="7DF6FD80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"taffy.core.api"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this.mappings[</w:t>
      </w:r>
      <w:r>
        <w:rPr>
          <w:rFonts w:ascii="Courier New" w:hAnsi="Courier New"/>
          <w:color w:val="1E7E34"/>
          <w:sz w:val="16"/>
        </w:rPr>
        <w:t>"/resources"</w:t>
      </w:r>
      <w:r>
        <w:rPr>
          <w:rFonts w:ascii="Courier New" w:hAnsi="Courier New"/>
          <w:sz w:val="16"/>
        </w:rPr>
        <w:t>] = expandPath(</w:t>
      </w:r>
      <w:r>
        <w:rPr>
          <w:rFonts w:ascii="Courier New" w:hAnsi="Courier New"/>
          <w:color w:val="1E7E34"/>
          <w:sz w:val="16"/>
        </w:rPr>
        <w:t>"./resources"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this.mappings[</w:t>
      </w:r>
      <w:r>
        <w:rPr>
          <w:rFonts w:ascii="Courier New" w:hAnsi="Courier New"/>
          <w:color w:val="1E7E34"/>
          <w:sz w:val="16"/>
        </w:rPr>
        <w:t>"/taffy"</w:t>
      </w:r>
      <w:r>
        <w:rPr>
          <w:rFonts w:ascii="Courier New" w:hAnsi="Courier New"/>
          <w:sz w:val="16"/>
        </w:rPr>
        <w:t>] = expandPath(</w:t>
      </w:r>
      <w:r>
        <w:rPr>
          <w:rFonts w:ascii="Courier New" w:hAnsi="Courier New"/>
          <w:color w:val="1E7E34"/>
          <w:sz w:val="16"/>
        </w:rPr>
        <w:t>"./taffy"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this.mappings[</w:t>
      </w:r>
      <w:r>
        <w:rPr>
          <w:rFonts w:ascii="Courier New" w:hAnsi="Courier New"/>
          <w:color w:val="1E7E34"/>
          <w:sz w:val="16"/>
        </w:rPr>
        <w:t>"/lib"</w:t>
      </w:r>
      <w:r>
        <w:rPr>
          <w:rFonts w:ascii="Courier New" w:hAnsi="Courier New"/>
          <w:sz w:val="16"/>
        </w:rPr>
        <w:t>] = expandPath(</w:t>
      </w:r>
      <w:r>
        <w:rPr>
          <w:rFonts w:ascii="Courier New" w:hAnsi="Courier New"/>
          <w:color w:val="1E7E34"/>
          <w:sz w:val="16"/>
        </w:rPr>
        <w:t>"./lib"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&lt;cflock</w:t>
      </w:r>
      <w:r>
        <w:rPr>
          <w:rFonts w:ascii="Courier New" w:hAnsi="Courier New"/>
          <w:sz w:val="16"/>
        </w:rPr>
        <w:t xml:space="preserve"> scope=</w:t>
      </w:r>
      <w:r>
        <w:rPr>
          <w:rFonts w:ascii="Courier New" w:hAnsi="Courier New"/>
          <w:color w:val="1E7E34"/>
          <w:sz w:val="16"/>
        </w:rPr>
        <w:t>"application"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"exclusive"</w:t>
      </w:r>
      <w:r>
        <w:rPr>
          <w:rFonts w:ascii="Courier New" w:hAnsi="Courier New"/>
          <w:sz w:val="16"/>
        </w:rPr>
        <w:t xml:space="preserve"> timeout=</w:t>
      </w:r>
      <w:r>
        <w:rPr>
          <w:rFonts w:ascii="Courier New" w:hAnsi="Courier New"/>
          <w:color w:val="1E7E34"/>
          <w:sz w:val="16"/>
        </w:rPr>
        <w:t>"3"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&lt;cfinclude</w:t>
      </w:r>
      <w:r>
        <w:rPr>
          <w:rFonts w:ascii="Courier New" w:hAnsi="Courier New"/>
          <w:sz w:val="16"/>
        </w:rPr>
        <w:t xml:space="preserve"> template=</w:t>
      </w:r>
      <w:r>
        <w:rPr>
          <w:rFonts w:ascii="Courier New" w:hAnsi="Courier New"/>
          <w:color w:val="1E7E34"/>
          <w:sz w:val="16"/>
        </w:rPr>
        <w:t>"../.</w:t>
      </w:r>
      <w:r>
        <w:rPr>
          <w:rFonts w:ascii="Courier New" w:hAnsi="Courier New"/>
          <w:color w:val="1E7E34"/>
          <w:sz w:val="16"/>
        </w:rPr>
        <w:t>./conf/prod.cfm"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&lt;cfinclude</w:t>
      </w:r>
      <w:r>
        <w:rPr>
          <w:rFonts w:ascii="Courier New" w:hAnsi="Courier New"/>
          <w:sz w:val="16"/>
        </w:rPr>
        <w:t xml:space="preserve"> template=</w:t>
      </w:r>
      <w:r>
        <w:rPr>
          <w:rFonts w:ascii="Courier New" w:hAnsi="Courier New"/>
          <w:color w:val="1E7E34"/>
          <w:sz w:val="16"/>
        </w:rPr>
        <w:t>"../../conf/stage.cfm"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&lt;cfinclude</w:t>
      </w:r>
      <w:r>
        <w:rPr>
          <w:rFonts w:ascii="Courier New" w:hAnsi="Courier New"/>
          <w:sz w:val="16"/>
        </w:rPr>
        <w:t xml:space="preserve"> template=</w:t>
      </w:r>
      <w:r>
        <w:rPr>
          <w:rFonts w:ascii="Courier New" w:hAnsi="Courier New"/>
          <w:color w:val="1E7E34"/>
          <w:sz w:val="16"/>
        </w:rPr>
        <w:t>"../../conf/dev.cfm"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this.config.environment = </w:t>
      </w:r>
      <w:r>
        <w:rPr>
          <w:rFonts w:ascii="Courier New" w:hAnsi="Courier New"/>
          <w:color w:val="1E7E34"/>
          <w:sz w:val="16"/>
        </w:rPr>
        <w:t>"dev-default"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this.config.datasource = </w:t>
      </w:r>
      <w:r>
        <w:rPr>
          <w:rFonts w:ascii="Courier New" w:hAnsi="Courier New"/>
          <w:color w:val="1E7E34"/>
          <w:sz w:val="16"/>
        </w:rPr>
        <w:t>"cmdb"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this.config.is_dev_default = 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this.datasource = this.config.datasource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request.config = this.config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&lt;/cflock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this.name = hash(getCurrentTemplatePath());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variables.framework.debugKey = </w:t>
      </w:r>
      <w:r>
        <w:rPr>
          <w:rFonts w:ascii="Courier New" w:hAnsi="Courier New"/>
          <w:color w:val="1E7E34"/>
          <w:sz w:val="16"/>
        </w:rPr>
        <w:t>"debug"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variables.framework.reloadKey = </w:t>
      </w:r>
      <w:r>
        <w:rPr>
          <w:rFonts w:ascii="Courier New" w:hAnsi="Courier New"/>
          <w:color w:val="1E7E34"/>
          <w:sz w:val="16"/>
        </w:rPr>
        <w:t>"reload"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</w:t>
      </w:r>
      <w:r>
        <w:rPr>
          <w:rFonts w:ascii="Courier New" w:hAnsi="Courier New"/>
          <w:sz w:val="16"/>
        </w:rPr>
        <w:t xml:space="preserve">framework.reloadPassword = 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variables.framework.reloadOnEveryRequest =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variables.framework.serializer = </w:t>
      </w:r>
      <w:r>
        <w:rPr>
          <w:rFonts w:ascii="Courier New" w:hAnsi="Courier New"/>
          <w:color w:val="1E7E34"/>
          <w:sz w:val="16"/>
        </w:rPr>
        <w:t>"taffy.core.nativeJsonSerializer"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variables.framework.dashboardKey = </w:t>
      </w:r>
      <w:r>
        <w:rPr>
          <w:rFonts w:ascii="Courier New" w:hAnsi="Courier New"/>
          <w:color w:val="1E7E34"/>
          <w:sz w:val="16"/>
        </w:rPr>
        <w:t>"dashboard"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variables.framework.disableDashboard = false;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variables.framework.unhandledPaths = </w:t>
      </w:r>
      <w:r>
        <w:rPr>
          <w:rFonts w:ascii="Courier New" w:hAnsi="Courier New"/>
          <w:color w:val="1E7E34"/>
          <w:sz w:val="16"/>
        </w:rPr>
        <w:t>"/flex2gateway"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variables.framework.allowCrossDomain =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variables.framework.docs.APIName=</w:t>
      </w:r>
      <w:r>
        <w:rPr>
          <w:rFonts w:ascii="Courier New" w:hAnsi="Courier New"/>
          <w:color w:val="1E7E34"/>
          <w:sz w:val="16"/>
        </w:rPr>
        <w:t>"svc-api"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variables.framework.docs.APIVersion=</w:t>
      </w:r>
      <w:r>
        <w:rPr>
          <w:rFonts w:ascii="Courier New" w:hAnsi="Courier New"/>
          <w:color w:val="1E7E34"/>
          <w:sz w:val="16"/>
        </w:rPr>
        <w:t>"0.234"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variables.framework.globalHeaders = structNew();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</w:t>
      </w:r>
      <w:r>
        <w:rPr>
          <w:rFonts w:ascii="Courier New" w:hAnsi="Courier New"/>
          <w:sz w:val="16"/>
        </w:rPr>
        <w:t>iables.framework.globalHeaders[</w:t>
      </w:r>
      <w:r>
        <w:rPr>
          <w:rFonts w:ascii="Courier New" w:hAnsi="Courier New"/>
          <w:color w:val="1E7E34"/>
          <w:sz w:val="16"/>
        </w:rPr>
        <w:t>"Access-Control-Expose-Headers"</w:t>
      </w:r>
      <w:r>
        <w:rPr>
          <w:rFonts w:ascii="Courier New" w:hAnsi="Courier New"/>
          <w:sz w:val="16"/>
        </w:rPr>
        <w:t xml:space="preserve">] = </w:t>
      </w:r>
      <w:r>
        <w:rPr>
          <w:rFonts w:ascii="Courier New" w:hAnsi="Courier New"/>
          <w:color w:val="1E7E34"/>
          <w:sz w:val="16"/>
        </w:rPr>
        <w:t>"Location"</w:t>
      </w:r>
      <w:r>
        <w:rPr>
          <w:rFonts w:ascii="Courier New" w:hAnsi="Courier New"/>
          <w:sz w:val="16"/>
        </w:rPr>
        <w:t xml:space="preserve">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variables.framework.globalHeaders[</w:t>
      </w:r>
      <w:r>
        <w:rPr>
          <w:rFonts w:ascii="Courier New" w:hAnsi="Courier New"/>
          <w:color w:val="1E7E34"/>
          <w:sz w:val="16"/>
        </w:rPr>
        <w:t>"Access-Control-Allow-Credentials"</w:t>
      </w:r>
      <w:r>
        <w:rPr>
          <w:rFonts w:ascii="Courier New" w:hAnsi="Courier New"/>
          <w:sz w:val="16"/>
        </w:rPr>
        <w:t xml:space="preserve">] = 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variables.framework.globalHeaders[</w:t>
      </w:r>
      <w:r>
        <w:rPr>
          <w:rFonts w:ascii="Courier New" w:hAnsi="Courier New"/>
          <w:color w:val="1E7E34"/>
          <w:sz w:val="16"/>
        </w:rPr>
        <w:t>"X-Application-Version"</w:t>
      </w:r>
      <w:r>
        <w:rPr>
          <w:rFonts w:ascii="Courier New" w:hAnsi="Courier New"/>
          <w:sz w:val="16"/>
        </w:rPr>
        <w:t>] = variables.framework.docs.APIVers</w:t>
      </w:r>
      <w:r>
        <w:rPr>
          <w:rFonts w:ascii="Courier New" w:hAnsi="Courier New"/>
          <w:sz w:val="16"/>
        </w:rPr>
        <w:t>ion;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request.UNDEFINED_USR_ID=-1;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request.ANONYMOUS_USR_ID=2;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request.GUEST_USR_ID=3;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request.USER_AGENT=</w:t>
      </w:r>
      <w:r>
        <w:rPr>
          <w:rFonts w:ascii="Courier New" w:hAnsi="Courier New"/>
          <w:color w:val="1E7E34"/>
          <w:sz w:val="16"/>
        </w:rPr>
        <w:t xml:space="preserve">"#variables.framework.docs.APIName# </w:t>
      </w:r>
      <w:r>
        <w:rPr>
          <w:rFonts w:ascii="Courier New" w:hAnsi="Courier New"/>
          <w:color w:val="1E7E34"/>
          <w:sz w:val="16"/>
        </w:rPr>
        <w:lastRenderedPageBreak/>
        <w:t>#variables.framework.docs.APIVersion# stand:#this.getStand()#"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request.ORCHESTRATOR_AUTH = creat</w:t>
      </w:r>
      <w:r>
        <w:rPr>
          <w:rFonts w:ascii="Courier New" w:hAnsi="Courier New"/>
          <w:sz w:val="16"/>
        </w:rPr>
        <w:t>eObject(</w:t>
      </w:r>
      <w:r>
        <w:rPr>
          <w:rFonts w:ascii="Courier New" w:hAnsi="Courier New"/>
          <w:color w:val="1E7E34"/>
          <w:sz w:val="16"/>
        </w:rPr>
        <w:t>"java"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"java.lang.System"</w:t>
      </w:r>
      <w:r>
        <w:rPr>
          <w:rFonts w:ascii="Courier New" w:hAnsi="Courier New"/>
          <w:sz w:val="16"/>
        </w:rPr>
        <w:t>).getEnv(</w:t>
      </w:r>
      <w:r>
        <w:rPr>
          <w:rFonts w:ascii="Courier New" w:hAnsi="Courier New"/>
          <w:color w:val="1E7E34"/>
          <w:sz w:val="16"/>
        </w:rPr>
        <w:t>"ORCHESTRATOR_AUTH"</w:t>
      </w:r>
      <w:r>
        <w:rPr>
          <w:rFonts w:ascii="Courier New" w:hAnsi="Courier New"/>
          <w:sz w:val="16"/>
        </w:rPr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(isNull(request.ORCHESTRATOR_AUTH))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request.ORCHESTRATOR_AUTH = </w:t>
      </w:r>
      <w:r>
        <w:rPr>
          <w:rFonts w:ascii="Courier New" w:hAnsi="Courier New"/>
          <w:color w:val="1E7E34"/>
          <w:sz w:val="16"/>
        </w:rPr>
        <w:t>"Basic ...no data"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request.vault_login_url=</w:t>
      </w:r>
      <w:r>
        <w:rPr>
          <w:rFonts w:ascii="Courier New" w:hAnsi="Courier New"/>
          <w:color w:val="1E7E34"/>
          <w:sz w:val="16"/>
        </w:rPr>
        <w:t>"https://vault.lk.adl.nubes.ru/v1/auth/approle/login"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request.v</w:t>
      </w:r>
      <w:r>
        <w:rPr>
          <w:rFonts w:ascii="Courier New" w:hAnsi="Courier New"/>
          <w:sz w:val="16"/>
        </w:rPr>
        <w:t>ault_role_id=createObject(</w:t>
      </w:r>
      <w:r>
        <w:rPr>
          <w:rFonts w:ascii="Courier New" w:hAnsi="Courier New"/>
          <w:color w:val="1E7E34"/>
          <w:sz w:val="16"/>
        </w:rPr>
        <w:t>"java"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"java.lang.System"</w:t>
      </w:r>
      <w:r>
        <w:rPr>
          <w:rFonts w:ascii="Courier New" w:hAnsi="Courier New"/>
          <w:sz w:val="16"/>
        </w:rPr>
        <w:t>).getEnv(</w:t>
      </w:r>
      <w:r>
        <w:rPr>
          <w:rFonts w:ascii="Courier New" w:hAnsi="Courier New"/>
          <w:color w:val="1E7E34"/>
          <w:sz w:val="16"/>
        </w:rPr>
        <w:t>"VAULT_ROLE_ID"</w:t>
      </w:r>
      <w:r>
        <w:rPr>
          <w:rFonts w:ascii="Courier New" w:hAnsi="Courier New"/>
          <w:sz w:val="16"/>
        </w:rPr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request.vault_secret_id=createObject(</w:t>
      </w:r>
      <w:r>
        <w:rPr>
          <w:rFonts w:ascii="Courier New" w:hAnsi="Courier New"/>
          <w:color w:val="1E7E34"/>
          <w:sz w:val="16"/>
        </w:rPr>
        <w:t>"java"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"java.lang.System"</w:t>
      </w:r>
      <w:r>
        <w:rPr>
          <w:rFonts w:ascii="Courier New" w:hAnsi="Courier New"/>
          <w:sz w:val="16"/>
        </w:rPr>
        <w:t>).getEnv(</w:t>
      </w:r>
      <w:r>
        <w:rPr>
          <w:rFonts w:ascii="Courier New" w:hAnsi="Courier New"/>
          <w:color w:val="1E7E34"/>
          <w:sz w:val="16"/>
        </w:rPr>
        <w:t>"VAULT_SECRET_ID"</w:t>
      </w:r>
      <w:r>
        <w:rPr>
          <w:rFonts w:ascii="Courier New" w:hAnsi="Courier New"/>
          <w:sz w:val="16"/>
        </w:rPr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request.auth_header=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"rethrow"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"void"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&lt;cfrethrow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"Context validation error"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"RETHROW() called outside TRY-CATCH"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"castToBool"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isNull(arguments.x)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isEmpty(arguments.x)&gt;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arguments.x/&gt;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(arguments.x NEQ 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request.castToBool=</w:t>
      </w:r>
      <w:r>
        <w:rPr>
          <w:rFonts w:ascii="Courier New" w:hAnsi="Courier New"/>
          <w:color w:val="6F3178"/>
          <w:sz w:val="16"/>
        </w:rPr>
        <w:t>#castToBool#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"castToBoolSimple"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(arguments.x NEQ 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request.castToBoolSimple=</w:t>
      </w:r>
      <w:r>
        <w:rPr>
          <w:rFonts w:ascii="Courier New" w:hAnsi="Courier New"/>
          <w:color w:val="6F3178"/>
          <w:sz w:val="16"/>
        </w:rPr>
        <w:t>#castToBoolSimple#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br/>
        <w:t xml:space="preserve">        name=</w:t>
      </w:r>
      <w:r>
        <w:rPr>
          <w:rFonts w:ascii="Courier New" w:hAnsi="Courier New"/>
          <w:color w:val="1E7E34"/>
          <w:sz w:val="16"/>
        </w:rPr>
        <w:t>"getStand"</w:t>
      </w:r>
      <w:r>
        <w:rPr>
          <w:rFonts w:ascii="Courier New" w:hAnsi="Courier New"/>
          <w:sz w:val="16"/>
        </w:rPr>
        <w:br/>
        <w:t xml:space="preserve">        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br/>
        <w:t xml:space="preserve">       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 xml:space="preserve">        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name=qConfig&gt;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value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stand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config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'STAND'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qConfig.stand/&gt;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  <w:t xml:space="preserve">        </w:t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 xml:space="preserve">    </w:t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"onApplicationStart"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this.iamServiceUrl=locateIamService()/&gt;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super.onApplicationStart()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"locateIamService"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stand=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</w:t>
      </w:r>
      <w:r>
        <w:rPr>
          <w:rFonts w:ascii="Courier New" w:hAnsi="Courier New"/>
          <w:color w:val="1A5FB4"/>
          <w:sz w:val="16"/>
        </w:rPr>
        <w:t>ery</w:t>
      </w:r>
      <w:r>
        <w:rPr>
          <w:rFonts w:ascii="Courier New" w:hAnsi="Courier New"/>
          <w:sz w:val="16"/>
        </w:rPr>
        <w:t xml:space="preserve"> name=qConfig&gt;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value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stand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config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'STAND'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stand = qConfig.stand/&gt;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#stand#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",dev"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"https://auth-api-dev.ngcloud.ru/api/v1"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"test"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"https://auth-api-test.ngcloud.ru/api/v1"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"prod"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"https://auth-api.ngcloud.ru/api/v1"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"IAM service unavailable"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"there is no IAM for stand #stand# defined"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onTaffyR</w:t>
      </w:r>
      <w:r>
        <w:rPr>
          <w:rFonts w:ascii="Courier New" w:hAnsi="Courier New"/>
          <w:sz w:val="16"/>
        </w:rPr>
        <w:t>equest(verb, cfc, requestArguments, mimeExt, headers){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request.stand=this.getStand();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request.iam_service_url=this.iamServiceUrl;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(uCase(arguments.verb) EQ </w:t>
      </w:r>
      <w:r>
        <w:rPr>
          <w:rFonts w:ascii="Courier New" w:hAnsi="Courier New"/>
          <w:color w:val="1E7E34"/>
          <w:sz w:val="16"/>
        </w:rPr>
        <w:t>'OPTIONS'</w:t>
      </w:r>
      <w:r>
        <w:rPr>
          <w:rFonts w:ascii="Courier New" w:hAnsi="Courier New"/>
          <w:sz w:val="16"/>
        </w:rPr>
        <w:t>) return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(lCase(arguments.cfc) EQ </w:t>
      </w:r>
      <w:r>
        <w:rPr>
          <w:rFonts w:ascii="Courier New" w:hAnsi="Courier New"/>
          <w:color w:val="1E7E34"/>
          <w:sz w:val="16"/>
        </w:rPr>
        <w:t>'err'</w:t>
      </w:r>
      <w:r>
        <w:rPr>
          <w:rFonts w:ascii="Courier New" w:hAnsi="Courier New"/>
          <w:sz w:val="16"/>
        </w:rPr>
        <w:t>) return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(lCase</w:t>
      </w:r>
      <w:r>
        <w:rPr>
          <w:rFonts w:ascii="Courier New" w:hAnsi="Courier New"/>
          <w:sz w:val="16"/>
        </w:rPr>
        <w:t xml:space="preserve">(arguments.cfc) EQ </w:t>
      </w:r>
      <w:r>
        <w:rPr>
          <w:rFonts w:ascii="Courier New" w:hAnsi="Courier New"/>
          <w:color w:val="1E7E34"/>
          <w:sz w:val="16"/>
        </w:rPr>
        <w:t>'throw'</w:t>
      </w:r>
      <w:r>
        <w:rPr>
          <w:rFonts w:ascii="Courier New" w:hAnsi="Courier New"/>
          <w:sz w:val="16"/>
        </w:rPr>
        <w:t>) return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(structKeyExists(headers,</w:t>
      </w:r>
      <w:r>
        <w:rPr>
          <w:rFonts w:ascii="Courier New" w:hAnsi="Courier New"/>
          <w:color w:val="1E7E34"/>
          <w:sz w:val="16"/>
        </w:rPr>
        <w:t>"Authorization"</w:t>
      </w:r>
      <w:r>
        <w:rPr>
          <w:rFonts w:ascii="Courier New" w:hAnsi="Courier New"/>
          <w:sz w:val="16"/>
        </w:rPr>
        <w:t>))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request.auth_header=headers.Authorization;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representationOf(</w:t>
      </w:r>
      <w:r>
        <w:rPr>
          <w:rFonts w:ascii="Courier New" w:hAnsi="Courier New"/>
          <w:color w:val="1E7E34"/>
          <w:sz w:val="16"/>
        </w:rPr>
        <w:t>"Authorization header expected"</w:t>
      </w:r>
      <w:r>
        <w:rPr>
          <w:rFonts w:ascii="Courier New" w:hAnsi="Courier New"/>
          <w:sz w:val="16"/>
        </w:rPr>
        <w:t>).withStatus(401);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result=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var authUrl =  </w:t>
      </w:r>
      <w:r>
        <w:rPr>
          <w:rFonts w:ascii="Courier New" w:hAnsi="Courier New"/>
          <w:color w:val="1E7E34"/>
          <w:sz w:val="16"/>
        </w:rPr>
        <w:t>"#this.iamServiceUrl#/auth/user"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var httpService = new http(method = 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, charset = 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 xml:space="preserve">, url = </w:t>
      </w:r>
      <w:r>
        <w:rPr>
          <w:rFonts w:ascii="Courier New" w:hAnsi="Courier New"/>
          <w:color w:val="6F3178"/>
          <w:sz w:val="16"/>
        </w:rPr>
        <w:t>#authUrl#</w:t>
      </w:r>
      <w:r>
        <w:rPr>
          <w:rFonts w:ascii="Courier New" w:hAnsi="Courier New"/>
          <w:sz w:val="16"/>
        </w:rPr>
        <w:t>, timeout=</w:t>
      </w:r>
      <w:r>
        <w:rPr>
          <w:rFonts w:ascii="Courier New" w:hAnsi="Courier New"/>
          <w:color w:val="1E7E34"/>
          <w:sz w:val="16"/>
        </w:rPr>
        <w:t>"5"</w:t>
      </w:r>
      <w:r>
        <w:rPr>
          <w:rFonts w:ascii="Courier New" w:hAnsi="Courier New"/>
          <w:sz w:val="16"/>
        </w:rPr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httpService.addParam(type = 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, name = </w:t>
      </w:r>
      <w:r>
        <w:rPr>
          <w:rFonts w:ascii="Courier New" w:hAnsi="Courier New"/>
          <w:color w:val="1E7E34"/>
          <w:sz w:val="16"/>
        </w:rPr>
        <w:t>"Accept"</w:t>
      </w:r>
      <w:r>
        <w:rPr>
          <w:rFonts w:ascii="Courier New" w:hAnsi="Courier New"/>
          <w:sz w:val="16"/>
        </w:rPr>
        <w:t xml:space="preserve">,  value = </w:t>
      </w:r>
      <w:r>
        <w:rPr>
          <w:rFonts w:ascii="Courier New" w:hAnsi="Courier New"/>
          <w:color w:val="1E7E34"/>
          <w:sz w:val="16"/>
        </w:rPr>
        <w:t>"application/json"</w:t>
      </w:r>
      <w:r>
        <w:rPr>
          <w:rFonts w:ascii="Courier New" w:hAnsi="Courier New"/>
          <w:sz w:val="16"/>
        </w:rPr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httpService.addParam(type = 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, name = </w:t>
      </w:r>
      <w:r>
        <w:rPr>
          <w:rFonts w:ascii="Courier New" w:hAnsi="Courier New"/>
          <w:color w:val="1E7E34"/>
          <w:sz w:val="16"/>
        </w:rPr>
        <w:t>"Authorization"</w:t>
      </w:r>
      <w:r>
        <w:rPr>
          <w:rFonts w:ascii="Courier New" w:hAnsi="Courier New"/>
          <w:sz w:val="16"/>
        </w:rPr>
        <w:t xml:space="preserve">,  value = </w:t>
      </w:r>
      <w:r>
        <w:rPr>
          <w:rFonts w:ascii="Courier New" w:hAnsi="Courier New"/>
          <w:color w:val="1E7E34"/>
          <w:sz w:val="16"/>
        </w:rPr>
        <w:t>"#request.auth_header#"</w:t>
      </w:r>
      <w:r>
        <w:rPr>
          <w:rFonts w:ascii="Courier New" w:hAnsi="Courier New"/>
          <w:sz w:val="16"/>
        </w:rPr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resp = httpService.send();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prefix = resp.getPrefix();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(prefix.status_code NEQ 200)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iamStatusCode = (isValid(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, prefix.st</w:t>
      </w:r>
      <w:r>
        <w:rPr>
          <w:rFonts w:ascii="Courier New" w:hAnsi="Courier New"/>
          <w:sz w:val="16"/>
        </w:rPr>
        <w:t>atus_code)) ? val(prefix.status_code) : 500;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representationOf( {</w:t>
      </w:r>
      <w:r>
        <w:rPr>
          <w:rFonts w:ascii="Courier New" w:hAnsi="Courier New"/>
          <w:color w:val="1E7E34"/>
          <w:sz w:val="16"/>
        </w:rPr>
        <w:t>"IAM URL"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#authUrl#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"idpResponse"</w:t>
      </w:r>
      <w:r>
        <w:rPr>
          <w:rFonts w:ascii="Courier New" w:hAnsi="Courier New"/>
          <w:sz w:val="16"/>
        </w:rPr>
        <w:t>=resp} ).withStatus(iamStatusCode);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 = prefix.filecontent;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catch (e) {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representationOf( {</w:t>
      </w:r>
      <w:r>
        <w:rPr>
          <w:rFonts w:ascii="Courier New" w:hAnsi="Courier New"/>
          <w:color w:val="1E7E34"/>
          <w:sz w:val="16"/>
        </w:rPr>
        <w:t>"exception"</w:t>
      </w:r>
      <w:r>
        <w:rPr>
          <w:rFonts w:ascii="Courier New" w:hAnsi="Courier New"/>
          <w:sz w:val="16"/>
        </w:rPr>
        <w:t xml:space="preserve">=e, </w:t>
      </w:r>
      <w:r>
        <w:rPr>
          <w:rFonts w:ascii="Courier New" w:hAnsi="Courier New"/>
          <w:color w:val="1E7E34"/>
          <w:sz w:val="16"/>
        </w:rPr>
        <w:t>"idpRespo</w:t>
      </w:r>
      <w:r>
        <w:rPr>
          <w:rFonts w:ascii="Courier New" w:hAnsi="Courier New"/>
          <w:color w:val="1E7E34"/>
          <w:sz w:val="16"/>
        </w:rPr>
        <w:t>nse"</w:t>
      </w:r>
      <w:r>
        <w:rPr>
          <w:rFonts w:ascii="Courier New" w:hAnsi="Courier New"/>
          <w:sz w:val="16"/>
        </w:rPr>
        <w:t>=result} ).withStatus(200);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idpUserData=deserializeJson(result);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"arguments.requestArguments.companyUid"</w:t>
      </w:r>
      <w:r>
        <w:rPr>
          <w:rFonts w:ascii="Courier New" w:hAnsi="Courier New"/>
          <w:sz w:val="16"/>
        </w:rPr>
        <w:t>=idpUserData.userInfo.companyId;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"arguments.requestArguments.usrUid"</w:t>
      </w:r>
      <w:r>
        <w:rPr>
          <w:rFonts w:ascii="Courier New" w:hAnsi="Courier New"/>
          <w:sz w:val="16"/>
        </w:rPr>
        <w:t>=idpUserData.userInfo.contactId;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usrCus</w:t>
      </w:r>
      <w:r>
        <w:rPr>
          <w:rFonts w:ascii="Courier New" w:hAnsi="Courier New"/>
          <w:sz w:val="16"/>
        </w:rPr>
        <w:t>tomerInfo=getUsrCustomerInfo(idpUserData.userInfo.contactId, idpUserData.userInfo.companyId);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catch (e)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representationOf( {</w:t>
      </w:r>
      <w:r>
        <w:rPr>
          <w:rFonts w:ascii="Courier New" w:hAnsi="Courier New"/>
          <w:color w:val="1E7E34"/>
          <w:sz w:val="16"/>
        </w:rPr>
        <w:t>"exception.Message"</w:t>
      </w:r>
      <w:r>
        <w:rPr>
          <w:rFonts w:ascii="Courier New" w:hAnsi="Courier New"/>
          <w:sz w:val="16"/>
        </w:rPr>
        <w:t xml:space="preserve">=e.Message, </w:t>
      </w:r>
      <w:r>
        <w:rPr>
          <w:rFonts w:ascii="Courier New" w:hAnsi="Courier New"/>
          <w:color w:val="1E7E34"/>
          <w:sz w:val="16"/>
        </w:rPr>
        <w:t>"exception.Detail"</w:t>
      </w:r>
      <w:r>
        <w:rPr>
          <w:rFonts w:ascii="Courier New" w:hAnsi="Courier New"/>
          <w:sz w:val="16"/>
        </w:rPr>
        <w:t xml:space="preserve">=e.Detail, </w:t>
      </w:r>
      <w:r>
        <w:rPr>
          <w:rFonts w:ascii="Courier New" w:hAnsi="Courier New"/>
          <w:color w:val="1E7E34"/>
          <w:sz w:val="16"/>
        </w:rPr>
        <w:t>"idpResponse"</w:t>
      </w:r>
      <w:r>
        <w:rPr>
          <w:rFonts w:ascii="Courier New" w:hAnsi="Courier New"/>
          <w:sz w:val="16"/>
        </w:rPr>
        <w:t>=result} ).withStatus(422);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(l</w:t>
      </w:r>
      <w:r>
        <w:rPr>
          <w:rFonts w:ascii="Courier New" w:hAnsi="Courier New"/>
          <w:sz w:val="16"/>
        </w:rPr>
        <w:t xml:space="preserve">Case(arguments.cfc) EQ </w:t>
      </w:r>
      <w:r>
        <w:rPr>
          <w:rFonts w:ascii="Courier New" w:hAnsi="Courier New"/>
          <w:color w:val="1E7E34"/>
          <w:sz w:val="16"/>
        </w:rPr>
        <w:t>'user'</w:t>
      </w:r>
      <w:r>
        <w:rPr>
          <w:rFonts w:ascii="Courier New" w:hAnsi="Courier New"/>
          <w:sz w:val="16"/>
        </w:rPr>
        <w:t>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(structIsEmpty(usrCustomerInfo)) return representationOf(</w:t>
      </w:r>
      <w:r>
        <w:rPr>
          <w:rFonts w:ascii="Courier New" w:hAnsi="Courier New"/>
          <w:color w:val="1E7E34"/>
          <w:sz w:val="16"/>
        </w:rPr>
        <w:t>"User information not found"</w:t>
      </w:r>
      <w:r>
        <w:rPr>
          <w:rFonts w:ascii="Courier New" w:hAnsi="Courier New"/>
          <w:sz w:val="16"/>
        </w:rPr>
        <w:t>).withStatus(404);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(lCase(arguments.cfc) EQ </w:t>
      </w:r>
      <w:r>
        <w:rPr>
          <w:rFonts w:ascii="Courier New" w:hAnsi="Courier New"/>
          <w:color w:val="1E7E34"/>
          <w:sz w:val="16"/>
        </w:rPr>
        <w:t>'notification_ls'</w:t>
      </w:r>
      <w:r>
        <w:rPr>
          <w:rFonts w:ascii="Courier New" w:hAnsi="Courier New"/>
          <w:sz w:val="16"/>
        </w:rPr>
        <w:t>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(structIsEmpty(usrCustomerInfo))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</w:t>
      </w:r>
      <w:r>
        <w:rPr>
          <w:rFonts w:ascii="Courier New" w:hAnsi="Courier New"/>
          <w:color w:val="1E7E34"/>
          <w:sz w:val="16"/>
        </w:rPr>
        <w:t>.requestArguments.usrId"</w:t>
      </w:r>
      <w:r>
        <w:rPr>
          <w:rFonts w:ascii="Courier New" w:hAnsi="Courier New"/>
          <w:sz w:val="16"/>
        </w:rPr>
        <w:t>=-1;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"arguments.requestArguments.contragentId"</w:t>
      </w:r>
      <w:r>
        <w:rPr>
          <w:rFonts w:ascii="Courier New" w:hAnsi="Courier New"/>
          <w:sz w:val="16"/>
        </w:rPr>
        <w:t>=-1;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"arguments.requestArguments.contractId"</w:t>
      </w:r>
      <w:r>
        <w:rPr>
          <w:rFonts w:ascii="Courier New" w:hAnsi="Courier New"/>
          <w:sz w:val="16"/>
        </w:rPr>
        <w:t>=-1;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"arguments.requestArguments.specificationId"</w:t>
      </w:r>
      <w:r>
        <w:rPr>
          <w:rFonts w:ascii="Courier New" w:hAnsi="Courier New"/>
          <w:sz w:val="16"/>
        </w:rPr>
        <w:t>=-1;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"arguments.requestArguments.isImpersonated"</w:t>
      </w:r>
      <w:r>
        <w:rPr>
          <w:rFonts w:ascii="Courier New" w:hAnsi="Courier New"/>
          <w:sz w:val="16"/>
        </w:rPr>
        <w:t xml:space="preserve">=false;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</w:t>
      </w:r>
      <w:r>
        <w:rPr>
          <w:rFonts w:ascii="Courier New" w:hAnsi="Courier New"/>
          <w:color w:val="1E7E34"/>
          <w:sz w:val="16"/>
        </w:rPr>
        <w:t>stArguments.clientID"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"arguments.requestArguments.login"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(structIsEmpty(usrCustomerInfo)) return representationOf(</w:t>
      </w:r>
      <w:r>
        <w:rPr>
          <w:rFonts w:ascii="Courier New" w:hAnsi="Courier New"/>
          <w:color w:val="1E7E34"/>
          <w:sz w:val="16"/>
        </w:rPr>
        <w:t>"Cannot find default specification for current user #result#"</w:t>
      </w:r>
      <w:r>
        <w:rPr>
          <w:rFonts w:ascii="Courier New" w:hAnsi="Courier New"/>
          <w:sz w:val="16"/>
        </w:rPr>
        <w:t>).withStatus(422);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</w:t>
      </w:r>
      <w:r>
        <w:rPr>
          <w:rFonts w:ascii="Courier New" w:hAnsi="Courier New"/>
          <w:color w:val="1E7E34"/>
          <w:sz w:val="16"/>
        </w:rPr>
        <w:t>uments.requestArguments.usrId"</w:t>
      </w:r>
      <w:r>
        <w:rPr>
          <w:rFonts w:ascii="Courier New" w:hAnsi="Courier New"/>
          <w:sz w:val="16"/>
        </w:rPr>
        <w:t>=usrCustomerInfo.usrId;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"arguments.requestArguments.contragentId"</w:t>
      </w:r>
      <w:r>
        <w:rPr>
          <w:rFonts w:ascii="Courier New" w:hAnsi="Courier New"/>
          <w:sz w:val="16"/>
        </w:rPr>
        <w:t>=usrCustomerInfo.contragentId;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"arguments.requestArguments.contractId"</w:t>
      </w:r>
      <w:r>
        <w:rPr>
          <w:rFonts w:ascii="Courier New" w:hAnsi="Courier New"/>
          <w:sz w:val="16"/>
        </w:rPr>
        <w:t>=usrCustomerInfo.contractId;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"arguments.requestArguments.specificationId"</w:t>
      </w:r>
      <w:r>
        <w:rPr>
          <w:rFonts w:ascii="Courier New" w:hAnsi="Courier New"/>
          <w:sz w:val="16"/>
        </w:rPr>
        <w:t>=usrCustomer</w:t>
      </w:r>
      <w:r>
        <w:rPr>
          <w:rFonts w:ascii="Courier New" w:hAnsi="Courier New"/>
          <w:sz w:val="16"/>
        </w:rPr>
        <w:t>Info.specificationId;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"arguments.requestArguments.isImpersonated"</w:t>
      </w:r>
      <w:r>
        <w:rPr>
          <w:rFonts w:ascii="Courier New" w:hAnsi="Courier New"/>
          <w:sz w:val="16"/>
        </w:rPr>
        <w:t xml:space="preserve">=idpUserData.impersonation.is_impersonated;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catch (e)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"arguments.requestArguments.isImpersonated"</w:t>
      </w:r>
      <w:r>
        <w:rPr>
          <w:rFonts w:ascii="Courier New" w:hAnsi="Courier New"/>
          <w:sz w:val="16"/>
        </w:rPr>
        <w:t>=false;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"arguments.requestArguments.clientID"</w:t>
      </w:r>
      <w:r>
        <w:rPr>
          <w:rFonts w:ascii="Courier New" w:hAnsi="Courier New"/>
          <w:sz w:val="16"/>
        </w:rPr>
        <w:t>=idpUs</w:t>
      </w:r>
      <w:r>
        <w:rPr>
          <w:rFonts w:ascii="Courier New" w:hAnsi="Courier New"/>
          <w:sz w:val="16"/>
        </w:rPr>
        <w:t>erData.userInfo.clientID;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catch (e)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"arguments.requestArguments.clientID"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"arguments.requestArguments.login"</w:t>
      </w:r>
      <w:r>
        <w:rPr>
          <w:rFonts w:ascii="Courier New" w:hAnsi="Courier New"/>
          <w:sz w:val="16"/>
        </w:rPr>
        <w:t>=idpUserData.userInfo.login;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catch (e)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"arguments.requestArguments.login"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"checkAuth"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jwtHelper=CreateObject(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"lib.jwt"</w:t>
      </w:r>
      <w:r>
        <w:rPr>
          <w:rFonts w:ascii="Courier New" w:hAnsi="Courier New"/>
          <w:sz w:val="16"/>
        </w:rPr>
        <w:t>).init()/&gt;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headers=</w:t>
      </w:r>
      <w:r>
        <w:rPr>
          <w:rFonts w:ascii="Courier New" w:hAnsi="Courier New"/>
          <w:color w:val="6F3178"/>
          <w:sz w:val="16"/>
        </w:rPr>
        <w:t>#GetHttpRequestData().headers#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rawToken=</w:t>
      </w:r>
      <w:r>
        <w:rPr>
          <w:rFonts w:ascii="Courier New" w:hAnsi="Courier New"/>
          <w:color w:val="0D5C73"/>
          <w:sz w:val="16"/>
        </w:rPr>
        <w:t>right</w:t>
      </w:r>
      <w:r>
        <w:rPr>
          <w:rFonts w:ascii="Courier New" w:hAnsi="Courier New"/>
          <w:sz w:val="16"/>
        </w:rPr>
        <w:t>(headers.Authorization,len(headers.</w:t>
      </w:r>
      <w:r>
        <w:rPr>
          <w:rFonts w:ascii="Courier New" w:hAnsi="Courier New"/>
          <w:sz w:val="16"/>
        </w:rPr>
        <w:t>Authorization)-len(</w:t>
      </w:r>
      <w:r>
        <w:rPr>
          <w:rFonts w:ascii="Courier New" w:hAnsi="Courier New"/>
          <w:color w:val="1E7E34"/>
          <w:sz w:val="16"/>
        </w:rPr>
        <w:t>'bearer '</w:t>
      </w:r>
      <w:r>
        <w:rPr>
          <w:rFonts w:ascii="Courier New" w:hAnsi="Courier New"/>
          <w:sz w:val="16"/>
        </w:rPr>
        <w:t>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token=jwtHelper.decode(token=rawToken, key=request.config.IDP_certificate.keys[1], algorithms=</w:t>
      </w:r>
      <w:r>
        <w:rPr>
          <w:rFonts w:ascii="Courier New" w:hAnsi="Courier New"/>
          <w:color w:val="1E7E34"/>
          <w:sz w:val="16"/>
        </w:rPr>
        <w:t>'RS256'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login=token.preferred_username/&gt;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login=ReplaceNoCase(login,</w:t>
      </w:r>
      <w:r>
        <w:rPr>
          <w:rFonts w:ascii="Courier New" w:hAnsi="Courier New"/>
          <w:color w:val="1E7E34"/>
          <w:sz w:val="16"/>
        </w:rPr>
        <w:t>"#request.config.</w:t>
      </w:r>
      <w:r>
        <w:rPr>
          <w:rFonts w:ascii="Courier New" w:hAnsi="Courier New"/>
          <w:color w:val="1E7E34"/>
          <w:sz w:val="16"/>
        </w:rPr>
        <w:t>auth_domain_suffix#"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"local.qUsr"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usr_id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usr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login=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"#login#"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#local.qUsr.recordCount#</w:t>
      </w:r>
      <w:r>
        <w:rPr>
          <w:rFonts w:ascii="Courier New" w:hAnsi="Courier New"/>
          <w:sz w:val="16"/>
        </w:rPr>
        <w:t xml:space="preserve">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statuscode=</w:t>
      </w:r>
      <w:r>
        <w:rPr>
          <w:rFonts w:ascii="Courier New" w:hAnsi="Courier New"/>
          <w:color w:val="1E7E34"/>
          <w:sz w:val="16"/>
        </w:rPr>
        <w:t>"401"</w:t>
      </w:r>
      <w:r>
        <w:rPr>
          <w:rFonts w:ascii="Courier New" w:hAnsi="Courier New"/>
          <w:sz w:val="16"/>
        </w:rPr>
        <w:t xml:space="preserve"> statustext=</w:t>
      </w:r>
      <w:r>
        <w:rPr>
          <w:rFonts w:ascii="Courier New" w:hAnsi="Courier New"/>
          <w:color w:val="1E7E34"/>
          <w:sz w:val="16"/>
        </w:rPr>
        <w:t>"User not found in local database"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request.usr_id=local.qUsr.usr_id/&gt;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"database"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statuscode=</w:t>
      </w:r>
      <w:r>
        <w:rPr>
          <w:rFonts w:ascii="Courier New" w:hAnsi="Courier New"/>
          <w:color w:val="1E7E34"/>
          <w:sz w:val="16"/>
        </w:rPr>
        <w:t>"500"</w:t>
      </w:r>
      <w:r>
        <w:rPr>
          <w:rFonts w:ascii="Courier New" w:hAnsi="Courier New"/>
          <w:sz w:val="16"/>
        </w:rPr>
        <w:t xml:space="preserve"> statustext=</w:t>
      </w:r>
      <w:r>
        <w:rPr>
          <w:rFonts w:ascii="Courier New" w:hAnsi="Courier New"/>
          <w:color w:val="1E7E34"/>
          <w:sz w:val="16"/>
        </w:rPr>
        <w:t>"Internal Server Error - Database Error"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6F3178"/>
          <w:sz w:val="16"/>
        </w:rPr>
        <w:t>#cfcatch.message#</w:t>
      </w:r>
      <w:r>
        <w:rPr>
          <w:rFonts w:ascii="Courier New" w:hAnsi="Courier New"/>
          <w:sz w:val="16"/>
        </w:rPr>
        <w:t xml:space="preserve"> : </w:t>
      </w:r>
      <w:r>
        <w:rPr>
          <w:rFonts w:ascii="Courier New" w:hAnsi="Courier New"/>
          <w:color w:val="6F3178"/>
          <w:sz w:val="16"/>
        </w:rPr>
        <w:t>#cfcatch.detail#</w:t>
      </w:r>
      <w:r>
        <w:rPr>
          <w:rFonts w:ascii="Courier New" w:hAnsi="Courier New"/>
          <w:color w:val="1A5FB4"/>
          <w:sz w:val="16"/>
        </w:rPr>
        <w:t>&lt;/cfoutput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!GetHttpRequestData().method EQ </w:t>
      </w:r>
      <w:r>
        <w:rPr>
          <w:rFonts w:ascii="Courier New" w:hAnsi="Courier New"/>
          <w:color w:val="1E7E34"/>
          <w:sz w:val="16"/>
        </w:rPr>
        <w:t>"OPTIONS"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6F3178"/>
          <w:sz w:val="16"/>
        </w:rPr>
        <w:t>#cfcatch.message#</w:t>
      </w:r>
      <w:r>
        <w:rPr>
          <w:rFonts w:ascii="Courier New" w:hAnsi="Courier New"/>
          <w:sz w:val="16"/>
        </w:rPr>
        <w:t xml:space="preserve"> : </w:t>
      </w:r>
      <w:r>
        <w:rPr>
          <w:rFonts w:ascii="Courier New" w:hAnsi="Courier New"/>
          <w:color w:val="6F3178"/>
          <w:sz w:val="16"/>
        </w:rPr>
        <w:t>#cfcatch.detail#</w:t>
      </w:r>
      <w:r>
        <w:rPr>
          <w:rFonts w:ascii="Courier New" w:hAnsi="Courier New"/>
          <w:color w:val="1A5FB4"/>
          <w:sz w:val="16"/>
        </w:rPr>
        <w:t>&lt;/cfoutput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"getUsrCustomerInfo"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при этом если имперсонируется компания, то спецификацию и контракт нужно брать по компании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Кстати, зачем нужен вообще юзер,</w:t>
      </w:r>
      <w:r>
        <w:rPr>
          <w:rFonts w:ascii="Courier New" w:hAnsi="Courier New"/>
          <w:sz w:val="16"/>
        </w:rPr>
        <w:t xml:space="preserve"> если компания всегда доступна, а вся информация висит на ней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Для того, чтобы разрешить ключ в целочисленный ключ CMDB---&gt;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"contragentUid"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!isValid(</w:t>
      </w:r>
      <w:r>
        <w:rPr>
          <w:rFonts w:ascii="Courier New" w:hAnsi="Courier New"/>
          <w:color w:val="1E7E34"/>
          <w:sz w:val="16"/>
        </w:rPr>
        <w:t>'guid'</w:t>
      </w:r>
      <w:r>
        <w:rPr>
          <w:rFonts w:ascii="Courier New" w:hAnsi="Courier New"/>
          <w:sz w:val="16"/>
        </w:rPr>
        <w:t>,arguments.usrUid)&gt;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if</w:t>
      </w:r>
      <w:r>
        <w:rPr>
          <w:rFonts w:ascii="Courier New" w:hAnsi="Courier New"/>
          <w:sz w:val="16"/>
        </w:rPr>
        <w:t xml:space="preserve"> !isValid(</w:t>
      </w:r>
      <w:r>
        <w:rPr>
          <w:rFonts w:ascii="Courier New" w:hAnsi="Courier New"/>
          <w:color w:val="1E7E34"/>
          <w:sz w:val="16"/>
        </w:rPr>
        <w:t>'guid'</w:t>
      </w:r>
      <w:r>
        <w:rPr>
          <w:rFonts w:ascii="Courier New" w:hAnsi="Courier New"/>
          <w:sz w:val="16"/>
        </w:rPr>
        <w:t>,arguments.contragentUid)&gt;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"Invalid contragent uuid"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"uuid=(#arguments.contragentUid#) is not a valid UUID"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"local.qGetContragentInfo"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z.contragent_id, c.contract_id, s.specification_id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contragent z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(z.contragent_id=c.contragent_id)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(c.contract_id=s.contract_id)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z.external_uid=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"#arguments.contragentUid#"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#!isValid('guid',arguments.contragentUid)#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s.specification_id desc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local.qGetContragentInfo.recordCount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"local.qGetContragent"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z.contrage</w:t>
      </w:r>
      <w:r>
        <w:rPr>
          <w:rFonts w:ascii="Courier New" w:hAnsi="Courier New"/>
          <w:sz w:val="16"/>
        </w:rPr>
        <w:t>nt_id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contragent z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z.external_uid=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"#arguments.contragentUid#"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#!isValid('guid',arguments.contragentUid)#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local.qGetContragent.recordCount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</w:t>
      </w:r>
      <w:r>
        <w:rPr>
          <w:rFonts w:ascii="Courier New" w:hAnsi="Courier New"/>
          <w:sz w:val="16"/>
        </w:rPr>
        <w:t>essage=</w:t>
      </w:r>
      <w:r>
        <w:rPr>
          <w:rFonts w:ascii="Courier New" w:hAnsi="Courier New"/>
          <w:color w:val="1E7E34"/>
          <w:sz w:val="16"/>
        </w:rPr>
        <w:t>"Contragent Not Found in CMDB"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"Contragent with uuid=(#arguments.contragentUid#) not found in CMDB"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"local.qGetContract"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z.contragent_id, c.contract_id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contragent z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(z.contragent_id=c.contragent_id)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z.external_uid=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"#arguments.contragentUid#"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#!isValid('guid',arguments.contragentUid)#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local.qGetContract.recordCount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</w:t>
      </w:r>
      <w:r>
        <w:rPr>
          <w:rFonts w:ascii="Courier New" w:hAnsi="Courier New"/>
          <w:color w:val="1A5FB4"/>
          <w:sz w:val="16"/>
        </w:rPr>
        <w:t>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"Contragent does not have a contract in CMDB"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"No contract for contragent with uuid=(#arguments.contragentUid#) found in CMDB (contragent_id=#local.qGetContragent.contragent_id#)"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"Contragent does not h</w:t>
      </w:r>
      <w:r>
        <w:rPr>
          <w:rFonts w:ascii="Courier New" w:hAnsi="Courier New"/>
          <w:color w:val="1E7E34"/>
          <w:sz w:val="16"/>
        </w:rPr>
        <w:t>ave a specification in CMDB"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"No specification for contragent with uuid=(#arguments.contragentUid#) found in CMDB (contragent_id=#local.qGetContragent.contragent_id#)"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"local.qGetUserInfo"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u.usr_id, u.contra</w:t>
      </w:r>
      <w:r>
        <w:rPr>
          <w:rFonts w:ascii="Courier New" w:hAnsi="Courier New"/>
          <w:sz w:val="16"/>
        </w:rPr>
        <w:t xml:space="preserve">gent_id, k.contragent_id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c_contragent_id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(u.contragent_id=k.contragent_id)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u.idp_usr_uid=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#!isValid('guid',arguments.usrUid)</w:t>
      </w:r>
      <w:r>
        <w:rPr>
          <w:rFonts w:ascii="Courier New" w:hAnsi="Courier New"/>
          <w:color w:val="6F3178"/>
          <w:sz w:val="16"/>
        </w:rPr>
        <w:t>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local.qGetUserInfo.recordCount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"User Not Found in CMDB"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"User with uuid=(#arguments.usrUid#) not found in CMDB"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!len(local.qGetUserInfo.contragent_id)&gt;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"User is not mapped to Contragent in CMDB"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"Contragent for user with uuid=(#arguments.usrUid#) not specified in CMDB"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!len(local.qGetUserInfo.c_contragent_id)&gt;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</w:t>
      </w:r>
      <w:r>
        <w:rPr>
          <w:rFonts w:ascii="Courier New" w:hAnsi="Courier New"/>
          <w:color w:val="1A5FB4"/>
          <w:sz w:val="16"/>
        </w:rPr>
        <w:t>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"User is not mapped to Contragent in CMDB"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"Contragent for user with uuid=(#arguments.usrUid#) not found in CMDB (specified contragent_id=#local.qGetUserInfo.contragent_id#)"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"usrId"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#local.qGetUserIn</w:t>
      </w:r>
      <w:r>
        <w:rPr>
          <w:rFonts w:ascii="Courier New" w:hAnsi="Courier New"/>
          <w:color w:val="6F3178"/>
          <w:sz w:val="16"/>
        </w:rPr>
        <w:t>fo.usr_id#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"contragentId"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#local.qGetContragentInfo.contragent_id#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#local.qGetContragentInfo.contract_id#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"specificationId"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#local.qGetContragentInfo.specification_id#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"corsHeaders"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_taffyRequest=request._taffyRequest/&gt;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local.allowVerbs = uCase(structKeyList(_taffyRequest.matchDetails.methods))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true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listFindNoCase(</w:t>
      </w:r>
      <w:r>
        <w:rPr>
          <w:rFonts w:ascii="Courier New" w:hAnsi="Courier New"/>
          <w:color w:val="1E7E34"/>
          <w:sz w:val="16"/>
        </w:rPr>
        <w:t>'PUT,PATCH,DELETE,OPTIONS'</w:t>
      </w:r>
      <w:r>
        <w:rPr>
          <w:rFonts w:ascii="Courier New" w:hAnsi="Courier New"/>
          <w:sz w:val="16"/>
        </w:rPr>
        <w:t>,_taffyRequest.verb)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listFind(local.allowVerbs,</w:t>
      </w:r>
      <w:r>
        <w:rPr>
          <w:rFonts w:ascii="Courier New" w:hAnsi="Courier New"/>
          <w:color w:val="1E7E34"/>
          <w:sz w:val="16"/>
        </w:rPr>
        <w:t>'OPTIONS'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local.allowVerbs = listAppend(local.allowVerbs,</w:t>
      </w:r>
      <w:r>
        <w:rPr>
          <w:rFonts w:ascii="Courier New" w:hAnsi="Courier New"/>
          <w:color w:val="1E7E34"/>
          <w:sz w:val="16"/>
        </w:rPr>
        <w:t>'OPTIONS'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structKeyExists(_taffyRequest.headers, </w:t>
      </w:r>
      <w:r>
        <w:rPr>
          <w:rFonts w:ascii="Courier New" w:hAnsi="Courier New"/>
          <w:color w:val="1E7E34"/>
          <w:sz w:val="16"/>
        </w:rPr>
        <w:t>"origin"</w:t>
      </w:r>
      <w:r>
        <w:rPr>
          <w:rFonts w:ascii="Courier New" w:hAnsi="Courier New"/>
          <w:sz w:val="16"/>
        </w:rPr>
        <w:t>) 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"Access-Control-Allow-Origin"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"#_taffyRequest.headers.origin#"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"Access-Control-Allow-Methods"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"#local.allowVerbs#"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structKeyExists(_taffyRequest.headers, </w:t>
      </w:r>
      <w:r>
        <w:rPr>
          <w:rFonts w:ascii="Courier New" w:hAnsi="Courier New"/>
          <w:color w:val="1E7E34"/>
          <w:sz w:val="16"/>
        </w:rPr>
        <w:t>"Access-Control-Request-Headers"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"Access-Control-Allow-Headers"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value=</w:t>
      </w:r>
      <w:r>
        <w:rPr>
          <w:rFonts w:ascii="Courier New" w:hAnsi="Courier New"/>
          <w:color w:val="1E7E34"/>
          <w:sz w:val="16"/>
        </w:rPr>
        <w:t>"Origin, Authorization, X-CSRF-Token, X-Requested-With, Content-Type, X-HTTP-Method-Override, Accept, Referrer, User-Agent"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local.allowedHeaders = {}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1E7E34"/>
          <w:sz w:val="16"/>
        </w:rPr>
        <w:t>"Origin,Authorization,X-CSRF-Token,X-Requested-With,Co</w:t>
      </w:r>
      <w:r>
        <w:rPr>
          <w:rFonts w:ascii="Courier New" w:hAnsi="Courier New"/>
          <w:color w:val="1E7E34"/>
          <w:sz w:val="16"/>
        </w:rPr>
        <w:t>ntent-Type,X-HTTP-Method-Override,Accept,Referrer,User-Agent"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"local.h"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local.allowedHeaders[local.h] = 1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local.requestedHeaders = _taffyRequest.headers[</w:t>
      </w:r>
      <w:r>
        <w:rPr>
          <w:rFonts w:ascii="Courier New" w:hAnsi="Courier New"/>
          <w:color w:val="1E7E34"/>
          <w:sz w:val="16"/>
        </w:rPr>
        <w:t>'Access-Control-Request-Headers'</w:t>
      </w:r>
      <w:r>
        <w:rPr>
          <w:rFonts w:ascii="Courier New" w:hAnsi="Courier New"/>
          <w:sz w:val="16"/>
        </w:rPr>
        <w:t>]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1E7E34"/>
          <w:sz w:val="16"/>
        </w:rPr>
        <w:t>"#</w:t>
      </w:r>
      <w:r>
        <w:rPr>
          <w:rFonts w:ascii="Courier New" w:hAnsi="Courier New"/>
          <w:color w:val="1E7E34"/>
          <w:sz w:val="16"/>
        </w:rPr>
        <w:t>local.requestedHeaders#"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"local.i"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local.allowedHeaders[ local.i ] = 1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"Access-Control-Allow-Headers"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"#structKeyList(local.allowedHeaders)#"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"onRequest"</w:t>
      </w:r>
      <w:r>
        <w:rPr>
          <w:rFonts w:ascii="Courier New" w:hAnsi="Courier New"/>
          <w:sz w:val="16"/>
        </w:rPr>
        <w:t xml:space="preserve"> 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"targetPage"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_taffyRequest = {}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 = {}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 = 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request._taffyRequest = _taffyRequest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local.debug = false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_taffyRequest.metrics = {}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 = _taffyRequest.metrics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m.init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structKeyExists(url, application._taffy.settings.debugK</w:t>
      </w:r>
      <w:r>
        <w:rPr>
          <w:rFonts w:ascii="Courier New" w:hAnsi="Courier New"/>
          <w:sz w:val="16"/>
        </w:rPr>
        <w:t>ey)&gt;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&lt;cfsetting</w:t>
      </w:r>
      <w:r>
        <w:rPr>
          <w:rFonts w:ascii="Courier New" w:hAnsi="Courier New"/>
          <w:sz w:val="16"/>
        </w:rPr>
        <w:t xml:space="preserve"> showdebugoutput=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structKeyExists(url,application._taffy.settings.endpointURLParam)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structKeyExists(form,application._taffy.settings.endpointURLParam)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len(cgi.path_info) lte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</w:t>
      </w:r>
      <w:r>
        <w:rPr>
          <w:rFonts w:ascii="Courier New" w:hAnsi="Courier New"/>
          <w:sz w:val="16"/>
        </w:rPr>
        <w:t xml:space="preserve">istFindNoCase(cgi.script_name, </w:t>
      </w:r>
      <w:r>
        <w:rPr>
          <w:rFonts w:ascii="Courier New" w:hAnsi="Courier New"/>
          <w:color w:val="1E7E34"/>
          <w:sz w:val="16"/>
        </w:rPr>
        <w:t>"index.cfm"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"/"</w:t>
      </w:r>
      <w:r>
        <w:rPr>
          <w:rFonts w:ascii="Courier New" w:hAnsi="Courier New"/>
          <w:sz w:val="16"/>
        </w:rPr>
        <w:t xml:space="preserve">) EQ listLen(cgi.script_name, </w:t>
      </w:r>
      <w:r>
        <w:rPr>
          <w:rFonts w:ascii="Courier New" w:hAnsi="Courier New"/>
          <w:color w:val="1E7E34"/>
          <w:sz w:val="16"/>
        </w:rPr>
        <w:t>"/"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application._taffy.settings.disableDashboard&gt;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 URL, </w:t>
      </w:r>
      <w:r>
        <w:rPr>
          <w:rFonts w:ascii="Courier New" w:hAnsi="Courier New"/>
          <w:color w:val="1E7E34"/>
          <w:sz w:val="16"/>
        </w:rPr>
        <w:t>"docs"</w:t>
      </w:r>
      <w:r>
        <w:rPr>
          <w:rFonts w:ascii="Courier New" w:hAnsi="Courier New"/>
          <w:sz w:val="16"/>
        </w:rPr>
        <w:t xml:space="preserve"> 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&lt;cfinclude</w:t>
      </w:r>
      <w:r>
        <w:rPr>
          <w:rFonts w:ascii="Courier New" w:hAnsi="Courier New"/>
          <w:sz w:val="16"/>
        </w:rPr>
        <w:t xml:space="preserve"> template=</w:t>
      </w:r>
      <w:r>
        <w:rPr>
          <w:rFonts w:ascii="Courier New" w:hAnsi="Courier New"/>
          <w:color w:val="1E7E34"/>
          <w:sz w:val="16"/>
        </w:rPr>
        <w:t>"#application._taffy.settings.docsPath#"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&lt;cfinclude</w:t>
      </w:r>
      <w:r>
        <w:rPr>
          <w:rFonts w:ascii="Courier New" w:hAnsi="Courier New"/>
          <w:sz w:val="16"/>
        </w:rPr>
        <w:t xml:space="preserve"> template=</w:t>
      </w:r>
      <w:r>
        <w:rPr>
          <w:rFonts w:ascii="Courier New" w:hAnsi="Courier New"/>
          <w:color w:val="1E7E34"/>
          <w:sz w:val="16"/>
        </w:rPr>
        <w:t>"../dashboard/dashboard.cfm"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&lt;cfabort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len(application._taffy.settings.disabledDashboardRedirect)&gt;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&lt;cflocation</w:t>
      </w:r>
      <w:r>
        <w:rPr>
          <w:rFonts w:ascii="Courier New" w:hAnsi="Courier New"/>
          <w:sz w:val="16"/>
        </w:rPr>
        <w:t xml:space="preserve"> url=</w:t>
      </w:r>
      <w:r>
        <w:rPr>
          <w:rFonts w:ascii="Courier New" w:hAnsi="Courier New"/>
          <w:color w:val="1E7E34"/>
          <w:sz w:val="16"/>
        </w:rPr>
        <w:t>"#application._taffy.settings.disabledDashboardRedirect#"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addtoken=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&lt;cfabort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application._taffy.settings.showDocsWhenDashboardDisabled&gt;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&lt;cfinclude</w:t>
      </w:r>
      <w:r>
        <w:rPr>
          <w:rFonts w:ascii="Courier New" w:hAnsi="Courier New"/>
          <w:sz w:val="16"/>
        </w:rPr>
        <w:t xml:space="preserve"> template=</w:t>
      </w:r>
      <w:r>
        <w:rPr>
          <w:rFonts w:ascii="Courier New" w:hAnsi="Courier New"/>
          <w:color w:val="1E7E34"/>
          <w:sz w:val="16"/>
        </w:rPr>
        <w:t>"#application._taffy.settings.docsPath#"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&lt;cfabort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throwError(403, </w:t>
      </w:r>
      <w:r>
        <w:rPr>
          <w:rFonts w:ascii="Courier New" w:hAnsi="Courier New"/>
          <w:color w:val="1E7E34"/>
          <w:sz w:val="16"/>
        </w:rPr>
        <w:t>"Forbidden"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m.beforeParse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local.parsed = parseRequest()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m.afterParse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structAppend(_taffyRequest, local.parsed)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m.parseTime = m.</w:t>
      </w:r>
      <w:r>
        <w:rPr>
          <w:rFonts w:ascii="Courier New" w:hAnsi="Courier New"/>
          <w:sz w:val="16"/>
        </w:rPr>
        <w:t>afterParse - m.beforeParse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local.allowVerbs = uCase(structKeyList(_taffyRequest.matchDetails.methods))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(application._taffy.settings.allowCrossDomain eq true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len(application._taffy.settings.allowCrossDomain) gt 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listFind</w:t>
      </w:r>
      <w:r>
        <w:rPr>
          <w:rFonts w:ascii="Courier New" w:hAnsi="Courier New"/>
          <w:sz w:val="16"/>
        </w:rPr>
        <w:t>NoCase(</w:t>
      </w:r>
      <w:r>
        <w:rPr>
          <w:rFonts w:ascii="Courier New" w:hAnsi="Courier New"/>
          <w:color w:val="1E7E34"/>
          <w:sz w:val="16"/>
        </w:rPr>
        <w:t>'PUT,PATCH,DELETE,OPTIONS'</w:t>
      </w:r>
      <w:r>
        <w:rPr>
          <w:rFonts w:ascii="Courier New" w:hAnsi="Courier New"/>
          <w:sz w:val="16"/>
        </w:rPr>
        <w:t>,_taffyRequest.verb)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listFind(local.allowVerbs,</w:t>
      </w:r>
      <w:r>
        <w:rPr>
          <w:rFonts w:ascii="Courier New" w:hAnsi="Courier New"/>
          <w:color w:val="1E7E34"/>
          <w:sz w:val="16"/>
        </w:rPr>
        <w:t>'OPTIONS'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   </w:t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local.allowVerbs = listAppend(local.allowVerbs,</w:t>
      </w:r>
      <w:r>
        <w:rPr>
          <w:rFonts w:ascii="Courier New" w:hAnsi="Courier New"/>
          <w:color w:val="1E7E34"/>
          <w:sz w:val="16"/>
        </w:rPr>
        <w:t>'OPTIONS'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structKeyExists(_taffyRequest.headers, </w:t>
      </w:r>
      <w:r>
        <w:rPr>
          <w:rFonts w:ascii="Courier New" w:hAnsi="Courier New"/>
          <w:color w:val="1E7E34"/>
          <w:sz w:val="16"/>
        </w:rPr>
        <w:t>"origin"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(applic</w:t>
      </w:r>
      <w:r>
        <w:rPr>
          <w:rFonts w:ascii="Courier New" w:hAnsi="Courier New"/>
          <w:sz w:val="16"/>
        </w:rPr>
        <w:t xml:space="preserve">ation._taffy.settings.allowCrossDomain eq true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len(application._taffy.settings.allowCrossDomain) gt 0)&gt;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application._taffy.settings.allowCrossDomain eq true&gt;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"Access-Control-Allow-Origin"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"#_taffyRequest.headers.origin#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local.domains = listToArray( application._taffy.settings.allowCrossDomain, </w:t>
      </w:r>
      <w:r>
        <w:rPr>
          <w:rFonts w:ascii="Courier New" w:hAnsi="Courier New"/>
          <w:color w:val="1E7E34"/>
          <w:sz w:val="16"/>
        </w:rPr>
        <w:t>', ;'</w:t>
      </w:r>
      <w:r>
        <w:rPr>
          <w:rFonts w:ascii="Courier New" w:hAnsi="Courier New"/>
          <w:sz w:val="16"/>
        </w:rPr>
        <w:t xml:space="preserve"> 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structKeyExists(_taffyRequest.headers, </w:t>
      </w:r>
      <w:r>
        <w:rPr>
          <w:rFonts w:ascii="Courier New" w:hAnsi="Courier New"/>
          <w:color w:val="1E7E34"/>
          <w:sz w:val="16"/>
        </w:rPr>
        <w:t>"origin"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 xml:space="preserve"> to=</w:t>
      </w:r>
      <w:r>
        <w:rPr>
          <w:rFonts w:ascii="Courier New" w:hAnsi="Courier New"/>
          <w:color w:val="1E7E34"/>
          <w:sz w:val="16"/>
        </w:rPr>
        <w:t>"#arrayLen( local.domains )#"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"local.i"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lcase( rereplace( _taffyRequest.headers.origin, </w:t>
      </w:r>
      <w:r>
        <w:rPr>
          <w:rFonts w:ascii="Courier New" w:hAnsi="Courier New"/>
          <w:color w:val="1E7E34"/>
          <w:sz w:val="16"/>
        </w:rPr>
        <w:t>"(http|https):\/\/"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 ) ) EQ lcase( rereplace( local.domains[ local.i ], </w:t>
      </w:r>
      <w:r>
        <w:rPr>
          <w:rFonts w:ascii="Courier New" w:hAnsi="Courier New"/>
          <w:color w:val="1E7E34"/>
          <w:sz w:val="16"/>
        </w:rPr>
        <w:t>"(http|https):\/\/"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 ) ) 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"Access-Control-Allow-Origin"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"#_taffyRequest.headers.origin</w:t>
      </w:r>
      <w:r>
        <w:rPr>
          <w:rFonts w:ascii="Courier New" w:hAnsi="Courier New"/>
          <w:color w:val="1E7E34"/>
          <w:sz w:val="16"/>
        </w:rPr>
        <w:t>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"Access-Control-Allow-Credentials"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&lt;cfbreak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"Access-Control-Allow-Methods"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"#local.allowVerbs#"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structKeyExists(</w:t>
      </w:r>
      <w:r>
        <w:rPr>
          <w:rFonts w:ascii="Courier New" w:hAnsi="Courier New"/>
          <w:sz w:val="16"/>
        </w:rPr>
        <w:t xml:space="preserve">_taffyRequest.headers, </w:t>
      </w:r>
      <w:r>
        <w:rPr>
          <w:rFonts w:ascii="Courier New" w:hAnsi="Courier New"/>
          <w:color w:val="1E7E34"/>
          <w:sz w:val="16"/>
        </w:rPr>
        <w:t>"Access-Control-Request-Headers"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"Access-Control-Allow-Headers"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"Origin, Authorization, X-CSRF-Token, X-Requested-With, Content-Type, X-HTTP-Method-Override, Accept, Referrer, User-Agent"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local.allowedHeaders = {}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1E7E34"/>
          <w:sz w:val="16"/>
        </w:rPr>
        <w:t>"Origin,Authorization,X-CSRF-Token,X-Requested-With,Content-Type,X-HTTP-Method-Override,Accept,Referrer,User-Agent"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"local.h"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local.allowedHeaders[local.h] = 1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</w:t>
      </w:r>
      <w:r>
        <w:rPr>
          <w:rFonts w:ascii="Courier New" w:hAnsi="Courier New"/>
          <w:color w:val="1A5FB4"/>
          <w:sz w:val="16"/>
        </w:rPr>
        <w:t>fset</w:t>
      </w:r>
      <w:r>
        <w:rPr>
          <w:rFonts w:ascii="Courier New" w:hAnsi="Courier New"/>
          <w:sz w:val="16"/>
        </w:rPr>
        <w:t xml:space="preserve"> local.requestedHeaders = _taffyRequest.headers[</w:t>
      </w:r>
      <w:r>
        <w:rPr>
          <w:rFonts w:ascii="Courier New" w:hAnsi="Courier New"/>
          <w:color w:val="1E7E34"/>
          <w:sz w:val="16"/>
        </w:rPr>
        <w:t>'Access-Control-Request-Headers'</w:t>
      </w:r>
      <w:r>
        <w:rPr>
          <w:rFonts w:ascii="Courier New" w:hAnsi="Courier New"/>
          <w:sz w:val="16"/>
        </w:rPr>
        <w:t>]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1E7E34"/>
          <w:sz w:val="16"/>
        </w:rPr>
        <w:t>"#local.requestedHeaders#"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"local.i"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local.allowedHeaders[ local.i ] = 1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"Access-Control-Allow-Headers"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"#structKeyList(local.allowedHeaders)#"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addHeaders(getGlobalHeaders())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Now we know everything we need to know to service the request. let's service </w:t>
      </w:r>
      <w:r>
        <w:rPr>
          <w:rFonts w:ascii="Courier New" w:hAnsi="Courier New"/>
          <w:sz w:val="16"/>
        </w:rPr>
        <w:lastRenderedPageBreak/>
        <w:t>it!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m.beforeO</w:t>
      </w:r>
      <w:r>
        <w:rPr>
          <w:rFonts w:ascii="Courier New" w:hAnsi="Courier New"/>
          <w:sz w:val="16"/>
        </w:rPr>
        <w:t>nTaffyRequest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_taffyRequest.continue = onTaffyRequest(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_taffyRequest.verb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,_taffyRequest.matchDetails.beanName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,_taffyRequest.requestArguments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,_taffyRequest.returnMimeExt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,_taffyRequest.headers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</w:t>
      </w:r>
      <w:r>
        <w:rPr>
          <w:rFonts w:ascii="Courier New" w:hAnsi="Courier New"/>
          <w:sz w:val="16"/>
        </w:rPr>
        <w:t>.methodMetadata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,local.parsed.matchDetails.srcUri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m.afterOnTaffyRequest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m.otrTime = m.afterOnTaffyRequest - m.beforeOnTaffyRequest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structKeyExists(_taffyRequest, </w:t>
      </w:r>
      <w:r>
        <w:rPr>
          <w:rFonts w:ascii="Courier New" w:hAnsi="Courier New"/>
          <w:color w:val="1E7E34"/>
          <w:sz w:val="16"/>
        </w:rPr>
        <w:t>"continue"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</w:t>
      </w:r>
      <w:r>
        <w:rPr>
          <w:rFonts w:ascii="Courier New" w:hAnsi="Courier New"/>
          <w:sz w:val="16"/>
        </w:rPr>
        <w:t>essage=</w:t>
      </w:r>
      <w:r>
        <w:rPr>
          <w:rFonts w:ascii="Courier New" w:hAnsi="Courier New"/>
          <w:color w:val="1E7E34"/>
          <w:sz w:val="16"/>
        </w:rPr>
        <w:t>"Error in your onTaffyRequest method"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detail=</w:t>
      </w:r>
      <w:r>
        <w:rPr>
          <w:rFonts w:ascii="Courier New" w:hAnsi="Courier New"/>
          <w:color w:val="1E7E34"/>
          <w:sz w:val="16"/>
        </w:rPr>
        <w:t>"Your onTaffyRequest method returned no value. Expected: Return TRUE or call noData()/representationOf()."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errorcode=</w:t>
      </w:r>
      <w:r>
        <w:rPr>
          <w:rFonts w:ascii="Courier New" w:hAnsi="Courier New"/>
          <w:color w:val="1E7E34"/>
          <w:sz w:val="16"/>
        </w:rPr>
        <w:t>"400"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isObject(_taffyRequest.continue)&gt;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</w:t>
      </w:r>
      <w:r>
        <w:rPr>
          <w:rFonts w:ascii="Courier New" w:hAnsi="Courier New"/>
          <w:sz w:val="16"/>
        </w:rPr>
        <w:t>fyRequest.result = duplicate(_taffyRequest.continue)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structDelete(_taffyRequest, </w:t>
      </w:r>
      <w:r>
        <w:rPr>
          <w:rFonts w:ascii="Courier New" w:hAnsi="Courier New"/>
          <w:color w:val="1E7E34"/>
          <w:sz w:val="16"/>
        </w:rPr>
        <w:t>"continue"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m.resourceTime = 0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structKeyExists(_taffyRequest.requestArguments, application._taffy.settings.simulateKey)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_t</w:t>
      </w:r>
      <w:r>
        <w:rPr>
          <w:rFonts w:ascii="Courier New" w:hAnsi="Courier New"/>
          <w:sz w:val="16"/>
        </w:rPr>
        <w:t>affyRequest.requestArguments[application._taffy.settings.simulateKey] eq application._taffy.settings.simulatePassword&gt;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sampler = </w:t>
      </w:r>
      <w:r>
        <w:rPr>
          <w:rFonts w:ascii="Courier New" w:hAnsi="Courier New"/>
          <w:color w:val="1E7E34"/>
          <w:sz w:val="16"/>
        </w:rPr>
        <w:t>'sample#_taffyRequest.method#Response'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structKeyExists(_taffyRequest.matchDetails.metadata, sampler)&gt;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component=</w:t>
      </w:r>
      <w:r>
        <w:rPr>
          <w:rFonts w:ascii="Courier New" w:hAnsi="Courier New"/>
          <w:color w:val="1E7E34"/>
          <w:sz w:val="16"/>
        </w:rPr>
        <w:t>"#application._taffy.factory.getBean(_taffyRequest.matchDetails.beanName)#"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</w:t>
      </w:r>
      <w:r>
        <w:rPr>
          <w:rFonts w:ascii="Courier New" w:hAnsi="Courier New"/>
          <w:color w:val="1E7E34"/>
          <w:sz w:val="16"/>
        </w:rPr>
        <w:t>"#sampler#"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</w:t>
      </w:r>
      <w:r>
        <w:rPr>
          <w:rFonts w:ascii="Courier New" w:hAnsi="Courier New"/>
          <w:color w:val="1E7E34"/>
          <w:sz w:val="16"/>
        </w:rPr>
        <w:t>"_taffyRequest.result"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_taffyRequest.result = rep(_taffyRequest.result)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</w:t>
      </w:r>
      <w:r>
        <w:rPr>
          <w:rFonts w:ascii="Courier New" w:hAnsi="Courier New"/>
          <w:color w:val="1A5FB4"/>
          <w:sz w:val="16"/>
        </w:rPr>
        <w:t>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_taffyRequest.result = noData().withStatus(400, </w:t>
      </w:r>
      <w:r>
        <w:rPr>
          <w:rFonts w:ascii="Courier New" w:hAnsi="Courier New"/>
          <w:color w:val="1E7E34"/>
          <w:sz w:val="16"/>
        </w:rPr>
        <w:t>"No Sample Response Available"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structKeyExists(_taffyRequest.matchDetails.methods, _taffyRequest.verb)&gt;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m.cacheCheckTime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local.cacheKey = getCacheKey(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_taffyRequest.matchDetails.beanName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,_taffyRequest.requestArguments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,local.parsed.matchDetails.srcUri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ucase(_taffyRequest.verb) eq 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validCacheExists(local.cacheKey)&gt;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m.cacheCheckTime = getTickCount() - m.cacheCheckTime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m.cacheGetTime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_taffyRequest.result = getCachedResponse(local.cacheKey)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m.cacheGetTime = m</w:t>
      </w:r>
      <w:r>
        <w:rPr>
          <w:rFonts w:ascii="Courier New" w:hAnsi="Courier New"/>
          <w:sz w:val="16"/>
        </w:rPr>
        <w:t>.cacheGetTime -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ucase(_taffyRequest.verb) eq 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m.cacheCheckTime = getTickCount() - m.cacheCheckTime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structDelete(m, </w:t>
      </w:r>
      <w:r>
        <w:rPr>
          <w:rFonts w:ascii="Courier New" w:hAnsi="Courier New"/>
          <w:color w:val="1E7E34"/>
          <w:sz w:val="16"/>
        </w:rPr>
        <w:t>"cacheCheckTime"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</w:t>
      </w:r>
      <w:r>
        <w:rPr>
          <w:rFonts w:ascii="Courier New" w:hAnsi="Courier New"/>
          <w:color w:val="1A5FB4"/>
          <w:sz w:val="16"/>
        </w:rPr>
        <w:t>et</w:t>
      </w:r>
      <w:r>
        <w:rPr>
          <w:rFonts w:ascii="Courier New" w:hAnsi="Courier New"/>
          <w:sz w:val="16"/>
        </w:rPr>
        <w:t xml:space="preserve"> m.beforeResource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component=</w:t>
      </w:r>
      <w:r>
        <w:rPr>
          <w:rFonts w:ascii="Courier New" w:hAnsi="Courier New"/>
          <w:color w:val="1E7E34"/>
          <w:sz w:val="16"/>
        </w:rPr>
        <w:t>"#application._taffy.factory.getBean(_taffyRequest.matchDetails.beanName)#"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</w:t>
      </w:r>
      <w:r>
        <w:rPr>
          <w:rFonts w:ascii="Courier New" w:hAnsi="Courier New"/>
          <w:color w:val="1E7E34"/>
          <w:sz w:val="16"/>
        </w:rPr>
        <w:t>"#_taffyRequest.method#"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argumentcollection=</w:t>
      </w:r>
      <w:r>
        <w:rPr>
          <w:rFonts w:ascii="Courier New" w:hAnsi="Courier New"/>
          <w:color w:val="1E7E34"/>
          <w:sz w:val="16"/>
        </w:rPr>
        <w:t>"#_taffyRequest.requestArguments#"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returnvariable=</w:t>
      </w:r>
      <w:r>
        <w:rPr>
          <w:rFonts w:ascii="Courier New" w:hAnsi="Courier New"/>
          <w:color w:val="1E7E34"/>
          <w:sz w:val="16"/>
        </w:rPr>
        <w:t>"_taffyRequest.result"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m.afterResource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m.resourceTime = m.afterResource - m.beforeResource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!isDefined(</w:t>
      </w:r>
      <w:r>
        <w:rPr>
          <w:rFonts w:ascii="Courier New" w:hAnsi="Courier New"/>
          <w:color w:val="1E7E34"/>
          <w:sz w:val="16"/>
        </w:rPr>
        <w:t>"_taffyRequest.result"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message=</w:t>
      </w:r>
      <w:r>
        <w:rPr>
          <w:rFonts w:ascii="Courier New" w:hAnsi="Courier New"/>
          <w:color w:val="1E7E34"/>
          <w:sz w:val="16"/>
        </w:rPr>
        <w:t>"Resource di</w:t>
      </w:r>
      <w:r>
        <w:rPr>
          <w:rFonts w:ascii="Courier New" w:hAnsi="Courier New"/>
          <w:color w:val="1E7E34"/>
          <w:sz w:val="16"/>
        </w:rPr>
        <w:t>d not return a value"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detail=</w:t>
      </w:r>
      <w:r>
        <w:rPr>
          <w:rFonts w:ascii="Courier New" w:hAnsi="Courier New"/>
          <w:color w:val="1E7E34"/>
          <w:sz w:val="16"/>
        </w:rPr>
        <w:t>"The resource is expected to return a call to rep()/representationOf() or noData(). It appears there was no return at all."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errorcode=</w:t>
      </w:r>
      <w:r>
        <w:rPr>
          <w:rFonts w:ascii="Courier New" w:hAnsi="Courier New"/>
          <w:color w:val="1E7E34"/>
          <w:sz w:val="16"/>
        </w:rPr>
        <w:t>"taffy.resources.ResourceReturnsNothing"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This w</w:t>
      </w:r>
      <w:r>
        <w:rPr>
          <w:rFonts w:ascii="Courier New" w:hAnsi="Courier New"/>
          <w:sz w:val="16"/>
        </w:rPr>
        <w:t xml:space="preserve">ay we can directly return the object instead of a serializer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 actions.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!isInstanceOf(_taffyRequest.result, </w:t>
      </w:r>
      <w:r>
        <w:rPr>
          <w:rFonts w:ascii="Courier New" w:hAnsi="Courier New"/>
          <w:color w:val="1E7E34"/>
          <w:sz w:val="16"/>
        </w:rPr>
        <w:t>"taffy.core.baseSerializer"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_taffyRequest.result = rep(_taffyRequest.result)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if</w:t>
      </w:r>
      <w:r>
        <w:rPr>
          <w:rFonts w:ascii="Courier New" w:hAnsi="Courier New"/>
          <w:sz w:val="16"/>
        </w:rPr>
        <w:t xml:space="preserve"> ucase(_taffyRequest.verb) eq 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structKeyExists(local, </w:t>
      </w:r>
      <w:r>
        <w:rPr>
          <w:rFonts w:ascii="Courier New" w:hAnsi="Courier New"/>
          <w:color w:val="1E7E34"/>
          <w:sz w:val="16"/>
        </w:rPr>
        <w:t>"cacheKey"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m.cacheSaveStart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setCachedResponse(local.cacheKey, _taffyRequest.result)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m.cacheSaveTime = getTickCount() - m.cacheSaveStart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listFind(local.allowVerbs,_taffyRequest.verb)&gt;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"ALLOW"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"#local.allowVerbs#"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throwError(405, </w:t>
      </w:r>
      <w:r>
        <w:rPr>
          <w:rFonts w:ascii="Courier New" w:hAnsi="Courier New"/>
          <w:color w:val="1E7E34"/>
          <w:sz w:val="16"/>
        </w:rPr>
        <w:t>"Method Not Allowed"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_taffyRequest.resultHeaders = structNew()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_taffyRequest.statusArgs = structNew()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_taffyRequest.statusArgs.statusCode = 200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_taffyRequest.statusArgs.statusText = </w:t>
      </w:r>
      <w:r>
        <w:rPr>
          <w:rFonts w:ascii="Courier New" w:hAnsi="Courier New"/>
          <w:color w:val="1E7E34"/>
          <w:sz w:val="16"/>
        </w:rPr>
        <w:t>'OK'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mimeSupported(_taffyRequest.returnMimeExt)&gt;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throwError(400, </w:t>
      </w:r>
      <w:r>
        <w:rPr>
          <w:rFonts w:ascii="Courier New" w:hAnsi="Courier New"/>
          <w:color w:val="1E7E34"/>
          <w:sz w:val="16"/>
        </w:rPr>
        <w:t>"Requested format not available (#_taffyRequest.returnMimeExt#)"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structKeyExists(_taffyRequest,</w:t>
      </w:r>
      <w:r>
        <w:rPr>
          <w:rFonts w:ascii="Courier New" w:hAnsi="Courier New"/>
          <w:color w:val="1E7E34"/>
          <w:sz w:val="16"/>
        </w:rPr>
        <w:t>'result'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_taffyRequest.s</w:t>
      </w:r>
      <w:r>
        <w:rPr>
          <w:rFonts w:ascii="Courier New" w:hAnsi="Courier New"/>
          <w:sz w:val="16"/>
        </w:rPr>
        <w:t>tatusArgs = structNew()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_taffyRequest.statusArgs.statusCode = _taffyRequest.result.getStatus()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_taffyRequest.statusArgs.statusText = _taffyRequest.result.getStatusText()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component=</w:t>
      </w:r>
      <w:r>
        <w:rPr>
          <w:rFonts w:ascii="Courier New" w:hAnsi="Courier New"/>
          <w:color w:val="1E7E34"/>
          <w:sz w:val="16"/>
        </w:rPr>
        <w:t>"#_taffyRequest.result#"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</w:t>
      </w:r>
      <w:r>
        <w:rPr>
          <w:rFonts w:ascii="Courier New" w:hAnsi="Courier New"/>
          <w:sz w:val="16"/>
        </w:rPr>
        <w:t>ethod=</w:t>
      </w:r>
      <w:r>
        <w:rPr>
          <w:rFonts w:ascii="Courier New" w:hAnsi="Courier New"/>
          <w:color w:val="1E7E34"/>
          <w:sz w:val="16"/>
        </w:rPr>
        <w:t>"getHeaders"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</w:t>
      </w:r>
      <w:r>
        <w:rPr>
          <w:rFonts w:ascii="Courier New" w:hAnsi="Courier New"/>
          <w:color w:val="1E7E34"/>
          <w:sz w:val="16"/>
        </w:rPr>
        <w:t>"_taffyRequest.resultHeaders"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&lt;cfsetting</w:t>
      </w:r>
      <w:r>
        <w:rPr>
          <w:rFonts w:ascii="Courier New" w:hAnsi="Courier New"/>
          <w:sz w:val="16"/>
        </w:rPr>
        <w:t xml:space="preserve"> enablecfoutputonly=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&lt;cfcontent</w:t>
      </w:r>
      <w:r>
        <w:rPr>
          <w:rFonts w:ascii="Courier New" w:hAnsi="Courier New"/>
          <w:sz w:val="16"/>
        </w:rPr>
        <w:t xml:space="preserve"> reset=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"#getReturnMimeAsHeader(_taffyRequest.returnMimeExt)#; charset=utf-8"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statuscode=</w:t>
      </w:r>
      <w:r>
        <w:rPr>
          <w:rFonts w:ascii="Courier New" w:hAnsi="Courier New"/>
          <w:color w:val="1E7E34"/>
          <w:sz w:val="16"/>
        </w:rPr>
        <w:t>"#</w:t>
      </w:r>
      <w:r>
        <w:rPr>
          <w:rFonts w:ascii="Courier New" w:hAnsi="Courier New"/>
          <w:color w:val="1E7E34"/>
          <w:sz w:val="16"/>
        </w:rPr>
        <w:t>_taffyRequest.statusArgs.statusCode#"</w:t>
      </w:r>
      <w:r>
        <w:rPr>
          <w:rFonts w:ascii="Courier New" w:hAnsi="Courier New"/>
          <w:sz w:val="16"/>
        </w:rPr>
        <w:t xml:space="preserve"> statustext=</w:t>
      </w:r>
      <w:r>
        <w:rPr>
          <w:rFonts w:ascii="Courier New" w:hAnsi="Courier New"/>
          <w:color w:val="1E7E34"/>
          <w:sz w:val="16"/>
        </w:rPr>
        <w:t>"#_taffyRequest.statusArgs.statusText#"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addHeaders(_taffyRequest.resultHeaders)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"ALLOW"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"#local.allowVerbs#"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"X-TIME-IN-PARSE"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"#m.parseTime#"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"X-TIME-IN-ONTAFFYREQUEST"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"#m.otrTime#"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structKeyExists(m, </w:t>
      </w:r>
      <w:r>
        <w:rPr>
          <w:rFonts w:ascii="Courier New" w:hAnsi="Courier New"/>
          <w:color w:val="1E7E34"/>
          <w:sz w:val="16"/>
        </w:rPr>
        <w:t>"resourceTime"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"X-TIME-IN-RESOURCE"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"#m.resourceTime#"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structKeyExists(m, </w:t>
      </w:r>
      <w:r>
        <w:rPr>
          <w:rFonts w:ascii="Courier New" w:hAnsi="Courier New"/>
          <w:color w:val="1E7E34"/>
          <w:sz w:val="16"/>
        </w:rPr>
        <w:t>"cacheCheckTime"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"X-TIME-IN-CACHE-CHECK"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"#m.cacheCheckTime#"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structKeyExists(m, </w:t>
      </w:r>
      <w:r>
        <w:rPr>
          <w:rFonts w:ascii="Courier New" w:hAnsi="Courier New"/>
          <w:color w:val="1E7E34"/>
          <w:sz w:val="16"/>
        </w:rPr>
        <w:t>"cacheGetTime"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"X-TIME-IN-CACHE-GET"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"#m.cacheGetTime#"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structKeyExists(m, </w:t>
      </w:r>
      <w:r>
        <w:rPr>
          <w:rFonts w:ascii="Courier New" w:hAnsi="Courier New"/>
          <w:color w:val="1E7E34"/>
          <w:sz w:val="16"/>
        </w:rPr>
        <w:t>"cacheSaveTime"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</w:t>
      </w:r>
      <w:r>
        <w:rPr>
          <w:rFonts w:ascii="Courier New" w:hAnsi="Courier New"/>
          <w:color w:val="1A5FB4"/>
          <w:sz w:val="16"/>
        </w:rPr>
        <w:t>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"X-TIME-IN-CACHE-SAVE"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"#m.cacheSaveTime#"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application._taffy.settings.exposeHeaders&gt;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local.exposeHeaderList = structKeyList(_taffyRequest.resultHeaders)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local.exposeHeaderValue =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ap</w:t>
      </w:r>
      <w:r>
        <w:rPr>
          <w:rFonts w:ascii="Courier New" w:hAnsi="Courier New"/>
          <w:sz w:val="16"/>
        </w:rPr>
        <w:t xml:space="preserve">plication._taffy.settings.useEtags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_taffyRequest.verb eq 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_taffyRequest.result.getType() eq </w:t>
      </w:r>
      <w:r>
        <w:rPr>
          <w:rFonts w:ascii="Courier New" w:hAnsi="Courier New"/>
          <w:color w:val="1E7E34"/>
          <w:sz w:val="16"/>
        </w:rPr>
        <w:t>"textual"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local.exposeHeaderList = listAppend(local.exposeHeaderList, </w:t>
      </w:r>
      <w:r>
        <w:rPr>
          <w:rFonts w:ascii="Courier New" w:hAnsi="Courier New"/>
          <w:color w:val="1E7E34"/>
          <w:sz w:val="16"/>
        </w:rPr>
        <w:t>"Etag"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1E7E34"/>
          <w:sz w:val="16"/>
        </w:rPr>
        <w:t>"#local.exposeHeaderList#"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"local.exposeHeader"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listFindNoCase(</w:t>
      </w:r>
      <w:r>
        <w:rPr>
          <w:rFonts w:ascii="Courier New" w:hAnsi="Courier New"/>
          <w:color w:val="1E7E34"/>
          <w:sz w:val="16"/>
        </w:rPr>
        <w:t>"Cache-Control,Content-Language,Content-Type,Expires,Last-Modified,Pragma"</w:t>
      </w:r>
      <w:r>
        <w:rPr>
          <w:rFonts w:ascii="Courier New" w:hAnsi="Courier New"/>
          <w:sz w:val="16"/>
        </w:rPr>
        <w:t>, local.exposeHeader)&gt;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local.exposeHeaderValue = listAppend(local.exposeHeaderValue, l</w:t>
      </w:r>
      <w:r>
        <w:rPr>
          <w:rFonts w:ascii="Courier New" w:hAnsi="Courier New"/>
          <w:sz w:val="16"/>
        </w:rPr>
        <w:t>ocal.exposeHeader)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listLen(local.exposeHeaderValue)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"Access-Control-Expose-Headers"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"#local.exposeHeaderValue#"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structKeyExists(_taffyRequest,</w:t>
      </w:r>
      <w:r>
        <w:rPr>
          <w:rFonts w:ascii="Courier New" w:hAnsi="Courier New"/>
          <w:color w:val="1E7E34"/>
          <w:sz w:val="16"/>
        </w:rPr>
        <w:t>'result'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_taffyRequest.resultType = _taffyRequest.result.getType()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local.resultSerialized = 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_taffyRequest.resultType eq </w:t>
      </w:r>
      <w:r>
        <w:rPr>
          <w:rFonts w:ascii="Courier New" w:hAnsi="Courier New"/>
          <w:color w:val="1E7E34"/>
          <w:sz w:val="16"/>
        </w:rPr>
        <w:t>"textual"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_taffyRequest.metrics.beforeSerialize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"#_taffyRequest.result#"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</w:t>
      </w:r>
      <w:r>
        <w:rPr>
          <w:rFonts w:ascii="Courier New" w:hAnsi="Courier New"/>
          <w:color w:val="1E7E34"/>
          <w:sz w:val="16"/>
        </w:rPr>
        <w:t>"getAs#_taffyRequest.returnMimeExt#"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</w:t>
      </w:r>
      <w:r>
        <w:rPr>
          <w:rFonts w:ascii="Courier New" w:hAnsi="Courier New"/>
          <w:color w:val="1E7E34"/>
          <w:sz w:val="16"/>
        </w:rPr>
        <w:t>"_taffyRequest.resultSerialized"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_taffyRequest.metrics.afterSerialize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m.serializeTime = m.afterSerialize - m.bef</w:t>
      </w:r>
      <w:r>
        <w:rPr>
          <w:rFonts w:ascii="Courier New" w:hAnsi="Courier New"/>
          <w:sz w:val="16"/>
        </w:rPr>
        <w:t>oreSerialize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"X-TIME-IN-SERIALIZE"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"#m.serializeTime#"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structKeyExists(_taffyRequest, </w:t>
      </w:r>
      <w:r>
        <w:rPr>
          <w:rFonts w:ascii="Courier New" w:hAnsi="Courier New"/>
          <w:color w:val="1E7E34"/>
          <w:sz w:val="16"/>
        </w:rPr>
        <w:t>"jsonpCallback"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_taffyRequest.resultSerialized = _taffyRequest.jsonpCallback &amp; </w:t>
      </w:r>
      <w:r>
        <w:rPr>
          <w:rFonts w:ascii="Courier New" w:hAnsi="Courier New"/>
          <w:color w:val="1E7E34"/>
          <w:sz w:val="16"/>
        </w:rPr>
        <w:t>"("</w:t>
      </w:r>
      <w:r>
        <w:rPr>
          <w:rFonts w:ascii="Courier New" w:hAnsi="Courier New"/>
          <w:sz w:val="16"/>
        </w:rPr>
        <w:t xml:space="preserve"> &amp; _taffyRequest.resultSerialized &amp; </w:t>
      </w:r>
      <w:r>
        <w:rPr>
          <w:rFonts w:ascii="Courier New" w:hAnsi="Courier New"/>
          <w:color w:val="1E7E34"/>
          <w:sz w:val="16"/>
        </w:rPr>
        <w:t>");"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application._taffy.settings.useEtags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_taffyRequest.verb eq 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structKeyExists(server, </w:t>
      </w:r>
      <w:r>
        <w:rPr>
          <w:rFonts w:ascii="Courier New" w:hAnsi="Courier New"/>
          <w:color w:val="1E7E34"/>
          <w:sz w:val="16"/>
        </w:rPr>
        <w:t>"lucee"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_taffyRequest.serverEtag = </w:t>
      </w:r>
      <w:r>
        <w:rPr>
          <w:rFonts w:ascii="Courier New" w:hAnsi="Courier New"/>
          <w:color w:val="1E7E34"/>
          <w:sz w:val="16"/>
        </w:rPr>
        <w:t>'"'</w:t>
      </w:r>
      <w:r>
        <w:rPr>
          <w:rFonts w:ascii="Courier New" w:hAnsi="Courier New"/>
          <w:sz w:val="16"/>
        </w:rPr>
        <w:t xml:space="preserve"> &amp; hash(_taffyRequest.resultSer</w:t>
      </w:r>
      <w:r>
        <w:rPr>
          <w:rFonts w:ascii="Courier New" w:hAnsi="Courier New"/>
          <w:sz w:val="16"/>
        </w:rPr>
        <w:t xml:space="preserve">ialized) &amp; </w:t>
      </w:r>
      <w:r>
        <w:rPr>
          <w:rFonts w:ascii="Courier New" w:hAnsi="Courier New"/>
          <w:color w:val="1E7E34"/>
          <w:sz w:val="16"/>
        </w:rPr>
        <w:t>'"'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_taffyRequest.serverEtag = </w:t>
      </w:r>
      <w:r>
        <w:rPr>
          <w:rFonts w:ascii="Courier New" w:hAnsi="Courier New"/>
          <w:color w:val="1E7E34"/>
          <w:sz w:val="16"/>
        </w:rPr>
        <w:t>'"'</w:t>
      </w:r>
      <w:r>
        <w:rPr>
          <w:rFonts w:ascii="Courier New" w:hAnsi="Courier New"/>
          <w:sz w:val="16"/>
        </w:rPr>
        <w:t xml:space="preserve"> &amp; _taffyRequest.result.getData().hashCode() &amp; </w:t>
      </w:r>
      <w:r>
        <w:rPr>
          <w:rFonts w:ascii="Courier New" w:hAnsi="Courier New"/>
          <w:color w:val="1E7E34"/>
          <w:sz w:val="16"/>
        </w:rPr>
        <w:t>'"'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structKeyExists(_taffyRequest.headers, </w:t>
      </w:r>
      <w:r>
        <w:rPr>
          <w:rFonts w:ascii="Courier New" w:hAnsi="Courier New"/>
          <w:color w:val="1E7E34"/>
          <w:sz w:val="16"/>
        </w:rPr>
        <w:t>"If-None-Match"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_taffyRequest.clientEtag = _taffy</w:t>
      </w:r>
      <w:r>
        <w:rPr>
          <w:rFonts w:ascii="Courier New" w:hAnsi="Courier New"/>
          <w:sz w:val="16"/>
        </w:rPr>
        <w:t>Request.headers[</w:t>
      </w:r>
      <w:r>
        <w:rPr>
          <w:rFonts w:ascii="Courier New" w:hAnsi="Courier New"/>
          <w:color w:val="1E7E34"/>
          <w:sz w:val="16"/>
        </w:rPr>
        <w:t>'If-None-Match'</w:t>
      </w:r>
      <w:r>
        <w:rPr>
          <w:rFonts w:ascii="Courier New" w:hAnsi="Courier New"/>
          <w:sz w:val="16"/>
        </w:rPr>
        <w:t>]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len(_taffyRequest.clientEtag) gt 0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_taffyRequest.clientEtag eq _taffyRequest.serverEtag&gt;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statuscode=</w:t>
      </w:r>
      <w:r>
        <w:rPr>
          <w:rFonts w:ascii="Courier New" w:hAnsi="Courier New"/>
          <w:color w:val="1E7E34"/>
          <w:sz w:val="16"/>
        </w:rPr>
        <w:t>"304"</w:t>
      </w:r>
      <w:r>
        <w:rPr>
          <w:rFonts w:ascii="Courier New" w:hAnsi="Courier New"/>
          <w:sz w:val="16"/>
        </w:rPr>
        <w:t xml:space="preserve"> statustext=</w:t>
      </w:r>
      <w:r>
        <w:rPr>
          <w:rFonts w:ascii="Courier New" w:hAnsi="Courier New"/>
          <w:color w:val="1E7E34"/>
          <w:sz w:val="16"/>
        </w:rPr>
        <w:t>"Not Modified"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&lt;cfcontent</w:t>
      </w:r>
      <w:r>
        <w:rPr>
          <w:rFonts w:ascii="Courier New" w:hAnsi="Courier New"/>
          <w:sz w:val="16"/>
        </w:rPr>
        <w:t xml:space="preserve"> reset=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"#application._</w:t>
      </w:r>
      <w:r>
        <w:rPr>
          <w:rFonts w:ascii="Courier New" w:hAnsi="Courier New"/>
          <w:color w:val="1E7E34"/>
          <w:sz w:val="16"/>
        </w:rPr>
        <w:t>taffy.settings.mimeExtensions[_taffyRequest.returnMimeExt]#; charset=utf-8"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true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"Etag"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"#_taffyRequest.serverEtag#"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"Etag"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"#_taffy</w:t>
      </w:r>
      <w:r>
        <w:rPr>
          <w:rFonts w:ascii="Courier New" w:hAnsi="Courier New"/>
          <w:color w:val="1E7E34"/>
          <w:sz w:val="16"/>
        </w:rPr>
        <w:t>Request.serverEtag#"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m.done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m.taffyTime = m.done - m.init - m.parseTime - m.otrTime - m.serializeTime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structKeyExists(m, </w:t>
      </w:r>
      <w:r>
        <w:rPr>
          <w:rFonts w:ascii="Courier New" w:hAnsi="Courier New"/>
          <w:color w:val="1E7E34"/>
          <w:sz w:val="16"/>
        </w:rPr>
        <w:t>"resourceTime"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m.taffyTime -= m.resourceTime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"X-TIME-IN-TAFFY"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"#m.taffyTime#"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&lt;cfcontent</w:t>
      </w:r>
      <w:r>
        <w:rPr>
          <w:rFonts w:ascii="Courier New" w:hAnsi="Courier New"/>
          <w:sz w:val="16"/>
        </w:rPr>
        <w:t xml:space="preserve"> reset=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"#application._taffy.settings.mimeExtensions[_taffyRequest.returnMimeExt]#; charset=utf-8"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lastRenderedPageBreak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_taffyRequ</w:t>
      </w:r>
      <w:r>
        <w:rPr>
          <w:rFonts w:ascii="Courier New" w:hAnsi="Courier New"/>
          <w:sz w:val="16"/>
        </w:rPr>
        <w:t>est.resultSerialized neq (</w:t>
      </w:r>
      <w:r>
        <w:rPr>
          <w:rFonts w:ascii="Courier New" w:hAnsi="Courier New"/>
          <w:color w:val="1E7E34"/>
          <w:sz w:val="16"/>
        </w:rPr>
        <w:t>'"'</w:t>
      </w:r>
      <w:r>
        <w:rPr>
          <w:rFonts w:ascii="Courier New" w:hAnsi="Courier New"/>
          <w:sz w:val="16"/>
        </w:rPr>
        <w:t xml:space="preserve"> &amp; </w:t>
      </w:r>
      <w:r>
        <w:rPr>
          <w:rFonts w:ascii="Courier New" w:hAnsi="Courier New"/>
          <w:color w:val="1E7E34"/>
          <w:sz w:val="16"/>
        </w:rPr>
        <w:t>'"'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local.resultSerialized = _taffyRequest.resultSerialized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structKeyExists(url, application._taffy.settings.debugKey)&gt;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local.debug = true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_taff</w:t>
      </w:r>
      <w:r>
        <w:rPr>
          <w:rFonts w:ascii="Courier New" w:hAnsi="Courier New"/>
          <w:sz w:val="16"/>
        </w:rPr>
        <w:t xml:space="preserve">yRequest.resultType eq </w:t>
      </w:r>
      <w:r>
        <w:rPr>
          <w:rFonts w:ascii="Courier New" w:hAnsi="Courier New"/>
          <w:color w:val="1E7E34"/>
          <w:sz w:val="16"/>
        </w:rPr>
        <w:t>"filename"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m.done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m.taffyTime = m.done - m.init - m.parseTime - m.otrTime - m.resourceTime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"X-TIME-IN-TAFFY"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"#m.taffyTime#"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&lt;cfcontent</w:t>
      </w:r>
      <w:r>
        <w:rPr>
          <w:rFonts w:ascii="Courier New" w:hAnsi="Courier New"/>
          <w:sz w:val="16"/>
        </w:rPr>
        <w:t xml:space="preserve"> reset=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file=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#_taffyRequest.result.getFileName()#"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"#_taffyRequest.result.getFileMime()#"</w:t>
      </w:r>
      <w:r>
        <w:rPr>
          <w:rFonts w:ascii="Courier New" w:hAnsi="Courier New"/>
          <w:sz w:val="16"/>
        </w:rPr>
        <w:t xml:space="preserve"> deletefile=</w:t>
      </w:r>
      <w:r>
        <w:rPr>
          <w:rFonts w:ascii="Courier New" w:hAnsi="Courier New"/>
          <w:color w:val="1E7E34"/>
          <w:sz w:val="16"/>
        </w:rPr>
        <w:t>"#_taffyRequest.result.getDeleteFile()#"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_taffyRequest.resultType eq </w:t>
      </w:r>
      <w:r>
        <w:rPr>
          <w:rFonts w:ascii="Courier New" w:hAnsi="Courier New"/>
          <w:color w:val="1E7E34"/>
          <w:sz w:val="16"/>
        </w:rPr>
        <w:t>"filedata"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m.done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m.taffyTime = m.</w:t>
      </w:r>
      <w:r>
        <w:rPr>
          <w:rFonts w:ascii="Courier New" w:hAnsi="Courier New"/>
          <w:sz w:val="16"/>
        </w:rPr>
        <w:t>done - m.init - m.parseTime - m.otrTime - m.resourceTime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"X-TIME-IN-TAFFY"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"#m.taffyTime#"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&lt;cfcontent</w:t>
      </w:r>
      <w:r>
        <w:rPr>
          <w:rFonts w:ascii="Courier New" w:hAnsi="Courier New"/>
          <w:sz w:val="16"/>
        </w:rPr>
        <w:t xml:space="preserve"> reset=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variable=</w:t>
      </w:r>
      <w:r>
        <w:rPr>
          <w:rFonts w:ascii="Courier New" w:hAnsi="Courier New"/>
          <w:color w:val="1E7E34"/>
          <w:sz w:val="16"/>
        </w:rPr>
        <w:t>"#_taffyRequest.result.getFileData()#"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"#_taffyRequest.result.getFileMime()#"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color w:val="1A5FB4"/>
          <w:sz w:val="16"/>
        </w:rPr>
        <w:t>if</w:t>
      </w:r>
      <w:r>
        <w:rPr>
          <w:rFonts w:ascii="Courier New" w:hAnsi="Courier New"/>
          <w:sz w:val="16"/>
        </w:rPr>
        <w:t xml:space="preserve"> _taffyRequest.resultType eq </w:t>
      </w:r>
      <w:r>
        <w:rPr>
          <w:rFonts w:ascii="Courier New" w:hAnsi="Courier New"/>
          <w:color w:val="1E7E34"/>
          <w:sz w:val="16"/>
        </w:rPr>
        <w:t>"imagedata"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m.done =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m.taffyTime = m.done - m.init - m.parseTime - m.otrTime - m.resourceTime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"X-TIME-IN-TAFFY"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"#m.taffyTime#"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&lt;cfcontent</w:t>
      </w:r>
      <w:r>
        <w:rPr>
          <w:rFonts w:ascii="Courier New" w:hAnsi="Courier New"/>
          <w:sz w:val="16"/>
        </w:rPr>
        <w:t xml:space="preserve"> reset=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variable=</w:t>
      </w:r>
      <w:r>
        <w:rPr>
          <w:rFonts w:ascii="Courier New" w:hAnsi="Courier New"/>
          <w:color w:val="1E7E34"/>
          <w:sz w:val="16"/>
        </w:rPr>
        <w:t>"#_taffyRequest.result.getImageData()#"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"#_taffyRequest.result.getFileMime()#"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local.resultSerialized =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 _taffyRequest, </w:t>
      </w:r>
      <w:r>
        <w:rPr>
          <w:rFonts w:ascii="Courier New" w:hAnsi="Courier New"/>
          <w:color w:val="1E7E34"/>
          <w:sz w:val="16"/>
        </w:rPr>
        <w:t>"resultSerialized"</w:t>
      </w:r>
      <w:r>
        <w:rPr>
          <w:rFonts w:ascii="Courier New" w:hAnsi="Courier New"/>
          <w:sz w:val="16"/>
        </w:rPr>
        <w:t xml:space="preserve"> 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local.resul</w:t>
      </w:r>
      <w:r>
        <w:rPr>
          <w:rFonts w:ascii="Courier New" w:hAnsi="Courier New"/>
          <w:sz w:val="16"/>
        </w:rPr>
        <w:t>tSerialized = _taffyRequest.resultSerialized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local.result = StructNew()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 _taffyRequest, </w:t>
      </w:r>
      <w:r>
        <w:rPr>
          <w:rFonts w:ascii="Courier New" w:hAnsi="Courier New"/>
          <w:color w:val="1E7E34"/>
          <w:sz w:val="16"/>
        </w:rPr>
        <w:t>"result"</w:t>
      </w:r>
      <w:r>
        <w:rPr>
          <w:rFonts w:ascii="Courier New" w:hAnsi="Courier New"/>
          <w:sz w:val="16"/>
        </w:rPr>
        <w:t xml:space="preserve"> 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local.result = _taffyRequest.result.getData()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m.beforeOnTaffyRequestEnd =</w:t>
      </w:r>
      <w:r>
        <w:rPr>
          <w:rFonts w:ascii="Courier New" w:hAnsi="Courier New"/>
          <w:sz w:val="16"/>
        </w:rPr>
        <w:t xml:space="preserve"> getTickCount()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onTaffyRequestEnd(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_taffyRequest.verb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,_taffyRequest.matchDetails.beanName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,_taffyRequest.requestArguments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,_taffyRequest.returnMimeExt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,_taffyRequest.headers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,_taffyRequest.methodMetadata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,local.parsed.matc</w:t>
      </w:r>
      <w:r>
        <w:rPr>
          <w:rFonts w:ascii="Courier New" w:hAnsi="Courier New"/>
          <w:sz w:val="16"/>
        </w:rPr>
        <w:t>hDetails.srcUri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,local.resultSerialized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,local.result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,_taffyRequest.statusArgs.statusCode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m.otreTime = getTickCount() - m.beforeOnTaffyRequestEnd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&lt;cfheader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"X-TIME-IN-ONTAFFYREQUESTEND"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"#m.otreTime#"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len(trim(local.resultSerialized))&gt;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6F3178"/>
          <w:sz w:val="16"/>
        </w:rPr>
        <w:t>#local.resultSerialized#</w:t>
      </w:r>
      <w:r>
        <w:rPr>
          <w:rFonts w:ascii="Courier New" w:hAnsi="Courier New"/>
          <w:color w:val="1A5FB4"/>
          <w:sz w:val="16"/>
        </w:rPr>
        <w:t>&lt;/cfoutput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local.debug&gt;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&lt;cfoutput</w:t>
      </w:r>
      <w:r>
        <w:rPr>
          <w:rFonts w:ascii="Courier New" w:hAnsi="Courier New"/>
          <w:sz w:val="16"/>
        </w:rPr>
        <w:t>&gt;&lt;h3&gt;Request Details:&lt;/h3&gt;</w:t>
      </w:r>
      <w:r>
        <w:rPr>
          <w:rFonts w:ascii="Courier New" w:hAnsi="Courier New"/>
          <w:color w:val="1A5FB4"/>
          <w:sz w:val="16"/>
        </w:rPr>
        <w:t>&lt;cfdump</w:t>
      </w:r>
      <w:r>
        <w:rPr>
          <w:rFonts w:ascii="Courier New" w:hAnsi="Courier New"/>
          <w:sz w:val="16"/>
        </w:rPr>
        <w:t xml:space="preserve"> var=</w:t>
      </w:r>
      <w:r>
        <w:rPr>
          <w:rFonts w:ascii="Courier New" w:hAnsi="Courier New"/>
          <w:color w:val="1E7E34"/>
          <w:sz w:val="16"/>
        </w:rPr>
        <w:t>"#_taffyRequest#"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true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07681C94" w14:textId="77777777" w:rsidR="00382E4F" w:rsidRDefault="00D013E3">
      <w:pPr>
        <w:pStyle w:val="1"/>
      </w:pPr>
      <w:bookmarkStart w:id="1" w:name="_Toc230105155"/>
      <w:r>
        <w:t>v1/index.cfm</w:t>
      </w:r>
      <w:bookmarkEnd w:id="1"/>
    </w:p>
    <w:p w14:paraId="401CFDA8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 xml:space="preserve">this file index.cfm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a placeholder for Tomcat, it</w:t>
      </w:r>
      <w:r>
        <w:rPr>
          <w:rFonts w:ascii="Courier New" w:hAnsi="Courier New"/>
          <w:color w:val="1E7E34"/>
          <w:sz w:val="16"/>
        </w:rPr>
        <w:t>'s content doesn'</w:t>
      </w:r>
      <w:r>
        <w:rPr>
          <w:rFonts w:ascii="Courier New" w:hAnsi="Courier New"/>
          <w:sz w:val="16"/>
        </w:rPr>
        <w:t>t matter</w:t>
      </w:r>
    </w:p>
    <w:p w14:paraId="333BF019" w14:textId="77777777" w:rsidR="00382E4F" w:rsidRDefault="00D013E3">
      <w:pPr>
        <w:pStyle w:val="1"/>
      </w:pPr>
      <w:bookmarkStart w:id="2" w:name="_Toc230105156"/>
      <w:r>
        <w:t>v1/lib/JsonSerializer.cfc</w:t>
      </w:r>
      <w:bookmarkEnd w:id="2"/>
    </w:p>
    <w:p w14:paraId="1D76AF4C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component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 = false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hint = </w:t>
      </w:r>
      <w:r>
        <w:rPr>
          <w:rFonts w:ascii="Courier New" w:hAnsi="Courier New"/>
          <w:color w:val="1E7E34"/>
          <w:sz w:val="16"/>
        </w:rPr>
        <w:t>"I provide a way to serialize complex ColdFusion data values as case-sensitive JavaScript O</w:t>
      </w:r>
      <w:r>
        <w:rPr>
          <w:rFonts w:ascii="Courier New" w:hAnsi="Courier New"/>
          <w:color w:val="1E7E34"/>
          <w:sz w:val="16"/>
        </w:rPr>
        <w:t>bject Notation (JSON) strings."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//2024-06-27 modified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msyu: added server timezone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I return the initialized component.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any function init()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Every key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added to the full key list - used for one-time key serialization.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fullKey</w:t>
      </w:r>
      <w:r>
        <w:rPr>
          <w:rFonts w:ascii="Courier New" w:hAnsi="Courier New"/>
          <w:sz w:val="16"/>
        </w:rPr>
        <w:t>List = {};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Every key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added to the hint list so that we don't have to switch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the lists.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fullHintList = {};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These key lists determine special data serialization.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stringKeyList = {};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booleanKeyList = {};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integerKeyList = {};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floatK</w:t>
      </w:r>
      <w:r>
        <w:rPr>
          <w:rFonts w:ascii="Courier New" w:hAnsi="Courier New"/>
          <w:sz w:val="16"/>
        </w:rPr>
        <w:t>eyList = {};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dateKeyList = {};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These keys will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be used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serialization (ie. the key/value pairs will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be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added to the serialized output).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blockedKeyList = {};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Return the initialized component.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this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</w:t>
      </w:r>
      <w:r>
        <w:rPr>
          <w:rFonts w:ascii="Courier New" w:hAnsi="Courier New"/>
          <w:sz w:val="16"/>
        </w:rPr>
        <w:t>/ PUBLIC METHODS.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I define the given key without a type. This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here to provide key-casing without caring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about why type of data conversion takes place. Returns serializer.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  <w:t>public any function asAny( required string key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return( </w:t>
      </w:r>
      <w:r>
        <w:rPr>
          <w:rFonts w:ascii="Courier New" w:hAnsi="Courier New"/>
          <w:sz w:val="16"/>
        </w:rPr>
        <w:t xml:space="preserve">defineKey( fullKeyList, key, 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I define the given key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a boolean. Returns serializer.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any function asBoolean( required string key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return( defineKey( booleanKeyList, key, 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I define the given key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a date. Returns serializer.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any function asDate( required string key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return( defineKey( dateKeyList, key, 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I define the given key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a float / decimal. Returns serializer.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any function asFloat( required string k</w:t>
      </w:r>
      <w:r>
        <w:rPr>
          <w:rFonts w:ascii="Courier New" w:hAnsi="Courier New"/>
          <w:sz w:val="16"/>
        </w:rPr>
        <w:t>ey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return( defineKey( floatKeyList, key, </w:t>
      </w:r>
      <w:r>
        <w:rPr>
          <w:rFonts w:ascii="Courier New" w:hAnsi="Courier New"/>
          <w:color w:val="1E7E34"/>
          <w:sz w:val="16"/>
        </w:rPr>
        <w:t>"float"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I define the given key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an integer. Returns serializer.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any function asInteger( required string key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return( defineKey( integerKeyList, key,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I d</w:t>
      </w:r>
      <w:r>
        <w:rPr>
          <w:rFonts w:ascii="Courier New" w:hAnsi="Courier New"/>
          <w:sz w:val="16"/>
        </w:rPr>
        <w:t xml:space="preserve">efine the given key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a string. Returns serializer.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any function asString( required string key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return( defineKey( stringKeyList, key, 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I define the key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one that should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be included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the serialized response.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</w:t>
      </w:r>
      <w:r>
        <w:rPr>
          <w:rFonts w:ascii="Courier New" w:hAnsi="Courier New"/>
          <w:sz w:val="16"/>
        </w:rPr>
        <w:t>ublic any function exclude( required string key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blockedKeyList[ key ] =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this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/**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I serialize the given input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JavaScript Object Notation (JSON) using the 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>-sensitive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values defined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the key-list.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 @outpu</w:t>
      </w:r>
      <w:r>
        <w:rPr>
          <w:rFonts w:ascii="Courier New" w:hAnsi="Courier New"/>
          <w:sz w:val="16"/>
        </w:rPr>
        <w:t>t false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  <w:t>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string function serialize( required any input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Write the serialized value to the output buffer.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savecontent variable = </w:t>
      </w:r>
      <w:r>
        <w:rPr>
          <w:rFonts w:ascii="Courier New" w:hAnsi="Courier New"/>
          <w:color w:val="1E7E34"/>
          <w:sz w:val="16"/>
        </w:rPr>
        <w:t>"local.serializedInput"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serializeInput( input, 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serializedInput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</w:t>
      </w:r>
      <w:r>
        <w:rPr>
          <w:rFonts w:ascii="Courier New" w:hAnsi="Courier New"/>
          <w:sz w:val="16"/>
        </w:rPr>
        <w:t xml:space="preserve"> 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PRIVATE METHODS.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I define the given key within the given key list.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private any function defineKey(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struct keyList,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string key,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string hint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fullKeyList, key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th</w:t>
      </w:r>
      <w:r>
        <w:rPr>
          <w:rFonts w:ascii="Courier New" w:hAnsi="Courier New"/>
          <w:sz w:val="16"/>
        </w:rPr>
        <w:t xml:space="preserve">row(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type = </w:t>
      </w:r>
      <w:r>
        <w:rPr>
          <w:rFonts w:ascii="Courier New" w:hAnsi="Courier New"/>
          <w:color w:val="1E7E34"/>
          <w:sz w:val="16"/>
        </w:rPr>
        <w:t>"DuplicateKey"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message = </w:t>
      </w:r>
      <w:r>
        <w:rPr>
          <w:rFonts w:ascii="Courier New" w:hAnsi="Courier New"/>
          <w:color w:val="1E7E34"/>
          <w:sz w:val="16"/>
        </w:rPr>
        <w:t>"The key [#key#] has already been defined within the serializer."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detail = </w:t>
      </w:r>
      <w:r>
        <w:rPr>
          <w:rFonts w:ascii="Courier New" w:hAnsi="Courier New"/>
          <w:color w:val="1E7E34"/>
          <w:sz w:val="16"/>
        </w:rPr>
        <w:t>"The current key list is: #structKeyList( fullKeyList, ', ' )#"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Add to the appropriate data-type lists. This one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used for existence checking.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keyList[ key ] = key;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Add </w:t>
      </w:r>
      <w:r>
        <w:rPr>
          <w:rFonts w:ascii="Courier New" w:hAnsi="Courier New"/>
          <w:color w:val="0D5C73"/>
          <w:sz w:val="16"/>
        </w:rPr>
        <w:t>all</w:t>
      </w:r>
      <w:r>
        <w:rPr>
          <w:rFonts w:ascii="Courier New" w:hAnsi="Courier New"/>
          <w:sz w:val="16"/>
        </w:rPr>
        <w:t xml:space="preserve"> keys to the full key list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well. This one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used to store the serialization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// of the key so that it doesn't have to be recalculated each time the object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serialized.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fullKeyList[ key ] = serializeString( key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If we have a specific type,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add the hint to the full hint list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well. This will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allow us to quick</w:t>
      </w:r>
      <w:r>
        <w:rPr>
          <w:rFonts w:ascii="Courier New" w:hAnsi="Courier New"/>
          <w:sz w:val="16"/>
        </w:rPr>
        <w:t>ly look up the pass-through data type hint during serialization.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NOTE: The reason we don't want to pass through 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that we want parent types to be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able to </w:t>
      </w:r>
      <w:r>
        <w:rPr>
          <w:rFonts w:ascii="Courier New" w:hAnsi="Courier New"/>
          <w:color w:val="1E7E34"/>
          <w:sz w:val="16"/>
        </w:rPr>
        <w:t>"fall through"</w:t>
      </w:r>
      <w:r>
        <w:rPr>
          <w:rFonts w:ascii="Courier New" w:hAnsi="Courier New"/>
          <w:sz w:val="16"/>
        </w:rPr>
        <w:t xml:space="preserve"> during the object traversal. If we added 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to the type lis</w:t>
      </w:r>
      <w:r>
        <w:rPr>
          <w:rFonts w:ascii="Courier New" w:hAnsi="Courier New"/>
          <w:sz w:val="16"/>
        </w:rPr>
        <w:t xml:space="preserve">t,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it would always overwrite the parent data type.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( hint != 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fullHintList[ key ] = hint;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Return this reference for method chaining.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this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I walk the given object, writing the serialized valu</w:t>
      </w:r>
      <w:r>
        <w:rPr>
          <w:rFonts w:ascii="Courier New" w:hAnsi="Courier New"/>
          <w:sz w:val="16"/>
        </w:rPr>
        <w:t xml:space="preserve">e to the output (which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expected to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be a content buffer).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// 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NOTE: THIS METHOD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HUGE - this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purpose. Since serialization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a rather intense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process, I am trying to cut out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much overhead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possible.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this 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>, we're cutt</w:t>
      </w:r>
      <w:r>
        <w:rPr>
          <w:rFonts w:ascii="Courier New" w:hAnsi="Courier New"/>
          <w:sz w:val="16"/>
        </w:rPr>
        <w:t xml:space="preserve">ing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out extra stack space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inlining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duplicating a lot of functionality. This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being done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// at the COST of clarity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non-repetitive code.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private void function serializeInput(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any input,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string hint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Seria</w:t>
      </w:r>
      <w:r>
        <w:rPr>
          <w:rFonts w:ascii="Courier New" w:hAnsi="Courier New"/>
          <w:sz w:val="16"/>
        </w:rPr>
        <w:t xml:space="preserve">lize the data base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the type of input. We are organizing this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terms of the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most commonly-used values first. The anticipation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that the vast majority of data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types will be simple values.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isSimpleValue( input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( ( hint </w:t>
      </w:r>
      <w:r>
        <w:rPr>
          <w:rFonts w:ascii="Courier New" w:hAnsi="Courier New"/>
          <w:sz w:val="16"/>
        </w:rPr>
        <w:t xml:space="preserve">== 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) || ( hint == 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If the string appears to be numeric,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we have to prefix it to make sure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ColdFusion doesn't accidentally convert it to a number.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isNumeric( input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""""</w:t>
      </w:r>
      <w:r>
        <w:rPr>
          <w:rFonts w:ascii="Courier New" w:hAnsi="Courier New"/>
          <w:sz w:val="16"/>
        </w:rPr>
        <w:t xml:space="preserve"> &amp; input &amp; </w:t>
      </w:r>
      <w:r>
        <w:rPr>
          <w:rFonts w:ascii="Courier New" w:hAnsi="Courier New"/>
          <w:color w:val="1E7E34"/>
          <w:sz w:val="16"/>
        </w:rPr>
        <w:t>"""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serializeInputString( input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( hint == 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 xml:space="preserve"> ) &amp;&amp; isBoolean( input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input ? 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: 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( ( hint ==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 ) || ( hint == </w:t>
      </w:r>
      <w:r>
        <w:rPr>
          <w:rFonts w:ascii="Courier New" w:hAnsi="Courier New"/>
          <w:color w:val="1E7E34"/>
          <w:sz w:val="16"/>
        </w:rPr>
        <w:t>"float"</w:t>
      </w:r>
      <w:r>
        <w:rPr>
          <w:rFonts w:ascii="Courier New" w:hAnsi="Courier New"/>
          <w:sz w:val="16"/>
        </w:rPr>
        <w:t xml:space="preserve"> ) ) &amp;&amp; isNumeric( inpu</w:t>
      </w:r>
      <w:r>
        <w:rPr>
          <w:rFonts w:ascii="Courier New" w:hAnsi="Courier New"/>
          <w:sz w:val="16"/>
        </w:rPr>
        <w:t>t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input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( ( hint ==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 ) || ( hint == </w:t>
      </w:r>
      <w:r>
        <w:rPr>
          <w:rFonts w:ascii="Courier New" w:hAnsi="Courier New"/>
          <w:color w:val="1E7E34"/>
          <w:sz w:val="16"/>
        </w:rPr>
        <w:t>"float"</w:t>
      </w:r>
      <w:r>
        <w:rPr>
          <w:rFonts w:ascii="Courier New" w:hAnsi="Courier New"/>
          <w:sz w:val="16"/>
        </w:rPr>
        <w:t xml:space="preserve"> ) ) &amp;&amp; isBoolean( input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input ? 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 xml:space="preserve"> : </w:t>
      </w:r>
      <w:r>
        <w:rPr>
          <w:rFonts w:ascii="Courier New" w:hAnsi="Courier New"/>
          <w:color w:val="1E7E34"/>
          <w:sz w:val="16"/>
        </w:rPr>
        <w:t>"0"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( hint == 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 xml:space="preserve"> ) &amp;&amp; ( isDate( input ) || isNumericDate( input )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Write the date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ISO 8601 time string format. We're going to assume that the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date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already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the desired timezone.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///writeOutput( </w:t>
      </w:r>
      <w:r>
        <w:rPr>
          <w:rFonts w:ascii="Courier New" w:hAnsi="Courier New"/>
          <w:color w:val="1E7E34"/>
          <w:sz w:val="16"/>
        </w:rPr>
        <w:t>""""</w:t>
      </w:r>
      <w:r>
        <w:rPr>
          <w:rFonts w:ascii="Courier New" w:hAnsi="Courier New"/>
          <w:sz w:val="16"/>
        </w:rPr>
        <w:t xml:space="preserve"> &amp; dateFormat( input, </w:t>
      </w:r>
      <w:r>
        <w:rPr>
          <w:rFonts w:ascii="Courier New" w:hAnsi="Courier New"/>
          <w:color w:val="1E7E34"/>
          <w:sz w:val="16"/>
        </w:rPr>
        <w:t>"yyyy-mm-dd"</w:t>
      </w:r>
      <w:r>
        <w:rPr>
          <w:rFonts w:ascii="Courier New" w:hAnsi="Courier New"/>
          <w:sz w:val="16"/>
        </w:rPr>
        <w:t xml:space="preserve"> ) &amp; 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T"</w:t>
      </w:r>
      <w:r>
        <w:rPr>
          <w:rFonts w:ascii="Courier New" w:hAnsi="Courier New"/>
          <w:sz w:val="16"/>
        </w:rPr>
        <w:t xml:space="preserve"> &amp; timeFormat( input, </w:t>
      </w:r>
      <w:r>
        <w:rPr>
          <w:rFonts w:ascii="Courier New" w:hAnsi="Courier New"/>
          <w:color w:val="1E7E34"/>
          <w:sz w:val="16"/>
        </w:rPr>
        <w:t>"HH:mm:ss.l"</w:t>
      </w:r>
      <w:r>
        <w:rPr>
          <w:rFonts w:ascii="Courier New" w:hAnsi="Courier New"/>
          <w:sz w:val="16"/>
        </w:rPr>
        <w:t xml:space="preserve"> ) &amp; </w:t>
      </w:r>
      <w:r>
        <w:rPr>
          <w:rFonts w:ascii="Courier New" w:hAnsi="Courier New"/>
          <w:color w:val="1E7E34"/>
          <w:sz w:val="16"/>
        </w:rPr>
        <w:t>"Z"""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//2024-06-27 modified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msyu: added server timezone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""""</w:t>
      </w:r>
      <w:r>
        <w:rPr>
          <w:rFonts w:ascii="Courier New" w:hAnsi="Courier New"/>
          <w:sz w:val="16"/>
        </w:rPr>
        <w:t xml:space="preserve"> &amp; dateFormat( input, </w:t>
      </w:r>
      <w:r>
        <w:rPr>
          <w:rFonts w:ascii="Courier New" w:hAnsi="Courier New"/>
          <w:color w:val="1E7E34"/>
          <w:sz w:val="16"/>
        </w:rPr>
        <w:t>"yyyy-mm-dd"</w:t>
      </w:r>
      <w:r>
        <w:rPr>
          <w:rFonts w:ascii="Courier New" w:hAnsi="Courier New"/>
          <w:sz w:val="16"/>
        </w:rPr>
        <w:t xml:space="preserve"> ) &amp; </w:t>
      </w:r>
      <w:r>
        <w:rPr>
          <w:rFonts w:ascii="Courier New" w:hAnsi="Courier New"/>
          <w:color w:val="1E7E34"/>
          <w:sz w:val="16"/>
        </w:rPr>
        <w:t>"T"</w:t>
      </w:r>
      <w:r>
        <w:rPr>
          <w:rFonts w:ascii="Courier New" w:hAnsi="Courier New"/>
          <w:sz w:val="16"/>
        </w:rPr>
        <w:t xml:space="preserve"> &amp; timeFormat( input, </w:t>
      </w:r>
      <w:r>
        <w:rPr>
          <w:rFonts w:ascii="Courier New" w:hAnsi="Courier New"/>
          <w:color w:val="1E7E34"/>
          <w:sz w:val="16"/>
        </w:rPr>
        <w:t>"HH:mm:ss.lXX"</w:t>
      </w:r>
      <w:r>
        <w:rPr>
          <w:rFonts w:ascii="Courier New" w:hAnsi="Courier New"/>
          <w:sz w:val="16"/>
        </w:rPr>
        <w:t xml:space="preserve"> ) &amp; </w:t>
      </w:r>
      <w:r>
        <w:rPr>
          <w:rFonts w:ascii="Courier New" w:hAnsi="Courier New"/>
          <w:color w:val="1E7E34"/>
          <w:sz w:val="16"/>
        </w:rPr>
        <w:t>""""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serializeInputStri</w:t>
      </w:r>
      <w:r>
        <w:rPr>
          <w:rFonts w:ascii="Courier New" w:hAnsi="Courier New"/>
          <w:sz w:val="16"/>
        </w:rPr>
        <w:t>ng( input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//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>: isSimpleValue().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I'm expecting the struct to be the next most common data type since it will likely be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the container for the majority of data values.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isStruct( input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"{"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isFirst =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for ( var key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input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Skip any black-listed keys.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blockedKeyList, key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continue;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Handle the item delimiter.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isFirst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isFirst = false;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","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Ensure that the given key can be referenced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the full-key list. This way,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the subsequent logic will be easier.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! structKeyExists( fullKeyList, key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asAny( lcase( key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fullKeyList[ key ] &amp; 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Pass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the most appropriate data-type hint based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the parent key.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fullHintList, key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input[ key ], fullHintList[ key ]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If the given key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unknown, just pass through the most recent hint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it may be defining the type for an entire structure.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input[ key ], hint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"}"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//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>: isStruct().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</w:t>
      </w:r>
      <w:r>
        <w:rPr>
          <w:rFonts w:ascii="Courier New" w:hAnsi="Courier New"/>
          <w:sz w:val="16"/>
        </w:rPr>
        <w:t>sArray( input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"["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isFirst =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Handle the item delimiter.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for ( var value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input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isFirst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isFirst = false;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","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Since we don't have a </w:t>
      </w:r>
      <w:r>
        <w:rPr>
          <w:rFonts w:ascii="Courier New" w:hAnsi="Courier New"/>
          <w:sz w:val="16"/>
        </w:rPr>
        <w:t>key to go off of, pass-through the most recent hint.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value, hint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"]"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//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>: isArray().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</w:t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we serialize a query, we're going to treat it like an array of structs.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isQuery( in</w:t>
      </w:r>
      <w:r>
        <w:rPr>
          <w:rFonts w:ascii="Courier New" w:hAnsi="Courier New"/>
          <w:sz w:val="16"/>
        </w:rPr>
        <w:t>put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keys = listToArray( input.columnList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Make sure each column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defined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a known key - makes the subsequent logic easier.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for ( var key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keys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! structKeyExists( fullKeyList, key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asAny( lcase( key )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"["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Serialize each row of the query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a struct.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for ( var i = 1 ; i &lt;= input.recordCount ; i++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Handle the row delimiter.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 &gt; 1 )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","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writeOutput( </w:t>
      </w:r>
      <w:r>
        <w:rPr>
          <w:rFonts w:ascii="Courier New" w:hAnsi="Courier New"/>
          <w:color w:val="1E7E34"/>
          <w:sz w:val="16"/>
        </w:rPr>
        <w:t>"{"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isFirst = true;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for ( var key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keys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Skip any black-listed keys.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blockedKeyList, key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continue;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Handle the item delimiter (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the current row).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</w:t>
      </w:r>
      <w:r>
        <w:rPr>
          <w:rFonts w:ascii="Courier New" w:hAnsi="Courier New"/>
          <w:sz w:val="16"/>
        </w:rPr>
        <w:t>( isFirst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isFirst = false;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","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fullKeyList[ key ] &amp; 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Pass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the most appropriate data-type hint based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the parent key.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fullHintList, ke</w:t>
      </w:r>
      <w:r>
        <w:rPr>
          <w:rFonts w:ascii="Courier New" w:hAnsi="Courier New"/>
          <w:sz w:val="16"/>
        </w:rPr>
        <w:t>y )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input[ key ][ i ], fullHintList[ key ]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If the given key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unknown, just pass through the most recent hint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it may be defining the type for an entire structure.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</w:t>
      </w:r>
      <w:r>
        <w:rPr>
          <w:rFonts w:ascii="Courier New" w:hAnsi="Courier New"/>
          <w:sz w:val="16"/>
        </w:rPr>
        <w:t>t[ key ][ i ], hint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//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>: Key list.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"}"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//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>: Row list.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"]"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//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>: isQuery().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If we made it this far, we were given a data type that we're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actively support</w:t>
      </w:r>
      <w:r>
        <w:rPr>
          <w:rFonts w:ascii="Courier New" w:hAnsi="Courier New"/>
          <w:sz w:val="16"/>
        </w:rPr>
        <w:t>ing.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such, we just have to hand this off to the native serializer.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serializeJson( input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/**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I serialize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write the given string to the current output context, escaping </w:t>
      </w:r>
      <w:r>
        <w:rPr>
          <w:rFonts w:ascii="Courier New" w:hAnsi="Courier New"/>
          <w:color w:val="0D5C73"/>
          <w:sz w:val="16"/>
        </w:rPr>
        <w:t>all</w:t>
      </w:r>
      <w:r>
        <w:rPr>
          <w:rFonts w:ascii="Courier New" w:hAnsi="Courier New"/>
          <w:sz w:val="16"/>
        </w:rPr>
        <w:t xml:space="preserve"> appropriate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 characters for the JSON spec</w:t>
      </w:r>
      <w:r>
        <w:rPr>
          <w:rFonts w:ascii="Courier New" w:hAnsi="Courier New"/>
          <w:sz w:val="16"/>
        </w:rPr>
        <w:t>ification.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 NOTE: We are using this manual-encoding process rather than the built-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serializeJson() function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there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a rather nasty bug that corrupts certain patterns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the output. Read more: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 http://www.bennadel.com/blog/2842-serializ</w:t>
      </w:r>
      <w:r>
        <w:rPr>
          <w:rFonts w:ascii="Courier New" w:hAnsi="Courier New"/>
          <w:sz w:val="16"/>
        </w:rPr>
        <w:t>ejson-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>-the-input-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>-output-encodings-are-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>-same-errors-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>-coldfusion.htm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 @input I am the string being serialized.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private void function serializeInputString( required string input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While this may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be technically needed, this w</w:t>
      </w:r>
      <w:r>
        <w:rPr>
          <w:rFonts w:ascii="Courier New" w:hAnsi="Courier New"/>
          <w:sz w:val="16"/>
        </w:rPr>
        <w:t xml:space="preserve">ill ensure that we are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using any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</w:t>
      </w:r>
      <w:r>
        <w:rPr>
          <w:rFonts w:ascii="Courier New" w:hAnsi="Courier New"/>
          <w:color w:val="1E7E34"/>
          <w:sz w:val="16"/>
        </w:rPr>
        <w:t>"undocumented features"</w:t>
      </w:r>
      <w:r>
        <w:rPr>
          <w:rFonts w:ascii="Courier New" w:hAnsi="Courier New"/>
          <w:sz w:val="16"/>
        </w:rPr>
        <w:t xml:space="preserve"> of the language. If we explicitly </w:t>
      </w:r>
      <w:r>
        <w:rPr>
          <w:rFonts w:ascii="Courier New" w:hAnsi="Courier New"/>
          <w:color w:val="0D5C73"/>
          <w:sz w:val="16"/>
        </w:rPr>
        <w:t>cast</w:t>
      </w:r>
      <w:r>
        <w:rPr>
          <w:rFonts w:ascii="Courier New" w:hAnsi="Courier New"/>
          <w:sz w:val="16"/>
        </w:rPr>
        <w:t xml:space="preserve"> to  a Java string,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something goes wrong due to odd type-casting, it's a ColdFusion bug, at that point,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 logic error 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input = j</w:t>
      </w:r>
      <w:r>
        <w:rPr>
          <w:rFonts w:ascii="Courier New" w:hAnsi="Courier New"/>
          <w:sz w:val="16"/>
        </w:rPr>
        <w:t xml:space="preserve">avaCast( 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, input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length = input.length();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""""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for ( var i = 1 ; i &lt;= length ; i++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var charCode = input.codePointAt( javaCast( </w:t>
      </w:r>
      <w:r>
        <w:rPr>
          <w:rFonts w:ascii="Courier New" w:hAnsi="Courier New"/>
          <w:color w:val="1E7E34"/>
          <w:sz w:val="16"/>
        </w:rPr>
        <w:t>"int"</w:t>
      </w:r>
      <w:r>
        <w:rPr>
          <w:rFonts w:ascii="Courier New" w:hAnsi="Courier New"/>
          <w:sz w:val="16"/>
        </w:rPr>
        <w:t>, i - 1 )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Check for the most common 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 xml:space="preserve"> first (normal characters)</w:t>
      </w:r>
      <w:r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(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&gt;= 32 ) &amp;&amp;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34 ) &amp;&amp;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47 ) &amp;&amp;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92 ) &amp;&amp;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8232 ) &amp;&amp;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8233 )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chr( charCode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Check for the special cases next (co</w:t>
      </w:r>
      <w:r>
        <w:rPr>
          <w:rFonts w:ascii="Courier New" w:hAnsi="Courier New"/>
          <w:sz w:val="16"/>
        </w:rPr>
        <w:t>ntrol characters, characters that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need to be escaped,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characters that need to be encoded nicely).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charCode == 8 )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"\b"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charCode == 9 )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"\t"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charCode == 10 )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"\n"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charCode == 12 )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"\f"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charCode == 13 )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"\r"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&lt; 32 ) ||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== 8232 ) ||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</w:t>
      </w:r>
      <w:r>
        <w:rPr>
          <w:rFonts w:ascii="Courier New" w:hAnsi="Courier New"/>
          <w:sz w:val="16"/>
        </w:rPr>
        <w:t>e == 8233 )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For Unicode hex values, we need to enforce a 4-digit code.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"\u"</w:t>
      </w:r>
      <w:r>
        <w:rPr>
          <w:rFonts w:ascii="Courier New" w:hAnsi="Courier New"/>
          <w:sz w:val="16"/>
        </w:rPr>
        <w:t xml:space="preserve"> &amp; </w:t>
      </w:r>
      <w:r>
        <w:rPr>
          <w:rFonts w:ascii="Courier New" w:hAnsi="Courier New"/>
          <w:color w:val="0D5C73"/>
          <w:sz w:val="16"/>
        </w:rPr>
        <w:t>right</w:t>
      </w:r>
      <w:r>
        <w:rPr>
          <w:rFonts w:ascii="Courier New" w:hAnsi="Courier New"/>
          <w:sz w:val="16"/>
        </w:rPr>
        <w:t xml:space="preserve">( ( </w:t>
      </w:r>
      <w:r>
        <w:rPr>
          <w:rFonts w:ascii="Courier New" w:hAnsi="Courier New"/>
          <w:color w:val="1E7E34"/>
          <w:sz w:val="16"/>
        </w:rPr>
        <w:t>"000"</w:t>
      </w:r>
      <w:r>
        <w:rPr>
          <w:rFonts w:ascii="Courier New" w:hAnsi="Courier New"/>
          <w:sz w:val="16"/>
        </w:rPr>
        <w:t xml:space="preserve"> &amp; formatBaseN( charCode, 16 ) ), 4 )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charCode == 34 )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"\"""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charCode == </w:t>
      </w:r>
      <w:r>
        <w:rPr>
          <w:rFonts w:ascii="Courier New" w:hAnsi="Courier New"/>
          <w:sz w:val="16"/>
        </w:rPr>
        <w:t>47 )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"\/"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charCode == 92 )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"\\"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writeOutput( </w:t>
      </w:r>
      <w:r>
        <w:rPr>
          <w:rFonts w:ascii="Courier New" w:hAnsi="Courier New"/>
          <w:color w:val="1E7E34"/>
          <w:sz w:val="16"/>
        </w:rPr>
        <w:t>""""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/**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I serialize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return the given string, escaping </w:t>
      </w:r>
      <w:r>
        <w:rPr>
          <w:rFonts w:ascii="Courier New" w:hAnsi="Courier New"/>
          <w:color w:val="0D5C73"/>
          <w:sz w:val="16"/>
        </w:rPr>
        <w:t>all</w:t>
      </w:r>
      <w:r>
        <w:rPr>
          <w:rFonts w:ascii="Courier New" w:hAnsi="Courier New"/>
          <w:sz w:val="16"/>
        </w:rPr>
        <w:t xml:space="preserve"> appropriate characters for the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 JSON specification.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*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 @input I am the string being serialized.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 @output false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  <w:t>private string function serializeString( required string input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savecontent variable = </w:t>
      </w:r>
      <w:r>
        <w:rPr>
          <w:rFonts w:ascii="Courier New" w:hAnsi="Courier New"/>
          <w:color w:val="1E7E34"/>
          <w:sz w:val="16"/>
        </w:rPr>
        <w:t>"local.json"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serializeInputString( input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json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>}</w:t>
      </w:r>
    </w:p>
    <w:p w14:paraId="6D2FC3A2" w14:textId="77777777" w:rsidR="00382E4F" w:rsidRDefault="00D013E3">
      <w:pPr>
        <w:pStyle w:val="1"/>
      </w:pPr>
      <w:bookmarkStart w:id="3" w:name="_Toc230105157"/>
      <w:r>
        <w:t>v1/lib/TokenGene</w:t>
      </w:r>
      <w:r>
        <w:t>rator.cfc</w:t>
      </w:r>
      <w:bookmarkEnd w:id="3"/>
    </w:p>
    <w:p w14:paraId="5C711390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component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 = false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hint = </w:t>
      </w:r>
      <w:r>
        <w:rPr>
          <w:rFonts w:ascii="Courier New" w:hAnsi="Courier New"/>
          <w:color w:val="1E7E34"/>
          <w:sz w:val="16"/>
        </w:rPr>
        <w:t>"Генерирует случайные токены с помощью Java SecureRandom."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any function init()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generator = createObject( </w:t>
      </w:r>
      <w:r>
        <w:rPr>
          <w:rFonts w:ascii="Courier New" w:hAnsi="Courier New"/>
          <w:color w:val="1E7E34"/>
          <w:sz w:val="16"/>
        </w:rPr>
        <w:t>"java"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"java.security.SecureRandom"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.getInstance(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javaCast( 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"SHA1PRNG"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),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javaCast( 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"SUN"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generator.nextBytes( charsetDecode( </w:t>
      </w:r>
      <w:r>
        <w:rPr>
          <w:rFonts w:ascii="Courier New" w:hAnsi="Courier New"/>
          <w:color w:val="1E7E34"/>
          <w:sz w:val="16"/>
        </w:rPr>
        <w:t>" 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reseedAt = getNextReseedAt();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this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public string function nextToken( numeric byteCount = 32 )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now() &gt;= reseedAt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lock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name = </w:t>
      </w:r>
      <w:r>
        <w:rPr>
          <w:rFonts w:ascii="Courier New" w:hAnsi="Courier New"/>
          <w:color w:val="1E7E34"/>
          <w:sz w:val="16"/>
        </w:rPr>
        <w:t>"TokenGenerator.reseedCheck"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type = </w:t>
      </w:r>
      <w:r>
        <w:rPr>
          <w:rFonts w:ascii="Courier New" w:hAnsi="Courier New"/>
          <w:color w:val="1E7E34"/>
          <w:sz w:val="16"/>
        </w:rPr>
        <w:t>"exclusive"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 =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throwOnTimeout = false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now() &gt;= reseedAt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reseedAt = getNextReseedAt();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generator.setSeed( generator.generateSeed( javaCast( </w:t>
      </w:r>
      <w:r>
        <w:rPr>
          <w:rFonts w:ascii="Courier New" w:hAnsi="Courier New"/>
          <w:color w:val="1E7E34"/>
          <w:sz w:val="16"/>
        </w:rPr>
        <w:t>"int"</w:t>
      </w:r>
      <w:r>
        <w:rPr>
          <w:rFonts w:ascii="Courier New" w:hAnsi="Courier New"/>
          <w:sz w:val="16"/>
        </w:rPr>
        <w:t>, 32 )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var byteBuffer = charsetDecode( repeatString( </w:t>
      </w:r>
      <w:r>
        <w:rPr>
          <w:rFonts w:ascii="Courier New" w:hAnsi="Courier New"/>
          <w:color w:val="1E7E34"/>
          <w:sz w:val="16"/>
        </w:rPr>
        <w:t>" "</w:t>
      </w:r>
      <w:r>
        <w:rPr>
          <w:rFonts w:ascii="Courier New" w:hAnsi="Courier New"/>
          <w:sz w:val="16"/>
        </w:rPr>
        <w:t xml:space="preserve">, byteCount ), 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generator.nextBytes( byteBuffer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encodeBytes( byteBuffer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private string function encodeBytes( required binary bytes 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token = binary</w:t>
      </w:r>
      <w:r>
        <w:rPr>
          <w:rFonts w:ascii="Courier New" w:hAnsi="Courier New"/>
          <w:sz w:val="16"/>
        </w:rPr>
        <w:t xml:space="preserve">Encode( bytes, </w:t>
      </w:r>
      <w:r>
        <w:rPr>
          <w:rFonts w:ascii="Courier New" w:hAnsi="Courier New"/>
          <w:color w:val="1E7E34"/>
          <w:sz w:val="16"/>
        </w:rPr>
        <w:t>"base64"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 xml:space="preserve">token = replace( token, </w:t>
      </w:r>
      <w:r>
        <w:rPr>
          <w:rFonts w:ascii="Courier New" w:hAnsi="Courier New"/>
          <w:color w:val="1E7E34"/>
          <w:sz w:val="16"/>
        </w:rPr>
        <w:t>"+"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token = replace( token, </w:t>
      </w:r>
      <w:r>
        <w:rPr>
          <w:rFonts w:ascii="Courier New" w:hAnsi="Courier New"/>
          <w:color w:val="1E7E34"/>
          <w:sz w:val="16"/>
        </w:rPr>
        <w:t>"/"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token = replace( token, </w:t>
      </w:r>
      <w:r>
        <w:rPr>
          <w:rFonts w:ascii="Courier New" w:hAnsi="Courier New"/>
          <w:color w:val="1E7E34"/>
          <w:sz w:val="16"/>
        </w:rPr>
        <w:t>"="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"c"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token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private date function getNextReseedAt()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return( dateAdd( </w:t>
      </w:r>
      <w:r>
        <w:rPr>
          <w:rFonts w:ascii="Courier New" w:hAnsi="Courier New"/>
          <w:color w:val="1E7E34"/>
          <w:sz w:val="16"/>
        </w:rPr>
        <w:t>"h"</w:t>
      </w:r>
      <w:r>
        <w:rPr>
          <w:rFonts w:ascii="Courier New" w:hAnsi="Courier New"/>
          <w:sz w:val="16"/>
        </w:rPr>
        <w:t>, 1, now()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>}</w:t>
      </w:r>
    </w:p>
    <w:p w14:paraId="790862EF" w14:textId="77777777" w:rsidR="00382E4F" w:rsidRDefault="00D013E3">
      <w:pPr>
        <w:pStyle w:val="1"/>
      </w:pPr>
      <w:bookmarkStart w:id="4" w:name="_Toc230105158"/>
      <w:r>
        <w:t>v1/lib/encodingUtils.cfc</w:t>
      </w:r>
      <w:bookmarkEnd w:id="4"/>
    </w:p>
    <w:p w14:paraId="51C8730B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component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public any function init() {</w:t>
      </w:r>
      <w:r>
        <w:rPr>
          <w:rFonts w:ascii="Courier New" w:hAnsi="Courier New"/>
          <w:sz w:val="16"/>
        </w:rPr>
        <w:br/>
        <w:t xml:space="preserve">        variables.utcBaseDate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'java.util.Date'</w:t>
      </w:r>
      <w:r>
        <w:rPr>
          <w:rFonts w:ascii="Courier New" w:hAnsi="Courier New"/>
          <w:sz w:val="16"/>
        </w:rPr>
        <w:t xml:space="preserve"> ).init( javacast( </w:t>
      </w:r>
      <w:r>
        <w:rPr>
          <w:rFonts w:ascii="Courier New" w:hAnsi="Courier New"/>
          <w:color w:val="1E7E34"/>
          <w:sz w:val="16"/>
        </w:rPr>
        <w:t>'int'</w:t>
      </w:r>
      <w:r>
        <w:rPr>
          <w:rFonts w:ascii="Courier New" w:hAnsi="Courier New"/>
          <w:sz w:val="16"/>
        </w:rPr>
        <w:t>, 0 ) );</w:t>
      </w:r>
      <w:r>
        <w:rPr>
          <w:rFonts w:ascii="Courier New" w:hAnsi="Courier New"/>
          <w:sz w:val="16"/>
        </w:rPr>
        <w:br/>
        <w:t xml:space="preserve">        variables.ECParameterSpecCache =</w:t>
      </w:r>
      <w:r>
        <w:rPr>
          <w:rFonts w:ascii="Courier New" w:hAnsi="Courier New"/>
          <w:sz w:val="16"/>
        </w:rPr>
        <w:t xml:space="preserve"> { };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function convertDateToUnixTimestamp( required date dateToConvert ) {</w:t>
      </w:r>
      <w:r>
        <w:rPr>
          <w:rFonts w:ascii="Courier New" w:hAnsi="Courier New"/>
          <w:sz w:val="16"/>
        </w:rPr>
        <w:br/>
        <w:t xml:space="preserve">        return dateDiff( </w:t>
      </w:r>
      <w:r>
        <w:rPr>
          <w:rFonts w:ascii="Courier New" w:hAnsi="Courier New"/>
          <w:color w:val="1E7E34"/>
          <w:sz w:val="16"/>
        </w:rPr>
        <w:t>'s'</w:t>
      </w:r>
      <w:r>
        <w:rPr>
          <w:rFonts w:ascii="Courier New" w:hAnsi="Courier New"/>
          <w:sz w:val="16"/>
        </w:rPr>
        <w:t>, utcBaseDate, parseDateTime( dateToConvert )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function convertUnixTimestampToDate( required numeric timestamp ) {</w:t>
      </w:r>
      <w:r>
        <w:rPr>
          <w:rFonts w:ascii="Courier New" w:hAnsi="Courier New"/>
          <w:sz w:val="16"/>
        </w:rPr>
        <w:br/>
        <w:t xml:space="preserve">        return</w:t>
      </w:r>
      <w:r>
        <w:rPr>
          <w:rFonts w:ascii="Courier New" w:hAnsi="Courier New"/>
          <w:sz w:val="16"/>
        </w:rPr>
        <w:t xml:space="preserve"> dateAdd( </w:t>
      </w:r>
      <w:r>
        <w:rPr>
          <w:rFonts w:ascii="Courier New" w:hAnsi="Courier New"/>
          <w:color w:val="1E7E34"/>
          <w:sz w:val="16"/>
        </w:rPr>
        <w:t>'s'</w:t>
      </w:r>
      <w:r>
        <w:rPr>
          <w:rFonts w:ascii="Courier New" w:hAnsi="Courier New"/>
          <w:sz w:val="16"/>
        </w:rPr>
        <w:t>, timestamp, utcBaseDate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function base64UrlToBinary( base64url ) {</w:t>
      </w:r>
      <w:r>
        <w:rPr>
          <w:rFonts w:ascii="Courier New" w:hAnsi="Courier New"/>
          <w:sz w:val="16"/>
        </w:rPr>
        <w:br/>
        <w:t xml:space="preserve">        var base64 = base64url.replace( </w:t>
      </w:r>
      <w:r>
        <w:rPr>
          <w:rFonts w:ascii="Courier New" w:hAnsi="Courier New"/>
          <w:color w:val="1E7E34"/>
          <w:sz w:val="16"/>
        </w:rPr>
        <w:t>'-'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'+'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'all'</w:t>
      </w:r>
      <w:r>
        <w:rPr>
          <w:rFonts w:ascii="Courier New" w:hAnsi="Courier New"/>
          <w:sz w:val="16"/>
        </w:rPr>
        <w:t xml:space="preserve"> ).replace( </w:t>
      </w:r>
      <w:r>
        <w:rPr>
          <w:rFonts w:ascii="Courier New" w:hAnsi="Courier New"/>
          <w:color w:val="1E7E34"/>
          <w:sz w:val="16"/>
        </w:rPr>
        <w:t>'_'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'/'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'all'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    var padded = base64 &amp; repeatString( </w:t>
      </w:r>
      <w:r>
        <w:rPr>
          <w:rFonts w:ascii="Courier New" w:hAnsi="Courier New"/>
          <w:color w:val="1E7E34"/>
          <w:sz w:val="16"/>
        </w:rPr>
        <w:t>'='</w:t>
      </w:r>
      <w:r>
        <w:rPr>
          <w:rFonts w:ascii="Courier New" w:hAnsi="Courier New"/>
          <w:sz w:val="16"/>
        </w:rPr>
        <w:t>, 4 - ( len( base64 ) % 4 ) )</w:t>
      </w:r>
      <w:r>
        <w:rPr>
          <w:rFonts w:ascii="Courier New" w:hAnsi="Courier New"/>
          <w:sz w:val="16"/>
        </w:rPr>
        <w:t>;</w:t>
      </w:r>
      <w:r>
        <w:rPr>
          <w:rFonts w:ascii="Courier New" w:hAnsi="Courier New"/>
          <w:sz w:val="16"/>
        </w:rPr>
        <w:br/>
        <w:t xml:space="preserve">        return binaryDecode( padded, </w:t>
      </w:r>
      <w:r>
        <w:rPr>
          <w:rFonts w:ascii="Courier New" w:hAnsi="Courier New"/>
          <w:color w:val="1E7E34"/>
          <w:sz w:val="16"/>
        </w:rPr>
        <w:t>'base64'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function binaryToBase64Url( source ) {</w:t>
      </w:r>
      <w:r>
        <w:rPr>
          <w:rFonts w:ascii="Courier New" w:hAnsi="Courier New"/>
          <w:sz w:val="16"/>
        </w:rPr>
        <w:br/>
        <w:t xml:space="preserve">        return binaryEncode( source, </w:t>
      </w:r>
      <w:r>
        <w:rPr>
          <w:rFonts w:ascii="Courier New" w:hAnsi="Courier New"/>
          <w:color w:val="1E7E34"/>
          <w:sz w:val="16"/>
        </w:rPr>
        <w:t>'base64'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.replace( </w:t>
      </w:r>
      <w:r>
        <w:rPr>
          <w:rFonts w:ascii="Courier New" w:hAnsi="Courier New"/>
          <w:color w:val="1E7E34"/>
          <w:sz w:val="16"/>
        </w:rPr>
        <w:t>'+'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'-'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'all'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.replace( </w:t>
      </w:r>
      <w:r>
        <w:rPr>
          <w:rFonts w:ascii="Courier New" w:hAnsi="Courier New"/>
          <w:color w:val="1E7E34"/>
          <w:sz w:val="16"/>
        </w:rPr>
        <w:t>'/'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'_'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'all'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.replace( </w:t>
      </w:r>
      <w:r>
        <w:rPr>
          <w:rFonts w:ascii="Courier New" w:hAnsi="Courier New"/>
          <w:color w:val="1E7E34"/>
          <w:sz w:val="16"/>
        </w:rPr>
        <w:t>'='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'all'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/**</w:t>
      </w:r>
      <w:r>
        <w:rPr>
          <w:rFonts w:ascii="Courier New" w:hAnsi="Courier New"/>
          <w:sz w:val="16"/>
        </w:rPr>
        <w:br/>
        <w:t xml:space="preserve">    * The INTEGER encoding for DER consists of a 02 tag a length encoding of the value</w:t>
      </w:r>
      <w:r>
        <w:rPr>
          <w:rFonts w:ascii="Courier New" w:hAnsi="Courier New"/>
          <w:sz w:val="16"/>
        </w:rPr>
        <w:br/>
        <w:t xml:space="preserve">    *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a signed, minimum sized, big endian encoding of the encoded number.</w:t>
      </w:r>
      <w:r>
        <w:rPr>
          <w:rFonts w:ascii="Courier New" w:hAnsi="Courier New"/>
          <w:sz w:val="16"/>
        </w:rPr>
        <w:br/>
        <w:t xml:space="preserve">    *</w:t>
      </w:r>
      <w:r>
        <w:rPr>
          <w:rFonts w:ascii="Courier New" w:hAnsi="Courier New"/>
          <w:sz w:val="16"/>
        </w:rPr>
        <w:br/>
        <w:t xml:space="preserve">    * - https://stackoverflow.com/questions/54718741</w:t>
      </w:r>
      <w:r>
        <w:rPr>
          <w:rFonts w:ascii="Courier New" w:hAnsi="Courier New"/>
          <w:sz w:val="16"/>
        </w:rPr>
        <w:t>/how-to-der-encode-an-ecdsa-signature</w:t>
      </w:r>
      <w:r>
        <w:rPr>
          <w:rFonts w:ascii="Courier New" w:hAnsi="Courier New"/>
          <w:sz w:val="16"/>
        </w:rPr>
        <w:br/>
        <w:t xml:space="preserve">    */</w:t>
      </w:r>
      <w:r>
        <w:rPr>
          <w:rFonts w:ascii="Courier New" w:hAnsi="Courier New"/>
          <w:sz w:val="16"/>
        </w:rPr>
        <w:br/>
        <w:t xml:space="preserve">    function derEncodeIntegerBytes( byteArray ) {</w:t>
      </w:r>
      <w:r>
        <w:rPr>
          <w:rFonts w:ascii="Courier New" w:hAnsi="Courier New"/>
          <w:sz w:val="16"/>
        </w:rPr>
        <w:br/>
        <w:t xml:space="preserve">        // first remove any padding</w:t>
      </w:r>
      <w:r>
        <w:rPr>
          <w:rFonts w:ascii="Courier New" w:hAnsi="Courier New"/>
          <w:sz w:val="16"/>
        </w:rPr>
        <w:br/>
        <w:t xml:space="preserve">        for ( var i = 1; i &lt;= arrayLen( byteArray ); i++ ) {</w:t>
      </w:r>
      <w:r>
        <w:rPr>
          <w:rFonts w:ascii="Courier New" w:hAnsi="Courier New"/>
          <w:sz w:val="16"/>
        </w:rPr>
        <w:br/>
        <w:t xml:space="preserve">            if ( byteArray[ i ] != 0 ) break;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  <w:t xml:space="preserve">        </w:t>
      </w:r>
      <w:r>
        <w:rPr>
          <w:rFonts w:ascii="Courier New" w:hAnsi="Courier New"/>
          <w:sz w:val="16"/>
        </w:rPr>
        <w:t>var unpadded = arraySlice( byteArray, i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// add sign if negative</w:t>
      </w:r>
      <w:r>
        <w:rPr>
          <w:rFonts w:ascii="Courier New" w:hAnsi="Courier New"/>
          <w:sz w:val="16"/>
        </w:rPr>
        <w:br/>
        <w:t xml:space="preserve">        if ( unpadded[ 1 ] &lt; 0 ) {</w:t>
      </w:r>
      <w:r>
        <w:rPr>
          <w:rFonts w:ascii="Courier New" w:hAnsi="Courier New"/>
          <w:sz w:val="16"/>
        </w:rPr>
        <w:br/>
        <w:t xml:space="preserve">            unpadded.prepend( 0 );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// if len &gt; 127 the length encoding will be wrong, but that won't happen for the supported </w:t>
      </w:r>
      <w:r>
        <w:rPr>
          <w:rFonts w:ascii="Courier New" w:hAnsi="Courier New"/>
          <w:sz w:val="16"/>
        </w:rPr>
        <w:t>signature sizes</w:t>
      </w:r>
      <w:r>
        <w:rPr>
          <w:rFonts w:ascii="Courier New" w:hAnsi="Courier New"/>
          <w:sz w:val="16"/>
        </w:rPr>
        <w:br/>
        <w:t xml:space="preserve">        var derEncoded = [ 2, unpadded.len() ];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derEncoded.append( unpadded, true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return derEncoded;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/**</w:t>
      </w:r>
      <w:r>
        <w:rPr>
          <w:rFonts w:ascii="Courier New" w:hAnsi="Courier New"/>
          <w:sz w:val="16"/>
        </w:rPr>
        <w:br/>
        <w:t xml:space="preserve">    * The SEQUENCE encoding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simply a tag </w:t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t xml:space="preserve"> to the byte value 30, the</w:t>
      </w:r>
      <w:r>
        <w:rPr>
          <w:rFonts w:ascii="Courier New" w:hAnsi="Courier New"/>
          <w:sz w:val="16"/>
        </w:rPr>
        <w:br/>
        <w:t xml:space="preserve">    * length encoding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</w:t>
      </w:r>
      <w:r>
        <w:rPr>
          <w:rFonts w:ascii="Courier New" w:hAnsi="Courier New"/>
          <w:color w:val="0D5C73"/>
          <w:sz w:val="16"/>
        </w:rPr>
        <w:t>en</w:t>
      </w:r>
      <w:r>
        <w:rPr>
          <w:rFonts w:ascii="Courier New" w:hAnsi="Courier New"/>
          <w:sz w:val="16"/>
        </w:rPr>
        <w:t xml:space="preserve"> the concatenation of the two INTEGER</w:t>
      </w:r>
      <w:r>
        <w:rPr>
          <w:rFonts w:ascii="Courier New" w:hAnsi="Courier New"/>
          <w:sz w:val="16"/>
        </w:rPr>
        <w:br/>
        <w:t xml:space="preserve">    * structures.</w:t>
      </w:r>
      <w:r>
        <w:rPr>
          <w:rFonts w:ascii="Courier New" w:hAnsi="Courier New"/>
          <w:sz w:val="16"/>
        </w:rPr>
        <w:br/>
        <w:t xml:space="preserve">    *</w:t>
      </w:r>
      <w:r>
        <w:rPr>
          <w:rFonts w:ascii="Courier New" w:hAnsi="Courier New"/>
          <w:sz w:val="16"/>
        </w:rPr>
        <w:br/>
        <w:t xml:space="preserve">    * https://stackoverflow.com/questions/54718741/how-to-der-encode-an-ecdsa-signature</w:t>
      </w:r>
      <w:r>
        <w:rPr>
          <w:rFonts w:ascii="Courier New" w:hAnsi="Courier New"/>
          <w:sz w:val="16"/>
        </w:rPr>
        <w:br/>
        <w:t xml:space="preserve">    *</w:t>
      </w:r>
      <w:r>
        <w:rPr>
          <w:rFonts w:ascii="Courier New" w:hAnsi="Courier New"/>
          <w:sz w:val="16"/>
        </w:rPr>
        <w:br/>
        <w:t xml:space="preserve">    * Also see:</w:t>
      </w:r>
      <w:r>
        <w:rPr>
          <w:rFonts w:ascii="Courier New" w:hAnsi="Courier New"/>
          <w:sz w:val="16"/>
        </w:rPr>
        <w:br/>
        <w:t xml:space="preserve">    * https://crypto.stackexchange.com/questions/57731/ecdsa-signature-rs-to-asn1-</w:t>
      </w:r>
      <w:r>
        <w:rPr>
          <w:rFonts w:ascii="Courier New" w:hAnsi="Courier New"/>
          <w:sz w:val="16"/>
        </w:rPr>
        <w:t>der-encoding-question</w:t>
      </w:r>
      <w:r>
        <w:rPr>
          <w:rFonts w:ascii="Courier New" w:hAnsi="Courier New"/>
          <w:sz w:val="16"/>
        </w:rPr>
        <w:br/>
        <w:t xml:space="preserve">    */</w:t>
      </w:r>
      <w:r>
        <w:rPr>
          <w:rFonts w:ascii="Courier New" w:hAnsi="Courier New"/>
          <w:sz w:val="16"/>
        </w:rPr>
        <w:br/>
        <w:t xml:space="preserve">    function convertP1363ToDER( signature ) {</w:t>
      </w:r>
      <w:r>
        <w:rPr>
          <w:rFonts w:ascii="Courier New" w:hAnsi="Courier New"/>
          <w:sz w:val="16"/>
        </w:rPr>
        <w:br/>
        <w:t xml:space="preserve">        var split = len( signature ) / 2;</w:t>
      </w:r>
      <w:r>
        <w:rPr>
          <w:rFonts w:ascii="Courier New" w:hAnsi="Courier New"/>
          <w:sz w:val="16"/>
        </w:rPr>
        <w:br/>
        <w:t xml:space="preserve">        var r = derEncodeIntegerBytes( arraySlice( signature, 1, split ) );</w:t>
      </w:r>
      <w:r>
        <w:rPr>
          <w:rFonts w:ascii="Courier New" w:hAnsi="Courier New"/>
          <w:sz w:val="16"/>
        </w:rPr>
        <w:br/>
        <w:t xml:space="preserve">        var s = derEncodeIntegerBytes( arraySlice( signature, s</w:t>
      </w:r>
      <w:r>
        <w:rPr>
          <w:rFonts w:ascii="Courier New" w:hAnsi="Courier New"/>
          <w:sz w:val="16"/>
        </w:rPr>
        <w:t>plit + 1, split )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var DERSignature = [ 48 ];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var length = r.len() + s.len();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length &gt; 255 ) {</w:t>
      </w:r>
      <w:r>
        <w:rPr>
          <w:rFonts w:ascii="Courier New" w:hAnsi="Courier New"/>
          <w:sz w:val="16"/>
        </w:rPr>
        <w:br/>
        <w:t xml:space="preserve">            throw(</w:t>
      </w:r>
      <w:r>
        <w:rPr>
          <w:rFonts w:ascii="Courier New" w:hAnsi="Courier New"/>
          <w:sz w:val="16"/>
        </w:rPr>
        <w:br/>
        <w:t xml:space="preserve">                type = </w:t>
      </w:r>
      <w:r>
        <w:rPr>
          <w:rFonts w:ascii="Courier New" w:hAnsi="Courier New"/>
          <w:color w:val="1E7E34"/>
          <w:sz w:val="16"/>
        </w:rPr>
        <w:t>'jwtcfml.InvalidSignature'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message = </w:t>
      </w:r>
      <w:r>
        <w:rPr>
          <w:rFonts w:ascii="Courier New" w:hAnsi="Courier New"/>
          <w:color w:val="1E7E34"/>
          <w:sz w:val="16"/>
        </w:rPr>
        <w:t>'Invalid P1363 key.'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</w:t>
      </w:r>
      <w:r>
        <w:rPr>
          <w:rFonts w:ascii="Courier New" w:hAnsi="Courier New"/>
          <w:sz w:val="16"/>
        </w:rPr>
        <w:t xml:space="preserve">       detail = </w:t>
      </w:r>
      <w:r>
        <w:rPr>
          <w:rFonts w:ascii="Courier New" w:hAnsi="Courier New"/>
          <w:color w:val="1E7E34"/>
          <w:sz w:val="16"/>
        </w:rPr>
        <w:t>'The P1363 signature is too long.'</w:t>
      </w:r>
      <w:r>
        <w:rPr>
          <w:rFonts w:ascii="Courier New" w:hAnsi="Courier New"/>
          <w:sz w:val="16"/>
        </w:rPr>
        <w:br/>
        <w:t xml:space="preserve">           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/*</w:t>
      </w:r>
      <w:r>
        <w:rPr>
          <w:rFonts w:ascii="Courier New" w:hAnsi="Courier New"/>
          <w:sz w:val="16"/>
        </w:rPr>
        <w:br/>
        <w:t xml:space="preserve">            The length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simply a single byte if it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smaller than 128 (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hex 80)</w:t>
      </w:r>
      <w:r>
        <w:rPr>
          <w:rFonts w:ascii="Courier New" w:hAnsi="Courier New"/>
          <w:sz w:val="16"/>
        </w:rPr>
        <w:br/>
        <w:t xml:space="preserve">            of the size. If it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larger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it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two byte: one byte </w:t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t xml:space="preserve"> to 81,</w:t>
      </w:r>
      <w:r>
        <w:rPr>
          <w:rFonts w:ascii="Courier New" w:hAnsi="Courier New"/>
          <w:sz w:val="16"/>
        </w:rPr>
        <w:br/>
        <w:t xml:space="preserve">            which indicates that one length byte will follow,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one byte</w:t>
      </w:r>
      <w:r>
        <w:rPr>
          <w:rFonts w:ascii="Courier New" w:hAnsi="Courier New"/>
          <w:sz w:val="16"/>
        </w:rPr>
        <w:br/>
        <w:t xml:space="preserve">            containing the actual value.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    https://stackoverflow.com/questions/54718741/how-to-der-encode-an-ecdsa-signature</w:t>
      </w:r>
      <w:r>
        <w:rPr>
          <w:rFonts w:ascii="Courier New" w:hAnsi="Courier New"/>
          <w:sz w:val="16"/>
        </w:rPr>
        <w:br/>
        <w:t xml:space="preserve">        */</w:t>
      </w:r>
      <w:r>
        <w:rPr>
          <w:rFonts w:ascii="Courier New" w:hAnsi="Courier New"/>
          <w:sz w:val="16"/>
        </w:rPr>
        <w:br/>
        <w:t xml:space="preserve">   </w:t>
      </w:r>
      <w:r>
        <w:rPr>
          <w:rFonts w:ascii="Courier New" w:hAnsi="Courier New"/>
          <w:sz w:val="16"/>
        </w:rPr>
        <w:t xml:space="preserve">     if ( length &gt; 127 ) {</w:t>
      </w:r>
      <w:r>
        <w:rPr>
          <w:rFonts w:ascii="Courier New" w:hAnsi="Courier New"/>
          <w:sz w:val="16"/>
        </w:rPr>
        <w:br/>
        <w:t xml:space="preserve">            DERSignature.append( -127 );</w:t>
      </w:r>
      <w:r>
        <w:rPr>
          <w:rFonts w:ascii="Courier New" w:hAnsi="Courier New"/>
          <w:sz w:val="16"/>
        </w:rPr>
        <w:br/>
        <w:t xml:space="preserve">            length -= 256;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  <w:t xml:space="preserve">        DERSignature.append( length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DERSignature.append( r, true );</w:t>
      </w:r>
      <w:r>
        <w:rPr>
          <w:rFonts w:ascii="Courier New" w:hAnsi="Courier New"/>
          <w:sz w:val="16"/>
        </w:rPr>
        <w:br/>
        <w:t xml:space="preserve">        DERSignature.append( s, true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return javacast( </w:t>
      </w:r>
      <w:r>
        <w:rPr>
          <w:rFonts w:ascii="Courier New" w:hAnsi="Courier New"/>
          <w:color w:val="1E7E34"/>
          <w:sz w:val="16"/>
        </w:rPr>
        <w:t>'byte</w:t>
      </w:r>
      <w:r>
        <w:rPr>
          <w:rFonts w:ascii="Courier New" w:hAnsi="Courier New"/>
          <w:color w:val="1E7E34"/>
          <w:sz w:val="16"/>
        </w:rPr>
        <w:t>[]'</w:t>
      </w:r>
      <w:r>
        <w:rPr>
          <w:rFonts w:ascii="Courier New" w:hAnsi="Courier New"/>
          <w:sz w:val="16"/>
        </w:rPr>
        <w:t>, DERSignature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function convertDERtoP1363( required any signature, required string algorithm ) {</w:t>
      </w:r>
      <w:r>
        <w:rPr>
          <w:rFonts w:ascii="Courier New" w:hAnsi="Courier New"/>
          <w:sz w:val="16"/>
        </w:rPr>
        <w:br/>
        <w:t xml:space="preserve">        // extract the two integers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the DER signature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 xml:space="preserve">        // assuming a 02 tag byte followed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a single length byte since we should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see</w:t>
      </w:r>
      <w:r>
        <w:rPr>
          <w:rFonts w:ascii="Courier New" w:hAnsi="Courier New"/>
          <w:sz w:val="16"/>
        </w:rPr>
        <w:br/>
        <w:t xml:space="preserve">        // anything larger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the supported algorithms</w:t>
      </w:r>
      <w:r>
        <w:rPr>
          <w:rFonts w:ascii="Courier New" w:hAnsi="Courier New"/>
          <w:sz w:val="16"/>
        </w:rPr>
        <w:br/>
        <w:t xml:space="preserve">        var start = 3;</w:t>
      </w:r>
      <w:r>
        <w:rPr>
          <w:rFonts w:ascii="Courier New" w:hAnsi="Courier New"/>
          <w:sz w:val="16"/>
        </w:rPr>
        <w:br/>
        <w:t xml:space="preserve">        while ( signature[ start ] != 2 ) start++;</w:t>
      </w:r>
      <w:r>
        <w:rPr>
          <w:rFonts w:ascii="Courier New" w:hAnsi="Courier New"/>
          <w:sz w:val="16"/>
        </w:rPr>
        <w:br/>
        <w:t xml:space="preserve">        var r = arraySlice( signature, start + 2, signature[ start + 1 ] );</w:t>
      </w:r>
      <w:r>
        <w:rPr>
          <w:rFonts w:ascii="Courier New" w:hAnsi="Courier New"/>
          <w:sz w:val="16"/>
        </w:rPr>
        <w:br/>
        <w:t xml:space="preserve">        var s = arraySlice( signature, star</w:t>
      </w:r>
      <w:r>
        <w:rPr>
          <w:rFonts w:ascii="Courier New" w:hAnsi="Courier New"/>
          <w:sz w:val="16"/>
        </w:rPr>
        <w:t>t + 2 + r.len() + 2 );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r[ 1 ] == 0 ) r = arraySlice( r, 2 );</w:t>
      </w:r>
      <w:r>
        <w:rPr>
          <w:rFonts w:ascii="Courier New" w:hAnsi="Courier New"/>
          <w:sz w:val="16"/>
        </w:rPr>
        <w:br/>
        <w:t xml:space="preserve">        if ( s[ 1 ] == 0 ) s = arraySlice( s, 2 );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var lengthMap = {</w:t>
      </w:r>
      <w:r>
        <w:rPr>
          <w:rFonts w:ascii="Courier New" w:hAnsi="Courier New"/>
          <w:sz w:val="16"/>
        </w:rPr>
        <w:br/>
        <w:t xml:space="preserve">            ES256: 32,</w:t>
      </w:r>
      <w:r>
        <w:rPr>
          <w:rFonts w:ascii="Courier New" w:hAnsi="Courier New"/>
          <w:sz w:val="16"/>
        </w:rPr>
        <w:br/>
        <w:t xml:space="preserve">            ES384: 48,</w:t>
      </w:r>
      <w:r>
        <w:rPr>
          <w:rFonts w:ascii="Courier New" w:hAnsi="Courier New"/>
          <w:sz w:val="16"/>
        </w:rPr>
        <w:br/>
        <w:t xml:space="preserve">            ES512: 64</w:t>
      </w:r>
      <w:r>
        <w:rPr>
          <w:rFonts w:ascii="Courier New" w:hAnsi="Courier New"/>
          <w:sz w:val="16"/>
        </w:rPr>
        <w:br/>
        <w:t xml:space="preserve">        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var P1363Signat</w:t>
      </w:r>
      <w:r>
        <w:rPr>
          <w:rFonts w:ascii="Courier New" w:hAnsi="Courier New"/>
          <w:sz w:val="16"/>
        </w:rPr>
        <w:t>ure = [ ];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for ( var i = 1; i &lt;= lengthMap[ algorithm ] - r.len(); i++ ) P1363Signature.append( 0 );</w:t>
      </w:r>
      <w:r>
        <w:rPr>
          <w:rFonts w:ascii="Courier New" w:hAnsi="Courier New"/>
          <w:sz w:val="16"/>
        </w:rPr>
        <w:br/>
        <w:t xml:space="preserve">        P1363Signature.append( r, true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for ( var i = 1; i &lt;= lengthMap[ algorithm ] - s.len(); i++ ) P1363Signature.append( 0 );</w:t>
      </w:r>
      <w:r>
        <w:rPr>
          <w:rFonts w:ascii="Courier New" w:hAnsi="Courier New"/>
          <w:sz w:val="16"/>
        </w:rPr>
        <w:br/>
        <w:t xml:space="preserve">     </w:t>
      </w:r>
      <w:r>
        <w:rPr>
          <w:rFonts w:ascii="Courier New" w:hAnsi="Courier New"/>
          <w:sz w:val="16"/>
        </w:rPr>
        <w:t xml:space="preserve">   P1363Signature.append( s, true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return javacast( </w:t>
      </w:r>
      <w:r>
        <w:rPr>
          <w:rFonts w:ascii="Courier New" w:hAnsi="Courier New"/>
          <w:color w:val="1E7E34"/>
          <w:sz w:val="16"/>
        </w:rPr>
        <w:t>'byte[]'</w:t>
      </w:r>
      <w:r>
        <w:rPr>
          <w:rFonts w:ascii="Courier New" w:hAnsi="Courier New"/>
          <w:sz w:val="16"/>
        </w:rPr>
        <w:t>, P1363Signature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function parsePEMEncodedKey( required string pemKey ) {</w:t>
      </w:r>
      <w:r>
        <w:rPr>
          <w:rFonts w:ascii="Courier New" w:hAnsi="Courier New"/>
          <w:sz w:val="16"/>
        </w:rPr>
        <w:br/>
        <w:t xml:space="preserve">        if ( reFind( </w:t>
      </w:r>
      <w:r>
        <w:rPr>
          <w:rFonts w:ascii="Courier New" w:hAnsi="Courier New"/>
          <w:color w:val="1E7E34"/>
          <w:sz w:val="16"/>
        </w:rPr>
        <w:t>'^-----BEGIN (RSA|EC) (PARAMETERS|PRIVATE)'</w:t>
      </w:r>
      <w:r>
        <w:rPr>
          <w:rFonts w:ascii="Courier New" w:hAnsi="Courier New"/>
          <w:sz w:val="16"/>
        </w:rPr>
        <w:t>, pemKey ) ) {</w:t>
      </w:r>
      <w:r>
        <w:rPr>
          <w:rFonts w:ascii="Courier New" w:hAnsi="Courier New"/>
          <w:sz w:val="16"/>
        </w:rPr>
        <w:br/>
        <w:t xml:space="preserve">            throw(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 xml:space="preserve">                type = </w:t>
      </w:r>
      <w:r>
        <w:rPr>
          <w:rFonts w:ascii="Courier New" w:hAnsi="Courier New"/>
          <w:color w:val="1E7E34"/>
          <w:sz w:val="16"/>
        </w:rPr>
        <w:t>'jwtcfml.InvalidPrivateKey'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message = </w:t>
      </w:r>
      <w:r>
        <w:rPr>
          <w:rFonts w:ascii="Courier New" w:hAnsi="Courier New"/>
          <w:color w:val="1E7E34"/>
          <w:sz w:val="16"/>
        </w:rPr>
        <w:t>'Invalid private key format.'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detail = </w:t>
      </w:r>
      <w:r>
        <w:rPr>
          <w:rFonts w:ascii="Courier New" w:hAnsi="Courier New"/>
          <w:color w:val="1E7E34"/>
          <w:sz w:val="16"/>
        </w:rPr>
        <w:t>'Please encode your private key in PKCS8 format, e.g.: `openssl pkcs8 -topk8 -nocrypt -in privatekey.pem -out privatekey.p</w:t>
      </w:r>
      <w:r>
        <w:rPr>
          <w:rFonts w:ascii="Courier New" w:hAnsi="Courier New"/>
          <w:color w:val="1E7E34"/>
          <w:sz w:val="16"/>
        </w:rPr>
        <w:t>k8'</w:t>
      </w:r>
      <w:r>
        <w:rPr>
          <w:rFonts w:ascii="Courier New" w:hAnsi="Courier New"/>
          <w:sz w:val="16"/>
        </w:rPr>
        <w:br/>
        <w:t xml:space="preserve">            )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var binaryKey = binaryDecode(</w:t>
      </w:r>
      <w:r>
        <w:rPr>
          <w:rFonts w:ascii="Courier New" w:hAnsi="Courier New"/>
          <w:sz w:val="16"/>
        </w:rPr>
        <w:br/>
        <w:t xml:space="preserve">            trim( pemKey ).reReplace( </w:t>
      </w:r>
      <w:r>
        <w:rPr>
          <w:rFonts w:ascii="Courier New" w:hAnsi="Courier New"/>
          <w:color w:val="1E7E34"/>
          <w:sz w:val="16"/>
        </w:rPr>
        <w:t>'-----[A-Z\s]+-----'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'all'</w:t>
      </w:r>
      <w:r>
        <w:rPr>
          <w:rFonts w:ascii="Courier New" w:hAnsi="Courier New"/>
          <w:sz w:val="16"/>
        </w:rPr>
        <w:t xml:space="preserve"> ).reReplace( </w:t>
      </w:r>
      <w:r>
        <w:rPr>
          <w:rFonts w:ascii="Courier New" w:hAnsi="Courier New"/>
          <w:color w:val="1E7E34"/>
          <w:sz w:val="16"/>
        </w:rPr>
        <w:t>'[\r\n]'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'all'</w:t>
      </w:r>
      <w:r>
        <w:rPr>
          <w:rFonts w:ascii="Courier New" w:hAnsi="Courier New"/>
          <w:sz w:val="16"/>
        </w:rPr>
        <w:t xml:space="preserve"> ),</w:t>
      </w:r>
      <w:r>
        <w:rPr>
          <w:rFonts w:ascii="Courier New" w:hAnsi="Courier New"/>
          <w:sz w:val="16"/>
        </w:rPr>
        <w:br/>
        <w:t xml:space="preserve">            </w:t>
      </w:r>
      <w:r>
        <w:rPr>
          <w:rFonts w:ascii="Courier New" w:hAnsi="Courier New"/>
          <w:color w:val="1E7E34"/>
          <w:sz w:val="16"/>
        </w:rPr>
        <w:t>'base64'</w:t>
      </w:r>
      <w:r>
        <w:rPr>
          <w:rFonts w:ascii="Courier New" w:hAnsi="Courier New"/>
          <w:sz w:val="16"/>
        </w:rPr>
        <w:br/>
        <w:t xml:space="preserve">       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find( </w:t>
      </w:r>
      <w:r>
        <w:rPr>
          <w:rFonts w:ascii="Courier New" w:hAnsi="Courier New"/>
          <w:color w:val="1E7E34"/>
          <w:sz w:val="16"/>
        </w:rPr>
        <w:t>'-----BEGIN CERTIFICATE-----'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t>pemKey ) ) {</w:t>
      </w:r>
      <w:r>
        <w:rPr>
          <w:rFonts w:ascii="Courier New" w:hAnsi="Courier New"/>
          <w:sz w:val="16"/>
        </w:rPr>
        <w:br/>
        <w:t xml:space="preserve">            var bis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'java.io.ByteArrayInputStream'</w:t>
      </w:r>
      <w:r>
        <w:rPr>
          <w:rFonts w:ascii="Courier New" w:hAnsi="Courier New"/>
          <w:sz w:val="16"/>
        </w:rPr>
        <w:t xml:space="preserve"> ).init( binaryKey );</w:t>
      </w:r>
      <w:r>
        <w:rPr>
          <w:rFonts w:ascii="Courier New" w:hAnsi="Courier New"/>
          <w:sz w:val="16"/>
        </w:rPr>
        <w:br/>
        <w:t xml:space="preserve">            return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'java.security.cert.CertificateFactory'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   .getInstance( </w:t>
      </w:r>
      <w:r>
        <w:rPr>
          <w:rFonts w:ascii="Courier New" w:hAnsi="Courier New"/>
          <w:color w:val="1E7E34"/>
          <w:sz w:val="16"/>
        </w:rPr>
        <w:t>'X.509'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   .generat</w:t>
      </w:r>
      <w:r>
        <w:rPr>
          <w:rFonts w:ascii="Courier New" w:hAnsi="Courier New"/>
          <w:sz w:val="16"/>
        </w:rPr>
        <w:t>eCertificate( bis )</w:t>
      </w:r>
      <w:r>
        <w:rPr>
          <w:rFonts w:ascii="Courier New" w:hAnsi="Courier New"/>
          <w:sz w:val="16"/>
        </w:rPr>
        <w:br/>
        <w:t xml:space="preserve">                .getPublicKey();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find( </w:t>
      </w:r>
      <w:r>
        <w:rPr>
          <w:rFonts w:ascii="Courier New" w:hAnsi="Courier New"/>
          <w:color w:val="1E7E34"/>
          <w:sz w:val="16"/>
        </w:rPr>
        <w:t>'-----BEGIN PUBLIC KEY-----'</w:t>
      </w:r>
      <w:r>
        <w:rPr>
          <w:rFonts w:ascii="Courier New" w:hAnsi="Courier New"/>
          <w:sz w:val="16"/>
        </w:rPr>
        <w:t>, pemKey ) ) {</w:t>
      </w:r>
      <w:r>
        <w:rPr>
          <w:rFonts w:ascii="Courier New" w:hAnsi="Courier New"/>
          <w:sz w:val="16"/>
        </w:rPr>
        <w:br/>
        <w:t xml:space="preserve">            var publicKeySpec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'java.security.spec.X509EncodedKeySpec'</w:t>
      </w:r>
      <w:r>
        <w:rPr>
          <w:rFonts w:ascii="Courier New" w:hAnsi="Courier New"/>
          <w:sz w:val="16"/>
        </w:rPr>
        <w:t xml:space="preserve"> ).init( binaryKey );</w:t>
      </w:r>
      <w:r>
        <w:rPr>
          <w:rFonts w:ascii="Courier New" w:hAnsi="Courier New"/>
          <w:sz w:val="16"/>
        </w:rPr>
        <w:br/>
        <w:t xml:space="preserve">            try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  <w:t xml:space="preserve">                return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'java.security.KeyFactory'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       .getInstance( </w:t>
      </w:r>
      <w:r>
        <w:rPr>
          <w:rFonts w:ascii="Courier New" w:hAnsi="Courier New"/>
          <w:color w:val="1E7E34"/>
          <w:sz w:val="16"/>
        </w:rPr>
        <w:t>'RSA'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       .generatePublic( publicKeySpec );</w:t>
      </w:r>
      <w:r>
        <w:rPr>
          <w:rFonts w:ascii="Courier New" w:hAnsi="Courier New"/>
          <w:sz w:val="16"/>
        </w:rPr>
        <w:br/>
        <w:t xml:space="preserve">            } catch ( any e ) {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    try {</w:t>
      </w:r>
      <w:r>
        <w:rPr>
          <w:rFonts w:ascii="Courier New" w:hAnsi="Courier New"/>
          <w:sz w:val="16"/>
        </w:rPr>
        <w:br/>
        <w:t xml:space="preserve">                ret</w:t>
      </w:r>
      <w:r>
        <w:rPr>
          <w:rFonts w:ascii="Courier New" w:hAnsi="Courier New"/>
          <w:sz w:val="16"/>
        </w:rPr>
        <w:t xml:space="preserve">urn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'java.security.KeyFactory'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 xml:space="preserve">                    .getInstance( </w:t>
      </w:r>
      <w:r>
        <w:rPr>
          <w:rFonts w:ascii="Courier New" w:hAnsi="Courier New"/>
          <w:color w:val="1E7E34"/>
          <w:sz w:val="16"/>
        </w:rPr>
        <w:t>'EC'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       .generatePublic( publicKeySpec );</w:t>
      </w:r>
      <w:r>
        <w:rPr>
          <w:rFonts w:ascii="Courier New" w:hAnsi="Courier New"/>
          <w:sz w:val="16"/>
        </w:rPr>
        <w:br/>
        <w:t xml:space="preserve">            } catch ( any e ) {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find( </w:t>
      </w:r>
      <w:r>
        <w:rPr>
          <w:rFonts w:ascii="Courier New" w:hAnsi="Courier New"/>
          <w:color w:val="1E7E34"/>
          <w:sz w:val="16"/>
        </w:rPr>
        <w:t>'-----BEGIN PRIVATE KEY-----'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 xml:space="preserve"> pemKey ) ) {</w:t>
      </w:r>
      <w:r>
        <w:rPr>
          <w:rFonts w:ascii="Courier New" w:hAnsi="Courier New"/>
          <w:sz w:val="16"/>
        </w:rPr>
        <w:br/>
        <w:t xml:space="preserve">            var privateKeySpec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'java.security.spec.PKCS8EncodedKeySpec'</w:t>
      </w:r>
      <w:r>
        <w:rPr>
          <w:rFonts w:ascii="Courier New" w:hAnsi="Courier New"/>
          <w:sz w:val="16"/>
        </w:rPr>
        <w:t xml:space="preserve"> ).init( binaryKey );</w:t>
      </w:r>
      <w:r>
        <w:rPr>
          <w:rFonts w:ascii="Courier New" w:hAnsi="Courier New"/>
          <w:sz w:val="16"/>
        </w:rPr>
        <w:br/>
        <w:t xml:space="preserve">            try {</w:t>
      </w:r>
      <w:r>
        <w:rPr>
          <w:rFonts w:ascii="Courier New" w:hAnsi="Courier New"/>
          <w:sz w:val="16"/>
        </w:rPr>
        <w:br/>
        <w:t xml:space="preserve">                return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'java.security.KeyFactory'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       .getInstance(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'RSA'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       .generatePrivate( privateKeySpec );</w:t>
      </w:r>
      <w:r>
        <w:rPr>
          <w:rFonts w:ascii="Courier New" w:hAnsi="Courier New"/>
          <w:sz w:val="16"/>
        </w:rPr>
        <w:br/>
        <w:t xml:space="preserve">            } catch ( any e ) {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    try {</w:t>
      </w:r>
      <w:r>
        <w:rPr>
          <w:rFonts w:ascii="Courier New" w:hAnsi="Courier New"/>
          <w:sz w:val="16"/>
        </w:rPr>
        <w:br/>
        <w:t xml:space="preserve">                return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'java.security.KeyFactory'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       .getInstance( </w:t>
      </w:r>
      <w:r>
        <w:rPr>
          <w:rFonts w:ascii="Courier New" w:hAnsi="Courier New"/>
          <w:color w:val="1E7E34"/>
          <w:sz w:val="16"/>
        </w:rPr>
        <w:t>'EC'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 xml:space="preserve">                    .generatePrivate( privateKeySpec );</w:t>
      </w:r>
      <w:r>
        <w:rPr>
          <w:rFonts w:ascii="Courier New" w:hAnsi="Courier New"/>
          <w:sz w:val="16"/>
        </w:rPr>
        <w:br/>
        <w:t xml:space="preserve">            } catch ( any e ) {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throw(</w:t>
      </w:r>
      <w:r>
        <w:rPr>
          <w:rFonts w:ascii="Courier New" w:hAnsi="Courier New"/>
          <w:sz w:val="16"/>
        </w:rPr>
        <w:br/>
        <w:t xml:space="preserve">            type = </w:t>
      </w:r>
      <w:r>
        <w:rPr>
          <w:rFonts w:ascii="Courier New" w:hAnsi="Courier New"/>
          <w:color w:val="1E7E34"/>
          <w:sz w:val="16"/>
        </w:rPr>
        <w:t>'jwtcfml.InvalidPEMKey'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message = </w:t>
      </w:r>
      <w:r>
        <w:rPr>
          <w:rFonts w:ascii="Courier New" w:hAnsi="Courier New"/>
          <w:color w:val="1E7E34"/>
          <w:sz w:val="16"/>
        </w:rPr>
        <w:t>'Invalid PEM key.'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detail = </w:t>
      </w:r>
      <w:r>
        <w:rPr>
          <w:rFonts w:ascii="Courier New" w:hAnsi="Courier New"/>
          <w:color w:val="1E7E34"/>
          <w:sz w:val="16"/>
        </w:rPr>
        <w:t>'Please ensure you ar</w:t>
      </w:r>
      <w:r>
        <w:rPr>
          <w:rFonts w:ascii="Courier New" w:hAnsi="Courier New"/>
          <w:color w:val="1E7E34"/>
          <w:sz w:val="16"/>
        </w:rPr>
        <w:t>e using an RSA or EC public or private key or certificate.'</w:t>
      </w:r>
      <w:r>
        <w:rPr>
          <w:rFonts w:ascii="Courier New" w:hAnsi="Courier New"/>
          <w:sz w:val="16"/>
        </w:rPr>
        <w:br/>
        <w:t xml:space="preserve">        )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function parseJWK( required struct jwk ) {</w:t>
      </w:r>
      <w:r>
        <w:rPr>
          <w:rFonts w:ascii="Courier New" w:hAnsi="Courier New"/>
          <w:sz w:val="16"/>
        </w:rPr>
        <w:br/>
        <w:t xml:space="preserve">        if ( jwk.kty == </w:t>
      </w:r>
      <w:r>
        <w:rPr>
          <w:rFonts w:ascii="Courier New" w:hAnsi="Courier New"/>
          <w:color w:val="1E7E34"/>
          <w:sz w:val="16"/>
        </w:rPr>
        <w:t>'RSA'</w:t>
      </w:r>
      <w:r>
        <w:rPr>
          <w:rFonts w:ascii="Courier New" w:hAnsi="Courier New"/>
          <w:sz w:val="16"/>
        </w:rPr>
        <w:t xml:space="preserve"> ) {</w:t>
      </w:r>
      <w:r>
        <w:rPr>
          <w:rFonts w:ascii="Courier New" w:hAnsi="Courier New"/>
          <w:sz w:val="16"/>
        </w:rPr>
        <w:br/>
        <w:t xml:space="preserve">            if ( jwk.keyExists( </w:t>
      </w:r>
      <w:r>
        <w:rPr>
          <w:rFonts w:ascii="Courier New" w:hAnsi="Courier New"/>
          <w:color w:val="1E7E34"/>
          <w:sz w:val="16"/>
        </w:rPr>
        <w:t>'d'</w:t>
      </w:r>
      <w:r>
        <w:rPr>
          <w:rFonts w:ascii="Courier New" w:hAnsi="Courier New"/>
          <w:sz w:val="16"/>
        </w:rPr>
        <w:t xml:space="preserve"> ) ) {</w:t>
      </w:r>
      <w:r>
        <w:rPr>
          <w:rFonts w:ascii="Courier New" w:hAnsi="Courier New"/>
          <w:sz w:val="16"/>
        </w:rPr>
        <w:br/>
        <w:t xml:space="preserve">                try {</w:t>
      </w:r>
      <w:r>
        <w:rPr>
          <w:rFonts w:ascii="Courier New" w:hAnsi="Courier New"/>
          <w:sz w:val="16"/>
        </w:rPr>
        <w:br/>
        <w:t xml:space="preserve">                    var bigInts = </w:t>
      </w:r>
      <w:r>
        <w:rPr>
          <w:rFonts w:ascii="Courier New" w:hAnsi="Courier New"/>
          <w:sz w:val="16"/>
        </w:rPr>
        <w:t xml:space="preserve">bigIntegers( jwk, [ </w:t>
      </w:r>
      <w:r>
        <w:rPr>
          <w:rFonts w:ascii="Courier New" w:hAnsi="Courier New"/>
          <w:color w:val="1E7E34"/>
          <w:sz w:val="16"/>
        </w:rPr>
        <w:t>'n'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'e'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'd'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'p'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'q'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'dp'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'dq'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'qi'</w:t>
      </w:r>
      <w:r>
        <w:rPr>
          <w:rFonts w:ascii="Courier New" w:hAnsi="Courier New"/>
          <w:sz w:val="16"/>
        </w:rPr>
        <w:t xml:space="preserve"> ] );</w:t>
      </w:r>
      <w:r>
        <w:rPr>
          <w:rFonts w:ascii="Courier New" w:hAnsi="Courier New"/>
          <w:sz w:val="16"/>
        </w:rPr>
        <w:br/>
        <w:t xml:space="preserve">                    var keySpec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'java.security.spec.RSAPrivateCrtKeySpec'</w:t>
      </w:r>
      <w:r>
        <w:rPr>
          <w:rFonts w:ascii="Courier New" w:hAnsi="Courier New"/>
          <w:sz w:val="16"/>
        </w:rPr>
        <w:t xml:space="preserve"> ).init(</w:t>
      </w:r>
      <w:r>
        <w:rPr>
          <w:rFonts w:ascii="Courier New" w:hAnsi="Courier New"/>
          <w:sz w:val="16"/>
        </w:rPr>
        <w:br/>
        <w:t xml:space="preserve">                        bigInts.n,</w:t>
      </w:r>
      <w:r>
        <w:rPr>
          <w:rFonts w:ascii="Courier New" w:hAnsi="Courier New"/>
          <w:sz w:val="16"/>
        </w:rPr>
        <w:br/>
        <w:t xml:space="preserve">                        bigInts.e,</w:t>
      </w:r>
      <w:r>
        <w:rPr>
          <w:rFonts w:ascii="Courier New" w:hAnsi="Courier New"/>
          <w:sz w:val="16"/>
        </w:rPr>
        <w:br/>
        <w:t xml:space="preserve">             </w:t>
      </w:r>
      <w:r>
        <w:rPr>
          <w:rFonts w:ascii="Courier New" w:hAnsi="Courier New"/>
          <w:sz w:val="16"/>
        </w:rPr>
        <w:t xml:space="preserve">           bigInts.d,</w:t>
      </w:r>
      <w:r>
        <w:rPr>
          <w:rFonts w:ascii="Courier New" w:hAnsi="Courier New"/>
          <w:sz w:val="16"/>
        </w:rPr>
        <w:br/>
        <w:t xml:space="preserve">                        bigInts.p,</w:t>
      </w:r>
      <w:r>
        <w:rPr>
          <w:rFonts w:ascii="Courier New" w:hAnsi="Courier New"/>
          <w:sz w:val="16"/>
        </w:rPr>
        <w:br/>
        <w:t xml:space="preserve">                        bigInts.q,</w:t>
      </w:r>
      <w:r>
        <w:rPr>
          <w:rFonts w:ascii="Courier New" w:hAnsi="Courier New"/>
          <w:sz w:val="16"/>
        </w:rPr>
        <w:br/>
        <w:t xml:space="preserve">                        bigInts.dp,</w:t>
      </w:r>
      <w:r>
        <w:rPr>
          <w:rFonts w:ascii="Courier New" w:hAnsi="Courier New"/>
          <w:sz w:val="16"/>
        </w:rPr>
        <w:br/>
        <w:t xml:space="preserve">                        bigInts.dq,</w:t>
      </w:r>
      <w:r>
        <w:rPr>
          <w:rFonts w:ascii="Courier New" w:hAnsi="Courier New"/>
          <w:sz w:val="16"/>
        </w:rPr>
        <w:br/>
        <w:t xml:space="preserve">                        bigInts.qi</w:t>
      </w:r>
      <w:r>
        <w:rPr>
          <w:rFonts w:ascii="Courier New" w:hAnsi="Courier New"/>
          <w:sz w:val="16"/>
        </w:rPr>
        <w:br/>
        <w:t xml:space="preserve">                    );</w:t>
      </w:r>
      <w:r>
        <w:rPr>
          <w:rFonts w:ascii="Courier New" w:hAnsi="Courier New"/>
          <w:sz w:val="16"/>
        </w:rPr>
        <w:br/>
        <w:t xml:space="preserve">                    var kf = creat</w:t>
      </w:r>
      <w:r>
        <w:rPr>
          <w:rFonts w:ascii="Courier New" w:hAnsi="Courier New"/>
          <w:sz w:val="16"/>
        </w:rPr>
        <w:t xml:space="preserve">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'java.security.KeyFactory'</w:t>
      </w:r>
      <w:r>
        <w:rPr>
          <w:rFonts w:ascii="Courier New" w:hAnsi="Courier New"/>
          <w:sz w:val="16"/>
        </w:rPr>
        <w:t xml:space="preserve"> ).getInstance( </w:t>
      </w:r>
      <w:r>
        <w:rPr>
          <w:rFonts w:ascii="Courier New" w:hAnsi="Courier New"/>
          <w:color w:val="1E7E34"/>
          <w:sz w:val="16"/>
        </w:rPr>
        <w:t>'RSA'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                return kf.generatePrivate( keySpec );</w:t>
      </w:r>
      <w:r>
        <w:rPr>
          <w:rFonts w:ascii="Courier New" w:hAnsi="Courier New"/>
          <w:sz w:val="16"/>
        </w:rPr>
        <w:br/>
        <w:t xml:space="preserve">                } catch ( any e ) {</w:t>
      </w:r>
      <w:r>
        <w:rPr>
          <w:rFonts w:ascii="Courier New" w:hAnsi="Courier New"/>
          <w:sz w:val="16"/>
        </w:rPr>
        <w:br/>
        <w:t xml:space="preserve">        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        try {</w:t>
      </w:r>
      <w:r>
        <w:rPr>
          <w:rFonts w:ascii="Courier New" w:hAnsi="Courier New"/>
          <w:sz w:val="16"/>
        </w:rPr>
        <w:br/>
        <w:t xml:space="preserve">                    var bigInts = bigIntegers( jwk, [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'n'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'd'</w:t>
      </w:r>
      <w:r>
        <w:rPr>
          <w:rFonts w:ascii="Courier New" w:hAnsi="Courier New"/>
          <w:sz w:val="16"/>
        </w:rPr>
        <w:t xml:space="preserve"> ] );</w:t>
      </w:r>
      <w:r>
        <w:rPr>
          <w:rFonts w:ascii="Courier New" w:hAnsi="Courier New"/>
          <w:sz w:val="16"/>
        </w:rPr>
        <w:br/>
        <w:t xml:space="preserve">                    var keySpec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'java.security.spec.RSAPrivateKeySpec'</w:t>
      </w:r>
      <w:r>
        <w:rPr>
          <w:rFonts w:ascii="Courier New" w:hAnsi="Courier New"/>
          <w:sz w:val="16"/>
        </w:rPr>
        <w:t xml:space="preserve"> ).init(</w:t>
      </w:r>
      <w:r>
        <w:rPr>
          <w:rFonts w:ascii="Courier New" w:hAnsi="Courier New"/>
          <w:sz w:val="16"/>
        </w:rPr>
        <w:br/>
        <w:t xml:space="preserve">                        bigInts.n,</w:t>
      </w:r>
      <w:r>
        <w:rPr>
          <w:rFonts w:ascii="Courier New" w:hAnsi="Courier New"/>
          <w:sz w:val="16"/>
        </w:rPr>
        <w:br/>
        <w:t xml:space="preserve">                        bigInts.d</w:t>
      </w:r>
      <w:r>
        <w:rPr>
          <w:rFonts w:ascii="Courier New" w:hAnsi="Courier New"/>
          <w:sz w:val="16"/>
        </w:rPr>
        <w:br/>
        <w:t xml:space="preserve">                    );</w:t>
      </w:r>
      <w:r>
        <w:rPr>
          <w:rFonts w:ascii="Courier New" w:hAnsi="Courier New"/>
          <w:sz w:val="16"/>
        </w:rPr>
        <w:br/>
        <w:t xml:space="preserve">                    var kf = createObject( </w:t>
      </w:r>
      <w:r>
        <w:rPr>
          <w:rFonts w:ascii="Courier New" w:hAnsi="Courier New"/>
          <w:color w:val="1E7E34"/>
          <w:sz w:val="16"/>
        </w:rPr>
        <w:t>'ja</w:t>
      </w:r>
      <w:r>
        <w:rPr>
          <w:rFonts w:ascii="Courier New" w:hAnsi="Courier New"/>
          <w:color w:val="1E7E34"/>
          <w:sz w:val="16"/>
        </w:rPr>
        <w:t>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'java.security.KeyFactory'</w:t>
      </w:r>
      <w:r>
        <w:rPr>
          <w:rFonts w:ascii="Courier New" w:hAnsi="Courier New"/>
          <w:sz w:val="16"/>
        </w:rPr>
        <w:t xml:space="preserve"> ).getInstance( </w:t>
      </w:r>
      <w:r>
        <w:rPr>
          <w:rFonts w:ascii="Courier New" w:hAnsi="Courier New"/>
          <w:color w:val="1E7E34"/>
          <w:sz w:val="16"/>
        </w:rPr>
        <w:lastRenderedPageBreak/>
        <w:t>'RSA'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                return kf.generatePrivate( keySpec );</w:t>
      </w:r>
      <w:r>
        <w:rPr>
          <w:rFonts w:ascii="Courier New" w:hAnsi="Courier New"/>
          <w:sz w:val="16"/>
        </w:rPr>
        <w:br/>
        <w:t xml:space="preserve">                } catch ( any e ) {</w:t>
      </w:r>
      <w:r>
        <w:rPr>
          <w:rFonts w:ascii="Courier New" w:hAnsi="Courier New"/>
          <w:sz w:val="16"/>
        </w:rPr>
        <w:br/>
        <w:t xml:space="preserve">                }</w:t>
      </w:r>
      <w:r>
        <w:rPr>
          <w:rFonts w:ascii="Courier New" w:hAnsi="Courier New"/>
          <w:sz w:val="16"/>
        </w:rPr>
        <w:br/>
        <w:t xml:space="preserve">            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  <w:t xml:space="preserve">                try {</w:t>
      </w:r>
      <w:r>
        <w:rPr>
          <w:rFonts w:ascii="Courier New" w:hAnsi="Courier New"/>
          <w:sz w:val="16"/>
        </w:rPr>
        <w:br/>
        <w:t xml:space="preserve">                    var bigInts = bigIntegers</w:t>
      </w:r>
      <w:r>
        <w:rPr>
          <w:rFonts w:ascii="Courier New" w:hAnsi="Courier New"/>
          <w:sz w:val="16"/>
        </w:rPr>
        <w:t xml:space="preserve">( jwk, [ </w:t>
      </w:r>
      <w:r>
        <w:rPr>
          <w:rFonts w:ascii="Courier New" w:hAnsi="Courier New"/>
          <w:color w:val="1E7E34"/>
          <w:sz w:val="16"/>
        </w:rPr>
        <w:t>'n'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'e'</w:t>
      </w:r>
      <w:r>
        <w:rPr>
          <w:rFonts w:ascii="Courier New" w:hAnsi="Courier New"/>
          <w:sz w:val="16"/>
        </w:rPr>
        <w:t xml:space="preserve"> ] );</w:t>
      </w:r>
      <w:r>
        <w:rPr>
          <w:rFonts w:ascii="Courier New" w:hAnsi="Courier New"/>
          <w:sz w:val="16"/>
        </w:rPr>
        <w:br/>
        <w:t xml:space="preserve">                    var ks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'java.security.spec.RSAPublicKeySpec'</w:t>
      </w:r>
      <w:r>
        <w:rPr>
          <w:rFonts w:ascii="Courier New" w:hAnsi="Courier New"/>
          <w:sz w:val="16"/>
        </w:rPr>
        <w:t xml:space="preserve"> ).init( bigInts.n, bigInts.e );</w:t>
      </w:r>
      <w:r>
        <w:rPr>
          <w:rFonts w:ascii="Courier New" w:hAnsi="Courier New"/>
          <w:sz w:val="16"/>
        </w:rPr>
        <w:br/>
        <w:t xml:space="preserve">                    var kf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'java.security.KeyFactory'</w:t>
      </w:r>
      <w:r>
        <w:rPr>
          <w:rFonts w:ascii="Courier New" w:hAnsi="Courier New"/>
          <w:sz w:val="16"/>
        </w:rPr>
        <w:t xml:space="preserve"> ).getInstance( </w:t>
      </w:r>
      <w:r>
        <w:rPr>
          <w:rFonts w:ascii="Courier New" w:hAnsi="Courier New"/>
          <w:color w:val="1E7E34"/>
          <w:sz w:val="16"/>
        </w:rPr>
        <w:t>'RSA'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      </w:t>
      </w:r>
      <w:r>
        <w:rPr>
          <w:rFonts w:ascii="Courier New" w:hAnsi="Courier New"/>
          <w:sz w:val="16"/>
        </w:rPr>
        <w:t xml:space="preserve">          return kf.generatePublic( ks );</w:t>
      </w:r>
      <w:r>
        <w:rPr>
          <w:rFonts w:ascii="Courier New" w:hAnsi="Courier New"/>
          <w:sz w:val="16"/>
        </w:rPr>
        <w:br/>
        <w:t xml:space="preserve">                } catch ( any e ) {</w:t>
      </w:r>
      <w:r>
        <w:rPr>
          <w:rFonts w:ascii="Courier New" w:hAnsi="Courier New"/>
          <w:sz w:val="16"/>
        </w:rPr>
        <w:br/>
        <w:t xml:space="preserve">                }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jwk.kty == </w:t>
      </w:r>
      <w:r>
        <w:rPr>
          <w:rFonts w:ascii="Courier New" w:hAnsi="Courier New"/>
          <w:color w:val="1E7E34"/>
          <w:sz w:val="16"/>
        </w:rPr>
        <w:t>'EC'</w:t>
      </w:r>
      <w:r>
        <w:rPr>
          <w:rFonts w:ascii="Courier New" w:hAnsi="Courier New"/>
          <w:sz w:val="16"/>
        </w:rPr>
        <w:t xml:space="preserve"> ) {</w:t>
      </w:r>
      <w:r>
        <w:rPr>
          <w:rFonts w:ascii="Courier New" w:hAnsi="Courier New"/>
          <w:sz w:val="16"/>
        </w:rPr>
        <w:br/>
        <w:t xml:space="preserve">            var kf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'java.security.KeyFactory'</w:t>
      </w:r>
      <w:r>
        <w:rPr>
          <w:rFonts w:ascii="Courier New" w:hAnsi="Courier New"/>
          <w:sz w:val="16"/>
        </w:rPr>
        <w:t xml:space="preserve"> ).getInstance( </w:t>
      </w:r>
      <w:r>
        <w:rPr>
          <w:rFonts w:ascii="Courier New" w:hAnsi="Courier New"/>
          <w:color w:val="1E7E34"/>
          <w:sz w:val="16"/>
        </w:rPr>
        <w:t>'EC'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     </w:t>
      </w:r>
      <w:r>
        <w:rPr>
          <w:rFonts w:ascii="Courier New" w:hAnsi="Courier New"/>
          <w:sz w:val="16"/>
        </w:rPr>
        <w:t xml:space="preserve">   var ECParameterSpec = getECParameterSpec( jwk.crv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    if ( jwk.keyExists( </w:t>
      </w:r>
      <w:r>
        <w:rPr>
          <w:rFonts w:ascii="Courier New" w:hAnsi="Courier New"/>
          <w:color w:val="1E7E34"/>
          <w:sz w:val="16"/>
        </w:rPr>
        <w:t>'d'</w:t>
      </w:r>
      <w:r>
        <w:rPr>
          <w:rFonts w:ascii="Courier New" w:hAnsi="Courier New"/>
          <w:sz w:val="16"/>
        </w:rPr>
        <w:t xml:space="preserve"> ) ) {</w:t>
      </w:r>
      <w:r>
        <w:rPr>
          <w:rFonts w:ascii="Courier New" w:hAnsi="Courier New"/>
          <w:sz w:val="16"/>
        </w:rPr>
        <w:br/>
        <w:t xml:space="preserve">                var bigInts = bigIntegers( jwk, [ </w:t>
      </w:r>
      <w:r>
        <w:rPr>
          <w:rFonts w:ascii="Courier New" w:hAnsi="Courier New"/>
          <w:color w:val="1E7E34"/>
          <w:sz w:val="16"/>
        </w:rPr>
        <w:t>'d'</w:t>
      </w:r>
      <w:r>
        <w:rPr>
          <w:rFonts w:ascii="Courier New" w:hAnsi="Courier New"/>
          <w:sz w:val="16"/>
        </w:rPr>
        <w:t xml:space="preserve"> ] );</w:t>
      </w:r>
      <w:r>
        <w:rPr>
          <w:rFonts w:ascii="Courier New" w:hAnsi="Courier New"/>
          <w:sz w:val="16"/>
        </w:rPr>
        <w:br/>
        <w:t xml:space="preserve">                var ks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'java.security.spec.ECPrivateKeySpec'</w:t>
      </w:r>
      <w:r>
        <w:rPr>
          <w:rFonts w:ascii="Courier New" w:hAnsi="Courier New"/>
          <w:sz w:val="16"/>
        </w:rPr>
        <w:t xml:space="preserve"> ).init(</w:t>
      </w:r>
      <w:r>
        <w:rPr>
          <w:rFonts w:ascii="Courier New" w:hAnsi="Courier New"/>
          <w:sz w:val="16"/>
        </w:rPr>
        <w:br/>
        <w:t xml:space="preserve">     </w:t>
      </w:r>
      <w:r>
        <w:rPr>
          <w:rFonts w:ascii="Courier New" w:hAnsi="Courier New"/>
          <w:sz w:val="16"/>
        </w:rPr>
        <w:t xml:space="preserve">               bigInts.d,</w:t>
      </w:r>
      <w:r>
        <w:rPr>
          <w:rFonts w:ascii="Courier New" w:hAnsi="Courier New"/>
          <w:sz w:val="16"/>
        </w:rPr>
        <w:br/>
        <w:t xml:space="preserve">                    ECParameterSpec</w:t>
      </w:r>
      <w:r>
        <w:rPr>
          <w:rFonts w:ascii="Courier New" w:hAnsi="Courier New"/>
          <w:sz w:val="16"/>
        </w:rPr>
        <w:br/>
        <w:t xml:space="preserve">                );</w:t>
      </w:r>
      <w:r>
        <w:rPr>
          <w:rFonts w:ascii="Courier New" w:hAnsi="Courier New"/>
          <w:sz w:val="16"/>
        </w:rPr>
        <w:br/>
        <w:t xml:space="preserve">                return kf.generatePrivate( ks );</w:t>
      </w:r>
      <w:r>
        <w:rPr>
          <w:rFonts w:ascii="Courier New" w:hAnsi="Courier New"/>
          <w:sz w:val="16"/>
        </w:rPr>
        <w:br/>
        <w:t xml:space="preserve">            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  <w:t xml:space="preserve">                var bigInts = bigIntegers( jwk, [ </w:t>
      </w:r>
      <w:r>
        <w:rPr>
          <w:rFonts w:ascii="Courier New" w:hAnsi="Courier New"/>
          <w:color w:val="1E7E34"/>
          <w:sz w:val="16"/>
        </w:rPr>
        <w:t>'x'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'y'</w:t>
      </w:r>
      <w:r>
        <w:rPr>
          <w:rFonts w:ascii="Courier New" w:hAnsi="Courier New"/>
          <w:sz w:val="16"/>
        </w:rPr>
        <w:t xml:space="preserve"> ]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 xml:space="preserve">                var ECPoint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'java.security.spec.ECPoint'</w:t>
      </w:r>
      <w:r>
        <w:rPr>
          <w:rFonts w:ascii="Courier New" w:hAnsi="Courier New"/>
          <w:sz w:val="16"/>
        </w:rPr>
        <w:t xml:space="preserve"> ).init( bigInts.x, bigInts.y );</w:t>
      </w:r>
      <w:r>
        <w:rPr>
          <w:rFonts w:ascii="Courier New" w:hAnsi="Courier New"/>
          <w:sz w:val="16"/>
        </w:rPr>
        <w:br/>
        <w:t xml:space="preserve">                var ks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'java.security.spec.ECPublicKeySpec'</w:t>
      </w:r>
      <w:r>
        <w:rPr>
          <w:rFonts w:ascii="Courier New" w:hAnsi="Courier New"/>
          <w:sz w:val="16"/>
        </w:rPr>
        <w:t xml:space="preserve"> ).init( ECPoint, ECParameterSpec );</w:t>
      </w:r>
      <w:r>
        <w:rPr>
          <w:rFonts w:ascii="Courier New" w:hAnsi="Courier New"/>
          <w:sz w:val="16"/>
        </w:rPr>
        <w:br/>
        <w:t xml:space="preserve">                return </w:t>
      </w:r>
      <w:r>
        <w:rPr>
          <w:rFonts w:ascii="Courier New" w:hAnsi="Courier New"/>
          <w:sz w:val="16"/>
        </w:rPr>
        <w:t>kf.generatePublic( ks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throw(</w:t>
      </w:r>
      <w:r>
        <w:rPr>
          <w:rFonts w:ascii="Courier New" w:hAnsi="Courier New"/>
          <w:sz w:val="16"/>
        </w:rPr>
        <w:br/>
        <w:t xml:space="preserve">            type = </w:t>
      </w:r>
      <w:r>
        <w:rPr>
          <w:rFonts w:ascii="Courier New" w:hAnsi="Courier New"/>
          <w:color w:val="1E7E34"/>
          <w:sz w:val="16"/>
        </w:rPr>
        <w:t>'jwtcfml.InvalidJWK'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message = </w:t>
      </w:r>
      <w:r>
        <w:rPr>
          <w:rFonts w:ascii="Courier New" w:hAnsi="Courier New"/>
          <w:color w:val="1E7E34"/>
          <w:sz w:val="16"/>
        </w:rPr>
        <w:t>'Invalid JWK key.'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detail = </w:t>
      </w:r>
      <w:r>
        <w:rPr>
          <w:rFonts w:ascii="Courier New" w:hAnsi="Courier New"/>
          <w:color w:val="1E7E34"/>
          <w:sz w:val="16"/>
        </w:rPr>
        <w:t>'Please ensure you are using an valid JWK RSA or EC public or private key.'</w:t>
      </w:r>
      <w:r>
        <w:rPr>
          <w:rFonts w:ascii="Courier New" w:hAnsi="Courier New"/>
          <w:sz w:val="16"/>
        </w:rPr>
        <w:br/>
        <w:t xml:space="preserve">        )</w:t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 xml:space="preserve">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private function bigIntegers( jwk, keys ) {</w:t>
      </w:r>
      <w:r>
        <w:rPr>
          <w:rFonts w:ascii="Courier New" w:hAnsi="Courier New"/>
          <w:sz w:val="16"/>
        </w:rPr>
        <w:br/>
        <w:t xml:space="preserve">        var bigInts = { };</w:t>
      </w:r>
      <w:r>
        <w:rPr>
          <w:rFonts w:ascii="Courier New" w:hAnsi="Courier New"/>
          <w:sz w:val="16"/>
        </w:rPr>
        <w:br/>
        <w:t xml:space="preserve">        for ( var key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keys ) {</w:t>
      </w:r>
      <w:r>
        <w:rPr>
          <w:rFonts w:ascii="Courier New" w:hAnsi="Courier New"/>
          <w:sz w:val="16"/>
        </w:rPr>
        <w:br/>
        <w:t xml:space="preserve">            bigInts[ key ]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'java.math.BigInteger'</w:t>
      </w:r>
      <w:r>
        <w:rPr>
          <w:rFonts w:ascii="Courier New" w:hAnsi="Courier New"/>
          <w:sz w:val="16"/>
        </w:rPr>
        <w:t xml:space="preserve"> ).init( 1, base64UrlToBinary( jwk[ key ] )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  <w:t xml:space="preserve">        ret</w:t>
      </w:r>
      <w:r>
        <w:rPr>
          <w:rFonts w:ascii="Courier New" w:hAnsi="Courier New"/>
          <w:sz w:val="16"/>
        </w:rPr>
        <w:t>urn bigInts;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private function getECParameterSpec( crv ) {</w:t>
      </w:r>
      <w:r>
        <w:rPr>
          <w:rFonts w:ascii="Courier New" w:hAnsi="Courier New"/>
          <w:sz w:val="16"/>
        </w:rPr>
        <w:br/>
        <w:t xml:space="preserve">        if ( !variables.ECParameterSpecCache.keyExists( crv ) ) {</w:t>
      </w:r>
      <w:r>
        <w:rPr>
          <w:rFonts w:ascii="Courier New" w:hAnsi="Courier New"/>
          <w:sz w:val="16"/>
        </w:rPr>
        <w:br/>
        <w:t xml:space="preserve">            var kpg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'java.security.KeyPairGenerator'</w:t>
      </w:r>
      <w:r>
        <w:rPr>
          <w:rFonts w:ascii="Courier New" w:hAnsi="Courier New"/>
          <w:sz w:val="16"/>
        </w:rPr>
        <w:t xml:space="preserve"> ).getInstance( </w:t>
      </w:r>
      <w:r>
        <w:rPr>
          <w:rFonts w:ascii="Courier New" w:hAnsi="Courier New"/>
          <w:color w:val="1E7E34"/>
          <w:sz w:val="16"/>
        </w:rPr>
        <w:t>'EC'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        var ecgp </w:t>
      </w:r>
      <w:r>
        <w:rPr>
          <w:rFonts w:ascii="Courier New" w:hAnsi="Courier New"/>
          <w:sz w:val="16"/>
        </w:rPr>
        <w:t xml:space="preserve">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'java.security.spec.ECGenParameterSpec'</w:t>
      </w:r>
      <w:r>
        <w:rPr>
          <w:rFonts w:ascii="Courier New" w:hAnsi="Courier New"/>
          <w:sz w:val="16"/>
        </w:rPr>
        <w:t xml:space="preserve"> ).init(</w:t>
      </w:r>
      <w:r>
        <w:rPr>
          <w:rFonts w:ascii="Courier New" w:hAnsi="Courier New"/>
          <w:sz w:val="16"/>
        </w:rPr>
        <w:br/>
        <w:t xml:space="preserve">                </w:t>
      </w:r>
      <w:r>
        <w:rPr>
          <w:rFonts w:ascii="Courier New" w:hAnsi="Courier New"/>
          <w:color w:val="1E7E34"/>
          <w:sz w:val="16"/>
        </w:rPr>
        <w:t>'secp#crv.listLast( '</w:t>
      </w:r>
      <w:r>
        <w:rPr>
          <w:rFonts w:ascii="Courier New" w:hAnsi="Courier New"/>
          <w:sz w:val="16"/>
        </w:rPr>
        <w:t>-</w:t>
      </w:r>
      <w:r>
        <w:rPr>
          <w:rFonts w:ascii="Courier New" w:hAnsi="Courier New"/>
          <w:color w:val="1E7E34"/>
          <w:sz w:val="16"/>
        </w:rPr>
        <w:t>' )#r1'</w:t>
      </w:r>
      <w:r>
        <w:rPr>
          <w:rFonts w:ascii="Courier New" w:hAnsi="Courier New"/>
          <w:sz w:val="16"/>
        </w:rPr>
        <w:br/>
        <w:t xml:space="preserve">            );</w:t>
      </w:r>
      <w:r>
        <w:rPr>
          <w:rFonts w:ascii="Courier New" w:hAnsi="Courier New"/>
          <w:sz w:val="16"/>
        </w:rPr>
        <w:br/>
        <w:t xml:space="preserve">            kpg.initialize( ecgp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 xml:space="preserve">            variables.ECParameterSpecCache[ crv ] = kpg</w:t>
      </w:r>
      <w:r>
        <w:rPr>
          <w:rFonts w:ascii="Courier New" w:hAnsi="Courier New"/>
          <w:sz w:val="16"/>
        </w:rPr>
        <w:br/>
        <w:t xml:space="preserve">                .generateKeyPai</w:t>
      </w:r>
      <w:r>
        <w:rPr>
          <w:rFonts w:ascii="Courier New" w:hAnsi="Courier New"/>
          <w:sz w:val="16"/>
        </w:rPr>
        <w:t>r()</w:t>
      </w:r>
      <w:r>
        <w:rPr>
          <w:rFonts w:ascii="Courier New" w:hAnsi="Courier New"/>
          <w:sz w:val="16"/>
        </w:rPr>
        <w:br/>
        <w:t xml:space="preserve">                .getPublic()</w:t>
      </w:r>
      <w:r>
        <w:rPr>
          <w:rFonts w:ascii="Courier New" w:hAnsi="Courier New"/>
          <w:sz w:val="16"/>
        </w:rPr>
        <w:br/>
        <w:t xml:space="preserve">                .getParams();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  <w:t xml:space="preserve">        return variables.ECParameterSpecCache[ crv ];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>}</w:t>
      </w:r>
    </w:p>
    <w:p w14:paraId="11F24F88" w14:textId="77777777" w:rsidR="00382E4F" w:rsidRDefault="00D013E3">
      <w:pPr>
        <w:pStyle w:val="1"/>
      </w:pPr>
      <w:bookmarkStart w:id="5" w:name="_Toc230105159"/>
      <w:r>
        <w:t>v1/lib/expression_parser.cfc</w:t>
      </w:r>
      <w:bookmarkEnd w:id="5"/>
    </w:p>
    <w:p w14:paraId="17E1C26A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this.args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&lt;cfproperty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"entity"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</w:t>
      </w:r>
      <w:r>
        <w:rPr>
          <w:rFonts w:ascii="Courier New" w:hAnsi="Courier New"/>
          <w:color w:val="1A5FB4"/>
          <w:sz w:val="16"/>
        </w:rPr>
        <w:t>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"init"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"entity"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this.entity=arguments.entity/&gt;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this&gt;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"eval"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"expression"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"context"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parse(args, tokenize(arguments.expression),0)/&gt;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computeExpression(args[1].function, args[1].args, arguments.context)/&gt;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"extractParams"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"expression"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params=[]/&gt;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parseForPar</w:t>
      </w:r>
      <w:r>
        <w:rPr>
          <w:rFonts w:ascii="Courier New" w:hAnsi="Courier New"/>
          <w:sz w:val="16"/>
        </w:rPr>
        <w:t>ams(params, tokenize(arguments.expression),0)/&gt;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params/&gt;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"tokenize"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"expression"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pattern=</w:t>
      </w:r>
      <w:r>
        <w:rPr>
          <w:rFonts w:ascii="Courier New" w:hAnsi="Courier New"/>
          <w:color w:val="1E7E34"/>
          <w:sz w:val="16"/>
        </w:rPr>
        <w:t>'"(.*?)"|\w+(</w:t>
      </w:r>
      <w:r>
        <w:rPr>
          <w:rFonts w:ascii="Courier New" w:hAnsi="Courier New"/>
          <w:color w:val="1E7E34"/>
          <w:sz w:val="16"/>
        </w:rPr>
        <w:t>\s*\.\s*\w+)*|\(|\)'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res=rematch(pattern,expression)/&gt;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tokens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array=</w:t>
      </w:r>
      <w:r>
        <w:rPr>
          <w:rFonts w:ascii="Courier New" w:hAnsi="Courier New"/>
          <w:color w:val="6F3178"/>
          <w:sz w:val="16"/>
        </w:rPr>
        <w:t>#res#</w:t>
      </w:r>
      <w:r>
        <w:rPr>
          <w:rFonts w:ascii="Courier New" w:hAnsi="Courier New"/>
          <w:sz w:val="16"/>
        </w:rPr>
        <w:t xml:space="preserve"> item=</w:t>
      </w:r>
      <w:r>
        <w:rPr>
          <w:rFonts w:ascii="Courier New" w:hAnsi="Courier New"/>
          <w:color w:val="1E7E34"/>
          <w:sz w:val="16"/>
        </w:rPr>
        <w:t>"local.t"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tmp=trim(local.t)/&gt;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len(tmp)&gt;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arrayAppend(tokens,tmp)/&gt;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tokens/&gt;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"tokenType"</w:t>
      </w:r>
      <w:r>
        <w:rPr>
          <w:rFonts w:ascii="Courier New" w:hAnsi="Courier New"/>
          <w:sz w:val="16"/>
        </w:rPr>
        <w:t xml:space="preserve"> output=false  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"token"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token EQ </w:t>
      </w:r>
      <w:r>
        <w:rPr>
          <w:rFonts w:ascii="Courier New" w:hAnsi="Courier New"/>
          <w:color w:val="1E7E34"/>
          <w:sz w:val="16"/>
        </w:rPr>
        <w:t>"("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"("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token EQ </w:t>
      </w:r>
      <w:r>
        <w:rPr>
          <w:rFonts w:ascii="Courier New" w:hAnsi="Courier New"/>
          <w:color w:val="1E7E34"/>
          <w:sz w:val="16"/>
        </w:rPr>
        <w:t>")"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(token,1) EQ </w:t>
      </w:r>
      <w:r>
        <w:rPr>
          <w:rFonts w:ascii="Courier New" w:hAnsi="Courier New"/>
          <w:color w:val="1E7E34"/>
          <w:sz w:val="16"/>
        </w:rPr>
        <w:t>'"'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find(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,token)&gt;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"variable"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"parse"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"args"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"tokens"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"array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"positionBefore"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i = arguments.positionBefore/&gt;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condition=</w:t>
      </w:r>
      <w:r>
        <w:rPr>
          <w:rFonts w:ascii="Courier New" w:hAnsi="Courier New"/>
          <w:color w:val="1E7E34"/>
          <w:sz w:val="16"/>
        </w:rPr>
        <w:t>"++i LE arrayLen(arguments.tokens)"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#tokenType(arguments.tokens[i])#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arrayAppend(arguments.args,mid(arguments.tokens[i],2,len(arguments.tokens[i])-2))/&gt;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"variable"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 arguments.args, {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"getValue"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"args"</w:t>
      </w:r>
      <w:r>
        <w:rPr>
          <w:rFonts w:ascii="Courier New" w:hAnsi="Courier New"/>
          <w:sz w:val="16"/>
        </w:rPr>
        <w:t>=[tokens[i]]} 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value=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 = {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>=arguments.tokens[i],</w:t>
      </w:r>
      <w:r>
        <w:rPr>
          <w:rFonts w:ascii="Courier New" w:hAnsi="Courier New"/>
          <w:color w:val="1E7E34"/>
          <w:sz w:val="16"/>
        </w:rPr>
        <w:t>"args"</w:t>
      </w:r>
      <w:r>
        <w:rPr>
          <w:rFonts w:ascii="Courier New" w:hAnsi="Courier New"/>
          <w:sz w:val="16"/>
        </w:rPr>
        <w:t>=[]}/&gt;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 GE arrayLen(arguments.tokens)&gt;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"unexpected end of expression"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#tokenType(arguments.tokens[++i])#</w:t>
      </w:r>
      <w:r>
        <w:rPr>
          <w:rFonts w:ascii="Courier New" w:hAnsi="Courier New"/>
          <w:sz w:val="16"/>
        </w:rPr>
        <w:t xml:space="preserve"> NEQ </w:t>
      </w:r>
      <w:r>
        <w:rPr>
          <w:rFonts w:ascii="Courier New" w:hAnsi="Courier New"/>
          <w:color w:val="1E7E34"/>
          <w:sz w:val="16"/>
        </w:rPr>
        <w:t>"("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</w:t>
      </w:r>
      <w:r>
        <w:rPr>
          <w:rFonts w:ascii="Courier New" w:hAnsi="Courier New"/>
          <w:color w:val="1A5FB4"/>
          <w:sz w:val="16"/>
        </w:rPr>
        <w:t>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"function syntax incorrect"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"function #arguments.tokens[i-1]#, token='#arguments.tokens[i]#' (#arrayToList(tokens,' ')#"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i = parse(f.args, arguments.tokens, i)/&gt;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arrayAppend(arguments.args,f)/&gt;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")"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"parseForParams"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"args"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"tokens"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"positionBefore"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i = arguments.positionBefore/&gt;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condition=</w:t>
      </w:r>
      <w:r>
        <w:rPr>
          <w:rFonts w:ascii="Courier New" w:hAnsi="Courier New"/>
          <w:color w:val="1E7E34"/>
          <w:sz w:val="16"/>
        </w:rPr>
        <w:t>"++i LE arrayLen(arguments.tokens)"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#tokenType(arguments.tokens[i])#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"variable"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 arguments.args, tokens[i] 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 = {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>=arguments.tokens[i],</w:t>
      </w:r>
      <w:r>
        <w:rPr>
          <w:rFonts w:ascii="Courier New" w:hAnsi="Courier New"/>
          <w:color w:val="1E7E34"/>
          <w:sz w:val="16"/>
        </w:rPr>
        <w:t>"args"</w:t>
      </w:r>
      <w:r>
        <w:rPr>
          <w:rFonts w:ascii="Courier New" w:hAnsi="Courier New"/>
          <w:sz w:val="16"/>
        </w:rPr>
        <w:t>=[]}/&gt;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 GE arrayLen(arguments.tokens)&gt;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"unexpected end of expression"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#tokenType(arguments.tokens[++i])#</w:t>
      </w:r>
      <w:r>
        <w:rPr>
          <w:rFonts w:ascii="Courier New" w:hAnsi="Courier New"/>
          <w:sz w:val="16"/>
        </w:rPr>
        <w:t xml:space="preserve"> NEQ </w:t>
      </w:r>
      <w:r>
        <w:rPr>
          <w:rFonts w:ascii="Courier New" w:hAnsi="Courier New"/>
          <w:color w:val="1E7E34"/>
          <w:sz w:val="16"/>
        </w:rPr>
        <w:t>"("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"function syntax incorrect"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"function #arguments.tokens[i-1]#, token='#arguments.tokens[i]#' (#arrayToList(tokens,' ')#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i = parseForParams(f.args, arguments.tokens, i)/&gt;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")"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"computeExpression"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"args"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"context"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"i"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>=1 to=</w:t>
      </w:r>
      <w:r>
        <w:rPr>
          <w:rFonts w:ascii="Courier New" w:hAnsi="Courier New"/>
          <w:color w:val="6F3178"/>
          <w:sz w:val="16"/>
        </w:rPr>
        <w:t>#arrayLen(arguments.args)#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isStruct(arguments.args[i])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structKeyExi</w:t>
      </w:r>
      <w:r>
        <w:rPr>
          <w:rFonts w:ascii="Courier New" w:hAnsi="Courier New"/>
          <w:sz w:val="16"/>
        </w:rPr>
        <w:t>sts(arguments.args[i],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arguments.args[i] = computeExpression(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arguments.args[i].function,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arguments.args[i].args,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arguments.context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executeFunction(arguments.function,arguments.arg</w:t>
      </w:r>
      <w:r>
        <w:rPr>
          <w:rFonts w:ascii="Courier New" w:hAnsi="Courier New"/>
          <w:sz w:val="16"/>
        </w:rPr>
        <w:t>s,arguments.context)/&gt;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"executeFunction"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"args"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"context"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obj =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 arguments.context.component).init(arguments.context.keys, arguments.context.params)/&gt;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invoke(obj, functionName, args)/&gt;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4AEC2437" w14:textId="77777777" w:rsidR="00382E4F" w:rsidRDefault="00D013E3">
      <w:pPr>
        <w:pStyle w:val="1"/>
      </w:pPr>
      <w:bookmarkStart w:id="6" w:name="_Toc230105160"/>
      <w:r>
        <w:t>v1/lib/field.cfm</w:t>
      </w:r>
      <w:bookmarkEnd w:id="6"/>
    </w:p>
    <w:p w14:paraId="6036254D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﻿</w:t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"passThroug</w:t>
      </w:r>
      <w:r>
        <w:rPr>
          <w:rFonts w:ascii="Courier New" w:hAnsi="Courier New"/>
          <w:color w:val="1E7E34"/>
          <w:sz w:val="16"/>
        </w:rPr>
        <w:t>h"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"Возвращает аргумент без изменений"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#ARGUMENTS.x#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lastRenderedPageBreak/>
        <w:t>&lt;cfif</w:t>
      </w:r>
      <w:r>
        <w:rPr>
          <w:rFonts w:ascii="Courier New" w:hAnsi="Courier New"/>
          <w:sz w:val="16"/>
        </w:rPr>
        <w:t xml:space="preserve"> thisTag.executionMode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"end"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!thisTag.hasEndTag&gt;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&lt;cfassociate</w:t>
      </w:r>
      <w:r>
        <w:rPr>
          <w:rFonts w:ascii="Courier New" w:hAnsi="Courier New"/>
          <w:sz w:val="16"/>
        </w:rPr>
        <w:t xml:space="preserve"> base</w:t>
      </w:r>
      <w:r>
        <w:rPr>
          <w:rFonts w:ascii="Courier New" w:hAnsi="Courier New"/>
          <w:sz w:val="16"/>
        </w:rPr>
        <w:t>tag=</w:t>
      </w:r>
      <w:r>
        <w:rPr>
          <w:rFonts w:ascii="Courier New" w:hAnsi="Courier New"/>
          <w:color w:val="1E7E34"/>
          <w:sz w:val="16"/>
        </w:rPr>
        <w:t>"cf_field_set"</w:t>
      </w:r>
      <w:r>
        <w:rPr>
          <w:rFonts w:ascii="Courier New" w:hAnsi="Courier New"/>
          <w:sz w:val="16"/>
        </w:rPr>
        <w:t xml:space="preserve"> datacollection=</w:t>
      </w:r>
      <w:r>
        <w:rPr>
          <w:rFonts w:ascii="Courier New" w:hAnsi="Courier New"/>
          <w:color w:val="1E7E34"/>
          <w:sz w:val="16"/>
        </w:rPr>
        <w:t>"fieldsArray"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"ATTRIBUTES.expression"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"ATTRIBUTES.title"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"ATTRIBUTES.name"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"ATTRIBUTES.type"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"ATTRIBUTES.cfSqlType"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"#getCfSqlType(ATTRIBUTES.type)#"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"ATTRIBUTES.container"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"ATTRIBUTES.formatter"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6F3178"/>
          <w:sz w:val="16"/>
        </w:rPr>
        <w:t>#passThrough#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ATTRIBUTES.expression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ATTRIBUTES.expre</w:t>
      </w:r>
      <w:r>
        <w:rPr>
          <w:rFonts w:ascii="Courier New" w:hAnsi="Courier New"/>
          <w:sz w:val="16"/>
        </w:rPr>
        <w:t>ssion=thisTag.generatedContent/&gt;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ATTRIBUTES.name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regex=</w:t>
      </w:r>
      <w:r>
        <w:rPr>
          <w:rFonts w:ascii="Courier New" w:hAnsi="Courier New"/>
          <w:color w:val="1E7E34"/>
          <w:sz w:val="16"/>
        </w:rPr>
        <w:t>"([[:word:]]+)[[:space:]]*$"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matches=REFindNoCase(regex, ATTRIBUTES.expression, 1, true)/&gt;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arrayLen(matches.pos) GT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ATTRIBUTES.name=mid(</w:t>
      </w:r>
      <w:r>
        <w:rPr>
          <w:rFonts w:ascii="Courier New" w:hAnsi="Courier New"/>
          <w:sz w:val="16"/>
        </w:rPr>
        <w:t>ATTRIBUTES.expression, matches.pos[2], matches.len[2])/&gt;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"getCfSqlType"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Преобразует тип CF, понимаемый isValid, в CF_SQL_*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"type"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#ARGUMENTS.type#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"string,list"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</w:t>
      </w:r>
      <w:r>
        <w:rPr>
          <w:rFonts w:ascii="Courier New" w:hAnsi="Courier New"/>
          <w:color w:val="1A5FB4"/>
          <w:sz w:val="16"/>
        </w:rPr>
        <w:t>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"date,time"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"custom"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"Unsupported type"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"Type #ARGUMENTS.type# not supported"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</w:p>
    <w:p w14:paraId="1841D437" w14:textId="77777777" w:rsidR="00382E4F" w:rsidRDefault="00D013E3">
      <w:pPr>
        <w:pStyle w:val="1"/>
      </w:pPr>
      <w:bookmarkStart w:id="7" w:name="_Toc230105161"/>
      <w:r>
        <w:t>v1/lib/field_set.cfm</w:t>
      </w:r>
      <w:bookmarkEnd w:id="7"/>
    </w:p>
    <w:p w14:paraId="30770245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﻿</w:t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  <w:t xml:space="preserve">&lt;!--- </w:t>
      </w:r>
      <w:r w:rsidRPr="00F9081F">
        <w:rPr>
          <w:rFonts w:ascii="Courier New" w:hAnsi="Courier New"/>
          <w:sz w:val="16"/>
          <w:lang w:val="ru-RU"/>
        </w:rPr>
        <w:t xml:space="preserve">Используется в селекте для структурирования списка полей. Выводит вместо себя список через запятую и экспортирует </w:t>
      </w:r>
      <w:r>
        <w:rPr>
          <w:rFonts w:ascii="Courier New" w:hAnsi="Courier New"/>
          <w:sz w:val="16"/>
        </w:rPr>
        <w:t>Map</w:t>
      </w:r>
      <w:r w:rsidRPr="00F9081F">
        <w:rPr>
          <w:rFonts w:ascii="Courier New" w:hAnsi="Courier New"/>
          <w:sz w:val="16"/>
          <w:lang w:val="ru-RU"/>
        </w:rPr>
        <w:t xml:space="preserve"> со структурами </w:t>
      </w:r>
      <w:r>
        <w:rPr>
          <w:rFonts w:ascii="Courier New" w:hAnsi="Courier New"/>
          <w:sz w:val="16"/>
        </w:rPr>
        <w:t>expression</w:t>
      </w:r>
      <w:r w:rsidRPr="00F9081F">
        <w:rPr>
          <w:rFonts w:ascii="Courier New" w:hAnsi="Courier New"/>
          <w:sz w:val="16"/>
          <w:lang w:val="ru-RU"/>
        </w:rPr>
        <w:t>+</w:t>
      </w:r>
      <w:r>
        <w:rPr>
          <w:rFonts w:ascii="Courier New" w:hAnsi="Courier New"/>
          <w:sz w:val="16"/>
        </w:rPr>
        <w:t>title</w:t>
      </w:r>
      <w:r w:rsidRPr="00F9081F">
        <w:rPr>
          <w:rFonts w:ascii="Courier New" w:hAnsi="Courier New"/>
          <w:sz w:val="16"/>
          <w:lang w:val="ru-RU"/>
        </w:rPr>
        <w:t xml:space="preserve"> с ключом, соотве</w:t>
      </w:r>
      <w:r w:rsidRPr="00F9081F">
        <w:rPr>
          <w:rFonts w:ascii="Courier New" w:hAnsi="Courier New"/>
          <w:sz w:val="16"/>
          <w:lang w:val="ru-RU"/>
        </w:rPr>
        <w:t>тствующим имени колонки в селекте.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lastRenderedPageBreak/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={}/&gt;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thisTag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executionMode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color w:val="0D5C73"/>
          <w:sz w:val="16"/>
        </w:rPr>
        <w:t>is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end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ATTRIBUTES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titleMapOut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default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ATTRIBUTES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lengthOut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default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ATTRIBUTES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listOut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default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/&gt;&lt;!---возвращаемый</w:t>
      </w:r>
      <w:r w:rsidRPr="00F9081F">
        <w:rPr>
          <w:rFonts w:ascii="Courier New" w:hAnsi="Courier New"/>
          <w:sz w:val="16"/>
          <w:lang w:val="ru-RU"/>
        </w:rPr>
        <w:tab/>
        <w:t>список полей через запятую для селекта. Если не задан (чаще всего так), этот список возвращается в виде контента тега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ATTRIBUTES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nameListOut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default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/&gt;&lt;!---возвращаемый</w:t>
      </w:r>
      <w:r w:rsidRPr="00F9081F">
        <w:rPr>
          <w:rFonts w:ascii="Courier New" w:hAnsi="Courier New"/>
          <w:sz w:val="16"/>
          <w:lang w:val="ru-RU"/>
        </w:rPr>
        <w:tab/>
        <w:t>список имен</w:t>
      </w:r>
      <w:r w:rsidRPr="00F9081F">
        <w:rPr>
          <w:rFonts w:ascii="Courier New" w:hAnsi="Courier New"/>
          <w:sz w:val="16"/>
          <w:lang w:val="ru-RU"/>
        </w:rPr>
        <w:t xml:space="preserve"> (алиасов) через запятую---&gt;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ATTRIBUTES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listOutKeepContent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default</w:t>
      </w:r>
      <w:r w:rsidRPr="00F9081F">
        <w:rPr>
          <w:rFonts w:ascii="Courier New" w:hAnsi="Courier New"/>
          <w:sz w:val="16"/>
          <w:lang w:val="ru-RU"/>
        </w:rPr>
        <w:t>=</w:t>
      </w:r>
      <w:r>
        <w:rPr>
          <w:rFonts w:ascii="Courier New" w:hAnsi="Courier New"/>
          <w:sz w:val="16"/>
        </w:rPr>
        <w:t>false</w:t>
      </w:r>
      <w:r w:rsidRPr="00F9081F">
        <w:rPr>
          <w:rFonts w:ascii="Courier New" w:hAnsi="Courier New"/>
          <w:sz w:val="16"/>
          <w:lang w:val="ru-RU"/>
        </w:rPr>
        <w:t xml:space="preserve">/&gt;&lt;!--- указывает </w:t>
      </w:r>
      <w:r>
        <w:rPr>
          <w:rFonts w:ascii="Courier New" w:hAnsi="Courier New"/>
          <w:sz w:val="16"/>
        </w:rPr>
        <w:t>listOut</w:t>
      </w:r>
      <w:r w:rsidRPr="00F9081F">
        <w:rPr>
          <w:rFonts w:ascii="Courier New" w:hAnsi="Courier New"/>
          <w:sz w:val="16"/>
          <w:lang w:val="ru-RU"/>
        </w:rPr>
        <w:t xml:space="preserve"> не очищать контент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ATTRIBUTES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fieldsToInclude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default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/&gt;&lt;!--- список нужных полей, если не пустой - выбрасывать все</w:t>
      </w:r>
      <w:r w:rsidRPr="00F9081F">
        <w:rPr>
          <w:rFonts w:ascii="Courier New" w:hAnsi="Courier New"/>
          <w:sz w:val="16"/>
          <w:lang w:val="ru-RU"/>
        </w:rPr>
        <w:t xml:space="preserve"> поля, кроме тех, что в списке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thisTag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fieldsArray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type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array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/&gt;&lt;!--- </w:t>
      </w:r>
      <w:r>
        <w:rPr>
          <w:rFonts w:ascii="Courier New" w:hAnsi="Courier New"/>
          <w:sz w:val="16"/>
        </w:rPr>
        <w:t>Вложенные теги field отдают сюда свои данные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titleMap=structNew(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)/&gt;&lt;!---railo/lucee syntax---&gt;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local.expressionList=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</w:t>
      </w:r>
      <w:r>
        <w:rPr>
          <w:rFonts w:ascii="Courier New" w:hAnsi="Courier New"/>
          <w:color w:val="1A5FB4"/>
          <w:sz w:val="16"/>
        </w:rPr>
        <w:t>et</w:t>
      </w:r>
      <w:r>
        <w:rPr>
          <w:rFonts w:ascii="Courier New" w:hAnsi="Courier New"/>
          <w:sz w:val="16"/>
        </w:rPr>
        <w:t xml:space="preserve"> local.nameList=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i=0/&gt;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array=</w:t>
      </w:r>
      <w:r>
        <w:rPr>
          <w:rFonts w:ascii="Courier New" w:hAnsi="Courier New"/>
          <w:color w:val="6F3178"/>
          <w:sz w:val="16"/>
        </w:rPr>
        <w:t>#thisTag.fieldsArray#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"field"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</w:t>
      </w:r>
      <w:r>
        <w:rPr>
          <w:rFonts w:ascii="Courier New" w:hAnsi="Courier New"/>
          <w:color w:val="6F3178"/>
          <w:sz w:val="16"/>
        </w:rPr>
        <w:t>#field.name#</w:t>
      </w:r>
      <w:r>
        <w:rPr>
          <w:rFonts w:ascii="Courier New" w:hAnsi="Courier New"/>
          <w:sz w:val="16"/>
        </w:rPr>
        <w:t xml:space="preserve">) EQ 0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listLen(ATTRIBUTES.fieldsToInclude) EQ 0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listFindNoCase(ATTRIBUTES.fieldsToInclude,field.name)&gt;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i=i+1/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local.expressionList=listAppend(</w:t>
      </w:r>
      <w:r>
        <w:rPr>
          <w:rFonts w:ascii="Courier New" w:hAnsi="Courier New"/>
          <w:color w:val="6F3178"/>
          <w:sz w:val="16"/>
        </w:rPr>
        <w:t>#local.expressionList#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6F3178"/>
          <w:sz w:val="16"/>
        </w:rPr>
        <w:t>#field.expression#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local.nameList=listAppend(</w:t>
      </w:r>
      <w:r>
        <w:rPr>
          <w:rFonts w:ascii="Courier New" w:hAnsi="Courier New"/>
          <w:color w:val="6F3178"/>
          <w:sz w:val="16"/>
        </w:rPr>
        <w:t>#local.nameList#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6F3178"/>
          <w:sz w:val="16"/>
        </w:rPr>
        <w:t>#field.name#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</w:t>
      </w:r>
      <w:r>
        <w:rPr>
          <w:rFonts w:ascii="Courier New" w:hAnsi="Courier New"/>
          <w:color w:val="6F3178"/>
          <w:sz w:val="16"/>
        </w:rPr>
        <w:t>#field.name#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structInsert(</w:t>
      </w:r>
      <w:r>
        <w:rPr>
          <w:rFonts w:ascii="Courier New" w:hAnsi="Courier New"/>
          <w:color w:val="6F3178"/>
          <w:sz w:val="16"/>
        </w:rPr>
        <w:t>#titleMap#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6F3178"/>
          <w:sz w:val="16"/>
        </w:rPr>
        <w:t>#field.name#</w:t>
      </w:r>
      <w:r>
        <w:rPr>
          <w:rFonts w:ascii="Courier New" w:hAnsi="Courier New"/>
          <w:sz w:val="16"/>
        </w:rPr>
        <w:t>, structNew())/&gt;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"titleMap.#field.name#.ordinal"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#i#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"titleMap.#field.name#.title"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#field.title#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"titleMap.#field.name#.type"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#field.type#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"titleMap.#field.name#.cfSqlType"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#field.cfSqlType#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"titleMap.#field.name#.container"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#field.container#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"titleMap.#field.name#.formatter"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#field.formatter#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len(ATTRIBUTES.lengthOut)&gt;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"CALLER.#ATTRIBUTES.lengthOut#"</w:t>
      </w:r>
      <w:r>
        <w:rPr>
          <w:rFonts w:ascii="Courier New" w:hAnsi="Courier New"/>
          <w:sz w:val="16"/>
        </w:rPr>
        <w:t>= i/&gt;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len(ATTRIBUTES.titleMapOut)&gt;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"CALLER.#ATTRIBUTES.titleMapOut#"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#titleMap#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len(ATTRIBUTES.nameListOut)&gt;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"CALLER.#ATTRIBUTES.nameListOut#"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#local.nameList#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len(ATTRIBUTES.listOut)&gt;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"CALLER.#ATTRIBUTES.listOut#"</w:t>
      </w:r>
      <w:r>
        <w:rPr>
          <w:rFonts w:ascii="Courier New" w:hAnsi="Courier New"/>
          <w:sz w:val="16"/>
        </w:rPr>
        <w:t>=local.expressionList/&gt;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ATTRIBUTES.listOutKeepContent&gt;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thisTag.generatedContent=preserveSingleQuotes(local.expressionList)/&gt;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thisTag.generatedConten</w:t>
      </w:r>
      <w:r>
        <w:rPr>
          <w:rFonts w:ascii="Courier New" w:hAnsi="Courier New"/>
          <w:sz w:val="16"/>
        </w:rPr>
        <w:t>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thisTag.generatedContent=preserveSingleQuotes(local.expressionList)/&gt;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</w:p>
    <w:p w14:paraId="609EE50F" w14:textId="77777777" w:rsidR="00382E4F" w:rsidRDefault="00D013E3">
      <w:pPr>
        <w:pStyle w:val="1"/>
      </w:pPr>
      <w:bookmarkStart w:id="8" w:name="_Toc230105162"/>
      <w:r>
        <w:t>v1/lib/filter_build.cfm</w:t>
      </w:r>
      <w:bookmarkEnd w:id="8"/>
    </w:p>
    <w:p w14:paraId="4AC6620A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&lt;!--- Формирует строку фильтра для запроса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"ATTRIBUTES.filter"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array=</w:t>
      </w:r>
      <w:r>
        <w:rPr>
          <w:rFonts w:ascii="Courier New" w:hAnsi="Courier New"/>
          <w:color w:val="6F3178"/>
          <w:sz w:val="16"/>
        </w:rPr>
        <w:t>#ATTRIBUTES.filter#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"fltr"</w:t>
      </w:r>
      <w:r>
        <w:rPr>
          <w:rFonts w:ascii="Courier New" w:hAnsi="Courier New"/>
          <w:sz w:val="16"/>
        </w:rPr>
        <w:t>&gt;&lt;!--- неинтуитивный синтаксис, в индексе не индекс массива, а значение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"fltr.ftype"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"fltr.field"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"fltr.compare"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"EQ"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"fltr.val"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"fltr.prefix"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"fltr.suffix"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"fltr.list"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"No"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&gt;&lt;!---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---&gt;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structKeyExists(fltr,</w:t>
      </w:r>
      <w:r>
        <w:rPr>
          <w:rFonts w:ascii="Courier New" w:hAnsi="Courier New"/>
          <w:color w:val="1E7E34"/>
          <w:sz w:val="16"/>
        </w:rPr>
        <w:t>"expression"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len(fltr.expression)&gt;&lt;!---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len=listLen(</w:t>
      </w:r>
      <w:r>
        <w:rPr>
          <w:rFonts w:ascii="Courier New" w:hAnsi="Courier New"/>
          <w:color w:val="6F3178"/>
          <w:sz w:val="16"/>
        </w:rPr>
        <w:t>#fltr.expression#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"?"</w:t>
      </w:r>
      <w:r>
        <w:rPr>
          <w:rFonts w:ascii="Courier New" w:hAnsi="Courier New"/>
          <w:sz w:val="16"/>
        </w:rPr>
        <w:t>)&gt;&lt;!---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>=1 to=</w:t>
      </w:r>
      <w:r>
        <w:rPr>
          <w:rFonts w:ascii="Courier New" w:hAnsi="Courier New"/>
          <w:color w:val="6F3178"/>
          <w:sz w:val="16"/>
        </w:rPr>
        <w:t>#len#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"i"</w:t>
      </w:r>
      <w:r>
        <w:rPr>
          <w:rFonts w:ascii="Courier New" w:hAnsi="Courier New"/>
          <w:sz w:val="16"/>
        </w:rPr>
        <w:t>&gt;&lt;!---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color w:val="1A5FB4"/>
          <w:sz w:val="16"/>
        </w:rPr>
        <w:t>&lt;cfoutput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6F3178"/>
          <w:sz w:val="16"/>
        </w:rPr>
        <w:t>#listGetAt(fltr.expression,i,"?")#</w:t>
      </w:r>
      <w:r>
        <w:rPr>
          <w:rFonts w:ascii="Courier New" w:hAnsi="Courier New"/>
          <w:color w:val="1A5FB4"/>
          <w:sz w:val="16"/>
        </w:rPr>
        <w:t>&lt;/cfoutput</w:t>
      </w:r>
      <w:r>
        <w:rPr>
          <w:rFonts w:ascii="Courier New" w:hAnsi="Courier New"/>
          <w:sz w:val="16"/>
        </w:rPr>
        <w:t>&gt;&lt;!---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 LT </w:t>
      </w:r>
      <w:r>
        <w:rPr>
          <w:rFonts w:ascii="Courier New" w:hAnsi="Courier New"/>
          <w:color w:val="6F3178"/>
          <w:sz w:val="16"/>
        </w:rPr>
        <w:t>#len#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"#getCfS</w:t>
      </w:r>
      <w:r>
        <w:rPr>
          <w:rFonts w:ascii="Courier New" w:hAnsi="Courier New"/>
          <w:color w:val="1E7E34"/>
          <w:sz w:val="16"/>
        </w:rPr>
        <w:t>qLType(fltr.ftype)#"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1E7E34"/>
          <w:sz w:val="16"/>
        </w:rPr>
        <w:t>"#fltr.list#"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"#fltr.prefix##fltr.val##fltr.suffix#"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&gt;&lt;!---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&gt;&lt;!---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&gt;&lt;!---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color w:val="1A5FB4"/>
          <w:sz w:val="16"/>
        </w:rPr>
        <w:t>&lt;cfoutput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6F3178"/>
          <w:sz w:val="16"/>
        </w:rPr>
        <w:t>#fltr.field#</w:t>
      </w:r>
      <w:r>
        <w:rPr>
          <w:rFonts w:ascii="Courier New" w:hAnsi="Courier New"/>
          <w:color w:val="1A5FB4"/>
          <w:sz w:val="16"/>
        </w:rPr>
        <w:t>&lt;/cfoutput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#uCase(fltr.compare)#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"EQ"</w:t>
      </w:r>
      <w:r>
        <w:rPr>
          <w:rFonts w:ascii="Courier New" w:hAnsi="Courier New"/>
          <w:sz w:val="16"/>
        </w:rPr>
        <w:t xml:space="preserve">&gt; = 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"NE,NEQ"</w:t>
      </w:r>
      <w:r>
        <w:rPr>
          <w:rFonts w:ascii="Courier New" w:hAnsi="Courier New"/>
          <w:sz w:val="16"/>
        </w:rPr>
        <w:t xml:space="preserve">&gt; &lt;&gt; 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"LE,LTE"</w:t>
      </w:r>
      <w:r>
        <w:rPr>
          <w:rFonts w:ascii="Courier New" w:hAnsi="Courier New"/>
          <w:sz w:val="16"/>
        </w:rPr>
        <w:t xml:space="preserve">&gt; &lt;= 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"LT"</w:t>
      </w:r>
      <w:r>
        <w:rPr>
          <w:rFonts w:ascii="Courier New" w:hAnsi="Courier New"/>
          <w:sz w:val="16"/>
        </w:rPr>
        <w:t xml:space="preserve">&gt; &lt; 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"GE,GTE"</w:t>
      </w:r>
      <w:r>
        <w:rPr>
          <w:rFonts w:ascii="Courier New" w:hAnsi="Courier New"/>
          <w:sz w:val="16"/>
        </w:rPr>
        <w:t xml:space="preserve">&gt; &gt;= 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"GT"</w:t>
      </w:r>
      <w:r>
        <w:rPr>
          <w:rFonts w:ascii="Courier New" w:hAnsi="Courier New"/>
          <w:sz w:val="16"/>
        </w:rPr>
        <w:t xml:space="preserve">&gt; &gt; 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"LIKE"</w:t>
      </w:r>
      <w:r>
        <w:rPr>
          <w:rFonts w:ascii="Courier New" w:hAnsi="Courier New"/>
          <w:sz w:val="16"/>
        </w:rPr>
        <w:t xml:space="preserve">&gt; LIKE 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"ILIKE"</w:t>
      </w:r>
      <w:r>
        <w:rPr>
          <w:rFonts w:ascii="Courier New" w:hAnsi="Courier New"/>
          <w:sz w:val="16"/>
        </w:rPr>
        <w:t xml:space="preserve">&gt; ILIKE 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"LIKE%,LIKEP"</w:t>
      </w:r>
      <w:r>
        <w:rPr>
          <w:rFonts w:ascii="Courier New" w:hAnsi="Courier New"/>
          <w:sz w:val="16"/>
        </w:rPr>
        <w:t xml:space="preserve">&gt; LIKE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6F3178"/>
          <w:sz w:val="16"/>
        </w:rPr>
        <w:t>#getCfSqLType(fltr.ftype)#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"%#fltr.val#%"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color w:val="1A5FB4"/>
          <w:sz w:val="16"/>
        </w:rPr>
        <w:t>&lt;cfcontinue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</w:t>
      </w:r>
      <w:r>
        <w:rPr>
          <w:rFonts w:ascii="Courier New" w:hAnsi="Courier New"/>
          <w:color w:val="1A5FB4"/>
          <w:sz w:val="16"/>
        </w:rPr>
        <w:t>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"ILIKE%,ILIKEP"</w:t>
      </w:r>
      <w:r>
        <w:rPr>
          <w:rFonts w:ascii="Courier New" w:hAnsi="Courier New"/>
          <w:sz w:val="16"/>
        </w:rPr>
        <w:t xml:space="preserve">&gt; ILIKE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6F3178"/>
          <w:sz w:val="16"/>
        </w:rPr>
        <w:t>#getCfSqLType(fltr.ftype)#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"%#fltr.val#%"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color w:val="1A5FB4"/>
          <w:sz w:val="16"/>
        </w:rPr>
        <w:t>&lt;cfcontinue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"IN"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6F3178"/>
          <w:sz w:val="16"/>
        </w:rPr>
        <w:t>#getCfSqLType(fltr.ftype)#</w:t>
      </w:r>
      <w:r>
        <w:rPr>
          <w:rFonts w:ascii="Courier New" w:hAnsi="Courier New"/>
          <w:sz w:val="16"/>
        </w:rPr>
        <w:t xml:space="preserve"> list=true value=</w:t>
      </w:r>
      <w:r>
        <w:rPr>
          <w:rFonts w:ascii="Courier New" w:hAnsi="Courier New"/>
          <w:color w:val="1E7E34"/>
          <w:sz w:val="16"/>
        </w:rPr>
        <w:t>"#fltr.val#"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color w:val="1A5FB4"/>
          <w:sz w:val="16"/>
        </w:rPr>
        <w:t>&lt;cfcontinu</w:t>
      </w:r>
      <w:r>
        <w:rPr>
          <w:rFonts w:ascii="Courier New" w:hAnsi="Courier New"/>
          <w:color w:val="1A5FB4"/>
          <w:sz w:val="16"/>
        </w:rPr>
        <w:t>e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 xml:space="preserve">&gt; = </w:t>
      </w:r>
      <w:r>
        <w:rPr>
          <w:rFonts w:ascii="Courier New" w:hAnsi="Courier New"/>
          <w:color w:val="1A5FB4"/>
          <w:sz w:val="16"/>
        </w:rPr>
        <w:t>&lt;cfoutput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color w:val="6F3178"/>
          <w:sz w:val="16"/>
        </w:rPr>
        <w:t>#fltr.field#</w:t>
      </w:r>
      <w:r>
        <w:rPr>
          <w:rFonts w:ascii="Courier New" w:hAnsi="Courier New"/>
          <w:color w:val="1A5FB4"/>
          <w:sz w:val="16"/>
        </w:rPr>
        <w:t>&lt;/cfoutput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&lt;cfcontinue</w:t>
      </w:r>
      <w:r>
        <w:rPr>
          <w:rFonts w:ascii="Courier New" w:hAnsi="Courier New"/>
          <w:sz w:val="16"/>
        </w:rPr>
        <w:t>/&gt;&lt;!---***криво---&gt;</w:t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6F3178"/>
          <w:sz w:val="16"/>
        </w:rPr>
        <w:t>#getCfSqLType(fltr.ftype)#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"#fltr.val#"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color w:val="1A5FB4"/>
          <w:sz w:val="16"/>
        </w:rPr>
        <w:t>&lt;cfcontinue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t>ILIKE зависит от PostgreSQL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&lt;cfexit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"exittag"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"getCfSqlType"</w:t>
      </w:r>
      <w:r>
        <w:rPr>
          <w:rFonts w:ascii="Courier New" w:hAnsi="Courier New"/>
          <w:sz w:val="16"/>
        </w:rPr>
        <w:t xml:space="preserve"> output=</w:t>
      </w:r>
      <w:r>
        <w:rPr>
          <w:rFonts w:ascii="Courier New" w:hAnsi="Courier New"/>
          <w:color w:val="1E7E34"/>
          <w:sz w:val="16"/>
        </w:rPr>
        <w:t>"No"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"fieldType"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#ARGUMENTS.fieldType#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"CF_SQL_NUME</w:t>
      </w:r>
      <w:r>
        <w:rPr>
          <w:rFonts w:ascii="Courier New" w:hAnsi="Courier New"/>
          <w:color w:val="1E7E34"/>
          <w:sz w:val="16"/>
        </w:rPr>
        <w:t>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"date,time,datetime"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</w:p>
    <w:p w14:paraId="37AC018F" w14:textId="77777777" w:rsidR="00382E4F" w:rsidRDefault="00D013E3">
      <w:pPr>
        <w:pStyle w:val="1"/>
      </w:pPr>
      <w:bookmarkStart w:id="9" w:name="_Toc230105163"/>
      <w:r>
        <w:t>v1/lib/index.cfm</w:t>
      </w:r>
      <w:bookmarkEnd w:id="9"/>
    </w:p>
    <w:p w14:paraId="5CC4A250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&lt;cfoutput</w:t>
      </w:r>
      <w:r>
        <w:rPr>
          <w:rFonts w:ascii="Courier New" w:hAnsi="Courier New"/>
          <w:sz w:val="16"/>
        </w:rPr>
        <w:t>&gt;index ***</w:t>
      </w:r>
      <w:r>
        <w:rPr>
          <w:rFonts w:ascii="Courier New" w:hAnsi="Courier New"/>
          <w:color w:val="1A5FB4"/>
          <w:sz w:val="16"/>
        </w:rPr>
        <w:t>&lt;/cfoutput</w:t>
      </w:r>
      <w:r>
        <w:rPr>
          <w:rFonts w:ascii="Courier New" w:hAnsi="Courier New"/>
          <w:sz w:val="16"/>
        </w:rPr>
        <w:t>&gt;</w:t>
      </w:r>
    </w:p>
    <w:p w14:paraId="7E93CF52" w14:textId="77777777" w:rsidR="00382E4F" w:rsidRDefault="00D013E3">
      <w:pPr>
        <w:pStyle w:val="1"/>
      </w:pPr>
      <w:bookmarkStart w:id="10" w:name="_Toc230105164"/>
      <w:r>
        <w:t>v1/lib/jwt.cfc</w:t>
      </w:r>
      <w:bookmarkEnd w:id="10"/>
    </w:p>
    <w:p w14:paraId="07856B16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component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variables.al</w:t>
      </w:r>
      <w:r>
        <w:rPr>
          <w:rFonts w:ascii="Courier New" w:hAnsi="Courier New"/>
          <w:sz w:val="16"/>
        </w:rPr>
        <w:t>gorithmMap = {</w:t>
      </w:r>
      <w:r>
        <w:rPr>
          <w:rFonts w:ascii="Courier New" w:hAnsi="Courier New"/>
          <w:sz w:val="16"/>
        </w:rPr>
        <w:br/>
        <w:t xml:space="preserve">        HS256: </w:t>
      </w:r>
      <w:r>
        <w:rPr>
          <w:rFonts w:ascii="Courier New" w:hAnsi="Courier New"/>
          <w:color w:val="1E7E34"/>
          <w:sz w:val="16"/>
        </w:rPr>
        <w:t>'HmacSHA256'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HS384: </w:t>
      </w:r>
      <w:r>
        <w:rPr>
          <w:rFonts w:ascii="Courier New" w:hAnsi="Courier New"/>
          <w:color w:val="1E7E34"/>
          <w:sz w:val="16"/>
        </w:rPr>
        <w:t>'HmacSHA384'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HS512: </w:t>
      </w:r>
      <w:r>
        <w:rPr>
          <w:rFonts w:ascii="Courier New" w:hAnsi="Courier New"/>
          <w:color w:val="1E7E34"/>
          <w:sz w:val="16"/>
        </w:rPr>
        <w:t>'HmacSHA512'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RS256: </w:t>
      </w:r>
      <w:r>
        <w:rPr>
          <w:rFonts w:ascii="Courier New" w:hAnsi="Courier New"/>
          <w:color w:val="1E7E34"/>
          <w:sz w:val="16"/>
        </w:rPr>
        <w:t>'SHA256withRSA'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RS384: </w:t>
      </w:r>
      <w:r>
        <w:rPr>
          <w:rFonts w:ascii="Courier New" w:hAnsi="Courier New"/>
          <w:color w:val="1E7E34"/>
          <w:sz w:val="16"/>
        </w:rPr>
        <w:t>'SHA384withRSA'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RS512: </w:t>
      </w:r>
      <w:r>
        <w:rPr>
          <w:rFonts w:ascii="Courier New" w:hAnsi="Courier New"/>
          <w:color w:val="1E7E34"/>
          <w:sz w:val="16"/>
        </w:rPr>
        <w:t>'SHA512withRSA'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ES256: </w:t>
      </w:r>
      <w:r>
        <w:rPr>
          <w:rFonts w:ascii="Courier New" w:hAnsi="Courier New"/>
          <w:color w:val="1E7E34"/>
          <w:sz w:val="16"/>
        </w:rPr>
        <w:t>'SHA256withECDSA'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ES384: </w:t>
      </w:r>
      <w:r>
        <w:rPr>
          <w:rFonts w:ascii="Courier New" w:hAnsi="Courier New"/>
          <w:color w:val="1E7E34"/>
          <w:sz w:val="16"/>
        </w:rPr>
        <w:t>'SHA384wi</w:t>
      </w:r>
      <w:r>
        <w:rPr>
          <w:rFonts w:ascii="Courier New" w:hAnsi="Courier New"/>
          <w:color w:val="1E7E34"/>
          <w:sz w:val="16"/>
        </w:rPr>
        <w:t>thECDSA'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ES512: </w:t>
      </w:r>
      <w:r>
        <w:rPr>
          <w:rFonts w:ascii="Courier New" w:hAnsi="Courier New"/>
          <w:color w:val="1E7E34"/>
          <w:sz w:val="16"/>
        </w:rPr>
        <w:t>'SHA512withECDSA'</w:t>
      </w:r>
      <w:r>
        <w:rPr>
          <w:rFonts w:ascii="Courier New" w:hAnsi="Courier New"/>
          <w:sz w:val="16"/>
        </w:rPr>
        <w:br/>
        <w:t xml:space="preserve">    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public any function init() {</w:t>
      </w:r>
      <w:r>
        <w:rPr>
          <w:rFonts w:ascii="Courier New" w:hAnsi="Courier New"/>
          <w:sz w:val="16"/>
        </w:rPr>
        <w:br/>
        <w:t xml:space="preserve">        variables.encodingUtils = new encodingUtils();</w:t>
      </w:r>
      <w:r>
        <w:rPr>
          <w:rFonts w:ascii="Courier New" w:hAnsi="Courier New"/>
          <w:sz w:val="16"/>
        </w:rPr>
        <w:br/>
        <w:t xml:space="preserve">        variables.jss = createObject(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'java.security.Signature'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    variables.messageDigest = createOb</w:t>
      </w:r>
      <w:r>
        <w:rPr>
          <w:rFonts w:ascii="Courier New" w:hAnsi="Courier New"/>
          <w:sz w:val="16"/>
        </w:rPr>
        <w:t xml:space="preserve">ject( </w:t>
      </w:r>
      <w:r>
        <w:rPr>
          <w:rFonts w:ascii="Courier New" w:hAnsi="Courier New"/>
          <w:color w:val="1E7E34"/>
          <w:sz w:val="16"/>
        </w:rPr>
        <w:t>'java'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'java.security.MessageDigest'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  <w:t xml:space="preserve">        return this;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public string function encode(</w:t>
      </w:r>
      <w:r>
        <w:rPr>
          <w:rFonts w:ascii="Courier New" w:hAnsi="Courier New"/>
          <w:sz w:val="16"/>
        </w:rPr>
        <w:br/>
        <w:t xml:space="preserve">        required struct payload,</w:t>
      </w:r>
      <w:r>
        <w:rPr>
          <w:rFonts w:ascii="Courier New" w:hAnsi="Courier New"/>
          <w:sz w:val="16"/>
        </w:rPr>
        <w:br/>
        <w:t xml:space="preserve">        required any key,</w:t>
      </w:r>
      <w:r>
        <w:rPr>
          <w:rFonts w:ascii="Courier New" w:hAnsi="Courier New"/>
          <w:sz w:val="16"/>
        </w:rPr>
        <w:br/>
        <w:t xml:space="preserve">        required string algorithm,</w:t>
      </w:r>
      <w:r>
        <w:rPr>
          <w:rFonts w:ascii="Courier New" w:hAnsi="Courier New"/>
          <w:sz w:val="16"/>
        </w:rPr>
        <w:br/>
        <w:t xml:space="preserve">        struct headers = { }</w:t>
      </w:r>
      <w:r>
        <w:rPr>
          <w:rFonts w:ascii="Courier New" w:hAnsi="Courier New"/>
          <w:sz w:val="16"/>
        </w:rPr>
        <w:br/>
        <w:t xml:space="preserve">    ) {</w:t>
      </w:r>
      <w:r>
        <w:rPr>
          <w:rFonts w:ascii="Courier New" w:hAnsi="Courier New"/>
          <w:sz w:val="16"/>
        </w:rPr>
        <w:br/>
        <w:t xml:space="preserve">        if ( !a</w:t>
      </w:r>
      <w:r>
        <w:rPr>
          <w:rFonts w:ascii="Courier New" w:hAnsi="Courier New"/>
          <w:sz w:val="16"/>
        </w:rPr>
        <w:t>lgorithmMap.keyExists( algorithm ) ) {</w:t>
      </w:r>
      <w:r>
        <w:rPr>
          <w:rFonts w:ascii="Courier New" w:hAnsi="Courier New"/>
          <w:sz w:val="16"/>
        </w:rPr>
        <w:br/>
        <w:t xml:space="preserve">            throw(</w:t>
      </w:r>
      <w:r>
        <w:rPr>
          <w:rFonts w:ascii="Courier New" w:hAnsi="Courier New"/>
          <w:sz w:val="16"/>
        </w:rPr>
        <w:br/>
        <w:t xml:space="preserve">                type = </w:t>
      </w:r>
      <w:r>
        <w:rPr>
          <w:rFonts w:ascii="Courier New" w:hAnsi="Courier New"/>
          <w:color w:val="1E7E34"/>
          <w:sz w:val="16"/>
        </w:rPr>
        <w:t>'jwtcfml.InvalidAlgorithm'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message = </w:t>
      </w:r>
      <w:r>
        <w:rPr>
          <w:rFonts w:ascii="Courier New" w:hAnsi="Courier New"/>
          <w:color w:val="1E7E34"/>
          <w:sz w:val="16"/>
        </w:rPr>
        <w:t>'Invalid JWT Algorithm.'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detail = </w:t>
      </w:r>
      <w:r>
        <w:rPr>
          <w:rFonts w:ascii="Courier New" w:hAnsi="Courier New"/>
          <w:color w:val="1E7E34"/>
          <w:sz w:val="16"/>
        </w:rPr>
        <w:t>'The passed in algorithm is not supported.'</w:t>
      </w:r>
      <w:r>
        <w:rPr>
          <w:rFonts w:ascii="Courier New" w:hAnsi="Courier New"/>
          <w:sz w:val="16"/>
        </w:rPr>
        <w:br/>
        <w:t xml:space="preserve">           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 xml:space="preserve">        var header = { };</w:t>
      </w:r>
      <w:r>
        <w:rPr>
          <w:rFonts w:ascii="Courier New" w:hAnsi="Courier New"/>
          <w:sz w:val="16"/>
        </w:rPr>
        <w:br/>
        <w:t xml:space="preserve">        header.append( headers );</w:t>
      </w:r>
      <w:r>
        <w:rPr>
          <w:rFonts w:ascii="Courier New" w:hAnsi="Courier New"/>
          <w:sz w:val="16"/>
        </w:rPr>
        <w:br/>
        <w:t xml:space="preserve">        header.append( {</w:t>
      </w:r>
      <w:r>
        <w:rPr>
          <w:rFonts w:ascii="Courier New" w:hAnsi="Courier New"/>
          <w:sz w:val="16"/>
        </w:rPr>
        <w:br/>
        <w:t xml:space="preserve">            </w:t>
      </w:r>
      <w:r>
        <w:rPr>
          <w:rFonts w:ascii="Courier New" w:hAnsi="Courier New"/>
          <w:color w:val="1E7E34"/>
          <w:sz w:val="16"/>
        </w:rPr>
        <w:t>'typ'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'JWT'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</w:t>
      </w:r>
      <w:r>
        <w:rPr>
          <w:rFonts w:ascii="Courier New" w:hAnsi="Courier New"/>
          <w:color w:val="1E7E34"/>
          <w:sz w:val="16"/>
        </w:rPr>
        <w:t>'alg'</w:t>
      </w:r>
      <w:r>
        <w:rPr>
          <w:rFonts w:ascii="Courier New" w:hAnsi="Courier New"/>
          <w:sz w:val="16"/>
        </w:rPr>
        <w:t>: algorithm</w:t>
      </w:r>
      <w:r>
        <w:rPr>
          <w:rFonts w:ascii="Courier New" w:hAnsi="Courier New"/>
          <w:sz w:val="16"/>
        </w:rPr>
        <w:br/>
        <w:t xml:space="preserve">        }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var duplicatedPayload = duplicate( payload );</w:t>
      </w:r>
      <w:r>
        <w:rPr>
          <w:rFonts w:ascii="Courier New" w:hAnsi="Courier New"/>
          <w:sz w:val="16"/>
        </w:rPr>
        <w:br/>
        <w:t xml:space="preserve">        for ( var claim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[ </w:t>
      </w:r>
      <w:r>
        <w:rPr>
          <w:rFonts w:ascii="Courier New" w:hAnsi="Courier New"/>
          <w:color w:val="1E7E34"/>
          <w:sz w:val="16"/>
        </w:rPr>
        <w:t>'iat'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'exp'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'nbf'</w:t>
      </w:r>
      <w:r>
        <w:rPr>
          <w:rFonts w:ascii="Courier New" w:hAnsi="Courier New"/>
          <w:sz w:val="16"/>
        </w:rPr>
        <w:t xml:space="preserve"> ] ) {</w:t>
      </w:r>
      <w:r>
        <w:rPr>
          <w:rFonts w:ascii="Courier New" w:hAnsi="Courier New"/>
          <w:sz w:val="16"/>
        </w:rPr>
        <w:br/>
        <w:t xml:space="preserve">            if ( duplicatedPayload.keyExists( claim ) &amp;&amp; isDate( duplicatedPayload[ claim ] ) ) {</w:t>
      </w:r>
      <w:r>
        <w:rPr>
          <w:rFonts w:ascii="Courier New" w:hAnsi="Courier New"/>
          <w:sz w:val="16"/>
        </w:rPr>
        <w:br/>
        <w:t xml:space="preserve">                duplicatedPayload[ claim ] = encodingUtils.convertDateToUnixTimestamp( duplicatedPayload[ claim ]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</w:t>
      </w:r>
      <w:r>
        <w:rPr>
          <w:rFonts w:ascii="Courier New" w:hAnsi="Courier New"/>
          <w:sz w:val="16"/>
        </w:rPr>
        <w:t xml:space="preserve">    var stringToSignParts = [</w:t>
      </w:r>
      <w:r>
        <w:rPr>
          <w:rFonts w:ascii="Courier New" w:hAnsi="Courier New"/>
          <w:sz w:val="16"/>
        </w:rPr>
        <w:br/>
        <w:t xml:space="preserve">            encodingUtils.binaryToBase64Url( charsetDecode( serializeJSON( header ),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t xml:space="preserve"> ) ),</w:t>
      </w:r>
      <w:r>
        <w:rPr>
          <w:rFonts w:ascii="Courier New" w:hAnsi="Courier New"/>
          <w:sz w:val="16"/>
        </w:rPr>
        <w:br/>
        <w:t xml:space="preserve">            encodingUtils.binaryToBase64Url( charsetDecode( serializeJSON( duplicatedPayload ),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t xml:space="preserve"> ) )</w:t>
      </w:r>
      <w:r>
        <w:rPr>
          <w:rFonts w:ascii="Courier New" w:hAnsi="Courier New"/>
          <w:sz w:val="16"/>
        </w:rPr>
        <w:br/>
        <w:t xml:space="preserve">        ];</w:t>
      </w:r>
      <w:r>
        <w:rPr>
          <w:rFonts w:ascii="Courier New" w:hAnsi="Courier New"/>
          <w:sz w:val="16"/>
        </w:rPr>
        <w:br/>
        <w:t xml:space="preserve">        v</w:t>
      </w:r>
      <w:r>
        <w:rPr>
          <w:rFonts w:ascii="Courier New" w:hAnsi="Courier New"/>
          <w:sz w:val="16"/>
        </w:rPr>
        <w:t xml:space="preserve">ar stringToSign = stringToSignParts.toList( </w:t>
      </w:r>
      <w:r>
        <w:rPr>
          <w:rFonts w:ascii="Courier New" w:hAnsi="Courier New"/>
          <w:color w:val="1E7E34"/>
          <w:sz w:val="16"/>
        </w:rPr>
        <w:t>'.'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return stringToSign &amp; </w:t>
      </w:r>
      <w:r>
        <w:rPr>
          <w:rFonts w:ascii="Courier New" w:hAnsi="Courier New"/>
          <w:color w:val="1E7E34"/>
          <w:sz w:val="16"/>
        </w:rPr>
        <w:t>'.'</w:t>
      </w:r>
      <w:r>
        <w:rPr>
          <w:rFonts w:ascii="Courier New" w:hAnsi="Courier New"/>
          <w:sz w:val="16"/>
        </w:rPr>
        <w:t xml:space="preserve"> &amp; encodingUtils.binaryToBase64Url( sign( stringToSign, key, algorithm )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public struct function decode(</w:t>
      </w:r>
      <w:r>
        <w:rPr>
          <w:rFonts w:ascii="Courier New" w:hAnsi="Courier New"/>
          <w:sz w:val="16"/>
        </w:rPr>
        <w:br/>
        <w:t xml:space="preserve">        required string token,</w:t>
      </w:r>
      <w:r>
        <w:rPr>
          <w:rFonts w:ascii="Courier New" w:hAnsi="Courier New"/>
          <w:sz w:val="16"/>
        </w:rPr>
        <w:br/>
        <w:t xml:space="preserve">        any key,</w:t>
      </w:r>
      <w:r>
        <w:rPr>
          <w:rFonts w:ascii="Courier New" w:hAnsi="Courier New"/>
          <w:sz w:val="16"/>
        </w:rPr>
        <w:br/>
        <w:t xml:space="preserve">     </w:t>
      </w:r>
      <w:r>
        <w:rPr>
          <w:rFonts w:ascii="Courier New" w:hAnsi="Courier New"/>
          <w:sz w:val="16"/>
        </w:rPr>
        <w:t xml:space="preserve">   any algorithms = [ ],</w:t>
      </w:r>
      <w:r>
        <w:rPr>
          <w:rFonts w:ascii="Courier New" w:hAnsi="Courier New"/>
          <w:sz w:val="16"/>
        </w:rPr>
        <w:br/>
        <w:t xml:space="preserve">        struct claims = { },</w:t>
      </w:r>
      <w:r>
        <w:rPr>
          <w:rFonts w:ascii="Courier New" w:hAnsi="Courier New"/>
          <w:sz w:val="16"/>
        </w:rPr>
        <w:br/>
        <w:t xml:space="preserve">        boolean verify = true</w:t>
      </w:r>
      <w:r>
        <w:rPr>
          <w:rFonts w:ascii="Courier New" w:hAnsi="Courier New"/>
          <w:sz w:val="16"/>
        </w:rPr>
        <w:br/>
        <w:t xml:space="preserve">    ) {</w:t>
      </w:r>
      <w:r>
        <w:rPr>
          <w:rFonts w:ascii="Courier New" w:hAnsi="Courier New"/>
          <w:sz w:val="16"/>
        </w:rPr>
        <w:br/>
        <w:t xml:space="preserve">        var parts = listToArray( token, </w:t>
      </w:r>
      <w:r>
        <w:rPr>
          <w:rFonts w:ascii="Courier New" w:hAnsi="Courier New"/>
          <w:color w:val="1E7E34"/>
          <w:sz w:val="16"/>
        </w:rPr>
        <w:t>'.'</w:t>
      </w:r>
      <w:r>
        <w:rPr>
          <w:rFonts w:ascii="Courier New" w:hAnsi="Courier New"/>
          <w:sz w:val="16"/>
        </w:rPr>
        <w:t xml:space="preserve">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arrayLen( parts ) != 3 ) {</w:t>
      </w:r>
      <w:r>
        <w:rPr>
          <w:rFonts w:ascii="Courier New" w:hAnsi="Courier New"/>
          <w:sz w:val="16"/>
        </w:rPr>
        <w:br/>
        <w:t xml:space="preserve">            throw(</w:t>
      </w:r>
      <w:r>
        <w:rPr>
          <w:rFonts w:ascii="Courier New" w:hAnsi="Courier New"/>
          <w:sz w:val="16"/>
        </w:rPr>
        <w:br/>
        <w:t xml:space="preserve">                type = </w:t>
      </w:r>
      <w:r>
        <w:rPr>
          <w:rFonts w:ascii="Courier New" w:hAnsi="Courier New"/>
          <w:color w:val="1E7E34"/>
          <w:sz w:val="16"/>
        </w:rPr>
        <w:t>'jwtcfml.InvalidToken'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</w:t>
      </w:r>
      <w:r>
        <w:rPr>
          <w:rFonts w:ascii="Courier New" w:hAnsi="Courier New"/>
          <w:sz w:val="16"/>
        </w:rPr>
        <w:t xml:space="preserve">      message = </w:t>
      </w:r>
      <w:r>
        <w:rPr>
          <w:rFonts w:ascii="Courier New" w:hAnsi="Courier New"/>
          <w:color w:val="1E7E34"/>
          <w:sz w:val="16"/>
        </w:rPr>
        <w:t>'Invalid JWT.'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detail = </w:t>
      </w:r>
      <w:r>
        <w:rPr>
          <w:rFonts w:ascii="Courier New" w:hAnsi="Courier New"/>
          <w:color w:val="1E7E34"/>
          <w:sz w:val="16"/>
        </w:rPr>
        <w:t>'The passed in token does not have three `.` delimited parts.'</w:t>
      </w:r>
      <w:r>
        <w:rPr>
          <w:rFonts w:ascii="Courier New" w:hAnsi="Courier New"/>
          <w:sz w:val="16"/>
        </w:rPr>
        <w:br/>
        <w:t xml:space="preserve">           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algorithms = isArray( algorithms ) ? algorithms : [ algorithms ];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var decoded = {</w:t>
      </w:r>
      <w:r>
        <w:rPr>
          <w:rFonts w:ascii="Courier New" w:hAnsi="Courier New"/>
          <w:sz w:val="16"/>
        </w:rPr>
        <w:br/>
        <w:t xml:space="preserve">           </w:t>
      </w:r>
      <w:r>
        <w:rPr>
          <w:rFonts w:ascii="Courier New" w:hAnsi="Courier New"/>
          <w:sz w:val="16"/>
        </w:rPr>
        <w:t xml:space="preserve"> header: deserializeJSON( charsetEncode( encodingUtils.base64UrlToBinary( parts[ 1 ] ),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t xml:space="preserve"> ) ),</w:t>
      </w:r>
      <w:r>
        <w:rPr>
          <w:rFonts w:ascii="Courier New" w:hAnsi="Courier New"/>
          <w:sz w:val="16"/>
        </w:rPr>
        <w:br/>
        <w:t xml:space="preserve">            payload: deserializeJSON( charsetEncode( encodingUtils.base64UrlToBinary( parts[ 2 ] ),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t xml:space="preserve"> ) )</w:t>
      </w:r>
      <w:r>
        <w:rPr>
          <w:rFonts w:ascii="Courier New" w:hAnsi="Courier New"/>
          <w:sz w:val="16"/>
        </w:rPr>
        <w:br/>
        <w:t xml:space="preserve">        };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verify ) {</w:t>
      </w:r>
      <w:r>
        <w:rPr>
          <w:rFonts w:ascii="Courier New" w:hAnsi="Courier New"/>
          <w:sz w:val="16"/>
        </w:rPr>
        <w:br/>
        <w:t xml:space="preserve">       </w:t>
      </w:r>
      <w:r>
        <w:rPr>
          <w:rFonts w:ascii="Courier New" w:hAnsi="Courier New"/>
          <w:sz w:val="16"/>
        </w:rPr>
        <w:t xml:space="preserve">     if (</w:t>
      </w:r>
      <w:r>
        <w:rPr>
          <w:rFonts w:ascii="Courier New" w:hAnsi="Courier New"/>
          <w:sz w:val="16"/>
        </w:rPr>
        <w:br/>
        <w:t xml:space="preserve">                !algorithms.find( decoded.header.alg ) ||</w:t>
      </w:r>
      <w:r>
        <w:rPr>
          <w:rFonts w:ascii="Courier New" w:hAnsi="Courier New"/>
          <w:sz w:val="16"/>
        </w:rPr>
        <w:br/>
        <w:t xml:space="preserve">                !algorithmMap.keyExists( decoded.header.alg )</w:t>
      </w:r>
      <w:r>
        <w:rPr>
          <w:rFonts w:ascii="Courier New" w:hAnsi="Courier New"/>
          <w:sz w:val="16"/>
        </w:rPr>
        <w:br/>
        <w:t xml:space="preserve">            ) {</w:t>
      </w:r>
      <w:r>
        <w:rPr>
          <w:rFonts w:ascii="Courier New" w:hAnsi="Courier New"/>
          <w:sz w:val="16"/>
        </w:rPr>
        <w:br/>
        <w:t xml:space="preserve">                throw(</w:t>
      </w:r>
      <w:r>
        <w:rPr>
          <w:rFonts w:ascii="Courier New" w:hAnsi="Courier New"/>
          <w:sz w:val="16"/>
        </w:rPr>
        <w:br/>
        <w:t xml:space="preserve">                    type = </w:t>
      </w:r>
      <w:r>
        <w:rPr>
          <w:rFonts w:ascii="Courier New" w:hAnsi="Courier New"/>
          <w:color w:val="1E7E34"/>
          <w:sz w:val="16"/>
        </w:rPr>
        <w:t>'jwtcfml.InvalidAlgorithm'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    message = </w:t>
      </w:r>
      <w:r>
        <w:rPr>
          <w:rFonts w:ascii="Courier New" w:hAnsi="Courier New"/>
          <w:color w:val="1E7E34"/>
          <w:sz w:val="16"/>
        </w:rPr>
        <w:t>'U</w:t>
      </w:r>
      <w:r>
        <w:rPr>
          <w:rFonts w:ascii="Courier New" w:hAnsi="Courier New"/>
          <w:color w:val="1E7E34"/>
          <w:sz w:val="16"/>
        </w:rPr>
        <w:t>nsupported or invalid algorithm'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    detail = </w:t>
      </w:r>
      <w:r>
        <w:rPr>
          <w:rFonts w:ascii="Courier New" w:hAnsi="Courier New"/>
          <w:color w:val="1E7E34"/>
          <w:sz w:val="16"/>
        </w:rPr>
        <w:t xml:space="preserve">'The passed in token does not have an algorithm declaration or its </w:t>
      </w:r>
      <w:r>
        <w:rPr>
          <w:rFonts w:ascii="Courier New" w:hAnsi="Courier New"/>
          <w:color w:val="1E7E34"/>
          <w:sz w:val="16"/>
        </w:rPr>
        <w:lastRenderedPageBreak/>
        <w:t>declared algorithm (#decoded.header.alg#) does not match the specified algorithms of #serializeJSON( algorithms )#.'</w:t>
      </w:r>
      <w:r>
        <w:rPr>
          <w:rFonts w:ascii="Courier New" w:hAnsi="Courier New"/>
          <w:sz w:val="16"/>
        </w:rPr>
        <w:br/>
        <w:t xml:space="preserve">         </w:t>
      </w:r>
      <w:r>
        <w:rPr>
          <w:rFonts w:ascii="Courier New" w:hAnsi="Courier New"/>
          <w:sz w:val="16"/>
        </w:rPr>
        <w:t xml:space="preserve">      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    var stringToSign = parts[ 1 ] &amp; </w:t>
      </w:r>
      <w:r>
        <w:rPr>
          <w:rFonts w:ascii="Courier New" w:hAnsi="Courier New"/>
          <w:color w:val="1E7E34"/>
          <w:sz w:val="16"/>
        </w:rPr>
        <w:t>'.'</w:t>
      </w:r>
      <w:r>
        <w:rPr>
          <w:rFonts w:ascii="Courier New" w:hAnsi="Courier New"/>
          <w:sz w:val="16"/>
        </w:rPr>
        <w:t xml:space="preserve"> &amp; parts[ 2 ];</w:t>
      </w:r>
      <w:r>
        <w:rPr>
          <w:rFonts w:ascii="Courier New" w:hAnsi="Courier New"/>
          <w:sz w:val="16"/>
        </w:rPr>
        <w:br/>
        <w:t xml:space="preserve">            var signature = encodingUtils.base64UrlToBinary( parts[ 3 ]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    if (</w:t>
      </w:r>
      <w:r>
        <w:rPr>
          <w:rFonts w:ascii="Courier New" w:hAnsi="Courier New"/>
          <w:sz w:val="16"/>
        </w:rPr>
        <w:br/>
        <w:t xml:space="preserve">                !verifySignature(</w:t>
      </w:r>
      <w:r>
        <w:rPr>
          <w:rFonts w:ascii="Courier New" w:hAnsi="Courier New"/>
          <w:sz w:val="16"/>
        </w:rPr>
        <w:br/>
        <w:t xml:space="preserve">                    stringToSign,</w:t>
      </w:r>
      <w:r>
        <w:rPr>
          <w:rFonts w:ascii="Courier New" w:hAnsi="Courier New"/>
          <w:sz w:val="16"/>
        </w:rPr>
        <w:br/>
        <w:t xml:space="preserve">        </w:t>
      </w:r>
      <w:r>
        <w:rPr>
          <w:rFonts w:ascii="Courier New" w:hAnsi="Courier New"/>
          <w:sz w:val="16"/>
        </w:rPr>
        <w:t xml:space="preserve">            key,</w:t>
      </w:r>
      <w:r>
        <w:rPr>
          <w:rFonts w:ascii="Courier New" w:hAnsi="Courier New"/>
          <w:sz w:val="16"/>
        </w:rPr>
        <w:br/>
        <w:t xml:space="preserve">                    signature,</w:t>
      </w:r>
      <w:r>
        <w:rPr>
          <w:rFonts w:ascii="Courier New" w:hAnsi="Courier New"/>
          <w:sz w:val="16"/>
        </w:rPr>
        <w:br/>
        <w:t xml:space="preserve">                    decoded.header.alg</w:t>
      </w:r>
      <w:r>
        <w:rPr>
          <w:rFonts w:ascii="Courier New" w:hAnsi="Courier New"/>
          <w:sz w:val="16"/>
        </w:rPr>
        <w:br/>
        <w:t xml:space="preserve">                )</w:t>
      </w:r>
      <w:r>
        <w:rPr>
          <w:rFonts w:ascii="Courier New" w:hAnsi="Courier New"/>
          <w:sz w:val="16"/>
        </w:rPr>
        <w:br/>
        <w:t xml:space="preserve">            ) {</w:t>
      </w:r>
      <w:r>
        <w:rPr>
          <w:rFonts w:ascii="Courier New" w:hAnsi="Courier New"/>
          <w:sz w:val="16"/>
        </w:rPr>
        <w:br/>
        <w:t xml:space="preserve">                throw(</w:t>
      </w:r>
      <w:r>
        <w:rPr>
          <w:rFonts w:ascii="Courier New" w:hAnsi="Courier New"/>
          <w:sz w:val="16"/>
        </w:rPr>
        <w:br/>
        <w:t xml:space="preserve">                    type = </w:t>
      </w:r>
      <w:r>
        <w:rPr>
          <w:rFonts w:ascii="Courier New" w:hAnsi="Courier New"/>
          <w:color w:val="1E7E34"/>
          <w:sz w:val="16"/>
        </w:rPr>
        <w:t>'jwtcfml.InvalidSignature'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    message = </w:t>
      </w:r>
      <w:r>
        <w:rPr>
          <w:rFonts w:ascii="Courier New" w:hAnsi="Courier New"/>
          <w:color w:val="1E7E34"/>
          <w:sz w:val="16"/>
        </w:rPr>
        <w:t>'Signature is Invalid'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</w:t>
      </w:r>
      <w:r>
        <w:rPr>
          <w:rFonts w:ascii="Courier New" w:hAnsi="Courier New"/>
          <w:sz w:val="16"/>
        </w:rPr>
        <w:t xml:space="preserve">                 detail = </w:t>
      </w:r>
      <w:r>
        <w:rPr>
          <w:rFonts w:ascii="Courier New" w:hAnsi="Courier New"/>
          <w:color w:val="1E7E34"/>
          <w:sz w:val="16"/>
        </w:rPr>
        <w:t>'The signature of the passed in token is invalid.'</w:t>
      </w:r>
      <w:r>
        <w:rPr>
          <w:rFonts w:ascii="Courier New" w:hAnsi="Courier New"/>
          <w:sz w:val="16"/>
        </w:rPr>
        <w:br/>
        <w:t xml:space="preserve">               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    var baseClaims = {</w:t>
      </w:r>
      <w:r>
        <w:rPr>
          <w:rFonts w:ascii="Courier New" w:hAnsi="Courier New"/>
          <w:sz w:val="16"/>
        </w:rPr>
        <w:br/>
        <w:t xml:space="preserve">                </w:t>
      </w:r>
      <w:r>
        <w:rPr>
          <w:rFonts w:ascii="Courier New" w:hAnsi="Courier New"/>
          <w:color w:val="1E7E34"/>
          <w:sz w:val="16"/>
        </w:rPr>
        <w:t>'exp'</w:t>
      </w:r>
      <w:r>
        <w:rPr>
          <w:rFonts w:ascii="Courier New" w:hAnsi="Courier New"/>
          <w:sz w:val="16"/>
        </w:rPr>
        <w:t>: true,</w:t>
      </w:r>
      <w:r>
        <w:rPr>
          <w:rFonts w:ascii="Courier New" w:hAnsi="Courier New"/>
          <w:sz w:val="16"/>
        </w:rPr>
        <w:br/>
        <w:t xml:space="preserve">                </w:t>
      </w:r>
      <w:r>
        <w:rPr>
          <w:rFonts w:ascii="Courier New" w:hAnsi="Courier New"/>
          <w:color w:val="1E7E34"/>
          <w:sz w:val="16"/>
        </w:rPr>
        <w:t>'nbf'</w:t>
      </w:r>
      <w:r>
        <w:rPr>
          <w:rFonts w:ascii="Courier New" w:hAnsi="Courier New"/>
          <w:sz w:val="16"/>
        </w:rPr>
        <w:t>: true</w:t>
      </w:r>
      <w:r>
        <w:rPr>
          <w:rFonts w:ascii="Courier New" w:hAnsi="Courier New"/>
          <w:sz w:val="16"/>
        </w:rPr>
        <w:br/>
        <w:t xml:space="preserve">            };</w:t>
      </w:r>
      <w:r>
        <w:rPr>
          <w:rFonts w:ascii="Courier New" w:hAnsi="Courier New"/>
          <w:sz w:val="16"/>
        </w:rPr>
        <w:br/>
        <w:t xml:space="preserve">            baseClaims.append( claims );</w:t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 xml:space="preserve">           verifyClaims( decoded.payload, baseClaims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for ( var claim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[ </w:t>
      </w:r>
      <w:r>
        <w:rPr>
          <w:rFonts w:ascii="Courier New" w:hAnsi="Courier New"/>
          <w:color w:val="1E7E34"/>
          <w:sz w:val="16"/>
        </w:rPr>
        <w:t>'iat'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'exp'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'nbf'</w:t>
      </w:r>
      <w:r>
        <w:rPr>
          <w:rFonts w:ascii="Courier New" w:hAnsi="Courier New"/>
          <w:sz w:val="16"/>
        </w:rPr>
        <w:t xml:space="preserve"> ] ) {</w:t>
      </w:r>
      <w:r>
        <w:rPr>
          <w:rFonts w:ascii="Courier New" w:hAnsi="Courier New"/>
          <w:sz w:val="16"/>
        </w:rPr>
        <w:br/>
        <w:t xml:space="preserve">            if ( decoded.payload.keyExists( claim ) ) {</w:t>
      </w:r>
      <w:r>
        <w:rPr>
          <w:rFonts w:ascii="Courier New" w:hAnsi="Courier New"/>
          <w:sz w:val="16"/>
        </w:rPr>
        <w:br/>
        <w:t xml:space="preserve">                decoded.payload[ claim ] = encodingUtils.convertUnixTimestampT</w:t>
      </w:r>
      <w:r>
        <w:rPr>
          <w:rFonts w:ascii="Courier New" w:hAnsi="Courier New"/>
          <w:sz w:val="16"/>
        </w:rPr>
        <w:t>oDate( decoded.payload[ claim ]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return decoded.payload;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public struct function getHeader( required string token ) {</w:t>
      </w:r>
      <w:r>
        <w:rPr>
          <w:rFonts w:ascii="Courier New" w:hAnsi="Courier New"/>
          <w:sz w:val="16"/>
        </w:rPr>
        <w:br/>
        <w:t xml:space="preserve">        return deserializeJSON( charsetEncode( encodingUtils.base64UrlToBinary( listFirst( to</w:t>
      </w:r>
      <w:r>
        <w:rPr>
          <w:rFonts w:ascii="Courier New" w:hAnsi="Courier New"/>
          <w:sz w:val="16"/>
        </w:rPr>
        <w:t xml:space="preserve">ken, </w:t>
      </w:r>
      <w:r>
        <w:rPr>
          <w:rFonts w:ascii="Courier New" w:hAnsi="Courier New"/>
          <w:color w:val="1E7E34"/>
          <w:sz w:val="16"/>
        </w:rPr>
        <w:t>'.'</w:t>
      </w:r>
      <w:r>
        <w:rPr>
          <w:rFonts w:ascii="Courier New" w:hAnsi="Courier New"/>
          <w:sz w:val="16"/>
        </w:rPr>
        <w:t xml:space="preserve"> ) ),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public function parsePEMEncodedKey( required string pemKey ) {</w:t>
      </w:r>
      <w:r>
        <w:rPr>
          <w:rFonts w:ascii="Courier New" w:hAnsi="Courier New"/>
          <w:sz w:val="16"/>
        </w:rPr>
        <w:br/>
        <w:t xml:space="preserve">        return encodingUtils.parsePEMEncodedKey( pemKey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public function parseJWK( required struct jwk ) {</w:t>
      </w:r>
      <w:r>
        <w:rPr>
          <w:rFonts w:ascii="Courier New" w:hAnsi="Courier New"/>
          <w:sz w:val="16"/>
        </w:rPr>
        <w:br/>
        <w:t xml:space="preserve">        return encodingUtils.parseJ</w:t>
      </w:r>
      <w:r>
        <w:rPr>
          <w:rFonts w:ascii="Courier New" w:hAnsi="Courier New"/>
          <w:sz w:val="16"/>
        </w:rPr>
        <w:t>WK( jwk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private function sign( message, key, algorithm ) {</w:t>
      </w:r>
      <w:r>
        <w:rPr>
          <w:rFonts w:ascii="Courier New" w:hAnsi="Courier New"/>
          <w:sz w:val="16"/>
        </w:rPr>
        <w:br/>
        <w:t xml:space="preserve">        if (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( algorithm, 1 ) == </w:t>
      </w:r>
      <w:r>
        <w:rPr>
          <w:rFonts w:ascii="Courier New" w:hAnsi="Courier New"/>
          <w:color w:val="1E7E34"/>
          <w:sz w:val="16"/>
        </w:rPr>
        <w:t>'H'</w:t>
      </w:r>
      <w:r>
        <w:rPr>
          <w:rFonts w:ascii="Courier New" w:hAnsi="Courier New"/>
          <w:sz w:val="16"/>
        </w:rPr>
        <w:t xml:space="preserve"> ) {</w:t>
      </w:r>
      <w:r>
        <w:rPr>
          <w:rFonts w:ascii="Courier New" w:hAnsi="Courier New"/>
          <w:sz w:val="16"/>
        </w:rPr>
        <w:br/>
        <w:t xml:space="preserve">            var sig = binaryDecode(</w:t>
      </w:r>
      <w:r>
        <w:rPr>
          <w:rFonts w:ascii="Courier New" w:hAnsi="Courier New"/>
          <w:sz w:val="16"/>
        </w:rPr>
        <w:br/>
        <w:t xml:space="preserve">                hmac(</w:t>
      </w:r>
      <w:r>
        <w:rPr>
          <w:rFonts w:ascii="Courier New" w:hAnsi="Courier New"/>
          <w:sz w:val="16"/>
        </w:rPr>
        <w:br/>
        <w:t xml:space="preserve">                    message,</w:t>
      </w:r>
      <w:r>
        <w:rPr>
          <w:rFonts w:ascii="Courier New" w:hAnsi="Courier New"/>
          <w:sz w:val="16"/>
        </w:rPr>
        <w:br/>
        <w:t xml:space="preserve">                    key,</w:t>
      </w:r>
      <w:r>
        <w:rPr>
          <w:rFonts w:ascii="Courier New" w:hAnsi="Courier New"/>
          <w:sz w:val="16"/>
        </w:rPr>
        <w:br/>
        <w:t xml:space="preserve">                    algori</w:t>
      </w:r>
      <w:r>
        <w:rPr>
          <w:rFonts w:ascii="Courier New" w:hAnsi="Courier New"/>
          <w:sz w:val="16"/>
        </w:rPr>
        <w:t>thmMap[ algorithm ],</w:t>
      </w:r>
      <w:r>
        <w:rPr>
          <w:rFonts w:ascii="Courier New" w:hAnsi="Courier New"/>
          <w:sz w:val="16"/>
        </w:rPr>
        <w:br/>
        <w:t xml:space="preserve">                   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 xml:space="preserve">                ),</w:t>
      </w:r>
      <w:r>
        <w:rPr>
          <w:rFonts w:ascii="Courier New" w:hAnsi="Courier New"/>
          <w:sz w:val="16"/>
        </w:rPr>
        <w:br/>
        <w:t xml:space="preserve">                </w:t>
      </w:r>
      <w:r>
        <w:rPr>
          <w:rFonts w:ascii="Courier New" w:hAnsi="Courier New"/>
          <w:color w:val="1E7E34"/>
          <w:sz w:val="16"/>
        </w:rPr>
        <w:t>'hex'</w:t>
      </w:r>
      <w:r>
        <w:rPr>
          <w:rFonts w:ascii="Courier New" w:hAnsi="Courier New"/>
          <w:sz w:val="16"/>
        </w:rPr>
        <w:br/>
        <w:t xml:space="preserve">            );</w:t>
      </w:r>
      <w:r>
        <w:rPr>
          <w:rFonts w:ascii="Courier New" w:hAnsi="Courier New"/>
          <w:sz w:val="16"/>
        </w:rPr>
        <w:br/>
        <w:t xml:space="preserve">        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  <w:t xml:space="preserve">            if ( isSimpleValue( key ) ) {</w:t>
      </w:r>
      <w:r>
        <w:rPr>
          <w:rFonts w:ascii="Courier New" w:hAnsi="Courier New"/>
          <w:sz w:val="16"/>
        </w:rPr>
        <w:br/>
        <w:t xml:space="preserve">                key = encodingUtils.parsePEMEncodedKey( key );</w:t>
      </w:r>
      <w:r>
        <w:rPr>
          <w:rFonts w:ascii="Courier New" w:hAnsi="Courier New"/>
          <w:sz w:val="16"/>
        </w:rPr>
        <w:br/>
        <w:t xml:space="preserve">            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isStr</w:t>
      </w:r>
      <w:r>
        <w:rPr>
          <w:rFonts w:ascii="Courier New" w:hAnsi="Courier New"/>
          <w:sz w:val="16"/>
        </w:rPr>
        <w:t>uct( key ) ) {</w:t>
      </w:r>
      <w:r>
        <w:rPr>
          <w:rFonts w:ascii="Courier New" w:hAnsi="Courier New"/>
          <w:sz w:val="16"/>
        </w:rPr>
        <w:br/>
        <w:t xml:space="preserve">                key = encodingUtils.parseJWK( key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    var jssInstance = variables.jss.getInstance( algorithmMap[ algorithm ] );</w:t>
      </w:r>
      <w:r>
        <w:rPr>
          <w:rFonts w:ascii="Courier New" w:hAnsi="Courier New"/>
          <w:sz w:val="16"/>
        </w:rPr>
        <w:br/>
        <w:t xml:space="preserve">            jssInstance.initSign( key );</w:t>
      </w:r>
      <w:r>
        <w:rPr>
          <w:rFonts w:ascii="Courier New" w:hAnsi="Courier New"/>
          <w:sz w:val="16"/>
        </w:rPr>
        <w:br/>
        <w:t xml:space="preserve">            jssInstance.</w:t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>( charsetDecode(</w:t>
      </w:r>
      <w:r>
        <w:rPr>
          <w:rFonts w:ascii="Courier New" w:hAnsi="Courier New"/>
          <w:sz w:val="16"/>
        </w:rPr>
        <w:t xml:space="preserve"> message,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  <w:t xml:space="preserve">            var sig = jssInstance.sign();</w:t>
      </w:r>
      <w:r>
        <w:rPr>
          <w:rFonts w:ascii="Courier New" w:hAnsi="Courier New"/>
          <w:sz w:val="16"/>
        </w:rPr>
        <w:br/>
        <w:t xml:space="preserve">            if (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( algorithm, 1 ) == </w:t>
      </w:r>
      <w:r>
        <w:rPr>
          <w:rFonts w:ascii="Courier New" w:hAnsi="Courier New"/>
          <w:color w:val="1E7E34"/>
          <w:sz w:val="16"/>
        </w:rPr>
        <w:t>'E'</w:t>
      </w:r>
      <w:r>
        <w:rPr>
          <w:rFonts w:ascii="Courier New" w:hAnsi="Courier New"/>
          <w:sz w:val="16"/>
        </w:rPr>
        <w:t xml:space="preserve"> ) {</w:t>
      </w:r>
      <w:r>
        <w:rPr>
          <w:rFonts w:ascii="Courier New" w:hAnsi="Courier New"/>
          <w:sz w:val="16"/>
        </w:rPr>
        <w:br/>
        <w:t xml:space="preserve">                sig = encodingUtils.convertDERtoP1363( sig, algorithm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  <w:t xml:space="preserve">        return sig;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private functi</w:t>
      </w:r>
      <w:r>
        <w:rPr>
          <w:rFonts w:ascii="Courier New" w:hAnsi="Courier New"/>
          <w:sz w:val="16"/>
        </w:rPr>
        <w:t>on verifySignature( message, key, signature, algorithm ) {</w:t>
      </w:r>
      <w:r>
        <w:rPr>
          <w:rFonts w:ascii="Courier New" w:hAnsi="Courier New"/>
          <w:sz w:val="16"/>
        </w:rPr>
        <w:br/>
        <w:t xml:space="preserve">        if (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( algorithm, 1 ) == </w:t>
      </w:r>
      <w:r>
        <w:rPr>
          <w:rFonts w:ascii="Courier New" w:hAnsi="Courier New"/>
          <w:color w:val="1E7E34"/>
          <w:sz w:val="16"/>
        </w:rPr>
        <w:t>'H'</w:t>
      </w:r>
      <w:r>
        <w:rPr>
          <w:rFonts w:ascii="Courier New" w:hAnsi="Courier New"/>
          <w:sz w:val="16"/>
        </w:rPr>
        <w:t xml:space="preserve"> ) {</w:t>
      </w:r>
      <w:r>
        <w:rPr>
          <w:rFonts w:ascii="Courier New" w:hAnsi="Courier New"/>
          <w:sz w:val="16"/>
        </w:rPr>
        <w:br/>
        <w:t xml:space="preserve">            var sig = binaryDecode(</w:t>
      </w:r>
      <w:r>
        <w:rPr>
          <w:rFonts w:ascii="Courier New" w:hAnsi="Courier New"/>
          <w:sz w:val="16"/>
        </w:rPr>
        <w:br/>
        <w:t xml:space="preserve">                hmac(</w:t>
      </w:r>
      <w:r>
        <w:rPr>
          <w:rFonts w:ascii="Courier New" w:hAnsi="Courier New"/>
          <w:sz w:val="16"/>
        </w:rPr>
        <w:br/>
        <w:t xml:space="preserve">                    message,</w:t>
      </w:r>
      <w:r>
        <w:rPr>
          <w:rFonts w:ascii="Courier New" w:hAnsi="Courier New"/>
          <w:sz w:val="16"/>
        </w:rPr>
        <w:br/>
        <w:t xml:space="preserve">                    key,</w:t>
      </w:r>
      <w:r>
        <w:rPr>
          <w:rFonts w:ascii="Courier New" w:hAnsi="Courier New"/>
          <w:sz w:val="16"/>
        </w:rPr>
        <w:br/>
        <w:t xml:space="preserve">                    algorithmMap[ algori</w:t>
      </w:r>
      <w:r>
        <w:rPr>
          <w:rFonts w:ascii="Courier New" w:hAnsi="Courier New"/>
          <w:sz w:val="16"/>
        </w:rPr>
        <w:t>thm ],</w:t>
      </w:r>
      <w:r>
        <w:rPr>
          <w:rFonts w:ascii="Courier New" w:hAnsi="Courier New"/>
          <w:sz w:val="16"/>
        </w:rPr>
        <w:br/>
        <w:t xml:space="preserve">                   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br/>
        <w:t xml:space="preserve">                ),</w:t>
      </w:r>
      <w:r>
        <w:rPr>
          <w:rFonts w:ascii="Courier New" w:hAnsi="Courier New"/>
          <w:sz w:val="16"/>
        </w:rPr>
        <w:br/>
        <w:t xml:space="preserve">                </w:t>
      </w:r>
      <w:r>
        <w:rPr>
          <w:rFonts w:ascii="Courier New" w:hAnsi="Courier New"/>
          <w:color w:val="1E7E34"/>
          <w:sz w:val="16"/>
        </w:rPr>
        <w:t>'hex'</w:t>
      </w:r>
      <w:r>
        <w:rPr>
          <w:rFonts w:ascii="Courier New" w:hAnsi="Courier New"/>
          <w:sz w:val="16"/>
        </w:rPr>
        <w:br/>
        <w:t xml:space="preserve">            );</w:t>
      </w:r>
      <w:r>
        <w:rPr>
          <w:rFonts w:ascii="Courier New" w:hAnsi="Courier New"/>
          <w:sz w:val="16"/>
        </w:rPr>
        <w:br/>
        <w:t xml:space="preserve">            return MessageDigest.isEqual( signature, sig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( algorithm, 1 ) == </w:t>
      </w:r>
      <w:r>
        <w:rPr>
          <w:rFonts w:ascii="Courier New" w:hAnsi="Courier New"/>
          <w:color w:val="1E7E34"/>
          <w:sz w:val="16"/>
        </w:rPr>
        <w:t>'E'</w:t>
      </w:r>
      <w:r>
        <w:rPr>
          <w:rFonts w:ascii="Courier New" w:hAnsi="Courier New"/>
          <w:sz w:val="16"/>
        </w:rPr>
        <w:t xml:space="preserve"> ) {</w:t>
      </w:r>
      <w:r>
        <w:rPr>
          <w:rFonts w:ascii="Courier New" w:hAnsi="Courier New"/>
          <w:sz w:val="16"/>
        </w:rPr>
        <w:br/>
        <w:t xml:space="preserve">            signature = encodingUtils.convertP136</w:t>
      </w:r>
      <w:r>
        <w:rPr>
          <w:rFonts w:ascii="Courier New" w:hAnsi="Courier New"/>
          <w:sz w:val="16"/>
        </w:rPr>
        <w:t>3ToDER( signature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isSimpleValue( key ) ) {</w:t>
      </w:r>
      <w:r>
        <w:rPr>
          <w:rFonts w:ascii="Courier New" w:hAnsi="Courier New"/>
          <w:sz w:val="16"/>
        </w:rPr>
        <w:br/>
        <w:t xml:space="preserve">            key = encodingUtils.parsePEMEncodedKey( key );</w:t>
      </w:r>
      <w:r>
        <w:rPr>
          <w:rFonts w:ascii="Courier New" w:hAnsi="Courier New"/>
          <w:sz w:val="16"/>
        </w:rPr>
        <w:br/>
        <w:t xml:space="preserve">        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isStruct( key ) ) {</w:t>
      </w:r>
      <w:r>
        <w:rPr>
          <w:rFonts w:ascii="Courier New" w:hAnsi="Courier New"/>
          <w:sz w:val="16"/>
        </w:rPr>
        <w:br/>
        <w:t xml:space="preserve">            key = encodingUtils.parseJWK( key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var jssInstance = v</w:t>
      </w:r>
      <w:r>
        <w:rPr>
          <w:rFonts w:ascii="Courier New" w:hAnsi="Courier New"/>
          <w:sz w:val="16"/>
        </w:rPr>
        <w:t>ariables.jss.getInstance( algorithmMap[ algorithm ] );</w:t>
      </w:r>
      <w:r>
        <w:rPr>
          <w:rFonts w:ascii="Courier New" w:hAnsi="Courier New"/>
          <w:sz w:val="16"/>
        </w:rPr>
        <w:br/>
        <w:t xml:space="preserve">        jssInstance.initVerify( key );</w:t>
      </w:r>
      <w:r>
        <w:rPr>
          <w:rFonts w:ascii="Courier New" w:hAnsi="Courier New"/>
          <w:sz w:val="16"/>
        </w:rPr>
        <w:br/>
        <w:t xml:space="preserve">        jssInstance.</w:t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( charsetDecode( message, </w:t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t xml:space="preserve"> ) );</w:t>
      </w:r>
      <w:r>
        <w:rPr>
          <w:rFonts w:ascii="Courier New" w:hAnsi="Courier New"/>
          <w:sz w:val="16"/>
        </w:rPr>
        <w:br/>
        <w:t xml:space="preserve">        return jssInstance.verify( signature );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 xml:space="preserve">    private function verifyClaims( payload, claims ) {</w:t>
      </w:r>
      <w:r>
        <w:rPr>
          <w:rFonts w:ascii="Courier New" w:hAnsi="Courier New"/>
          <w:sz w:val="16"/>
        </w:rPr>
        <w:br/>
        <w:t xml:space="preserve">        if (</w:t>
      </w:r>
      <w:r>
        <w:rPr>
          <w:rFonts w:ascii="Courier New" w:hAnsi="Courier New"/>
          <w:sz w:val="16"/>
        </w:rPr>
        <w:br/>
        <w:t xml:space="preserve">            structKeyExists( payload, </w:t>
      </w:r>
      <w:r>
        <w:rPr>
          <w:rFonts w:ascii="Courier New" w:hAnsi="Courier New"/>
          <w:color w:val="1E7E34"/>
          <w:sz w:val="16"/>
        </w:rPr>
        <w:t>'exp'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&amp;&amp; !verifyDateClaim( payload.exp, claims.exp, -1 )</w:t>
      </w:r>
      <w:r>
        <w:rPr>
          <w:rFonts w:ascii="Courier New" w:hAnsi="Courier New"/>
          <w:sz w:val="16"/>
        </w:rPr>
        <w:br/>
        <w:t xml:space="preserve">        ) {</w:t>
      </w:r>
      <w:r>
        <w:rPr>
          <w:rFonts w:ascii="Courier New" w:hAnsi="Courier New"/>
          <w:sz w:val="16"/>
        </w:rPr>
        <w:br/>
        <w:t xml:space="preserve">            throw(</w:t>
      </w:r>
      <w:r>
        <w:rPr>
          <w:rFonts w:ascii="Courier New" w:hAnsi="Courier New"/>
          <w:sz w:val="16"/>
        </w:rPr>
        <w:br/>
        <w:t xml:space="preserve">                type = </w:t>
      </w:r>
      <w:r>
        <w:rPr>
          <w:rFonts w:ascii="Courier New" w:hAnsi="Courier New"/>
          <w:color w:val="1E7E34"/>
          <w:sz w:val="16"/>
        </w:rPr>
        <w:t>'jwtcfml.ExpiredSignatur</w:t>
      </w:r>
      <w:r>
        <w:rPr>
          <w:rFonts w:ascii="Courier New" w:hAnsi="Courier New"/>
          <w:color w:val="1E7E34"/>
          <w:sz w:val="16"/>
        </w:rPr>
        <w:t>e'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message = </w:t>
      </w:r>
      <w:r>
        <w:rPr>
          <w:rFonts w:ascii="Courier New" w:hAnsi="Courier New"/>
          <w:color w:val="1E7E34"/>
          <w:sz w:val="16"/>
        </w:rPr>
        <w:t>'Token has expired'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detail = </w:t>
      </w:r>
      <w:r>
        <w:rPr>
          <w:rFonts w:ascii="Courier New" w:hAnsi="Courier New"/>
          <w:color w:val="1E7E34"/>
          <w:sz w:val="16"/>
        </w:rPr>
        <w:t>'The passed in token has expired.'</w:t>
      </w:r>
      <w:r>
        <w:rPr>
          <w:rFonts w:ascii="Courier New" w:hAnsi="Courier New"/>
          <w:sz w:val="16"/>
        </w:rPr>
        <w:br/>
        <w:t xml:space="preserve">           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  <w:t xml:space="preserve">        if (</w:t>
      </w:r>
      <w:r>
        <w:rPr>
          <w:rFonts w:ascii="Courier New" w:hAnsi="Courier New"/>
          <w:sz w:val="16"/>
        </w:rPr>
        <w:br/>
        <w:t xml:space="preserve">            structKeyExists( payload, </w:t>
      </w:r>
      <w:r>
        <w:rPr>
          <w:rFonts w:ascii="Courier New" w:hAnsi="Courier New"/>
          <w:color w:val="1E7E34"/>
          <w:sz w:val="16"/>
        </w:rPr>
        <w:t>'nbf'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     &amp;&amp; !verifyDateClaim( payload.nbf, claims.nbf, 1</w:t>
      </w:r>
      <w:r>
        <w:rPr>
          <w:rFonts w:ascii="Courier New" w:hAnsi="Courier New"/>
          <w:sz w:val="16"/>
        </w:rPr>
        <w:t xml:space="preserve"> )</w:t>
      </w:r>
      <w:r>
        <w:rPr>
          <w:rFonts w:ascii="Courier New" w:hAnsi="Courier New"/>
          <w:sz w:val="16"/>
        </w:rPr>
        <w:br/>
        <w:t xml:space="preserve">        ) {</w:t>
      </w:r>
      <w:r>
        <w:rPr>
          <w:rFonts w:ascii="Courier New" w:hAnsi="Courier New"/>
          <w:sz w:val="16"/>
        </w:rPr>
        <w:br/>
        <w:t xml:space="preserve">            throw(</w:t>
      </w:r>
      <w:r>
        <w:rPr>
          <w:rFonts w:ascii="Courier New" w:hAnsi="Courier New"/>
          <w:sz w:val="16"/>
        </w:rPr>
        <w:br/>
        <w:t xml:space="preserve">                type = </w:t>
      </w:r>
      <w:r>
        <w:rPr>
          <w:rFonts w:ascii="Courier New" w:hAnsi="Courier New"/>
          <w:color w:val="1E7E34"/>
          <w:sz w:val="16"/>
        </w:rPr>
        <w:t>'jwtcfml.NotBeforeException'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message = </w:t>
      </w:r>
      <w:r>
        <w:rPr>
          <w:rFonts w:ascii="Courier New" w:hAnsi="Courier New"/>
          <w:color w:val="1E7E34"/>
          <w:sz w:val="16"/>
        </w:rPr>
        <w:t>'Token is not valid'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detail = </w:t>
      </w:r>
      <w:r>
        <w:rPr>
          <w:rFonts w:ascii="Courier New" w:hAnsi="Courier New"/>
          <w:color w:val="1E7E34"/>
          <w:sz w:val="16"/>
        </w:rPr>
        <w:t>'The passed in token has not yet become valid.'</w:t>
      </w:r>
      <w:r>
        <w:rPr>
          <w:rFonts w:ascii="Courier New" w:hAnsi="Courier New"/>
          <w:sz w:val="16"/>
        </w:rPr>
        <w:br/>
        <w:t xml:space="preserve">            );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structK</w:t>
      </w:r>
      <w:r>
        <w:rPr>
          <w:rFonts w:ascii="Courier New" w:hAnsi="Courier New"/>
          <w:sz w:val="16"/>
        </w:rPr>
        <w:t xml:space="preserve">eyExists( claims, </w:t>
      </w:r>
      <w:r>
        <w:rPr>
          <w:rFonts w:ascii="Courier New" w:hAnsi="Courier New"/>
          <w:color w:val="1E7E34"/>
          <w:sz w:val="16"/>
        </w:rPr>
        <w:t>'iss'</w:t>
      </w:r>
      <w:r>
        <w:rPr>
          <w:rFonts w:ascii="Courier New" w:hAnsi="Courier New"/>
          <w:sz w:val="16"/>
        </w:rPr>
        <w:t xml:space="preserve"> ) ) {</w:t>
      </w:r>
      <w:r>
        <w:rPr>
          <w:rFonts w:ascii="Courier New" w:hAnsi="Courier New"/>
          <w:sz w:val="16"/>
        </w:rPr>
        <w:br/>
        <w:t xml:space="preserve">            if ( !structKeyExists( payload, </w:t>
      </w:r>
      <w:r>
        <w:rPr>
          <w:rFonts w:ascii="Courier New" w:hAnsi="Courier New"/>
          <w:color w:val="1E7E34"/>
          <w:sz w:val="16"/>
        </w:rPr>
        <w:t>'iss'</w:t>
      </w:r>
      <w:r>
        <w:rPr>
          <w:rFonts w:ascii="Courier New" w:hAnsi="Courier New"/>
          <w:sz w:val="16"/>
        </w:rPr>
        <w:t xml:space="preserve"> ) || compare( payload.iss, claims.iss ) != 0 ) {</w:t>
      </w:r>
      <w:r>
        <w:rPr>
          <w:rFonts w:ascii="Courier New" w:hAnsi="Courier New"/>
          <w:sz w:val="16"/>
        </w:rPr>
        <w:br/>
        <w:t xml:space="preserve">                throw(</w:t>
      </w:r>
      <w:r>
        <w:rPr>
          <w:rFonts w:ascii="Courier New" w:hAnsi="Courier New"/>
          <w:sz w:val="16"/>
        </w:rPr>
        <w:br/>
        <w:t xml:space="preserve">                    type = </w:t>
      </w:r>
      <w:r>
        <w:rPr>
          <w:rFonts w:ascii="Courier New" w:hAnsi="Courier New"/>
          <w:color w:val="1E7E34"/>
          <w:sz w:val="16"/>
        </w:rPr>
        <w:t>'jwtcfml.InvalidIssuer'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    message = </w:t>
      </w:r>
      <w:r>
        <w:rPr>
          <w:rFonts w:ascii="Courier New" w:hAnsi="Courier New"/>
          <w:color w:val="1E7E34"/>
          <w:sz w:val="16"/>
        </w:rPr>
        <w:t xml:space="preserve">'Token has an invalid </w:t>
      </w:r>
      <w:r>
        <w:rPr>
          <w:rFonts w:ascii="Courier New" w:hAnsi="Courier New"/>
          <w:color w:val="1E7E34"/>
          <w:sz w:val="16"/>
        </w:rPr>
        <w:t>issuer'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    detail = </w:t>
      </w:r>
      <w:r>
        <w:rPr>
          <w:rFonts w:ascii="Courier New" w:hAnsi="Courier New"/>
          <w:color w:val="1E7E34"/>
          <w:sz w:val="16"/>
        </w:rPr>
        <w:t>'The passed in token either does not specify an issuer or the claimed issuer is not valid.'</w:t>
      </w:r>
      <w:r>
        <w:rPr>
          <w:rFonts w:ascii="Courier New" w:hAnsi="Courier New"/>
          <w:sz w:val="16"/>
        </w:rPr>
        <w:br/>
        <w:t xml:space="preserve">               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    if ( structKeyExists( claims, </w:t>
      </w:r>
      <w:r>
        <w:rPr>
          <w:rFonts w:ascii="Courier New" w:hAnsi="Courier New"/>
          <w:color w:val="1E7E34"/>
          <w:sz w:val="16"/>
        </w:rPr>
        <w:t>'aud'</w:t>
      </w:r>
      <w:r>
        <w:rPr>
          <w:rFonts w:ascii="Courier New" w:hAnsi="Courier New"/>
          <w:sz w:val="16"/>
        </w:rPr>
        <w:t xml:space="preserve"> ) ) {</w:t>
      </w:r>
      <w:r>
        <w:rPr>
          <w:rFonts w:ascii="Courier New" w:hAnsi="Courier New"/>
          <w:sz w:val="16"/>
        </w:rPr>
        <w:br/>
        <w:t xml:space="preserve">            var audArray = isArr</w:t>
      </w:r>
      <w:r>
        <w:rPr>
          <w:rFonts w:ascii="Courier New" w:hAnsi="Courier New"/>
          <w:sz w:val="16"/>
        </w:rPr>
        <w:t>ay( claims.aud ) ? claims.aud : [ claims.aud ];</w:t>
      </w:r>
      <w:r>
        <w:rPr>
          <w:rFonts w:ascii="Courier New" w:hAnsi="Courier New"/>
          <w:sz w:val="16"/>
        </w:rPr>
        <w:br/>
        <w:t xml:space="preserve">            if ( !structKeyExists( payload, </w:t>
      </w:r>
      <w:r>
        <w:rPr>
          <w:rFonts w:ascii="Courier New" w:hAnsi="Courier New"/>
          <w:color w:val="1E7E34"/>
          <w:sz w:val="16"/>
        </w:rPr>
        <w:t>'aud'</w:t>
      </w:r>
      <w:r>
        <w:rPr>
          <w:rFonts w:ascii="Courier New" w:hAnsi="Courier New"/>
          <w:sz w:val="16"/>
        </w:rPr>
        <w:t xml:space="preserve"> ) || !audArray.find( payload.aud ) ) {</w:t>
      </w:r>
      <w:r>
        <w:rPr>
          <w:rFonts w:ascii="Courier New" w:hAnsi="Courier New"/>
          <w:sz w:val="16"/>
        </w:rPr>
        <w:br/>
        <w:t xml:space="preserve">                throw(</w:t>
      </w:r>
      <w:r>
        <w:rPr>
          <w:rFonts w:ascii="Courier New" w:hAnsi="Courier New"/>
          <w:sz w:val="16"/>
        </w:rPr>
        <w:br/>
        <w:t xml:space="preserve">                    type = </w:t>
      </w:r>
      <w:r>
        <w:rPr>
          <w:rFonts w:ascii="Courier New" w:hAnsi="Courier New"/>
          <w:color w:val="1E7E34"/>
          <w:sz w:val="16"/>
        </w:rPr>
        <w:t>'jwtcfml.InvalidAudience'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    message = </w:t>
      </w:r>
      <w:r>
        <w:rPr>
          <w:rFonts w:ascii="Courier New" w:hAnsi="Courier New"/>
          <w:color w:val="1E7E34"/>
          <w:sz w:val="16"/>
        </w:rPr>
        <w:t>'Token has a</w:t>
      </w:r>
      <w:r>
        <w:rPr>
          <w:rFonts w:ascii="Courier New" w:hAnsi="Courier New"/>
          <w:color w:val="1E7E34"/>
          <w:sz w:val="16"/>
        </w:rPr>
        <w:t>n invalid audience'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  <w:t xml:space="preserve">                    detail = </w:t>
      </w:r>
      <w:r>
        <w:rPr>
          <w:rFonts w:ascii="Courier New" w:hAnsi="Courier New"/>
          <w:color w:val="1E7E34"/>
          <w:sz w:val="16"/>
        </w:rPr>
        <w:t>'The passed in token either does not specify an audience or the claimed audience is not valid.'</w:t>
      </w:r>
      <w:r>
        <w:rPr>
          <w:rFonts w:ascii="Courier New" w:hAnsi="Courier New"/>
          <w:sz w:val="16"/>
        </w:rPr>
        <w:br/>
        <w:t xml:space="preserve">                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 xml:space="preserve">    private function verifyDateClaim( payloadDate, claim, fa</w:t>
      </w:r>
      <w:r>
        <w:rPr>
          <w:rFonts w:ascii="Courier New" w:hAnsi="Courier New"/>
          <w:sz w:val="16"/>
        </w:rPr>
        <w:t>ilState ) {</w:t>
      </w:r>
      <w:r>
        <w:rPr>
          <w:rFonts w:ascii="Courier New" w:hAnsi="Courier New"/>
          <w:sz w:val="16"/>
        </w:rPr>
        <w:br/>
        <w:t xml:space="preserve">        var pd = encodingUtils.convertUnixTimestampToDate( payloadDate );</w:t>
      </w:r>
      <w:r>
        <w:rPr>
          <w:rFonts w:ascii="Courier New" w:hAnsi="Courier New"/>
          <w:sz w:val="16"/>
        </w:rPr>
        <w:br/>
        <w:t xml:space="preserve">        var cd = claim;</w:t>
      </w:r>
      <w:r>
        <w:rPr>
          <w:rFonts w:ascii="Courier New" w:hAnsi="Courier New"/>
          <w:sz w:val="16"/>
        </w:rPr>
        <w:br/>
        <w:t xml:space="preserve">        if ( !isBoolean( cd ) || cd ) {</w:t>
      </w:r>
      <w:r>
        <w:rPr>
          <w:rFonts w:ascii="Courier New" w:hAnsi="Courier New"/>
          <w:sz w:val="16"/>
        </w:rPr>
        <w:br/>
        <w:t xml:space="preserve">            if ( isNumeric( cd ) ) {</w:t>
      </w:r>
      <w:r>
        <w:rPr>
          <w:rFonts w:ascii="Courier New" w:hAnsi="Courier New"/>
          <w:sz w:val="16"/>
        </w:rPr>
        <w:br/>
        <w:t xml:space="preserve">                cd = encodingUtils.convertUnixTimestampToDate( cd 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 xml:space="preserve">            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if ( !isDate( cd ) ) {</w:t>
      </w:r>
      <w:r>
        <w:rPr>
          <w:rFonts w:ascii="Courier New" w:hAnsi="Courier New"/>
          <w:sz w:val="16"/>
        </w:rPr>
        <w:br/>
        <w:t xml:space="preserve">                cd = now();</w:t>
      </w:r>
      <w:r>
        <w:rPr>
          <w:rFonts w:ascii="Courier New" w:hAnsi="Courier New"/>
          <w:sz w:val="16"/>
        </w:rPr>
        <w:br/>
        <w:t xml:space="preserve">            }</w:t>
      </w:r>
      <w:r>
        <w:rPr>
          <w:rFonts w:ascii="Courier New" w:hAnsi="Courier New"/>
          <w:sz w:val="16"/>
        </w:rPr>
        <w:br/>
        <w:t xml:space="preserve">            return dateCompare( pd, cd ) != failState;</w:t>
      </w:r>
      <w:r>
        <w:rPr>
          <w:rFonts w:ascii="Courier New" w:hAnsi="Courier New"/>
          <w:sz w:val="16"/>
        </w:rPr>
        <w:br/>
        <w:t xml:space="preserve">        }</w:t>
      </w:r>
      <w:r>
        <w:rPr>
          <w:rFonts w:ascii="Courier New" w:hAnsi="Courier New"/>
          <w:sz w:val="16"/>
        </w:rPr>
        <w:br/>
        <w:t xml:space="preserve">        return true;</w:t>
      </w:r>
      <w:r>
        <w:rPr>
          <w:rFonts w:ascii="Courier New" w:hAnsi="Courier New"/>
          <w:sz w:val="16"/>
        </w:rPr>
        <w:br/>
        <w:t xml:space="preserve">    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  <w:t>}</w:t>
      </w:r>
    </w:p>
    <w:p w14:paraId="2469ECDB" w14:textId="77777777" w:rsidR="00382E4F" w:rsidRDefault="00D013E3">
      <w:pPr>
        <w:pStyle w:val="1"/>
      </w:pPr>
      <w:bookmarkStart w:id="11" w:name="_Toc230105165"/>
      <w:r>
        <w:t>v1/lib/notifier.cfc</w:t>
      </w:r>
      <w:bookmarkEnd w:id="11"/>
    </w:p>
    <w:p w14:paraId="0EB05A70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br/>
        <w:t xml:space="preserve">    displayname=</w:t>
      </w:r>
      <w:r>
        <w:rPr>
          <w:rFonts w:ascii="Courier New" w:hAnsi="Courier New"/>
          <w:color w:val="1E7E34"/>
          <w:sz w:val="16"/>
        </w:rPr>
        <w:t>"Notifier"</w:t>
      </w:r>
      <w:r>
        <w:rPr>
          <w:rFonts w:ascii="Courier New" w:hAnsi="Courier New"/>
          <w:sz w:val="16"/>
        </w:rPr>
        <w:br/>
        <w:t xml:space="preserve">    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br/>
        <w:t xml:space="preserve">    hint=</w:t>
      </w:r>
      <w:r>
        <w:rPr>
          <w:rFonts w:ascii="Courier New" w:hAnsi="Courier New"/>
          <w:color w:val="1E7E34"/>
          <w:sz w:val="16"/>
        </w:rPr>
        <w:t>"Notification helper, to be refactored"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  <w:t>&lt;!---Внимание! необходимо зарегистрировать на сервере сертификат хоста maker.ifttt.com, иначе SSL соединение не установится и будет Connection Failure---&gt;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>&lt;!---</w:t>
      </w:r>
      <w:r>
        <w:rPr>
          <w:rFonts w:ascii="Courier New" w:hAnsi="Courier New"/>
          <w:sz w:val="16"/>
        </w:rPr>
        <w:tab/>
        <w:t>Нужно реализовывать нормальную систему с п</w:t>
      </w:r>
      <w:r>
        <w:rPr>
          <w:rFonts w:ascii="Courier New" w:hAnsi="Courier New"/>
          <w:sz w:val="16"/>
        </w:rPr>
        <w:t xml:space="preserve">одпиской на события, по типу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https://tonytruong.net/event-emitter-pattern-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>-coldfusion/---&gt;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"notify"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"send notification"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"value1"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"value2"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"value3"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"ifttt"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url=</w:t>
      </w:r>
      <w:r>
        <w:rPr>
          <w:rFonts w:ascii="Courier New" w:hAnsi="Courier New"/>
          <w:color w:val="1E7E34"/>
          <w:sz w:val="16"/>
        </w:rPr>
        <w:t>"https://maker.ifttt.com/trigger/mms_task_event/with/key/drWn5g6pNjyP_XRru0tMrQ"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"resp"</w:t>
      </w:r>
      <w:r>
        <w:rPr>
          <w:rFonts w:ascii="Courier New" w:hAnsi="Courier New"/>
          <w:sz w:val="16"/>
        </w:rPr>
        <w:t xml:space="preserve"> timeout=</w:t>
      </w:r>
      <w:r>
        <w:rPr>
          <w:rFonts w:ascii="Courier New" w:hAnsi="Courier New"/>
          <w:color w:val="1E7E34"/>
          <w:sz w:val="16"/>
        </w:rPr>
        <w:t>"10"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"Content-Type"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"application/json"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"body"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"#serializeJSON(arguments)#"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</w:t>
      </w:r>
      <w:r>
        <w:rPr>
          <w:rFonts w:ascii="Courier New" w:hAnsi="Courier New"/>
          <w:color w:val="1A5FB4"/>
          <w:sz w:val="16"/>
        </w:rPr>
        <w:t>fhttp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resp.filecontent/&gt;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"#cfcatch.message# #cfcatch.detail#"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1E8A3C1A" w14:textId="77777777" w:rsidR="00382E4F" w:rsidRDefault="00D013E3">
      <w:pPr>
        <w:pStyle w:val="1"/>
      </w:pPr>
      <w:bookmarkStart w:id="12" w:name="_Toc230105166"/>
      <w:r>
        <w:t>v1/lib/order_build.cfm</w:t>
      </w:r>
      <w:bookmarkEnd w:id="12"/>
    </w:p>
    <w:p w14:paraId="38307AE0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  <w:t>&lt;!--- Формирует строку сортировки для запроса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"ATTRIBUTES.sortCollection"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"ATTRIBUTES.fieldCount"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 default=0&gt;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&lt;cfparam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"ATTRIBUTES.defaultOrder"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 desc"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thisTag.executionMode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"end"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!thisTag.hasEndTag&gt;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querySort=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i=1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collection=</w:t>
      </w:r>
      <w:r>
        <w:rPr>
          <w:rFonts w:ascii="Courier New" w:hAnsi="Courier New"/>
          <w:color w:val="6F3178"/>
          <w:sz w:val="16"/>
        </w:rPr>
        <w:t>#ATTRIBUTES.sortCollection#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"item"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sort=ATTRIBUTES.sortCollection[item]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(i LE ATTRIBUTES.fieldCount)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(ATTRIBUTES.fieldCount LE </w:t>
      </w:r>
      <w:r>
        <w:rPr>
          <w:rFonts w:ascii="Courier New" w:hAnsi="Courier New"/>
          <w:sz w:val="16"/>
        </w:rPr>
        <w:t>0)&gt;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sort.asc&gt;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querySort=listAppend(querySort,</w:t>
      </w:r>
      <w:r>
        <w:rPr>
          <w:rFonts w:ascii="Courier New" w:hAnsi="Courier New"/>
          <w:color w:val="1E7E34"/>
          <w:sz w:val="16"/>
        </w:rPr>
        <w:t>" #sort.fld# asc"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querySort=listAppend(querySort,</w:t>
      </w:r>
      <w:r>
        <w:rPr>
          <w:rFonts w:ascii="Courier New" w:hAnsi="Courier New"/>
          <w:color w:val="1E7E34"/>
          <w:sz w:val="16"/>
        </w:rPr>
        <w:t>" #sort.fld# desc"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&lt;cfrethrow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i=i+1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len(trim(querySort))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querySort=</w:t>
      </w:r>
      <w:r>
        <w:rPr>
          <w:rFonts w:ascii="Courier New" w:hAnsi="Courier New"/>
          <w:color w:val="1E7E34"/>
          <w:sz w:val="16"/>
        </w:rPr>
        <w:t>"#ATTRIBUTES.defaultOrder#"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querySort=trim(querySort)&gt;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isDefined(</w:t>
      </w:r>
      <w:r>
        <w:rPr>
          <w:rFonts w:ascii="Courier New" w:hAnsi="Courier New"/>
          <w:color w:val="1E7E34"/>
          <w:sz w:val="16"/>
        </w:rPr>
        <w:t>"ATTRIBUTES.output"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"CALLER.#ATTRIBUTES.output#"</w:t>
      </w:r>
      <w:r>
        <w:rPr>
          <w:rFonts w:ascii="Courier New" w:hAnsi="Courier New"/>
          <w:sz w:val="16"/>
        </w:rPr>
        <w:t>=qu</w:t>
      </w:r>
      <w:r>
        <w:rPr>
          <w:rFonts w:ascii="Courier New" w:hAnsi="Courier New"/>
          <w:sz w:val="16"/>
        </w:rPr>
        <w:t>erySort/&gt;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thisTag.generatedContent=querySort/&gt;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</w:p>
    <w:p w14:paraId="36E6BD84" w14:textId="77777777" w:rsidR="00382E4F" w:rsidRDefault="00D013E3">
      <w:pPr>
        <w:pStyle w:val="1"/>
      </w:pPr>
      <w:bookmarkStart w:id="13" w:name="_Toc230105167"/>
      <w:r>
        <w:t>v1/lib/rest_api_helper.cfc</w:t>
      </w:r>
      <w:bookmarkEnd w:id="13"/>
    </w:p>
    <w:p w14:paraId="4D013822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br/>
        <w:t xml:space="preserve">    displayname=</w:t>
      </w:r>
      <w:r>
        <w:rPr>
          <w:rFonts w:ascii="Courier New" w:hAnsi="Courier New"/>
          <w:color w:val="1E7E34"/>
          <w:sz w:val="16"/>
        </w:rPr>
        <w:t>"ReST API helper"</w:t>
      </w:r>
      <w:r>
        <w:rPr>
          <w:rFonts w:ascii="Courier New" w:hAnsi="Courier New"/>
          <w:sz w:val="16"/>
        </w:rPr>
        <w:br/>
        <w:t xml:space="preserve">    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"Статические вспомогательные методы для ReST API"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"empty2null"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"Заменяет пустое поле на null"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isSimpleValue(ARGUMENTS.value)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isEmpty(ARGUMENTS.value)&gt;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</w:t>
      </w:r>
      <w:r>
        <w:rPr>
          <w:rFonts w:ascii="Courier New" w:hAnsi="Courier New"/>
          <w:color w:val="1A5FB4"/>
          <w:sz w:val="16"/>
        </w:rPr>
        <w:t>eturn</w:t>
      </w:r>
      <w:r>
        <w:rPr>
          <w:rFonts w:ascii="Courier New" w:hAnsi="Courier New"/>
          <w:sz w:val="16"/>
        </w:rPr>
        <w:t xml:space="preserve"> javacast(</w:t>
      </w:r>
      <w:r>
        <w:rPr>
          <w:rFonts w:ascii="Courier New" w:hAnsi="Courier New"/>
          <w:color w:val="1E7E34"/>
          <w:sz w:val="16"/>
        </w:rPr>
        <w:t>'null'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ARGUMENTS.value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"passThrough"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"Возвращает аргумент без изменений"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#ARGUMENTS.x#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"appendRecord"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"Записывает данные в структуру, заменяя пустые поля на null"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"fieldMap"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"query"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"query"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"fieldNameDecorator"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 xml:space="preserve"> requ</w:t>
      </w:r>
      <w:r>
        <w:rPr>
          <w:rFonts w:ascii="Courier New" w:hAnsi="Courier New"/>
          <w:sz w:val="16"/>
        </w:rPr>
        <w:t>ired=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lastRenderedPageBreak/>
        <w:t>default=</w:t>
      </w:r>
      <w:r>
        <w:rPr>
          <w:rFonts w:ascii="Courier New" w:hAnsi="Courier New"/>
          <w:color w:val="6F3178"/>
          <w:sz w:val="16"/>
        </w:rPr>
        <w:t>#passThrough#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len(ARGUMENTS.key)&gt;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ARGUMENTS.struct[ARGUMENTS.key]=structNew()/&gt;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container=ARGUMENTS.struct[ARGUMENTS.key]/&gt;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container=ARGUMENTS.struct/&gt;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6F3178"/>
          <w:sz w:val="16"/>
        </w:rPr>
        <w:t>#structKeyList(ARGUMENTS.fieldMap)#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"local.col"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obj=container/&gt;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formatter = structFind(ARGUMENTS.fieldMap[local.col], </w:t>
      </w:r>
      <w:r>
        <w:rPr>
          <w:rFonts w:ascii="Courier New" w:hAnsi="Courier New"/>
          <w:color w:val="1E7E34"/>
          <w:sz w:val="16"/>
        </w:rPr>
        <w:t>"formatter"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type = structFind(ARGUMENTS.fieldMap[local.col], </w:t>
      </w:r>
      <w:r>
        <w:rPr>
          <w:rFonts w:ascii="Courier New" w:hAnsi="Courier New"/>
          <w:color w:val="1E7E34"/>
          <w:sz w:val="16"/>
        </w:rPr>
        <w:t>"type"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structKeyExists(ARGUMENTS.fieldMap[</w:t>
      </w:r>
      <w:r>
        <w:rPr>
          <w:rFonts w:ascii="Courier New" w:hAnsi="Courier New"/>
          <w:color w:val="6F3178"/>
          <w:sz w:val="16"/>
        </w:rPr>
        <w:t>#local.col#</w:t>
      </w:r>
      <w:r>
        <w:rPr>
          <w:rFonts w:ascii="Courier New" w:hAnsi="Courier New"/>
          <w:sz w:val="16"/>
        </w:rPr>
        <w:t>],</w:t>
      </w:r>
      <w:r>
        <w:rPr>
          <w:rFonts w:ascii="Courier New" w:hAnsi="Courier New"/>
          <w:color w:val="1E7E34"/>
          <w:sz w:val="16"/>
        </w:rPr>
        <w:t>"container"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subContainerName = structFind(ARGUMENTS.fieldMap[local.col], </w:t>
      </w:r>
      <w:r>
        <w:rPr>
          <w:rFonts w:ascii="Courier New" w:hAnsi="Courier New"/>
          <w:color w:val="1E7E34"/>
          <w:sz w:val="16"/>
        </w:rPr>
        <w:t>"container"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len(subContainerName)&gt;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!structKeyExists(container, subContainerName)&gt;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</w:t>
      </w:r>
      <w:r>
        <w:rPr>
          <w:rFonts w:ascii="Courier New" w:hAnsi="Courier New"/>
          <w:color w:val="1A5FB4"/>
          <w:sz w:val="16"/>
        </w:rPr>
        <w:t>t</w:t>
      </w:r>
      <w:r>
        <w:rPr>
          <w:rFonts w:ascii="Courier New" w:hAnsi="Courier New"/>
          <w:sz w:val="16"/>
        </w:rPr>
        <w:t xml:space="preserve"> structInsert(container, subContainerName, structNew())/&gt;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obj=container[subContainerName]/&gt;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queryColumnExists(ARGUMENTS.query, local.col)&gt;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obj[ARGUMENTS.fieldNameDecorator(local.col)]=e</w:t>
      </w:r>
      <w:r>
        <w:rPr>
          <w:rFonts w:ascii="Courier New" w:hAnsi="Courier New"/>
          <w:sz w:val="16"/>
        </w:rPr>
        <w:t>mpty2null(formatter(ARGUMENTS.query[local.col][ARGUMENTS.query.currentRow]))/&gt;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ARGUMENTS.struct/&gt;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"parseFilterParams"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"Разбирает и собирает па</w:t>
      </w:r>
      <w:r>
        <w:rPr>
          <w:rFonts w:ascii="Courier New" w:hAnsi="Courier New"/>
          <w:color w:val="1E7E34"/>
          <w:sz w:val="16"/>
        </w:rPr>
        <w:t>раметры фильтра из URL. Операторы задаются в filter_build"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 =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urlParams = parseQs()/&gt;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collection=</w:t>
      </w:r>
      <w:r>
        <w:rPr>
          <w:rFonts w:ascii="Courier New" w:hAnsi="Courier New"/>
          <w:color w:val="6F3178"/>
          <w:sz w:val="16"/>
        </w:rPr>
        <w:t>#params#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"local.item"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urlParamName=snake2camel(lCase(local.item))/&gt;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structKeyExists(urlParams,urlParamName)&gt;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array=</w:t>
      </w:r>
      <w:r>
        <w:rPr>
          <w:rFonts w:ascii="Courier New" w:hAnsi="Courier New"/>
          <w:color w:val="6F3178"/>
          <w:sz w:val="16"/>
        </w:rPr>
        <w:t>#urlParams[urlParamName]#</w:t>
      </w:r>
      <w:r>
        <w:rPr>
          <w:rFonts w:ascii="Courier New" w:hAnsi="Courier New"/>
          <w:sz w:val="16"/>
        </w:rPr>
        <w:t xml:space="preserve"> item=</w:t>
      </w:r>
      <w:r>
        <w:rPr>
          <w:rFonts w:ascii="Courier New" w:hAnsi="Courier New"/>
          <w:color w:val="1E7E34"/>
          <w:sz w:val="16"/>
        </w:rPr>
        <w:t>"local.rawValue"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operator=</w:t>
      </w:r>
      <w:r>
        <w:rPr>
          <w:rFonts w:ascii="Courier New" w:hAnsi="Courier New"/>
          <w:color w:val="1E7E34"/>
          <w:sz w:val="16"/>
        </w:rPr>
        <w:t>"EQ"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value=</w:t>
      </w:r>
      <w:r>
        <w:rPr>
          <w:rFonts w:ascii="Courier New" w:hAnsi="Courier New"/>
          <w:color w:val="6F3178"/>
          <w:sz w:val="16"/>
        </w:rPr>
        <w:t>#local.rawValue#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listLen(local.rawValue,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>) GT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operator=listGetAt(local.rawValue,1,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value=listGetAt(local.rawValue,2,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!isValidX(ARGUMENTS.params[local.item].type,value)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"Filter parameter #urlParamName# value is not a valid #ARGUMENTS.params[local.item].type#"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structKeyExists(ARGUMENTS.params[local.item], </w:t>
      </w:r>
      <w:r>
        <w:rPr>
          <w:rFonts w:ascii="Courier New" w:hAnsi="Courier New"/>
          <w:color w:val="1E7E34"/>
          <w:sz w:val="16"/>
        </w:rPr>
        <w:t>"expression"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len(ARGUMENTS.param</w:t>
      </w:r>
      <w:r>
        <w:rPr>
          <w:rFonts w:ascii="Courier New" w:hAnsi="Courier New"/>
          <w:sz w:val="16"/>
        </w:rPr>
        <w:t>s[local.item].expression)&gt;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expr=</w:t>
      </w:r>
      <w:r>
        <w:rPr>
          <w:rFonts w:ascii="Courier New" w:hAnsi="Courier New"/>
          <w:color w:val="1E7E34"/>
          <w:sz w:val="16"/>
        </w:rPr>
        <w:t>"#ARGUMENTS.params[local.item].expression#"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expr=local.item/&gt;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structKeyExists(ARGUMENTS.params[local.item], </w:t>
      </w:r>
      <w:r>
        <w:rPr>
          <w:rFonts w:ascii="Courier New" w:hAnsi="Courier New"/>
          <w:color w:val="1E7E34"/>
          <w:sz w:val="16"/>
        </w:rPr>
        <w:t>"prefix"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len(ARGUMENTS.params[local.i</w:t>
      </w:r>
      <w:r>
        <w:rPr>
          <w:rFonts w:ascii="Courier New" w:hAnsi="Courier New"/>
          <w:sz w:val="16"/>
        </w:rPr>
        <w:t>tem].prefix)&gt;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fieldName=</w:t>
      </w:r>
      <w:r>
        <w:rPr>
          <w:rFonts w:ascii="Courier New" w:hAnsi="Courier New"/>
          <w:color w:val="1E7E34"/>
          <w:sz w:val="16"/>
        </w:rPr>
        <w:t>"#ARGUMENTS.params[local.item].prefix#.#expr#"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fieldName=</w:t>
      </w:r>
      <w:r>
        <w:rPr>
          <w:rFonts w:ascii="Courier New" w:hAnsi="Courier New"/>
          <w:color w:val="6F3178"/>
          <w:sz w:val="16"/>
        </w:rPr>
        <w:t>#expr#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structKeyExists(ARGUMENTS.params[local.item], </w:t>
      </w:r>
      <w:r>
        <w:rPr>
          <w:rFonts w:ascii="Courier New" w:hAnsi="Courier New"/>
          <w:color w:val="1E7E34"/>
          <w:sz w:val="16"/>
        </w:rPr>
        <w:t>"list"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ARGUMENTS.params[local.item].list </w:t>
      </w:r>
      <w:r>
        <w:rPr>
          <w:rFonts w:ascii="Courier New" w:hAnsi="Courier New"/>
          <w:sz w:val="16"/>
        </w:rPr>
        <w:t>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list=ARGUMENTS.params[local.item].list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list=false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rec={field=</w:t>
      </w:r>
      <w:r>
        <w:rPr>
          <w:rFonts w:ascii="Courier New" w:hAnsi="Courier New"/>
          <w:color w:val="6F3178"/>
          <w:sz w:val="16"/>
        </w:rPr>
        <w:t>#fieldName#</w:t>
      </w:r>
      <w:r>
        <w:rPr>
          <w:rFonts w:ascii="Courier New" w:hAnsi="Courier New"/>
          <w:sz w:val="16"/>
        </w:rPr>
        <w:t>, val=</w:t>
      </w:r>
      <w:r>
        <w:rPr>
          <w:rFonts w:ascii="Courier New" w:hAnsi="Courier New"/>
          <w:color w:val="6F3178"/>
          <w:sz w:val="16"/>
        </w:rPr>
        <w:t>#value#</w:t>
      </w:r>
      <w:r>
        <w:rPr>
          <w:rFonts w:ascii="Courier New" w:hAnsi="Courier New"/>
          <w:sz w:val="16"/>
        </w:rPr>
        <w:t>, ftype=</w:t>
      </w:r>
      <w:r>
        <w:rPr>
          <w:rFonts w:ascii="Courier New" w:hAnsi="Courier New"/>
          <w:color w:val="6F3178"/>
          <w:sz w:val="16"/>
        </w:rPr>
        <w:t>#ARGUMENTS.params[local.item].type#</w:t>
      </w:r>
      <w:r>
        <w:rPr>
          <w:rFonts w:ascii="Courier New" w:hAnsi="Courier New"/>
          <w:sz w:val="16"/>
        </w:rPr>
        <w:t>, compare=</w:t>
      </w:r>
      <w:r>
        <w:rPr>
          <w:rFonts w:ascii="Courier New" w:hAnsi="Courier New"/>
          <w:color w:val="6F3178"/>
          <w:sz w:val="16"/>
        </w:rPr>
        <w:t>#operator#</w:t>
      </w:r>
      <w:r>
        <w:rPr>
          <w:rFonts w:ascii="Courier New" w:hAnsi="Courier New"/>
          <w:sz w:val="16"/>
        </w:rPr>
        <w:t>, list=</w:t>
      </w:r>
      <w:r>
        <w:rPr>
          <w:rFonts w:ascii="Courier New" w:hAnsi="Courier New"/>
          <w:color w:val="6F3178"/>
          <w:sz w:val="16"/>
        </w:rPr>
        <w:t>#list#</w:t>
      </w:r>
      <w:r>
        <w:rPr>
          <w:rFonts w:ascii="Courier New" w:hAnsi="Courier New"/>
          <w:sz w:val="16"/>
        </w:rPr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out/&gt;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"parseFilterParamsV1"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"Разбирает и собирает параметры фильтра; операторы задаются в filter_b</w:t>
      </w:r>
      <w:r>
        <w:rPr>
          <w:rFonts w:ascii="Courier New" w:hAnsi="Courier New"/>
          <w:color w:val="1E7E34"/>
          <w:sz w:val="16"/>
        </w:rPr>
        <w:t>uild"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 =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collection=</w:t>
      </w:r>
      <w:r>
        <w:rPr>
          <w:rFonts w:ascii="Courier New" w:hAnsi="Courier New"/>
          <w:color w:val="6F3178"/>
          <w:sz w:val="16"/>
        </w:rPr>
        <w:t>#params#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"local.item"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urlParamName=snake2camel(lCase(local.item))/&gt;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structKeyExists(URL</w:t>
      </w:r>
      <w:r>
        <w:rPr>
          <w:rFonts w:ascii="Courier New" w:hAnsi="Courier New"/>
          <w:sz w:val="16"/>
        </w:rPr>
        <w:t>,urlParamName)&gt;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6F3178"/>
          <w:sz w:val="16"/>
        </w:rPr>
        <w:t>#URL[urlParamName]#</w:t>
      </w:r>
      <w:r>
        <w:rPr>
          <w:rFonts w:ascii="Courier New" w:hAnsi="Courier New"/>
          <w:sz w:val="16"/>
        </w:rPr>
        <w:t xml:space="preserve"> item=</w:t>
      </w:r>
      <w:r>
        <w:rPr>
          <w:rFonts w:ascii="Courier New" w:hAnsi="Courier New"/>
          <w:color w:val="1E7E34"/>
          <w:sz w:val="16"/>
        </w:rPr>
        <w:t>"local.rawValue"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operator=</w:t>
      </w:r>
      <w:r>
        <w:rPr>
          <w:rFonts w:ascii="Courier New" w:hAnsi="Courier New"/>
          <w:color w:val="1E7E34"/>
          <w:sz w:val="16"/>
        </w:rPr>
        <w:t>"EQ"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value=</w:t>
      </w:r>
      <w:r>
        <w:rPr>
          <w:rFonts w:ascii="Courier New" w:hAnsi="Courier New"/>
          <w:color w:val="6F3178"/>
          <w:sz w:val="16"/>
        </w:rPr>
        <w:t>#local.rawValue#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listLen(local.rawValue,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>) GT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operator=listGetAt(local.rawValue,1,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value=listGetAt(local.rawValue,2,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!isValidX(ARGUMENTS.params[local.item].type,value)&gt;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 xml:space="preserve">"Filter parameter </w:t>
      </w:r>
      <w:r>
        <w:rPr>
          <w:rFonts w:ascii="Courier New" w:hAnsi="Courier New"/>
          <w:color w:val="1E7E34"/>
          <w:sz w:val="16"/>
        </w:rPr>
        <w:lastRenderedPageBreak/>
        <w:t xml:space="preserve">#urlParamName# value is not a valid </w:t>
      </w:r>
      <w:r>
        <w:rPr>
          <w:rFonts w:ascii="Courier New" w:hAnsi="Courier New"/>
          <w:color w:val="1E7E34"/>
          <w:sz w:val="16"/>
        </w:rPr>
        <w:t>#ARGUMENTS.params[local.item].type#"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structKeyExists(ARGUMENTS.params[local.item], </w:t>
      </w:r>
      <w:r>
        <w:rPr>
          <w:rFonts w:ascii="Courier New" w:hAnsi="Courier New"/>
          <w:color w:val="1E7E34"/>
          <w:sz w:val="16"/>
        </w:rPr>
        <w:t>"expression"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len(ARGUMENTS.params[local.item].expression)&gt;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expr=</w:t>
      </w:r>
      <w:r>
        <w:rPr>
          <w:rFonts w:ascii="Courier New" w:hAnsi="Courier New"/>
          <w:color w:val="1E7E34"/>
          <w:sz w:val="16"/>
        </w:rPr>
        <w:t>"#ARGUMENTS.params[local.item].expression#"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</w:t>
      </w:r>
      <w:r>
        <w:rPr>
          <w:rFonts w:ascii="Courier New" w:hAnsi="Courier New"/>
          <w:color w:val="1A5FB4"/>
          <w:sz w:val="16"/>
        </w:rPr>
        <w:t>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expr=local.item/&gt;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structKeyExists(ARGUMENTS.params[local.item], </w:t>
      </w:r>
      <w:r>
        <w:rPr>
          <w:rFonts w:ascii="Courier New" w:hAnsi="Courier New"/>
          <w:color w:val="1E7E34"/>
          <w:sz w:val="16"/>
        </w:rPr>
        <w:t>"prefix"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len(ARGUMENTS.params[local.item].prefix)&gt;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fieldName=</w:t>
      </w:r>
      <w:r>
        <w:rPr>
          <w:rFonts w:ascii="Courier New" w:hAnsi="Courier New"/>
          <w:color w:val="1E7E34"/>
          <w:sz w:val="16"/>
        </w:rPr>
        <w:t>"#ARGUMENTS.params[local.item].prefix#.#expr#"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fieldName=</w:t>
      </w:r>
      <w:r>
        <w:rPr>
          <w:rFonts w:ascii="Courier New" w:hAnsi="Courier New"/>
          <w:color w:val="6F3178"/>
          <w:sz w:val="16"/>
        </w:rPr>
        <w:t>#expr#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structKeyExists(ARGUMENTS.params[local.item], </w:t>
      </w:r>
      <w:r>
        <w:rPr>
          <w:rFonts w:ascii="Courier New" w:hAnsi="Courier New"/>
          <w:color w:val="1E7E34"/>
          <w:sz w:val="16"/>
        </w:rPr>
        <w:t>"list"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ARGUMENTS.params[local.item].list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list=ARGUMENTS.params[local.item].list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list=false 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rec={field=</w:t>
      </w:r>
      <w:r>
        <w:rPr>
          <w:rFonts w:ascii="Courier New" w:hAnsi="Courier New"/>
          <w:color w:val="6F3178"/>
          <w:sz w:val="16"/>
        </w:rPr>
        <w:t>#fieldName#</w:t>
      </w:r>
      <w:r>
        <w:rPr>
          <w:rFonts w:ascii="Courier New" w:hAnsi="Courier New"/>
          <w:sz w:val="16"/>
        </w:rPr>
        <w:t>, val=</w:t>
      </w:r>
      <w:r>
        <w:rPr>
          <w:rFonts w:ascii="Courier New" w:hAnsi="Courier New"/>
          <w:color w:val="6F3178"/>
          <w:sz w:val="16"/>
        </w:rPr>
        <w:t>#value#</w:t>
      </w:r>
      <w:r>
        <w:rPr>
          <w:rFonts w:ascii="Courier New" w:hAnsi="Courier New"/>
          <w:sz w:val="16"/>
        </w:rPr>
        <w:t>, ftype=</w:t>
      </w:r>
      <w:r>
        <w:rPr>
          <w:rFonts w:ascii="Courier New" w:hAnsi="Courier New"/>
          <w:color w:val="6F3178"/>
          <w:sz w:val="16"/>
        </w:rPr>
        <w:t>#ARGUMENTS.params[local.item].type#</w:t>
      </w:r>
      <w:r>
        <w:rPr>
          <w:rFonts w:ascii="Courier New" w:hAnsi="Courier New"/>
          <w:sz w:val="16"/>
        </w:rPr>
        <w:t>, compare=</w:t>
      </w:r>
      <w:r>
        <w:rPr>
          <w:rFonts w:ascii="Courier New" w:hAnsi="Courier New"/>
          <w:color w:val="6F3178"/>
          <w:sz w:val="16"/>
        </w:rPr>
        <w:t>#operator#</w:t>
      </w:r>
      <w:r>
        <w:rPr>
          <w:rFonts w:ascii="Courier New" w:hAnsi="Courier New"/>
          <w:sz w:val="16"/>
        </w:rPr>
        <w:t>, list=</w:t>
      </w:r>
      <w:r>
        <w:rPr>
          <w:rFonts w:ascii="Courier New" w:hAnsi="Courier New"/>
          <w:color w:val="6F3178"/>
          <w:sz w:val="16"/>
        </w:rPr>
        <w:t>#list#</w:t>
      </w:r>
      <w:r>
        <w:rPr>
          <w:rFonts w:ascii="Courier New" w:hAnsi="Courier New"/>
          <w:sz w:val="16"/>
        </w:rPr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out/&gt;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"parseOrderBy"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"Разбирает и собирает параметр сортировки"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"local.item"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listLen(local.item,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GT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fld=camel2snake(listGetAt(local.item,1,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#uCase(listGetAt(local.item,2,"."))#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</w:t>
      </w:r>
      <w:r>
        <w:rPr>
          <w:rFonts w:ascii="Courier New" w:hAnsi="Courier New"/>
          <w:sz w:val="16"/>
        </w:rPr>
        <w:t>lue=</w:t>
      </w:r>
      <w:r>
        <w:rPr>
          <w:rFonts w:ascii="Courier New" w:hAnsi="Courier New"/>
          <w:color w:val="1E7E34"/>
          <w:sz w:val="16"/>
        </w:rPr>
        <w:t>"ASC"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asc=true/&gt;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"DESC"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asc=false/&gt;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"Invalid orderBy format"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"orderBy suffix should be '.asc' or '.desc'"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</w:t>
      </w:r>
      <w:r>
        <w:rPr>
          <w:rFonts w:ascii="Courier New" w:hAnsi="Courier New"/>
          <w:color w:val="1A5FB4"/>
          <w:sz w:val="16"/>
        </w:rPr>
        <w:t>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fld=camel2snake(local.item)/&gt;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asc=true/&gt;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structKeyExists(ARGUMENTS.params, 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structInsert(out,</w:t>
      </w:r>
      <w:r>
        <w:rPr>
          <w:rFonts w:ascii="Courier New" w:hAnsi="Courier New"/>
          <w:color w:val="1E7E34"/>
          <w:sz w:val="16"/>
        </w:rPr>
        <w:t>"#ARGUMENTS.params[fld].prefix#.#fld#"</w:t>
      </w:r>
      <w:r>
        <w:rPr>
          <w:rFonts w:ascii="Courier New" w:hAnsi="Courier New"/>
          <w:sz w:val="16"/>
        </w:rPr>
        <w:t>, {fld=</w:t>
      </w:r>
      <w:r>
        <w:rPr>
          <w:rFonts w:ascii="Courier New" w:hAnsi="Courier New"/>
          <w:color w:val="1E7E34"/>
          <w:sz w:val="16"/>
        </w:rPr>
        <w:t>"#ARGUMENTS.params[fld].prefix#.#fld#"</w:t>
      </w:r>
      <w:r>
        <w:rPr>
          <w:rFonts w:ascii="Courier New" w:hAnsi="Courier New"/>
          <w:sz w:val="16"/>
        </w:rPr>
        <w:t>,asc=</w:t>
      </w:r>
      <w:r>
        <w:rPr>
          <w:rFonts w:ascii="Courier New" w:hAnsi="Courier New"/>
          <w:color w:val="6F3178"/>
          <w:sz w:val="16"/>
        </w:rPr>
        <w:t>#asc#</w:t>
      </w:r>
      <w:r>
        <w:rPr>
          <w:rFonts w:ascii="Courier New" w:hAnsi="Courier New"/>
          <w:sz w:val="16"/>
        </w:rPr>
        <w:t>}, true)/&gt;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"Invalid orderBy field"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out/&gt;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</w:t>
      </w:r>
      <w:r>
        <w:rPr>
          <w:rFonts w:ascii="Courier New" w:hAnsi="Courier New"/>
          <w:sz w:val="16"/>
        </w:rPr>
        <w:t>me=</w:t>
      </w:r>
      <w:r>
        <w:rPr>
          <w:rFonts w:ascii="Courier New" w:hAnsi="Courier New"/>
          <w:color w:val="1E7E34"/>
          <w:sz w:val="16"/>
        </w:rPr>
        <w:t>"parseNumericOrder"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"Разбирает и собирает параметр сортировки в числовой нотации"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"fieldSet"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"local.item"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listLen(local.item,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GT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fld=camel2snake(listGetAt(local.item,1,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#uCase(listGetAt(local.item,2,"."))#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"ASC"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asc=true/&gt;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"DESC"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asc=false/&gt;</w:t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"Invalid orderBy format"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"orderBy suffix should be '.asc' or '.desc'"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&lt;/cfdefaul</w:t>
      </w:r>
      <w:r>
        <w:rPr>
          <w:rFonts w:ascii="Courier New" w:hAnsi="Courier New"/>
          <w:color w:val="1A5FB4"/>
          <w:sz w:val="16"/>
        </w:rPr>
        <w:t>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fld=camel2snake(local.item)/&gt;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asc=true/&gt;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structKeyExists(ARGUMENTS.fieldSet, 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arrayAppend(out,{fld=</w:t>
      </w:r>
      <w:r>
        <w:rPr>
          <w:rFonts w:ascii="Courier New" w:hAnsi="Courier New"/>
          <w:color w:val="1E7E34"/>
          <w:sz w:val="16"/>
        </w:rPr>
        <w:t>"#ARGUMENTS.fieldSet[fld].ordinal#"</w:t>
      </w:r>
      <w:r>
        <w:rPr>
          <w:rFonts w:ascii="Courier New" w:hAnsi="Courier New"/>
          <w:sz w:val="16"/>
        </w:rPr>
        <w:t>,asc=</w:t>
      </w:r>
      <w:r>
        <w:rPr>
          <w:rFonts w:ascii="Courier New" w:hAnsi="Courier New"/>
          <w:color w:val="6F3178"/>
          <w:sz w:val="16"/>
        </w:rPr>
        <w:t>#asc#</w:t>
      </w:r>
      <w:r>
        <w:rPr>
          <w:rFonts w:ascii="Courier New" w:hAnsi="Courier New"/>
          <w:sz w:val="16"/>
        </w:rPr>
        <w:t>})/&gt;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"Invalid orderBy field"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out/&gt;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"query4json"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"Преобразует query в массив структур. Имена к</w:t>
      </w:r>
      <w:r>
        <w:rPr>
          <w:rFonts w:ascii="Courier New" w:hAnsi="Courier New"/>
          <w:color w:val="1E7E34"/>
          <w:sz w:val="16"/>
        </w:rPr>
        <w:t>лючей приводятся к нижнему регистру, пустые поля считаются null"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"Query"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"query"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out=arrayNew(1)/&gt;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i=0/&gt;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query=ARGUMENTS.Query&gt;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i=i+1/&gt;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out[i]=structNew()/&gt;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6F3178"/>
          <w:sz w:val="16"/>
        </w:rPr>
        <w:t>#ARGUMENTS.Query.ColumnList#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"local.col"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value=ARGUMENTS.Query[local.col][currentRow]/&gt;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isEmpty(value)&gt;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out[i][local.col]=javacast(</w:t>
      </w:r>
      <w:r>
        <w:rPr>
          <w:rFonts w:ascii="Courier New" w:hAnsi="Courier New"/>
          <w:color w:val="1E7E34"/>
          <w:sz w:val="16"/>
        </w:rPr>
        <w:t>'null'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out[i][loca</w:t>
      </w:r>
      <w:r>
        <w:rPr>
          <w:rFonts w:ascii="Courier New" w:hAnsi="Courier New"/>
          <w:sz w:val="16"/>
        </w:rPr>
        <w:t>l.col]=ARGUMENTS.Query[local.col][currentRow]/&gt;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>(out)/&gt;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"snake2camel"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"Преобразует имя в стиле snake_case в camelCas</w:t>
      </w:r>
      <w:r>
        <w:rPr>
          <w:rFonts w:ascii="Courier New" w:hAnsi="Courier New"/>
          <w:color w:val="1E7E34"/>
          <w:sz w:val="16"/>
        </w:rPr>
        <w:t>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"snake"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#reReplace(ARGUMENTS.snake,"_([a-z])","\u\1","ALL")#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"camel2snake"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"Преобразует имя в</w:t>
      </w:r>
      <w:r>
        <w:rPr>
          <w:rFonts w:ascii="Courier New" w:hAnsi="Courier New"/>
          <w:color w:val="1E7E34"/>
          <w:sz w:val="16"/>
        </w:rPr>
        <w:t xml:space="preserve"> стиле camelCase в snake_case"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"snake"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#reReplace(ARGUMENTS.snake,"([A-Z])","_\l\1","ALL")#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"formatMessage"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"Форматирует сообщение для вывода"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"message"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"title"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title=structKeyExists(ARGUMENTS,</w:t>
      </w:r>
      <w:r>
        <w:rPr>
          <w:rFonts w:ascii="Courier New" w:hAnsi="Courier New"/>
          <w:color w:val="1E7E34"/>
          <w:sz w:val="16"/>
        </w:rPr>
        <w:t>"title"</w:t>
      </w:r>
      <w:r>
        <w:rPr>
          <w:rFonts w:ascii="Courier New" w:hAnsi="Courier New"/>
          <w:sz w:val="16"/>
        </w:rPr>
        <w:t xml:space="preserve">) ? </w:t>
      </w:r>
      <w:r>
        <w:rPr>
          <w:rFonts w:ascii="Courier New" w:hAnsi="Courier New"/>
          <w:color w:val="6F3178"/>
          <w:sz w:val="16"/>
        </w:rPr>
        <w:t>#ARGUMENTS.title#</w:t>
      </w:r>
      <w:r>
        <w:rPr>
          <w:rFonts w:ascii="Courier New" w:hAnsi="Courier New"/>
          <w:sz w:val="16"/>
        </w:rPr>
        <w:t xml:space="preserve"> :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#ARGUMENTS.message#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{type=</w:t>
      </w:r>
      <w:r>
        <w:rPr>
          <w:rFonts w:ascii="Courier New" w:hAnsi="Courier New"/>
          <w:color w:val="1E7E34"/>
          <w:sz w:val="16"/>
        </w:rPr>
        <w:t>"about:blank"</w:t>
      </w:r>
      <w:r>
        <w:rPr>
          <w:rFonts w:ascii="Courier New" w:hAnsi="Courier New"/>
          <w:sz w:val="16"/>
        </w:rPr>
        <w:t>, title=</w:t>
      </w:r>
      <w:r>
        <w:rPr>
          <w:rFonts w:ascii="Courier New" w:hAnsi="Courier New"/>
          <w:color w:val="1E7E34"/>
          <w:sz w:val="16"/>
        </w:rPr>
        <w:t>"#title#"</w:t>
      </w:r>
      <w:r>
        <w:rPr>
          <w:rFonts w:ascii="Courier New" w:hAnsi="Courier New"/>
          <w:sz w:val="16"/>
        </w:rPr>
        <w:t>, detail=</w:t>
      </w:r>
      <w:r>
        <w:rPr>
          <w:rFonts w:ascii="Courier New" w:hAnsi="Courier New"/>
          <w:color w:val="1E7E34"/>
          <w:sz w:val="16"/>
        </w:rPr>
        <w:t>"#ARGUMENTS.message#"</w:t>
      </w:r>
      <w:r>
        <w:rPr>
          <w:rFonts w:ascii="Courier New" w:hAnsi="Courier New"/>
          <w:sz w:val="16"/>
        </w:rPr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"formatException"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"Форматирует исключение для вывода"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"ex"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"title"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detail = listAppend(</w:t>
      </w:r>
      <w:r>
        <w:rPr>
          <w:rFonts w:ascii="Courier New" w:hAnsi="Courier New"/>
          <w:color w:val="6F3178"/>
          <w:sz w:val="16"/>
        </w:rPr>
        <w:t>#ARGUMENTS.ex.message#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6F3178"/>
          <w:sz w:val="16"/>
        </w:rPr>
        <w:t>#ARGUMENTS.ex.detail#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": "</w:t>
      </w:r>
      <w:r>
        <w:rPr>
          <w:rFonts w:ascii="Courier New" w:hAnsi="Courier New"/>
          <w:sz w:val="16"/>
        </w:rPr>
        <w:t xml:space="preserve"> 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title = structKeyExists(ARGUMENTS,</w:t>
      </w:r>
      <w:r>
        <w:rPr>
          <w:rFonts w:ascii="Courier New" w:hAnsi="Courier New"/>
          <w:color w:val="1E7E34"/>
          <w:sz w:val="16"/>
        </w:rPr>
        <w:t>"title"</w:t>
      </w:r>
      <w:r>
        <w:rPr>
          <w:rFonts w:ascii="Courier New" w:hAnsi="Courier New"/>
          <w:sz w:val="16"/>
        </w:rPr>
        <w:t xml:space="preserve">) ? </w:t>
      </w:r>
      <w:r>
        <w:rPr>
          <w:rFonts w:ascii="Courier New" w:hAnsi="Courier New"/>
          <w:color w:val="6F3178"/>
          <w:sz w:val="16"/>
        </w:rPr>
        <w:t>#ARGUMENTS.title#</w:t>
      </w:r>
      <w:r>
        <w:rPr>
          <w:rFonts w:ascii="Courier New" w:hAnsi="Courier New"/>
          <w:sz w:val="16"/>
        </w:rPr>
        <w:t xml:space="preserve"> : </w:t>
      </w:r>
      <w:r>
        <w:rPr>
          <w:rFonts w:ascii="Courier New" w:hAnsi="Courier New"/>
          <w:color w:val="6F3178"/>
          <w:sz w:val="16"/>
        </w:rPr>
        <w:t>#ARGUMENTS.ex.message#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formatMessage(detail, title)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"formatBadRequestError"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  <w:t>hin</w:t>
      </w:r>
      <w:r>
        <w:rPr>
          <w:rFonts w:ascii="Courier New" w:hAnsi="Courier New"/>
          <w:sz w:val="16"/>
        </w:rPr>
        <w:t>t=</w:t>
      </w:r>
      <w:r>
        <w:rPr>
          <w:rFonts w:ascii="Courier New" w:hAnsi="Courier New"/>
          <w:color w:val="1E7E34"/>
          <w:sz w:val="16"/>
        </w:rPr>
        <w:t>"Форматирует ошибку Bad Request"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"ex"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detail=listAppend(</w:t>
      </w:r>
      <w:r>
        <w:rPr>
          <w:rFonts w:ascii="Courier New" w:hAnsi="Courier New"/>
          <w:color w:val="6F3178"/>
          <w:sz w:val="16"/>
        </w:rPr>
        <w:t>#ARGUMENTS.ex.message#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6F3178"/>
          <w:sz w:val="16"/>
        </w:rPr>
        <w:t>#ARGUMENTS.ex.detail#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":"</w:t>
      </w:r>
      <w:r>
        <w:rPr>
          <w:rFonts w:ascii="Courier New" w:hAnsi="Courier New"/>
          <w:sz w:val="16"/>
        </w:rPr>
        <w:t xml:space="preserve"> 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{type=</w:t>
      </w:r>
      <w:r>
        <w:rPr>
          <w:rFonts w:ascii="Courier New" w:hAnsi="Courier New"/>
          <w:color w:val="1E7E34"/>
          <w:sz w:val="16"/>
        </w:rPr>
        <w:t>"about:blank"</w:t>
      </w:r>
      <w:r>
        <w:rPr>
          <w:rFonts w:ascii="Courier New" w:hAnsi="Courier New"/>
          <w:sz w:val="16"/>
        </w:rPr>
        <w:t>, title=</w:t>
      </w:r>
      <w:r>
        <w:rPr>
          <w:rFonts w:ascii="Courier New" w:hAnsi="Courier New"/>
          <w:color w:val="1E7E34"/>
          <w:sz w:val="16"/>
        </w:rPr>
        <w:t>"Bad Request"</w:t>
      </w:r>
      <w:r>
        <w:rPr>
          <w:rFonts w:ascii="Courier New" w:hAnsi="Courier New"/>
          <w:sz w:val="16"/>
        </w:rPr>
        <w:t>, detail=</w:t>
      </w:r>
      <w:r>
        <w:rPr>
          <w:rFonts w:ascii="Courier New" w:hAnsi="Courier New"/>
          <w:color w:val="1E7E34"/>
          <w:sz w:val="16"/>
        </w:rPr>
        <w:t>"#detail#"</w:t>
      </w:r>
      <w:r>
        <w:rPr>
          <w:rFonts w:ascii="Courier New" w:hAnsi="Courier New"/>
          <w:sz w:val="16"/>
        </w:rPr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"isValidX"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"type"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"value"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arguments.type EQ </w:t>
      </w:r>
      <w:r>
        <w:rPr>
          <w:rFonts w:ascii="Courier New" w:hAnsi="Courier New"/>
          <w:color w:val="1E7E34"/>
          <w:sz w:val="16"/>
        </w:rPr>
        <w:t>'json'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isJson(arguments.value)/&gt;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isValid(arguments.type, arguments.value)/&gt;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"validateField"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"Проверяет поле структуры, если оно с</w:t>
      </w:r>
      <w:r>
        <w:rPr>
          <w:rFonts w:ascii="Courier New" w:hAnsi="Courier New"/>
          <w:color w:val="1E7E34"/>
          <w:sz w:val="16"/>
        </w:rPr>
        <w:t>уществует"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"name"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"type"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"required"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</w:t>
      </w:r>
      <w:r>
        <w:rPr>
          <w:rFonts w:ascii="Courier New" w:hAnsi="Courier New"/>
          <w:sz w:val="16"/>
        </w:rPr>
        <w:t>ENTS.struct, ARGUMENTS.name)&gt;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isValidX(ARGUMENTS.type, ARGUMENTS.struct[ARGUMENTS.name])&gt;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"Parameter validation failed"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"Supplied value of '#ARGUMENTS.name#' is not a valid #ARGUMENTS.type#"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ARGUMENTS.required&gt;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"Required field not supplied"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"Required field #ARGUMENTS.name# not found"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"keyExistsAndVali</w:t>
      </w:r>
      <w:r>
        <w:rPr>
          <w:rFonts w:ascii="Courier New" w:hAnsi="Courier New"/>
          <w:color w:val="1E7E34"/>
          <w:sz w:val="16"/>
        </w:rPr>
        <w:t>d"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"type"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"maxLength"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>"Checked for strings only, negative value means no limit"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structKeyExists(arguments.struct, arguments.key)&gt;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 </w:t>
      </w:r>
      <w:r>
        <w:rPr>
          <w:rFonts w:ascii="Courier New" w:hAnsi="Courier New"/>
          <w:color w:val="1E7E34"/>
          <w:sz w:val="16"/>
        </w:rPr>
        <w:t>"type"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x=arguments.struct[arguments.key]/&gt;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isValidX(arguments.type, x)&gt;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lCase(arguments.type) EQ 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 </w:t>
      </w:r>
      <w:r>
        <w:rPr>
          <w:rFonts w:ascii="Courier New" w:hAnsi="Courier New"/>
          <w:color w:val="1E7E34"/>
          <w:sz w:val="16"/>
        </w:rPr>
        <w:t>"maxLength"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ARGUMENTS.maxLength GE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len(x) GT </w:t>
      </w:r>
      <w:r>
        <w:rPr>
          <w:rFonts w:ascii="Courier New" w:hAnsi="Courier New"/>
          <w:color w:val="6F3178"/>
          <w:sz w:val="16"/>
        </w:rPr>
        <w:t>#arguments.maxLength#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"Invalid parameter value (string too long)"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"Parameter #arguments.key# length #len(x)# is greater than #arguments.maxLength#"</w:t>
      </w:r>
      <w:r>
        <w:rPr>
          <w:rFonts w:ascii="Courier New" w:hAnsi="Courier New"/>
          <w:sz w:val="16"/>
        </w:rPr>
        <w:t xml:space="preserve"> errorcode=400/&gt;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</w:t>
      </w:r>
      <w:r>
        <w:rPr>
          <w:rFonts w:ascii="Courier New" w:hAnsi="Courier New"/>
          <w:color w:val="1E7E34"/>
          <w:sz w:val="16"/>
        </w:rPr>
        <w:t>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"Invalid parameter value"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"Parameter #arguments.key# is not a valid #arguments.type#"</w:t>
      </w:r>
      <w:r>
        <w:rPr>
          <w:rFonts w:ascii="Courier New" w:hAnsi="Courier New"/>
          <w:sz w:val="16"/>
        </w:rPr>
        <w:t xml:space="preserve"> errorcode=400/&gt;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"keyExistsAndValidGraceful"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"type"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"maxLength"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"-1"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"Checked for strings only"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keyExistsAndValid(ARGUMENTS.struct, ARGUMENTS.key, ARGUMENTS.type, ARGUMENTS.maxLength)/&gt;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"parseQsToNVArray"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"array"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"Parse query string. Returns an array of name-value pairs"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6F3178"/>
          <w:sz w:val="16"/>
        </w:rPr>
        <w:t>#CGI.QUERY_STR</w:t>
      </w:r>
      <w:r>
        <w:rPr>
          <w:rFonts w:ascii="Courier New" w:hAnsi="Courier New"/>
          <w:color w:val="6F3178"/>
          <w:sz w:val="16"/>
        </w:rPr>
        <w:t>ING#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arrayMap(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CreateObject(</w:t>
      </w:r>
      <w:r>
        <w:rPr>
          <w:rFonts w:ascii="Courier New" w:hAnsi="Courier New"/>
          <w:color w:val="1E7E34"/>
          <w:sz w:val="16"/>
        </w:rPr>
        <w:t>"java"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"org.apache.http.client.utils.URLEncodedUtils"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.parse(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CreateObject(</w:t>
      </w:r>
      <w:r>
        <w:rPr>
          <w:rFonts w:ascii="Courier New" w:hAnsi="Courier New"/>
          <w:color w:val="1E7E34"/>
          <w:sz w:val="16"/>
        </w:rPr>
        <w:t>"java"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"java.net.URI"</w:t>
      </w:r>
      <w:r>
        <w:rPr>
          <w:rFonts w:ascii="Courier New" w:hAnsi="Courier New"/>
          <w:sz w:val="16"/>
        </w:rPr>
        <w:t>).init(</w:t>
      </w:r>
      <w:r>
        <w:rPr>
          <w:rFonts w:ascii="Courier New" w:hAnsi="Courier New"/>
          <w:color w:val="1E7E34"/>
          <w:sz w:val="16"/>
        </w:rPr>
        <w:t>"http://localhost?#arguments.qs#"</w:t>
      </w:r>
      <w:r>
        <w:rPr>
          <w:rFonts w:ascii="Courier New" w:hAnsi="Courier New"/>
          <w:sz w:val="16"/>
        </w:rPr>
        <w:t>),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function(v)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return {</w:t>
      </w:r>
      <w:r>
        <w:rPr>
          <w:rFonts w:ascii="Courier New" w:hAnsi="Courier New"/>
          <w:color w:val="1E7E34"/>
          <w:sz w:val="16"/>
        </w:rPr>
        <w:t>"name"</w:t>
      </w:r>
      <w:r>
        <w:rPr>
          <w:rFonts w:ascii="Courier New" w:hAnsi="Courier New"/>
          <w:sz w:val="16"/>
        </w:rPr>
        <w:t>=v.getName(),</w:t>
      </w:r>
      <w:r>
        <w:rPr>
          <w:rFonts w:ascii="Courier New" w:hAnsi="Courier New"/>
          <w:color w:val="1E7E34"/>
          <w:sz w:val="16"/>
        </w:rPr>
        <w:t>"value"</w:t>
      </w:r>
      <w:r>
        <w:rPr>
          <w:rFonts w:ascii="Courier New" w:hAnsi="Courier New"/>
          <w:sz w:val="16"/>
        </w:rPr>
        <w:t>=v.getValue()}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"parseQs"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output=</w:t>
      </w:r>
      <w:r>
        <w:rPr>
          <w:rFonts w:ascii="Courier New" w:hAnsi="Courier New"/>
          <w:color w:val="1E7E34"/>
          <w:sz w:val="16"/>
        </w:rPr>
        <w:t>"false"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hint=</w:t>
      </w:r>
      <w:r>
        <w:rPr>
          <w:rFonts w:ascii="Courier New" w:hAnsi="Courier New"/>
          <w:color w:val="1E7E34"/>
          <w:sz w:val="16"/>
        </w:rPr>
        <w:t>"Parse query string. Returns a map of arrays instead of lists to prevent delimiter problem"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6F3178"/>
          <w:sz w:val="16"/>
        </w:rPr>
        <w:t>#CGI.QUERY_STRING#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arrayReduce(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CreateObject(</w:t>
      </w:r>
      <w:r>
        <w:rPr>
          <w:rFonts w:ascii="Courier New" w:hAnsi="Courier New"/>
          <w:color w:val="1E7E34"/>
          <w:sz w:val="16"/>
        </w:rPr>
        <w:t>"java"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"org.apache.http.client.utils.URLEncodedUtils"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.parse(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CreateObject(</w:t>
      </w:r>
      <w:r>
        <w:rPr>
          <w:rFonts w:ascii="Courier New" w:hAnsi="Courier New"/>
          <w:color w:val="1E7E34"/>
          <w:sz w:val="16"/>
        </w:rPr>
        <w:t>"java"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"java.net.URI"</w:t>
      </w:r>
      <w:r>
        <w:rPr>
          <w:rFonts w:ascii="Courier New" w:hAnsi="Courier New"/>
          <w:sz w:val="16"/>
        </w:rPr>
        <w:t>).init(</w:t>
      </w:r>
      <w:r>
        <w:rPr>
          <w:rFonts w:ascii="Courier New" w:hAnsi="Courier New"/>
          <w:color w:val="1E7E34"/>
          <w:sz w:val="16"/>
        </w:rPr>
        <w:t>"http://localhost?#arguments</w:t>
      </w:r>
      <w:r>
        <w:rPr>
          <w:rFonts w:ascii="Courier New" w:hAnsi="Courier New"/>
          <w:color w:val="1E7E34"/>
          <w:sz w:val="16"/>
        </w:rPr>
        <w:t>.qs#"</w:t>
      </w:r>
      <w:r>
        <w:rPr>
          <w:rFonts w:ascii="Courier New" w:hAnsi="Courier New"/>
          <w:sz w:val="16"/>
        </w:rPr>
        <w:t>),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'UTF-8'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function(struct, nvPair)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(structKeyExists(struct, nvPair.getName()))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arrayAppend(struct[nvPair.getName()],nvPair.getValue())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structInsert(struct, nvPair.getName(), [nvPair.getValu</w:t>
      </w:r>
      <w:r>
        <w:rPr>
          <w:rFonts w:ascii="Courier New" w:hAnsi="Courier New"/>
          <w:sz w:val="16"/>
        </w:rPr>
        <w:t>e()])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struct;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42D35F9F" w14:textId="77777777" w:rsidR="00382E4F" w:rsidRDefault="00D013E3">
      <w:pPr>
        <w:pStyle w:val="1"/>
      </w:pPr>
      <w:bookmarkStart w:id="14" w:name="_Toc230105168"/>
      <w:r>
        <w:t>v1/resources/available_resource_realms.cfc</w:t>
      </w:r>
      <w:bookmarkEnd w:id="14"/>
    </w:p>
    <w:p w14:paraId="4208267C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"/resourceRealms/available"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</w:t>
      </w:r>
      <w:r>
        <w:rPr>
          <w:rFonts w:ascii="Courier New" w:hAnsi="Courier New"/>
          <w:sz w:val="16"/>
        </w:rPr>
        <w:t>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svc_id={prefix=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resource_realm_id={prefix=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resource_realm_type_id={prefix=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parent_id={prefix=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mgmt_api_url={prefix=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доступных ресурсных платформ"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"-1"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sort by, exampl</w:t>
      </w:r>
      <w:r>
        <w:rPr>
          <w:rFonts w:ascii="Courier New" w:hAnsi="Courier New"/>
          <w:color w:val="1E7E34"/>
          <w:sz w:val="16"/>
        </w:rPr>
        <w:t>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</w:t>
      </w:r>
      <w:r>
        <w:rPr>
          <w:rFonts w:ascii="Courier New" w:hAnsi="Courier New"/>
          <w:color w:val="1E7E34"/>
          <w:sz w:val="16"/>
        </w:rPr>
        <w:t>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"local.qSpec"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"local.specTitleMap"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&gt;s.specification_id&lt;/m:field&gt;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&lt;m:field&gt;s.specification&lt;/m:field&gt;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</w:t>
      </w:r>
      <w:r>
        <w:rPr>
          <w:rFonts w:ascii="Courier New" w:hAnsi="Courier New"/>
          <w:sz w:val="16"/>
        </w:rPr>
        <w:t>ract&lt;/m:field&gt;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&lt;m:field&gt;u.usr_id&lt;/m:field&gt;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&lt;m:field&gt;u.login&lt;/m:field&gt;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&lt;m:field&gt;z.contragent_id&lt;/m:field&gt;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&lt;m:field&gt;z.contragent&lt;/m:field&gt;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&lt;m:field&gt;z.external_code&lt;/m:field&gt;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specification 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</w:t>
      </w:r>
      <w:r>
        <w:rPr>
          <w:rFonts w:ascii="Courier New" w:hAnsi="Courier New"/>
          <w:color w:val="0D5C73"/>
          <w:sz w:val="16"/>
        </w:rPr>
        <w:t>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(s.contract_id=c.contract_id)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(c.contragent_id=u.contragent_id)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z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(u.contragent_id=z.contragent_id)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u.usr_id=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</w:t>
      </w:r>
      <w:r>
        <w:rPr>
          <w:rFonts w:ascii="Courier New" w:hAnsi="Courier New"/>
          <w:color w:val="6F3178"/>
          <w:sz w:val="16"/>
        </w:rPr>
        <w:t>ENTS.usrId#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specification_id desc;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"getAvailableResourceRealms"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#arguments.svcId#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#arguments.contractI</w:t>
      </w:r>
      <w:r>
        <w:rPr>
          <w:rFonts w:ascii="Courier New" w:hAnsi="Courier New"/>
          <w:color w:val="6F3178"/>
          <w:sz w:val="16"/>
        </w:rPr>
        <w:t>d#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"generateValueList"</w:t>
      </w:r>
      <w:r>
        <w:rPr>
          <w:rFonts w:ascii="Courier New" w:hAnsi="Courier New"/>
          <w:sz w:val="16"/>
        </w:rPr>
        <w:t xml:space="preserve"> 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 xml:space="preserve"> returnVariable=</w:t>
      </w:r>
      <w:r>
        <w:rPr>
          <w:rFonts w:ascii="Courier New" w:hAnsi="Courier New"/>
          <w:color w:val="1E7E34"/>
          <w:sz w:val="16"/>
        </w:rPr>
        <w:t>"local.value_list"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"out.arguments"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"out.args"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#local.value_list#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"out.spec"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#local.qSpec#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 =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local.specTitleMap, local.qSpec, this.helper.snake2camel)/&gt;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</w:t>
      </w:r>
      <w:r>
        <w:rPr>
          <w:rFonts w:ascii="Courier New" w:hAnsi="Courier New"/>
          <w:sz w:val="16"/>
        </w:rPr>
        <w:t>.spec,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4DB94713" w14:textId="77777777" w:rsidR="00382E4F" w:rsidRDefault="00D013E3">
      <w:pPr>
        <w:pStyle w:val="1"/>
      </w:pPr>
      <w:bookmarkStart w:id="15" w:name="_Toc230105169"/>
      <w:r>
        <w:lastRenderedPageBreak/>
        <w:t>v1/resources/bookmark.cfc</w:t>
      </w:r>
      <w:bookmarkEnd w:id="15"/>
    </w:p>
    <w:p w14:paraId="57E8908C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"/bookmarks/bookmarks/{bookmarkUid}"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</w:t>
      </w:r>
      <w:r>
        <w:rPr>
          <w:rFonts w:ascii="Courier New" w:hAnsi="Courier New"/>
          <w:sz w:val="16"/>
        </w:rPr>
        <w:t>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"Букмарк"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"bookmarkUid"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"bookmarkUid"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</w:t>
      </w:r>
      <w:r>
        <w:rPr>
          <w:rFonts w:ascii="Courier New" w:hAnsi="Courier New"/>
          <w:color w:val="1A5FB4"/>
          <w:sz w:val="16"/>
        </w:rPr>
        <w:t>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&lt;m:field&gt;b.bookmark_uid::text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bookmark_uid&lt;/m:field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&lt;m:field&gt;b.bookmark&lt;/m:field&gt;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&lt;m:field&gt;b.icon_url&lt;/m:field&gt;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&lt;m:field&gt;b.contragent_id&lt;/m:field&gt;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&gt;b.is_e</w:t>
      </w:r>
      <w:r>
        <w:rPr>
          <w:rFonts w:ascii="Courier New" w:hAnsi="Courier New"/>
          <w:sz w:val="16"/>
        </w:rPr>
        <w:t>nabled&lt;/m:field&gt;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&lt;m:field&gt;to_char(b.dt_created,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&lt;m:field&gt;to_char(b.dt_updated,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bookmark b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b.bookmark_uid=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"#arguments.bookmarkUid#"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#!isValid('guid',arguments.bookmarkUid)#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(b.contragent_id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#arguments.contragentId#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#!isNumeric(arguments.contragentId)#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b.contragent_id=-1)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"out.bookmark"</w:t>
      </w:r>
      <w:r>
        <w:rPr>
          <w:rFonts w:ascii="Courier New" w:hAnsi="Courier New"/>
          <w:sz w:val="16"/>
        </w:rPr>
        <w:t xml:space="preserve"> =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</w:t>
      </w:r>
      <w:r>
        <w:rPr>
          <w:rFonts w:ascii="Courier New" w:hAnsi="Courier New"/>
          <w:color w:val="1A5FB4"/>
          <w:sz w:val="16"/>
        </w:rPr>
        <w:t>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"patch"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"bookmarkUid"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"bookmark"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</w:t>
      </w:r>
      <w:r>
        <w:rPr>
          <w:rFonts w:ascii="Courier New" w:hAnsi="Courier New"/>
          <w:color w:val="1E7E34"/>
          <w:sz w:val="16"/>
        </w:rPr>
        <w:t>ing"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>"type:string (no cleanup here!)"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"url"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>"type:string description: url"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"iconUrl"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 xml:space="preserve">"type:string description: url </w:t>
      </w:r>
      <w:r>
        <w:rPr>
          <w:rFonts w:ascii="Courier New" w:hAnsi="Courier New"/>
          <w:color w:val="1E7E34"/>
          <w:sz w:val="16"/>
        </w:rPr>
        <w:t>иконки"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"sort"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>"type:integer description: целое число для сортировки"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"isEnabled"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>"type:boolean description: вкл"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</w:t>
      </w:r>
      <w:r>
        <w:rPr>
          <w:rFonts w:ascii="Courier New" w:hAnsi="Courier New"/>
          <w:sz w:val="16"/>
        </w:rPr>
        <w:t xml:space="preserve">is.helper.keyExistsAndValid(arguments, </w:t>
      </w:r>
      <w:r>
        <w:rPr>
          <w:rFonts w:ascii="Courier New" w:hAnsi="Courier New"/>
          <w:color w:val="1E7E34"/>
          <w:sz w:val="16"/>
        </w:rPr>
        <w:t>"bookmarkUid"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bookmark </w:t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dt_updated=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,updater_id=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</w:t>
      </w:r>
      <w:r>
        <w:rPr>
          <w:rFonts w:ascii="Courier New" w:hAnsi="Courier New"/>
          <w:sz w:val="16"/>
        </w:rPr>
        <w:t>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"bookmark"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,bookmark=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"#cleanInput(arguments.bookmark)#"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,descr=</w:t>
      </w:r>
      <w:r>
        <w:rPr>
          <w:rFonts w:ascii="Courier New" w:hAnsi="Courier New"/>
          <w:color w:val="1A5FB4"/>
          <w:sz w:val="16"/>
        </w:rPr>
        <w:t>&lt;cfquerypara</w:t>
      </w:r>
      <w:r>
        <w:rPr>
          <w:rFonts w:ascii="Courier New" w:hAnsi="Courier New"/>
          <w:color w:val="1A5FB4"/>
          <w:sz w:val="16"/>
        </w:rPr>
        <w:t>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"#cleanInput(arguments.descr)#"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"url"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,url=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"#arguments.url#"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"iconUrl"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,icon_url=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"#arguments.iconUrl#"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"sort"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,sort=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</w:t>
      </w:r>
      <w:r>
        <w:rPr>
          <w:rFonts w:ascii="Courier New" w:hAnsi="Courier New"/>
          <w:color w:val="1E7E34"/>
          <w:sz w:val="16"/>
        </w:rPr>
        <w:t>s.sort#"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"isEnabled"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,is_enabled=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"#arguments.isEnabled#"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contragent_id=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"#arguments.contragentId#"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bookmark_uid=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"#arguments.bookmarkUid#"</w:t>
      </w:r>
      <w:r>
        <w:rPr>
          <w:rFonts w:ascii="Courier New" w:hAnsi="Courier New"/>
          <w:sz w:val="16"/>
        </w:rPr>
        <w:t>/&gt;;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</w:t>
      </w:r>
      <w:r>
        <w:rPr>
          <w:rFonts w:ascii="Courier New" w:hAnsi="Courier New"/>
          <w:sz w:val="16"/>
        </w:rPr>
        <w:t>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"No Content"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"cleanInput"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htmlEditFormat(s)/&gt;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0FFE333D" w14:textId="77777777" w:rsidR="00382E4F" w:rsidRDefault="00D013E3">
      <w:pPr>
        <w:pStyle w:val="1"/>
      </w:pPr>
      <w:bookmarkStart w:id="16" w:name="_Toc230105170"/>
      <w:r>
        <w:t>v1/resources/bookmark_ls.cfc</w:t>
      </w:r>
      <w:bookmarkEnd w:id="16"/>
    </w:p>
    <w:p w14:paraId="26005F9D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"/bookmarks/bookmarks"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</w:t>
      </w:r>
      <w:r>
        <w:rPr>
          <w:rFonts w:ascii="Courier New" w:hAnsi="Courier New"/>
          <w:color w:val="1A5FB4"/>
          <w:sz w:val="16"/>
        </w:rPr>
        <w:t>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bookmark_uid={prefix=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dt_created={prefix=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dt_updated={prefix=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contragent_id={prefix=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bookmark={prefix=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url={prefix=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icon_url={prefix=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descr={prefix=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is_enabled={prefix=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sort={prefix=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букмарков"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"100"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sort by, ex</w:t>
      </w:r>
      <w:r>
        <w:rPr>
          <w:rFonts w:ascii="Courier New" w:hAnsi="Courier New"/>
          <w:color w:val="1E7E34"/>
          <w:sz w:val="16"/>
        </w:rPr>
        <w:t>ample:fld1.ASC,fld2.DESC,fld3.ASC"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</w:t>
      </w:r>
      <w:r>
        <w:rPr>
          <w:rFonts w:ascii="Courier New" w:hAnsi="Courier New"/>
          <w:color w:val="1A5FB4"/>
          <w:sz w:val="16"/>
        </w:rPr>
        <w:t>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maxrows=arguments.pageSize*arguments.page/&gt;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startrow=arguments.pageSize*(arguments.page-1)+1/&gt;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</w:t>
      </w:r>
      <w:r>
        <w:rPr>
          <w:rFonts w:ascii="Courier New" w:hAnsi="Courier New"/>
          <w:sz w:val="16"/>
        </w:rPr>
        <w:t>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&lt;m:field&gt;b.bookmark_uid::text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bookmark_uid&lt;/m:field&gt;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&lt;m:field&gt;b.bookmark&lt;/m:field&gt;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&lt;m:field&gt;b.descr&lt;/m:field&gt;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&lt;m:field&gt;b.icon_url&lt;/m:field&gt;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&lt;m:field&gt;b.contragent_id&lt;/m:field&gt;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&gt;b.is_enabled&lt;/m:field&gt;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&lt;m:field&gt;to_char(b.d</w:t>
      </w:r>
      <w:r>
        <w:rPr>
          <w:rFonts w:ascii="Courier New" w:hAnsi="Courier New"/>
          <w:sz w:val="16"/>
        </w:rPr>
        <w:t xml:space="preserve">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&lt;m:field&gt;to_char(b.dt_updated,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bookmark b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(b.contragent_id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#arguments.contragentId#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#!isNumeric(arguments.contragentId)#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b.contragent_id=-1)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b.contragent_id desc, b.sort asc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#maxrows#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bookmark b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(b.contragent_id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#arguments.contragentId#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#!isNumeric(arguments.contragentId)#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#local.qRead.recordCount#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 xml:space="preserve">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</w:t>
      </w:r>
      <w:r>
        <w:rPr>
          <w:rFonts w:ascii="Courier New" w:hAnsi="Courier New"/>
          <w:sz w:val="16"/>
        </w:rPr>
        <w:t>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 xml:space="preserve">"Создание нового </w:t>
      </w:r>
      <w:r>
        <w:rPr>
          <w:rFonts w:ascii="Courier New" w:hAnsi="Courier New"/>
          <w:color w:val="1E7E34"/>
          <w:sz w:val="16"/>
        </w:rPr>
        <w:t>букмарка."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"bookmark"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 description: заголовок"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"type:boolean description: пользовательское примечание"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</w:t>
      </w:r>
      <w:r>
        <w:rPr>
          <w:rFonts w:ascii="Courier New" w:hAnsi="Courier New"/>
          <w:color w:val="1A5FB4"/>
          <w:sz w:val="16"/>
        </w:rPr>
        <w:t>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"url"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 description: url"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"iconUrl"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 description: url иконки"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"sort"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</w:t>
      </w:r>
      <w:r>
        <w:rPr>
          <w:rFonts w:ascii="Courier New" w:hAnsi="Courier New"/>
          <w:sz w:val="16"/>
        </w:rPr>
        <w:t>lse default=</w:t>
      </w:r>
      <w:r>
        <w:rPr>
          <w:rFonts w:ascii="Courier New" w:hAnsi="Courier New"/>
          <w:color w:val="1E7E34"/>
          <w:sz w:val="16"/>
        </w:rPr>
        <w:t>"100"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 description: целое число для сортировки"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"isEnabled"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"type:boolean description: вкл"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"bookma</w:t>
      </w:r>
      <w:r>
        <w:rPr>
          <w:rFonts w:ascii="Courier New" w:hAnsi="Courier New"/>
          <w:color w:val="1E7E34"/>
          <w:sz w:val="16"/>
        </w:rPr>
        <w:t>rkUid"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"sort"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"isEnabled"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</w:t>
      </w:r>
      <w:r>
        <w:rPr>
          <w:rFonts w:ascii="Courier New" w:hAnsi="Courier New"/>
          <w:sz w:val="16"/>
        </w:rPr>
        <w:t>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local.bookmarkUid=</w:t>
      </w:r>
      <w:r>
        <w:rPr>
          <w:rFonts w:ascii="Courier New" w:hAnsi="Courier New"/>
          <w:color w:val="6F3178"/>
          <w:sz w:val="16"/>
        </w:rPr>
        <w:t>#createGUID()#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bookmark (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bookmark_uid,contragent_id, bookmark,url,icon_url,descr,sort,is_enabled,dt_created,creator_id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values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"#local.bookmarkUid#"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"#arguments.contrag</w:t>
      </w:r>
      <w:r>
        <w:rPr>
          <w:rFonts w:ascii="Courier New" w:hAnsi="Courier New"/>
          <w:color w:val="1E7E34"/>
          <w:sz w:val="16"/>
        </w:rPr>
        <w:t>entId#"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"#cleanInput(arguments.bookmark)#"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"#cleanInput(arguments.url)#"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"#cleanInput(argum</w:t>
      </w:r>
      <w:r>
        <w:rPr>
          <w:rFonts w:ascii="Courier New" w:hAnsi="Courier New"/>
          <w:color w:val="1E7E34"/>
          <w:sz w:val="16"/>
        </w:rPr>
        <w:t>ents.iconUrl)#"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"#cleanInput(arguments.descr)#"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"#arguments.sort#"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"#arguments.isEnabled#"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#!isValid("boolean",arguments.isEnabled)#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representationOf(this.helper.formatException(cfcatch, </w:t>
      </w:r>
      <w:r>
        <w:rPr>
          <w:rFonts w:ascii="Courier New" w:hAnsi="Courier New"/>
          <w:color w:val="1E7E34"/>
          <w:sz w:val="16"/>
        </w:rPr>
        <w:t>"Internal Error"</w:t>
      </w:r>
      <w:r>
        <w:rPr>
          <w:rFonts w:ascii="Courier New" w:hAnsi="Courier New"/>
          <w:sz w:val="16"/>
        </w:rPr>
        <w:t>)).withStatus(500)/&gt;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.withHeaders({location: </w:t>
      </w:r>
      <w:r>
        <w:rPr>
          <w:rFonts w:ascii="Courier New" w:hAnsi="Courier New"/>
          <w:color w:val="1E7E34"/>
          <w:sz w:val="16"/>
        </w:rPr>
        <w:t>"./#local.bookmarkUid#"</w:t>
      </w:r>
      <w:r>
        <w:rPr>
          <w:rFonts w:ascii="Courier New" w:hAnsi="Courier New"/>
          <w:sz w:val="16"/>
        </w:rPr>
        <w:t>})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</w:t>
      </w:r>
      <w:r>
        <w:rPr>
          <w:rFonts w:ascii="Courier New" w:hAnsi="Courier New"/>
          <w:color w:val="1E7E34"/>
          <w:sz w:val="16"/>
        </w:rPr>
        <w:t>"Created"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</w:t>
      </w:r>
      <w:r>
        <w:rPr>
          <w:rFonts w:ascii="Courier New" w:hAnsi="Courier New"/>
          <w:color w:val="1A5FB4"/>
          <w:sz w:val="16"/>
        </w:rPr>
        <w:t>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plain2htm(s)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replace(replace(s, chr(13),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>),chr(10),</w:t>
      </w:r>
      <w:r>
        <w:rPr>
          <w:rFonts w:ascii="Courier New" w:hAnsi="Courier New"/>
          <w:color w:val="1E7E34"/>
          <w:sz w:val="16"/>
        </w:rPr>
        <w:t>'&lt;br/&gt;'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htm2plain(s)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replaceNoCase(s, </w:t>
      </w:r>
      <w:r>
        <w:rPr>
          <w:rFonts w:ascii="Courier New" w:hAnsi="Courier New"/>
          <w:color w:val="1E7E34"/>
          <w:sz w:val="16"/>
        </w:rPr>
        <w:t>'&lt;br/&gt;'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'#chr(13)##chr(10)#'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cleanHtm(s)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replaceLi</w:t>
      </w:r>
      <w:r>
        <w:rPr>
          <w:rFonts w:ascii="Courier New" w:hAnsi="Courier New"/>
          <w:sz w:val="16"/>
        </w:rPr>
        <w:t xml:space="preserve">st(s, </w:t>
      </w:r>
      <w:r>
        <w:rPr>
          <w:rFonts w:ascii="Courier New" w:hAnsi="Courier New"/>
          <w:color w:val="1E7E34"/>
          <w:sz w:val="16"/>
        </w:rPr>
        <w:t>'&lt;,&gt;,"'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'&amp;lt;,&amp;gt;,&amp;quot;'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"plain2HtmClean"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plain2htm(cleanHtm(s))/&gt;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"cleanInput"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htmlEditFormat(s)/&gt;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7760C334" w14:textId="77777777" w:rsidR="00382E4F" w:rsidRDefault="00D013E3">
      <w:pPr>
        <w:pStyle w:val="1"/>
      </w:pPr>
      <w:bookmarkStart w:id="17" w:name="_Toc230105171"/>
      <w:r>
        <w:t>v1/resources/catalog_service_ls.cfc</w:t>
      </w:r>
      <w:bookmarkEnd w:id="17"/>
    </w:p>
    <w:p w14:paraId="562D926F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"/service-catalog/services"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Спецификация полей, пригодных для фильтрации и сортировки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service_id={prefix=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,business_line_id={prefix=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t>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,business_line={prefix=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,analytic_code={prefix=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</w:t>
      </w:r>
      <w:r>
        <w:rPr>
          <w:rFonts w:ascii="Courier New" w:hAnsi="Courier New"/>
          <w:color w:val="1E7E34"/>
          <w:sz w:val="16"/>
        </w:rPr>
        <w:t>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,abstract_service_status_id={prefix=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,abstract_service_status={prefix=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,modifier={prefix=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,modifier_code={prefix=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</w:t>
      </w:r>
      <w:r>
        <w:rPr>
          <w:rFonts w:ascii="Courier New" w:hAnsi="Courier New"/>
          <w:color w:val="1E7E34"/>
          <w:sz w:val="16"/>
        </w:rPr>
        <w:t>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,measure_id={prefix=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,service_status_id={prefix=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,service_status={prefix=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,measure_short={prefix=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,sort={prefix=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,vat_perc={prefix=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,vat_free={prefix=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,vat_rate={prefix=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"cf_sql_numeric"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,capacity_legend={prefix=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,commercial_note={prefix=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</w:t>
      </w:r>
      <w:r>
        <w:rPr>
          <w:rFonts w:ascii="Courier New" w:hAnsi="Courier New"/>
          <w:color w:val="1E7E34"/>
          <w:sz w:val="16"/>
        </w:rPr>
        <w:t>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,is_published={prefix=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"Каталог конкретных услуг"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"100"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</w:t>
      </w:r>
      <w:r>
        <w:rPr>
          <w:rFonts w:ascii="Courier New" w:hAnsi="Courier New"/>
          <w:color w:val="1E7E34"/>
          <w:sz w:val="16"/>
        </w:rPr>
        <w:t>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sort by, example:fld1.ASC,fld2.DESC,fld3.ASC"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Разбор </w:t>
      </w:r>
      <w:r>
        <w:rPr>
          <w:rFonts w:ascii="Courier New" w:hAnsi="Courier New"/>
          <w:sz w:val="16"/>
        </w:rPr>
        <w:t>и проверка параметров запроса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Поля вне спецификации игнорируются, чтобы не </w:t>
      </w:r>
      <w:r>
        <w:rPr>
          <w:rFonts w:ascii="Courier New" w:hAnsi="Courier New"/>
          <w:sz w:val="16"/>
        </w:rPr>
        <w:t>добавлять отдельные исключения для orderBy и похожих параметров.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</w:t>
      </w:r>
      <w:r>
        <w:rPr>
          <w:rFonts w:ascii="Courier New" w:hAnsi="Courier New"/>
          <w:sz w:val="16"/>
        </w:rPr>
        <w:t>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maxrows=arguments.pageSize*arguments.page/&gt;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startrow=argumen</w:t>
      </w:r>
      <w:r>
        <w:rPr>
          <w:rFonts w:ascii="Courier New" w:hAnsi="Courier New"/>
          <w:sz w:val="16"/>
        </w:rPr>
        <w:t>ts.pageSize*(arguments.page-1)+1/&gt;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>&gt;service_id&lt;/m:field&gt;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business_line_id"</w:t>
      </w:r>
      <w:r>
        <w:rPr>
          <w:rFonts w:ascii="Courier New" w:hAnsi="Courier New"/>
          <w:sz w:val="16"/>
        </w:rPr>
        <w:t>&gt;business_line_id&lt;/m:field&gt;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"business_line"</w:t>
      </w:r>
      <w:r>
        <w:rPr>
          <w:rFonts w:ascii="Courier New" w:hAnsi="Courier New"/>
          <w:sz w:val="16"/>
        </w:rPr>
        <w:t>&gt;business_line&lt;/m:field&gt;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"area_id"</w:t>
      </w:r>
      <w:r>
        <w:rPr>
          <w:rFonts w:ascii="Courier New" w:hAnsi="Courier New"/>
          <w:sz w:val="16"/>
        </w:rPr>
        <w:t>&gt;area_id&lt;/m:field&gt;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"area"</w:t>
      </w:r>
      <w:r>
        <w:rPr>
          <w:rFonts w:ascii="Courier New" w:hAnsi="Courier New"/>
          <w:sz w:val="16"/>
        </w:rPr>
        <w:t>&gt;area&lt;/m:field&gt;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"area_code"</w:t>
      </w:r>
      <w:r>
        <w:rPr>
          <w:rFonts w:ascii="Courier New" w:hAnsi="Courier New"/>
          <w:sz w:val="16"/>
        </w:rPr>
        <w:t>&gt;area_code&lt;/m:field&gt;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</w:t>
      </w:r>
      <w:r>
        <w:rPr>
          <w:rFonts w:ascii="Courier New" w:hAnsi="Courier New"/>
          <w:sz w:val="16"/>
        </w:rPr>
        <w:t>ield title=</w:t>
      </w:r>
      <w:r>
        <w:rPr>
          <w:rFonts w:ascii="Courier New" w:hAnsi="Courier New"/>
          <w:color w:val="1E7E34"/>
          <w:sz w:val="16"/>
        </w:rPr>
        <w:t>"analytic_code"</w:t>
      </w:r>
      <w:r>
        <w:rPr>
          <w:rFonts w:ascii="Courier New" w:hAnsi="Courier New"/>
          <w:sz w:val="16"/>
        </w:rPr>
        <w:t>&gt;analytic_code&lt;/m:field&gt;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"abstract_service_id"</w:t>
      </w:r>
      <w:r>
        <w:rPr>
          <w:rFonts w:ascii="Courier New" w:hAnsi="Courier New"/>
          <w:sz w:val="16"/>
        </w:rPr>
        <w:t>&gt;abstract_service_id&lt;/m:field&gt;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"abstract_service"</w:t>
      </w:r>
      <w:r>
        <w:rPr>
          <w:rFonts w:ascii="Courier New" w:hAnsi="Courier New"/>
          <w:sz w:val="16"/>
        </w:rPr>
        <w:t>&gt;abstract_service&lt;/m:field&gt;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"abstract_service_code"</w:t>
      </w:r>
      <w:r>
        <w:rPr>
          <w:rFonts w:ascii="Courier New" w:hAnsi="Courier New"/>
          <w:sz w:val="16"/>
        </w:rPr>
        <w:t>&gt;abstract_service_code&lt;/</w:t>
      </w:r>
      <w:r>
        <w:rPr>
          <w:rFonts w:ascii="Courier New" w:hAnsi="Courier New"/>
          <w:sz w:val="16"/>
        </w:rPr>
        <w:t>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"abstract_service_status_id"</w:t>
      </w:r>
      <w:r>
        <w:rPr>
          <w:rFonts w:ascii="Courier New" w:hAnsi="Courier New"/>
          <w:sz w:val="16"/>
        </w:rPr>
        <w:t>&gt;abstract_service_status_id&lt;/m:field&gt;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"abstract_service_status"</w:t>
      </w:r>
      <w:r>
        <w:rPr>
          <w:rFonts w:ascii="Courier New" w:hAnsi="Courier New"/>
          <w:sz w:val="16"/>
        </w:rPr>
        <w:t>&gt;abstract_service_status&lt;/m:field&gt;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"service_code"</w:t>
      </w:r>
      <w:r>
        <w:rPr>
          <w:rFonts w:ascii="Courier New" w:hAnsi="Courier New"/>
          <w:sz w:val="16"/>
        </w:rPr>
        <w:t>&gt;service_code&lt;/m:field&gt;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</w:t>
      </w:r>
      <w:r>
        <w:rPr>
          <w:rFonts w:ascii="Courier New" w:hAnsi="Courier New"/>
          <w:color w:val="1E7E34"/>
          <w:sz w:val="16"/>
        </w:rPr>
        <w:t>rvice"</w:t>
      </w:r>
      <w:r>
        <w:rPr>
          <w:rFonts w:ascii="Courier New" w:hAnsi="Courier New"/>
          <w:sz w:val="16"/>
        </w:rPr>
        <w:t>&gt;service&lt;/m:field&gt;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"modifier"</w:t>
      </w:r>
      <w:r>
        <w:rPr>
          <w:rFonts w:ascii="Courier New" w:hAnsi="Courier New"/>
          <w:sz w:val="16"/>
        </w:rPr>
        <w:t>&gt;modifier&lt;/m:field&gt;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"modifier_code"</w:t>
      </w:r>
      <w:r>
        <w:rPr>
          <w:rFonts w:ascii="Courier New" w:hAnsi="Courier New"/>
          <w:sz w:val="16"/>
        </w:rPr>
        <w:t>&gt;modifier_code&lt;/m:field&gt;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"measure_id"</w:t>
      </w:r>
      <w:r>
        <w:rPr>
          <w:rFonts w:ascii="Courier New" w:hAnsi="Courier New"/>
          <w:sz w:val="16"/>
        </w:rPr>
        <w:t>&gt;measure_id&lt;/m:field&gt;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"service_status_id"</w:t>
      </w:r>
      <w:r>
        <w:rPr>
          <w:rFonts w:ascii="Courier New" w:hAnsi="Courier New"/>
          <w:sz w:val="16"/>
        </w:rPr>
        <w:t>&gt;service_status_id&lt;/m:field&gt;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"service_status"</w:t>
      </w:r>
      <w:r>
        <w:rPr>
          <w:rFonts w:ascii="Courier New" w:hAnsi="Courier New"/>
          <w:sz w:val="16"/>
        </w:rPr>
        <w:t>&gt;service_status&lt;/m:field&gt;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"measure_short"</w:t>
      </w:r>
      <w:r>
        <w:rPr>
          <w:rFonts w:ascii="Courier New" w:hAnsi="Courier New"/>
          <w:sz w:val="16"/>
        </w:rPr>
        <w:t>&gt;measure_short&lt;/m:field&gt;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"sort"</w:t>
      </w:r>
      <w:r>
        <w:rPr>
          <w:rFonts w:ascii="Courier New" w:hAnsi="Courier New"/>
          <w:sz w:val="16"/>
        </w:rPr>
        <w:t>&gt;sort&lt;/m:field&gt;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"vat_perc"</w:t>
      </w:r>
      <w:r>
        <w:rPr>
          <w:rFonts w:ascii="Courier New" w:hAnsi="Courier New"/>
          <w:sz w:val="16"/>
        </w:rPr>
        <w:t>&gt;vat_perc&lt;/m:field&gt;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"vat_free"</w:t>
      </w:r>
      <w:r>
        <w:rPr>
          <w:rFonts w:ascii="Courier New" w:hAnsi="Courier New"/>
          <w:sz w:val="16"/>
        </w:rPr>
        <w:t>&gt;vat_free&lt;/m:field&gt;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"vat_rate"</w:t>
      </w:r>
      <w:r>
        <w:rPr>
          <w:rFonts w:ascii="Courier New" w:hAnsi="Courier New"/>
          <w:sz w:val="16"/>
        </w:rPr>
        <w:t>&gt;vat_rate&lt;/m:field&gt;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"capacity_legend"</w:t>
      </w:r>
      <w:r>
        <w:rPr>
          <w:rFonts w:ascii="Courier New" w:hAnsi="Courier New"/>
          <w:sz w:val="16"/>
        </w:rPr>
        <w:t>&gt;capacity_legend&lt;/m:field&gt;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"commercial_note"</w:t>
      </w:r>
      <w:r>
        <w:rPr>
          <w:rFonts w:ascii="Courier New" w:hAnsi="Courier New"/>
          <w:sz w:val="16"/>
        </w:rPr>
        <w:t>&gt;commercial_note&lt;/m:field&gt;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"is_published"</w:t>
      </w:r>
      <w:r>
        <w:rPr>
          <w:rFonts w:ascii="Courier New" w:hAnsi="Courier New"/>
          <w:sz w:val="16"/>
        </w:rPr>
        <w:t>&gt;is_published&lt;/m:field&gt;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"dt_load"</w:t>
      </w:r>
      <w:r>
        <w:rPr>
          <w:rFonts w:ascii="Courier New" w:hAnsi="Courier New"/>
          <w:sz w:val="16"/>
        </w:rPr>
        <w:t>&gt;dt_load&lt;/m:field&gt;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service_catalog.service 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analytic_code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abstract_service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service_id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(sort,0)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#maxr</w:t>
      </w:r>
      <w:r>
        <w:rPr>
          <w:rFonts w:ascii="Courier New" w:hAnsi="Courier New"/>
          <w:color w:val="6F3178"/>
          <w:sz w:val="16"/>
        </w:rPr>
        <w:t>ows#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service_catalog.service 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#local.qRead.recordCount#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 xml:space="preserve">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</w:t>
      </w:r>
      <w:r>
        <w:rPr>
          <w:rFonts w:ascii="Courier New" w:hAnsi="Courier New"/>
          <w:sz w:val="16"/>
        </w:rPr>
        <w:t>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plain2htm(s)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replace(replace(s, chr(13),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>),chr(10),</w:t>
      </w:r>
      <w:r>
        <w:rPr>
          <w:rFonts w:ascii="Courier New" w:hAnsi="Courier New"/>
          <w:color w:val="1E7E34"/>
          <w:sz w:val="16"/>
        </w:rPr>
        <w:t>'&lt;br/&gt;'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function </w:t>
      </w:r>
      <w:r>
        <w:rPr>
          <w:rFonts w:ascii="Courier New" w:hAnsi="Courier New"/>
          <w:sz w:val="16"/>
        </w:rPr>
        <w:t>htm2plain(s)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replaceNoCase(s, </w:t>
      </w:r>
      <w:r>
        <w:rPr>
          <w:rFonts w:ascii="Courier New" w:hAnsi="Courier New"/>
          <w:color w:val="1E7E34"/>
          <w:sz w:val="16"/>
        </w:rPr>
        <w:t>'&lt;br/&gt;'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'#chr(13)##chr(10)#'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cleanHtm(s)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replaceList(s, </w:t>
      </w:r>
      <w:r>
        <w:rPr>
          <w:rFonts w:ascii="Courier New" w:hAnsi="Courier New"/>
          <w:color w:val="1E7E34"/>
          <w:sz w:val="16"/>
        </w:rPr>
        <w:t>'&lt;,&gt;,"'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'&amp;lt;,&amp;gt;,&amp;quot;'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"plain2HtmClean"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plain2htm(cleanHtm(s))/&gt;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"cleanInput"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htmlEditFormat(s)/&gt;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2D577F92" w14:textId="77777777" w:rsidR="00382E4F" w:rsidRDefault="00D013E3">
      <w:pPr>
        <w:pStyle w:val="1"/>
      </w:pPr>
      <w:bookmarkStart w:id="18" w:name="_Toc230105172"/>
      <w:r>
        <w:t>v1/resources/catalog_service_param_ls.cfc</w:t>
      </w:r>
      <w:bookmarkEnd w:id="18"/>
    </w:p>
    <w:p w14:paraId="10C5D650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</w:t>
      </w:r>
      <w:r>
        <w:rPr>
          <w:rFonts w:ascii="Courier New" w:hAnsi="Courier New"/>
          <w:sz w:val="16"/>
        </w:rPr>
        <w:t>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"/service-catalog/service-params"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service_param_</w:t>
      </w:r>
      <w:r>
        <w:rPr>
          <w:rFonts w:ascii="Courier New" w:hAnsi="Courier New"/>
          <w:sz w:val="16"/>
        </w:rPr>
        <w:t>id={prefix=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,service_id={prefix=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,param={prefix=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,component_code={prefix=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,component={prefix=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,measure_id={pref</w:t>
      </w:r>
      <w:r>
        <w:rPr>
          <w:rFonts w:ascii="Courier New" w:hAnsi="Courier New"/>
          <w:sz w:val="16"/>
        </w:rPr>
        <w:t>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,measure_short={prefix=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,min_value={prefix=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"cf_sql_numeric"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,max_value={prefix=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"cf_sql_numeric"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,incr={prefix=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"cf_sql_numeric"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,param_class_sort={prefix=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,param_sort={prefix=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,sku={prefix=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,is_multiple={prefix=</w:t>
      </w:r>
      <w:r>
        <w:rPr>
          <w:rFonts w:ascii="Courier New" w:hAnsi="Courier New"/>
          <w:color w:val="1E7E34"/>
          <w:sz w:val="16"/>
        </w:rPr>
        <w:t>"p"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,business_line_id={prefix=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,bu</w:t>
      </w:r>
      <w:r>
        <w:rPr>
          <w:rFonts w:ascii="Courier New" w:hAnsi="Courier New"/>
          <w:sz w:val="16"/>
        </w:rPr>
        <w:t>siness_line={prefix=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,analytic_code={prefix=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</w:t>
      </w:r>
      <w:r>
        <w:rPr>
          <w:rFonts w:ascii="Courier New" w:hAnsi="Courier New"/>
          <w:sz w:val="16"/>
        </w:rPr>
        <w:t>vice_id={prefix=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,abstract_service={prefix=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,abstract_service_status_id={prefix=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,abstract_service_status={p</w:t>
      </w:r>
      <w:r>
        <w:rPr>
          <w:rFonts w:ascii="Courier New" w:hAnsi="Courier New"/>
          <w:sz w:val="16"/>
        </w:rPr>
        <w:t>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,modifier={prefix=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,modifier_code={prefix=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,service_status_i</w:t>
      </w:r>
      <w:r>
        <w:rPr>
          <w:rFonts w:ascii="Courier New" w:hAnsi="Courier New"/>
          <w:sz w:val="16"/>
        </w:rPr>
        <w:t>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,service_status={prefix=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,sort={prefix=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,vat_perc={prefix=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,vat_free={prefix=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,vat_rate={prefix=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"cf_sql_numeric"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,capacity_legend={prefix=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,commercial_note={prefix=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,is_published={prefix=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"Каталог конкр</w:t>
      </w:r>
      <w:r>
        <w:rPr>
          <w:rFonts w:ascii="Courier New" w:hAnsi="Courier New"/>
          <w:color w:val="1E7E34"/>
          <w:sz w:val="16"/>
        </w:rPr>
        <w:t>етных услуг"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"100"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</w:t>
      </w:r>
      <w:r>
        <w:rPr>
          <w:rFonts w:ascii="Courier New" w:hAnsi="Courier New"/>
          <w:color w:val="1E7E34"/>
          <w:sz w:val="16"/>
        </w:rPr>
        <w:t>ted list of fields to sort by, example:fld1.ASC,fld2.DESC,fld3.ASC"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maxrows=arguments</w:t>
      </w:r>
      <w:r>
        <w:rPr>
          <w:rFonts w:ascii="Courier New" w:hAnsi="Courier New"/>
          <w:sz w:val="16"/>
        </w:rPr>
        <w:t>.pageSize*arguments.page/&gt;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startrow=arguments.pageSize*(arguments.page-1)+1/&gt;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</w:t>
      </w:r>
      <w:r>
        <w:rPr>
          <w:rFonts w:ascii="Courier New" w:hAnsi="Courier New"/>
          <w:sz w:val="16"/>
        </w:rPr>
        <w:t>e=</w:t>
      </w:r>
      <w:r>
        <w:rPr>
          <w:rFonts w:ascii="Courier New" w:hAnsi="Courier New"/>
          <w:color w:val="1E7E34"/>
          <w:sz w:val="16"/>
        </w:rPr>
        <w:t>"service_param_id"</w:t>
      </w:r>
      <w:r>
        <w:rPr>
          <w:rFonts w:ascii="Courier New" w:hAnsi="Courier New"/>
          <w:sz w:val="16"/>
        </w:rPr>
        <w:t>&gt;p.service_param_id&lt;/m:field&gt;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>&gt;p.service_id&lt;/m:field&gt;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"param"</w:t>
      </w:r>
      <w:r>
        <w:rPr>
          <w:rFonts w:ascii="Courier New" w:hAnsi="Courier New"/>
          <w:sz w:val="16"/>
        </w:rPr>
        <w:t>&gt;p.param&lt;/m:field&gt;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"component_code"</w:t>
      </w:r>
      <w:r>
        <w:rPr>
          <w:rFonts w:ascii="Courier New" w:hAnsi="Courier New"/>
          <w:sz w:val="16"/>
        </w:rPr>
        <w:t>&gt;p.component_code&lt;/m:field&gt;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&gt;p.compon</w:t>
      </w:r>
      <w:r>
        <w:rPr>
          <w:rFonts w:ascii="Courier New" w:hAnsi="Courier New"/>
          <w:sz w:val="16"/>
        </w:rPr>
        <w:t>ent&lt;/m:field&gt;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"measure_id"</w:t>
      </w:r>
      <w:r>
        <w:rPr>
          <w:rFonts w:ascii="Courier New" w:hAnsi="Courier New"/>
          <w:sz w:val="16"/>
        </w:rPr>
        <w:t>&gt;p.measure_id&lt;/m:field&gt;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"measure_short"</w:t>
      </w:r>
      <w:r>
        <w:rPr>
          <w:rFonts w:ascii="Courier New" w:hAnsi="Courier New"/>
          <w:sz w:val="16"/>
        </w:rPr>
        <w:t>&gt;p.measure_short&lt;/m:field&gt;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"min_value"</w:t>
      </w:r>
      <w:r>
        <w:rPr>
          <w:rFonts w:ascii="Courier New" w:hAnsi="Courier New"/>
          <w:sz w:val="16"/>
        </w:rPr>
        <w:t>&gt;p.min_value&lt;/m:field&gt;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"max_value"</w:t>
      </w:r>
      <w:r>
        <w:rPr>
          <w:rFonts w:ascii="Courier New" w:hAnsi="Courier New"/>
          <w:sz w:val="16"/>
        </w:rPr>
        <w:t>&gt;p.max_value&lt;/m:field&gt;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</w:t>
      </w:r>
      <w:r>
        <w:rPr>
          <w:rFonts w:ascii="Courier New" w:hAnsi="Courier New"/>
          <w:sz w:val="16"/>
        </w:rPr>
        <w:t>tle=</w:t>
      </w:r>
      <w:r>
        <w:rPr>
          <w:rFonts w:ascii="Courier New" w:hAnsi="Courier New"/>
          <w:color w:val="1E7E34"/>
          <w:sz w:val="16"/>
        </w:rPr>
        <w:t>"incr"</w:t>
      </w:r>
      <w:r>
        <w:rPr>
          <w:rFonts w:ascii="Courier New" w:hAnsi="Courier New"/>
          <w:sz w:val="16"/>
        </w:rPr>
        <w:t>&gt;p.incr&lt;/m:field&gt;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"param_class_sort"</w:t>
      </w:r>
      <w:r>
        <w:rPr>
          <w:rFonts w:ascii="Courier New" w:hAnsi="Courier New"/>
          <w:sz w:val="16"/>
        </w:rPr>
        <w:t>&gt;p.param_class_sort&lt;/m:field&gt;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"param_sort"</w:t>
      </w:r>
      <w:r>
        <w:rPr>
          <w:rFonts w:ascii="Courier New" w:hAnsi="Courier New"/>
          <w:sz w:val="16"/>
        </w:rPr>
        <w:t>&gt;p.param_sort&lt;/m:field&gt;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"sku"</w:t>
      </w:r>
      <w:r>
        <w:rPr>
          <w:rFonts w:ascii="Courier New" w:hAnsi="Courier New"/>
          <w:sz w:val="16"/>
        </w:rPr>
        <w:t>&gt;p.sku&lt;/m:field&gt;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"is_multiple"</w:t>
      </w:r>
      <w:r>
        <w:rPr>
          <w:rFonts w:ascii="Courier New" w:hAnsi="Courier New"/>
          <w:sz w:val="16"/>
        </w:rPr>
        <w:t>&gt;p.is_multiple&lt;/m:field&gt;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"dt_load"</w:t>
      </w:r>
      <w:r>
        <w:rPr>
          <w:rFonts w:ascii="Courier New" w:hAnsi="Courier New"/>
          <w:sz w:val="16"/>
        </w:rPr>
        <w:t>&gt;p.dt_load&lt;/m:field&gt;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"business_line_id"</w:t>
      </w:r>
      <w:r>
        <w:rPr>
          <w:rFonts w:ascii="Courier New" w:hAnsi="Courier New"/>
          <w:sz w:val="16"/>
        </w:rPr>
        <w:t>&gt;s.business_line_id&lt;/m:field&gt;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"business_line"</w:t>
      </w:r>
      <w:r>
        <w:rPr>
          <w:rFonts w:ascii="Courier New" w:hAnsi="Courier New"/>
          <w:sz w:val="16"/>
        </w:rPr>
        <w:t>&gt;s.business_line&lt;/m:field&gt;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"area_id"</w:t>
      </w:r>
      <w:r>
        <w:rPr>
          <w:rFonts w:ascii="Courier New" w:hAnsi="Courier New"/>
          <w:sz w:val="16"/>
        </w:rPr>
        <w:t>&gt;s.area_id&lt;/m:field&gt;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"are</w:t>
      </w:r>
      <w:r>
        <w:rPr>
          <w:rFonts w:ascii="Courier New" w:hAnsi="Courier New"/>
          <w:color w:val="1E7E34"/>
          <w:sz w:val="16"/>
        </w:rPr>
        <w:t>a"</w:t>
      </w:r>
      <w:r>
        <w:rPr>
          <w:rFonts w:ascii="Courier New" w:hAnsi="Courier New"/>
          <w:sz w:val="16"/>
        </w:rPr>
        <w:t>&gt;s.area&lt;/m:field&gt;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"area_code"</w:t>
      </w:r>
      <w:r>
        <w:rPr>
          <w:rFonts w:ascii="Courier New" w:hAnsi="Courier New"/>
          <w:sz w:val="16"/>
        </w:rPr>
        <w:t>&gt;s.area_code&lt;/m:field&gt;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"analytic_code"</w:t>
      </w:r>
      <w:r>
        <w:rPr>
          <w:rFonts w:ascii="Courier New" w:hAnsi="Courier New"/>
          <w:sz w:val="16"/>
        </w:rPr>
        <w:t>&gt;s.analytic_code&lt;/m:field&gt;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"abstract_service_id"</w:t>
      </w:r>
      <w:r>
        <w:rPr>
          <w:rFonts w:ascii="Courier New" w:hAnsi="Courier New"/>
          <w:sz w:val="16"/>
        </w:rPr>
        <w:t>&gt;s.abstract_service_id&lt;/m:field&gt;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"abstract_service"</w:t>
      </w:r>
      <w:r>
        <w:rPr>
          <w:rFonts w:ascii="Courier New" w:hAnsi="Courier New"/>
          <w:sz w:val="16"/>
        </w:rPr>
        <w:t>&gt;s.abstr</w:t>
      </w:r>
      <w:r>
        <w:rPr>
          <w:rFonts w:ascii="Courier New" w:hAnsi="Courier New"/>
          <w:sz w:val="16"/>
        </w:rPr>
        <w:t>act_service&lt;/m:field&gt;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"abstract_service_code"</w:t>
      </w:r>
      <w:r>
        <w:rPr>
          <w:rFonts w:ascii="Courier New" w:hAnsi="Courier New"/>
          <w:sz w:val="16"/>
        </w:rPr>
        <w:t>&gt;s.abstract_service_code&lt;/m:field&gt;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"abstract_service_status_id"</w:t>
      </w:r>
      <w:r>
        <w:rPr>
          <w:rFonts w:ascii="Courier New" w:hAnsi="Courier New"/>
          <w:sz w:val="16"/>
        </w:rPr>
        <w:t>&gt;s.abstract_service_status_id&lt;/m:field&gt;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"abstract_service_status"</w:t>
      </w:r>
      <w:r>
        <w:rPr>
          <w:rFonts w:ascii="Courier New" w:hAnsi="Courier New"/>
          <w:sz w:val="16"/>
        </w:rPr>
        <w:t>&gt;s.abstract_service_status&lt;/m:field&gt;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"service_code"</w:t>
      </w:r>
      <w:r>
        <w:rPr>
          <w:rFonts w:ascii="Courier New" w:hAnsi="Courier New"/>
          <w:sz w:val="16"/>
        </w:rPr>
        <w:t>&gt;s.service_code&lt;/m:field&gt;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"service"</w:t>
      </w:r>
      <w:r>
        <w:rPr>
          <w:rFonts w:ascii="Courier New" w:hAnsi="Courier New"/>
          <w:sz w:val="16"/>
        </w:rPr>
        <w:t>&gt;s.service&lt;/m:field&gt;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"modifier"</w:t>
      </w:r>
      <w:r>
        <w:rPr>
          <w:rFonts w:ascii="Courier New" w:hAnsi="Courier New"/>
          <w:sz w:val="16"/>
        </w:rPr>
        <w:t>&gt;s.modifier&lt;/m:field&gt;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"modifier_co</w:t>
      </w:r>
      <w:r>
        <w:rPr>
          <w:rFonts w:ascii="Courier New" w:hAnsi="Courier New"/>
          <w:color w:val="1E7E34"/>
          <w:sz w:val="16"/>
        </w:rPr>
        <w:t>de"</w:t>
      </w:r>
      <w:r>
        <w:rPr>
          <w:rFonts w:ascii="Courier New" w:hAnsi="Courier New"/>
          <w:sz w:val="16"/>
        </w:rPr>
        <w:t>&gt;s.modifier_code&lt;/m:field&gt;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"service_status_id"</w:t>
      </w:r>
      <w:r>
        <w:rPr>
          <w:rFonts w:ascii="Courier New" w:hAnsi="Courier New"/>
          <w:sz w:val="16"/>
        </w:rPr>
        <w:t>&gt;s.service_status_id&lt;/m:field&gt;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"service_status"</w:t>
      </w:r>
      <w:r>
        <w:rPr>
          <w:rFonts w:ascii="Courier New" w:hAnsi="Courier New"/>
          <w:sz w:val="16"/>
        </w:rPr>
        <w:t>&gt;s.service_status&lt;/m:field&gt;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"sort"</w:t>
      </w:r>
      <w:r>
        <w:rPr>
          <w:rFonts w:ascii="Courier New" w:hAnsi="Courier New"/>
          <w:sz w:val="16"/>
        </w:rPr>
        <w:t>&gt;s.sort&lt;/m:field&gt;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"vat_perc"</w:t>
      </w:r>
      <w:r>
        <w:rPr>
          <w:rFonts w:ascii="Courier New" w:hAnsi="Courier New"/>
          <w:sz w:val="16"/>
        </w:rPr>
        <w:t>&gt;s.vat_perc&lt;/m:fie</w:t>
      </w:r>
      <w:r>
        <w:rPr>
          <w:rFonts w:ascii="Courier New" w:hAnsi="Courier New"/>
          <w:sz w:val="16"/>
        </w:rPr>
        <w:t>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"vat_free"</w:t>
      </w:r>
      <w:r>
        <w:rPr>
          <w:rFonts w:ascii="Courier New" w:hAnsi="Courier New"/>
          <w:sz w:val="16"/>
        </w:rPr>
        <w:t>&gt;s.vat_free&lt;/m:field&gt;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"vat_rate"</w:t>
      </w:r>
      <w:r>
        <w:rPr>
          <w:rFonts w:ascii="Courier New" w:hAnsi="Courier New"/>
          <w:sz w:val="16"/>
        </w:rPr>
        <w:t>&gt;s.vat_rate&lt;/m:field&gt;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"capacity_legend"</w:t>
      </w:r>
      <w:r>
        <w:rPr>
          <w:rFonts w:ascii="Courier New" w:hAnsi="Courier New"/>
          <w:sz w:val="16"/>
        </w:rPr>
        <w:t>&gt;s.capacity_legend&lt;/m:field&gt;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"commercial_note"</w:t>
      </w:r>
      <w:r>
        <w:rPr>
          <w:rFonts w:ascii="Courier New" w:hAnsi="Courier New"/>
          <w:sz w:val="16"/>
        </w:rPr>
        <w:t>&gt;commercial_note&lt;/m:field&gt;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</w:t>
      </w:r>
      <w:r>
        <w:rPr>
          <w:rFonts w:ascii="Courier New" w:hAnsi="Courier New"/>
          <w:sz w:val="16"/>
        </w:rPr>
        <w:t>e=</w:t>
      </w:r>
      <w:r>
        <w:rPr>
          <w:rFonts w:ascii="Courier New" w:hAnsi="Courier New"/>
          <w:color w:val="1E7E34"/>
          <w:sz w:val="16"/>
        </w:rPr>
        <w:t>"is_published"</w:t>
      </w:r>
      <w:r>
        <w:rPr>
          <w:rFonts w:ascii="Courier New" w:hAnsi="Courier New"/>
          <w:sz w:val="16"/>
        </w:rPr>
        <w:t>&gt;s.is_published&lt;/m:field&gt;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service_catalog.service_param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service_catalog.service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(p.service_id=s.service_id)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analytic_code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abstra</w:t>
      </w:r>
      <w:r>
        <w:rPr>
          <w:rFonts w:ascii="Courier New" w:hAnsi="Courier New"/>
          <w:sz w:val="16"/>
        </w:rPr>
        <w:t>ct_service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service_id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(sort,0)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#maxrows#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service_catalog.service_param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service_catalog.service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(p.service_id=s.service_id)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#local.qRead.recordCount#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 xml:space="preserve">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rec=st</w:t>
      </w:r>
      <w:r>
        <w:rPr>
          <w:rFonts w:ascii="Courier New" w:hAnsi="Courier New"/>
          <w:sz w:val="16"/>
        </w:rPr>
        <w:t>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</w:t>
      </w:r>
      <w:r>
        <w:rPr>
          <w:rFonts w:ascii="Courier New" w:hAnsi="Courier New"/>
          <w:color w:val="1E7E34"/>
          <w:sz w:val="16"/>
        </w:rPr>
        <w:t>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plain2htm(s)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replace(replace(s, chr(13),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>),chr(10),</w:t>
      </w:r>
      <w:r>
        <w:rPr>
          <w:rFonts w:ascii="Courier New" w:hAnsi="Courier New"/>
          <w:color w:val="1E7E34"/>
          <w:sz w:val="16"/>
        </w:rPr>
        <w:t>'&lt;br/&gt;'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htm2plain(s)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replaceNoCase(s, </w:t>
      </w:r>
      <w:r>
        <w:rPr>
          <w:rFonts w:ascii="Courier New" w:hAnsi="Courier New"/>
          <w:color w:val="1E7E34"/>
          <w:sz w:val="16"/>
        </w:rPr>
        <w:t>'&lt;br/&gt;'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'#chr(13)##chr(10)#'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"ALL"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function cleanHtm(s)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return replaceList(s, </w:t>
      </w:r>
      <w:r>
        <w:rPr>
          <w:rFonts w:ascii="Courier New" w:hAnsi="Courier New"/>
          <w:color w:val="1E7E34"/>
          <w:sz w:val="16"/>
        </w:rPr>
        <w:t>'&lt;,&gt;,"'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'&amp;lt;,&amp;gt;,&amp;quot;'</w:t>
      </w:r>
      <w:r>
        <w:rPr>
          <w:rFonts w:ascii="Courier New" w:hAnsi="Courier New"/>
          <w:sz w:val="16"/>
        </w:rPr>
        <w:t xml:space="preserve">);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&lt;/cfscript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"plain2HtmClean"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plain2htm(cleanHtm(s))/&gt;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"cleanInput"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 xml:space="preserve"> t</w:t>
      </w:r>
      <w:r>
        <w:rPr>
          <w:rFonts w:ascii="Courier New" w:hAnsi="Courier New"/>
          <w:sz w:val="16"/>
        </w:rPr>
        <w:t>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htmlEditFormat(s)/&gt;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10BB7F7A" w14:textId="77777777" w:rsidR="00382E4F" w:rsidRDefault="00D013E3">
      <w:pPr>
        <w:pStyle w:val="1"/>
      </w:pPr>
      <w:bookmarkStart w:id="19" w:name="_Toc230105173"/>
      <w:r>
        <w:t>v1/resources/err.cfc</w:t>
      </w:r>
      <w:bookmarkEnd w:id="19"/>
    </w:p>
    <w:p w14:paraId="04161895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"/error"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"Имитация ошибки HTTP для тестирования"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</w:t>
      </w:r>
      <w:r>
        <w:rPr>
          <w:rFonts w:ascii="Courier New" w:hAnsi="Courier New"/>
          <w:color w:val="1E7E34"/>
          <w:sz w:val="16"/>
        </w:rPr>
        <w:t>tatusCode"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"200"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"statusText"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representationOf(arguments.statusText).withStatus(arguments.statusCode)/&gt;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5EB9B484" w14:textId="77777777" w:rsidR="00382E4F" w:rsidRDefault="00D013E3">
      <w:pPr>
        <w:pStyle w:val="1"/>
      </w:pPr>
      <w:bookmarkStart w:id="20" w:name="_Toc230105174"/>
      <w:r>
        <w:lastRenderedPageBreak/>
        <w:t>v1/resources/instance.cfc</w:t>
      </w:r>
      <w:bookmarkEnd w:id="20"/>
    </w:p>
    <w:p w14:paraId="154F0220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"/instances/{instanceUid}"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</w:t>
      </w:r>
      <w:r>
        <w:rPr>
          <w:rFonts w:ascii="Courier New" w:hAnsi="Courier New"/>
          <w:color w:val="1E7E34"/>
          <w:sz w:val="16"/>
        </w:rPr>
        <w:t>r"</w:t>
      </w:r>
      <w:r>
        <w:rPr>
          <w:rFonts w:ascii="Courier New" w:hAnsi="Courier New"/>
          <w:sz w:val="16"/>
        </w:rPr>
        <w:t>)/&gt;&lt;!---*** странно, почему мы его видим?---&gt;&lt;!---вынести в апп?---&gt;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"Экземпляр сервиса"</w:t>
      </w:r>
      <w:r>
        <w:rPr>
          <w:rFonts w:ascii="Courier New" w:hAnsi="Courier New"/>
          <w:sz w:val="16"/>
        </w:rPr>
        <w:t>&gt;&lt;!--- *** TODO проверка принадлежности тенанту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</w:t>
      </w:r>
      <w:r>
        <w:rPr>
          <w:rFonts w:ascii="Courier New" w:hAnsi="Courier New"/>
          <w:color w:val="1E7E34"/>
          <w:sz w:val="16"/>
        </w:rPr>
        <w:t>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</w:t>
      </w:r>
      <w:r>
        <w:rPr>
          <w:rFonts w:ascii="Courier New" w:hAnsi="Courier New"/>
          <w:color w:val="1A5FB4"/>
          <w:sz w:val="16"/>
        </w:rPr>
        <w:t>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"local.qInstance"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&lt;m:field&gt;e.instance_uid::text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&lt;m:field&gt;e.display_name&lt;/m:fi</w:t>
      </w:r>
      <w:r>
        <w:rPr>
          <w:rFonts w:ascii="Courier New" w:hAnsi="Courier New"/>
          <w:sz w:val="16"/>
        </w:rPr>
        <w:t>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&lt;m:field&gt;e.specification_item_id&lt;/m:field&gt;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&gt;e.is_auxiliary&lt;/m:field&gt;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&lt;m:field&gt;to_char(e.dt_created,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instance_config_dt_created&lt;/m:field&gt;&lt;!--- to_json(e.dt_created)##&gt;&gt;</w:t>
      </w:r>
      <w:r>
        <w:rPr>
          <w:rFonts w:ascii="Courier New" w:hAnsi="Courier New"/>
          <w:color w:val="1E7E34"/>
          <w:sz w:val="16"/>
        </w:rPr>
        <w:t>'{}'</w:t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&lt;m:field&gt;to_char(e.dt_updated,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instance_config_dt_updated&lt;/m:field&gt;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&lt;m:field&gt;d.contract_id&lt;</w:t>
      </w:r>
      <w:r>
        <w:rPr>
          <w:rFonts w:ascii="Courier New" w:hAnsi="Courier New"/>
          <w:sz w:val="16"/>
        </w:rPr>
        <w:t>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&lt;m:field&gt;i.specification_id&lt;/m:field&gt;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&lt;m:field&gt;s.specification&lt;/m:field&gt;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&lt;m:field&gt;i.quantity&lt;/m:field&gt;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&lt;m:field&gt;i.price&lt;/m:field&gt;&lt;!--- *** не цена, а скидка (Считая ссылку на базовый тариф атрибутом сервиса)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&lt;m:field&gt;v.sv</w:t>
      </w:r>
      <w:r>
        <w:rPr>
          <w:rFonts w:ascii="Courier New" w:hAnsi="Courier New"/>
          <w:sz w:val="16"/>
        </w:rPr>
        <w:t>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&lt;m:field&gt;v.man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&lt;m:field&gt;e.updater_id&lt;/m:field&gt;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&lt;m:field&gt;u.login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updater_login&lt;/m:field&gt;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&lt;m:field&gt;u.shortname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updater_shortname&lt;/m:field&gt;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cast</w:t>
      </w:r>
      <w:r>
        <w:rPr>
          <w:rFonts w:ascii="Courier New" w:hAnsi="Courier New"/>
          <w:sz w:val="16"/>
        </w:rPr>
        <w:t>(st.instance_data-&gt;&gt;</w:t>
      </w:r>
      <w:r>
        <w:rPr>
          <w:rFonts w:ascii="Courier New" w:hAnsi="Courier New"/>
          <w:color w:val="1E7E34"/>
          <w:sz w:val="16"/>
        </w:rPr>
        <w:t>'pa</w:t>
      </w:r>
      <w:r>
        <w:rPr>
          <w:rFonts w:ascii="Courier New" w:hAnsi="Courier New"/>
          <w:color w:val="1E7E34"/>
          <w:sz w:val="16"/>
        </w:rPr>
        <w:t>rams'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json)-&gt;&gt;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resource_realm&lt;/m:field&gt;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((io.dt_start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io.dt_finish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io.submit_result=</w:t>
      </w:r>
      <w:r>
        <w:rPr>
          <w:rFonts w:ascii="Courier New" w:hAnsi="Courier New"/>
          <w:color w:val="1E7E34"/>
          <w:sz w:val="16"/>
        </w:rPr>
        <w:t>'201'</w:t>
      </w:r>
      <w:r>
        <w:rPr>
          <w:rFonts w:ascii="Courier New" w:hAnsi="Courier New"/>
          <w:sz w:val="16"/>
        </w:rPr>
        <w:t xml:space="preserve">),false)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operation_is_in_progress&lt;/m:field&gt;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</w:t>
      </w:r>
      <w:r>
        <w:rPr>
          <w:rFonts w:ascii="Courier New" w:hAnsi="Courier New"/>
          <w:sz w:val="16"/>
        </w:rPr>
        <w:t>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((io.dt_start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io.submit_result=</w:t>
      </w:r>
      <w:r>
        <w:rPr>
          <w:rFonts w:ascii="Courier New" w:hAnsi="Courier New"/>
          <w:color w:val="1E7E34"/>
          <w:sz w:val="16"/>
        </w:rPr>
        <w:t>'201'</w:t>
      </w:r>
      <w:r>
        <w:rPr>
          <w:rFonts w:ascii="Courier New" w:hAnsi="Courier New"/>
          <w:sz w:val="16"/>
        </w:rPr>
        <w:t xml:space="preserve">),false)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operation_is_pending&lt;/m:field&gt;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io.operation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1E7E34"/>
          <w:sz w:val="16"/>
        </w:rPr>
        <w:t>'delete'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'suspend'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io.is_successful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0 /*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*/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io.is_succes</w:t>
      </w:r>
      <w:r>
        <w:rPr>
          <w:rFonts w:ascii="Courier New" w:hAnsi="Courier New"/>
          <w:sz w:val="16"/>
        </w:rPr>
        <w:t xml:space="preserve">sful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extract(</w:t>
      </w:r>
      <w:r>
        <w:rPr>
          <w:rFonts w:ascii="Courier New" w:hAnsi="Courier New"/>
          <w:color w:val="1E7E34"/>
          <w:sz w:val="16"/>
        </w:rPr>
        <w:t>'epoch'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CURRENT_TIMESTAMP -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(io.dt_finish,CURRENT_TIMESTAMP))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0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uptime&lt;/m:field&gt;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st.instance_uid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'not created'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st.is_deleted = </w:t>
      </w:r>
      <w:r>
        <w:rPr>
          <w:rFonts w:ascii="Courier New" w:hAnsi="Courier New"/>
          <w:color w:val="1E7E34"/>
          <w:sz w:val="16"/>
        </w:rPr>
        <w:t>'true'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'deleted'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st.is_suspended = </w:t>
      </w:r>
      <w:r>
        <w:rPr>
          <w:rFonts w:ascii="Courier New" w:hAnsi="Courier New"/>
          <w:color w:val="1E7E34"/>
          <w:sz w:val="16"/>
        </w:rPr>
        <w:t>'true'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'suspended'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/*</w:t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(st.is_deleted,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) =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(st.is_suspended,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) =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'running'</w:t>
      </w:r>
      <w:r>
        <w:rPr>
          <w:rFonts w:ascii="Courier New" w:hAnsi="Courier New"/>
          <w:sz w:val="16"/>
        </w:rPr>
        <w:t>*/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(st.is_deleted,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) =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(st.is_suspended,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) =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'running'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io.instance_uid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'not configured'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explained_status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>(</w:t>
      </w:r>
      <w:r>
        <w:rPr>
          <w:rFonts w:ascii="Courier New" w:hAnsi="Courier New"/>
          <w:color w:val="0D5C73"/>
          <w:sz w:val="16"/>
        </w:rPr>
        <w:t>distinct</w:t>
      </w:r>
      <w:r>
        <w:rPr>
          <w:rFonts w:ascii="Courier New" w:hAnsi="Courier New"/>
          <w:sz w:val="16"/>
        </w:rPr>
        <w:t xml:space="preserve"> r.resource_realm)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r.resource_realm_id=a.resource_realm_id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contract_id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contract 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d.contragent_id=k.contragent_id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d.i</w:t>
      </w:r>
      <w:r>
        <w:rPr>
          <w:rFonts w:ascii="Courier New" w:hAnsi="Courier New"/>
          <w:sz w:val="16"/>
        </w:rPr>
        <w:t>s_closed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a.contract_id=0) /*0 means access to any contract*/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r.resource_realm_type_id=v.resource_realm_type_id)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resource_realm_cnt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</w:t>
      </w:r>
      <w:r>
        <w:rPr>
          <w:rFonts w:ascii="Courier New" w:hAnsi="Courier New"/>
          <w:sz w:val="16"/>
        </w:rPr>
        <w:t xml:space="preserve">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(d.cont</w:t>
      </w:r>
      <w:r>
        <w:rPr>
          <w:rFonts w:ascii="Courier New" w:hAnsi="Courier New"/>
          <w:sz w:val="16"/>
        </w:rPr>
        <w:t>ragent_id=k.contragent_id)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v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(e.service_id=v.svc_id)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(e.updater_id=u.usr_id)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ist.instance_state_uid, ist.instance_uid, ist.version, ist.dt_state, ist.is_test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</w:t>
      </w:r>
      <w:r>
        <w:rPr>
          <w:rFonts w:ascii="Courier New" w:hAnsi="Courier New"/>
          <w:color w:val="1E7E34"/>
          <w:sz w:val="16"/>
        </w:rPr>
        <w:t>'isSuspended'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is_suspended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is_deleted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,ist.instance_data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ist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</w:t>
      </w:r>
      <w:r>
        <w:rPr>
          <w:rFonts w:ascii="Courier New" w:hAnsi="Courier New"/>
          <w:color w:val="0D5C73"/>
          <w:sz w:val="16"/>
        </w:rPr>
        <w:t>lect</w:t>
      </w:r>
      <w:r>
        <w:rPr>
          <w:rFonts w:ascii="Courier New" w:hAnsi="Courier New"/>
          <w:sz w:val="16"/>
        </w:rPr>
        <w:t xml:space="preserve"> instance_uid,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(version)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version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1) lastv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(ist.instance_uid=lastv.instance_uid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ist.version=lastv.version) ) 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(e.instance_uid=st.instance_uid)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o.instance_operation_ui</w:t>
      </w:r>
      <w:r>
        <w:rPr>
          <w:rFonts w:ascii="Courier New" w:hAnsi="Courier New"/>
          <w:sz w:val="16"/>
        </w:rPr>
        <w:t>d, o.instance_uid, o.operation, o.dt_submit, o.submit_result, o.dt_start, o.dt_finish, o.is_successful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(dt_submit)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dt_submit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1) lastv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</w:t>
      </w:r>
      <w:r>
        <w:rPr>
          <w:rFonts w:ascii="Courier New" w:hAnsi="Courier New"/>
          <w:sz w:val="16"/>
        </w:rPr>
        <w:t xml:space="preserve">=lastv.instance_uid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o.dt_submit=lastv.dt_submit) )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(e.instance_uid=io.instance_uid)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e.instance_uid=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/&gt;&lt;!--- access protection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  <w:t>&lt;!--- *** правильнее при попытке доступа к чужому инстансу (НСД) выбр</w:t>
      </w:r>
      <w:r>
        <w:rPr>
          <w:rFonts w:ascii="Courier New" w:hAnsi="Courier New"/>
          <w:sz w:val="16"/>
        </w:rPr>
        <w:t>асывать 403, а тут будет 404, но так тоже делают, например, в gitea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local.qInstance.recordCount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"Instance not found or no permission to view"</w:t>
      </w:r>
      <w:r>
        <w:rPr>
          <w:rFonts w:ascii="Courier New" w:hAnsi="Courier New"/>
          <w:sz w:val="16"/>
        </w:rPr>
        <w:t>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instanceData?.suspended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i</w:t>
      </w:r>
      <w:r>
        <w:rPr>
          <w:rFonts w:ascii="Courier New" w:hAnsi="Courier New"/>
          <w:sz w:val="16"/>
        </w:rPr>
        <w:t>nstanceData?.out?.monitoring?.allDashboards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instanceData?.params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instanceData?.out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"local.qCurrentState"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"local.currentStateTitleMap"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&lt;m:field&gt;st.instance_state_uid::text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instance_state_uid&lt;/m:field&gt;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&lt;m:field&gt;st.creator_id&lt;/m:field&gt;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&lt;m:field&gt;to_char(st.dt_state,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dt_state&lt;/m:field&gt;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&gt;st.is_test&lt;/m:field&gt;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&lt;m:field&gt;st.instance_operation_uid::text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#function(x){return (deserializeJson(x))}#</w:t>
      </w:r>
      <w:r>
        <w:rPr>
          <w:rFonts w:ascii="Courier New" w:hAnsi="Courier New"/>
          <w:sz w:val="16"/>
        </w:rPr>
        <w:t>&gt;st.instance_data-&gt;&gt;</w:t>
      </w:r>
      <w:r>
        <w:rPr>
          <w:rFonts w:ascii="Courier New" w:hAnsi="Courier New"/>
          <w:color w:val="1E7E34"/>
          <w:sz w:val="16"/>
        </w:rPr>
        <w:t>'out'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out&lt;/m:field&gt;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#f</w:t>
      </w:r>
      <w:r>
        <w:rPr>
          <w:rFonts w:ascii="Courier New" w:hAnsi="Courier New"/>
          <w:color w:val="6F3178"/>
          <w:sz w:val="16"/>
        </w:rPr>
        <w:t>unction(x){return (deserializeJson(x))}#</w:t>
      </w:r>
      <w:r>
        <w:rPr>
          <w:rFonts w:ascii="Courier New" w:hAnsi="Courier New"/>
          <w:sz w:val="16"/>
        </w:rPr>
        <w:t>&gt;st.instance_data-&gt;&gt;</w:t>
      </w:r>
      <w:r>
        <w:rPr>
          <w:rFonts w:ascii="Courier New" w:hAnsi="Courier New"/>
          <w:color w:val="1E7E34"/>
          <w:sz w:val="16"/>
        </w:rPr>
        <w:t>'params'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params&lt;/m:field&gt;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#function(x){return (deserializeJson(x))}#</w:t>
      </w:r>
      <w:r>
        <w:rPr>
          <w:rFonts w:ascii="Courier New" w:hAnsi="Courier New"/>
          <w:sz w:val="16"/>
        </w:rPr>
        <w:t>&gt;st.instance_data-&gt;&gt;</w:t>
      </w:r>
      <w:r>
        <w:rPr>
          <w:rFonts w:ascii="Courier New" w:hAnsi="Courier New"/>
          <w:color w:val="1E7E34"/>
          <w:sz w:val="16"/>
        </w:rPr>
        <w:t>'vault'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vault&lt;/m:field&gt;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#function(x){return (x GT 0)}#</w:t>
      </w:r>
      <w:r>
        <w:rPr>
          <w:rFonts w:ascii="Courier New" w:hAnsi="Courier New"/>
          <w:sz w:val="16"/>
        </w:rPr>
        <w:t>&gt;(</w:t>
      </w:r>
      <w:r>
        <w:rPr>
          <w:rFonts w:ascii="Courier New" w:hAnsi="Courier New"/>
          <w:sz w:val="16"/>
        </w:rPr>
        <w:t>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)::boolean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is_deleted&lt;/m:field&gt;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#function(x){return (x GT 0)}#</w:t>
      </w:r>
      <w:r>
        <w:rPr>
          <w:rFonts w:ascii="Courier New" w:hAnsi="Courier New"/>
          <w:sz w:val="16"/>
        </w:rPr>
        <w:t>&gt;(st.instance_data-&gt;&gt;</w:t>
      </w:r>
      <w:r>
        <w:rPr>
          <w:rFonts w:ascii="Courier New" w:hAnsi="Courier New"/>
          <w:color w:val="1E7E34"/>
          <w:sz w:val="16"/>
        </w:rPr>
        <w:t>'isSuspended'</w:t>
      </w:r>
      <w:r>
        <w:rPr>
          <w:rFonts w:ascii="Courier New" w:hAnsi="Courier New"/>
          <w:sz w:val="16"/>
        </w:rPr>
        <w:t xml:space="preserve">)::boolean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is_suspended&lt;/m:field&gt;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st.instance_u</w:t>
      </w:r>
      <w:r>
        <w:rPr>
          <w:rFonts w:ascii="Courier New" w:hAnsi="Courier New"/>
          <w:sz w:val="16"/>
        </w:rPr>
        <w:t>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"#local.qInstance.instance_uid#"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#!isValid('guid',local.qInstance.instance_uid)#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st.version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&gt;&lt;!--- берем local.qInstance.instance_uid ради изоляции (access </w:t>
      </w:r>
      <w:r>
        <w:rPr>
          <w:rFonts w:ascii="Courier New" w:hAnsi="Courier New"/>
          <w:sz w:val="16"/>
        </w:rPr>
        <w:t>protection)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local.isCreated = (local.qCurrentState.recordCount GT 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local.isDeleted = (local.qCurrentState.is_deleted GT 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операция, создавшая текущее состояние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странноватый селект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"local.qOperation"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"local.operationTitleMap"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&lt;m:field&gt;o.instance_operation_uid::text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&lt;m:field&gt;status.instance_state_uid:</w:t>
      </w:r>
      <w:r>
        <w:rPr>
          <w:rFonts w:ascii="Courier New" w:hAnsi="Courier New"/>
          <w:sz w:val="16"/>
        </w:rPr>
        <w:t xml:space="preserve">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instance_state_uid&lt;/m:field&gt;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&lt;m:field&gt;status.version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state_version&lt;/m:field&gt;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&lt;m:field&gt;o.operation&lt;/m:field&gt;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&lt;m:field&gt;o.resource_realm_id&lt;/m:field&gt;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&lt;m:field&gt;to_char(o.dt_submit, </w:t>
      </w:r>
      <w:r>
        <w:rPr>
          <w:rFonts w:ascii="Courier New" w:hAnsi="Courier New"/>
          <w:color w:val="1E7E34"/>
          <w:sz w:val="16"/>
        </w:rPr>
        <w:t>'YYYY-MM-DD</w:t>
      </w:r>
      <w:r>
        <w:rPr>
          <w:rFonts w:ascii="Courier New" w:hAnsi="Courier New"/>
          <w:color w:val="1E7E34"/>
          <w:sz w:val="16"/>
        </w:rPr>
        <w:t>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dt_submit&lt;/m:field&gt;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&lt;m:field&gt;o.submit_result&lt;/m:field&gt;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&lt;m:field&gt;to_char(o.dt_start,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dt_start&lt;/m:field&gt;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&lt;m:field&gt;to_char(o.dt_finish,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</w:t>
      </w:r>
      <w:r>
        <w:rPr>
          <w:rFonts w:ascii="Courier New" w:hAnsi="Courier New"/>
          <w:sz w:val="16"/>
        </w:rPr>
        <w:t>_finish&lt;/m:field&gt;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&lt;m:field&gt;extract(</w:t>
      </w:r>
      <w:r>
        <w:rPr>
          <w:rFonts w:ascii="Courier New" w:hAnsi="Courier New"/>
          <w:color w:val="1E7E34"/>
          <w:sz w:val="16"/>
        </w:rPr>
        <w:t>'epoch'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(o.dt_finish,CURRENT_TIMESTAMP)- o.dt_start)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duration&lt;/m:field&gt;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&lt;m:field&gt;round(extract(</w:t>
      </w:r>
      <w:r>
        <w:rPr>
          <w:rFonts w:ascii="Courier New" w:hAnsi="Courier New"/>
          <w:color w:val="1E7E34"/>
          <w:sz w:val="16"/>
        </w:rPr>
        <w:t>'epoch'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CURRENT_TIMESTAMP -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(o.dt_finish,CURRENT_TIMESTAMP)),1)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seconds_passed&lt;/m:fiel</w:t>
      </w:r>
      <w:r>
        <w:rPr>
          <w:rFonts w:ascii="Courier New" w:hAnsi="Courier New"/>
          <w:sz w:val="16"/>
        </w:rPr>
        <w:t>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&gt;o.is_successful&lt;/m:field&gt;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"dt_created"</w:t>
      </w:r>
      <w:r>
        <w:rPr>
          <w:rFonts w:ascii="Courier New" w:hAnsi="Courier New"/>
          <w:sz w:val="16"/>
        </w:rPr>
        <w:t xml:space="preserve">&gt;to_char(o.dt_created, </w:t>
      </w:r>
      <w:r>
        <w:rPr>
          <w:rFonts w:ascii="Courier New" w:hAnsi="Courier New"/>
          <w:color w:val="1E7E34"/>
          <w:sz w:val="16"/>
        </w:rPr>
        <w:t>'YYYY-MM-</w:t>
      </w:r>
      <w:r>
        <w:rPr>
          <w:rFonts w:ascii="Courier New" w:hAnsi="Courier New"/>
          <w:color w:val="1E7E34"/>
          <w:sz w:val="16"/>
        </w:rPr>
        <w:lastRenderedPageBreak/>
        <w:t>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&lt;m:field&gt;o.error_log&lt;/m:field&gt;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&lt;m:field&gt;o.note&lt;/m:field&gt;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&lt;m:field&gt;u.login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updater_login&lt;/m:field&gt;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&lt;m:field&gt;u.shortname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updater_shortname&lt;/m:field&gt;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((o.dt_start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o.dt_finish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o.submit_result=</w:t>
      </w:r>
      <w:r>
        <w:rPr>
          <w:rFonts w:ascii="Courier New" w:hAnsi="Courier New"/>
          <w:color w:val="1E7E34"/>
          <w:sz w:val="16"/>
        </w:rPr>
        <w:t>'201'</w:t>
      </w:r>
      <w:r>
        <w:rPr>
          <w:rFonts w:ascii="Courier New" w:hAnsi="Courier New"/>
          <w:sz w:val="16"/>
        </w:rPr>
        <w:t xml:space="preserve">),false)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is_in_progress&lt;/m:field&gt;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((o.dt_start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o.submit_result=</w:t>
      </w:r>
      <w:r>
        <w:rPr>
          <w:rFonts w:ascii="Courier New" w:hAnsi="Courier New"/>
          <w:color w:val="1E7E34"/>
          <w:sz w:val="16"/>
        </w:rPr>
        <w:t>'201'</w:t>
      </w:r>
      <w:r>
        <w:rPr>
          <w:rFonts w:ascii="Courier New" w:hAnsi="Courier New"/>
          <w:sz w:val="16"/>
        </w:rPr>
        <w:t xml:space="preserve">),false)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is_pending&lt;/m:field&gt;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(o.updater_id=u.usr_id)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 r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o.resource_realm_id=r.resource_realm_id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instance_operation_uid,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(version)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version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instance_operation_uid) sts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(o.instance_operation_uid=sts.instance</w:t>
      </w:r>
      <w:r>
        <w:rPr>
          <w:rFonts w:ascii="Courier New" w:hAnsi="Courier New"/>
          <w:sz w:val="16"/>
        </w:rPr>
        <w:t>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instance_state status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(sts.instance_operation_uid=status.instance_operation_uid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sts.version=status.version)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o.instance_uid=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"#local.qInstance.instance_uid#"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#!isValid('guid',local.qInstance.instance_uid)#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status.version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o.dt_created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F9081F">
        <w:rPr>
          <w:rFonts w:ascii="Courier New" w:hAnsi="Courier New"/>
          <w:sz w:val="16"/>
          <w:lang w:val="ru-RU"/>
        </w:rPr>
        <w:t>*** А тут у нас не получится, что только операции с состояниями? Или в неправильном</w:t>
      </w:r>
      <w:r w:rsidRPr="00F9081F">
        <w:rPr>
          <w:rFonts w:ascii="Courier New" w:hAnsi="Courier New"/>
          <w:sz w:val="16"/>
          <w:lang w:val="ru-RU"/>
        </w:rPr>
        <w:t xml:space="preserve"> порядке?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?Добавить параметры к операции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Разобраться в отличии текущей от последней. </w:t>
      </w:r>
      <w:r>
        <w:rPr>
          <w:rFonts w:ascii="Courier New" w:hAnsi="Courier New"/>
          <w:sz w:val="16"/>
        </w:rPr>
        <w:t>Может, нужна только одна?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&lt;d:field title=</w:t>
      </w:r>
      <w:r>
        <w:rPr>
          <w:rFonts w:ascii="Courier New" w:hAnsi="Courier New"/>
          <w:color w:val="1E7E34"/>
          <w:sz w:val="16"/>
        </w:rPr>
        <w:t>"Текущая операция"</w:t>
      </w:r>
      <w:r>
        <w:rPr>
          <w:rFonts w:ascii="Courier New" w:hAnsi="Courier New"/>
          <w:sz w:val="16"/>
        </w:rPr>
        <w:t>&gt;(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io.operation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io.instance_uid=e.instan</w:t>
      </w:r>
      <w:r>
        <w:rPr>
          <w:rFonts w:ascii="Courier New" w:hAnsi="Courier New"/>
          <w:sz w:val="16"/>
        </w:rPr>
        <w:t xml:space="preserve">ce_uid 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dt_submit desc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current_operation&lt;/d:field&gt;</w:t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Отработать блокировку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"local.qAvailableOperation"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"local.availableOperationTitleMap"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&lt;m:field&gt;so.svc_operation_id&lt;/m:field&gt;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&lt;m:field&gt;so.operation&lt;/m:field&gt;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instance_operation_uid::text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</w:t>
      </w:r>
      <w:r>
        <w:rPr>
          <w:rFonts w:ascii="Courier New" w:hAnsi="Courier New"/>
          <w:color w:val="1E7E34"/>
          <w:sz w:val="16"/>
        </w:rPr>
        <w:t>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"#local.qInstance.instance_uid#"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#!isValid('guid',local.qInstance.instance_uid)#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io.operation=so.operation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io.dt_submit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io.dt_created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 so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so.svc_id=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"#local.qInstance.service_id#"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#!isValid('integer',local.qInstance.service_id)#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local.isCre</w:t>
      </w:r>
      <w:r>
        <w:rPr>
          <w:rFonts w:ascii="Courier New" w:hAnsi="Courier New"/>
          <w:sz w:val="16"/>
        </w:rPr>
        <w:t>ated&gt;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so.operation=</w:t>
      </w:r>
      <w:r>
        <w:rPr>
          <w:rFonts w:ascii="Courier New" w:hAnsi="Courier New"/>
          <w:color w:val="1E7E34"/>
          <w:sz w:val="16"/>
        </w:rPr>
        <w:t>'create'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so.operation=</w:t>
      </w:r>
      <w:r>
        <w:rPr>
          <w:rFonts w:ascii="Courier New" w:hAnsi="Courier New"/>
          <w:color w:val="1E7E34"/>
          <w:sz w:val="16"/>
        </w:rPr>
        <w:t>'create'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local.isDeleted&gt;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1=0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so.svc_operation_id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 xml:space="preserve">&lt;!--- </w:t>
      </w:r>
      <w:r w:rsidRPr="00F9081F">
        <w:rPr>
          <w:rFonts w:ascii="Courier New" w:hAnsi="Courier New"/>
          <w:sz w:val="16"/>
          <w:lang w:val="ru-RU"/>
        </w:rPr>
        <w:t>Проблема зависимостей. Чтобы их увидеть, нам нужно состояние, а</w:t>
      </w:r>
      <w:r w:rsidRPr="00F9081F">
        <w:rPr>
          <w:rFonts w:ascii="Courier New" w:hAnsi="Courier New"/>
          <w:sz w:val="16"/>
          <w:lang w:val="ru-RU"/>
        </w:rPr>
        <w:t xml:space="preserve"> его нет в реляционном виде.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Значит, придется парсить стейт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но чтобы получить все сервисы, которые зависят от данного, придется им отпарсить все стейты, что нереально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Значит, придется заняться нормализаций стейта (приведением в реляционный вид) - в</w:t>
      </w:r>
      <w:r w:rsidRPr="00F9081F">
        <w:rPr>
          <w:rFonts w:ascii="Courier New" w:hAnsi="Courier New"/>
          <w:sz w:val="16"/>
          <w:lang w:val="ru-RU"/>
        </w:rPr>
        <w:t>прочем, ничего сильно сложного в этом нет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А есть смысл делать это в одну строну? наверно, есть - чтобы не забираться в операцию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здесь уместна параноидальная проверка прав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"local.qDependency"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</w:t>
      </w:r>
      <w:r>
        <w:rPr>
          <w:rFonts w:ascii="Courier New" w:hAnsi="Courier New"/>
          <w:sz w:val="16"/>
        </w:rPr>
        <w:t>ld_set titleMapOut=</w:t>
      </w:r>
      <w:r>
        <w:rPr>
          <w:rFonts w:ascii="Courier New" w:hAnsi="Courier New"/>
          <w:color w:val="1E7E34"/>
          <w:sz w:val="16"/>
        </w:rPr>
        <w:t>"local.dependencyTitleMap"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&lt;m:field&gt;sop.label&lt;/m</w:t>
      </w:r>
      <w:r>
        <w:rPr>
          <w:rFonts w:ascii="Courier New" w:hAnsi="Courier New"/>
          <w:sz w:val="16"/>
        </w:rPr>
        <w:t>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&lt;m:field&gt;p.param_value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&lt;m:field&gt;r.display_name&lt;/m:field&gt;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&lt;m:field&gt;r.is_auxiliary&lt;/m:field&gt;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&lt;m:field&gt;to_char(c.dt_contract, </w:t>
      </w:r>
      <w:r>
        <w:rPr>
          <w:rFonts w:ascii="Courier New" w:hAnsi="Courier New"/>
          <w:color w:val="1E7E34"/>
          <w:sz w:val="16"/>
        </w:rPr>
        <w:t>'YYYY-MM-DD"T"HH24:</w:t>
      </w:r>
      <w:r>
        <w:rPr>
          <w:rFonts w:ascii="Courier New" w:hAnsi="Courier New"/>
          <w:color w:val="1E7E34"/>
          <w:sz w:val="16"/>
        </w:rPr>
        <w:t>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dt_contract&lt;/m:field&gt;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&lt;m:field&gt;k.external_code&lt;/m:field&gt;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(p.instance_operation_cfs_param_uid=iop.instance_operation_cfs_param_uid)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svc_operation so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(o.operation=so.operation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e.service_id=so.svc_id)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(so.svc_operation_id=sop.svc_operation_id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p.param=sop.svc_operation_cfs_param)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(sop.ref_svc_id=s.svc</w:t>
      </w:r>
      <w:r>
        <w:rPr>
          <w:rFonts w:ascii="Courier New" w:hAnsi="Courier New"/>
          <w:sz w:val="16"/>
        </w:rPr>
        <w:t>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r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(p.param_value=r.instance_uid::text)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(si.specification_id=sp.specification_id)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(sp.contract_id=c.contract_id)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(c.contragent_id=k.contragent_id)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p.instance_uid=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sop.ref_svc_id &gt; 0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sop.sort, p.param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здесь уместна параноидальная проверка прав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потому что можно сослаться на чужой инстанс и увидеть какие-то лишние детали---&gt;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"local.qDependentInstance"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"local.dependentInstanceTitleMap"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&lt;m:field&gt;sop.descr&lt;/m:field&gt;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&lt;m:field&gt;sop.label&lt;/m:field&gt;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&lt;m:field&gt;e.instance_uid::text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&lt;m:field&gt;e.display_name&lt;/m:field&gt;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&lt;m:field&gt;e.is_auxiliary&lt;/m:field&gt;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&lt;m:field&gt;to_char(c.dt_</w:t>
      </w:r>
      <w:r>
        <w:rPr>
          <w:rFonts w:ascii="Courier New" w:hAnsi="Courier New"/>
          <w:sz w:val="16"/>
        </w:rPr>
        <w:t xml:space="preserve">contract,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dt_contract&lt;/m:field&gt;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&lt;m:field&gt;k.external_code&lt;/m:field&gt;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(p.instance_operation_cfs_param_uid=iop.ins</w:t>
      </w:r>
      <w:r>
        <w:rPr>
          <w:rFonts w:ascii="Courier New" w:hAnsi="Courier New"/>
          <w:sz w:val="16"/>
        </w:rPr>
        <w:t>tance_operation_cfs_param_uid)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(e.service_id=s.svc_id)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</w:t>
      </w:r>
      <w:r>
        <w:rPr>
          <w:rFonts w:ascii="Courier New" w:hAnsi="Courier New"/>
          <w:color w:val="0D5C73"/>
          <w:sz w:val="16"/>
        </w:rPr>
        <w:t>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(o.operation=so.operation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e.service_id=so.svc_id)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(so.svc_operation_id=sop.svc_operation_id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p.param=sop.svc_operation_cfs_param)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r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(sop.ref_svc_id=r.svc_id)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(si.specification_id=sp.specification_id)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(sp.contract_id=c</w:t>
      </w:r>
      <w:r>
        <w:rPr>
          <w:rFonts w:ascii="Courier New" w:hAnsi="Courier New"/>
          <w:sz w:val="16"/>
        </w:rPr>
        <w:t>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(c.contragent_id=k.contragent_id)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p.param_value=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r.svc_id=(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i.service_id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i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i.</w:t>
      </w:r>
      <w:r>
        <w:rPr>
          <w:rFonts w:ascii="Courier New" w:hAnsi="Courier New"/>
          <w:sz w:val="16"/>
        </w:rPr>
        <w:t>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----------------------------------------------------------------------------------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ма</w:t>
      </w:r>
      <w:r>
        <w:rPr>
          <w:rFonts w:ascii="Courier New" w:hAnsi="Courier New"/>
          <w:sz w:val="16"/>
        </w:rPr>
        <w:t>скируем секреты *** это не очень похоже на то же самое в списке, там мы просто удаляем параметры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F9081F">
        <w:rPr>
          <w:rFonts w:ascii="Courier New" w:hAnsi="Courier New"/>
          <w:sz w:val="16"/>
          <w:lang w:val="ru-RU"/>
        </w:rPr>
        <w:t xml:space="preserve">*** подгоняем запрос под структуру из 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 xml:space="preserve">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а мы тут упускаем, что может быть несколько операций </w:t>
      </w:r>
      <w:r>
        <w:rPr>
          <w:rFonts w:ascii="Courier New" w:hAnsi="Courier New"/>
          <w:sz w:val="16"/>
        </w:rPr>
        <w:t>create</w:t>
      </w:r>
      <w:r w:rsidRPr="00F9081F">
        <w:rPr>
          <w:rFonts w:ascii="Courier New" w:hAnsi="Courier New"/>
          <w:sz w:val="16"/>
          <w:lang w:val="ru-RU"/>
        </w:rPr>
        <w:t>, как п</w:t>
      </w:r>
      <w:r w:rsidRPr="00F9081F">
        <w:rPr>
          <w:rFonts w:ascii="Courier New" w:hAnsi="Courier New"/>
          <w:sz w:val="16"/>
          <w:lang w:val="ru-RU"/>
        </w:rPr>
        <w:t xml:space="preserve">равило из-за сломавшихся. </w:t>
      </w:r>
      <w:r>
        <w:rPr>
          <w:rFonts w:ascii="Courier New" w:hAnsi="Courier New"/>
          <w:sz w:val="16"/>
        </w:rPr>
        <w:t>Но параметры мы берем из текущего стейта, и операцию возьмем оттуда же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p.svc_operation_cfs_param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,p.label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,p.descr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,p.is_sensitive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,p.data_type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data_descriptor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instance_operation_cfs_param_uid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(iop.svc_operation_cfs_param_id=sop.svc_operation_cfs_param_id)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(iop.instance_operation_uid=io.instance_operation_uid)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sop.svc_operation_cfs_param_id=p.svc_operation_cfs_param_id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io.instance_uid=</w:t>
      </w:r>
      <w:r>
        <w:rPr>
          <w:rFonts w:ascii="Courier New" w:hAnsi="Courier New"/>
          <w:color w:val="1A5FB4"/>
          <w:sz w:val="16"/>
        </w:rPr>
        <w:t>&lt;c</w:t>
      </w:r>
      <w:r>
        <w:rPr>
          <w:rFonts w:ascii="Courier New" w:hAnsi="Courier New"/>
          <w:color w:val="1A5FB4"/>
          <w:sz w:val="16"/>
        </w:rPr>
        <w:t>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 xml:space="preserve">/&gt; &lt;!--- уже лишнее ---&gt;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"#local.qCurrentState.instance_opera</w:t>
      </w:r>
      <w:r>
        <w:rPr>
          <w:rFonts w:ascii="Courier New" w:hAnsi="Courier New"/>
          <w:color w:val="1E7E34"/>
          <w:sz w:val="16"/>
        </w:rPr>
        <w:t>tion_uid#"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#!isValid('guid',local.qCurrentState.instance_operation_uid)#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 &lt;!--- *** hotfix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(p.svc_operation_id=o.svc_operation_id)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(o.svc_id=svc.svc_i</w:t>
      </w:r>
      <w:r>
        <w:rPr>
          <w:rFonts w:ascii="Courier New" w:hAnsi="Courier New"/>
          <w:sz w:val="16"/>
        </w:rPr>
        <w:t>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svc.svc_id=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"#qInstance.service_id#"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#!isValid('integer',qInstance.service_id)#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o.operation=</w:t>
      </w:r>
      <w:r>
        <w:rPr>
          <w:rFonts w:ascii="Courier New" w:hAnsi="Courier New"/>
          <w:color w:val="1E7E34"/>
          <w:sz w:val="16"/>
        </w:rPr>
        <w:t>'create'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сделано не так, как в instance_operation_cfs_param (а</w:t>
      </w:r>
      <w:r>
        <w:rPr>
          <w:rFonts w:ascii="Courier New" w:hAnsi="Courier New"/>
          <w:sz w:val="16"/>
        </w:rPr>
        <w:t xml:space="preserve"> там тоже сделано так себе)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local.params = 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local.params=deserializeJson(local.qCurrentState.params)/&gt;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paramName = local.qCfsParam.svc_operation_cfs_param/&gt;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structKeyExists(local.params, paramName)&gt;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маскируем секреты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local.qCfsParam.is_sensitive&gt;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local.params[paramName]=</w:t>
      </w:r>
      <w:r>
        <w:rPr>
          <w:rFonts w:ascii="Courier New" w:hAnsi="Courier New"/>
          <w:color w:val="1E7E34"/>
          <w:sz w:val="16"/>
        </w:rPr>
        <w:t>"********"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loc</w:t>
      </w:r>
      <w:r>
        <w:rPr>
          <w:rFonts w:ascii="Courier New" w:hAnsi="Courier New"/>
          <w:sz w:val="16"/>
        </w:rPr>
        <w:t xml:space="preserve">al.qCfsParam.data_type EQ </w:t>
      </w:r>
      <w:r>
        <w:rPr>
          <w:rFonts w:ascii="Courier New" w:hAnsi="Courier New"/>
          <w:color w:val="1E7E34"/>
          <w:sz w:val="16"/>
        </w:rPr>
        <w:t>"map"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local.qCfsParam.data_type EQ </w:t>
      </w:r>
      <w:r>
        <w:rPr>
          <w:rFonts w:ascii="Courier New" w:hAnsi="Courier New"/>
          <w:color w:val="1E7E34"/>
          <w:sz w:val="16"/>
        </w:rPr>
        <w:t>"map-fixed"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local.qCfsParam.data_type EQ </w:t>
      </w:r>
      <w:r>
        <w:rPr>
          <w:rFonts w:ascii="Courier New" w:hAnsi="Courier New"/>
          <w:color w:val="1E7E34"/>
          <w:sz w:val="16"/>
        </w:rPr>
        <w:t>"array-map-fixed"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Не разбираем вариант </w:t>
      </w:r>
      <w:r>
        <w:rPr>
          <w:rFonts w:ascii="Courier New" w:hAnsi="Courier New"/>
          <w:color w:val="1E7E34"/>
          <w:sz w:val="16"/>
        </w:rPr>
        <w:t>"sensitive map"</w:t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query passed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reference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маскируем секреты в </w:t>
      </w:r>
      <w:r>
        <w:rPr>
          <w:rFonts w:ascii="Courier New" w:hAnsi="Courier New"/>
          <w:sz w:val="16"/>
        </w:rPr>
        <w:t>map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сделано ненадежно, с расчетом на структуру qCfsParam (ради этого ее пришлось дополнить)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что характерно, мы передаем запрос (с фокусом, установленным на текущую строку) по ссылке и прямо там ее патчим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set</w:t>
      </w:r>
      <w:r>
        <w:rPr>
          <w:rFonts w:ascii="Courier New" w:hAnsi="Courier New"/>
          <w:sz w:val="16"/>
        </w:rPr>
        <w:t xml:space="preserve">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>).processMap(local.qCfsParam)/&gt;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грубо и цинично патчим запрос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local.qCurrentState.params = serializeJson(local.params)/&gt;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</w:t>
      </w:r>
      <w:r>
        <w:rPr>
          <w:rFonts w:ascii="Courier New" w:hAnsi="Courier New"/>
          <w:color w:val="1A5FB4"/>
          <w:sz w:val="16"/>
        </w:rPr>
        <w:t>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----------------------------------------------------------------------------------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"out.instance"</w:t>
      </w:r>
      <w:r>
        <w:rPr>
          <w:rFonts w:ascii="Courier New" w:hAnsi="Courier New"/>
          <w:sz w:val="16"/>
        </w:rPr>
        <w:t xml:space="preserve"> = this.helper.appendRecord(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local.qInstance, this.helper.snake2camel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"out.instance.isCreated"</w:t>
      </w:r>
      <w:r>
        <w:rPr>
          <w:rFonts w:ascii="Courier New" w:hAnsi="Courier New"/>
          <w:sz w:val="16"/>
        </w:rPr>
        <w:t>=local.isCreated/&gt;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"out.instance.isDeleted"</w:t>
      </w:r>
      <w:r>
        <w:rPr>
          <w:rFonts w:ascii="Courier New" w:hAnsi="Courier New"/>
          <w:sz w:val="16"/>
        </w:rPr>
        <w:t>=local.qCurrentState.is_deleted GT 0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"out.instance.state"</w:t>
      </w:r>
      <w:r>
        <w:rPr>
          <w:rFonts w:ascii="Courier New" w:hAnsi="Courier New"/>
          <w:sz w:val="16"/>
        </w:rPr>
        <w:t xml:space="preserve"> = (local.qCurrentState.recordCount GT 0) ?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local.currentStateTitleMap, local.qCurrentState, this.helper.snake2camel) : 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"out.instance.operations"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#local.qOperation#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arrayAppend(out.instance.operations,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local.operationTitleMap, local.qOperation, this.helper.snake2camel))/&gt;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</w:t>
      </w:r>
      <w:r>
        <w:rPr>
          <w:rFonts w:ascii="Courier New" w:hAnsi="Courier New"/>
          <w:color w:val="1A5FB4"/>
          <w:sz w:val="16"/>
        </w:rPr>
        <w:t>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"out.instance.availableOperations"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#local.qAvailableOperation#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arrayAppend(out.instance.availableOperations,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local.availableOperationTitleMap, local.qAvailableOperation, th</w:t>
      </w:r>
      <w:r>
        <w:rPr>
          <w:rFonts w:ascii="Courier New" w:hAnsi="Courier New"/>
          <w:sz w:val="16"/>
        </w:rPr>
        <w:t>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"out.instance.dependentInstances"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#local.qDependentInstance#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arrayAppend(out.instance.dependentInstances,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local.dependentInstan</w:t>
      </w:r>
      <w:r>
        <w:rPr>
          <w:rFonts w:ascii="Courier New" w:hAnsi="Courier New"/>
          <w:sz w:val="16"/>
        </w:rPr>
        <w:t>ceTitleMap, local.qDependentInstance, this.helper.snake2camel))/&gt;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"out.instance.dependencies"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#local.qDependency#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arrayAppend(out.instance.dependencies,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t>local.dependencyTitleMap, local.qDependency, this.helper.snake2camel))/&gt;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"patch"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"displayName"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 xml:space="preserve">"type:varchar (no cleanup </w:t>
      </w:r>
      <w:r>
        <w:rPr>
          <w:rFonts w:ascii="Courier New" w:hAnsi="Courier New"/>
          <w:color w:val="1E7E34"/>
          <w:sz w:val="16"/>
        </w:rPr>
        <w:t>here!)"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******  проверка уникальности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checkDisplayName(arguments.displayName, arguments.usrId, arguments.instanceUid)/&gt;&lt;!---  как идея - офорить как обертку, возвращающую то же значение. Но будет соблазн еще оттримить </w:t>
      </w:r>
      <w:r>
        <w:rPr>
          <w:rFonts w:ascii="Courier New" w:hAnsi="Courier New"/>
          <w:sz w:val="16"/>
        </w:rPr>
        <w:t>иначе пофиксить, а это уже избыточная функция и должно усложнить название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this.helper.keyExistsAndValid(arguments, 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instance </w:t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dt_updated=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</w:t>
      </w:r>
      <w:r>
        <w:rPr>
          <w:rFonts w:ascii="Courier New" w:hAnsi="Courier New"/>
          <w:color w:val="1E7E34"/>
          <w:sz w:val="16"/>
        </w:rPr>
        <w:t>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,updater_id=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"displayName"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,display_name=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</w:t>
      </w:r>
      <w:r>
        <w:rPr>
          <w:rFonts w:ascii="Courier New" w:hAnsi="Courier New"/>
          <w:color w:val="1E7E34"/>
          <w:sz w:val="16"/>
        </w:rPr>
        <w:t>(arguments.displayName)#"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,descr=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"#htmlEditFormat(arguments.descr)#"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</w:t>
      </w:r>
      <w:r>
        <w:rPr>
          <w:rFonts w:ascii="Courier New" w:hAnsi="Courier New"/>
          <w:color w:val="1E7E34"/>
          <w:sz w:val="16"/>
        </w:rPr>
        <w:t>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/&gt;;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@@rowcount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"No Content"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"delete"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"Удаление экземпляра сервиса по ключу. Допускается</w:t>
      </w:r>
      <w:r>
        <w:rPr>
          <w:rFonts w:ascii="Courier New" w:hAnsi="Courier New"/>
          <w:color w:val="1E7E34"/>
          <w:sz w:val="16"/>
        </w:rPr>
        <w:t xml:space="preserve"> в статусе not configured"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</w:t>
      </w:r>
      <w:r>
        <w:rPr>
          <w:rFonts w:ascii="Courier New" w:hAnsi="Courier New"/>
          <w:sz w:val="16"/>
        </w:rPr>
        <w:t>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"local.qCheckAccess"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</w:t>
      </w:r>
      <w:r>
        <w:rPr>
          <w:rFonts w:ascii="Courier New" w:hAnsi="Courier New"/>
          <w:sz w:val="16"/>
        </w:rPr>
        <w:t xml:space="preserve">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e.instance_uid=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local.qCheckAccess.cnt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 not accessible or does not exist"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 i</w:t>
      </w:r>
      <w:r>
        <w:rPr>
          <w:rFonts w:ascii="Courier New" w:hAnsi="Courier New"/>
          <w:color w:val="1E7E34"/>
          <w:sz w:val="16"/>
        </w:rPr>
        <w:t>s not accessible for the current user (possibly does not belong to the default specification)"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халява какая-то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"local.qCheckOperation"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io.dt_finish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io.submit_result like </w:t>
      </w:r>
      <w:r>
        <w:rPr>
          <w:rFonts w:ascii="Courier New" w:hAnsi="Courier New"/>
          <w:color w:val="1E7E34"/>
          <w:sz w:val="16"/>
        </w:rPr>
        <w:t>'2%'</w:t>
      </w:r>
      <w:r>
        <w:rPr>
          <w:rFonts w:ascii="Courier New" w:hAnsi="Courier New"/>
          <w:sz w:val="16"/>
        </w:rPr>
        <w:t xml:space="preserve"> /*201 etc*/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io.instance_uid=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local.qCheckOperation.cnt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"Operation already started"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 deletion disabled when operation is started"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"local.qCheckState"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local.qCheckState.cnt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 has a state"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 deletion disabled when having state"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мы не включаем проверк</w:t>
      </w:r>
      <w:r>
        <w:rPr>
          <w:rFonts w:ascii="Courier New" w:hAnsi="Courier New"/>
          <w:sz w:val="16"/>
        </w:rPr>
        <w:t>у доступа в саму операцию удаления, а выполняем отдельно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</w:t>
      </w:r>
      <w:r>
        <w:rPr>
          <w:rFonts w:ascii="Courier New" w:hAnsi="Courier New"/>
          <w:color w:val="6F3178"/>
          <w:sz w:val="16"/>
        </w:rPr>
        <w:t>nceUid)#</w:t>
      </w:r>
      <w:r>
        <w:rPr>
          <w:rFonts w:ascii="Courier New" w:hAnsi="Courier New"/>
          <w:sz w:val="16"/>
        </w:rPr>
        <w:t>/&gt;;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representationOf(this.helper.formatException(cfcatch, </w:t>
      </w:r>
      <w:r>
        <w:rPr>
          <w:rFonts w:ascii="Courier New" w:hAnsi="Courier New"/>
          <w:color w:val="1E7E34"/>
          <w:sz w:val="16"/>
        </w:rPr>
        <w:t>"Internal Error"</w:t>
      </w:r>
      <w:r>
        <w:rPr>
          <w:rFonts w:ascii="Courier New" w:hAnsi="Courier New"/>
          <w:sz w:val="16"/>
        </w:rPr>
        <w:t>)).withStatu</w:t>
      </w:r>
      <w:r>
        <w:rPr>
          <w:rFonts w:ascii="Courier New" w:hAnsi="Courier New"/>
          <w:sz w:val="16"/>
        </w:rPr>
        <w:t>s(500)/&gt;&lt;!--- это не нужно показывать в продуктиве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"No Content"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ab/>
        <w:t>неудобно бегать из одного компонента в соседний при том, что разделение ответ</w:t>
      </w:r>
      <w:r>
        <w:rPr>
          <w:rFonts w:ascii="Courier New" w:hAnsi="Courier New"/>
          <w:sz w:val="16"/>
        </w:rPr>
        <w:t>ственности между ними получается довольно странное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Решил, что логичнее повесить проверки уникальности и генерацию дефолтов на коллекцию, тем более и связей так меньше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"checkDisplayName"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"displayName"</w:t>
      </w:r>
      <w:r>
        <w:rPr>
          <w:rFonts w:ascii="Courier New" w:hAnsi="Courier New"/>
          <w:sz w:val="16"/>
        </w:rPr>
        <w:t xml:space="preserve"> required=tr</w:t>
      </w:r>
      <w:r>
        <w:rPr>
          <w:rFonts w:ascii="Courier New" w:hAnsi="Courier New"/>
          <w:sz w:val="16"/>
        </w:rPr>
        <w:t>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 required=true/&gt;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"instance_ls"</w:t>
      </w:r>
      <w:r>
        <w:rPr>
          <w:rFonts w:ascii="Courier New" w:hAnsi="Courier New"/>
          <w:sz w:val="16"/>
        </w:rPr>
        <w:t>).checkDisplayName(arguments.displayName, arguments.usrId, arguments.instanceUid)/&gt;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131134C2" w14:textId="77777777" w:rsidR="00382E4F" w:rsidRDefault="00D013E3">
      <w:pPr>
        <w:pStyle w:val="1"/>
      </w:pPr>
      <w:bookmarkStart w:id="21" w:name="_Toc230105175"/>
      <w:r>
        <w:t>v1/resources/instance_default.cfc</w:t>
      </w:r>
      <w:bookmarkEnd w:id="21"/>
    </w:p>
    <w:p w14:paraId="1621B39F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"/instances/default/{svcId}"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"template for default instance"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"Шаблон экземпляра"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</w:t>
      </w:r>
      <w:r>
        <w:rPr>
          <w:rFonts w:ascii="Courier New" w:hAnsi="Courier New"/>
          <w:sz w:val="16"/>
        </w:rPr>
        <w:t xml:space="preserve">ments, 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"local.realmTitleMap"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"local.realmFieldCount"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 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s.svc_i</w:t>
      </w:r>
      <w:r>
        <w:rPr>
          <w:rFonts w:ascii="Courier New" w:hAnsi="Courier New"/>
          <w:sz w:val="16"/>
        </w:rPr>
        <w:t>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#arguments.svcId#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 = 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"out.instance.svcId"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"#arguments.svcId*1#"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"out.instance.svc"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"#local.qSvc.svc#"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"out.instance.displayName"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"#generateDefaultName(arguments.svcId,arguments.usrId)#"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"out.instance.descr"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"#local.qSvc.descr#"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"out.instance.man"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"#local.qSvc.man#"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</w:t>
      </w:r>
      <w:r>
        <w:rPr>
          <w:rFonts w:ascii="Courier New" w:hAnsi="Courier New"/>
          <w:sz w:val="16"/>
        </w:rPr>
        <w:t>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"generateDefaultName"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"usr_id"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"instance_ls"</w:t>
      </w:r>
      <w:r>
        <w:rPr>
          <w:rFonts w:ascii="Courier New" w:hAnsi="Courier New"/>
          <w:sz w:val="16"/>
        </w:rPr>
        <w:t>).generateDefaultName(arguments.service_id,arguments.usr_id)/&gt;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25F496A2" w14:textId="77777777" w:rsidR="00382E4F" w:rsidRDefault="00D013E3">
      <w:pPr>
        <w:pStyle w:val="1"/>
      </w:pPr>
      <w:bookmarkStart w:id="22" w:name="_Toc230105176"/>
      <w:r>
        <w:t>v1/resources/instance_ls.cfc</w:t>
      </w:r>
      <w:bookmarkEnd w:id="22"/>
    </w:p>
    <w:p w14:paraId="33437D59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)/&gt;&lt;!---*** странно, почему мы его видим?---&gt;&lt;!---вынести в апп?---&gt;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&lt;!---спецификация полей, пригодных для фильтрации (?и сортировки)---&gt;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"instance_uid"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"instance_config_dt_created"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"instance_config_dt_updated"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</w:t>
      </w:r>
      <w:r>
        <w:rPr>
          <w:rFonts w:ascii="Courier New" w:hAnsi="Courier New"/>
          <w:color w:val="1E7E34"/>
          <w:sz w:val="16"/>
        </w:rPr>
        <w:t>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"display_name"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"specification_item_id"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"specification"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"specification_id"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</w:t>
      </w:r>
      <w:r>
        <w:rPr>
          <w:rFonts w:ascii="Courier New" w:hAnsi="Courier New"/>
          <w:color w:val="1E7E34"/>
          <w:sz w:val="16"/>
        </w:rPr>
        <w:t>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"code"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"updater_id"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"updater_shortname"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"updater_login"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"last_operation"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"last_operation_uid"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"submit_result"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"operation_dt_start"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"ope</w:t>
      </w:r>
      <w:r>
        <w:rPr>
          <w:rFonts w:ascii="Courier New" w:hAnsi="Courier New"/>
          <w:color w:val="1E7E34"/>
          <w:sz w:val="16"/>
        </w:rPr>
        <w:t>ration_dt_finish"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"duration"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"uptime"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"dt_deploy"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color w:val="1E7E34"/>
          <w:sz w:val="16"/>
        </w:rPr>
        <w:t>"instance_data"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"monitoring_url"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"instance_state_uid"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"is_deleted"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},&lt;!---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bool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"is_suspended"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},&lt;!---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bool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"job_is_pending"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t>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},&lt;!---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bool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"resource_realm"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"resource_realm_type_id"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"operation_is_in_progress"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"operation_is_pending"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"boole</w:t>
      </w:r>
      <w:r>
        <w:rPr>
          <w:rFonts w:ascii="Courier New" w:hAnsi="Courier New"/>
          <w:color w:val="1E7E34"/>
          <w:sz w:val="16"/>
        </w:rPr>
        <w:t>an"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"is_test"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"is_auxiliary"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"explained_status"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"dt_state"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"version"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}&lt;!--- 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"io_instan</w:t>
      </w:r>
      <w:r>
        <w:rPr>
          <w:rFonts w:ascii="Courier New" w:hAnsi="Courier New"/>
          <w:color w:val="1E7E34"/>
          <w:sz w:val="16"/>
        </w:rPr>
        <w:t>ce_uid"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},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"st_instance_uid"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} ---&gt;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экземпляров сервисов, принадлежащих данному клиенту"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"100"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sort by, ex</w:t>
      </w:r>
      <w:r>
        <w:rPr>
          <w:rFonts w:ascii="Courier New" w:hAnsi="Courier New"/>
          <w:color w:val="1E7E34"/>
          <w:sz w:val="16"/>
        </w:rPr>
        <w:t>ample:fld1.ASC,fld2.DESC,fld3.ASC (performance not assured on arbitrary sorting)"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"fields"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limit output to, empty string or omitte</w:t>
      </w:r>
      <w:r>
        <w:rPr>
          <w:rFonts w:ascii="Courier New" w:hAnsi="Courier New"/>
          <w:color w:val="1E7E34"/>
          <w:sz w:val="16"/>
        </w:rPr>
        <w:t>d for default field set"</w:t>
      </w:r>
      <w:r>
        <w:rPr>
          <w:rFonts w:ascii="Courier New" w:hAnsi="Courier New"/>
          <w:sz w:val="16"/>
        </w:rPr>
        <w:t xml:space="preserve"> 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"search"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free search (black box)"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&lt;!---сюда можно воткнуть спецификацию полей для сортировки и фильтрации, но только руч</w:t>
      </w:r>
      <w:r>
        <w:rPr>
          <w:rFonts w:ascii="Courier New" w:hAnsi="Courier New"/>
          <w:sz w:val="16"/>
        </w:rPr>
        <w:t>ками, идея компактного кода еще более отдаляется---&gt;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&lt;!---parse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validate request parameters---&gt;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&lt;!---мы мирно игнорируем поля, отсутствующие в спецификации, что позволяет не делать исключения для orderBy и т.п.---&gt;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>=this.helper.parseOrderBy(thi</w:t>
      </w:r>
      <w:r>
        <w:rPr>
          <w:rFonts w:ascii="Courier New" w:hAnsi="Courier New"/>
          <w:sz w:val="16"/>
        </w:rPr>
        <w:t>s.fieldsSpec, arguments.orderBy)/&gt;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local.fieldsToOutput=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если идти от arguments.fields, будет лаконичнее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collection=</w:t>
      </w:r>
      <w:r>
        <w:rPr>
          <w:rFonts w:ascii="Courier New" w:hAnsi="Courier New"/>
          <w:color w:val="6F3178"/>
          <w:sz w:val="16"/>
        </w:rPr>
        <w:t>#this.fieldsSpec#</w:t>
      </w:r>
      <w:r>
        <w:rPr>
          <w:rFonts w:ascii="Courier New" w:hAnsi="Courier New"/>
          <w:sz w:val="16"/>
        </w:rPr>
        <w:t xml:space="preserve"> item=</w:t>
      </w:r>
      <w:r>
        <w:rPr>
          <w:rFonts w:ascii="Courier New" w:hAnsi="Courier New"/>
          <w:color w:val="1E7E34"/>
          <w:sz w:val="16"/>
        </w:rPr>
        <w:t>"fld"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в данном случае мы некорректно </w:t>
      </w:r>
      <w:r>
        <w:rPr>
          <w:rFonts w:ascii="Courier New" w:hAnsi="Courier New"/>
          <w:sz w:val="16"/>
        </w:rPr>
        <w:t>ограничиваем состав выводимых полей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полями, перечисленными в fieldSpec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listFind(arguments.fields, this.helper.snake2camel(trim(fld)))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len(arguments.fields) EQ 0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/*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structKeyExists(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>,this.helper.snake2camel(trim(fld</w:t>
      </w:r>
      <w:r>
        <w:rPr>
          <w:rFonts w:ascii="Courier New" w:hAnsi="Courier New"/>
          <w:sz w:val="16"/>
        </w:rPr>
        <w:t>))) */&gt;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local.fieldsToOutput=listAppend(local.fieldsToOutput,trim(fld))/&gt;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local.fieldsToQueryFor = local.fieldsToOutput/&gt;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local.fieldsShortList=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теперь добавим в</w:t>
      </w:r>
      <w:r>
        <w:rPr>
          <w:rFonts w:ascii="Courier New" w:hAnsi="Courier New"/>
          <w:sz w:val="16"/>
        </w:rPr>
        <w:t xml:space="preserve"> перечень полей, которые нужно оставить, поля для фильтрации и сортировки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array=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"fltr"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listLen(fltr.field,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EQ 2&gt;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 = listGetAt(fltr.field,2,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listLen(fltr.field,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 = fltr.field/&gt;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</w:t>
      </w:r>
      <w:r>
        <w:rPr>
          <w:rFonts w:ascii="Courier New" w:hAnsi="Courier New"/>
          <w:color w:val="1E7E34"/>
          <w:sz w:val="16"/>
        </w:rPr>
        <w:t>"Ошибка разбора фильтра"</w:t>
      </w:r>
      <w:r>
        <w:rPr>
          <w:rFonts w:ascii="Courier New" w:hAnsi="Courier New"/>
          <w:sz w:val="16"/>
        </w:rPr>
        <w:t>)).withStatus(500)/&gt;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structKeyExists(this.fieldsSpec,fld)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listFind(local.fieldsToQueryFor</w:t>
      </w:r>
      <w:r>
        <w:rPr>
          <w:rFonts w:ascii="Courier New" w:hAnsi="Courier New"/>
          <w:sz w:val="16"/>
        </w:rPr>
        <w:t>,fld)&gt;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local.fieldsToQueryFor=listAppend(local.fieldsToQueryFor,fld)/&gt;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structKeyExists(this.fieldsSpec,fld)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listFind(local.fieldsShortList,fld)&gt;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local.fieldsShortList=listAppend(local.fieldsShortList,fl</w:t>
      </w:r>
      <w:r>
        <w:rPr>
          <w:rFonts w:ascii="Courier New" w:hAnsi="Courier New"/>
          <w:sz w:val="16"/>
        </w:rPr>
        <w:t>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Не нужно ли сохранять префикс? (на случай одноименных полей)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collection=</w:t>
      </w:r>
      <w:r>
        <w:rPr>
          <w:rFonts w:ascii="Courier New" w:hAnsi="Courier New"/>
          <w:color w:val="6F3178"/>
          <w:sz w:val="16"/>
        </w:rPr>
        <w:t>#order#</w:t>
      </w:r>
      <w:r>
        <w:rPr>
          <w:rFonts w:ascii="Courier New" w:hAnsi="Courier New"/>
          <w:sz w:val="16"/>
        </w:rPr>
        <w:t xml:space="preserve"> item=</w:t>
      </w:r>
      <w:r>
        <w:rPr>
          <w:rFonts w:ascii="Courier New" w:hAnsi="Courier New"/>
          <w:color w:val="1E7E34"/>
          <w:sz w:val="16"/>
        </w:rPr>
        <w:t>"item"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ord = structFind(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>,item)/&gt;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listLen(ord.fld,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EQ 2&gt;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 = listGetAt(ord.fld,2,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listLen(ord.fld,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 = ord.fld/&gt;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</w:t>
      </w:r>
      <w:r>
        <w:rPr>
          <w:rFonts w:ascii="Courier New" w:hAnsi="Courier New"/>
          <w:color w:val="1E7E34"/>
          <w:sz w:val="16"/>
        </w:rPr>
        <w:t>"Ошибка разбора порядка сортировки"</w:t>
      </w:r>
      <w:r>
        <w:rPr>
          <w:rFonts w:ascii="Courier New" w:hAnsi="Courier New"/>
          <w:sz w:val="16"/>
        </w:rPr>
        <w:t>)).withStatus(500)/&gt;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structKeyExists(this.fieldsSpec,fld)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listFind(local.fieldsToQueryFor,fld)&gt;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 данном случае мы не пытаемся поддерживать позиционную сортировку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local.fieldsToQueryFor=listAppend(local.fieldsToQueryFor,fld)/&gt;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structKeyExists(this.fieldsSpec,fld)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listFind(local.fieldsShortList,fld)&gt;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local.fieldsShortList=listAppend(local.fieldsShortList,fld)/&gt;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</w:t>
      </w:r>
      <w:r>
        <w:rPr>
          <w:rFonts w:ascii="Courier New" w:hAnsi="Courier New"/>
          <w:sz w:val="16"/>
        </w:rPr>
        <w:t>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 xml:space="preserve">&gt;&lt;!--- </w:t>
      </w:r>
      <w:r w:rsidRPr="00F9081F">
        <w:rPr>
          <w:rFonts w:ascii="Courier New" w:hAnsi="Courier New"/>
          <w:sz w:val="16"/>
          <w:lang w:val="ru-RU"/>
        </w:rPr>
        <w:t>*** времянка, пока глотается ошибка 500 ---&gt;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Такая бодяга. Кастомные сериализаторы не умеют вложенных структур (порази</w:t>
      </w:r>
      <w:r w:rsidRPr="00F9081F">
        <w:rPr>
          <w:rFonts w:ascii="Courier New" w:hAnsi="Courier New"/>
          <w:sz w:val="16"/>
          <w:lang w:val="ru-RU"/>
        </w:rPr>
        <w:t xml:space="preserve">тельно, или я не нашел как).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Стандартный сериализатор не умеет выводить дату в </w:t>
      </w:r>
      <w:r>
        <w:rPr>
          <w:rFonts w:ascii="Courier New" w:hAnsi="Courier New"/>
          <w:sz w:val="16"/>
        </w:rPr>
        <w:t>ISO</w:t>
      </w:r>
      <w:r w:rsidRPr="00F9081F">
        <w:rPr>
          <w:rFonts w:ascii="Courier New" w:hAnsi="Courier New"/>
          <w:sz w:val="16"/>
          <w:lang w:val="ru-RU"/>
        </w:rPr>
        <w:t xml:space="preserve"> 8601.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Приходится колхозить и форматировать на стороне БД (насилу подобрал формат).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Также на стороне БД приходится конвертировать </w:t>
      </w:r>
      <w:r>
        <w:rPr>
          <w:rFonts w:ascii="Courier New" w:hAnsi="Courier New"/>
          <w:sz w:val="16"/>
        </w:rPr>
        <w:t>GUID</w:t>
      </w:r>
      <w:r w:rsidRPr="00F9081F">
        <w:rPr>
          <w:rFonts w:ascii="Courier New" w:hAnsi="Courier New"/>
          <w:sz w:val="16"/>
          <w:lang w:val="ru-RU"/>
        </w:rPr>
        <w:t xml:space="preserve">, потому что драйвер </w:t>
      </w:r>
      <w:r>
        <w:rPr>
          <w:rFonts w:ascii="Courier New" w:hAnsi="Courier New"/>
          <w:sz w:val="16"/>
        </w:rPr>
        <w:t>pg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jdbc</w:t>
      </w:r>
      <w:r w:rsidRPr="00F9081F">
        <w:rPr>
          <w:rFonts w:ascii="Courier New" w:hAnsi="Courier New"/>
          <w:sz w:val="16"/>
          <w:lang w:val="ru-RU"/>
        </w:rPr>
        <w:t xml:space="preserve"> его представляет как структуру из 2 чисел.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Еще jsonb как-то странно сериализуется, в 3 поля, вместо одного Value (решается преобразованием ::text)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nameLis</w:t>
      </w:r>
      <w:r>
        <w:rPr>
          <w:rFonts w:ascii="Courier New" w:hAnsi="Courier New"/>
          <w:sz w:val="16"/>
        </w:rPr>
        <w:t>tOut=</w:t>
      </w:r>
      <w:r>
        <w:rPr>
          <w:rFonts w:ascii="Courier New" w:hAnsi="Courier New"/>
          <w:color w:val="1E7E34"/>
          <w:sz w:val="16"/>
        </w:rPr>
        <w:t>"local.definedRecordFields"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listOut=</w:t>
      </w:r>
      <w:r>
        <w:rPr>
          <w:rFonts w:ascii="Courier New" w:hAnsi="Courier New"/>
          <w:color w:val="1E7E34"/>
          <w:sz w:val="16"/>
        </w:rPr>
        <w:t>"local.definedQueryFields"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fieldsToInclude=</w:t>
      </w:r>
      <w:r>
        <w:rPr>
          <w:rFonts w:ascii="Courier New" w:hAnsi="Courier New"/>
          <w:color w:val="6F3178"/>
          <w:sz w:val="16"/>
        </w:rPr>
        <w:t>#local.fieldsToQueryFor#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&lt;m:field&gt;to_char(e.dt_created,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instance_config_dt_created&lt;/m:field&gt;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&lt;m:field&gt;to_char(e.dt_updated,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instance_config_dt_updated&lt;/m:field&gt;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&lt;m:field&gt;e.instance_uid::text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&lt;m:field&gt;e.display_name&lt;/m:field&gt;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</w:t>
      </w:r>
      <w:r>
        <w:rPr>
          <w:rFonts w:ascii="Courier New" w:hAnsi="Courier New"/>
          <w:sz w:val="16"/>
        </w:rPr>
        <w:t>.specification_item_id&lt;/m:field&gt;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&gt;e.is_auxiliary&lt;/m:field&gt;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&lt;m:field&gt;d.contract_id&lt;/m:field&gt;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&lt;m:field&gt;i.specification_id&lt;/m:field&gt;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&lt;m:field&gt;s.specification&lt;/m:field&gt;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&lt;m:field&gt;i.quantity&lt;/m:f</w:t>
      </w:r>
      <w:r>
        <w:rPr>
          <w:rFonts w:ascii="Courier New" w:hAnsi="Courier New"/>
          <w:sz w:val="16"/>
        </w:rPr>
        <w:t>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&lt;m:field&gt;i.price&lt;/m:field&gt;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&lt;m:field&gt;v.svc&lt;/m:field&gt;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&lt;m:field&gt;v.resource_realm_type_id&lt;/m:field&gt;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&lt;m:field&gt;e.updater_id&lt;/m:field&gt;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&lt;m:field&gt;u.login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updater_login&lt;/m:field&gt;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&lt;m:field&gt;u.shortname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updater_shortname&lt;/m:field&gt;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&lt;m:field&gt;io.operation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last_operation&lt;/m:field&gt;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&lt;m:field&gt;io.instance_operation_uid::text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last_operation_uid&lt;/m:field&gt;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&lt;m:field&gt;io.submit_result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submit_result&lt;/m:field&gt;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</w:t>
      </w:r>
      <w:r>
        <w:rPr>
          <w:rFonts w:ascii="Courier New" w:hAnsi="Courier New"/>
          <w:color w:val="6F3178"/>
          <w:sz w:val="16"/>
        </w:rPr>
        <w:t>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((io.dt_start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io.dt_finish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io.submit_result=</w:t>
      </w:r>
      <w:r>
        <w:rPr>
          <w:rFonts w:ascii="Courier New" w:hAnsi="Courier New"/>
          <w:color w:val="1E7E34"/>
          <w:sz w:val="16"/>
        </w:rPr>
        <w:t>'201'</w:t>
      </w:r>
      <w:r>
        <w:rPr>
          <w:rFonts w:ascii="Courier New" w:hAnsi="Courier New"/>
          <w:sz w:val="16"/>
        </w:rPr>
        <w:t xml:space="preserve">),false)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operation_is_in_progress&lt;/m:field&gt;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((io.dt_start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io.submit_result=</w:t>
      </w:r>
      <w:r>
        <w:rPr>
          <w:rFonts w:ascii="Courier New" w:hAnsi="Courier New"/>
          <w:color w:val="1E7E34"/>
          <w:sz w:val="16"/>
        </w:rPr>
        <w:t>'201'</w:t>
      </w:r>
      <w:r>
        <w:rPr>
          <w:rFonts w:ascii="Courier New" w:hAnsi="Courier New"/>
          <w:sz w:val="16"/>
        </w:rPr>
        <w:t xml:space="preserve">),false)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operat</w:t>
      </w:r>
      <w:r>
        <w:rPr>
          <w:rFonts w:ascii="Courier New" w:hAnsi="Courier New"/>
          <w:sz w:val="16"/>
        </w:rPr>
        <w:t>ion_is_pending&lt;/m:field&gt;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&lt;m:field&gt;to_char(io.dt_start,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operation_dt_start&lt;/m:field&gt;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&lt;m:field&gt;to_char(io.dt_finish,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operation_dt_finish&lt;/m:field&gt;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&lt;m:field&gt;round(extr</w:t>
      </w:r>
      <w:r>
        <w:rPr>
          <w:rFonts w:ascii="Courier New" w:hAnsi="Courier New"/>
          <w:sz w:val="16"/>
        </w:rPr>
        <w:t>act(</w:t>
      </w:r>
      <w:r>
        <w:rPr>
          <w:rFonts w:ascii="Courier New" w:hAnsi="Courier New"/>
          <w:color w:val="1E7E34"/>
          <w:sz w:val="16"/>
        </w:rPr>
        <w:t>'epoch'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(io.dt_finish,CURRENT_TIMESTAMP)- io.dt_start),1)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duration&lt;/m:field&gt;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io.operation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1E7E34"/>
          <w:sz w:val="16"/>
        </w:rPr>
        <w:t>'delete'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'suspend'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io.is_successful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0 /*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*/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io.is_successful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extract(</w:t>
      </w:r>
      <w:r>
        <w:rPr>
          <w:rFonts w:ascii="Courier New" w:hAnsi="Courier New"/>
          <w:color w:val="1E7E34"/>
          <w:sz w:val="16"/>
        </w:rPr>
        <w:t>'epoch'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CURRENT_TIMESTAMP -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(io.dt_finish,CURRENT_TIMESTAMP))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0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uptime&lt;/m:field&gt;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&lt;m:field&gt;to_char(io.dt_finish,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dt_deploy&lt;/m:field&gt;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операция выглядит очень накладно, но </w:t>
      </w:r>
      <w:r>
        <w:rPr>
          <w:rFonts w:ascii="Courier New" w:hAnsi="Courier New"/>
          <w:sz w:val="16"/>
        </w:rPr>
        <w:t>можно это поле в дельнейшем не выводить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&lt;m:field&gt;st.instance_state_uid::text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instance_state_uid&lt;/m:field&gt;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 xml:space="preserve">&gt;st.is_test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is_test&lt;/m:field&gt;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(st.instan</w:t>
      </w:r>
      <w:r>
        <w:rPr>
          <w:rFonts w:ascii="Courier New" w:hAnsi="Courier New"/>
          <w:sz w:val="16"/>
        </w:rPr>
        <w:t>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is_deleted&lt;/m:field&gt;&lt;!--- attention it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bool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state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&gt;st.instance_data-&gt;&gt;</w:t>
      </w:r>
      <w:r>
        <w:rPr>
          <w:rFonts w:ascii="Courier New" w:hAnsi="Courier New"/>
          <w:color w:val="1E7E34"/>
          <w:sz w:val="16"/>
        </w:rPr>
        <w:t>'isSuspended'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is_suspended&lt;/m:field&gt;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&gt;st.instanc</w:t>
      </w:r>
      <w:r>
        <w:rPr>
          <w:rFonts w:ascii="Courier New" w:hAnsi="Courier New"/>
          <w:sz w:val="16"/>
        </w:rPr>
        <w:t>e_data-&gt;</w:t>
      </w:r>
      <w:r>
        <w:rPr>
          <w:rFonts w:ascii="Courier New" w:hAnsi="Courier New"/>
          <w:color w:val="1E7E34"/>
          <w:sz w:val="16"/>
        </w:rPr>
        <w:t>'job'</w:t>
      </w:r>
      <w:r>
        <w:rPr>
          <w:rFonts w:ascii="Courier New" w:hAnsi="Courier New"/>
          <w:sz w:val="16"/>
        </w:rPr>
        <w:t>-&gt;&gt;</w:t>
      </w:r>
      <w:r>
        <w:rPr>
          <w:rFonts w:ascii="Courier New" w:hAnsi="Courier New"/>
          <w:color w:val="1E7E34"/>
          <w:sz w:val="16"/>
        </w:rPr>
        <w:t>'pending'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job_is_pending&lt;/m:field&gt;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&lt;m:field&gt;st.instance_data-&gt;</w:t>
      </w:r>
      <w:r>
        <w:rPr>
          <w:rFonts w:ascii="Courier New" w:hAnsi="Courier New"/>
          <w:color w:val="1E7E34"/>
          <w:sz w:val="16"/>
        </w:rPr>
        <w:t>'out'</w:t>
      </w:r>
      <w:r>
        <w:rPr>
          <w:rFonts w:ascii="Courier New" w:hAnsi="Courier New"/>
          <w:sz w:val="16"/>
        </w:rPr>
        <w:t>-&gt;</w:t>
      </w:r>
      <w:r>
        <w:rPr>
          <w:rFonts w:ascii="Courier New" w:hAnsi="Courier New"/>
          <w:color w:val="1E7E34"/>
          <w:sz w:val="16"/>
        </w:rPr>
        <w:t>'monitoring'</w:t>
      </w:r>
      <w:r>
        <w:rPr>
          <w:rFonts w:ascii="Courier New" w:hAnsi="Courier New"/>
          <w:sz w:val="16"/>
        </w:rPr>
        <w:t>-&gt;&gt;</w:t>
      </w:r>
      <w:r>
        <w:rPr>
          <w:rFonts w:ascii="Courier New" w:hAnsi="Courier New"/>
          <w:color w:val="1E7E34"/>
          <w:sz w:val="16"/>
        </w:rPr>
        <w:t>'resourceMetrics'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monitoring_url&lt;/m:field&gt;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&lt;m:field&gt;st.instance_data-&gt;</w:t>
      </w:r>
      <w:r>
        <w:rPr>
          <w:rFonts w:ascii="Courier New" w:hAnsi="Courier New"/>
          <w:color w:val="1E7E34"/>
          <w:sz w:val="16"/>
        </w:rPr>
        <w:t>'params'</w:t>
      </w:r>
      <w:r>
        <w:rPr>
          <w:rFonts w:ascii="Courier New" w:hAnsi="Courier New"/>
          <w:sz w:val="16"/>
        </w:rPr>
        <w:t>-&gt;&gt;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resource_realm&lt;/m:field&gt;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</w:t>
      </w:r>
      <w:r>
        <w:rPr>
          <w:rFonts w:ascii="Courier New" w:hAnsi="Courier New"/>
          <w:sz w:val="16"/>
        </w:rPr>
        <w:t xml:space="preserve">har(st.dt_state,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dt_state&lt;/m:field&gt;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st.instance_uid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'not created'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job_is_pending = </w:t>
      </w:r>
      <w:r>
        <w:rPr>
          <w:rFonts w:ascii="Courier New" w:hAnsi="Courier New"/>
          <w:color w:val="1E7E34"/>
          <w:sz w:val="16"/>
        </w:rPr>
        <w:t>'true'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'pending'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st.is_deleted = </w:t>
      </w:r>
      <w:r>
        <w:rPr>
          <w:rFonts w:ascii="Courier New" w:hAnsi="Courier New"/>
          <w:color w:val="1E7E34"/>
          <w:sz w:val="16"/>
        </w:rPr>
        <w:t>'true'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'deleted'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st.is_suspended = </w:t>
      </w:r>
      <w:r>
        <w:rPr>
          <w:rFonts w:ascii="Courier New" w:hAnsi="Courier New"/>
          <w:color w:val="1E7E34"/>
          <w:sz w:val="16"/>
        </w:rPr>
        <w:t>'true'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'suspended'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(st.is_deleted,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) =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(st.is_suspended,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) = </w:t>
      </w:r>
      <w:r>
        <w:rPr>
          <w:rFonts w:ascii="Courier New" w:hAnsi="Courier New"/>
          <w:color w:val="1E7E34"/>
          <w:sz w:val="16"/>
        </w:rPr>
        <w:t>'false'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'running'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io.instance_uid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'not configured'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explained_status&lt;/m:field&gt;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"local.qCnt"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из-за фильтраци по вложенному селекту нам нужны </w:t>
      </w:r>
      <w:r>
        <w:rPr>
          <w:rFonts w:ascii="Courier New" w:hAnsi="Courier New"/>
          <w:sz w:val="16"/>
        </w:rPr>
        <w:t>значения колонок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arrayIsEmpty(filter)&gt;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placeholder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6F3178"/>
          <w:sz w:val="16"/>
        </w:rPr>
        <w:t>#preserveSingleQuotes(definedQueryFields)#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(d.contragent_id=k.contragent_id)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v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(e.service_id=v.svc_id)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</w:t>
      </w:r>
      <w:r>
        <w:rPr>
          <w:rFonts w:ascii="Courier New" w:hAnsi="Courier New"/>
          <w:sz w:val="16"/>
        </w:rPr>
        <w:t>.updater_id=u.usr_id)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ist.instance_state_uid, ist.instance_uid, ist.version, ist.dt_state, ist.is_test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</w:t>
      </w:r>
      <w:r>
        <w:rPr>
          <w:rFonts w:ascii="Courier New" w:hAnsi="Courier New"/>
          <w:color w:val="1E7E34"/>
          <w:sz w:val="16"/>
        </w:rPr>
        <w:t>'isSuspended'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is_suspended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is_deleted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</w:t>
      </w:r>
      <w:r>
        <w:rPr>
          <w:rFonts w:ascii="Courier New" w:hAnsi="Courier New"/>
          <w:sz w:val="16"/>
        </w:rPr>
        <w:t>nstance_data-&gt;</w:t>
      </w:r>
      <w:r>
        <w:rPr>
          <w:rFonts w:ascii="Courier New" w:hAnsi="Courier New"/>
          <w:color w:val="1E7E34"/>
          <w:sz w:val="16"/>
        </w:rPr>
        <w:t>'job'</w:t>
      </w:r>
      <w:r>
        <w:rPr>
          <w:rFonts w:ascii="Courier New" w:hAnsi="Courier New"/>
          <w:sz w:val="16"/>
        </w:rPr>
        <w:t>-&gt;&gt;</w:t>
      </w:r>
      <w:r>
        <w:rPr>
          <w:rFonts w:ascii="Courier New" w:hAnsi="Courier New"/>
          <w:color w:val="1E7E34"/>
          <w:sz w:val="16"/>
        </w:rPr>
        <w:t>'pending'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job_is_pending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</w:t>
      </w:r>
      <w:r>
        <w:rPr>
          <w:rFonts w:ascii="Courier New" w:hAnsi="Courier New"/>
          <w:color w:val="1E7E34"/>
          <w:sz w:val="16"/>
        </w:rPr>
        <w:t>'out'</w:t>
      </w:r>
      <w:r>
        <w:rPr>
          <w:rFonts w:ascii="Courier New" w:hAnsi="Courier New"/>
          <w:sz w:val="16"/>
        </w:rPr>
        <w:t>-&gt;</w:t>
      </w:r>
      <w:r>
        <w:rPr>
          <w:rFonts w:ascii="Courier New" w:hAnsi="Courier New"/>
          <w:color w:val="1E7E34"/>
          <w:sz w:val="16"/>
        </w:rPr>
        <w:t>'monitoring'</w:t>
      </w:r>
      <w:r>
        <w:rPr>
          <w:rFonts w:ascii="Courier New" w:hAnsi="Courier New"/>
          <w:sz w:val="16"/>
        </w:rPr>
        <w:t>-&gt;&gt;</w:t>
      </w:r>
      <w:r>
        <w:rPr>
          <w:rFonts w:ascii="Courier New" w:hAnsi="Courier New"/>
          <w:color w:val="1E7E34"/>
          <w:sz w:val="16"/>
        </w:rPr>
        <w:t>'resourceMetrics'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monitoring_url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,ist.instance_data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ist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(version)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version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1) lastv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(ist.instance_uid=lastv.instance_uid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ist.version=lastv.version)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st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(e.instance_uid=st.instance_uid)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o.instance_operation_uid, o.instance_uid, o.operation, o</w:t>
      </w:r>
      <w:r>
        <w:rPr>
          <w:rFonts w:ascii="Courier New" w:hAnsi="Courier New"/>
          <w:sz w:val="16"/>
        </w:rPr>
        <w:t>.dt_submit, o.submit_result, o.dt_start, o.dt_finish, o.is_successful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(dt_submit)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dt_submit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lastv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(o.instance_uid=lastv.instance_uid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o.dt_submi</w:t>
      </w:r>
      <w:r>
        <w:rPr>
          <w:rFonts w:ascii="Courier New" w:hAnsi="Courier New"/>
          <w:sz w:val="16"/>
        </w:rPr>
        <w:t xml:space="preserve">t=lastv.dt_submit)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(e.instance_uid=io.instance_uid)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instance_cfs_param 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(e.instance_uid=p.instance_uid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p.param=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>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len(arguments.search)&gt;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(e.display_name) ilike (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'%#arguments.search#%'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((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(v.svc,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(v.svc_short,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(v.synonyms,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))) ilike (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'%#arguments.search#%'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inr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</w:t>
      </w:r>
      <w:r>
        <w:rPr>
          <w:rFonts w:ascii="Courier New" w:hAnsi="Courier New"/>
          <w:color w:val="0D5C73"/>
          <w:sz w:val="16"/>
        </w:rPr>
        <w:t>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listLen(local.fieldsToOutput)&gt;</w:t>
      </w:r>
      <w:r>
        <w:rPr>
          <w:rFonts w:ascii="Courier New" w:hAnsi="Courier New"/>
          <w:color w:val="6F3178"/>
          <w:sz w:val="16"/>
        </w:rPr>
        <w:t>#local.fieldsToOutput#</w:t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&gt;*</w:t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6F3178"/>
          <w:sz w:val="16"/>
        </w:rPr>
        <w:t>#preserveSingleQuotes(definedQueryFields)#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(d.contragent_id=k.contragent_id)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v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(e.service_id=v.svc_id)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(e.updater_id=u.usr_id)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ist.instance_state_uid, ist.instance_uid, ist.version, ist.dt_state, ist.is_test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</w:t>
      </w:r>
      <w:r>
        <w:rPr>
          <w:rFonts w:ascii="Courier New" w:hAnsi="Courier New"/>
          <w:color w:val="1E7E34"/>
          <w:sz w:val="16"/>
        </w:rPr>
        <w:t>'isSuspended'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is_suspended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is_deleted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</w:t>
      </w:r>
      <w:r>
        <w:rPr>
          <w:rFonts w:ascii="Courier New" w:hAnsi="Courier New"/>
          <w:sz w:val="16"/>
        </w:rPr>
        <w:t>stance_data-&gt;</w:t>
      </w:r>
      <w:r>
        <w:rPr>
          <w:rFonts w:ascii="Courier New" w:hAnsi="Courier New"/>
          <w:color w:val="1E7E34"/>
          <w:sz w:val="16"/>
        </w:rPr>
        <w:t>'job'</w:t>
      </w:r>
      <w:r>
        <w:rPr>
          <w:rFonts w:ascii="Courier New" w:hAnsi="Courier New"/>
          <w:sz w:val="16"/>
        </w:rPr>
        <w:t>-&gt;&gt;</w:t>
      </w:r>
      <w:r>
        <w:rPr>
          <w:rFonts w:ascii="Courier New" w:hAnsi="Courier New"/>
          <w:color w:val="1E7E34"/>
          <w:sz w:val="16"/>
        </w:rPr>
        <w:t>'pending'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job_is_pending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,ist.instance_data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ist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(version)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version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1) lastv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(ist.instance_uid=lastv.instance_uid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ist.version=last</w:t>
      </w:r>
      <w:r>
        <w:rPr>
          <w:rFonts w:ascii="Courier New" w:hAnsi="Courier New"/>
          <w:sz w:val="16"/>
        </w:rPr>
        <w:t>v.version) ) 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(e.instance_uid=st.instance_uid)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o.instance_operation_uid, o.instance_uid, o.operation, o.dt_submit, o.submit_result, o.dt_start, o.dt_finish, o.is_successful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</w:t>
      </w:r>
      <w:r>
        <w:rPr>
          <w:rFonts w:ascii="Courier New" w:hAnsi="Courier New"/>
          <w:sz w:val="16"/>
        </w:rPr>
        <w:t xml:space="preserve">ance_uid,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(dt_submit)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dt_submit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1) lastv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(o.instance_uid=lastv.instance_uid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o.dt_submit=lastv.dt_submit) )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(e.instance_uid=io.instance_uid)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instance_cfs_param 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(e.instance_uid=p.instance_uid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p.param=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>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/&gt;&lt;!--- *** make project entity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len(arguments.sear</w:t>
      </w:r>
      <w:r>
        <w:rPr>
          <w:rFonts w:ascii="Courier New" w:hAnsi="Courier New"/>
          <w:sz w:val="16"/>
        </w:rPr>
        <w:t>ch)&gt;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(e.display_name) ilike (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'%#arguments.search#%'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((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(v.svc,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(v.svc_short,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(v.synonyms,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))) ilike (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</w:t>
      </w:r>
      <w:r>
        <w:rPr>
          <w:rFonts w:ascii="Courier New" w:hAnsi="Courier New"/>
          <w:color w:val="1E7E34"/>
          <w:sz w:val="16"/>
        </w:rPr>
        <w:t>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'%#arguments.search#%'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inr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из-за нефиксированного числа колонок труднее становится использовать цифровую нотацию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&lt;m:order_build sortCollection=</w:t>
      </w:r>
      <w:r>
        <w:rPr>
          <w:rFonts w:ascii="Courier New" w:hAnsi="Courier New"/>
          <w:color w:val="6F3178"/>
          <w:sz w:val="16"/>
        </w:rPr>
        <w:t>#or</w:t>
      </w:r>
      <w:r>
        <w:rPr>
          <w:rFonts w:ascii="Courier New" w:hAnsi="Courier New"/>
          <w:color w:val="6F3178"/>
          <w:sz w:val="16"/>
        </w:rPr>
        <w:t>der#</w:t>
      </w:r>
      <w:r>
        <w:rPr>
          <w:rFonts w:ascii="Courier New" w:hAnsi="Courier New"/>
          <w:sz w:val="16"/>
        </w:rPr>
        <w:t xml:space="preserve"> fieldCount=0 defaultOrder=</w:t>
      </w:r>
      <w:r>
        <w:rPr>
          <w:rFonts w:ascii="Courier New" w:hAnsi="Courier New"/>
          <w:color w:val="1E7E34"/>
          <w:sz w:val="16"/>
        </w:rPr>
        <w:t>"1 desc"</w:t>
      </w:r>
      <w:r>
        <w:rPr>
          <w:rFonts w:ascii="Courier New" w:hAnsi="Courier New"/>
          <w:sz w:val="16"/>
        </w:rPr>
        <w:t xml:space="preserve">/&gt;&lt;!---no sort length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>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#arguments.pageSize#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offset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#arguments.pageSize*(arguments.page-1)#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(d.contragent_id=k.contragent_id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v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(e.service_id=v.svc_id)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ist.instance_state_uid, ist.instance_uid, ist.version, ist.dt_state, ist.is_test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</w:t>
      </w:r>
      <w:r>
        <w:rPr>
          <w:rFonts w:ascii="Courier New" w:hAnsi="Courier New"/>
          <w:color w:val="1E7E34"/>
          <w:sz w:val="16"/>
        </w:rPr>
        <w:t>'isSuspended'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is_suspended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is_del</w:t>
      </w:r>
      <w:r>
        <w:rPr>
          <w:rFonts w:ascii="Courier New" w:hAnsi="Courier New"/>
          <w:sz w:val="16"/>
        </w:rPr>
        <w:t xml:space="preserve">eted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,ist.instance_data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ist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(version)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version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1) lastv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(ist.instance_uid=lastv.instance_uid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ist.version=lastv.version) ) 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(st.instance_uid=e.inst</w:t>
      </w:r>
      <w:r>
        <w:rPr>
          <w:rFonts w:ascii="Courier New" w:hAnsi="Courier New"/>
          <w:sz w:val="16"/>
        </w:rPr>
        <w:t>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o.instance_operation_uid, o.instance_uid, o.operation, o.dt_submit, o.submit_result, o.dt_start, o.dt_finish, o.is_successful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instance_uid, </w:t>
      </w:r>
      <w:r>
        <w:rPr>
          <w:rFonts w:ascii="Courier New" w:hAnsi="Courier New"/>
          <w:color w:val="0D5C73"/>
          <w:sz w:val="16"/>
        </w:rPr>
        <w:t>max</w:t>
      </w:r>
      <w:r>
        <w:rPr>
          <w:rFonts w:ascii="Courier New" w:hAnsi="Courier New"/>
          <w:sz w:val="16"/>
        </w:rPr>
        <w:t xml:space="preserve">(dt_submit)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dt_submit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1) lastv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(o.instance_uid=lastv.instance_uid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o.dt_submit=lastv.dt_submit) )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(e.instance_uid=io.instance_uid)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specificationId инжектируется в arguments scope в Application.cfc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 s.specification_id=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</w:t>
      </w:r>
      <w:r>
        <w:rPr>
          <w:rFonts w:ascii="Courier New" w:hAnsi="Courier New"/>
          <w:color w:val="6F3178"/>
          <w:sz w:val="16"/>
        </w:rPr>
        <w:t>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#local.qCnt.cnt#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</w:t>
      </w:r>
      <w:r>
        <w:rPr>
          <w:rFonts w:ascii="Courier New" w:hAnsi="Courier New"/>
          <w:color w:val="6F3178"/>
          <w:sz w:val="16"/>
        </w:rPr>
        <w:t>.qRead#</w:t>
      </w:r>
      <w:r>
        <w:rPr>
          <w:rFonts w:ascii="Courier New" w:hAnsi="Courier New"/>
          <w:sz w:val="16"/>
        </w:rPr>
        <w:t xml:space="preserve"> &lt;!---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 xml:space="preserve"> ---&gt;&gt;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{</w:t>
      </w:r>
      <w:r>
        <w:rPr>
          <w:rFonts w:ascii="Courier New" w:hAnsi="Courier New"/>
          <w:color w:val="1E7E34"/>
          <w:sz w:val="16"/>
        </w:rPr>
        <w:t>"message"</w:t>
      </w:r>
      <w:r>
        <w:rPr>
          <w:rFonts w:ascii="Courier New" w:hAnsi="Courier New"/>
          <w:sz w:val="16"/>
        </w:rPr>
        <w:t xml:space="preserve">=cfcatch.message, </w:t>
      </w:r>
      <w:r>
        <w:rPr>
          <w:rFonts w:ascii="Courier New" w:hAnsi="Courier New"/>
          <w:color w:val="1E7E34"/>
          <w:sz w:val="16"/>
        </w:rPr>
        <w:t>"detail"</w:t>
      </w:r>
      <w:r>
        <w:rPr>
          <w:rFonts w:ascii="Courier New" w:hAnsi="Courier New"/>
          <w:sz w:val="16"/>
        </w:rPr>
        <w:t>=cfcatch.detail}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representationOf(cfcatch).withStatus(500)/&gt;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 get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 xml:space="preserve">"ВНИМАНИЕ! </w:t>
      </w:r>
      <w:r w:rsidRPr="00F9081F">
        <w:rPr>
          <w:rFonts w:ascii="Courier New" w:hAnsi="Courier New"/>
          <w:color w:val="1E7E34"/>
          <w:sz w:val="16"/>
          <w:lang w:val="ru-RU"/>
        </w:rPr>
        <w:t>У текущего к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онтрагента должна быть спецификация, в которую будет вписан создаваемый экземпляр. Новая пустая запись экземпляра. Фактическое развертывание выполняется отдельно,асинхронной операцией </w:t>
      </w:r>
      <w:r>
        <w:rPr>
          <w:rFonts w:ascii="Courier New" w:hAnsi="Courier New"/>
          <w:color w:val="1E7E34"/>
          <w:sz w:val="16"/>
        </w:rPr>
        <w:t>create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 сконфигурированного экземпляра. Одновременно мы создаем строку в 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спецификации по умолчанию и связываем экземпляр с этой строкой. </w:t>
      </w:r>
      <w:r w:rsidRPr="00F9081F">
        <w:rPr>
          <w:rFonts w:ascii="Courier New" w:hAnsi="Courier New"/>
          <w:color w:val="1E7E34"/>
          <w:sz w:val="16"/>
          <w:lang w:val="ru-RU"/>
        </w:rPr>
        <w:lastRenderedPageBreak/>
        <w:t>Первичный ключ генерируется. Текущий пользователь, контракт, спецификация получаются из контекста."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"displayName"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</w:t>
      </w:r>
      <w:r>
        <w:rPr>
          <w:rFonts w:ascii="Courier New" w:hAnsi="Courier New"/>
          <w:color w:val="1A5FB4"/>
          <w:sz w:val="16"/>
        </w:rPr>
        <w:t>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"serviceId"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"type:varchar (no cleanup here!)"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"resourceRealmId"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"-1"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оказывается, их можно и не декларировать</w:t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!structKeyExists(arguments, </w:t>
      </w:r>
      <w:r>
        <w:rPr>
          <w:rFonts w:ascii="Courier New" w:hAnsi="Courier New"/>
          <w:color w:val="1E7E34"/>
          <w:sz w:val="16"/>
        </w:rPr>
        <w:t>"specificationId"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"arguments.specificationId not defined"</w:t>
      </w:r>
      <w:r>
        <w:rPr>
          <w:rFonts w:ascii="Courier New" w:hAnsi="Courier New"/>
          <w:sz w:val="16"/>
        </w:rPr>
        <w:t>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!isValid(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, arguments.specificationId)&gt;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"arguments.specificationId is not a valid integer (specification not defined)"</w:t>
      </w:r>
      <w:r>
        <w:rPr>
          <w:rFonts w:ascii="Courier New" w:hAnsi="Courier New"/>
          <w:sz w:val="16"/>
        </w:rPr>
        <w:t>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!(arguments.specificationId GT 0)&gt;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</w:t>
      </w:r>
      <w:r>
        <w:rPr>
          <w:rFonts w:ascii="Courier New" w:hAnsi="Courier New"/>
          <w:color w:val="1A5FB4"/>
          <w:sz w:val="16"/>
        </w:rPr>
        <w:t>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"specification not defined (arguments.specificationId should be a posititve integer)"</w:t>
      </w:r>
      <w:r>
        <w:rPr>
          <w:rFonts w:ascii="Courier New" w:hAnsi="Courier New"/>
          <w:sz w:val="16"/>
        </w:rPr>
        <w:t>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local.instanceUid=</w:t>
      </w:r>
      <w:r>
        <w:rPr>
          <w:rFonts w:ascii="Courier New" w:hAnsi="Courier New"/>
          <w:color w:val="6F3178"/>
          <w:sz w:val="16"/>
        </w:rPr>
        <w:t>#createGUID()#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this.helper.keyExistsAndValid(</w:t>
      </w:r>
      <w:r>
        <w:rPr>
          <w:rFonts w:ascii="Courier New" w:hAnsi="Courier New"/>
          <w:sz w:val="16"/>
        </w:rPr>
        <w:t xml:space="preserve">arguments, </w:t>
      </w:r>
      <w:r>
        <w:rPr>
          <w:rFonts w:ascii="Courier New" w:hAnsi="Courier New"/>
          <w:color w:val="1E7E34"/>
          <w:sz w:val="16"/>
        </w:rPr>
        <w:t>"serviceId"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checkDisplayName(arguments.displayName, arguments.usrId, local.instanceUid)/&gt;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делаем вставку в спецификацию и таблицу экземпляров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"local.qSpecItem"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specificatio</w:t>
      </w:r>
      <w:r>
        <w:rPr>
          <w:rFonts w:ascii="Courier New" w:hAnsi="Courier New"/>
          <w:sz w:val="16"/>
        </w:rPr>
        <w:t>n_item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(specification_id, specification_item, svc_id, quantity, price, dt_created, creator_id, dt_updated, updater_id)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values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"#arguments.specificationId#"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</w:t>
      </w:r>
      <w:r>
        <w:rPr>
          <w:rFonts w:ascii="Courier New" w:hAnsi="Courier New"/>
          <w:sz w:val="16"/>
        </w:rPr>
        <w:t>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"#arguments.serviceId#"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 xml:space="preserve"> /&gt; &lt;!--- это типично для всех PAYG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"cf_sql_numeric"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=true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</w:t>
      </w:r>
      <w:r>
        <w:rPr>
          <w:rFonts w:ascii="Courier New" w:hAnsi="Courier New"/>
          <w:color w:val="1A5FB4"/>
          <w:sz w:val="16"/>
        </w:rPr>
        <w:t>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returning specification_item_id;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instance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(instance_uid, display_name, service_id, specification_item_id, descr, dt_created, c</w:t>
      </w:r>
      <w:r>
        <w:rPr>
          <w:rFonts w:ascii="Courier New" w:hAnsi="Courier New"/>
          <w:sz w:val="16"/>
        </w:rPr>
        <w:t xml:space="preserve">reator_id, dt_updated, updater_id)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values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"#local.instanceUid#"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"#htmlEditFormat(arguments.displayName)#"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</w:t>
      </w:r>
      <w:r>
        <w:rPr>
          <w:rFonts w:ascii="Courier New" w:hAnsi="Courier New"/>
          <w:color w:val="1E7E34"/>
          <w:sz w:val="16"/>
        </w:rPr>
        <w:t>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"#arguments.serviceId#"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"#local.qSpecItem.specification_item_id#"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"#htmlEditFormat(arguments.descr)#"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</w:t>
      </w:r>
      <w:r>
        <w:rPr>
          <w:rFonts w:ascii="Courier New" w:hAnsi="Courier New"/>
          <w:sz w:val="16"/>
        </w:rPr>
        <w:t>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.withHeaders({location: </w:t>
      </w:r>
      <w:r>
        <w:rPr>
          <w:rFonts w:ascii="Courier New" w:hAnsi="Courier New"/>
          <w:color w:val="1E7E34"/>
          <w:sz w:val="16"/>
        </w:rPr>
        <w:t>"./</w:t>
      </w:r>
      <w:r>
        <w:rPr>
          <w:rFonts w:ascii="Courier New" w:hAnsi="Courier New"/>
          <w:color w:val="1E7E34"/>
          <w:sz w:val="16"/>
        </w:rPr>
        <w:t>#local.instanceUid#"</w:t>
      </w:r>
      <w:r>
        <w:rPr>
          <w:rFonts w:ascii="Courier New" w:hAnsi="Courier New"/>
          <w:sz w:val="16"/>
        </w:rPr>
        <w:t>})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</w:t>
      </w:r>
      <w:r>
        <w:rPr>
          <w:rFonts w:ascii="Courier New" w:hAnsi="Courier New"/>
          <w:color w:val="1E7E34"/>
          <w:sz w:val="16"/>
        </w:rPr>
        <w:t>"Created"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 post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"checkDisplayName"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"displayName"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display_name=trim(lcase(arguments.displayName))/&gt;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len(display_name) LT 3&gt;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"Instance Display Name too short"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"Имя д</w:t>
      </w:r>
      <w:r>
        <w:rPr>
          <w:rFonts w:ascii="Courier New" w:hAnsi="Courier New"/>
          <w:color w:val="1E7E34"/>
          <w:sz w:val="16"/>
        </w:rPr>
        <w:t>олжно быть не короче 3 символов"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len(display_name) GT 80&gt;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"Instance Display Name too long"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"Имя должно быть не длиннее 80 символов"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"local.qUniqueDisplayName"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(d.contragent_id=k.contragent_id)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(k.contragent_id=u.contragent_id)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u.usr_id=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#arguments.usrId#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lower(e.display_nam</w:t>
      </w:r>
      <w:r>
        <w:rPr>
          <w:rFonts w:ascii="Courier New" w:hAnsi="Courier New"/>
          <w:sz w:val="16"/>
        </w:rPr>
        <w:t>e)=lower(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#arguments.displayName#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e.instance_uid &lt;&gt;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cast</w:t>
      </w:r>
      <w:r>
        <w:rPr>
          <w:rFonts w:ascii="Courier New" w:hAnsi="Courier New"/>
          <w:sz w:val="16"/>
        </w:rPr>
        <w:t>(st.instance_data-&gt;&gt;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boolean)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</w:t>
      </w:r>
      <w:r>
        <w:rPr>
          <w:rFonts w:ascii="Courier New" w:hAnsi="Courier New"/>
          <w:sz w:val="16"/>
        </w:rPr>
        <w:t xml:space="preserve">e_state st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st.instance_uid=e.instance_uid 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version desc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1)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TRUE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/*postgre specific. should take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account instances without state, ignoring explicitly deleted only*/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local.qUniqueDisplayName.cnt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"Instance Display Name not unique"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"Имя экземпляра должно быть уникальным в рамках договора"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"generateDefaultNa</w:t>
      </w:r>
      <w:r>
        <w:rPr>
          <w:rFonts w:ascii="Courier New" w:hAnsi="Courier New"/>
          <w:color w:val="1E7E34"/>
          <w:sz w:val="16"/>
        </w:rPr>
        <w:t>me"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&lt;!--- </w:t>
      </w:r>
      <w:r w:rsidRPr="00F9081F">
        <w:rPr>
          <w:rFonts w:ascii="Courier New" w:hAnsi="Courier New"/>
          <w:sz w:val="16"/>
          <w:lang w:val="ru-RU"/>
        </w:rPr>
        <w:t>*** Это некорректно, потому что имя может содержать пробелы и т.п.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*** Неуклюже и медленно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Эти валидации и генерации занимают удивительно много рабочего времени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 xml:space="preserve"> ty</w:t>
      </w:r>
      <w:r>
        <w:rPr>
          <w:rFonts w:ascii="Courier New" w:hAnsi="Courier New"/>
          <w:sz w:val="16"/>
        </w:rPr>
        <w:t>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"usr_id"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(svc_short,svc)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svc_short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svc_id=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#arguments.service_id#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"local.qInst"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display_name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(d.contragent_id=k.contragent_id)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(k.contragent_id=u.contragent_id)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u.usr_id=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#arguments.usr_id#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lower(e.display_name</w:t>
      </w:r>
      <w:r>
        <w:rPr>
          <w:rFonts w:ascii="Courier New" w:hAnsi="Courier New"/>
          <w:sz w:val="16"/>
        </w:rPr>
        <w:t>) like lower(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"#local.qSvc.svc_short#%"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service_id=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#arguments.service_id#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prefixLen=len(local.qSvc.svc_short)+1/&gt;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</w:t>
      </w:r>
      <w:r>
        <w:rPr>
          <w:rFonts w:ascii="Courier New" w:hAnsi="Courier New"/>
          <w:sz w:val="16"/>
        </w:rPr>
        <w:t>ar i=1/&gt;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"local.qInst"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len(local.qInst.display_name) GT prefixLen&gt;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suffix=</w:t>
      </w:r>
      <w:r>
        <w:rPr>
          <w:rFonts w:ascii="Courier New" w:hAnsi="Courier New"/>
          <w:color w:val="0D5C73"/>
          <w:sz w:val="16"/>
        </w:rPr>
        <w:t>right</w:t>
      </w:r>
      <w:r>
        <w:rPr>
          <w:rFonts w:ascii="Courier New" w:hAnsi="Courier New"/>
          <w:sz w:val="16"/>
        </w:rPr>
        <w:t>(local.qInst.display_name, len(local.qInst.display_name)-prefixLen)/&gt;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,suffix)&gt;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i=(i GT int(suff</w:t>
      </w:r>
      <w:r>
        <w:rPr>
          <w:rFonts w:ascii="Courier New" w:hAnsi="Courier New"/>
          <w:sz w:val="16"/>
        </w:rPr>
        <w:t>ix))?i:int(suffix)/&gt;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"#local.qSvc.svc_short#-#i+1#"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3F2C9786" w14:textId="77777777" w:rsidR="00382E4F" w:rsidRDefault="00D013E3">
      <w:pPr>
        <w:pStyle w:val="1"/>
      </w:pPr>
      <w:bookmarkStart w:id="23" w:name="_Toc230105177"/>
      <w:r>
        <w:t>v1/resources/instance_operation.cfc</w:t>
      </w:r>
      <w:bookmarkEnd w:id="23"/>
    </w:p>
    <w:p w14:paraId="2CBDC181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"/instanceOperations/{instanceOperationUid}"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"Операция над экземпляром сервиса"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</w:t>
      </w:r>
      <w:r>
        <w:rPr>
          <w:rFonts w:ascii="Courier New" w:hAnsi="Courier New"/>
          <w:sz w:val="16"/>
        </w:rPr>
        <w:t>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"local.qInstanceOperation"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&lt;m:field&gt;o.instance_operation_uid::text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&lt;m:field&gt;o.operation&lt;/m:field&gt;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&lt;m:field&gt;o.instance_uid::text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&lt;m:field&gt;to_char(o.dt_submit,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</w:t>
      </w:r>
      <w:r>
        <w:rPr>
          <w:rFonts w:ascii="Courier New" w:hAnsi="Courier New"/>
          <w:sz w:val="16"/>
        </w:rPr>
        <w:t>ubmit&lt;/m:field&gt;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&lt;m:field&gt;o.submit_result&lt;/m:field&gt;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&lt;m:field&gt;o.error_log&lt;/m:field&gt;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&lt;m:field&gt;o.note&lt;/m:field&gt;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&lt;m:field&gt;to_char(o.dt_start,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dt_start&lt;/m:field&gt;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&lt;m:field&gt;to_char(o.dt_finish, </w:t>
      </w:r>
      <w:r>
        <w:rPr>
          <w:rFonts w:ascii="Courier New" w:hAnsi="Courier New"/>
          <w:color w:val="1E7E34"/>
          <w:sz w:val="16"/>
        </w:rPr>
        <w:t>'YYYY-MM-D</w:t>
      </w:r>
      <w:r>
        <w:rPr>
          <w:rFonts w:ascii="Courier New" w:hAnsi="Courier New"/>
          <w:color w:val="1E7E34"/>
          <w:sz w:val="16"/>
        </w:rPr>
        <w:t>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dt_finish&lt;/m:field&gt;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"Длит. сек"</w:t>
      </w:r>
      <w:r>
        <w:rPr>
          <w:rFonts w:ascii="Courier New" w:hAnsi="Courier New"/>
          <w:sz w:val="16"/>
        </w:rPr>
        <w:t>&gt;extract(</w:t>
      </w:r>
      <w:r>
        <w:rPr>
          <w:rFonts w:ascii="Courier New" w:hAnsi="Courier New"/>
          <w:color w:val="1E7E34"/>
          <w:sz w:val="16"/>
        </w:rPr>
        <w:t>'epoch'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(o.dt_finish,CURRENT_TIMESTAMP)- o.dt_start)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duration&lt;/m:field&gt;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&gt;o.is_successful&lt;/m:field&gt;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&lt;m:field&gt;e.display_name&lt;/m:field&gt;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&lt;m:field&gt;e.specification_item_id&lt;/m:field&gt;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&lt;m:field&gt;to_char(o.dt_created,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 xml:space="preserve">d&gt;to_char(o.dt_updated,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dt_updated&lt;/m:field&gt;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&lt;m:field&gt;o.updater_id&lt;/m:field&gt;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&lt;m:field&gt;u.login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updater_login&lt;/m:field&gt;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&lt;m:field&gt;u.shortname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updater_shortname&lt;/m:field&gt;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&lt;m:field&gt;v.svc&lt;/m:field&gt;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&lt;m:field&gt;so.svc_operation_id&lt;/m:field&gt;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((o.dt_start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o.dt_finish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o.submit_result=</w:t>
      </w:r>
      <w:r>
        <w:rPr>
          <w:rFonts w:ascii="Courier New" w:hAnsi="Courier New"/>
          <w:color w:val="1E7E34"/>
          <w:sz w:val="16"/>
        </w:rPr>
        <w:t>'201'</w:t>
      </w:r>
      <w:r>
        <w:rPr>
          <w:rFonts w:ascii="Courier New" w:hAnsi="Courier New"/>
          <w:sz w:val="16"/>
        </w:rPr>
        <w:t xml:space="preserve">),false)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is_in_progress&lt;/m:field&gt;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</w:t>
      </w:r>
      <w:r>
        <w:rPr>
          <w:rFonts w:ascii="Courier New" w:hAnsi="Courier New"/>
          <w:sz w:val="16"/>
        </w:rPr>
        <w:t>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((o.dt_start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o.submit_result=</w:t>
      </w:r>
      <w:r>
        <w:rPr>
          <w:rFonts w:ascii="Courier New" w:hAnsi="Courier New"/>
          <w:color w:val="1E7E34"/>
          <w:sz w:val="16"/>
        </w:rPr>
        <w:t>'201'</w:t>
      </w:r>
      <w:r>
        <w:rPr>
          <w:rFonts w:ascii="Courier New" w:hAnsi="Courier New"/>
          <w:sz w:val="16"/>
        </w:rPr>
        <w:t xml:space="preserve">),false)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is_pending&lt;/m:field&gt;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</w:t>
      </w:r>
      <w:r>
        <w:rPr>
          <w:rFonts w:ascii="Courier New" w:hAnsi="Courier New"/>
          <w:sz w:val="16"/>
        </w:rPr>
        <w:t>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(d.contragent_id=k.contragent_id)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v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(e.service_id=v.svc_id)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(v.svc_id=so.svc_id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o.operation=so.operation)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(o.updater_id=u.usr_id)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</w:t>
      </w:r>
      <w:r>
        <w:rPr>
          <w:rFonts w:ascii="Courier New" w:hAnsi="Courier New"/>
          <w:color w:val="1E7E34"/>
          <w:sz w:val="16"/>
        </w:rPr>
        <w:t>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local.qInstanceOperation.recordCount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</w:t>
      </w:r>
      <w:r>
        <w:rPr>
          <w:rFonts w:ascii="Courier New" w:hAnsi="Courier New"/>
          <w:color w:val="1A5FB4"/>
          <w:sz w:val="16"/>
        </w:rPr>
        <w:t>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"local.qStage"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"local.stageMap"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&lt;m:field&gt;ios.instanc</w:t>
      </w:r>
      <w:r>
        <w:rPr>
          <w:rFonts w:ascii="Courier New" w:hAnsi="Courier New"/>
          <w:sz w:val="16"/>
        </w:rPr>
        <w:t xml:space="preserve">e_operation_stage_uid::text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instance_operation_stage_uid&lt;/m:field&gt;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&lt;m:field&gt;ios.stage&lt;/m:field&gt;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&gt;ios.is_successful&lt;/m:field&gt;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&lt;m:field&gt;to_char(ios.dt_start,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</w:t>
      </w:r>
      <w:r>
        <w:rPr>
          <w:rFonts w:ascii="Courier New" w:hAnsi="Courier New"/>
          <w:sz w:val="16"/>
        </w:rPr>
        <w:t>art&lt;/m:field&gt;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&lt;m:field&gt;to_char(ios.dt_finish,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dt_finish&lt;/m:field&gt;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&lt;m:field&gt;round(extract(</w:t>
      </w:r>
      <w:r>
        <w:rPr>
          <w:rFonts w:ascii="Courier New" w:hAnsi="Courier New"/>
          <w:color w:val="1E7E34"/>
          <w:sz w:val="16"/>
        </w:rPr>
        <w:t>'epoch'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(ios.dt_finish,CURRENT_TIMESTAMP)- ios.dt_start),1)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duration&lt;/m:field&gt;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&lt;m:field&gt;ios.stage_msg&lt;/m:field&gt;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instance_operation_stage ios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ios.instance_operation_uid=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"#local.qInstanceOperation.instance_operation_uid#"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#!isValid('guid',local.qInsta</w:t>
      </w:r>
      <w:r>
        <w:rPr>
          <w:rFonts w:ascii="Courier New" w:hAnsi="Courier New"/>
          <w:color w:val="6F3178"/>
          <w:sz w:val="16"/>
        </w:rPr>
        <w:t>nceOperation.instance_operation_uid)#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dt_start asc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"local.qState"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"local.stateTitleMap"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</w:t>
      </w:r>
      <w:r>
        <w:rPr>
          <w:rFonts w:ascii="Courier New" w:hAnsi="Courier New"/>
          <w:color w:val="1E7E34"/>
          <w:sz w:val="16"/>
        </w:rPr>
        <w:t>state_uid"</w:t>
      </w:r>
      <w:r>
        <w:rPr>
          <w:rFonts w:ascii="Courier New" w:hAnsi="Courier New"/>
          <w:sz w:val="16"/>
        </w:rPr>
        <w:t xml:space="preserve">&gt;st.instance_state_uid::text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instance_state_uid&lt;/m:field&gt;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"v."</w:t>
      </w:r>
      <w:r>
        <w:rPr>
          <w:rFonts w:ascii="Courier New" w:hAnsi="Courier New"/>
          <w:sz w:val="16"/>
        </w:rPr>
        <w:t>&gt;st.version&lt;/m:field&gt;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"creator_id"</w:t>
      </w:r>
      <w:r>
        <w:rPr>
          <w:rFonts w:ascii="Courier New" w:hAnsi="Courier New"/>
          <w:sz w:val="16"/>
        </w:rPr>
        <w:t>&gt;st.creator_id&lt;/m:field&gt;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"dt_state"</w:t>
      </w:r>
      <w:r>
        <w:rPr>
          <w:rFonts w:ascii="Courier New" w:hAnsi="Courier New"/>
          <w:sz w:val="16"/>
        </w:rPr>
        <w:t xml:space="preserve">&gt;to_char(st.dt_state, </w:t>
      </w:r>
      <w:r>
        <w:rPr>
          <w:rFonts w:ascii="Courier New" w:hAnsi="Courier New"/>
          <w:color w:val="1E7E34"/>
          <w:sz w:val="16"/>
        </w:rPr>
        <w:t>'YYYY-MM-DD"T"HH24:MI:SS.FF3TZHTZ</w:t>
      </w:r>
      <w:r>
        <w:rPr>
          <w:rFonts w:ascii="Courier New" w:hAnsi="Courier New"/>
          <w:color w:val="1E7E34"/>
          <w:sz w:val="16"/>
        </w:rPr>
        <w:t>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dt_state&lt;/m:field&gt;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&gt;st.is_test&lt;/m:field&gt;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"instance_operation_uid"</w:t>
      </w:r>
      <w:r>
        <w:rPr>
          <w:rFonts w:ascii="Courier New" w:hAnsi="Courier New"/>
          <w:sz w:val="16"/>
        </w:rPr>
        <w:t xml:space="preserve">&gt;st.instance_operation_uid::text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"instance_data"</w:t>
      </w:r>
      <w:r>
        <w:rPr>
          <w:rFonts w:ascii="Courier New" w:hAnsi="Courier New"/>
          <w:sz w:val="16"/>
        </w:rPr>
        <w:t xml:space="preserve"> formatter=</w:t>
      </w:r>
      <w:r>
        <w:rPr>
          <w:rFonts w:ascii="Courier New" w:hAnsi="Courier New"/>
          <w:color w:val="6F3178"/>
          <w:sz w:val="16"/>
        </w:rPr>
        <w:t>#functio</w:t>
      </w:r>
      <w:r>
        <w:rPr>
          <w:rFonts w:ascii="Courier New" w:hAnsi="Courier New"/>
          <w:color w:val="6F3178"/>
          <w:sz w:val="16"/>
        </w:rPr>
        <w:t>n(x){return (deserializeJson(x))}#</w:t>
      </w:r>
      <w:r>
        <w:rPr>
          <w:rFonts w:ascii="Courier New" w:hAnsi="Courier New"/>
          <w:sz w:val="16"/>
        </w:rPr>
        <w:t xml:space="preserve">&gt;st.instance_data::text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instance_data&lt;/m:field&gt;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st.instance_operation_uid=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"#local.qInstanceOperation.instance_operation</w:t>
      </w:r>
      <w:r>
        <w:rPr>
          <w:rFonts w:ascii="Courier New" w:hAnsi="Courier New"/>
          <w:color w:val="1E7E34"/>
          <w:sz w:val="16"/>
        </w:rPr>
        <w:t>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#!isValid('guid',local.qInstanceOperation.instance_operation_uid)#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st.version desc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"local.qCurrentState"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"local.stateTitleMap"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"instance_state_uid"</w:t>
      </w:r>
      <w:r>
        <w:rPr>
          <w:rFonts w:ascii="Courier New" w:hAnsi="Courier New"/>
          <w:sz w:val="16"/>
        </w:rPr>
        <w:t xml:space="preserve">&gt;st.instance_state_uid::text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instance_state_uid&lt;/m:field&gt;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"v."</w:t>
      </w:r>
      <w:r>
        <w:rPr>
          <w:rFonts w:ascii="Courier New" w:hAnsi="Courier New"/>
          <w:sz w:val="16"/>
        </w:rPr>
        <w:t>&gt;st.version&lt;/m:field&gt;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"creator_id"</w:t>
      </w:r>
      <w:r>
        <w:rPr>
          <w:rFonts w:ascii="Courier New" w:hAnsi="Courier New"/>
          <w:sz w:val="16"/>
        </w:rPr>
        <w:t>&gt;st.creator_id&lt;/m:field&gt;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"dt_state"</w:t>
      </w:r>
      <w:r>
        <w:rPr>
          <w:rFonts w:ascii="Courier New" w:hAnsi="Courier New"/>
          <w:sz w:val="16"/>
        </w:rPr>
        <w:t xml:space="preserve">&gt;to_char(st.dt_state,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dt_state&lt;/m:field&gt;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&gt;st.is_test&lt;/m:field&gt;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"instance_operation_uid"</w:t>
      </w:r>
      <w:r>
        <w:rPr>
          <w:rFonts w:ascii="Courier New" w:hAnsi="Courier New"/>
          <w:sz w:val="16"/>
        </w:rPr>
        <w:t xml:space="preserve">&gt;st.instance_operation_uid::text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</w:t>
      </w:r>
      <w:r>
        <w:rPr>
          <w:rFonts w:ascii="Courier New" w:hAnsi="Courier New"/>
          <w:sz w:val="16"/>
        </w:rPr>
        <w:t>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"instance_data"</w:t>
      </w:r>
      <w:r>
        <w:rPr>
          <w:rFonts w:ascii="Courier New" w:hAnsi="Courier New"/>
          <w:sz w:val="16"/>
        </w:rPr>
        <w:t xml:space="preserve"> formatter=</w:t>
      </w:r>
      <w:r>
        <w:rPr>
          <w:rFonts w:ascii="Courier New" w:hAnsi="Courier New"/>
          <w:color w:val="6F3178"/>
          <w:sz w:val="16"/>
        </w:rPr>
        <w:t>#function(x){return (deserializeJson(x))}#</w:t>
      </w:r>
      <w:r>
        <w:rPr>
          <w:rFonts w:ascii="Courier New" w:hAnsi="Courier New"/>
          <w:sz w:val="16"/>
        </w:rPr>
        <w:t xml:space="preserve">&gt;st.instance_data::text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instance_data&lt;/m:field&gt;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st.instance_uid=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</w:t>
      </w:r>
      <w:r>
        <w:rPr>
          <w:rFonts w:ascii="Courier New" w:hAnsi="Courier New"/>
          <w:sz w:val="16"/>
        </w:rPr>
        <w:t>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"#local.qInstanceOperation.instance_uid#"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#!isValid('guid',local.qInstanceOperation.instance_uid)#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st.version desc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currentState =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currentState = des</w:t>
      </w:r>
      <w:r>
        <w:rPr>
          <w:rFonts w:ascii="Courier New" w:hAnsi="Courier New"/>
          <w:sz w:val="16"/>
        </w:rPr>
        <w:t>erializeJson(local.qCurrentState.instance_data)/&gt;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currentState =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"local.cfsParamTitleMap"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"instance_operation_cfs_param_uid"</w:t>
      </w:r>
      <w:r>
        <w:rPr>
          <w:rFonts w:ascii="Courier New" w:hAnsi="Courier New"/>
          <w:sz w:val="16"/>
        </w:rPr>
        <w:t xml:space="preserve">&gt;iop.instance_operation_cfs_param_uid::text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instance_operation_cfs_param_uid&lt;/m:field&gt;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</w:t>
      </w:r>
      <w:r>
        <w:rPr>
          <w:rFonts w:ascii="Courier New" w:hAnsi="Courier New"/>
          <w:sz w:val="16"/>
        </w:rPr>
        <w:t>ld&gt;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sop.is_sensitive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'********'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iop.param_value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param_value 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&lt;m:field&gt;to_char(iop.dt_created,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&lt;m:field&gt;iop.creator_id&lt;/m:field&gt;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</w:t>
      </w:r>
      <w:r>
        <w:rPr>
          <w:rFonts w:ascii="Courier New" w:hAnsi="Courier New"/>
          <w:sz w:val="16"/>
        </w:rPr>
        <w:t>eration_cfs_param&lt;/m:field&gt;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&lt;m:field&gt;sop.label&lt;/m:field&gt;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data_descriptor&lt;/m:field&gt;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#(x)=&gt;((isArray(x) OR isEmpty(x))? x : listToArray(x))#</w:t>
      </w:r>
      <w:r>
        <w:rPr>
          <w:rFonts w:ascii="Courier New" w:hAnsi="Courier New"/>
          <w:sz w:val="16"/>
        </w:rPr>
        <w:t>&gt;sop.value_list&lt;/m:field&gt;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&lt;m:field&gt;sop.ref_svc_id&lt;/m:field&gt;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&lt;m:field&gt;sop.func&lt;/m:field&gt;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&lt;m:field&gt;sop.nested_ref&lt;/m:field&gt;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&lt;m:field&gt;sop.state_path&lt;/m:field&gt;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&lt;m:field&gt;sop.expression&lt;/m:field&gt;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&lt;m:field&gt;sop.depends_on_cfs_params&lt;/m:field&gt;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</w:t>
      </w:r>
      <w:r>
        <w:rPr>
          <w:rFonts w:ascii="Courier New" w:hAnsi="Courier New"/>
          <w:sz w:val="16"/>
        </w:rPr>
        <w:t>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&gt;sop.is_required&lt;/m:field&gt;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&lt;m:field&gt;sop.default_value&lt;/m:field&gt;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&lt;m:field&gt;sop.regex&lt;/m:field&gt;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&lt;m:field&gt;sop.unique_scope&lt;/m:field&gt;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&lt;m:field&gt;sop.maxlength&lt;/m:field&gt;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&lt;m:field&gt;sop.minlength&lt;/m:field&gt;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</w:t>
      </w:r>
      <w:r>
        <w:rPr>
          <w:rFonts w:ascii="Courier New" w:hAnsi="Courier New"/>
          <w:sz w:val="16"/>
        </w:rPr>
        <w:t>ld&gt;sop.maxvalue&lt;/m:field&gt;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&lt;m:field&gt;sop.minvalue&lt;/m:field&gt;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&lt;m:field&gt;iop.note&lt;/m:field&gt;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&lt;m:field&gt;sop.config::text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config&lt;/m:field&gt;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nested_ref_data&lt;/m:field&gt;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&gt;sop.is_sensitive&lt;/m:field&gt;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sop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(sop.svc_operation_cfs_param_id=iop.s</w:t>
      </w:r>
      <w:r>
        <w:rPr>
          <w:rFonts w:ascii="Courier New" w:hAnsi="Courier New"/>
          <w:sz w:val="16"/>
        </w:rPr>
        <w:t xml:space="preserve">vc_operation_cfs_param_id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iop.instance_operation_uid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value=</w:t>
      </w:r>
      <w:r>
        <w:rPr>
          <w:rFonts w:ascii="Courier New" w:hAnsi="Courier New"/>
          <w:color w:val="1E7E34"/>
          <w:sz w:val="16"/>
        </w:rPr>
        <w:t>"#local.qInstanceOperation.instance_operation_uid#"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#!isValid('guid',local.qInstanceOperation.instance_operation_uid)#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sop.svc_operation_id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value=</w:t>
      </w:r>
      <w:r>
        <w:rPr>
          <w:rFonts w:ascii="Courier New" w:hAnsi="Courier New"/>
          <w:color w:val="6F3178"/>
          <w:sz w:val="16"/>
        </w:rPr>
        <w:t>#local.qInstanceOperation.svc_operation_id#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#!isValid('integer',local.qInstanceOperation.svc_operation_id)#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sop.sort, sop.svc_operation_cfs_param_id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len(func)&gt;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"#func#"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#local.qInstanceOperation.service_id#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#arguments.contractId#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instance_operation_cfs_param"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"generateValueList"</w:t>
      </w:r>
      <w:r>
        <w:rPr>
          <w:rFonts w:ascii="Courier New" w:hAnsi="Courier New"/>
          <w:sz w:val="16"/>
        </w:rPr>
        <w:t xml:space="preserve"> 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 xml:space="preserve"> returnVariable=</w:t>
      </w:r>
      <w:r>
        <w:rPr>
          <w:rFonts w:ascii="Courier New" w:hAnsi="Courier New"/>
          <w:color w:val="1E7E34"/>
          <w:sz w:val="16"/>
        </w:rPr>
        <w:t>"local.qCfsParam.value_list"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len(trim(local.qCfsParam.value_list))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listLen(local.qCfsParam.value_list)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local.qCfsParam.defau</w:t>
      </w:r>
      <w:r>
        <w:rPr>
          <w:rFonts w:ascii="Courier New" w:hAnsi="Courier New"/>
          <w:sz w:val="16"/>
        </w:rPr>
        <w:t>lt_value=local.qCfsParam.value_list/&gt;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len(local.qCfsParam.nested_ref)&gt;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"#local.qCfsParam.nested_ref#"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"config"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"#local.qCfsParam.config#"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</w:t>
      </w:r>
      <w:r>
        <w:rPr>
          <w:rFonts w:ascii="Courier New" w:hAnsi="Courier New"/>
          <w:color w:val="1E7E34"/>
          <w:sz w:val="16"/>
        </w:rPr>
        <w:t>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"generateClosure"</w:t>
      </w:r>
      <w:r>
        <w:rPr>
          <w:rFonts w:ascii="Courier New" w:hAnsi="Courier New"/>
          <w:sz w:val="16"/>
        </w:rPr>
        <w:t xml:space="preserve"> 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 xml:space="preserve"> returnVariable=</w:t>
      </w:r>
      <w:r>
        <w:rPr>
          <w:rFonts w:ascii="Courier New" w:hAnsi="Courier New"/>
          <w:color w:val="1E7E34"/>
          <w:sz w:val="16"/>
        </w:rPr>
        <w:t>"local.fNestedRef"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local.qCfsParam.nested_ref_data = local.fNestedRef()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len(local.qCfsParam.state_path)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isStruct(currentState)&gt;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"state"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#currentState#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"path"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"#local.qCfsParam.state_path#"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</w:t>
      </w:r>
      <w:r>
        <w:rPr>
          <w:rFonts w:ascii="Courier New" w:hAnsi="Courier New"/>
          <w:color w:val="1E7E34"/>
          <w:sz w:val="16"/>
        </w:rPr>
        <w:t>"getListFromState"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</w:t>
      </w:r>
      <w:r>
        <w:rPr>
          <w:rFonts w:ascii="Courier New" w:hAnsi="Courier New"/>
          <w:sz w:val="16"/>
        </w:rPr>
        <w:t>urnVariable=</w:t>
      </w:r>
      <w:r>
        <w:rPr>
          <w:rFonts w:ascii="Courier New" w:hAnsi="Courier New"/>
          <w:color w:val="1E7E34"/>
          <w:sz w:val="16"/>
        </w:rPr>
        <w:t>"local.qCfsParam.value_list"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len(local.qCfsParam.expression)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len(local.qCfsParam.instance_operation_cfs_param_uid)&gt;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local.qCfsParam.value_list =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"lib.expression_parser"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.eval(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local.qCfsParam.expression,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{/*context*/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component:</w:t>
      </w:r>
      <w:r>
        <w:rPr>
          <w:rFonts w:ascii="Courier New" w:hAnsi="Courier New"/>
          <w:color w:val="1E7E34"/>
          <w:sz w:val="16"/>
        </w:rPr>
        <w:t>"resources.instance_operation_cfs_param"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keys:{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#local.qCfsParam.instance_operation_cfs_param_uid#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params:{}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if</w:t>
      </w:r>
      <w:r>
        <w:rPr>
          <w:rFonts w:ascii="Courier New" w:hAnsi="Courier New"/>
          <w:sz w:val="16"/>
        </w:rPr>
        <w:t xml:space="preserve"> (len(local.qCfsParam.func)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len(local.qCfsParam.expression)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len(local.qCfsParam.state_path)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len(local.qCfsParam.nested_ref))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local.qCfsParam.value_list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d</w:t>
      </w:r>
      <w:r>
        <w:rPr>
          <w:rFonts w:ascii="Courier New" w:hAnsi="Courier New"/>
          <w:sz w:val="16"/>
        </w:rPr>
        <w:t xml:space="preserve">ata_type EQ </w:t>
      </w:r>
      <w:r>
        <w:rPr>
          <w:rFonts w:ascii="Courier New" w:hAnsi="Courier New"/>
          <w:color w:val="1E7E34"/>
          <w:sz w:val="16"/>
        </w:rPr>
        <w:t>"map"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data_type EQ </w:t>
      </w:r>
      <w:r>
        <w:rPr>
          <w:rFonts w:ascii="Courier New" w:hAnsi="Courier New"/>
          <w:color w:val="1E7E34"/>
          <w:sz w:val="16"/>
        </w:rPr>
        <w:t>"map-fixed"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data_type EQ </w:t>
      </w:r>
      <w:r>
        <w:rPr>
          <w:rFonts w:ascii="Courier New" w:hAnsi="Courier New"/>
          <w:color w:val="1E7E34"/>
          <w:sz w:val="16"/>
        </w:rPr>
        <w:t>"array-map-fixed"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"processMap"</w:t>
      </w:r>
      <w:r>
        <w:rPr>
          <w:rFonts w:ascii="Courier New" w:hAnsi="Courier New"/>
          <w:sz w:val="16"/>
        </w:rPr>
        <w:t xml:space="preserve"> qParam=</w:t>
      </w:r>
      <w:r>
        <w:rPr>
          <w:rFonts w:ascii="Courier New" w:hAnsi="Courier New"/>
          <w:color w:val="6F3178"/>
          <w:sz w:val="16"/>
        </w:rPr>
        <w:t>#local.qCfsParam#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"out.instanceOperation"</w:t>
      </w:r>
      <w:r>
        <w:rPr>
          <w:rFonts w:ascii="Courier New" w:hAnsi="Courier New"/>
          <w:sz w:val="16"/>
        </w:rPr>
        <w:t xml:space="preserve"> = this.helper.appendRecord(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local.qInstanceOperation, this.helper.snake2camel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</w:t>
      </w:r>
      <w:r>
        <w:rPr>
          <w:rFonts w:ascii="Courier New" w:hAnsi="Courier New"/>
          <w:color w:val="1E7E34"/>
          <w:sz w:val="16"/>
        </w:rPr>
        <w:t>Operation.cfsParams"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#local.qCfsParam#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arrayAppend(out.instanceOperation.cfsParams,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local.cfsParamTitleMap, local.qCfsParam, this.helper.snake2camel))/&gt;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</w:t>
      </w:r>
      <w:r>
        <w:rPr>
          <w:rFonts w:ascii="Courier New" w:hAnsi="Courier New"/>
          <w:color w:val="1A5FB4"/>
          <w:sz w:val="16"/>
        </w:rPr>
        <w:t>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"out.instanceOperation.stages"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#local.qStage#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arrayAppend(out.instanceOperation.stages,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local.stageMap, local.qStage, this.helper.snake2camel))/&gt;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"out.instanceOperation.state"</w:t>
      </w:r>
      <w:r>
        <w:rPr>
          <w:rFonts w:ascii="Courier New" w:hAnsi="Courier New"/>
          <w:sz w:val="16"/>
        </w:rPr>
        <w:t>=(local.qState.recordCount GT 0) ?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local.stateTitleMap, local.qState, this.helper.snake2camel) :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"validateCfsParams"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"local.qSvcOperationParam"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sop.svc_operation_cfs_param_id, sop.svc_operation_cfs_param, sop.unique_scope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(sop.svc_operation_cfs_param_id=iop.svc_operation_cfs_para</w:t>
      </w:r>
      <w:r>
        <w:rPr>
          <w:rFonts w:ascii="Courier New" w:hAnsi="Courier New"/>
          <w:sz w:val="16"/>
        </w:rPr>
        <w:t>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iop.instance_operation_uid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"local.qInstance"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io.instance_uid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</w:t>
      </w:r>
      <w:r>
        <w:rPr>
          <w:rFonts w:ascii="Courier New" w:hAnsi="Courier New"/>
          <w:sz w:val="16"/>
        </w:rPr>
        <w:t xml:space="preserve">fs_param iop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(io.instance_operation_uid=iop.instance_operation_uid)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iop.instance_operation_uid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"local.qSvcOperationParam"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</w:t>
      </w:r>
      <w:r>
        <w:rPr>
          <w:rFonts w:ascii="Courier New" w:hAnsi="Courier New"/>
          <w:color w:val="1A5FB4"/>
          <w:sz w:val="16"/>
        </w:rPr>
        <w:t>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#local.qSvcOperationParam.unique_scope#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"parent"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"local.qUnique"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p.param_value, sp.svc_operation_cfs_param, re.display_name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</w:t>
      </w:r>
      <w:r>
        <w:rPr>
          <w:rFonts w:ascii="Courier New" w:hAnsi="Courier New"/>
          <w:sz w:val="16"/>
        </w:rPr>
        <w:t xml:space="preserve">cfs_param 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(o.instance_operation_uid=p.instance_operation_uid)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(p.svc_operation_cfs_param_id=sp.svc_operation_cfs_param_id)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p2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(p.instance_operation_uid=p2.insta</w:t>
      </w:r>
      <w:r>
        <w:rPr>
          <w:rFonts w:ascii="Courier New" w:hAnsi="Courier New"/>
          <w:sz w:val="16"/>
        </w:rPr>
        <w:t>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re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(p2.param_value=re.instance_uid::text)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instance_cfs_param p3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(re.instance_uid::text=p3.param_value)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instance_cfs_param p4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(p3.instance_uid=p4.instance_uid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sp.svc_operation_cfs_param=p4.param)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p.param_value=p4.param_value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p.svc_operatio</w:t>
      </w:r>
      <w:r>
        <w:rPr>
          <w:rFonts w:ascii="Courier New" w:hAnsi="Courier New"/>
          <w:sz w:val="16"/>
        </w:rPr>
        <w:t>n_cfs_param_id=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#local.qSvcOperationParam.svc_operation_cfs_param_id#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p4.instance_uid &lt;&gt;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#qInstance.instance_uid#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#!isValid("guid",qInstance.instanc</w:t>
      </w:r>
      <w:r>
        <w:rPr>
          <w:rFonts w:ascii="Courier New" w:hAnsi="Courier New"/>
          <w:color w:val="6F3178"/>
          <w:sz w:val="16"/>
        </w:rPr>
        <w:t>e_uid)#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cast</w:t>
      </w:r>
      <w:r>
        <w:rPr>
          <w:rFonts w:ascii="Courier New" w:hAnsi="Courier New"/>
          <w:sz w:val="16"/>
        </w:rPr>
        <w:t>(st.instance_data-&gt;&gt;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boolean)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st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st.instance_uid=p4.instance_uid 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version desc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1)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TRUE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qUnique.recordCount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'#local.qUnique.svc_operation_cfs_param# = "#local.qUnique.param_value#" is not unique in the parent instance (#local.qUnique.display_name#) scope'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06B532D4" w14:textId="77777777" w:rsidR="00382E4F" w:rsidRDefault="00D013E3">
      <w:pPr>
        <w:pStyle w:val="1"/>
      </w:pPr>
      <w:bookmarkStart w:id="24" w:name="_Toc230105178"/>
      <w:r>
        <w:t>v1/resources/instance_operation_cfs_param.cfc</w:t>
      </w:r>
      <w:bookmarkEnd w:id="24"/>
    </w:p>
    <w:p w14:paraId="706BB4FF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"/instanceOperationCfsParams/{instanceOperationCfsParamUid}"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  <w:t>&lt;!--- Вот зд</w:t>
      </w:r>
      <w:r>
        <w:rPr>
          <w:rFonts w:ascii="Courier New" w:hAnsi="Courier New"/>
          <w:sz w:val="16"/>
        </w:rPr>
        <w:t>есь мы могли бы строить URI /instances/{instanceUid}/instanceOperations/{instanceOperationUid}/CfsParams, но это создает избыточность, у нас простые суррогатные первичные ключи. С другой стороны, контекст инстанса и операции у клиента всегда имеется. Но ст</w:t>
      </w:r>
      <w:r>
        <w:rPr>
          <w:rFonts w:ascii="Courier New" w:hAnsi="Courier New"/>
          <w:sz w:val="16"/>
        </w:rPr>
        <w:t xml:space="preserve">оит ли передавать избыточную информацию? Это иногда провоцирует путаницу. Для POST мы можем передать необходимый контекст в теле запроса, а можем в URL.  </w:t>
      </w:r>
      <w:r>
        <w:rPr>
          <w:rFonts w:ascii="Courier New" w:hAnsi="Courier New"/>
          <w:sz w:val="16"/>
        </w:rPr>
        <w:br/>
        <w:t>В данном случае никакого смысла смотреть на все CFS параметры нет, только в рамках операции</w:t>
      </w:r>
      <w:r>
        <w:rPr>
          <w:rFonts w:ascii="Courier New" w:hAnsi="Courier New"/>
          <w:sz w:val="16"/>
        </w:rPr>
        <w:br/>
        <w:t>Но: мы не</w:t>
      </w:r>
      <w:r>
        <w:rPr>
          <w:rFonts w:ascii="Courier New" w:hAnsi="Courier New"/>
          <w:sz w:val="16"/>
        </w:rPr>
        <w:t xml:space="preserve"> хотели бы менять положение сущности в дереве. Либо она в корне, либо она ниже. И получится, когда мы выбираем один параметр, нам ни к чему контекст - мы к нему однозначно </w:t>
      </w:r>
      <w:r>
        <w:rPr>
          <w:rFonts w:ascii="Courier New" w:hAnsi="Courier New"/>
          <w:sz w:val="16"/>
        </w:rPr>
        <w:lastRenderedPageBreak/>
        <w:t>адресуемся.</w:t>
      </w:r>
      <w:r>
        <w:rPr>
          <w:rFonts w:ascii="Courier New" w:hAnsi="Courier New"/>
          <w:sz w:val="16"/>
        </w:rPr>
        <w:br/>
        <w:t>Проголосуем против избыточности?</w:t>
      </w:r>
      <w:r>
        <w:rPr>
          <w:rFonts w:ascii="Courier New" w:hAnsi="Courier New"/>
          <w:sz w:val="16"/>
        </w:rPr>
        <w:br/>
        <w:t>---&gt;</w:t>
      </w:r>
      <w:r>
        <w:rPr>
          <w:rFonts w:ascii="Courier New" w:hAnsi="Courier New"/>
          <w:sz w:val="16"/>
        </w:rPr>
        <w:br/>
        <w:t xml:space="preserve">&lt;!--- Все методы неявно получают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 xml:space="preserve">arguments.usrId </w:t>
      </w:r>
      <w:r>
        <w:rPr>
          <w:rFonts w:ascii="Courier New" w:hAnsi="Courier New"/>
          <w:sz w:val="16"/>
        </w:rPr>
        <w:br/>
        <w:t xml:space="preserve">arguments.contragentId </w:t>
      </w:r>
      <w:r>
        <w:rPr>
          <w:rFonts w:ascii="Courier New" w:hAnsi="Courier New"/>
          <w:sz w:val="16"/>
        </w:rPr>
        <w:br/>
        <w:t xml:space="preserve">arguments.contractId </w:t>
      </w:r>
      <w:r>
        <w:rPr>
          <w:rFonts w:ascii="Courier New" w:hAnsi="Courier New"/>
          <w:sz w:val="16"/>
        </w:rPr>
        <w:br/>
        <w:t xml:space="preserve">arguments.specificationId </w:t>
      </w:r>
      <w:r>
        <w:rPr>
          <w:rFonts w:ascii="Courier New" w:hAnsi="Courier New"/>
          <w:sz w:val="16"/>
        </w:rPr>
        <w:br/>
        <w:t>arguments.requestArguments.usrId=usrCustomerInfo.usrId; //Integer!</w:t>
      </w:r>
      <w:r>
        <w:rPr>
          <w:rFonts w:ascii="Courier New" w:hAnsi="Courier New"/>
          <w:sz w:val="16"/>
        </w:rPr>
        <w:br/>
        <w:t>arguments.requestArguments.contragentId=usrCustomerInfo.contragentId; //Integer</w:t>
      </w:r>
      <w:r>
        <w:rPr>
          <w:rFonts w:ascii="Courier New" w:hAnsi="Courier New"/>
          <w:sz w:val="16"/>
        </w:rPr>
        <w:br/>
        <w:t>arguments.requestAr</w:t>
      </w:r>
      <w:r>
        <w:rPr>
          <w:rFonts w:ascii="Courier New" w:hAnsi="Courier New"/>
          <w:sz w:val="16"/>
        </w:rPr>
        <w:t>guments.contractId=usrCustomerInfo.contractId; //Integer</w:t>
      </w:r>
      <w:r>
        <w:rPr>
          <w:rFonts w:ascii="Courier New" w:hAnsi="Courier New"/>
          <w:sz w:val="16"/>
        </w:rPr>
        <w:br/>
        <w:t>arguments.requestArguments.specificationId=usrCustomerInfo.specificationId; //Integer</w:t>
      </w:r>
      <w:r>
        <w:rPr>
          <w:rFonts w:ascii="Courier New" w:hAnsi="Courier New"/>
          <w:sz w:val="16"/>
        </w:rPr>
        <w:br/>
        <w:t>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</w:t>
      </w:r>
      <w:r>
        <w:rPr>
          <w:rFonts w:ascii="Courier New" w:hAnsi="Courier New"/>
          <w:color w:val="1E7E34"/>
          <w:sz w:val="16"/>
        </w:rPr>
        <w:t>_api_helper"</w:t>
      </w:r>
      <w:r>
        <w:rPr>
          <w:rFonts w:ascii="Courier New" w:hAnsi="Courier New"/>
          <w:sz w:val="16"/>
        </w:rPr>
        <w:t>)/&gt;&lt;!---*** странно, почему мы его видим?---&gt;&lt;!---вынести в апп?---&gt;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cfsilent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cfproperty</w:t>
      </w:r>
      <w:r w:rsidRPr="00F9081F">
        <w:rPr>
          <w:rFonts w:ascii="Courier New" w:hAnsi="Courier New"/>
          <w:sz w:val="16"/>
          <w:lang w:val="ru-RU"/>
        </w:rPr>
        <w:t xml:space="preserve"> использовать не надо, это для веб сервисов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init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 xml:space="preserve">*** ---------------- !!! note camelCase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keys naming!!!</w:t>
      </w:r>
      <w:r>
        <w:rPr>
          <w:rFonts w:ascii="Courier New" w:hAnsi="Courier New"/>
          <w:sz w:val="16"/>
        </w:rPr>
        <w:tab/>
        <w:t>----</w:t>
      </w:r>
      <w:r>
        <w:rPr>
          <w:rFonts w:ascii="Courier New" w:hAnsi="Courier New"/>
          <w:sz w:val="16"/>
        </w:rPr>
        <w:t>-------------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для нового инстанса нам нужно знать хотя бы его класс (сервис)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возможно, заранее разрешать все кл</w:t>
      </w:r>
      <w:r>
        <w:rPr>
          <w:rFonts w:ascii="Courier New" w:hAnsi="Courier New"/>
          <w:sz w:val="16"/>
        </w:rPr>
        <w:t>ючи - лишнее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this.keys = arguments.keys/&gt;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this.params = arguments.params/&gt;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this.instance_operation_cfs_param_uid = </w:t>
      </w:r>
      <w:r>
        <w:rPr>
          <w:rFonts w:ascii="Courier New" w:hAnsi="Courier New"/>
          <w:color w:val="1E7E34"/>
          <w:sz w:val="16"/>
        </w:rPr>
        <w:t>"00000000-0000-0000-0000-000000000000"</w:t>
      </w:r>
      <w:r>
        <w:rPr>
          <w:rFonts w:ascii="Courier New" w:hAnsi="Courier New"/>
          <w:sz w:val="16"/>
        </w:rPr>
        <w:t>/&gt;&lt;!--- *** костыль default=---&gt;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this.instance_operation_uid</w:t>
      </w:r>
      <w:r>
        <w:rPr>
          <w:rFonts w:ascii="Courier New" w:hAnsi="Courier New"/>
          <w:sz w:val="16"/>
        </w:rPr>
        <w:t xml:space="preserve"> = </w:t>
      </w:r>
      <w:r>
        <w:rPr>
          <w:rFonts w:ascii="Courier New" w:hAnsi="Courier New"/>
          <w:color w:val="1E7E34"/>
          <w:sz w:val="16"/>
        </w:rPr>
        <w:t>"00000000-0000-0000-0000-000000000000"</w:t>
      </w:r>
      <w:r>
        <w:rPr>
          <w:rFonts w:ascii="Courier New" w:hAnsi="Courier New"/>
          <w:sz w:val="16"/>
        </w:rPr>
        <w:t>/&gt;&lt;!--- *** костыль default=---&gt;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this.instance_uid = </w:t>
      </w:r>
      <w:r>
        <w:rPr>
          <w:rFonts w:ascii="Courier New" w:hAnsi="Courier New"/>
          <w:color w:val="1E7E34"/>
          <w:sz w:val="16"/>
        </w:rPr>
        <w:t>"00000000-0000-0000-0000-000000000000"</w:t>
      </w:r>
      <w:r>
        <w:rPr>
          <w:rFonts w:ascii="Courier New" w:hAnsi="Courier New"/>
          <w:sz w:val="16"/>
        </w:rPr>
        <w:t>/&gt;&lt;!--- *** костыль default=---&gt;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structKeyExists(arguments.keys,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, arguments.keys.instanceOperationCfsParamUid)&gt;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this.instance_operation_cfs_param_uid=arguments.keys.instanceOperationCfsParamUid/&gt;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"local.qResolve"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p.instance_operati</w:t>
      </w:r>
      <w:r>
        <w:rPr>
          <w:rFonts w:ascii="Courier New" w:hAnsi="Courier New"/>
          <w:sz w:val="16"/>
        </w:rPr>
        <w:t>on_uid, o.instance_uid, 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(p.instance_operation_uid=o.instance_operation_uid)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p.instance_operation_cfs_param_uid=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</w:t>
      </w:r>
      <w:r>
        <w:rPr>
          <w:rFonts w:ascii="Courier New" w:hAnsi="Courier New"/>
          <w:color w:val="1E7E34"/>
          <w:sz w:val="16"/>
        </w:rPr>
        <w:t>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#arguments.keys.instanceOperationCfsParamUid#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 arguments.keys.instanceOperationCfsParamUid)#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this.instance_operation_uid=toString(local.qResolve.instance_operation_uid)/&gt;&lt;!--- toString, чтобы не з</w:t>
      </w:r>
      <w:r>
        <w:rPr>
          <w:rFonts w:ascii="Courier New" w:hAnsi="Courier New"/>
          <w:sz w:val="16"/>
        </w:rPr>
        <w:t>асорять вывод cfdump классами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this.instance_uid=toString(local.qResolve.instance_uid)/&gt;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this.svc_operation_cfs_param_id = local.qResolve.svc_operation_cfs_param_id/&gt;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обратить внимание, тут возможны конфликты </w:t>
      </w:r>
      <w:r>
        <w:rPr>
          <w:rFonts w:ascii="Courier New" w:hAnsi="Courier New"/>
          <w:sz w:val="16"/>
        </w:rPr>
        <w:t>противоречивых ключей, мы никак не контролируем. но если ресолвить в обратном порядке, они хотя бы будут согласованными (хотя могут отличаться от аргументов... пойми что лучше... или проверять и бросать исключение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structKeyExists(arguments.key</w:t>
      </w:r>
      <w:r>
        <w:rPr>
          <w:rFonts w:ascii="Courier New" w:hAnsi="Courier New"/>
          <w:sz w:val="16"/>
        </w:rPr>
        <w:t>s,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, arguments.keys.instanceOperationUid)&gt;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this.instance_operation_uid=arguments.keys.instanceOperationUid/&gt;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"local.qResolve"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o.instance_uid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</w:t>
      </w:r>
      <w:r>
        <w:rPr>
          <w:rFonts w:ascii="Courier New" w:hAnsi="Courier New"/>
          <w:color w:val="0D5C73"/>
          <w:sz w:val="16"/>
        </w:rPr>
        <w:t>here</w:t>
      </w:r>
      <w:r>
        <w:rPr>
          <w:rFonts w:ascii="Courier New" w:hAnsi="Courier New"/>
          <w:sz w:val="16"/>
        </w:rPr>
        <w:t xml:space="preserve"> 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#arguments.keys.instanceOperationUid#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 arguments.keys.instanceOperationUid)#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this.instance_uid=toString(local.qResolve.instance_uid)/&gt;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structKeyExists(arguments.keys,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,arguments.keys.instanceUid)&gt;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this.instance_uid=arguments.keys.instanceUid/&gt;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</w:t>
      </w:r>
      <w:r>
        <w:rPr>
          <w:rFonts w:ascii="Courier New" w:hAnsi="Courier New"/>
          <w:sz w:val="16"/>
        </w:rPr>
        <w:t>KeyExists(arguments.keys,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>)&gt;&lt;!--- хотя вот этот ключ известен всегда... но для известного параметра мы же можем его не передавать---&gt;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this.svc_operation_cfs_param_id=arguments.keys.svcOperationCfsParamId/&gt;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</w:t>
      </w:r>
      <w:r>
        <w:rPr>
          <w:rFonts w:ascii="Courier New" w:hAnsi="Courier New"/>
          <w:color w:val="1A5FB4"/>
          <w:sz w:val="16"/>
        </w:rPr>
        <w:t>f</w:t>
      </w:r>
      <w:r>
        <w:rPr>
          <w:rFonts w:ascii="Courier New" w:hAnsi="Courier New"/>
          <w:sz w:val="16"/>
        </w:rPr>
        <w:t xml:space="preserve"> structKeyExists(arguments.params,</w:t>
      </w:r>
      <w:r>
        <w:rPr>
          <w:rFonts w:ascii="Courier New" w:hAnsi="Courier New"/>
          <w:color w:val="1E7E34"/>
          <w:sz w:val="16"/>
        </w:rPr>
        <w:t>"resourceRealm"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this.resourceRealm=arguments.params.resourceRealm/&gt;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this&gt;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----------------------------------------------------------------------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&lt;!--- </w:t>
      </w:r>
      <w:r w:rsidRPr="00F9081F">
        <w:rPr>
          <w:rFonts w:ascii="Courier New" w:hAnsi="Courier New"/>
          <w:sz w:val="16"/>
          <w:lang w:val="ru-RU"/>
        </w:rPr>
        <w:t>Приклад</w:t>
      </w:r>
      <w:r w:rsidRPr="00F9081F">
        <w:rPr>
          <w:rFonts w:ascii="Courier New" w:hAnsi="Courier New"/>
          <w:sz w:val="16"/>
          <w:lang w:val="ru-RU"/>
        </w:rPr>
        <w:t>ные функции, которые можно использовать в составе выражений. Аргументами им могут служить параметры, от которых мы зависим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  <w:t>&lt;!--- Добавить обработку исключений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dummy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returntype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any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access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public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cfargument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arg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t</w:t>
      </w:r>
      <w:r>
        <w:rPr>
          <w:rFonts w:ascii="Courier New" w:hAnsi="Courier New"/>
          <w:sz w:val="16"/>
        </w:rPr>
        <w:t>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any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cfreturn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arg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concat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returntype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string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access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public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={}/&gt;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cfloop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array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>
        <w:rPr>
          <w:rFonts w:ascii="Courier New" w:hAnsi="Courier New"/>
          <w:color w:val="6F3178"/>
          <w:sz w:val="16"/>
        </w:rPr>
        <w:t>arguments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item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chunk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</w:t>
      </w:r>
      <w:r w:rsidRPr="00F9081F">
        <w:rPr>
          <w:rFonts w:ascii="Courier New" w:hAnsi="Courier New"/>
          <w:sz w:val="16"/>
          <w:lang w:val="ru-RU"/>
        </w:rPr>
        <w:t>&amp;=</w:t>
      </w:r>
      <w:r w:rsidRPr="00F9081F">
        <w:rPr>
          <w:rFonts w:ascii="Courier New" w:hAnsi="Courier New"/>
          <w:color w:val="1E7E34"/>
          <w:sz w:val="16"/>
          <w:lang w:val="ru-RU"/>
        </w:rPr>
        <w:t>"#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chunk</w:t>
      </w:r>
      <w:r w:rsidRPr="00F9081F">
        <w:rPr>
          <w:rFonts w:ascii="Courier New" w:hAnsi="Courier New"/>
          <w:color w:val="1E7E34"/>
          <w:sz w:val="16"/>
          <w:lang w:val="ru-RU"/>
        </w:rPr>
        <w:t>#"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cfloop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cfreturn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getValue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&gt;&lt;!--- используем пока только для параметров, в принципе может видеть больше, чем положено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cfargument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token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type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string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тут такой странный синтаксис: для скоупа </w:t>
      </w:r>
      <w:r>
        <w:rPr>
          <w:rFonts w:ascii="Courier New" w:hAnsi="Courier New"/>
          <w:sz w:val="16"/>
        </w:rPr>
        <w:t>params</w:t>
      </w:r>
      <w:r w:rsidRPr="00F9081F">
        <w:rPr>
          <w:rFonts w:ascii="Courier New" w:hAnsi="Courier New"/>
          <w:sz w:val="16"/>
          <w:lang w:val="ru-RU"/>
        </w:rPr>
        <w:t xml:space="preserve"> под</w:t>
      </w:r>
      <w:r w:rsidRPr="00F9081F">
        <w:rPr>
          <w:rFonts w:ascii="Courier New" w:hAnsi="Courier New"/>
          <w:sz w:val="16"/>
          <w:lang w:val="ru-RU"/>
        </w:rPr>
        <w:t xml:space="preserve">ставляем </w:t>
      </w:r>
      <w:r>
        <w:rPr>
          <w:rFonts w:ascii="Courier New" w:hAnsi="Courier New"/>
          <w:sz w:val="16"/>
        </w:rPr>
        <w:t>getCfsParam</w:t>
      </w:r>
      <w:r w:rsidRPr="00F9081F">
        <w:rPr>
          <w:rFonts w:ascii="Courier New" w:hAnsi="Courier New"/>
          <w:sz w:val="16"/>
          <w:lang w:val="ru-RU"/>
        </w:rPr>
        <w:t xml:space="preserve">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scope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trim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listGetAt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arguments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token</w:t>
      </w:r>
      <w:r w:rsidRPr="00F9081F">
        <w:rPr>
          <w:rFonts w:ascii="Courier New" w:hAnsi="Courier New"/>
          <w:sz w:val="16"/>
          <w:lang w:val="ru-RU"/>
        </w:rPr>
        <w:t>,1,</w:t>
      </w:r>
      <w:r w:rsidRPr="00F9081F">
        <w:rPr>
          <w:rFonts w:ascii="Courier New" w:hAnsi="Courier New"/>
          <w:color w:val="1E7E34"/>
          <w:sz w:val="16"/>
          <w:lang w:val="ru-RU"/>
        </w:rPr>
        <w:t>'.'</w:t>
      </w:r>
      <w:r w:rsidRPr="00F9081F">
        <w:rPr>
          <w:rFonts w:ascii="Courier New" w:hAnsi="Courier New"/>
          <w:sz w:val="16"/>
          <w:lang w:val="ru-RU"/>
        </w:rPr>
        <w:t>))/&gt;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name = trim(listGetAt(arguments.token,2,</w:t>
      </w:r>
      <w:r>
        <w:rPr>
          <w:rFonts w:ascii="Courier New" w:hAnsi="Courier New"/>
          <w:color w:val="1E7E34"/>
          <w:sz w:val="16"/>
        </w:rPr>
        <w:t>'.'</w:t>
      </w:r>
      <w:r>
        <w:rPr>
          <w:rFonts w:ascii="Courier New" w:hAnsi="Courier New"/>
          <w:sz w:val="16"/>
        </w:rPr>
        <w:t>))/&gt;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scope EQ 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listLen(arguments.token,</w:t>
      </w:r>
      <w:r>
        <w:rPr>
          <w:rFonts w:ascii="Courier New" w:hAnsi="Courier New"/>
          <w:color w:val="1E7E34"/>
          <w:sz w:val="16"/>
        </w:rPr>
        <w:t>'.'</w:t>
      </w:r>
      <w:r>
        <w:rPr>
          <w:rFonts w:ascii="Courier New" w:hAnsi="Courier New"/>
          <w:sz w:val="16"/>
        </w:rPr>
        <w:t>) GT 2&gt;&lt;!--- *** неуклюже. ради субпараметр</w:t>
      </w:r>
      <w:r>
        <w:rPr>
          <w:rFonts w:ascii="Courier New" w:hAnsi="Courier New"/>
          <w:sz w:val="16"/>
        </w:rPr>
        <w:t>ов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getCfsParam(name, trim(listGetAt(arguments.token,3,</w:t>
      </w:r>
      <w:r>
        <w:rPr>
          <w:rFonts w:ascii="Courier New" w:hAnsi="Courier New"/>
          <w:color w:val="1E7E34"/>
          <w:sz w:val="16"/>
        </w:rPr>
        <w:t>'.'</w:t>
      </w:r>
      <w:r>
        <w:rPr>
          <w:rFonts w:ascii="Courier New" w:hAnsi="Courier New"/>
          <w:sz w:val="16"/>
        </w:rPr>
        <w:t>)))/&gt;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getCfsParam(name)/&gt;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variables[scope][name]/&gt;&lt;!--- </w:t>
      </w:r>
      <w:r w:rsidRPr="00F9081F">
        <w:rPr>
          <w:rFonts w:ascii="Courier New" w:hAnsi="Courier New"/>
          <w:sz w:val="16"/>
          <w:lang w:val="ru-RU"/>
        </w:rPr>
        <w:t>*** вряд ли это отработает для субпараметров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  <w:t>&lt;!--- может быть, обобщить для наследуемых параметров... или для всех вообще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getResourceRealm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нужна отдельная функция, потому что </w:t>
      </w:r>
      <w:r>
        <w:rPr>
          <w:rFonts w:ascii="Courier New" w:hAnsi="Courier New"/>
          <w:sz w:val="16"/>
        </w:rPr>
        <w:t>resourceRealm</w:t>
      </w:r>
      <w:r w:rsidRPr="00F9081F">
        <w:rPr>
          <w:rFonts w:ascii="Courier New" w:hAnsi="Courier New"/>
          <w:sz w:val="16"/>
          <w:lang w:val="ru-RU"/>
        </w:rPr>
        <w:t xml:space="preserve"> может браться из параметров операции, а может наследоваться от родительского </w:t>
      </w:r>
      <w:r w:rsidRPr="00F9081F">
        <w:rPr>
          <w:rFonts w:ascii="Courier New" w:hAnsi="Courier New"/>
          <w:sz w:val="16"/>
          <w:lang w:val="ru-RU"/>
        </w:rPr>
        <w:t>инстанса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*** отдельный вопрос - как мы получим предка, если у нас операция еще не сохранена? На фронте мы хотим в один прием сохранить и операцию и параметры (на самом деле для операции </w:t>
      </w:r>
      <w:r>
        <w:rPr>
          <w:rFonts w:ascii="Courier New" w:hAnsi="Courier New"/>
          <w:sz w:val="16"/>
        </w:rPr>
        <w:t>create</w:t>
      </w:r>
      <w:r w:rsidRPr="00F9081F">
        <w:rPr>
          <w:rFonts w:ascii="Courier New" w:hAnsi="Courier New"/>
          <w:sz w:val="16"/>
          <w:lang w:val="ru-RU"/>
        </w:rPr>
        <w:t xml:space="preserve"> - даже инстанс, операцию и параметры)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</w:t>
      </w:r>
      <w:r w:rsidRPr="00F9081F">
        <w:rPr>
          <w:rFonts w:ascii="Courier New" w:hAnsi="Courier New"/>
          <w:sz w:val="16"/>
          <w:lang w:val="ru-RU"/>
        </w:rPr>
        <w:t xml:space="preserve"> если операция не сохранена - мы как узнаем, есть у нее параметр </w:t>
      </w:r>
      <w:r>
        <w:rPr>
          <w:rFonts w:ascii="Courier New" w:hAnsi="Courier New"/>
          <w:sz w:val="16"/>
        </w:rPr>
        <w:t>resourceRealm</w:t>
      </w:r>
      <w:r w:rsidRPr="00F9081F">
        <w:rPr>
          <w:rFonts w:ascii="Courier New" w:hAnsi="Courier New"/>
          <w:sz w:val="16"/>
          <w:lang w:val="ru-RU"/>
        </w:rPr>
        <w:t xml:space="preserve">, </w:t>
      </w:r>
      <w:r w:rsidRPr="00F9081F">
        <w:rPr>
          <w:rFonts w:ascii="Courier New" w:hAnsi="Courier New"/>
          <w:sz w:val="16"/>
          <w:lang w:val="ru-RU"/>
        </w:rPr>
        <w:lastRenderedPageBreak/>
        <w:t xml:space="preserve">или нет? наверно, простой джойн тут не поможет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но никто не мешает спросить отдельно---&gt;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*** тут возникает определенная путаница из-за того, что часть данных берется </w:t>
      </w:r>
      <w:r w:rsidRPr="00F9081F">
        <w:rPr>
          <w:rFonts w:ascii="Courier New" w:hAnsi="Courier New"/>
          <w:sz w:val="16"/>
          <w:lang w:val="ru-RU"/>
        </w:rPr>
        <w:t>из параметров операции, а часть из параметров инстанса (кумулятивных)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structKeyExists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this</w:t>
      </w:r>
      <w:r w:rsidRPr="00F9081F">
        <w:rPr>
          <w:rFonts w:ascii="Courier New" w:hAnsi="Courier New"/>
          <w:sz w:val="16"/>
          <w:lang w:val="ru-RU"/>
        </w:rPr>
        <w:t>,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resourceRealm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len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this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resourceRealm</w:t>
      </w:r>
      <w:r w:rsidRPr="00F9081F">
        <w:rPr>
          <w:rFonts w:ascii="Courier New" w:hAnsi="Courier New"/>
          <w:sz w:val="16"/>
          <w:lang w:val="ru-RU"/>
        </w:rPr>
        <w:t>)&gt;&lt;!--- может быть, понятнее было бы брать прямо из параметров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cfreturn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this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resourceRealm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</w:t>
      </w:r>
      <w:r>
        <w:rPr>
          <w:rFonts w:ascii="Courier New" w:hAnsi="Courier New"/>
          <w:color w:val="1A5FB4"/>
          <w:sz w:val="16"/>
        </w:rPr>
        <w:t>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ищем у даннной операции 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 xml:space="preserve"> параметр </w:t>
      </w:r>
      <w:r>
        <w:rPr>
          <w:rFonts w:ascii="Courier New" w:hAnsi="Courier New"/>
          <w:sz w:val="16"/>
        </w:rPr>
        <w:t>resourceRealm</w:t>
      </w:r>
      <w:r w:rsidRPr="00F9081F">
        <w:rPr>
          <w:rFonts w:ascii="Courier New" w:hAnsi="Courier New"/>
          <w:sz w:val="16"/>
          <w:lang w:val="ru-RU"/>
        </w:rPr>
        <w:t xml:space="preserve">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cfquery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qCfsParam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select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from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join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color w:val="0D5C73"/>
          <w:sz w:val="16"/>
        </w:rPr>
        <w:t>on</w:t>
      </w:r>
      <w:r w:rsidRPr="00F9081F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p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</w:t>
      </w:r>
      <w:r>
        <w:rPr>
          <w:rFonts w:ascii="Courier New" w:hAnsi="Courier New"/>
          <w:sz w:val="16"/>
        </w:rPr>
        <w:t>aram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>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where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 w:rsidRPr="00F9081F">
        <w:rPr>
          <w:rFonts w:ascii="Courier New" w:hAnsi="Courier New"/>
          <w:color w:val="1E7E34"/>
          <w:sz w:val="16"/>
          <w:lang w:val="ru-RU"/>
        </w:rPr>
        <w:t>'</w:t>
      </w:r>
      <w:r>
        <w:rPr>
          <w:rFonts w:ascii="Courier New" w:hAnsi="Courier New"/>
          <w:color w:val="1E7E34"/>
          <w:sz w:val="16"/>
        </w:rPr>
        <w:t>resourceRealm</w:t>
      </w:r>
      <w:r w:rsidRPr="00F9081F">
        <w:rPr>
          <w:rFonts w:ascii="Courier New" w:hAnsi="Courier New"/>
          <w:color w:val="1E7E34"/>
          <w:sz w:val="16"/>
          <w:lang w:val="ru-RU"/>
        </w:rPr>
        <w:t>'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AND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cfqueryparam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cfsqltype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cf</w:t>
      </w:r>
      <w:r w:rsidRPr="00F9081F">
        <w:rPr>
          <w:rFonts w:ascii="Courier New" w:hAnsi="Courier New"/>
          <w:color w:val="1E7E34"/>
          <w:sz w:val="16"/>
          <w:lang w:val="ru-RU"/>
        </w:rPr>
        <w:t>_</w:t>
      </w:r>
      <w:r>
        <w:rPr>
          <w:rFonts w:ascii="Courier New" w:hAnsi="Courier New"/>
          <w:color w:val="1E7E34"/>
          <w:sz w:val="16"/>
        </w:rPr>
        <w:t>sql</w:t>
      </w:r>
      <w:r w:rsidRPr="00F9081F">
        <w:rPr>
          <w:rFonts w:ascii="Courier New" w:hAnsi="Courier New"/>
          <w:color w:val="1E7E34"/>
          <w:sz w:val="16"/>
          <w:lang w:val="ru-RU"/>
        </w:rPr>
        <w:t>_</w:t>
      </w:r>
      <w:r>
        <w:rPr>
          <w:rFonts w:ascii="Courier New" w:hAnsi="Courier New"/>
          <w:color w:val="1E7E34"/>
          <w:sz w:val="16"/>
        </w:rPr>
        <w:t>other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>
        <w:rPr>
          <w:rFonts w:ascii="Courier New" w:hAnsi="Courier New"/>
          <w:color w:val="6F3178"/>
          <w:sz w:val="16"/>
        </w:rPr>
        <w:t>this</w:t>
      </w:r>
      <w:r w:rsidRPr="00F9081F">
        <w:rPr>
          <w:rFonts w:ascii="Courier New" w:hAnsi="Courier New"/>
          <w:color w:val="6F3178"/>
          <w:sz w:val="16"/>
          <w:lang w:val="ru-RU"/>
        </w:rPr>
        <w:t>.</w:t>
      </w:r>
      <w:r>
        <w:rPr>
          <w:rFonts w:ascii="Courier New" w:hAnsi="Courier New"/>
          <w:color w:val="6F3178"/>
          <w:sz w:val="16"/>
        </w:rPr>
        <w:t>instance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operation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uid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6F3178"/>
          <w:sz w:val="16"/>
          <w:lang w:val="ru-RU"/>
        </w:rPr>
        <w:t>#!</w:t>
      </w:r>
      <w:r>
        <w:rPr>
          <w:rFonts w:ascii="Courier New" w:hAnsi="Courier New"/>
          <w:color w:val="6F3178"/>
          <w:sz w:val="16"/>
        </w:rPr>
        <w:t>isValid</w:t>
      </w:r>
      <w:r w:rsidRPr="00F9081F">
        <w:rPr>
          <w:rFonts w:ascii="Courier New" w:hAnsi="Courier New"/>
          <w:color w:val="6F3178"/>
          <w:sz w:val="16"/>
          <w:lang w:val="ru-RU"/>
        </w:rPr>
        <w:t>('</w:t>
      </w:r>
      <w:r>
        <w:rPr>
          <w:rFonts w:ascii="Courier New" w:hAnsi="Courier New"/>
          <w:color w:val="6F3178"/>
          <w:sz w:val="16"/>
        </w:rPr>
        <w:t>guid</w:t>
      </w:r>
      <w:r w:rsidRPr="00F9081F">
        <w:rPr>
          <w:rFonts w:ascii="Courier New" w:hAnsi="Courier New"/>
          <w:color w:val="6F3178"/>
          <w:sz w:val="16"/>
          <w:lang w:val="ru-RU"/>
        </w:rPr>
        <w:t>',</w:t>
      </w:r>
      <w:r>
        <w:rPr>
          <w:rFonts w:ascii="Courier New" w:hAnsi="Courier New"/>
          <w:color w:val="6F3178"/>
          <w:sz w:val="16"/>
        </w:rPr>
        <w:t>this</w:t>
      </w:r>
      <w:r w:rsidRPr="00F9081F">
        <w:rPr>
          <w:rFonts w:ascii="Courier New" w:hAnsi="Courier New"/>
          <w:color w:val="6F3178"/>
          <w:sz w:val="16"/>
          <w:lang w:val="ru-RU"/>
        </w:rPr>
        <w:t>.</w:t>
      </w:r>
      <w:r>
        <w:rPr>
          <w:rFonts w:ascii="Courier New" w:hAnsi="Courier New"/>
          <w:color w:val="6F3178"/>
          <w:sz w:val="16"/>
        </w:rPr>
        <w:t>instance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operation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uid</w:t>
      </w:r>
      <w:r w:rsidRPr="00F9081F">
        <w:rPr>
          <w:rFonts w:ascii="Courier New" w:hAnsi="Courier New"/>
          <w:color w:val="6F3178"/>
          <w:sz w:val="16"/>
          <w:lang w:val="ru-RU"/>
        </w:rPr>
        <w:t>)#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cfquery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qCfsParam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recordCount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параметр определен в операции сервиса. Если его не нашли - значит, не судьба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cfreturn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qCfsParam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cfelse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у операции сервиса нет такого параметра - тогда по соглашению он определен в инстансе-предке. Тут нам надо знать хотя бы родительский инстанс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внимание, сложность. Для получения </w:t>
      </w:r>
      <w:r>
        <w:rPr>
          <w:rFonts w:ascii="Courier New" w:hAnsi="Courier New"/>
          <w:sz w:val="16"/>
        </w:rPr>
        <w:t>resourceRealm</w:t>
      </w:r>
      <w:r w:rsidRPr="00F9081F">
        <w:rPr>
          <w:rFonts w:ascii="Courier New" w:hAnsi="Courier New"/>
          <w:sz w:val="16"/>
          <w:lang w:val="ru-RU"/>
        </w:rPr>
        <w:t xml:space="preserve"> для параметра вновь создаваемого инстанс</w:t>
      </w:r>
      <w:r w:rsidRPr="00F9081F">
        <w:rPr>
          <w:rFonts w:ascii="Courier New" w:hAnsi="Courier New"/>
          <w:sz w:val="16"/>
          <w:lang w:val="ru-RU"/>
        </w:rPr>
        <w:t xml:space="preserve">а нам нужно ориентироваться на параметр - ссылку на родительский инстанс (пример - </w:t>
      </w:r>
      <w:r>
        <w:rPr>
          <w:rFonts w:ascii="Courier New" w:hAnsi="Courier New"/>
          <w:sz w:val="16"/>
        </w:rPr>
        <w:t>vdc</w:t>
      </w:r>
      <w:r w:rsidRPr="00F9081F">
        <w:rPr>
          <w:rFonts w:ascii="Courier New" w:hAnsi="Courier New"/>
          <w:sz w:val="16"/>
          <w:lang w:val="ru-RU"/>
        </w:rPr>
        <w:t>), потому что текущего инстанса еще нет!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напоминание: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не путать родительский инстанс (связан параметром с инстансом - владельцем операции - владельцем д</w:t>
      </w:r>
      <w:r w:rsidRPr="00F9081F">
        <w:rPr>
          <w:rFonts w:ascii="Courier New" w:hAnsi="Courier New"/>
          <w:sz w:val="16"/>
          <w:lang w:val="ru-RU"/>
        </w:rPr>
        <w:t xml:space="preserve">анного параметра)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и инстанс-операцию-параметр (регулярная реляционная иерархия)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хотя инстанс и операция есть в параметрах (некоторое дублирование, потому что оркестратору все передается через параметры)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this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>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!</w:t>
      </w:r>
      <w:r>
        <w:rPr>
          <w:rFonts w:ascii="Courier New" w:hAnsi="Courier New"/>
          <w:sz w:val="16"/>
        </w:rPr>
        <w:t>isValid</w:t>
      </w:r>
      <w:r w:rsidRPr="00F9081F">
        <w:rPr>
          <w:rFonts w:ascii="Courier New" w:hAnsi="Courier New"/>
          <w:sz w:val="16"/>
          <w:lang w:val="ru-RU"/>
        </w:rPr>
        <w:t>(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guid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F9081F">
        <w:rPr>
          <w:rFonts w:ascii="Courier New" w:hAnsi="Courier New"/>
          <w:sz w:val="16"/>
          <w:lang w:val="ru-RU"/>
        </w:rPr>
        <w:t xml:space="preserve">) </w:t>
      </w:r>
      <w:r>
        <w:rPr>
          <w:rFonts w:ascii="Courier New" w:hAnsi="Courier New"/>
          <w:color w:val="0D5C73"/>
          <w:sz w:val="16"/>
        </w:rPr>
        <w:t>OR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EQ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 w:rsidRPr="00F9081F">
        <w:rPr>
          <w:rFonts w:ascii="Courier New" w:hAnsi="Courier New"/>
          <w:color w:val="1E7E34"/>
          <w:sz w:val="16"/>
          <w:lang w:val="ru-RU"/>
        </w:rPr>
        <w:t>"00000000-0000-0000-0000-000000000000"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тогда нам нужно найти параметр-референс и взять его значение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тот случай, когда нужно знать класс параметра</w:t>
      </w:r>
      <w:r w:rsidRPr="00F9081F">
        <w:rPr>
          <w:rFonts w:ascii="Courier New" w:hAnsi="Courier New"/>
          <w:sz w:val="16"/>
          <w:lang w:val="ru-RU"/>
        </w:rPr>
        <w:t xml:space="preserve"> и операции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cfquery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qRefParam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select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from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join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o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color w:val="0D5C73"/>
          <w:sz w:val="16"/>
        </w:rPr>
        <w:t>on</w:t>
      </w:r>
      <w:r w:rsidRPr="00F9081F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r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>=</w:t>
      </w:r>
      <w:r>
        <w:rPr>
          <w:rFonts w:ascii="Courier New" w:hAnsi="Courier New"/>
          <w:sz w:val="16"/>
        </w:rPr>
        <w:t>o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>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join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color w:val="0D5C73"/>
          <w:sz w:val="16"/>
        </w:rPr>
        <w:t>on</w:t>
      </w:r>
      <w:r w:rsidRPr="00F9081F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o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>=</w:t>
      </w:r>
      <w:r>
        <w:rPr>
          <w:rFonts w:ascii="Courier New" w:hAnsi="Courier New"/>
          <w:sz w:val="16"/>
        </w:rPr>
        <w:t>p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>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where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cfqueryparam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cfsqltype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cf</w:t>
      </w:r>
      <w:r w:rsidRPr="00F9081F">
        <w:rPr>
          <w:rFonts w:ascii="Courier New" w:hAnsi="Courier New"/>
          <w:color w:val="1E7E34"/>
          <w:sz w:val="16"/>
          <w:lang w:val="ru-RU"/>
        </w:rPr>
        <w:t>_</w:t>
      </w:r>
      <w:r>
        <w:rPr>
          <w:rFonts w:ascii="Courier New" w:hAnsi="Courier New"/>
          <w:color w:val="1E7E34"/>
          <w:sz w:val="16"/>
        </w:rPr>
        <w:t>sql</w:t>
      </w:r>
      <w:r w:rsidRPr="00F9081F">
        <w:rPr>
          <w:rFonts w:ascii="Courier New" w:hAnsi="Courier New"/>
          <w:color w:val="1E7E34"/>
          <w:sz w:val="16"/>
          <w:lang w:val="ru-RU"/>
        </w:rPr>
        <w:t>_</w:t>
      </w:r>
      <w:r>
        <w:rPr>
          <w:rFonts w:ascii="Courier New" w:hAnsi="Courier New"/>
          <w:color w:val="1E7E34"/>
          <w:sz w:val="16"/>
        </w:rPr>
        <w:t>integer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>
        <w:rPr>
          <w:rFonts w:ascii="Courier New" w:hAnsi="Courier New"/>
          <w:color w:val="6F3178"/>
          <w:sz w:val="16"/>
        </w:rPr>
        <w:t>this</w:t>
      </w:r>
      <w:r w:rsidRPr="00F9081F">
        <w:rPr>
          <w:rFonts w:ascii="Courier New" w:hAnsi="Courier New"/>
          <w:color w:val="6F3178"/>
          <w:sz w:val="16"/>
          <w:lang w:val="ru-RU"/>
        </w:rPr>
        <w:t>.</w:t>
      </w:r>
      <w:r>
        <w:rPr>
          <w:rFonts w:ascii="Courier New" w:hAnsi="Courier New"/>
          <w:color w:val="6F3178"/>
          <w:sz w:val="16"/>
        </w:rPr>
        <w:t>svc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operation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cfs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param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id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6F3178"/>
          <w:sz w:val="16"/>
          <w:lang w:val="ru-RU"/>
        </w:rPr>
        <w:t>#!</w:t>
      </w:r>
      <w:r>
        <w:rPr>
          <w:rFonts w:ascii="Courier New" w:hAnsi="Courier New"/>
          <w:color w:val="6F3178"/>
          <w:sz w:val="16"/>
        </w:rPr>
        <w:t>isValid</w:t>
      </w:r>
      <w:r w:rsidRPr="00F9081F">
        <w:rPr>
          <w:rFonts w:ascii="Courier New" w:hAnsi="Courier New"/>
          <w:color w:val="6F3178"/>
          <w:sz w:val="16"/>
          <w:lang w:val="ru-RU"/>
        </w:rPr>
        <w:t>('</w:t>
      </w:r>
      <w:r>
        <w:rPr>
          <w:rFonts w:ascii="Courier New" w:hAnsi="Courier New"/>
          <w:color w:val="6F3178"/>
          <w:sz w:val="16"/>
        </w:rPr>
        <w:t>integer</w:t>
      </w:r>
      <w:r w:rsidRPr="00F9081F">
        <w:rPr>
          <w:rFonts w:ascii="Courier New" w:hAnsi="Courier New"/>
          <w:color w:val="6F3178"/>
          <w:sz w:val="16"/>
          <w:lang w:val="ru-RU"/>
        </w:rPr>
        <w:t>',</w:t>
      </w:r>
      <w:r>
        <w:rPr>
          <w:rFonts w:ascii="Courier New" w:hAnsi="Courier New"/>
          <w:color w:val="6F3178"/>
          <w:sz w:val="16"/>
        </w:rPr>
        <w:t>this</w:t>
      </w:r>
      <w:r w:rsidRPr="00F9081F">
        <w:rPr>
          <w:rFonts w:ascii="Courier New" w:hAnsi="Courier New"/>
          <w:color w:val="6F3178"/>
          <w:sz w:val="16"/>
          <w:lang w:val="ru-RU"/>
        </w:rPr>
        <w:t>.</w:t>
      </w:r>
      <w:r>
        <w:rPr>
          <w:rFonts w:ascii="Courier New" w:hAnsi="Courier New"/>
          <w:color w:val="6F3178"/>
          <w:sz w:val="16"/>
        </w:rPr>
        <w:t>svc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operation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cfs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param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id</w:t>
      </w:r>
      <w:r w:rsidRPr="00F9081F">
        <w:rPr>
          <w:rFonts w:ascii="Courier New" w:hAnsi="Courier New"/>
          <w:color w:val="6F3178"/>
          <w:sz w:val="16"/>
          <w:lang w:val="ru-RU"/>
        </w:rPr>
        <w:t>)#</w:t>
      </w:r>
      <w:r w:rsidRPr="00F9081F">
        <w:rPr>
          <w:rFonts w:ascii="Courier New" w:hAnsi="Courier New"/>
          <w:sz w:val="16"/>
          <w:lang w:val="ru-RU"/>
        </w:rPr>
        <w:t xml:space="preserve">/&gt;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color w:val="0D5C73"/>
          <w:sz w:val="16"/>
        </w:rPr>
        <w:t>AND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ref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 xml:space="preserve"> &gt; 0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cfquery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cfl</w:t>
      </w:r>
      <w:r>
        <w:rPr>
          <w:rFonts w:ascii="Courier New" w:hAnsi="Courier New"/>
          <w:color w:val="1A5FB4"/>
          <w:sz w:val="16"/>
        </w:rPr>
        <w:t>oop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query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qRefParam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structKeyExists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this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params</w:t>
      </w:r>
      <w:r w:rsidRPr="00F9081F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isValid</w:t>
      </w:r>
      <w:r w:rsidRPr="00F9081F">
        <w:rPr>
          <w:rFonts w:ascii="Courier New" w:hAnsi="Courier New"/>
          <w:sz w:val="16"/>
          <w:lang w:val="ru-RU"/>
        </w:rPr>
        <w:t>(</w:t>
      </w:r>
      <w:r w:rsidRPr="00F9081F">
        <w:rPr>
          <w:rFonts w:ascii="Courier New" w:hAnsi="Courier New"/>
          <w:color w:val="1E7E34"/>
          <w:sz w:val="16"/>
          <w:lang w:val="ru-RU"/>
        </w:rPr>
        <w:t>'</w:t>
      </w:r>
      <w:r>
        <w:rPr>
          <w:rFonts w:ascii="Courier New" w:hAnsi="Courier New"/>
          <w:color w:val="1E7E34"/>
          <w:sz w:val="16"/>
        </w:rPr>
        <w:t>guid</w:t>
      </w:r>
      <w:r w:rsidRPr="00F9081F">
        <w:rPr>
          <w:rFonts w:ascii="Courier New" w:hAnsi="Courier New"/>
          <w:color w:val="1E7E34"/>
          <w:sz w:val="16"/>
          <w:lang w:val="ru-RU"/>
        </w:rPr>
        <w:t>'</w:t>
      </w:r>
      <w:r w:rsidRPr="00F9081F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this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params</w:t>
      </w:r>
      <w:r w:rsidRPr="00F9081F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])&gt;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this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params</w:t>
      </w:r>
      <w:r w:rsidRPr="00F9081F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</w:t>
      </w:r>
      <w:r>
        <w:rPr>
          <w:rFonts w:ascii="Courier New" w:hAnsi="Courier New"/>
          <w:sz w:val="16"/>
        </w:rPr>
        <w:t>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]/&gt;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cfloop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можно и более изощренно поступать, вызывая в этом цикле функцию </w:t>
      </w:r>
      <w:r w:rsidRPr="00F9081F">
        <w:rPr>
          <w:rFonts w:ascii="Courier New" w:hAnsi="Courier New"/>
          <w:sz w:val="16"/>
          <w:lang w:val="ru-RU"/>
        </w:rPr>
        <w:lastRenderedPageBreak/>
        <w:t xml:space="preserve">рекурсивного поиска </w:t>
      </w:r>
      <w:r>
        <w:rPr>
          <w:rFonts w:ascii="Courier New" w:hAnsi="Courier New"/>
          <w:sz w:val="16"/>
        </w:rPr>
        <w:t>resourceRealm</w:t>
      </w:r>
      <w:r w:rsidRPr="00F9081F">
        <w:rPr>
          <w:rFonts w:ascii="Courier New" w:hAnsi="Courier New"/>
          <w:sz w:val="16"/>
          <w:lang w:val="ru-RU"/>
        </w:rPr>
        <w:t xml:space="preserve"> для каждого из референсных параметров, пока не найдем.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но пока если видим находим в </w:t>
      </w:r>
      <w:r w:rsidRPr="00F9081F">
        <w:rPr>
          <w:rFonts w:ascii="Courier New" w:hAnsi="Courier New"/>
          <w:sz w:val="16"/>
          <w:lang w:val="ru-RU"/>
        </w:rPr>
        <w:t>параметрах ссылку на родителя - ищем там платформу, и все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вообще идея наследования платформы кажется не очень корректной - мы же можем ссылаться на нескольких предков... и реализация тяжеловесная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*** может быть, нужно метод получения пла</w:t>
      </w:r>
      <w:r w:rsidRPr="00F9081F">
        <w:rPr>
          <w:rFonts w:ascii="Courier New" w:hAnsi="Courier New"/>
          <w:sz w:val="16"/>
          <w:lang w:val="ru-RU"/>
        </w:rPr>
        <w:t>тформы сделать всем инстансам, пусть сам знает, из какого параметра брать... это можно сделать конфигурируемым.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в обычной жизни брать из параметра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Можно сделать дополнительную фильтрацию по типу справочника (</w:t>
      </w:r>
      <w:r>
        <w:rPr>
          <w:rFonts w:ascii="Courier New" w:hAnsi="Courier New"/>
          <w:sz w:val="16"/>
        </w:rPr>
        <w:t>resourceRealm</w:t>
      </w:r>
      <w:r w:rsidRPr="00F9081F">
        <w:rPr>
          <w:rFonts w:ascii="Courier New" w:hAnsi="Courier New"/>
          <w:sz w:val="16"/>
          <w:lang w:val="ru-RU"/>
        </w:rPr>
        <w:t>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</w:t>
      </w:r>
      <w:r w:rsidRPr="00F9081F">
        <w:rPr>
          <w:rFonts w:ascii="Courier New" w:hAnsi="Courier New"/>
          <w:sz w:val="16"/>
          <w:lang w:val="ru-RU"/>
        </w:rPr>
        <w:t>--- внимание! мы тут опрашиваем параметры инстанса, а не операции!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*** тут возникает непонятная ссылка на себя, впрочем, она не мешает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WITH RECURSIVE r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1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,e.displ</w:t>
      </w:r>
      <w:r>
        <w:rPr>
          <w:rFonts w:ascii="Courier New" w:hAnsi="Courier New"/>
          <w:sz w:val="16"/>
        </w:rPr>
        <w:t>ay_name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,s.svc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,p.instance_uid::text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instance_cfs_param 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(e.instance_uid=p.instance_uid)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(e.service_id=s.svc_id)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(p.instance_operation_cfs_param_uid=op.instance_operation_cfs_param_uid)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(op.svc_operation_cfs_param_id=sp.svc_operation_cfs_param_id)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instance_cfs_param rp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(e.instance_uid=rp.instance_uid 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ri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(rp.instance_uid=ri.instance_uid)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e.instance_uid=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#local.instance_uid#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#!isValid('guid',local.instance_uid)#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UNION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i+1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,e.display_name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,s.svc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,p.instance_uid::text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(e.service_id=s.svc_id)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(r.param_value=p.instance_uid::text)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r.i &lt; 10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param, param_value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r.i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local.qCfsParam.recordCount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тогда зайдем от параметров операции (только в данном экземпляре, зависимости все должны быть уже созда</w:t>
      </w:r>
      <w:r>
        <w:rPr>
          <w:rFonts w:ascii="Courier New" w:hAnsi="Courier New"/>
          <w:sz w:val="16"/>
        </w:rPr>
        <w:t>ны)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WITH RECURSIVE r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1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,e.display_name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,s.svc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,sp.svc_operation_cfs_param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,p.param_value::text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,o.instance_uid::text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(e.instance_uid=o.instance_uid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o.operation=</w:t>
      </w:r>
      <w:r>
        <w:rPr>
          <w:rFonts w:ascii="Courier New" w:hAnsi="Courier New"/>
          <w:color w:val="1E7E34"/>
          <w:sz w:val="16"/>
        </w:rPr>
        <w:t>'create'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(o.instance_operation_uid=p.instance_operation_uid)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(e.service_id=s.svc_id)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</w:t>
      </w:r>
      <w:r>
        <w:rPr>
          <w:rFonts w:ascii="Courier New" w:hAnsi="Courier New"/>
          <w:sz w:val="16"/>
        </w:rPr>
        <w:t xml:space="preserve">operation_cfs_param 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(p.instance_operation_cfs_param_uid=op.instance_operation_cfs_param_uid)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(p.svc_operation_cfs_param_id=sp.svc_operation_cfs_param_id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sp.ref_svc_id &gt; 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instance_cfs_pa</w:t>
      </w:r>
      <w:r>
        <w:rPr>
          <w:rFonts w:ascii="Courier New" w:hAnsi="Courier New"/>
          <w:sz w:val="16"/>
        </w:rPr>
        <w:t xml:space="preserve">ram rp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(e.instance_uid=rp.instance_uid 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ri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(rp.instance_uid=ri.instance_uid)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e.instance_uid=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#local.instance_uid#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#!isValid('guid',local.instance_uid)#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UNION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i+1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,e.display_name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,s.svc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,p.instance_uid::text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</w:t>
      </w:r>
      <w:r>
        <w:rPr>
          <w:rFonts w:ascii="Courier New" w:hAnsi="Courier New"/>
          <w:sz w:val="16"/>
        </w:rPr>
        <w:t>s.svc_id)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(r.param_value=p.instance_uid::text)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r.i &lt; 10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param, param_value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r.i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local.qCfsParam.param EQ </w:t>
      </w:r>
      <w:r>
        <w:rPr>
          <w:rFonts w:ascii="Courier New" w:hAnsi="Courier New"/>
          <w:color w:val="1E7E34"/>
          <w:sz w:val="16"/>
        </w:rPr>
        <w:t>"resour</w:t>
      </w:r>
      <w:r>
        <w:rPr>
          <w:rFonts w:ascii="Courier New" w:hAnsi="Courier New"/>
          <w:color w:val="1E7E34"/>
          <w:sz w:val="16"/>
        </w:rPr>
        <w:t>ceRealm"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local.qCfsParam.param_value/&gt;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"Resource Realm Not Found"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"subparam"</w:t>
      </w:r>
      <w:r>
        <w:rPr>
          <w:rFonts w:ascii="Courier New" w:hAnsi="Courier New"/>
          <w:sz w:val="16"/>
        </w:rPr>
        <w:t xml:space="preserve"> ty</w:t>
      </w:r>
      <w:r>
        <w:rPr>
          <w:rFonts w:ascii="Courier New" w:hAnsi="Courier New"/>
          <w:sz w:val="16"/>
        </w:rPr>
        <w:t>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F9081F">
        <w:rPr>
          <w:rFonts w:ascii="Courier New" w:hAnsi="Courier New"/>
          <w:sz w:val="16"/>
          <w:lang w:val="ru-RU"/>
        </w:rPr>
        <w:t>Секретность игнорируется. Все секреты доступны, как есть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правда, мы тут можем работать только с сохраненными параметрами. Можем попробовать полагаться на правило: зависимые параметры всегда позже (не факт, </w:t>
      </w:r>
      <w:r w:rsidRPr="00F9081F">
        <w:rPr>
          <w:rFonts w:ascii="Courier New" w:hAnsi="Courier New"/>
          <w:sz w:val="16"/>
          <w:lang w:val="ru-RU"/>
        </w:rPr>
        <w:t>что это получится при конкурентном сохранении)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проблема: нам нужен тут 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F9081F">
        <w:rPr>
          <w:rFonts w:ascii="Courier New" w:hAnsi="Courier New"/>
          <w:sz w:val="16"/>
          <w:lang w:val="ru-RU"/>
        </w:rPr>
        <w:t xml:space="preserve">, но таскать его в аргументах по всей цепочке вызовов неудобно. Если бы это у нас был метод 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 xml:space="preserve"> параметра, все было бы просто - это у нас поле парамет</w:t>
      </w:r>
      <w:r w:rsidRPr="00F9081F">
        <w:rPr>
          <w:rFonts w:ascii="Courier New" w:hAnsi="Courier New"/>
          <w:sz w:val="16"/>
          <w:lang w:val="ru-RU"/>
        </w:rPr>
        <w:t>ра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ошибка: в строке параметров у нас ключ 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subparam</w:t>
      </w:r>
      <w:r w:rsidRPr="00F9081F">
        <w:rPr>
          <w:rFonts w:ascii="Courier New" w:hAnsi="Courier New"/>
          <w:sz w:val="16"/>
          <w:lang w:val="ru-RU"/>
        </w:rPr>
        <w:t>, а в аргументах он разобран по частям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при этом мы ожидаем в параметрах структуру </w:t>
      </w:r>
      <w:r>
        <w:rPr>
          <w:rFonts w:ascii="Courier New" w:hAnsi="Courier New"/>
          <w:sz w:val="16"/>
        </w:rPr>
        <w:t>paramName</w:t>
      </w:r>
      <w:r w:rsidRPr="00F9081F">
        <w:rPr>
          <w:rFonts w:ascii="Courier New" w:hAnsi="Courier New"/>
          <w:sz w:val="16"/>
          <w:lang w:val="ru-RU"/>
        </w:rPr>
        <w:t>:{</w:t>
      </w:r>
      <w:r>
        <w:rPr>
          <w:rFonts w:ascii="Courier New" w:hAnsi="Courier New"/>
          <w:sz w:val="16"/>
        </w:rPr>
        <w:t>subparamName</w:t>
      </w:r>
      <w:r w:rsidRPr="00F9081F">
        <w:rPr>
          <w:rFonts w:ascii="Courier New" w:hAnsi="Courier New"/>
          <w:sz w:val="16"/>
          <w:lang w:val="ru-RU"/>
        </w:rPr>
        <w:t>:</w:t>
      </w:r>
      <w:r>
        <w:rPr>
          <w:rFonts w:ascii="Courier New" w:hAnsi="Courier New"/>
          <w:sz w:val="16"/>
        </w:rPr>
        <w:t>subparamValue</w:t>
      </w:r>
      <w:r w:rsidRPr="00F9081F">
        <w:rPr>
          <w:rFonts w:ascii="Courier New" w:hAnsi="Courier New"/>
          <w:sz w:val="16"/>
          <w:lang w:val="ru-RU"/>
        </w:rPr>
        <w:t>}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но почему не находим в сохраненных? возможно такое совпадение,</w:t>
      </w:r>
      <w:r w:rsidRPr="00F9081F">
        <w:rPr>
          <w:rFonts w:ascii="Courier New" w:hAnsi="Courier New"/>
          <w:sz w:val="16"/>
          <w:lang w:val="ru-RU"/>
        </w:rPr>
        <w:t xml:space="preserve"> что в сценарии у нас как раз надо выбрать </w:t>
      </w:r>
      <w:r>
        <w:rPr>
          <w:rFonts w:ascii="Courier New" w:hAnsi="Courier New"/>
          <w:sz w:val="16"/>
        </w:rPr>
        <w:t>svcId</w:t>
      </w:r>
      <w:r w:rsidRPr="00F9081F">
        <w:rPr>
          <w:rFonts w:ascii="Courier New" w:hAnsi="Courier New"/>
          <w:sz w:val="16"/>
          <w:lang w:val="ru-RU"/>
        </w:rPr>
        <w:t xml:space="preserve"> а они не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{</w:t>
      </w:r>
      <w:r>
        <w:rPr>
          <w:rFonts w:ascii="Courier New" w:hAnsi="Courier New"/>
          <w:color w:val="1E7E34"/>
          <w:sz w:val="16"/>
        </w:rPr>
        <w:t>"startupConfiguration"</w:t>
      </w:r>
      <w:r>
        <w:rPr>
          <w:rFonts w:ascii="Courier New" w:hAnsi="Courier New"/>
          <w:sz w:val="16"/>
        </w:rPr>
        <w:t>:{</w:t>
      </w:r>
      <w:r>
        <w:rPr>
          <w:rFonts w:ascii="Courier New" w:hAnsi="Courier New"/>
          <w:color w:val="1E7E34"/>
          <w:sz w:val="16"/>
        </w:rPr>
        <w:t>"vdcUid"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"ea81db31-2197-407d-b32b-e60577c2671c"</w:t>
      </w:r>
      <w:r>
        <w:rPr>
          <w:rFonts w:ascii="Courier New" w:hAnsi="Courier New"/>
          <w:sz w:val="16"/>
        </w:rPr>
        <w:t>}}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structKeyExists(this.params,arguments.param)&gt;&lt;!---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len(this.params[arguments.param])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"subparam"</w:t>
      </w:r>
      <w:r>
        <w:rPr>
          <w:rFonts w:ascii="Courier New" w:hAnsi="Courier New"/>
          <w:sz w:val="16"/>
        </w:rPr>
        <w:t>)&gt;&lt;!--- *** не изящно, но просто и понятно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(this.params[arguments.param])[arguments.subparam]/&gt;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 xml:space="preserve">&gt;this.params[arguments.param]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this.params[arguments.param]/&gt;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не нашли параметра в запросе, ищем в сохраненных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p.param_value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</w:t>
      </w:r>
      <w:r>
        <w:rPr>
          <w:rFonts w:ascii="Courier New" w:hAnsi="Courier New"/>
          <w:sz w:val="16"/>
        </w:rPr>
        <w:t>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(p.svc_operation_cfs_param_id = s.svc_operation_cfs_param_id)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p.instance_operation_uid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#this.instance_operation_uid#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#!isValid('guid',this.instance</w:t>
      </w:r>
      <w:r>
        <w:rPr>
          <w:rFonts w:ascii="Courier New" w:hAnsi="Courier New"/>
          <w:color w:val="6F3178"/>
          <w:sz w:val="16"/>
        </w:rPr>
        <w:t>_operation_uid)#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s.svc_operation_cfs_param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#arguments.param#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structKeyExists(arguments,</w:t>
      </w:r>
      <w:r>
        <w:rPr>
          <w:rFonts w:ascii="Courier New" w:hAnsi="Courier New"/>
          <w:color w:val="1E7E34"/>
          <w:sz w:val="16"/>
        </w:rPr>
        <w:t>"subparam"</w:t>
      </w:r>
      <w:r>
        <w:rPr>
          <w:rFonts w:ascii="Courier New" w:hAnsi="Courier New"/>
          <w:sz w:val="16"/>
        </w:rPr>
        <w:t>)&gt;&lt;!--- *** не изящно, но просто и понятно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value = deseria</w:t>
      </w:r>
      <w:r>
        <w:rPr>
          <w:rFonts w:ascii="Courier New" w:hAnsi="Courier New"/>
          <w:sz w:val="16"/>
        </w:rPr>
        <w:t>lizeJson(local.qCfsParam.param_value)/&gt;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isStruct(value)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structKeyExists(value, arguments.subparam)&gt;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value[arguments.subparam]/&gt;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/&gt;&lt;!--- *** а надо выбросить 404 ---&gt;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local.qCfsParam.param_value/&gt;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cfcatch.message/&gt;&lt;!--- халява, для упрощения диагностики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 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"getValueFromStruct"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</w:t>
      </w:r>
      <w:r>
        <w:rPr>
          <w:rFonts w:ascii="Courier New" w:hAnsi="Courier New"/>
          <w:color w:val="1E7E34"/>
          <w:sz w:val="16"/>
        </w:rPr>
        <w:t>truct"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"path"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structGet(</w:t>
      </w:r>
      <w:r>
        <w:rPr>
          <w:rFonts w:ascii="Courier New" w:hAnsi="Courier New"/>
          <w:color w:val="1E7E34"/>
          <w:sz w:val="16"/>
        </w:rPr>
        <w:t>"arguments.struct.#arguments.path#"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можно ожидать ошибки, если по указанному пути располож</w:t>
      </w:r>
      <w:r>
        <w:rPr>
          <w:rFonts w:ascii="Courier New" w:hAnsi="Courier New"/>
          <w:sz w:val="16"/>
        </w:rPr>
        <w:t>ена не структура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cfcatch.message/&gt;&lt;!--- халява, для упрощения диагностики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"getStringFromStruct"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"returns scalar"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</w:t>
      </w:r>
      <w:r>
        <w:rPr>
          <w:rFonts w:ascii="Courier New" w:hAnsi="Courier New"/>
          <w:color w:val="1E7E34"/>
          <w:sz w:val="16"/>
        </w:rPr>
        <w:t>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"path"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value = getValueFromStruct(arguments.struct,arguments.path)/&gt;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isStruct(value)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isArray(value)&gt;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serializeJson(value)/&gt;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toString(value)/&gt;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"getKeyListFromStruct"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"returns list"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"path"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</w:t>
      </w:r>
      <w:r>
        <w:rPr>
          <w:rFonts w:ascii="Courier New" w:hAnsi="Courier New"/>
          <w:color w:val="1E7E34"/>
          <w:sz w:val="16"/>
        </w:rPr>
        <w:t>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structKeyList(structGet(</w:t>
      </w:r>
      <w:r>
        <w:rPr>
          <w:rFonts w:ascii="Courier New" w:hAnsi="Courier New"/>
          <w:color w:val="1E7E34"/>
          <w:sz w:val="16"/>
        </w:rPr>
        <w:t>"arguments.struct.#arguments.path#"</w:t>
      </w:r>
      <w:r>
        <w:rPr>
          <w:rFonts w:ascii="Courier New" w:hAnsi="Courier New"/>
          <w:sz w:val="16"/>
        </w:rPr>
        <w:t>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можно ожидать ошибки, если по указанному пути расположена не структура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&lt;cfrethrow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"#cfc</w:t>
      </w:r>
      <w:r>
        <w:rPr>
          <w:rFonts w:ascii="Courier New" w:hAnsi="Courier New"/>
          <w:color w:val="1E7E34"/>
          <w:sz w:val="16"/>
        </w:rPr>
        <w:t>atch.message# #cfcatch.detail#"</w:t>
      </w:r>
      <w:r>
        <w:rPr>
          <w:rFonts w:ascii="Courier New" w:hAnsi="Courier New"/>
          <w:sz w:val="16"/>
        </w:rPr>
        <w:t>/&gt;&lt;!--- халява, для упрощения диагностики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"getArrayAsListFromStruct"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"returns list"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"path"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arrayToList(structGet(</w:t>
      </w:r>
      <w:r>
        <w:rPr>
          <w:rFonts w:ascii="Courier New" w:hAnsi="Courier New"/>
          <w:color w:val="1E7E34"/>
          <w:sz w:val="16"/>
        </w:rPr>
        <w:t>"arguments.struct.#arguments.path#"</w:t>
      </w:r>
      <w:r>
        <w:rPr>
          <w:rFonts w:ascii="Courier New" w:hAnsi="Courier New"/>
          <w:sz w:val="16"/>
        </w:rPr>
        <w:t>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можно ожидать ошибки, если по указанному пути расположена не </w:t>
      </w:r>
      <w:r>
        <w:rPr>
          <w:rFonts w:ascii="Courier New" w:hAnsi="Courier New"/>
          <w:sz w:val="16"/>
        </w:rPr>
        <w:t>структура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&lt;cfrethrow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"#cfcatch.message# #cfcatch.detail#"</w:t>
      </w:r>
      <w:r>
        <w:rPr>
          <w:rFonts w:ascii="Courier New" w:hAnsi="Courier New"/>
          <w:sz w:val="16"/>
        </w:rPr>
        <w:t>/&gt;&lt;!--- халява, для упрощения диагностики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"getInstanceState"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</w:t>
      </w:r>
      <w:r>
        <w:rPr>
          <w:rFonts w:ascii="Courier New" w:hAnsi="Courier New"/>
          <w:color w:val="1E7E34"/>
          <w:sz w:val="16"/>
        </w:rPr>
        <w:t>id"</w:t>
      </w:r>
      <w:r>
        <w:rPr>
          <w:rFonts w:ascii="Courier New" w:hAnsi="Courier New"/>
          <w:sz w:val="16"/>
        </w:rPr>
        <w:t xml:space="preserve">  default=</w:t>
      </w:r>
      <w:r>
        <w:rPr>
          <w:rFonts w:ascii="Courier New" w:hAnsi="Courier New"/>
          <w:color w:val="6F3178"/>
          <w:sz w:val="16"/>
        </w:rPr>
        <w:t>#this.instance_uid#</w:t>
      </w:r>
      <w:r>
        <w:rPr>
          <w:rFonts w:ascii="Courier New" w:hAnsi="Courier New"/>
          <w:sz w:val="16"/>
        </w:rPr>
        <w:t>/&gt;&lt;!---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!isValid(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,arguments.instanceUid)&gt;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{}/&gt;&lt;!--- иначе при неопределенном параметре мы получаем исключение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"local.qInstanc</w:t>
      </w:r>
      <w:r>
        <w:rPr>
          <w:rFonts w:ascii="Courier New" w:hAnsi="Courier New"/>
          <w:color w:val="1E7E34"/>
          <w:sz w:val="16"/>
        </w:rPr>
        <w:t>e"</w:t>
      </w:r>
      <w:r>
        <w:rPr>
          <w:rFonts w:ascii="Courier New" w:hAnsi="Courier New"/>
          <w:sz w:val="16"/>
        </w:rPr>
        <w:t xml:space="preserve"> datasource=</w:t>
      </w:r>
      <w:r>
        <w:rPr>
          <w:rFonts w:ascii="Courier New" w:hAnsi="Courier New"/>
          <w:color w:val="1E7E34"/>
          <w:sz w:val="16"/>
        </w:rPr>
        <w:t>"cmdb"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g.instance_state_uid, g.version, g.dt_state, g.instance_data, g.is_test, g.instance_uid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g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g.instance_uid=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g.v</w:t>
      </w:r>
      <w:r>
        <w:rPr>
          <w:rFonts w:ascii="Courier New" w:hAnsi="Courier New"/>
          <w:sz w:val="16"/>
        </w:rPr>
        <w:t>ersion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structConfig = deserializeJson(local.qInstance.instance_data)/&gt;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color w:val="1E7E34"/>
          <w:sz w:val="16"/>
        </w:rPr>
        <w:t>"error"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"error parsing state"</w:t>
      </w:r>
      <w:r>
        <w:rPr>
          <w:rFonts w:ascii="Courier New" w:hAnsi="Courier New"/>
          <w:sz w:val="16"/>
        </w:rPr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isEmpty(structConfig)&gt;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structConfig/&gt;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"getResourceRealmConfig"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"resourceRealm"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6F3178"/>
          <w:sz w:val="16"/>
        </w:rPr>
        <w:t>#getResourceRealm()#</w:t>
      </w:r>
      <w:r>
        <w:rPr>
          <w:rFonts w:ascii="Courier New" w:hAnsi="Courier New"/>
          <w:sz w:val="16"/>
        </w:rPr>
        <w:t>/&gt;&lt;!--- платформа мож</w:t>
      </w:r>
      <w:r>
        <w:rPr>
          <w:rFonts w:ascii="Courier New" w:hAnsi="Courier New"/>
          <w:sz w:val="16"/>
        </w:rPr>
        <w:t>ет быть определена для родительского инстанса где то в иерархии 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"local.qResourceRealm"</w:t>
      </w:r>
      <w:r>
        <w:rPr>
          <w:rFonts w:ascii="Courier New" w:hAnsi="Courier New"/>
          <w:sz w:val="16"/>
        </w:rPr>
        <w:t xml:space="preserve"> datasource=</w:t>
      </w:r>
      <w:r>
        <w:rPr>
          <w:rFonts w:ascii="Courier New" w:hAnsi="Courier New"/>
          <w:color w:val="1E7E34"/>
          <w:sz w:val="16"/>
        </w:rPr>
        <w:t>"cmdb"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r.resource_realm_id, r.properties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r.resource_realm=</w:t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color w:val="1A5FB4"/>
          <w:sz w:val="16"/>
        </w:rPr>
        <w:t>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#arguments.resourceRealm#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structConfig = deserializeJson(local.qResourceRealm.properties)/&gt;</w:t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{</w:t>
      </w:r>
      <w:r>
        <w:rPr>
          <w:rFonts w:ascii="Courier New" w:hAnsi="Courier New"/>
          <w:color w:val="1E7E34"/>
          <w:sz w:val="16"/>
        </w:rPr>
        <w:t>"error"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"error parsing resource realm properti</w:t>
      </w:r>
      <w:r>
        <w:rPr>
          <w:rFonts w:ascii="Courier New" w:hAnsi="Courier New"/>
          <w:color w:val="1E7E34"/>
          <w:sz w:val="16"/>
        </w:rPr>
        <w:t>es"</w:t>
      </w:r>
      <w:r>
        <w:rPr>
          <w:rFonts w:ascii="Courier New" w:hAnsi="Courier New"/>
          <w:sz w:val="16"/>
        </w:rPr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вообще-то такого быть не должно: свойства хранятся в поле jsonb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len(structConfig)&gt;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structConfig/&gt;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ReST methods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>-----------------------------------------------------------------------------------------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-----------------------------------------------------------------------------------------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----------------------------------------------------</w:t>
      </w:r>
      <w:r>
        <w:rPr>
          <w:rFonts w:ascii="Courier New" w:hAnsi="Courier New"/>
          <w:sz w:val="16"/>
        </w:rPr>
        <w:t>-------------------------------------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"CFS параметр операции инстанса"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</w:t>
      </w:r>
      <w:r>
        <w:rPr>
          <w:rFonts w:ascii="Courier New" w:hAnsi="Courier New"/>
          <w:sz w:val="16"/>
        </w:rPr>
        <w:t xml:space="preserve">ts, 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</w:t>
      </w:r>
      <w:r>
        <w:rPr>
          <w:rFonts w:ascii="Courier New" w:hAnsi="Courier New"/>
          <w:color w:val="1E7E34"/>
          <w:sz w:val="16"/>
        </w:rPr>
        <w:t>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&lt;m:field&gt;iop.instance_operation_cfs_param_uid::text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instance_operation_cfs_param_uid&lt;/m:field&gt;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&lt;m:field&gt;iop.instance_operation_uid::text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&lt;m:field&gt;iop.svc_operation_cfs_param_id&lt;/m:field&gt;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sop.is_sensitive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'********'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iop.param_value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param_value &lt;/m:field&gt;&lt;!--- внимание! если параметр типа MAP, то значение нужно разо</w:t>
      </w:r>
      <w:r>
        <w:rPr>
          <w:rFonts w:ascii="Courier New" w:hAnsi="Courier New"/>
          <w:sz w:val="16"/>
        </w:rPr>
        <w:t>брать и замаскировать секреты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&lt;m:field&gt;iop.note&lt;/m:field&gt;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&lt;m:field&gt;to_char(iop.dt_created,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&lt;m:field&gt;iop.creator_id&lt;/m:field&gt;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data_descriptor&lt;/m:field&gt;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#(x)=&gt;((isArray(x) OR isEmpty(x))? x : listToArray(x))#</w:t>
      </w:r>
      <w:r>
        <w:rPr>
          <w:rFonts w:ascii="Courier New" w:hAnsi="Courier New"/>
          <w:sz w:val="16"/>
        </w:rPr>
        <w:t>&gt;sop.value_list&lt;/m:field&gt;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&lt;m:field&gt;u.login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creator_login&lt;/m:field&gt;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&lt;m:field&gt;u.shortname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creator_shortname&lt;/m:field&gt;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&gt;sop.is_sensitive&lt;/m:field&gt;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&gt;sop.is_hidden&lt;/m:field&gt;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</w:t>
      </w:r>
      <w:r>
        <w:rPr>
          <w:rFonts w:ascii="Courier New" w:hAnsi="Courier New"/>
          <w:color w:val="6F3178"/>
          <w:sz w:val="16"/>
        </w:rPr>
        <w:t>ToBool#</w:t>
      </w:r>
      <w:r>
        <w:rPr>
          <w:rFonts w:ascii="Courier New" w:hAnsi="Courier New"/>
          <w:sz w:val="16"/>
        </w:rPr>
        <w:t>&gt;sop.is_disabled&lt;/m:field&gt;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&lt;m:field&gt;sop.func&lt;/m:field&gt;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&lt;m:field&gt;sop.expression&lt;/m:field&gt;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&lt;m:field&gt;sop.nested_ref&lt;/m:field&gt;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&lt;m:field&gt;sop.state_path&lt;/m:field&gt;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&lt;m:field&gt;sop.depends_on_cfs_params&lt;/m</w:t>
      </w:r>
      <w:r>
        <w:rPr>
          <w:rFonts w:ascii="Courier New" w:hAnsi="Courier New"/>
          <w:sz w:val="16"/>
        </w:rPr>
        <w:t>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&lt;m:field&gt;sop.config::text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config&lt;/m:field&gt;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&lt;m:field&gt;e.instance_uid::text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</w:t>
      </w:r>
      <w:r>
        <w:rPr>
          <w:rFonts w:ascii="Courier New" w:hAnsi="Courier New"/>
          <w:sz w:val="16"/>
        </w:rPr>
        <w:t>.svc_operation_cfs_param_id=sop.svc_operation_cfs_param_id)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(iop.instance_operation_uid=io.instance_operation_uid)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</w:t>
      </w:r>
      <w:r>
        <w:rPr>
          <w:rFonts w:ascii="Courier New" w:hAnsi="Courier New"/>
          <w:sz w:val="16"/>
        </w:rPr>
        <w:t>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(iop.creator_id=u.usr_id)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</w:t>
      </w:r>
      <w:r>
        <w:rPr>
          <w:rFonts w:ascii="Courier New" w:hAnsi="Courier New"/>
          <w:color w:val="6F3178"/>
          <w:sz w:val="16"/>
        </w:rPr>
        <w:t>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local.qCfsParam.recordCount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len(local.qCfsParam.func)&gt;&lt;!--- приоритет отдается функции перед списком значений---&gt;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"#local.qCfsParam.func#"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#local.qCfsParam.service_id#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#arguments.contractId#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 &lt;!--- если появятся новые аргументы у новых функций, будем добавлять их сюда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local.qCfsParam.value_list=generateValueList(argumentCollection=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 xml:space="preserve">)/&gt; &lt;!--- можно </w:t>
      </w:r>
      <w:r>
        <w:rPr>
          <w:rFonts w:ascii="Courier New" w:hAnsi="Courier New"/>
          <w:sz w:val="16"/>
        </w:rPr>
        <w:t>перечислить именованные аргументы обычным порядком, но с коллекцией потенциально более гибко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len(trim(local.qCfsParam.value_list))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listLen(local.qCfsParam.value_list)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local.qCfsParam.default_value=local.qCfsParam.value_li</w:t>
      </w:r>
      <w:r>
        <w:rPr>
          <w:rFonts w:ascii="Courier New" w:hAnsi="Courier New"/>
          <w:sz w:val="16"/>
        </w:rPr>
        <w:t>st/&gt;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len(local.qCfsParam.nested_ref)&gt;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fNestedRef = generateClosure(local.qCfsParam.nested_ref, local.qCfsParam.config)/&gt;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local.qCfsParam.nested_ref_data = fNestedRef()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len(local.qCfsParam.state_</w:t>
      </w:r>
      <w:r>
        <w:rPr>
          <w:rFonts w:ascii="Courier New" w:hAnsi="Courier New"/>
          <w:sz w:val="16"/>
        </w:rPr>
        <w:t>path)&gt;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для экономии читаем стейт только при необходимости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"local.qCurrentState"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g.instance_state_uid, g.version, g.instance_data, g.is_test, g.instance_uid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g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g.instance_uid=</w:t>
      </w:r>
      <w:r>
        <w:rPr>
          <w:rFonts w:ascii="Courier New" w:hAnsi="Courier New"/>
          <w:color w:val="1A5FB4"/>
          <w:sz w:val="16"/>
        </w:rPr>
        <w:t>&lt;cfqu</w:t>
      </w:r>
      <w:r>
        <w:rPr>
          <w:rFonts w:ascii="Courier New" w:hAnsi="Courier New"/>
          <w:color w:val="1A5FB4"/>
          <w:sz w:val="16"/>
        </w:rPr>
        <w:t>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#local.qCfsParam.instance_uid#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g.version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currentState =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currentState = deserializeJson(local.qCurrentState.instance_data)/&gt;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local.qCfsParam.value_list = getListFromState(currentState, local.qCfsParam.state_path)/&gt;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(len(local.qCfsParam.func)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len(local.qCfsParam.expression)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len(local.qCfsParam.state_path)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len(local.qCfsParam.nested_ref))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local.qCfsParam.value_list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local.qCfsParam.data_type EQ </w:t>
      </w:r>
      <w:r>
        <w:rPr>
          <w:rFonts w:ascii="Courier New" w:hAnsi="Courier New"/>
          <w:color w:val="1E7E34"/>
          <w:sz w:val="16"/>
        </w:rPr>
        <w:t>"map"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local.qCfsParam.data_type EQ </w:t>
      </w:r>
      <w:r>
        <w:rPr>
          <w:rFonts w:ascii="Courier New" w:hAnsi="Courier New"/>
          <w:color w:val="1E7E34"/>
          <w:sz w:val="16"/>
        </w:rPr>
        <w:t>"map-f</w:t>
      </w:r>
      <w:r>
        <w:rPr>
          <w:rFonts w:ascii="Courier New" w:hAnsi="Courier New"/>
          <w:color w:val="1E7E34"/>
          <w:sz w:val="16"/>
        </w:rPr>
        <w:t>ixed"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local.qCfsParam.data_type EQ </w:t>
      </w:r>
      <w:r>
        <w:rPr>
          <w:rFonts w:ascii="Courier New" w:hAnsi="Courier New"/>
          <w:color w:val="1E7E34"/>
          <w:sz w:val="16"/>
        </w:rPr>
        <w:t>"array-map-fixed"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processMap(local.qCfsParam)/&gt;&lt;!--- query passed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reference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"out.instanceOperationCfsParam"</w:t>
      </w:r>
      <w:r>
        <w:rPr>
          <w:rFonts w:ascii="Courier New" w:hAnsi="Courier New"/>
          <w:sz w:val="16"/>
        </w:rPr>
        <w:t xml:space="preserve"> = this.helper.appendRecord(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local.qCfsParam, this.helper.snake2camel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</w:t>
      </w:r>
      <w:r>
        <w:rPr>
          <w:rFonts w:ascii="Courier New" w:hAnsi="Courier New"/>
          <w:sz w:val="16"/>
        </w:rPr>
        <w:t>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 get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"delete"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"Удаление CFS параметра операции по ключу."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</w:t>
      </w:r>
      <w:r>
        <w:rPr>
          <w:rFonts w:ascii="Courier New" w:hAnsi="Courier New"/>
          <w:sz w:val="16"/>
        </w:rPr>
        <w:t xml:space="preserve">ateField(arguments, 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Нужна проверка, что операция не была выполнена, иначе она становится архивной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</w:t>
      </w:r>
      <w:r>
        <w:rPr>
          <w:rFonts w:ascii="Courier New" w:hAnsi="Courier New"/>
          <w:sz w:val="16"/>
        </w:rPr>
        <w:t>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sz w:val="16"/>
        </w:rPr>
        <w:tab/>
        <w:t>*** без проверок существования</w:t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io.dt_submit, io.submit_result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iop.instance_operation_uid=io.instance_operation_uid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(local.qCheck.submit_result,1) EQ </w:t>
      </w:r>
      <w:r>
        <w:rPr>
          <w:rFonts w:ascii="Courier New" w:hAnsi="Courier New"/>
          <w:color w:val="1E7E34"/>
          <w:sz w:val="16"/>
        </w:rPr>
        <w:t>"2"</w:t>
      </w:r>
      <w:r>
        <w:rPr>
          <w:rFonts w:ascii="Courier New" w:hAnsi="Courier New"/>
          <w:sz w:val="16"/>
        </w:rPr>
        <w:t>&gt;&lt;!--- 201 etc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"O</w:t>
      </w:r>
      <w:r>
        <w:rPr>
          <w:rFonts w:ascii="Courier New" w:hAnsi="Courier New"/>
          <w:color w:val="1E7E34"/>
          <w:sz w:val="16"/>
        </w:rPr>
        <w:t>peration already started"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"Parameter deletion disabled for started operation"</w:t>
      </w:r>
      <w:r>
        <w:rPr>
          <w:rFonts w:ascii="Courier New" w:hAnsi="Courier New"/>
          <w:sz w:val="16"/>
        </w:rPr>
        <w:t>)).withStatus(422)/&gt;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"local.qCheckAccess"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</w:t>
      </w:r>
      <w:r>
        <w:rPr>
          <w:rFonts w:ascii="Courier New" w:hAnsi="Courier New"/>
          <w:sz w:val="16"/>
        </w:rPr>
        <w:t xml:space="preserve">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(iop.instance_operation_uid=io.instance_operation_uid)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iop.instance_operation_cfs_para</w:t>
      </w:r>
      <w:r>
        <w:rPr>
          <w:rFonts w:ascii="Courier New" w:hAnsi="Courier New"/>
          <w:sz w:val="16"/>
        </w:rPr>
        <w:t>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local.qCheckAccess.cnt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"Instance not accessible"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 of this CFS parameter is not accessible to the current user (at least does not</w:t>
      </w:r>
      <w:r>
        <w:rPr>
          <w:rFonts w:ascii="Courier New" w:hAnsi="Courier New"/>
          <w:color w:val="1E7E34"/>
          <w:sz w:val="16"/>
        </w:rPr>
        <w:t xml:space="preserve"> belong to the default specification)"</w:t>
      </w:r>
      <w:r>
        <w:rPr>
          <w:rFonts w:ascii="Courier New" w:hAnsi="Courier New"/>
          <w:sz w:val="16"/>
        </w:rPr>
        <w:t>)).withStatus(403)/&gt;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</w:t>
      </w:r>
      <w:r>
        <w:rPr>
          <w:rFonts w:ascii="Courier New" w:hAnsi="Courier New"/>
          <w:color w:val="1E7E34"/>
          <w:sz w:val="16"/>
        </w:rPr>
        <w:t>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representationOf(this.helper.formatException(cfcatch, </w:t>
      </w:r>
      <w:r>
        <w:rPr>
          <w:rFonts w:ascii="Courier New" w:hAnsi="Courier New"/>
          <w:color w:val="1E7E34"/>
          <w:sz w:val="16"/>
        </w:rPr>
        <w:t>"Internal Error"</w:t>
      </w:r>
      <w:r>
        <w:rPr>
          <w:rFonts w:ascii="Courier New" w:hAnsi="Courier New"/>
          <w:sz w:val="16"/>
        </w:rPr>
        <w:t>)).withStatus(500)/&gt;&lt;!--- это не нужно по</w:t>
      </w:r>
      <w:r>
        <w:rPr>
          <w:rFonts w:ascii="Courier New" w:hAnsi="Courier New"/>
          <w:sz w:val="16"/>
        </w:rPr>
        <w:t>казывать в продуктиве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"No Content"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"put"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"запись CFS параметра операции инстанса"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"paramValue"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"note"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ch</w:t>
      </w:r>
      <w:r>
        <w:rPr>
          <w:rFonts w:ascii="Courier New" w:hAnsi="Courier New"/>
          <w:sz w:val="16"/>
        </w:rPr>
        <w:t>eckInstanceParam(arguments.instanceOperationCfsParamUid, arguments.paramValue, arguments.usrId)/&gt;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instance_operation_cfs_param </w:t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dt_created=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,creator_id=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sz w:val="16"/>
        </w:rPr>
        <w:t>param_value=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"#arguments.paramValue#"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tab/>
        <w:t>&lt;!--- htmlEditFormat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,note=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"#htmlEditFormat(arguments.note)#"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instance_operation_cfs_param_uid=</w:t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color w:val="1A5FB4"/>
          <w:sz w:val="16"/>
        </w:rPr>
        <w:t>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проверить существование - 404 ---&gt;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"No Content"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 put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"checkInstanceParam"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"paramValue"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</w:t>
      </w:r>
      <w:r>
        <w:rPr>
          <w:rFonts w:ascii="Courier New" w:hAnsi="Courier New"/>
          <w:sz w:val="16"/>
        </w:rPr>
        <w:t>me=</w:t>
      </w:r>
      <w:r>
        <w:rPr>
          <w:rFonts w:ascii="Courier New" w:hAnsi="Courier New"/>
          <w:color w:val="1E7E34"/>
          <w:sz w:val="16"/>
        </w:rPr>
        <w:t>"usrId"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</w:t>
      </w:r>
      <w:r>
        <w:rPr>
          <w:rFonts w:ascii="Courier New" w:hAnsi="Courier New"/>
          <w:sz w:val="16"/>
        </w:rPr>
        <w:t>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"Cannot find CFS parameter</w:t>
      </w:r>
      <w:r>
        <w:rPr>
          <w:rFonts w:ascii="Courier New" w:hAnsi="Courier New"/>
          <w:color w:val="1E7E34"/>
          <w:sz w:val="16"/>
        </w:rPr>
        <w:t xml:space="preserve"> by instanceOperationCfsParamUid=#arguments.instanceOperationCfsParamUid#"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"instance_operation_cfs_param_ls"</w:t>
      </w:r>
      <w:r>
        <w:rPr>
          <w:rFonts w:ascii="Courier New" w:hAnsi="Courier New"/>
          <w:sz w:val="16"/>
        </w:rPr>
        <w:t>).checkParam(local.qCheck.svc_operation_cfs_param_id, arguments.paramValue, arguments.usrId, argument</w:t>
      </w:r>
      <w:r>
        <w:rPr>
          <w:rFonts w:ascii="Courier New" w:hAnsi="Courier New"/>
          <w:sz w:val="16"/>
        </w:rPr>
        <w:t>s.instanceOperationCfsParamUid)/&gt;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"processMap"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"void"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"qParam"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"query"</w:t>
      </w:r>
      <w:r>
        <w:rPr>
          <w:rFonts w:ascii="Courier New" w:hAnsi="Courier New"/>
          <w:sz w:val="16"/>
        </w:rPr>
        <w:t xml:space="preserve"> required=true/&gt;&lt;!--- работаем с текущей строкой query. передача query это скорее колхоз, всего-то надо 4 понятных аргумента.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F9081F">
        <w:rPr>
          <w:rFonts w:ascii="Courier New" w:hAnsi="Courier New"/>
          <w:sz w:val="16"/>
          <w:lang w:val="ru-RU"/>
        </w:rPr>
        <w:t xml:space="preserve">Конечно, то, что часть из них - </w:t>
      </w:r>
      <w:r>
        <w:rPr>
          <w:rFonts w:ascii="Courier New" w:hAnsi="Courier New"/>
          <w:sz w:val="16"/>
        </w:rPr>
        <w:t>id</w:t>
      </w:r>
      <w:r w:rsidRPr="00F9081F">
        <w:rPr>
          <w:rFonts w:ascii="Courier New" w:hAnsi="Courier New"/>
          <w:sz w:val="16"/>
          <w:lang w:val="ru-RU"/>
        </w:rPr>
        <w:t>, не упрощает восприяие кода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Выполняем 2 задачи (*** вероятно, правильно их разд</w:t>
      </w:r>
      <w:r w:rsidRPr="00F9081F">
        <w:rPr>
          <w:rFonts w:ascii="Courier New" w:hAnsi="Courier New"/>
          <w:sz w:val="16"/>
          <w:lang w:val="ru-RU"/>
        </w:rPr>
        <w:t>елить по разным функциям)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- сформировать дескриптор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- замаскировать секреты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здесь могут использоваться 2 критерия: формат аргумента, </w:t>
      </w:r>
      <w:r>
        <w:rPr>
          <w:rFonts w:ascii="Courier New" w:hAnsi="Courier New"/>
          <w:sz w:val="16"/>
        </w:rPr>
        <w:t>array</w:t>
      </w:r>
      <w:r w:rsidRPr="00F9081F">
        <w:rPr>
          <w:rFonts w:ascii="Courier New" w:hAnsi="Courier New"/>
          <w:sz w:val="16"/>
          <w:lang w:val="ru-RU"/>
        </w:rPr>
        <w:t>/</w:t>
      </w:r>
      <w:r>
        <w:rPr>
          <w:rFonts w:ascii="Courier New" w:hAnsi="Courier New"/>
          <w:sz w:val="16"/>
        </w:rPr>
        <w:t>struct</w:t>
      </w:r>
      <w:r w:rsidRPr="00F9081F">
        <w:rPr>
          <w:rFonts w:ascii="Courier New" w:hAnsi="Courier New"/>
          <w:sz w:val="16"/>
          <w:lang w:val="ru-RU"/>
        </w:rPr>
        <w:t>, либо тип 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spContainer</w:t>
      </w:r>
      <w:r w:rsidRPr="00F9081F">
        <w:rPr>
          <w:rFonts w:ascii="Courier New" w:hAnsi="Courier New"/>
          <w:sz w:val="16"/>
          <w:lang w:val="ru-RU"/>
        </w:rPr>
        <w:t xml:space="preserve"> = {}/&gt;&lt;!--- может быть </w:t>
      </w:r>
      <w:r>
        <w:rPr>
          <w:rFonts w:ascii="Courier New" w:hAnsi="Courier New"/>
          <w:sz w:val="16"/>
        </w:rPr>
        <w:t>map</w:t>
      </w:r>
      <w:r w:rsidRPr="00F9081F">
        <w:rPr>
          <w:rFonts w:ascii="Courier New" w:hAnsi="Courier New"/>
          <w:sz w:val="16"/>
          <w:lang w:val="ru-RU"/>
        </w:rPr>
        <w:t xml:space="preserve"> или </w:t>
      </w:r>
      <w:r>
        <w:rPr>
          <w:rFonts w:ascii="Courier New" w:hAnsi="Courier New"/>
          <w:sz w:val="16"/>
        </w:rPr>
        <w:t>array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of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map</w:t>
      </w:r>
      <w:r w:rsidRPr="00F9081F">
        <w:rPr>
          <w:rFonts w:ascii="Courier New" w:hAnsi="Courier New"/>
          <w:sz w:val="16"/>
          <w:lang w:val="ru-RU"/>
        </w:rPr>
        <w:t xml:space="preserve">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 xml:space="preserve"> = []/&gt;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мы хотим обработать и случай </w:t>
      </w:r>
      <w:r>
        <w:rPr>
          <w:rFonts w:ascii="Courier New" w:hAnsi="Courier New"/>
          <w:sz w:val="16"/>
        </w:rPr>
        <w:t>array</w:t>
      </w:r>
      <w:r w:rsidRPr="00F9081F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map</w:t>
      </w:r>
      <w:r w:rsidRPr="00F9081F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fixed</w:t>
      </w:r>
      <w:r w:rsidRPr="00F9081F">
        <w:rPr>
          <w:rFonts w:ascii="Courier New" w:hAnsi="Courier New"/>
          <w:sz w:val="16"/>
          <w:lang w:val="ru-RU"/>
        </w:rPr>
        <w:t xml:space="preserve">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cftry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spContainer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deserializeJSON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arguments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t xml:space="preserve">)/&gt; &lt;!--- а собственно зачем нам тут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? помогает чем-то?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arg</w:t>
      </w:r>
      <w:r>
        <w:rPr>
          <w:rFonts w:ascii="Courier New" w:hAnsi="Courier New"/>
          <w:sz w:val="16"/>
        </w:rPr>
        <w:t>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data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type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EQ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array</w:t>
      </w:r>
      <w:r w:rsidRPr="00F9081F">
        <w:rPr>
          <w:rFonts w:ascii="Courier New" w:hAnsi="Courier New"/>
          <w:color w:val="1E7E34"/>
          <w:sz w:val="16"/>
          <w:lang w:val="ru-RU"/>
        </w:rPr>
        <w:t>-</w:t>
      </w:r>
      <w:r>
        <w:rPr>
          <w:rFonts w:ascii="Courier New" w:hAnsi="Courier New"/>
          <w:color w:val="1E7E34"/>
          <w:sz w:val="16"/>
        </w:rPr>
        <w:t>map</w:t>
      </w:r>
      <w:r w:rsidRPr="00F9081F">
        <w:rPr>
          <w:rFonts w:ascii="Courier New" w:hAnsi="Courier New"/>
          <w:color w:val="1E7E34"/>
          <w:sz w:val="16"/>
          <w:lang w:val="ru-RU"/>
        </w:rPr>
        <w:t>-</w:t>
      </w:r>
      <w:r>
        <w:rPr>
          <w:rFonts w:ascii="Courier New" w:hAnsi="Courier New"/>
          <w:color w:val="1E7E34"/>
          <w:sz w:val="16"/>
        </w:rPr>
        <w:t>fixed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)&gt;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isEmpty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spContainer</w:t>
      </w:r>
      <w:r w:rsidRPr="00F9081F">
        <w:rPr>
          <w:rFonts w:ascii="Courier New" w:hAnsi="Courier New"/>
          <w:sz w:val="16"/>
          <w:lang w:val="ru-RU"/>
        </w:rPr>
        <w:t xml:space="preserve">) ? </w:t>
      </w:r>
      <w:r>
        <w:rPr>
          <w:rFonts w:ascii="Courier New" w:hAnsi="Courier New"/>
          <w:sz w:val="16"/>
        </w:rPr>
        <w:t>[] : local.spContainer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local.spMapArray = [local.spContainer]/&gt;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local.spMapArr</w:t>
      </w:r>
      <w:r>
        <w:rPr>
          <w:rFonts w:ascii="Courier New" w:hAnsi="Courier New"/>
          <w:sz w:val="16"/>
        </w:rPr>
        <w:t>ay = [{</w:t>
      </w:r>
      <w:r>
        <w:rPr>
          <w:rFonts w:ascii="Courier New" w:hAnsi="Courier New"/>
          <w:color w:val="1E7E34"/>
          <w:sz w:val="16"/>
        </w:rPr>
        <w:t>"error"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"#cfcatch.message#"</w:t>
      </w:r>
      <w:r>
        <w:rPr>
          <w:rFonts w:ascii="Courier New" w:hAnsi="Courier New"/>
          <w:sz w:val="16"/>
        </w:rPr>
        <w:t>}]/&gt;&lt;!--- теряем все данные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"local.qSubparam"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,sp.svc_operation_cfs_subparam_id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,sp.svc_operation_cfs_subparam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,sp.label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,sp.data_type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,sp.value_list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,sp.is_required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,sp.descr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,sp.man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,sp.default_value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,sp.minlength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,sp.maxlength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,sp.regex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,sp.sort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,sp.is_sensitive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,sp.depends_on_cfs_params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,sp.expression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,sp.ref_svc_id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,sp.uni</w:t>
      </w:r>
      <w:r>
        <w:rPr>
          <w:rFonts w:ascii="Courier New" w:hAnsi="Courier New"/>
          <w:sz w:val="16"/>
        </w:rPr>
        <w:t>que_scope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,sp.default_compute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,sp.is_hidden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,sp.is_disabled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svc_operation_cfs_subparam sp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sp.svc_operation_cfs_param_id=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"#arguments.qParam.svc_operation_cfs_param_id#"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sp.s</w:t>
      </w:r>
      <w:r>
        <w:rPr>
          <w:rFonts w:ascii="Courier New" w:hAnsi="Courier New"/>
          <w:sz w:val="16"/>
        </w:rPr>
        <w:t>ort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"local.qInstSubparam"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sp.instance_operation_cfs_param_uid::text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instance_operation_cfs_param_uid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,sp.instance_operation_cfs_subparam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,sp.note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,sp.sort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,sp.is_sensitive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</w:t>
      </w:r>
      <w:r>
        <w:rPr>
          <w:rFonts w:ascii="Courier New" w:hAnsi="Courier New"/>
          <w:sz w:val="16"/>
        </w:rPr>
        <w:t>stance_operation_cfs_subparam sp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sp.instance_operation_cfs_param_uid=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"#arguments.qParam.instance_operation_cfs_param_uid#"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#!isValid("guid",arguments.qParam.instance_operation_cfs_param_uid)#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sp.sort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формируем дескриптор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mapDescriptor=structNew(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parser=createObject(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"lib.expression_parser"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"local.qSubparam"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structInsert(mapDescriptor, local.qSubparam.svc_operation_cfs_subparam,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"svcOperationCfsSubparamId"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"#local.qSubparam.svc_operation_cfs_subparam_id#"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"svcOperationCfsSubparam"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</w:t>
      </w:r>
      <w:r>
        <w:rPr>
          <w:rFonts w:ascii="Courier New" w:hAnsi="Courier New"/>
          <w:color w:val="1E7E34"/>
          <w:sz w:val="16"/>
        </w:rPr>
        <w:t>bparam.svc_operation_cfs_subparam#"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"label"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"#local.qSubparam.label#"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"dataType"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"#local.qSubparam.data_type#"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"valueList"</w:t>
      </w:r>
      <w:r>
        <w:rPr>
          <w:rFonts w:ascii="Courier New" w:hAnsi="Courier New"/>
          <w:sz w:val="16"/>
        </w:rPr>
        <w:t>:'#(len(local.qSubparam.expression)?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(parser.eval(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qSubparam.expression,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</w:t>
      </w:r>
      <w:r>
        <w:rPr>
          <w:rFonts w:ascii="Courier New" w:hAnsi="Courier New"/>
          <w:sz w:val="16"/>
        </w:rPr>
        <w:t>ponent:</w:t>
      </w:r>
      <w:r>
        <w:rPr>
          <w:rFonts w:ascii="Courier New" w:hAnsi="Courier New"/>
          <w:color w:val="1E7E34"/>
          <w:sz w:val="16"/>
        </w:rPr>
        <w:t>"resources.instance_operation_cfs_param"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keys:{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instanceOperationCfsParamUid:</w:t>
      </w:r>
      <w:r>
        <w:rPr>
          <w:rFonts w:ascii="Courier New" w:hAnsi="Courier New"/>
          <w:color w:val="1E7E34"/>
          <w:sz w:val="16"/>
        </w:rPr>
        <w:t>"#toString(arguments.qParam.instance_operation_cfs_param_uid)#"</w:t>
      </w:r>
      <w:r>
        <w:rPr>
          <w:rFonts w:ascii="Courier New" w:hAnsi="Courier New"/>
          <w:sz w:val="16"/>
        </w:rPr>
        <w:t>, /*note camelCase*/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svcOperationCfsParamId:</w:t>
      </w:r>
      <w:r>
        <w:rPr>
          <w:rFonts w:ascii="Courier New" w:hAnsi="Courier New"/>
          <w:color w:val="1E7E34"/>
          <w:sz w:val="16"/>
        </w:rPr>
        <w:t>"#toString(arguments.qParam.s</w:t>
      </w:r>
      <w:r>
        <w:rPr>
          <w:rFonts w:ascii="Courier New" w:hAnsi="Courier New"/>
          <w:color w:val="1E7E34"/>
          <w:sz w:val="16"/>
        </w:rPr>
        <w:t>vc_operation_cfs_param_id)#"</w:t>
      </w:r>
      <w:r>
        <w:rPr>
          <w:rFonts w:ascii="Courier New" w:hAnsi="Courier New"/>
          <w:sz w:val="16"/>
        </w:rPr>
        <w:t xml:space="preserve"> /*note camelCase*/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params:{}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: local.qSubparam.value_list)#',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"dependsOnCfsParams"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"#local.qSubparam.depends_on_cfs_params#"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"expression"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"#local.qSubparam.expression</w:t>
      </w:r>
      <w:r>
        <w:rPr>
          <w:rFonts w:ascii="Courier New" w:hAnsi="Courier New"/>
          <w:color w:val="1E7E34"/>
          <w:sz w:val="16"/>
        </w:rPr>
        <w:t>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"minlength"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"#local.qSubparam.minlength#"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"maxlength"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"#local.qSubparam.maxlength#"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"regex"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"#local.qSubparam.regex#"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"man"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"#local.qSubparam.man#"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"#local.qSubparam.descr#"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"defaultValue"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"#local.qSubparam.default_value#"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"isRequired"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#request.castToBool(local.qSubparam.is_required)#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"isSensitive"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#request.castToBool(local.qSubparam.is_sensitive)#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"isHidden"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#request.castToBool(local.qSubparam.is_hidden)</w:t>
      </w:r>
      <w:r>
        <w:rPr>
          <w:rFonts w:ascii="Courier New" w:hAnsi="Courier New"/>
          <w:color w:val="6F3178"/>
          <w:sz w:val="16"/>
        </w:rPr>
        <w:t>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"isHidden"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#request.castToBool(local.qSubparam.is_disabled)#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"refSvcId"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"#local.qSubparam.ref_svc_id#"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"uniqueScope"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"#local.qSubparam.unique_scope#"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"defaultCompute"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"#local.qSubparam.default_compute#"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"isModifiableD</w:t>
      </w:r>
      <w:r>
        <w:rPr>
          <w:rFonts w:ascii="Courier New" w:hAnsi="Courier New"/>
          <w:color w:val="1E7E34"/>
          <w:sz w:val="16"/>
        </w:rPr>
        <w:t>efinition"</w:t>
      </w:r>
      <w:r>
        <w:rPr>
          <w:rFonts w:ascii="Courier New" w:hAnsi="Courier New"/>
          <w:sz w:val="16"/>
        </w:rPr>
        <w:t>:false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}, true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"local.i"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>=1 to=</w:t>
      </w:r>
      <w:r>
        <w:rPr>
          <w:rFonts w:ascii="Courier New" w:hAnsi="Courier New"/>
          <w:color w:val="6F3178"/>
          <w:sz w:val="16"/>
        </w:rPr>
        <w:t>#arrayLen(local.spMapArray)#</w:t>
      </w:r>
      <w:r>
        <w:rPr>
          <w:rFonts w:ascii="Courier New" w:hAnsi="Courier New"/>
          <w:sz w:val="16"/>
        </w:rPr>
        <w:t xml:space="preserve">&gt;&lt;!--- </w:t>
      </w:r>
      <w:r w:rsidRPr="00F9081F">
        <w:rPr>
          <w:rFonts w:ascii="Courier New" w:hAnsi="Courier New"/>
          <w:sz w:val="16"/>
          <w:lang w:val="ru-RU"/>
        </w:rPr>
        <w:t>*** искусственное оборачивание в массив вот для этого, не придумал ничего умнее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чтобы не дублировать цикл по субпараметрам. Сдел</w:t>
      </w:r>
      <w:r w:rsidRPr="00F9081F">
        <w:rPr>
          <w:rFonts w:ascii="Courier New" w:hAnsi="Courier New"/>
          <w:sz w:val="16"/>
          <w:lang w:val="ru-RU"/>
        </w:rPr>
        <w:t xml:space="preserve">ано некрасиво, но работать должно.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Ну а как сделать? Если массив - делать цикл по массиву, а если </w:t>
      </w:r>
      <w:r>
        <w:rPr>
          <w:rFonts w:ascii="Courier New" w:hAnsi="Courier New"/>
          <w:sz w:val="16"/>
        </w:rPr>
        <w:t>map</w:t>
      </w:r>
      <w:r w:rsidRPr="00F9081F">
        <w:rPr>
          <w:rFonts w:ascii="Courier New" w:hAnsi="Courier New"/>
          <w:sz w:val="16"/>
          <w:lang w:val="ru-RU"/>
        </w:rPr>
        <w:t xml:space="preserve">-сразу обрабатыввать </w:t>
      </w:r>
      <w:r>
        <w:rPr>
          <w:rFonts w:ascii="Courier New" w:hAnsi="Courier New"/>
          <w:sz w:val="16"/>
        </w:rPr>
        <w:t>map</w:t>
      </w:r>
      <w:r w:rsidRPr="00F9081F">
        <w:rPr>
          <w:rFonts w:ascii="Courier New" w:hAnsi="Courier New"/>
          <w:sz w:val="16"/>
          <w:lang w:val="ru-RU"/>
        </w:rPr>
        <w:t>. При этом запрос к таблице сабпараметров не хочется делать лишний раз.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может быть, лучше смотрелось бы </w:t>
      </w:r>
      <w:r>
        <w:rPr>
          <w:rFonts w:ascii="Courier New" w:hAnsi="Courier New"/>
          <w:sz w:val="16"/>
        </w:rPr>
        <w:t>arrayM</w:t>
      </w:r>
      <w:r>
        <w:rPr>
          <w:rFonts w:ascii="Courier New" w:hAnsi="Courier New"/>
          <w:sz w:val="16"/>
        </w:rPr>
        <w:t>ap</w:t>
      </w:r>
      <w:r w:rsidRPr="00F9081F">
        <w:rPr>
          <w:rFonts w:ascii="Courier New" w:hAnsi="Courier New"/>
          <w:sz w:val="16"/>
          <w:lang w:val="ru-RU"/>
        </w:rPr>
        <w:t xml:space="preserve">, но тут в ней будет цикл по </w:t>
      </w:r>
      <w:r>
        <w:rPr>
          <w:rFonts w:ascii="Courier New" w:hAnsi="Courier New"/>
          <w:sz w:val="16"/>
        </w:rPr>
        <w:t>query</w:t>
      </w:r>
      <w:r w:rsidRPr="00F9081F">
        <w:rPr>
          <w:rFonts w:ascii="Courier New" w:hAnsi="Courier New"/>
          <w:sz w:val="16"/>
          <w:lang w:val="ru-RU"/>
        </w:rPr>
        <w:t xml:space="preserve">, и надо это делать в </w:t>
      </w:r>
      <w:r>
        <w:rPr>
          <w:rFonts w:ascii="Courier New" w:hAnsi="Courier New"/>
          <w:sz w:val="16"/>
        </w:rPr>
        <w:t>cfscript</w:t>
      </w:r>
      <w:r w:rsidRPr="00F9081F">
        <w:rPr>
          <w:rFonts w:ascii="Courier New" w:hAnsi="Courier New"/>
          <w:sz w:val="16"/>
          <w:lang w:val="ru-RU"/>
        </w:rPr>
        <w:t>... строчек будет явно больше,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и в </w:t>
      </w:r>
      <w:r>
        <w:rPr>
          <w:rFonts w:ascii="Courier New" w:hAnsi="Courier New"/>
          <w:sz w:val="16"/>
        </w:rPr>
        <w:t>cfscript</w:t>
      </w:r>
      <w:r w:rsidRPr="00F9081F">
        <w:rPr>
          <w:rFonts w:ascii="Courier New" w:hAnsi="Courier New"/>
          <w:sz w:val="16"/>
          <w:lang w:val="ru-RU"/>
        </w:rPr>
        <w:t xml:space="preserve"> циклы по </w:t>
      </w:r>
      <w:r>
        <w:rPr>
          <w:rFonts w:ascii="Courier New" w:hAnsi="Courier New"/>
          <w:sz w:val="16"/>
        </w:rPr>
        <w:t>query</w:t>
      </w:r>
      <w:r w:rsidRPr="00F9081F">
        <w:rPr>
          <w:rFonts w:ascii="Courier New" w:hAnsi="Courier New"/>
          <w:sz w:val="16"/>
          <w:lang w:val="ru-RU"/>
        </w:rPr>
        <w:t xml:space="preserve"> какие-то я не помню</w:t>
      </w:r>
      <w:r w:rsidRPr="00F9081F">
        <w:rPr>
          <w:rFonts w:ascii="Courier New" w:hAnsi="Courier New"/>
          <w:sz w:val="16"/>
          <w:lang w:val="ru-RU"/>
        </w:rPr>
        <w:tab/>
        <w:t>...</w:t>
      </w:r>
      <w:r w:rsidRPr="00F9081F">
        <w:rPr>
          <w:rFonts w:ascii="Courier New" w:hAnsi="Courier New"/>
          <w:sz w:val="16"/>
          <w:lang w:val="ru-RU"/>
        </w:rPr>
        <w:tab/>
        <w:t xml:space="preserve">кстати, вместо цикла по </w:t>
      </w:r>
      <w:r>
        <w:rPr>
          <w:rFonts w:ascii="Courier New" w:hAnsi="Courier New"/>
          <w:sz w:val="16"/>
        </w:rPr>
        <w:t>query</w:t>
      </w:r>
      <w:r w:rsidRPr="00F9081F">
        <w:rPr>
          <w:rFonts w:ascii="Courier New" w:hAnsi="Courier New"/>
          <w:sz w:val="16"/>
          <w:lang w:val="ru-RU"/>
        </w:rPr>
        <w:t xml:space="preserve"> можно наверно использовать </w:t>
      </w:r>
      <w:r>
        <w:rPr>
          <w:rFonts w:ascii="Courier New" w:hAnsi="Courier New"/>
          <w:sz w:val="16"/>
        </w:rPr>
        <w:t>structMap</w:t>
      </w:r>
      <w:r w:rsidRPr="00F9081F">
        <w:rPr>
          <w:rFonts w:ascii="Courier New" w:hAnsi="Courier New"/>
          <w:sz w:val="16"/>
          <w:lang w:val="ru-RU"/>
        </w:rPr>
        <w:t xml:space="preserve"> по контенту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интересная </w:t>
      </w:r>
      <w:r w:rsidRPr="00F9081F">
        <w:rPr>
          <w:rFonts w:ascii="Courier New" w:hAnsi="Courier New"/>
          <w:sz w:val="16"/>
          <w:lang w:val="ru-RU"/>
        </w:rPr>
        <w:t xml:space="preserve">и неожиданная разница между циклом по массиву и циклом по индексу массива: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в первом случае возвращается копия элемента, во втором мы естественно имеем дело со ссылокой на элемент,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а нам сейчас нужно второе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isStruct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</w:t>
      </w:r>
      <w:r>
        <w:rPr>
          <w:rFonts w:ascii="Courier New" w:hAnsi="Courier New"/>
          <w:sz w:val="16"/>
        </w:rPr>
        <w:t>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</w:t>
      </w:r>
      <w:r w:rsidRPr="00F9081F">
        <w:rPr>
          <w:rFonts w:ascii="Courier New" w:hAnsi="Courier New"/>
          <w:sz w:val="16"/>
          <w:lang w:val="ru-RU"/>
        </w:rPr>
        <w:t>])&gt;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cfloop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query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qSubparam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qSubparam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sensitive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structKeyExists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</w:t>
      </w:r>
      <w:r w:rsidRPr="00F9081F">
        <w:rPr>
          <w:rFonts w:ascii="Courier New" w:hAnsi="Courier New"/>
          <w:sz w:val="16"/>
          <w:lang w:val="ru-RU"/>
        </w:rPr>
        <w:t>],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qSubparam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subparam</w:t>
      </w:r>
      <w:r w:rsidRPr="00F9081F">
        <w:rPr>
          <w:rFonts w:ascii="Courier New" w:hAnsi="Courier New"/>
          <w:sz w:val="16"/>
          <w:lang w:val="ru-RU"/>
        </w:rPr>
        <w:t>)&gt;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</w:t>
      </w:r>
      <w:r w:rsidRPr="00F9081F">
        <w:rPr>
          <w:rFonts w:ascii="Courier New" w:hAnsi="Courier New"/>
          <w:sz w:val="16"/>
          <w:lang w:val="ru-RU"/>
        </w:rPr>
        <w:t>][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qSubparam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</w:t>
      </w:r>
      <w:r>
        <w:rPr>
          <w:rFonts w:ascii="Courier New" w:hAnsi="Courier New"/>
          <w:sz w:val="16"/>
        </w:rPr>
        <w:t>m</w:t>
      </w:r>
      <w:r w:rsidRPr="00F9081F">
        <w:rPr>
          <w:rFonts w:ascii="Courier New" w:hAnsi="Courier New"/>
          <w:sz w:val="16"/>
          <w:lang w:val="ru-RU"/>
        </w:rPr>
        <w:t xml:space="preserve">] = </w:t>
      </w:r>
      <w:r w:rsidRPr="00F9081F">
        <w:rPr>
          <w:rFonts w:ascii="Courier New" w:hAnsi="Courier New"/>
          <w:color w:val="1E7E34"/>
          <w:sz w:val="16"/>
          <w:lang w:val="ru-RU"/>
        </w:rPr>
        <w:t>"********"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cfloop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cfloop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*** проверку, что это не </w:t>
      </w:r>
      <w:r>
        <w:rPr>
          <w:rFonts w:ascii="Courier New" w:hAnsi="Courier New"/>
          <w:sz w:val="16"/>
        </w:rPr>
        <w:t>map</w:t>
      </w:r>
      <w:r w:rsidRPr="00F9081F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fixed</w:t>
      </w:r>
      <w:r w:rsidRPr="00F9081F">
        <w:rPr>
          <w:rFonts w:ascii="Courier New" w:hAnsi="Courier New"/>
          <w:sz w:val="16"/>
          <w:lang w:val="ru-RU"/>
        </w:rPr>
        <w:t>, можно добавить здесь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чтобы не вставляли в параметр что попало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здесь мы не делаем цикл по массиву, поскольку не поддерж</w:t>
      </w:r>
      <w:r w:rsidRPr="00F9081F">
        <w:rPr>
          <w:rFonts w:ascii="Courier New" w:hAnsi="Courier New"/>
          <w:sz w:val="16"/>
          <w:lang w:val="ru-RU"/>
        </w:rPr>
        <w:t xml:space="preserve">иваем массив расширяемых </w:t>
      </w:r>
      <w:r>
        <w:rPr>
          <w:rFonts w:ascii="Courier New" w:hAnsi="Courier New"/>
          <w:sz w:val="16"/>
        </w:rPr>
        <w:t>map</w:t>
      </w:r>
      <w:r w:rsidRPr="00F9081F">
        <w:rPr>
          <w:rFonts w:ascii="Courier New" w:hAnsi="Courier New"/>
          <w:sz w:val="16"/>
          <w:lang w:val="ru-RU"/>
        </w:rPr>
        <w:t xml:space="preserve">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arrayLen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 xml:space="preserve">) </w:t>
      </w:r>
      <w:r>
        <w:rPr>
          <w:rFonts w:ascii="Courier New" w:hAnsi="Courier New"/>
          <w:color w:val="0D5C73"/>
          <w:sz w:val="16"/>
        </w:rPr>
        <w:t>AND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isStruct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>[1])&gt;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cfloop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query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qInstSubparam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structInsert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mapDescriptor</w:t>
      </w:r>
      <w:r w:rsidRPr="00F9081F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subparam</w:t>
      </w:r>
      <w:r w:rsidRPr="00F9081F">
        <w:rPr>
          <w:rFonts w:ascii="Courier New" w:hAnsi="Courier New"/>
          <w:sz w:val="16"/>
          <w:lang w:val="ru-RU"/>
        </w:rPr>
        <w:t>,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{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note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:</w:t>
      </w:r>
      <w:r w:rsidRPr="00F9081F">
        <w:rPr>
          <w:rFonts w:ascii="Courier New" w:hAnsi="Courier New"/>
          <w:color w:val="1E7E34"/>
          <w:sz w:val="16"/>
          <w:lang w:val="ru-RU"/>
        </w:rPr>
        <w:t>"#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qInstSubparam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note</w:t>
      </w:r>
      <w:r w:rsidRPr="00F9081F">
        <w:rPr>
          <w:rFonts w:ascii="Courier New" w:hAnsi="Courier New"/>
          <w:color w:val="1E7E34"/>
          <w:sz w:val="16"/>
          <w:lang w:val="ru-RU"/>
        </w:rPr>
        <w:t>#"</w:t>
      </w:r>
      <w:r w:rsidRPr="00F9081F">
        <w:rPr>
          <w:rFonts w:ascii="Courier New" w:hAnsi="Courier New"/>
          <w:sz w:val="16"/>
          <w:lang w:val="ru-RU"/>
        </w:rPr>
        <w:t xml:space="preserve">,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isSensitive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: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>
        <w:rPr>
          <w:rFonts w:ascii="Courier New" w:hAnsi="Courier New"/>
          <w:color w:val="6F3178"/>
          <w:sz w:val="16"/>
        </w:rPr>
        <w:t>request</w:t>
      </w:r>
      <w:r w:rsidRPr="00F9081F">
        <w:rPr>
          <w:rFonts w:ascii="Courier New" w:hAnsi="Courier New"/>
          <w:color w:val="6F3178"/>
          <w:sz w:val="16"/>
          <w:lang w:val="ru-RU"/>
        </w:rPr>
        <w:t>.</w:t>
      </w:r>
      <w:r>
        <w:rPr>
          <w:rFonts w:ascii="Courier New" w:hAnsi="Courier New"/>
          <w:color w:val="6F3178"/>
          <w:sz w:val="16"/>
        </w:rPr>
        <w:t>castToBool</w:t>
      </w:r>
      <w:r w:rsidRPr="00F9081F">
        <w:rPr>
          <w:rFonts w:ascii="Courier New" w:hAnsi="Courier New"/>
          <w:color w:val="6F3178"/>
          <w:sz w:val="16"/>
          <w:lang w:val="ru-RU"/>
        </w:rPr>
        <w:t>(</w:t>
      </w:r>
      <w:r>
        <w:rPr>
          <w:rFonts w:ascii="Courier New" w:hAnsi="Courier New"/>
          <w:color w:val="6F3178"/>
          <w:sz w:val="16"/>
        </w:rPr>
        <w:t>local</w:t>
      </w:r>
      <w:r w:rsidRPr="00F9081F">
        <w:rPr>
          <w:rFonts w:ascii="Courier New" w:hAnsi="Courier New"/>
          <w:color w:val="6F3178"/>
          <w:sz w:val="16"/>
          <w:lang w:val="ru-RU"/>
        </w:rPr>
        <w:t>.</w:t>
      </w:r>
      <w:r>
        <w:rPr>
          <w:rFonts w:ascii="Courier New" w:hAnsi="Courier New"/>
          <w:color w:val="6F3178"/>
          <w:sz w:val="16"/>
        </w:rPr>
        <w:t>qInstSubparam</w:t>
      </w:r>
      <w:r w:rsidRPr="00F9081F">
        <w:rPr>
          <w:rFonts w:ascii="Courier New" w:hAnsi="Courier New"/>
          <w:color w:val="6F3178"/>
          <w:sz w:val="16"/>
          <w:lang w:val="ru-RU"/>
        </w:rPr>
        <w:t>.</w:t>
      </w:r>
      <w:r>
        <w:rPr>
          <w:rFonts w:ascii="Courier New" w:hAnsi="Courier New"/>
          <w:color w:val="6F3178"/>
          <w:sz w:val="16"/>
        </w:rPr>
        <w:t>is</w:t>
      </w:r>
      <w:r w:rsidRPr="00F9081F">
        <w:rPr>
          <w:rFonts w:ascii="Courier New" w:hAnsi="Courier New"/>
          <w:color w:val="6F3178"/>
          <w:sz w:val="16"/>
          <w:lang w:val="ru-RU"/>
        </w:rPr>
        <w:t>_</w:t>
      </w:r>
      <w:r>
        <w:rPr>
          <w:rFonts w:ascii="Courier New" w:hAnsi="Courier New"/>
          <w:color w:val="6F3178"/>
          <w:sz w:val="16"/>
        </w:rPr>
        <w:t>sensitive</w:t>
      </w:r>
      <w:r w:rsidRPr="00F9081F">
        <w:rPr>
          <w:rFonts w:ascii="Courier New" w:hAnsi="Courier New"/>
          <w:color w:val="6F3178"/>
          <w:sz w:val="16"/>
          <w:lang w:val="ru-RU"/>
        </w:rPr>
        <w:t>)#</w:t>
      </w:r>
      <w:r w:rsidRPr="00F9081F">
        <w:rPr>
          <w:rFonts w:ascii="Courier New" w:hAnsi="Courier New"/>
          <w:sz w:val="16"/>
          <w:lang w:val="ru-RU"/>
        </w:rPr>
        <w:t>,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isModifiableDefinition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:</w:t>
      </w:r>
      <w:r>
        <w:rPr>
          <w:rFonts w:ascii="Courier New" w:hAnsi="Courier New"/>
          <w:sz w:val="16"/>
        </w:rPr>
        <w:t>true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}</w:t>
      </w:r>
      <w:r w:rsidRPr="00F9081F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true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sensitive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structKeyExists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>[1],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subparam</w:t>
      </w:r>
      <w:r w:rsidRPr="00F9081F">
        <w:rPr>
          <w:rFonts w:ascii="Courier New" w:hAnsi="Courier New"/>
          <w:sz w:val="16"/>
          <w:lang w:val="ru-RU"/>
        </w:rPr>
        <w:t>)&gt;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>[1][</w:t>
      </w:r>
      <w:r w:rsidRPr="00F9081F">
        <w:rPr>
          <w:rFonts w:ascii="Courier New" w:hAnsi="Courier New"/>
          <w:color w:val="1E7E34"/>
          <w:sz w:val="16"/>
          <w:lang w:val="ru-RU"/>
        </w:rPr>
        <w:t>"#</w:t>
      </w:r>
      <w:r>
        <w:rPr>
          <w:rFonts w:ascii="Courier New" w:hAnsi="Courier New"/>
          <w:color w:val="1E7E34"/>
          <w:sz w:val="16"/>
        </w:rPr>
        <w:t>local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qInstSubparam</w:t>
      </w:r>
      <w:r w:rsidRPr="00F9081F">
        <w:rPr>
          <w:rFonts w:ascii="Courier New" w:hAnsi="Courier New"/>
          <w:color w:val="1E7E34"/>
          <w:sz w:val="16"/>
          <w:lang w:val="ru-RU"/>
        </w:rPr>
        <w:t>.</w:t>
      </w:r>
      <w:r>
        <w:rPr>
          <w:rFonts w:ascii="Courier New" w:hAnsi="Courier New"/>
          <w:color w:val="1E7E34"/>
          <w:sz w:val="16"/>
        </w:rPr>
        <w:t>instance</w:t>
      </w:r>
      <w:r w:rsidRPr="00F9081F">
        <w:rPr>
          <w:rFonts w:ascii="Courier New" w:hAnsi="Courier New"/>
          <w:color w:val="1E7E34"/>
          <w:sz w:val="16"/>
          <w:lang w:val="ru-RU"/>
        </w:rPr>
        <w:t>_</w:t>
      </w:r>
      <w:r>
        <w:rPr>
          <w:rFonts w:ascii="Courier New" w:hAnsi="Courier New"/>
          <w:color w:val="1E7E34"/>
          <w:sz w:val="16"/>
        </w:rPr>
        <w:t>operation</w:t>
      </w:r>
      <w:r w:rsidRPr="00F9081F">
        <w:rPr>
          <w:rFonts w:ascii="Courier New" w:hAnsi="Courier New"/>
          <w:color w:val="1E7E34"/>
          <w:sz w:val="16"/>
          <w:lang w:val="ru-RU"/>
        </w:rPr>
        <w:t>_</w:t>
      </w:r>
      <w:r>
        <w:rPr>
          <w:rFonts w:ascii="Courier New" w:hAnsi="Courier New"/>
          <w:color w:val="1E7E34"/>
          <w:sz w:val="16"/>
        </w:rPr>
        <w:t>cfs</w:t>
      </w:r>
      <w:r w:rsidRPr="00F9081F">
        <w:rPr>
          <w:rFonts w:ascii="Courier New" w:hAnsi="Courier New"/>
          <w:color w:val="1E7E34"/>
          <w:sz w:val="16"/>
          <w:lang w:val="ru-RU"/>
        </w:rPr>
        <w:t>_</w:t>
      </w:r>
      <w:r>
        <w:rPr>
          <w:rFonts w:ascii="Courier New" w:hAnsi="Courier New"/>
          <w:color w:val="1E7E34"/>
          <w:sz w:val="16"/>
        </w:rPr>
        <w:t>subparam</w:t>
      </w:r>
      <w:r w:rsidRPr="00F9081F">
        <w:rPr>
          <w:rFonts w:ascii="Courier New" w:hAnsi="Courier New"/>
          <w:color w:val="1E7E34"/>
          <w:sz w:val="16"/>
          <w:lang w:val="ru-RU"/>
        </w:rPr>
        <w:t>#"</w:t>
      </w:r>
      <w:r w:rsidRPr="00F9081F">
        <w:rPr>
          <w:rFonts w:ascii="Courier New" w:hAnsi="Courier New"/>
          <w:sz w:val="16"/>
          <w:lang w:val="ru-RU"/>
        </w:rPr>
        <w:t xml:space="preserve">] = </w:t>
      </w:r>
      <w:r w:rsidRPr="00F9081F">
        <w:rPr>
          <w:rFonts w:ascii="Courier New" w:hAnsi="Courier New"/>
          <w:color w:val="1E7E34"/>
          <w:sz w:val="16"/>
          <w:lang w:val="ru-RU"/>
        </w:rPr>
        <w:t>"******</w:t>
      </w:r>
      <w:r w:rsidRPr="00F9081F">
        <w:rPr>
          <w:rFonts w:ascii="Courier New" w:hAnsi="Courier New"/>
          <w:color w:val="1E7E34"/>
          <w:sz w:val="16"/>
          <w:lang w:val="ru-RU"/>
        </w:rPr>
        <w:t>**"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cfloop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arguments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data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descriptor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mapDescriptor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arguments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data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type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EQ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array</w:t>
      </w:r>
      <w:r w:rsidRPr="00F9081F">
        <w:rPr>
          <w:rFonts w:ascii="Courier New" w:hAnsi="Courier New"/>
          <w:color w:val="1E7E34"/>
          <w:sz w:val="16"/>
          <w:lang w:val="ru-RU"/>
        </w:rPr>
        <w:t>-</w:t>
      </w:r>
      <w:r>
        <w:rPr>
          <w:rFonts w:ascii="Courier New" w:hAnsi="Courier New"/>
          <w:color w:val="1E7E34"/>
          <w:sz w:val="16"/>
        </w:rPr>
        <w:t>map</w:t>
      </w:r>
      <w:r w:rsidRPr="00F9081F">
        <w:rPr>
          <w:rFonts w:ascii="Courier New" w:hAnsi="Courier New"/>
          <w:color w:val="1E7E34"/>
          <w:sz w:val="16"/>
          <w:lang w:val="ru-RU"/>
        </w:rPr>
        <w:t>-</w:t>
      </w:r>
      <w:r>
        <w:rPr>
          <w:rFonts w:ascii="Courier New" w:hAnsi="Courier New"/>
          <w:color w:val="1E7E34"/>
          <w:sz w:val="16"/>
        </w:rPr>
        <w:t>fixed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)&gt;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arguments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serializeJson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>)/&gt;&lt;!--- как есть --</w:t>
      </w:r>
      <w:r w:rsidRPr="00F9081F">
        <w:rPr>
          <w:rFonts w:ascii="Courier New" w:hAnsi="Courier New"/>
          <w:sz w:val="16"/>
          <w:lang w:val="ru-RU"/>
        </w:rPr>
        <w:t>-&gt;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cfelse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arguments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arrayLen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 xml:space="preserve">) ? </w:t>
      </w:r>
      <w:r>
        <w:rPr>
          <w:rFonts w:ascii="Courier New" w:hAnsi="Courier New"/>
          <w:sz w:val="16"/>
        </w:rPr>
        <w:t>serializeJson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F9081F">
        <w:rPr>
          <w:rFonts w:ascii="Courier New" w:hAnsi="Courier New"/>
          <w:sz w:val="16"/>
          <w:lang w:val="ru-RU"/>
        </w:rPr>
        <w:t xml:space="preserve">[1]) : 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/&gt;&lt;!--- вытаскиваем из массива-обертки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lastRenderedPageBreak/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generateValueList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returntype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string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acces</w:t>
      </w:r>
      <w:r>
        <w:rPr>
          <w:rFonts w:ascii="Courier New" w:hAnsi="Courier New"/>
          <w:sz w:val="16"/>
        </w:rPr>
        <w:t>s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public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cfargument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functionName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type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string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required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true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остальные атрибуты необязательные, в </w:t>
      </w:r>
      <w:r>
        <w:rPr>
          <w:rFonts w:ascii="Courier New" w:hAnsi="Courier New"/>
          <w:sz w:val="16"/>
        </w:rPr>
        <w:t>argumentCollection</w:t>
      </w:r>
      <w:r w:rsidRPr="00F9081F">
        <w:rPr>
          <w:rFonts w:ascii="Courier New" w:hAnsi="Courier New"/>
          <w:sz w:val="16"/>
          <w:lang w:val="ru-RU"/>
        </w:rPr>
        <w:t xml:space="preserve"> (еще вопрос, насколько безопасно объявлять один из аргументов без остальных) ---&gt;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cfswitch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expression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>
        <w:rPr>
          <w:rFonts w:ascii="Courier New" w:hAnsi="Courier New"/>
          <w:color w:val="6F3178"/>
          <w:sz w:val="16"/>
        </w:rPr>
        <w:t>argume</w:t>
      </w:r>
      <w:r>
        <w:rPr>
          <w:rFonts w:ascii="Courier New" w:hAnsi="Courier New"/>
          <w:color w:val="6F3178"/>
          <w:sz w:val="16"/>
        </w:rPr>
        <w:t>nts</w:t>
      </w:r>
      <w:r w:rsidRPr="00F9081F">
        <w:rPr>
          <w:rFonts w:ascii="Courier New" w:hAnsi="Courier New"/>
          <w:color w:val="6F3178"/>
          <w:sz w:val="16"/>
          <w:lang w:val="ru-RU"/>
        </w:rPr>
        <w:t>.</w:t>
      </w:r>
      <w:r>
        <w:rPr>
          <w:rFonts w:ascii="Courier New" w:hAnsi="Courier New"/>
          <w:color w:val="6F3178"/>
          <w:sz w:val="16"/>
        </w:rPr>
        <w:t>functionName</w:t>
      </w:r>
      <w:r w:rsidRPr="00F9081F">
        <w:rPr>
          <w:rFonts w:ascii="Courier New" w:hAnsi="Courier New"/>
          <w:color w:val="6F3178"/>
          <w:sz w:val="16"/>
          <w:lang w:val="ru-RU"/>
        </w:rPr>
        <w:t>#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cfcase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cfreturn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 w:rsidRPr="00F9081F">
        <w:rPr>
          <w:rFonts w:ascii="Courier New" w:hAnsi="Courier New"/>
          <w:color w:val="1E7E34"/>
          <w:sz w:val="16"/>
          <w:lang w:val="ru-RU"/>
        </w:rPr>
        <w:t>""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cfcase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cfcase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value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getAvailableResourceRealms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cfreturn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getAvailableResourceRealms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arguments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svcId</w:t>
      </w:r>
      <w:r w:rsidRPr="00F9081F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arguments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contractId</w:t>
      </w:r>
      <w:r w:rsidRPr="00F9081F">
        <w:rPr>
          <w:rFonts w:ascii="Courier New" w:hAnsi="Courier New"/>
          <w:sz w:val="16"/>
          <w:lang w:val="ru-RU"/>
        </w:rPr>
        <w:t xml:space="preserve">)/&gt;&lt;!--- </w:t>
      </w:r>
      <w:r>
        <w:rPr>
          <w:rFonts w:ascii="Courier New" w:hAnsi="Courier New"/>
          <w:sz w:val="16"/>
        </w:rPr>
        <w:t>*** неочевидно, но ожидаются в argumentCollection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"getSampleList"</w:t>
      </w:r>
      <w:r>
        <w:rPr>
          <w:rFonts w:ascii="Courier New" w:hAnsi="Courier New"/>
          <w:sz w:val="16"/>
        </w:rPr>
        <w:t>&gt;&lt;!--- for debug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"dummy1,dummy2"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</w:t>
      </w:r>
      <w:r>
        <w:rPr>
          <w:rFonts w:ascii="Courier New" w:hAnsi="Courier New"/>
          <w:color w:val="1A5FB4"/>
          <w:sz w:val="16"/>
        </w:rPr>
        <w:t>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"function not found"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"getAvailableResourceRealms"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"public"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</w:t>
      </w:r>
      <w:r>
        <w:rPr>
          <w:rFonts w:ascii="Courier New" w:hAnsi="Courier New"/>
          <w:sz w:val="16"/>
        </w:rPr>
        <w:t>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"local.qAvailableResourceRealm"</w:t>
      </w:r>
      <w:r>
        <w:rPr>
          <w:rFonts w:ascii="Courier New" w:hAnsi="Courier New"/>
          <w:sz w:val="16"/>
        </w:rPr>
        <w:t xml:space="preserve">&gt;&lt;!--- *** </w:t>
      </w:r>
      <w:r>
        <w:rPr>
          <w:rFonts w:ascii="Courier New" w:hAnsi="Courier New"/>
          <w:color w:val="0D5C73"/>
          <w:sz w:val="16"/>
        </w:rPr>
        <w:t>distinct</w:t>
      </w:r>
      <w:r>
        <w:rPr>
          <w:rFonts w:ascii="Courier New" w:hAnsi="Courier New"/>
          <w:sz w:val="16"/>
        </w:rPr>
        <w:t xml:space="preserve"> халява, но придумывать корректную формулировку времени мало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distinct</w:t>
      </w:r>
      <w:r>
        <w:rPr>
          <w:rFonts w:ascii="Courier New" w:hAnsi="Courier New"/>
          <w:sz w:val="16"/>
        </w:rPr>
        <w:t xml:space="preserve"> r.resource_realm, r.sort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(r</w:t>
      </w:r>
      <w:r>
        <w:rPr>
          <w:rFonts w:ascii="Courier New" w:hAnsi="Courier New"/>
          <w:sz w:val="16"/>
        </w:rPr>
        <w:t xml:space="preserve">.resource_realm_id=a.resource_realm_id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#arguments.contractId#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#!isValid("integer", arguments.contractId)#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a.contract_id=0) /*0 means access to any contract*/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r.resource_realm_type_id=s.resource_realm_type_id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s.svc_id=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#arguments.svcId#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#!isValid("integer", arguments.svcId)#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r.sort, r.resource_realm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</w:t>
      </w:r>
      <w:r>
        <w:rPr>
          <w:rFonts w:ascii="Courier New" w:hAnsi="Courier New"/>
          <w:color w:val="1A5FB4"/>
          <w:sz w:val="16"/>
        </w:rPr>
        <w:t>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local.qAvailableResourceRealm.recordCount&gt;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valueList(local.qAvailableResourceRealm.resource_realm)/&gt;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/&gt;&lt;!--- иначе для пустого резалтсета генерируется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для вложе</w:t>
      </w:r>
      <w:r>
        <w:rPr>
          <w:rFonts w:ascii="Courier New" w:hAnsi="Courier New"/>
          <w:sz w:val="16"/>
        </w:rPr>
        <w:t>нных справочников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дублировано: deck-tool/instance_operation.cfm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"getSelectedResourceRealm"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"local.qSelectedResourceRealm"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iop.param_value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</w:t>
      </w:r>
      <w:r>
        <w:rPr>
          <w:rFonts w:ascii="Courier New" w:hAnsi="Courier New"/>
          <w:sz w:val="16"/>
        </w:rPr>
        <w:t>tance_operation_cfs_param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(iop.svc_operation_cfs_param_id=sop.svc_operation_cfs_param_id)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#d.instance_operation_uid#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</w:t>
      </w:r>
      <w:r>
        <w:rPr>
          <w:rFonts w:ascii="Courier New" w:hAnsi="Courier New"/>
          <w:color w:val="6F3178"/>
          <w:sz w:val="16"/>
        </w:rPr>
        <w:t>"guid", d.instance_operation_uid)#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ab/>
        <w:t>sop.svc_operation_cfs_param=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local.qSelectedResourceRealm.param_value/&gt;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"generateClosure"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"function"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"config"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остальные атрибуты необязательные, в argumentCollection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#arguments.functionName#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</w:t>
      </w:r>
      <w:r>
        <w:rPr>
          <w:rFonts w:ascii="Courier New" w:hAnsi="Courier New"/>
          <w:sz w:val="16"/>
        </w:rPr>
        <w:t>alue=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function(){}/&gt;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"getRefFromRRealmConfig"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function(){return getRefFromRRealmConfig(getSelectedResourceRealm(),config)}/&gt;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тут нам внезапно нужен контекст ресурсной платформы. При п</w:t>
      </w:r>
      <w:r>
        <w:rPr>
          <w:rFonts w:ascii="Courier New" w:hAnsi="Courier New"/>
          <w:sz w:val="16"/>
        </w:rPr>
        <w:t>ервичной отрисовке он может быть неизвестен (кроме специальных случаев, когда есть дефолтная платформа, или она вообще одна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теперь даже не знаю, хорошая ли практика - explicitly scope variables: с closures, похоже, так не принято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</w:t>
      </w:r>
      <w:r>
        <w:rPr>
          <w:rFonts w:ascii="Courier New" w:hAnsi="Courier New"/>
          <w:color w:val="1A5FB4"/>
          <w:sz w:val="16"/>
        </w:rPr>
        <w:t>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"getSampleConfig"</w:t>
      </w:r>
      <w:r>
        <w:rPr>
          <w:rFonts w:ascii="Courier New" w:hAnsi="Courier New"/>
          <w:sz w:val="16"/>
        </w:rPr>
        <w:t>&gt;&lt;!--- for debug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function(){return deserializeJson(</w:t>
      </w:r>
      <w:r>
        <w:rPr>
          <w:rFonts w:ascii="Courier New" w:hAnsi="Courier New"/>
          <w:color w:val="1E7E34"/>
          <w:sz w:val="16"/>
        </w:rPr>
        <w:t xml:space="preserve">'{"providerVdc": [ { "hystax-pvdc": { "storageVdcProfile": [ ] } }, { "v1cl1-vsan-pvdc": { "albSegroup": [ "SEGROUP-V1CL1-VSAN-SHARED-01", </w:t>
      </w:r>
      <w:r>
        <w:rPr>
          <w:rFonts w:ascii="Courier New" w:hAnsi="Courier New"/>
          <w:color w:val="1E7E34"/>
          <w:sz w:val="16"/>
        </w:rPr>
        <w:t>"SEGROUP-V1CL1-VSAN-SHARED-02" ], "storageVdcProfile": [ "v1-backup-itprotect" ] } }, { "v1cl2-pvdc": { "albSegroup": [ "SEGROUP-V1CL2-SHARED-01", "SEGROUP-V1CL2-SHARED-02" ], "storageVdcProfile": [ "V1-SATA", "V1CL1-F1R1-SSD", "V1CL1-F2R6-SSD", "V1CL1-SAS</w:t>
      </w:r>
      <w:r>
        <w:rPr>
          <w:rFonts w:ascii="Courier New" w:hAnsi="Courier New"/>
          <w:color w:val="1E7E34"/>
          <w:sz w:val="16"/>
        </w:rPr>
        <w:t>" ] } }, { "v1cl3-vsan-pvdc": { "albSegroup": [ "SEGROUP-V1CL3-VSAN-SHARED-01", "SEGROUP-V1CL3-VSAN-SHARED-02" ], "storageVdcProfile": [ "V1-SATA", "v1-sata-cl3", "v1-sata-migr", "V1CL1-SAS", "V1CL3-F1R5-SSD", "V1CL3-F1R6-SSD_new", "V1CL3-F2R1-SSD", "V1CL3</w:t>
      </w:r>
      <w:r>
        <w:rPr>
          <w:rFonts w:ascii="Courier New" w:hAnsi="Courier New"/>
          <w:color w:val="1E7E34"/>
          <w:sz w:val="16"/>
        </w:rPr>
        <w:t>-F2R6-SSD" ] } }, { "v1cl4-vsan-pvdc": { "albSegroup": [ "SEGROUP-V1CL4-VSAN-SHARED-01" ], "storageVdcProfile": [ "V1-SATA", "v1-sata-migr", "V1CL3-F1R6-SSD_new", "V1CL4-F1R1-SSD", "V1CL4-F1R5-SSD", "V1CL4-F2R1-SSD" ] } }, { "v2cl2-1c-pvdc": { "storageVdcP</w:t>
      </w:r>
      <w:r>
        <w:rPr>
          <w:rFonts w:ascii="Courier New" w:hAnsi="Courier New"/>
          <w:color w:val="1E7E34"/>
          <w:sz w:val="16"/>
        </w:rPr>
        <w:t>rofile": [ "V1CL1-F2R1-SSD", "V1CL1-F2R6-SSD" ] } } ]}'</w:t>
      </w:r>
      <w:r>
        <w:rPr>
          <w:rFonts w:ascii="Courier New" w:hAnsi="Courier New"/>
          <w:sz w:val="16"/>
        </w:rPr>
        <w:t>)}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"function not found"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"getRefFromRRealmConfig"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"resourceRealm"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"config"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"qResourceRealmConfig"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properties::text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resource_realm=</w:t>
      </w:r>
      <w:r>
        <w:rPr>
          <w:rFonts w:ascii="Courier New" w:hAnsi="Courier New"/>
          <w:color w:val="1E7E34"/>
          <w:sz w:val="16"/>
        </w:rPr>
        <w:t>'ngcloud.ru'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&lt;!--- паранойя... и есть шансы, что я неправильно понимаю эту химию скоупов---&gt;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props = deserializeJson(qResourceRealmConfig.properties)/&gt;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cfg = deserializeJson(arguments.config)/&gt; &lt;!--- удобнее было бы передавать ср</w:t>
      </w:r>
      <w:r>
        <w:rPr>
          <w:rFonts w:ascii="Courier New" w:hAnsi="Courier New"/>
          <w:sz w:val="16"/>
        </w:rPr>
        <w:t>азу структуру впр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cfg={</w:t>
      </w:r>
      <w:r>
        <w:rPr>
          <w:rFonts w:ascii="Courier New" w:hAnsi="Courier New"/>
          <w:color w:val="1E7E34"/>
          <w:sz w:val="16"/>
        </w:rPr>
        <w:t>"path"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"vcd.providerVdc"</w:t>
      </w:r>
      <w:r>
        <w:rPr>
          <w:rFonts w:ascii="Courier New" w:hAnsi="Courier New"/>
          <w:sz w:val="16"/>
        </w:rPr>
        <w:t xml:space="preserve">}/&gt;&lt;!--- </w:t>
      </w:r>
      <w:r w:rsidRPr="00F9081F">
        <w:rPr>
          <w:rFonts w:ascii="Courier New" w:hAnsi="Courier New"/>
          <w:sz w:val="16"/>
          <w:lang w:val="ru-RU"/>
        </w:rPr>
        <w:t>*** временный пример для отладки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засада на ровном месте: у нас в конфиге оказался массив вместо структуры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вернуть нам нужно не просто содержимое по пути, а вмес</w:t>
      </w:r>
      <w:r w:rsidRPr="00F9081F">
        <w:rPr>
          <w:rFonts w:ascii="Courier New" w:hAnsi="Courier New"/>
          <w:sz w:val="16"/>
          <w:lang w:val="ru-RU"/>
        </w:rPr>
        <w:t>те с контейнером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path</w:t>
      </w:r>
      <w:r w:rsidRPr="00F9081F">
        <w:rPr>
          <w:rFonts w:ascii="Courier New" w:hAnsi="Courier New"/>
          <w:sz w:val="16"/>
          <w:lang w:val="ru-RU"/>
        </w:rPr>
        <w:t>=</w:t>
      </w:r>
      <w:r>
        <w:rPr>
          <w:rFonts w:ascii="Courier New" w:hAnsi="Courier New"/>
          <w:sz w:val="16"/>
        </w:rPr>
        <w:t>cfg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path</w:t>
      </w:r>
      <w:r w:rsidRPr="00F9081F">
        <w:rPr>
          <w:rFonts w:ascii="Courier New" w:hAnsi="Courier New"/>
          <w:sz w:val="16"/>
          <w:lang w:val="ru-RU"/>
        </w:rPr>
        <w:t xml:space="preserve">/&gt;&lt;!--- </w:t>
      </w:r>
      <w:r>
        <w:rPr>
          <w:rFonts w:ascii="Courier New" w:hAnsi="Courier New"/>
          <w:sz w:val="16"/>
        </w:rPr>
        <w:t>*** обработать исключение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containerName = listLast(path,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 = structNew()/&gt;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structInsert(result, containerName, structGet(</w:t>
      </w:r>
      <w:r>
        <w:rPr>
          <w:rFonts w:ascii="Courier New" w:hAnsi="Courier New"/>
          <w:color w:val="1E7E34"/>
          <w:sz w:val="16"/>
        </w:rPr>
        <w:t>"props.#path#"</w:t>
      </w:r>
      <w:r>
        <w:rPr>
          <w:rFonts w:ascii="Courier New" w:hAnsi="Courier New"/>
          <w:sz w:val="16"/>
        </w:rPr>
        <w:t>))/&gt;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</w:t>
      </w:r>
      <w:r>
        <w:rPr>
          <w:rFonts w:ascii="Courier New" w:hAnsi="Courier New"/>
          <w:color w:val="1A5FB4"/>
          <w:sz w:val="16"/>
        </w:rPr>
        <w:t>urn</w:t>
      </w:r>
      <w:r>
        <w:rPr>
          <w:rFonts w:ascii="Courier New" w:hAnsi="Courier New"/>
          <w:sz w:val="16"/>
        </w:rPr>
        <w:t xml:space="preserve"> result/&gt;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&lt;!--- duplicated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deck-tool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"getListFromState"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"returns list"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"state"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"path"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</w:t>
      </w:r>
      <w:r>
        <w:rPr>
          <w:rFonts w:ascii="Courier New" w:hAnsi="Courier New"/>
          <w:color w:val="1E7E34"/>
          <w:sz w:val="16"/>
        </w:rPr>
        <w:t>"true"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structKeyList(structGet(</w:t>
      </w:r>
      <w:r>
        <w:rPr>
          <w:rFonts w:ascii="Courier New" w:hAnsi="Courier New"/>
          <w:color w:val="1E7E34"/>
          <w:sz w:val="16"/>
        </w:rPr>
        <w:t>"arguments.state.#arguments.path#"</w:t>
      </w:r>
      <w:r>
        <w:rPr>
          <w:rFonts w:ascii="Courier New" w:hAnsi="Courier New"/>
          <w:sz w:val="16"/>
        </w:rPr>
        <w:t>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можно ожидать ошибки, если по указанному пути расположена не структура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cfcatch.message/&gt;&lt;!--- для упрощения диагнос</w:t>
      </w:r>
      <w:r>
        <w:rPr>
          <w:rFonts w:ascii="Courier New" w:hAnsi="Courier New"/>
          <w:sz w:val="16"/>
        </w:rPr>
        <w:t>тики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  <w:t>&lt;!--- [{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"12"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"secret1"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"preved"</w:t>
      </w:r>
      <w:r>
        <w:rPr>
          <w:rFonts w:ascii="Courier New" w:hAnsi="Courier New"/>
          <w:sz w:val="16"/>
        </w:rPr>
        <w:t>},{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"13"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"secret1"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"preved404"</w:t>
      </w:r>
      <w:r>
        <w:rPr>
          <w:rFonts w:ascii="Courier New" w:hAnsi="Courier New"/>
          <w:sz w:val="16"/>
        </w:rPr>
        <w:t>},{</w:t>
      </w:r>
      <w:r>
        <w:rPr>
          <w:rFonts w:ascii="Courier New" w:hAnsi="Courier New"/>
          <w:color w:val="1E7E34"/>
          <w:sz w:val="16"/>
        </w:rPr>
        <w:t>"b"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"14"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"secret1"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"preved402"</w:t>
      </w:r>
      <w:r>
        <w:rPr>
          <w:rFonts w:ascii="Courier New" w:hAnsi="Courier New"/>
          <w:sz w:val="16"/>
        </w:rPr>
        <w:t>}] ---&gt;</w:t>
      </w:r>
    </w:p>
    <w:p w14:paraId="6F0B8D80" w14:textId="77777777" w:rsidR="00382E4F" w:rsidRDefault="00D013E3">
      <w:pPr>
        <w:pStyle w:val="1"/>
      </w:pPr>
      <w:bookmarkStart w:id="25" w:name="_Toc230105179"/>
      <w:r>
        <w:t>v1/resources/instance_operation_cfs_param_ls.cfc</w:t>
      </w:r>
      <w:bookmarkEnd w:id="25"/>
    </w:p>
    <w:p w14:paraId="294052E0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</w:t>
      </w:r>
      <w:r>
        <w:rPr>
          <w:rFonts w:ascii="Courier New" w:hAnsi="Courier New"/>
          <w:color w:val="1E7E34"/>
          <w:sz w:val="16"/>
        </w:rPr>
        <w:t>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"/instanceOperationCfsParams"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&lt;!---спецификация полей, пригодных для фильтрации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dt_created={prefix=</w:t>
      </w:r>
      <w:r>
        <w:rPr>
          <w:rFonts w:ascii="Courier New" w:hAnsi="Courier New"/>
          <w:color w:val="1E7E34"/>
          <w:sz w:val="16"/>
        </w:rPr>
        <w:t>"iop"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svc_operation_cfs_param={prefix=</w:t>
      </w:r>
      <w:r>
        <w:rPr>
          <w:rFonts w:ascii="Courier New" w:hAnsi="Courier New"/>
          <w:color w:val="1E7E34"/>
          <w:sz w:val="16"/>
        </w:rPr>
        <w:t>"sop"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login={prefix=</w:t>
      </w:r>
      <w:r>
        <w:rPr>
          <w:rFonts w:ascii="Courier New" w:hAnsi="Courier New"/>
          <w:color w:val="1E7E34"/>
          <w:sz w:val="16"/>
        </w:rPr>
        <w:t>"iop"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creator_id={prefix=</w:t>
      </w:r>
      <w:r>
        <w:rPr>
          <w:rFonts w:ascii="Courier New" w:hAnsi="Courier New"/>
          <w:color w:val="1E7E34"/>
          <w:sz w:val="16"/>
        </w:rPr>
        <w:t>"iop"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sort={prefix=</w:t>
      </w:r>
      <w:r>
        <w:rPr>
          <w:rFonts w:ascii="Courier New" w:hAnsi="Courier New"/>
          <w:color w:val="1E7E34"/>
          <w:sz w:val="16"/>
        </w:rPr>
        <w:t>"sop"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is_sensitive={prefix=</w:t>
      </w:r>
      <w:r>
        <w:rPr>
          <w:rFonts w:ascii="Courier New" w:hAnsi="Courier New"/>
          <w:color w:val="1E7E34"/>
          <w:sz w:val="16"/>
        </w:rPr>
        <w:t>"sop"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depends_on_cfs_params={prefix=</w:t>
      </w:r>
      <w:r>
        <w:rPr>
          <w:rFonts w:ascii="Courier New" w:hAnsi="Courier New"/>
          <w:color w:val="1E7E34"/>
          <w:sz w:val="16"/>
        </w:rPr>
        <w:t>"sop"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CFS параметров"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"1000"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  <w:t xml:space="preserve">&lt;!--- *** тут </w:t>
      </w:r>
      <w:r>
        <w:rPr>
          <w:rFonts w:ascii="Courier New" w:hAnsi="Courier New"/>
          <w:sz w:val="16"/>
        </w:rPr>
        <w:t>на самом деле есть лимит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sort by, example:fld1.ASC,fld2.DESC,fld3.AS</w:t>
      </w:r>
      <w:r>
        <w:rPr>
          <w:rFonts w:ascii="Courier New" w:hAnsi="Courier New"/>
          <w:color w:val="1E7E34"/>
          <w:sz w:val="16"/>
        </w:rPr>
        <w:t>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!this.helper.keyExistsAndValid(arguments,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"Missi</w:t>
      </w:r>
      <w:r>
        <w:rPr>
          <w:rFonts w:ascii="Courier New" w:hAnsi="Courier New"/>
          <w:color w:val="1E7E34"/>
          <w:sz w:val="16"/>
        </w:rPr>
        <w:t>ng required parameter"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"instanceOperationUid is missing or not a valid 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&lt;!---мы мирно игнорируем поля, отсутствующие в спецификации, что позволяет не делать исключения для orderBy и т.п.---&gt;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</w:t>
      </w:r>
      <w:r>
        <w:rPr>
          <w:rFonts w:ascii="Courier New" w:hAnsi="Courier New"/>
          <w:sz w:val="16"/>
        </w:rPr>
        <w:t>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maxrows=arguments.pageSize*arguments.page/&gt;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startrow=arguments.pageSize*(arguments.page-1)+1/&gt;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</w:t>
      </w:r>
      <w:r>
        <w:rPr>
          <w:rFonts w:ascii="Courier New" w:hAnsi="Courier New"/>
          <w:sz w:val="16"/>
        </w:rPr>
        <w:t>r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"instance_operation_cfs_param_uid"</w:t>
      </w:r>
      <w:r>
        <w:rPr>
          <w:rFonts w:ascii="Courier New" w:hAnsi="Courier New"/>
          <w:sz w:val="16"/>
        </w:rPr>
        <w:t xml:space="preserve">&gt;iop.instance_operation_cfs_param_uid::text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</w:t>
      </w:r>
      <w:r>
        <w:rPr>
          <w:rFonts w:ascii="Courier New" w:hAnsi="Courier New"/>
          <w:sz w:val="16"/>
        </w:rPr>
        <w:t>tance_operation_cfs_param_uid&lt;/m:field&gt;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"instance_operation_uid"</w:t>
      </w:r>
      <w:r>
        <w:rPr>
          <w:rFonts w:ascii="Courier New" w:hAnsi="Courier New"/>
          <w:sz w:val="16"/>
        </w:rPr>
        <w:t xml:space="preserve">&gt;iop.instance_operation_uid::text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"svc_operation_cfs_param_id"</w:t>
      </w:r>
      <w:r>
        <w:rPr>
          <w:rFonts w:ascii="Courier New" w:hAnsi="Courier New"/>
          <w:sz w:val="16"/>
        </w:rPr>
        <w:t>&gt;iop.svc_operation_cfs_param_id&lt;/m:field&gt;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</w:t>
      </w:r>
      <w:r>
        <w:rPr>
          <w:rFonts w:ascii="Courier New" w:hAnsi="Courier New"/>
          <w:sz w:val="16"/>
        </w:rPr>
        <w:t>itle=</w:t>
      </w:r>
      <w:r>
        <w:rPr>
          <w:rFonts w:ascii="Courier New" w:hAnsi="Courier New"/>
          <w:color w:val="1E7E34"/>
          <w:sz w:val="16"/>
        </w:rPr>
        <w:t>"param_value"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0D5C73"/>
          <w:sz w:val="16"/>
        </w:rPr>
        <w:t>case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when</w:t>
      </w:r>
      <w:r>
        <w:rPr>
          <w:rFonts w:ascii="Courier New" w:hAnsi="Courier New"/>
          <w:sz w:val="16"/>
        </w:rPr>
        <w:t xml:space="preserve"> sop.is_sensitive </w:t>
      </w:r>
      <w:r>
        <w:rPr>
          <w:rFonts w:ascii="Courier New" w:hAnsi="Courier New"/>
          <w:color w:val="0D5C73"/>
          <w:sz w:val="16"/>
        </w:rPr>
        <w:t>then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'********'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else</w:t>
      </w:r>
      <w:r>
        <w:rPr>
          <w:rFonts w:ascii="Courier New" w:hAnsi="Courier New"/>
          <w:sz w:val="16"/>
        </w:rPr>
        <w:t xml:space="preserve"> iop.param_value </w:t>
      </w:r>
      <w:r>
        <w:rPr>
          <w:rFonts w:ascii="Courier New" w:hAnsi="Courier New"/>
          <w:color w:val="0D5C73"/>
          <w:sz w:val="16"/>
        </w:rPr>
        <w:t>end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param_value 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&lt;m:field&gt;iop.note&lt;/m:field&gt;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&lt;m:field&gt;to_char(iop.dt_created,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sz w:val="16"/>
        </w:rPr>
        <w:t>iop.creator_id&lt;/m:field&gt;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&lt;m:field&gt;u.login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creator_login&lt;/m:field&gt;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&lt;m:field&gt;u.shortname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creator_shortname&lt;/m:field&gt;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</w:t>
      </w:r>
      <w:r>
        <w:rPr>
          <w:rFonts w:ascii="Courier New" w:hAnsi="Courier New"/>
          <w:color w:val="6F3178"/>
          <w:sz w:val="16"/>
        </w:rPr>
        <w:t>ol#</w:t>
      </w:r>
      <w:r>
        <w:rPr>
          <w:rFonts w:ascii="Courier New" w:hAnsi="Courier New"/>
          <w:sz w:val="16"/>
        </w:rPr>
        <w:t>&gt;sop.is_sensitive&lt;/m:field&gt;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&gt;sop.is_required&lt;/m:field&gt;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&gt;sop.is_hidden&lt;/m:field&gt;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&gt;sop.is_disabled&lt;/m:field&gt;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</w:t>
      </w:r>
      <w:r>
        <w:rPr>
          <w:rFonts w:ascii="Courier New" w:hAnsi="Courier New"/>
          <w:sz w:val="16"/>
        </w:rPr>
        <w:t>data_type&lt;/m:field&gt;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#(x)=&gt;((isArray(x) OR isEmpty(x))? x : listToArray(x))#</w:t>
      </w:r>
      <w:r>
        <w:rPr>
          <w:rFonts w:ascii="Courier New" w:hAnsi="Courier New"/>
          <w:sz w:val="16"/>
        </w:rPr>
        <w:t>&gt;sop.value_list&lt;/m:field&gt;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&lt;m:field&gt;sop.default_value&lt;/m:field&gt;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&lt;m:field&gt;sop.func&lt;/m:field&gt;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&lt;m:field&gt;p.state_path&lt;/m:field&gt;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</w:t>
      </w:r>
      <w:r>
        <w:rPr>
          <w:rFonts w:ascii="Courier New" w:hAnsi="Courier New"/>
          <w:sz w:val="16"/>
        </w:rPr>
        <w:t>.nested_ref&lt;/m:field&gt;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&lt;m:field&gt;p.expression&lt;/m:field&gt;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&lt;m:field&gt;sop.depends_on_cfs_params&lt;/m:field&gt;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&lt;m:field&gt;sop.man&lt;/m:field&gt;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data_descriptor&lt;/m:field&gt;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&lt;m:field&gt;e.service_id&lt;/m:field&gt;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(iop.instance_operation_uid=io.instance_operation_uid)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</w:t>
      </w:r>
      <w:r>
        <w:rPr>
          <w:rFonts w:ascii="Courier New" w:hAnsi="Courier New"/>
          <w:sz w:val="16"/>
        </w:rPr>
        <w:t xml:space="preserve">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(iop.svc_operation_cfs_param_id=sop.svc_operation_cfs_param_id)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(iop.creator_id=u.usr_id)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iop.instance_operation_uid=</w:t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&lt;m:filter_bui</w:t>
      </w:r>
      <w:r>
        <w:rPr>
          <w:rFonts w:ascii="Courier New" w:hAnsi="Courier New"/>
          <w:sz w:val="16"/>
        </w:rPr>
        <w:t>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&lt;m:order_build sortCollection=</w:t>
      </w:r>
      <w:r>
        <w:rPr>
          <w:rFonts w:ascii="Courier New" w:hAnsi="Courier New"/>
          <w:color w:val="6F3178"/>
          <w:sz w:val="16"/>
        </w:rPr>
        <w:t>#this.helper.parseNumericOrder(local.titleMap, arguments.orderBy)#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lastRenderedPageBreak/>
        <w:t xml:space="preserve">fieldCount=0/&gt;&lt;!---no sort length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>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#maxrows#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</w:t>
      </w:r>
      <w:r>
        <w:rPr>
          <w:rFonts w:ascii="Courier New" w:hAnsi="Courier New"/>
          <w:color w:val="0D5C73"/>
          <w:sz w:val="16"/>
        </w:rPr>
        <w:t>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len(func)&gt;&lt;!--- приоритет отдается функции перед списком значений---&gt;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"#func#"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#loca</w:t>
      </w:r>
      <w:r>
        <w:rPr>
          <w:rFonts w:ascii="Courier New" w:hAnsi="Courier New"/>
          <w:color w:val="6F3178"/>
          <w:sz w:val="16"/>
        </w:rPr>
        <w:t>l.qCfsParam.service_id#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#arguments.contractId#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"generateValueList"</w:t>
      </w:r>
      <w:r>
        <w:rPr>
          <w:rFonts w:ascii="Courier New" w:hAnsi="Courier New"/>
          <w:sz w:val="16"/>
        </w:rPr>
        <w:t xml:space="preserve"> 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 xml:space="preserve"> returnVariable=</w:t>
      </w:r>
      <w:r>
        <w:rPr>
          <w:rFonts w:ascii="Courier New" w:hAnsi="Courier New"/>
          <w:color w:val="1E7E34"/>
          <w:sz w:val="16"/>
        </w:rPr>
        <w:t>"local.qCfsParam.value_list"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(len(local.qCfsPa</w:t>
      </w:r>
      <w:r>
        <w:rPr>
          <w:rFonts w:ascii="Courier New" w:hAnsi="Courier New"/>
          <w:sz w:val="16"/>
        </w:rPr>
        <w:t xml:space="preserve">ram.func)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len(local.qCfsParam.expression)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len(local.qCfsParam.state_path)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len(local.qCfsParam.nested_ref))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local.qCfsParam.value_list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len(trim(local.qCfs</w:t>
      </w:r>
      <w:r>
        <w:rPr>
          <w:rFonts w:ascii="Courier New" w:hAnsi="Courier New"/>
          <w:sz w:val="16"/>
        </w:rPr>
        <w:t xml:space="preserve">Param.value_list))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listLen(local.qCfsParam.value_list)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local.qCfsParam.default_value=local.qCfsParam.value_list/&gt;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data_type EQ </w:t>
      </w:r>
      <w:r>
        <w:rPr>
          <w:rFonts w:ascii="Courier New" w:hAnsi="Courier New"/>
          <w:color w:val="1E7E34"/>
          <w:sz w:val="16"/>
        </w:rPr>
        <w:t>"map"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data_type EQ </w:t>
      </w:r>
      <w:r>
        <w:rPr>
          <w:rFonts w:ascii="Courier New" w:hAnsi="Courier New"/>
          <w:color w:val="1E7E34"/>
          <w:sz w:val="16"/>
        </w:rPr>
        <w:t>"map-fixed"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data_type EQ </w:t>
      </w:r>
      <w:r>
        <w:rPr>
          <w:rFonts w:ascii="Courier New" w:hAnsi="Courier New"/>
          <w:color w:val="1E7E34"/>
          <w:sz w:val="16"/>
        </w:rPr>
        <w:t>"array-map-fixed"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"processMap"</w:t>
      </w:r>
      <w:r>
        <w:rPr>
          <w:rFonts w:ascii="Courier New" w:hAnsi="Courier New"/>
          <w:sz w:val="16"/>
        </w:rPr>
        <w:t xml:space="preserve"> qParam=</w:t>
      </w:r>
      <w:r>
        <w:rPr>
          <w:rFonts w:ascii="Courier New" w:hAnsi="Courier New"/>
          <w:color w:val="6F3178"/>
          <w:sz w:val="16"/>
        </w:rPr>
        <w:t>#local.qCfsParam#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</w:t>
      </w:r>
      <w:r>
        <w:rPr>
          <w:rFonts w:ascii="Courier New" w:hAnsi="Courier New"/>
          <w:color w:val="6F3178"/>
          <w:sz w:val="16"/>
        </w:rPr>
        <w:t>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#local.qCfsParam.recordCount#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</w:t>
      </w:r>
      <w:r>
        <w:rPr>
          <w:rFonts w:ascii="Courier New" w:hAnsi="Courier New"/>
          <w:sz w:val="16"/>
        </w:rPr>
        <w:t>ery=</w:t>
      </w:r>
      <w:r>
        <w:rPr>
          <w:rFonts w:ascii="Courier New" w:hAnsi="Courier New"/>
          <w:color w:val="6F3178"/>
          <w:sz w:val="16"/>
        </w:rPr>
        <w:t>#local.qCfsParam#</w:t>
      </w:r>
      <w:r>
        <w:rPr>
          <w:rFonts w:ascii="Courier New" w:hAnsi="Courier New"/>
          <w:sz w:val="16"/>
        </w:rPr>
        <w:t xml:space="preserve">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local.qCfsParam,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</w:t>
      </w:r>
      <w:r>
        <w:rPr>
          <w:rFonts w:ascii="Courier New" w:hAnsi="Courier New"/>
          <w:color w:val="1A5FB4"/>
          <w:sz w:val="16"/>
        </w:rPr>
        <w:t>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 get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"Создание нового CFS параметра операции."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"paramValue"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 ***Валидацию пока не проводим, а надо"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"note"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 description: комментарий пользователя"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checkParam(arguments.svcOperationCfsParamId, arguments.paramValue, arguments.us</w:t>
      </w:r>
      <w:r>
        <w:rPr>
          <w:rFonts w:ascii="Courier New" w:hAnsi="Courier New"/>
          <w:sz w:val="16"/>
        </w:rPr>
        <w:t>rId)/&gt;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checkResourceRealmAccess(arguments.instanceOperationUid, arguments.svcOperationCfsParamId, arguments.paramValue)/&gt;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</w:t>
      </w:r>
      <w:r>
        <w:rPr>
          <w:rFonts w:ascii="Courier New" w:hAnsi="Courier New"/>
          <w:sz w:val="16"/>
        </w:rPr>
        <w:t>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local.instanceOperationCfsParamUid=</w:t>
      </w:r>
      <w:r>
        <w:rPr>
          <w:rFonts w:ascii="Courier New" w:hAnsi="Courier New"/>
          <w:color w:val="6F3178"/>
          <w:sz w:val="16"/>
        </w:rPr>
        <w:t>#createGUID()#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io.dt_submit, io.dt_finish, io.submit_result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(local.qCheck.submit_result,1) EQ </w:t>
      </w:r>
      <w:r>
        <w:rPr>
          <w:rFonts w:ascii="Courier New" w:hAnsi="Courier New"/>
          <w:color w:val="1E7E34"/>
          <w:sz w:val="16"/>
        </w:rPr>
        <w:t>"2"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len(local.qCheck.dt_finish) EQ 0&gt;&lt;!--- 201 etc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"Operation already started"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"Parameter creation disabled for started operatio</w:t>
      </w:r>
      <w:r>
        <w:rPr>
          <w:rFonts w:ascii="Courier New" w:hAnsi="Courier New"/>
          <w:color w:val="1E7E34"/>
          <w:sz w:val="16"/>
        </w:rPr>
        <w:t>n"</w:t>
      </w:r>
      <w:r>
        <w:rPr>
          <w:rFonts w:ascii="Courier New" w:hAnsi="Courier New"/>
          <w:sz w:val="16"/>
        </w:rPr>
        <w:t>)).withStatus(422)/&gt;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Проверка: параметр от нашего ли сервиса *** и операции ---&gt;</w:t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"local.qInstanceService"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e.service_id, io.operation, si.specification_id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</w:t>
      </w:r>
      <w:r>
        <w:rPr>
          <w:rFonts w:ascii="Courier New" w:hAnsi="Courier New"/>
          <w:sz w:val="16"/>
        </w:rPr>
        <w:t xml:space="preserve">ation io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</w:t>
      </w:r>
      <w:r>
        <w:rPr>
          <w:rFonts w:ascii="Courier New" w:hAnsi="Courier New"/>
          <w:color w:val="1E7E34"/>
          <w:sz w:val="16"/>
        </w:rPr>
        <w:t>nstanceOperationUid#"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"local.qTemplateSvc"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so.svc_id, so.operation, sop.is_disabled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(sop.svc_operation_id=so.svc_operation_id)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sop.svc_operation_cfs_param_id=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"#arguments.svcOperationCfsParamId#"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local.qInstanceService.specification_id NEQ arguments.sp</w:t>
      </w:r>
      <w:r>
        <w:rPr>
          <w:rFonts w:ascii="Courier New" w:hAnsi="Courier New"/>
          <w:sz w:val="16"/>
        </w:rPr>
        <w:t>ecificationId&gt;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"Instance not accessible"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 does not belong to the current specification, contract or contragent"</w:t>
      </w:r>
      <w:r>
        <w:rPr>
          <w:rFonts w:ascii="Courier New" w:hAnsi="Courier New"/>
          <w:sz w:val="16"/>
        </w:rPr>
        <w:t>)).withStatus(403)/&gt;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local.qInstanceService.service_id NE</w:t>
      </w:r>
      <w:r>
        <w:rPr>
          <w:rFonts w:ascii="Courier New" w:hAnsi="Courier New"/>
          <w:sz w:val="16"/>
        </w:rPr>
        <w:t>Q local.qTemplateSvc.svc_id&gt;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"Invalid CFS parameter"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"Parameter specified does not belong to this service"</w:t>
      </w:r>
      <w:r>
        <w:rPr>
          <w:rFonts w:ascii="Courier New" w:hAnsi="Courier New"/>
          <w:sz w:val="16"/>
        </w:rPr>
        <w:t>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local.qInstanceService.operation NEQ local.qTempla</w:t>
      </w:r>
      <w:r>
        <w:rPr>
          <w:rFonts w:ascii="Courier New" w:hAnsi="Courier New"/>
          <w:sz w:val="16"/>
        </w:rPr>
        <w:t>teSvc.operation&gt;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"Invalid CFS parameter"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"Parameter specified does not belong to this operation"</w:t>
      </w:r>
      <w:r>
        <w:rPr>
          <w:rFonts w:ascii="Courier New" w:hAnsi="Courier New"/>
          <w:sz w:val="16"/>
        </w:rPr>
        <w:t>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instance_operation</w:t>
      </w:r>
      <w:r>
        <w:rPr>
          <w:rFonts w:ascii="Courier New" w:hAnsi="Courier New"/>
          <w:sz w:val="16"/>
        </w:rPr>
        <w:t>_cfs_param (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instance_operation_cfs_param_uid,instance_operation_uid,svc_operation_cfs_param_id,param_value,note,dt_created,creator_id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values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"#local.instanceOperationCfsParamUid#"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"#arguments.svcOperationCfsParamId#"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"#arguments.paramValue#"</w:t>
      </w:r>
      <w:r>
        <w:rPr>
          <w:rFonts w:ascii="Courier New" w:hAnsi="Courier New"/>
          <w:sz w:val="16"/>
        </w:rPr>
        <w:t>/&gt;&lt;!--- htmlEditFormat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"#htmlEditFormat(arguments.note)#"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representationOf(this.helper.formatException(cfcatch, </w:t>
      </w:r>
      <w:r>
        <w:rPr>
          <w:rFonts w:ascii="Courier New" w:hAnsi="Courier New"/>
          <w:color w:val="1E7E34"/>
          <w:sz w:val="16"/>
        </w:rPr>
        <w:t>"Internal Error"</w:t>
      </w:r>
      <w:r>
        <w:rPr>
          <w:rFonts w:ascii="Courier New" w:hAnsi="Courier New"/>
          <w:sz w:val="16"/>
        </w:rPr>
        <w:t>)).withStatus(500)/&gt;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.withHeaders({location: </w:t>
      </w:r>
      <w:r>
        <w:rPr>
          <w:rFonts w:ascii="Courier New" w:hAnsi="Courier New"/>
          <w:color w:val="1E7E34"/>
          <w:sz w:val="16"/>
        </w:rPr>
        <w:t>"./#local.instanceOperationCfsParamUid#"</w:t>
      </w:r>
      <w:r>
        <w:rPr>
          <w:rFonts w:ascii="Courier New" w:hAnsi="Courier New"/>
          <w:sz w:val="16"/>
        </w:rPr>
        <w:t>})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</w:t>
      </w:r>
      <w:r>
        <w:rPr>
          <w:rFonts w:ascii="Courier New" w:hAnsi="Courier New"/>
          <w:color w:val="1E7E34"/>
          <w:sz w:val="16"/>
        </w:rPr>
        <w:t>"Created"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 post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"checkParam"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"void"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проверка параметров по метаданным, независимо от семантики самого параметра --</w:t>
      </w:r>
      <w:r>
        <w:rPr>
          <w:rFonts w:ascii="Courier New" w:hAnsi="Courier New"/>
          <w:sz w:val="16"/>
        </w:rPr>
        <w:t>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required = 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"paramValue"</w:t>
      </w:r>
      <w:r>
        <w:rPr>
          <w:rFonts w:ascii="Courier New" w:hAnsi="Courier New"/>
          <w:sz w:val="16"/>
        </w:rPr>
        <w:t xml:space="preserve"> required = 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"00000000-00</w:t>
      </w:r>
      <w:r>
        <w:rPr>
          <w:rFonts w:ascii="Courier New" w:hAnsi="Courier New"/>
          <w:color w:val="1E7E34"/>
          <w:sz w:val="16"/>
        </w:rPr>
        <w:t>00-0000-0000-000000000000"</w:t>
      </w:r>
      <w:r>
        <w:rPr>
          <w:rFonts w:ascii="Courier New" w:hAnsi="Courier New"/>
          <w:sz w:val="16"/>
        </w:rPr>
        <w:t>/&gt;&lt;!--- используется при проверке уникальности, чтобы не сравнивать с собой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Вероятно, стоит возвращать конкретную ругань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принадлежит ли параметр данному сервису, проверяется выше 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&lt;!--- по</w:t>
      </w:r>
      <w:r>
        <w:rPr>
          <w:rFonts w:ascii="Courier New" w:hAnsi="Courier New"/>
          <w:sz w:val="16"/>
        </w:rPr>
        <w:t>лучаем метаданные параметра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"local.qSvcOperationCfsParam"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sop.svc_operation_cfs_param_id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,sop.svc_operation_cfs_param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,sop.value_list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,sop.data_type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,sop.is_required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,sop.maxlength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,sop.minlength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,sop.regex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,sop.unique_scope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,sop.maxvalue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,sop.minvalue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sop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sop.svc_operation_cfs_param_id=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"#arguments.svcOperationCfsP</w:t>
      </w:r>
      <w:r>
        <w:rPr>
          <w:rFonts w:ascii="Courier New" w:hAnsi="Courier New"/>
          <w:color w:val="1E7E34"/>
          <w:sz w:val="16"/>
        </w:rPr>
        <w:t>aramId#"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local.qSvcOperationCfsParam.is_required GT 0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len(arguments.paramValue)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"Missing required parameter (#local.qSvcOperationCfsParam.svc_operation_cfs_param#)"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elseif</w:t>
      </w:r>
      <w:r>
        <w:rPr>
          <w:rFonts w:ascii="Courier New" w:hAnsi="Courier New"/>
          <w:sz w:val="16"/>
        </w:rPr>
        <w:t xml:space="preserve"> len(arguments.paramValue)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validateDataType(arguments.paramValue,local.qSvcOperationCfsParam.data_type)&gt;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"Invalid format #local.qSvcOperationCfsParam.data_type# #local.qSvcOperationCfsParam.svc_ope</w:t>
      </w:r>
      <w:r>
        <w:rPr>
          <w:rFonts w:ascii="Courier New" w:hAnsi="Courier New"/>
          <w:color w:val="1E7E34"/>
          <w:sz w:val="16"/>
        </w:rPr>
        <w:t>ration_cfs_param#"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len(arguments.paramValue)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listLen(local.qSvcOperationCfsParam.value_list) GT 0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listFind(local.qSvcOperationCfsParam.value_list, arguments.paramValue)&gt;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"Значе</w:t>
      </w:r>
      <w:r>
        <w:rPr>
          <w:rFonts w:ascii="Courier New" w:hAnsi="Courier New"/>
          <w:color w:val="1E7E34"/>
          <w:sz w:val="16"/>
        </w:rPr>
        <w:t>ние параметра #local.qSvcOperationCfsParam.svc_operation_cfs_param# отсутствует в списке '#local.qSvcOperationCfsParam.value_list#'"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"listLen:#listLen(local.qSvcOperationCfsParam.value_list)#"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len(arguments.paramValue)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loc</w:t>
      </w:r>
      <w:r>
        <w:rPr>
          <w:rFonts w:ascii="Courier New" w:hAnsi="Courier New"/>
          <w:sz w:val="16"/>
        </w:rPr>
        <w:t xml:space="preserve">al.qSvcOperationCfsParam.maxlength GT 0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len(arguments.paramValue) GT local.qSvcOperationCfsParam.maxlength&gt;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"Длина #local.qSvcOperationCfsParam.svc_operation_cfs_param# превышает #local.qSvcOperationCfsParam</w:t>
      </w:r>
      <w:r>
        <w:rPr>
          <w:rFonts w:ascii="Courier New" w:hAnsi="Courier New"/>
          <w:color w:val="1E7E34"/>
          <w:sz w:val="16"/>
        </w:rPr>
        <w:t>.maxlength#"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len(arguments.paramValue)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local.qSvcOperationCfsParam.minlength GT 0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len(arguments.paramValue) LT local.qSvcOperationCfsParam.minlength&gt;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"Длина #local.qSvcOperationCfsPar</w:t>
      </w:r>
      <w:r>
        <w:rPr>
          <w:rFonts w:ascii="Courier New" w:hAnsi="Courier New"/>
          <w:color w:val="1E7E34"/>
          <w:sz w:val="16"/>
        </w:rPr>
        <w:t>am.svc_operation_cfs_param# меньше #local.qSvcOperationCfsParam.minlength#"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len(arguments.paramValue)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len(local.qSvcOperationCfsParam.regex)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reFind(local.qSvcOperationCfsParam.regex,arguments.paramValue)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'Parameter "#local.qSvcOperationCfsParam.svc_operation_cfs_param#" value "#arguments.paramValue#" does not match pattern "#local.qSvcOperatio</w:t>
      </w:r>
      <w:r>
        <w:rPr>
          <w:rFonts w:ascii="Courier New" w:hAnsi="Courier New"/>
          <w:color w:val="1E7E34"/>
          <w:sz w:val="16"/>
        </w:rPr>
        <w:t>nCfsParam.regex#" '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isNumeric(arguments.paramValue)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isNumeric(local.qSvcOperationCfsParam.maxvalue)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arguments.paramValue GT local.qSvcOperationCfsParam.maxvalue&gt;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'Parameter "#local.qS</w:t>
      </w:r>
      <w:r>
        <w:rPr>
          <w:rFonts w:ascii="Courier New" w:hAnsi="Courier New"/>
          <w:color w:val="1E7E34"/>
          <w:sz w:val="16"/>
        </w:rPr>
        <w:t>vcOperationCfsParam.svc_operation_cfs_param#" value "#arguments.paramValue#" is greater than "#local.qSvcOperationCfsParam.maxvalue#" '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isNumeric(arguments.paramValue)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lastRenderedPageBreak/>
        <w:t xml:space="preserve">isNumeric(local.qSvcOperationCfsParam.minvalue)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arguments.p</w:t>
      </w:r>
      <w:r>
        <w:rPr>
          <w:rFonts w:ascii="Courier New" w:hAnsi="Courier New"/>
          <w:sz w:val="16"/>
        </w:rPr>
        <w:t>aramValue LT local.qSvcOperationCfsParam.minvalue&gt;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'Parameter "#local.qSvcOperationCfsParam.svc_operation_cfs_param#" value "#arguments.paramValue#" is less than "#local.qSvcOperationCfsParam.minvalue#" '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checkUniqueness(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arguments.svcOperationCfsParamId,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qSvcOperationCfsParam.svc_operation_cfs_param,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arguments.paramValue,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qSvcOperationCfsParam.unique_scope,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arguments.instanceOperationCfsParamUid,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arguments.usrId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"checkUniqueness"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"void"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использую void, потому что с исключением проще передавать информацию о конкретном характере ошибки. Чем возвращать объект ошибки - проше бросить исключение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</w:t>
      </w:r>
      <w:r>
        <w:rPr>
          <w:rFonts w:ascii="Courier New" w:hAnsi="Courier New"/>
          <w:color w:val="1A5FB4"/>
          <w:sz w:val="16"/>
        </w:rPr>
        <w:t>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"svcOperationCfsParamName"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/&gt;&lt;!--- нужен только для формирования текста сообщения об ошибке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"paramValue"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"scope"</w:t>
      </w:r>
      <w:r>
        <w:rPr>
          <w:rFonts w:ascii="Courier New" w:hAnsi="Courier New"/>
          <w:sz w:val="16"/>
        </w:rPr>
        <w:t xml:space="preserve"> typ</w:t>
      </w:r>
      <w:r>
        <w:rPr>
          <w:rFonts w:ascii="Courier New" w:hAnsi="Courier New"/>
          <w:sz w:val="16"/>
        </w:rPr>
        <w:t>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#arguments.scope#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"provider"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"local.qUnique"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(p.instance_operation_uid=o.instance_operation_uid)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p.param_value=</w:t>
      </w:r>
      <w:r>
        <w:rPr>
          <w:rFonts w:ascii="Courier New" w:hAnsi="Courier New"/>
          <w:color w:val="1A5FB4"/>
          <w:sz w:val="16"/>
        </w:rPr>
        <w:t>&lt;c</w:t>
      </w:r>
      <w:r>
        <w:rPr>
          <w:rFonts w:ascii="Courier New" w:hAnsi="Courier New"/>
          <w:color w:val="1A5FB4"/>
          <w:sz w:val="16"/>
        </w:rPr>
        <w:t>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#arguments.paramValue#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p.svc_operation_cfs_param_id=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#arguments.svcOperationCfsParamId#</w:t>
      </w:r>
      <w:r>
        <w:rPr>
          <w:rFonts w:ascii="Courier New" w:hAnsi="Courier New"/>
          <w:sz w:val="16"/>
        </w:rPr>
        <w:t>/&gt;/*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to the current svc param*/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arguments.instanceO</w:t>
      </w:r>
      <w:r>
        <w:rPr>
          <w:rFonts w:ascii="Courier New" w:hAnsi="Courier New"/>
          <w:sz w:val="16"/>
        </w:rPr>
        <w:t xml:space="preserve">perationCfsParamUid NEQ </w:t>
      </w:r>
      <w:r>
        <w:rPr>
          <w:rFonts w:ascii="Courier New" w:hAnsi="Courier New"/>
          <w:color w:val="1E7E34"/>
          <w:sz w:val="16"/>
        </w:rPr>
        <w:t>"00000000-0000-0000-0000-000000000000"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p.instance_operation_cfs_param_uid &lt;&gt;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#arguments.instanceOperationCfsParamUid#</w:t>
      </w:r>
      <w:r>
        <w:rPr>
          <w:rFonts w:ascii="Courier New" w:hAnsi="Courier New"/>
          <w:sz w:val="16"/>
        </w:rPr>
        <w:t>/&gt;/*exclude itself*/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cast</w:t>
      </w:r>
      <w:r>
        <w:rPr>
          <w:rFonts w:ascii="Courier New" w:hAnsi="Courier New"/>
          <w:sz w:val="16"/>
        </w:rPr>
        <w:t>(st.</w:t>
      </w:r>
      <w:r>
        <w:rPr>
          <w:rFonts w:ascii="Courier New" w:hAnsi="Courier New"/>
          <w:sz w:val="16"/>
        </w:rPr>
        <w:t>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boolean)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st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st.instance_uid=e.instance_uid 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version desc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1)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TRUE /*ignore deleted instances*/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local.qUnique.cnt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'#arguments.svcOperationCfsParamName# = "#arguments.paramValue#" is not unique in the provider scope'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"tenant"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"local.qUnique"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(p.instance_operation_uid=o.instance_operation_uid)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(e.specification_item_id=i.specificatio</w:t>
      </w:r>
      <w:r>
        <w:rPr>
          <w:rFonts w:ascii="Courier New" w:hAnsi="Courier New"/>
          <w:sz w:val="16"/>
        </w:rPr>
        <w:t>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(d.contragent_id=k.contragent_id)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(k.contragent_id=u.contragent_id)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</w:t>
      </w:r>
      <w:r>
        <w:rPr>
          <w:rFonts w:ascii="Courier New" w:hAnsi="Courier New"/>
          <w:color w:val="0D5C73"/>
          <w:sz w:val="16"/>
        </w:rPr>
        <w:t>re</w:t>
      </w:r>
      <w:r>
        <w:rPr>
          <w:rFonts w:ascii="Courier New" w:hAnsi="Courier New"/>
          <w:sz w:val="16"/>
        </w:rPr>
        <w:t xml:space="preserve"> p.param_value=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#arguments.paramValue#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svc_operation_cfs_param_id=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#arguments.svcOperationCfsParamId#</w:t>
      </w:r>
      <w:r>
        <w:rPr>
          <w:rFonts w:ascii="Courier New" w:hAnsi="Courier New"/>
          <w:sz w:val="16"/>
        </w:rPr>
        <w:t>/&gt;/*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to the current svc param*/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u.usr_id=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#arguments.usrId#</w:t>
      </w:r>
      <w:r>
        <w:rPr>
          <w:rFonts w:ascii="Courier New" w:hAnsi="Courier New"/>
          <w:sz w:val="16"/>
        </w:rPr>
        <w:t>/&gt;/*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to the contragent of current user*/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arguments.instanceOperationCfsParamUid NEQ </w:t>
      </w:r>
      <w:r>
        <w:rPr>
          <w:rFonts w:ascii="Courier New" w:hAnsi="Courier New"/>
          <w:color w:val="1E7E34"/>
          <w:sz w:val="16"/>
        </w:rPr>
        <w:t>"00000000-0000-0000-0000-000000000000"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p.instance_operation_cfs_param_uid &lt;&gt;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#arguments.instanceOperationCfsParamUid#</w:t>
      </w:r>
      <w:r>
        <w:rPr>
          <w:rFonts w:ascii="Courier New" w:hAnsi="Courier New"/>
          <w:sz w:val="16"/>
        </w:rPr>
        <w:t>/&gt;/*exclude itself*/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cast</w:t>
      </w:r>
      <w:r>
        <w:rPr>
          <w:rFonts w:ascii="Courier New" w:hAnsi="Courier New"/>
          <w:sz w:val="16"/>
        </w:rPr>
        <w:t>(st.instance_data-&gt;&gt;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boolean)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st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</w:t>
      </w:r>
      <w:r>
        <w:rPr>
          <w:rFonts w:ascii="Courier New" w:hAnsi="Courier New"/>
          <w:sz w:val="16"/>
        </w:rPr>
        <w:t xml:space="preserve">t.instance_uid=e.instance_uid 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version desc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1)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TRUE /*ignore deleted instances*/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local.qUnique.cnt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'#arguments.svcOperationCfsParamName# = "#arguments.paramV</w:t>
      </w:r>
      <w:r>
        <w:rPr>
          <w:rFonts w:ascii="Courier New" w:hAnsi="Courier New"/>
          <w:color w:val="1E7E34"/>
          <w:sz w:val="16"/>
        </w:rPr>
        <w:t>alue#" is not unique in the tenant scope'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"validateDataType"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"dataType"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#arguments.dataType#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",string"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IsBoolean(arguments.value)/&gt;&lt;!--- можно было сд</w:t>
      </w:r>
      <w:r>
        <w:rPr>
          <w:rFonts w:ascii="Courier New" w:hAnsi="Courier New"/>
          <w:sz w:val="16"/>
        </w:rPr>
        <w:t>елать и единообразно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,arguments.value)/&gt;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"integer &amp;gt; 0"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,arguments.value)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arguments.value GT 0/&gt;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</w:t>
      </w:r>
      <w:r>
        <w:rPr>
          <w:rFonts w:ascii="Courier New" w:hAnsi="Courier New"/>
          <w:color w:val="1A5FB4"/>
          <w:sz w:val="16"/>
        </w:rPr>
        <w:t>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"integer &amp;gt;= 0"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 xml:space="preserve">,arguments.value)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arguments.value GE 0/&gt;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isNumeric(arguments.value)/&gt;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"uuid"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,arguments.value)/&gt;&lt;!--- </w:t>
      </w:r>
      <w:r w:rsidRPr="00F9081F">
        <w:rPr>
          <w:rFonts w:ascii="Courier New" w:hAnsi="Courier New"/>
          <w:sz w:val="16"/>
          <w:lang w:val="ru-RU"/>
        </w:rPr>
        <w:t xml:space="preserve">*** или </w:t>
      </w:r>
      <w:r>
        <w:rPr>
          <w:rFonts w:ascii="Courier New" w:hAnsi="Courier New"/>
          <w:sz w:val="16"/>
        </w:rPr>
        <w:t>GUID</w:t>
      </w:r>
      <w:r w:rsidRPr="00F9081F">
        <w:rPr>
          <w:rFonts w:ascii="Courier New" w:hAnsi="Courier New"/>
          <w:sz w:val="16"/>
          <w:lang w:val="ru-RU"/>
        </w:rPr>
        <w:t xml:space="preserve">? Или принимать оба формата </w:t>
      </w:r>
      <w:r>
        <w:rPr>
          <w:rFonts w:ascii="Courier New" w:hAnsi="Courier New"/>
          <w:sz w:val="16"/>
        </w:rPr>
        <w:t>GUID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UUID</w:t>
      </w:r>
      <w:r w:rsidRPr="00F9081F">
        <w:rPr>
          <w:rFonts w:ascii="Courier New" w:hAnsi="Courier New"/>
          <w:sz w:val="16"/>
          <w:lang w:val="ru-RU"/>
        </w:rPr>
        <w:t xml:space="preserve">  и приводить к одному? </w:t>
      </w:r>
      <w:r>
        <w:rPr>
          <w:rFonts w:ascii="Courier New" w:hAnsi="Courier New"/>
          <w:sz w:val="16"/>
        </w:rPr>
        <w:t>А как быть с БД---&gt;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"map,map-fixed"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 = deserializeJson(arguments.value)/&gt;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isStruct(v)/&gt;&lt;!--- массив нас не устроит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"array-map-fixed"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 = deserializeJson(arguments.value)/&gt;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isArray(v)/&gt;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false/&gt;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"custom"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"unsupported CFS parameter value type (#arguments.dataType#)"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"checkResourceRealmAccess"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"void"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&lt;!---*** В отличие от других методов, этому небезразлично имя параметра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"paramValue"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"local.qSvcOperationCfsParam"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sop.svc_operation_cfs_param_id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,sop.svc_operation_cfs_param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sop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sop.svc_operation_cfs_param_id=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"#arguments.svcOperationCfsParamId#"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lcase(trim(local.qSvcOperationCfsParam.svc_operation_cfs_param)) NE</w:t>
      </w:r>
      <w:r>
        <w:rPr>
          <w:rFonts w:ascii="Courier New" w:hAnsi="Courier New"/>
          <w:sz w:val="16"/>
        </w:rPr>
        <w:t>Q lcase(</w:t>
      </w:r>
      <w:r>
        <w:rPr>
          <w:rFonts w:ascii="Courier New" w:hAnsi="Courier New"/>
          <w:color w:val="1E7E34"/>
          <w:sz w:val="16"/>
        </w:rPr>
        <w:t>"resourceRealm"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"local.qContract"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c.contract_id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</w:t>
      </w:r>
      <w:r>
        <w:rPr>
          <w:rFonts w:ascii="Courier New" w:hAnsi="Courier New"/>
          <w:sz w:val="16"/>
        </w:rPr>
        <w:t>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(si.specification_id=s.specification_id)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(s.contract_id=c.contract_id)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</w:t>
      </w:r>
      <w:r>
        <w:rPr>
          <w:rFonts w:ascii="Courier New" w:hAnsi="Courier New"/>
          <w:color w:val="1E7E34"/>
          <w:sz w:val="16"/>
        </w:rPr>
        <w:t>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#!isValid("guid",arguments.instanceOperationUid)#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"local.qCheckResourceRealmAccess"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r.resource_realm_id, r.resource_realm, a.contract_id, a.is_enabled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(r.resource_realm_id=a.resource_realm_id)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r.resource_realm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</w:t>
      </w:r>
      <w:r>
        <w:rPr>
          <w:rFonts w:ascii="Courier New" w:hAnsi="Courier New"/>
          <w:color w:val="1E7E34"/>
          <w:sz w:val="16"/>
        </w:rPr>
        <w:t>s.paramValue#"</w:t>
      </w:r>
      <w:r>
        <w:rPr>
          <w:rFonts w:ascii="Courier New" w:hAnsi="Courier New"/>
          <w:sz w:val="16"/>
        </w:rPr>
        <w:t xml:space="preserve">/&gt;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#local.qContract.contract_id#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#!isValid("integer",local.qContract.contract_id)#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a.contract_id=0)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local.qCheckResou</w:t>
      </w:r>
      <w:r>
        <w:rPr>
          <w:rFonts w:ascii="Courier New" w:hAnsi="Courier New"/>
          <w:sz w:val="16"/>
        </w:rPr>
        <w:t>rceRealmAccess.recordCount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"Resource realm specified in CFS param is not available for the current contract"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"CFS resource realm #arguments.paramValue# unawailable. Instance operation UID #arguments.instanceOperationUid#. C</w:t>
      </w:r>
      <w:r>
        <w:rPr>
          <w:rFonts w:ascii="Courier New" w:hAnsi="Courier New"/>
          <w:color w:val="1E7E34"/>
          <w:sz w:val="16"/>
        </w:rPr>
        <w:t>ontract ID #local.qContract.contract_id#"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23B81A18" w14:textId="77777777" w:rsidR="00382E4F" w:rsidRDefault="00D013E3">
      <w:pPr>
        <w:pStyle w:val="1"/>
      </w:pPr>
      <w:bookmarkStart w:id="26" w:name="_Toc230105180"/>
      <w:r>
        <w:t>v1/resources/instance_operation_cfs_subparam.cfc</w:t>
      </w:r>
      <w:bookmarkEnd w:id="26"/>
    </w:p>
    <w:p w14:paraId="68CDBF77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"/instanceOperationCfsParams/{instanceOperationCfsParamUid}/su</w:t>
      </w:r>
      <w:r>
        <w:rPr>
          <w:rFonts w:ascii="Courier New" w:hAnsi="Courier New"/>
          <w:color w:val="1E7E34"/>
          <w:sz w:val="16"/>
        </w:rPr>
        <w:t>bparams/{subparam}"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)/&gt;&lt;!---*** странно, почему мы его видим?---&gt;&lt;!---вынести в апп?---&gt;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cfsilent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get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hint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"Метаданные субпараметра </w:t>
      </w:r>
      <w:r>
        <w:rPr>
          <w:rFonts w:ascii="Courier New" w:hAnsi="Courier New"/>
          <w:color w:val="1E7E34"/>
          <w:sz w:val="16"/>
        </w:rPr>
        <w:t>CFS</w:t>
      </w:r>
      <w:r w:rsidRPr="00F9081F">
        <w:rPr>
          <w:rFonts w:ascii="Courier New" w:hAnsi="Courier New"/>
          <w:color w:val="1E7E34"/>
          <w:sz w:val="16"/>
          <w:lang w:val="ru-RU"/>
        </w:rPr>
        <w:t>-параметра операции экземпляра (значение субпараметра находится в теле параметра)"</w:t>
      </w:r>
      <w:r w:rsidRPr="00F9081F">
        <w:rPr>
          <w:rFonts w:ascii="Courier New" w:hAnsi="Courier New"/>
          <w:sz w:val="16"/>
          <w:lang w:val="ru-RU"/>
        </w:rPr>
        <w:t xml:space="preserve">&gt;&lt;!--- </w:t>
      </w:r>
      <w:r>
        <w:rPr>
          <w:rFonts w:ascii="Courier New" w:hAnsi="Courier New"/>
          <w:sz w:val="16"/>
        </w:rPr>
        <w:t>*** спросить, может, метод не нужен, а если нужен - наверно, нужно значение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</w:t>
      </w:r>
      <w:r>
        <w:rPr>
          <w:rFonts w:ascii="Courier New" w:hAnsi="Courier New"/>
          <w:sz w:val="16"/>
        </w:rPr>
        <w:t>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"subparam"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</w:t>
      </w:r>
      <w:r>
        <w:rPr>
          <w:rFonts w:ascii="Courier New" w:hAnsi="Courier New"/>
          <w:color w:val="1E7E34"/>
          <w:sz w:val="16"/>
        </w:rPr>
        <w:t>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</w:t>
      </w:r>
      <w:r>
        <w:rPr>
          <w:rFonts w:ascii="Courier New" w:hAnsi="Courier New"/>
          <w:sz w:val="16"/>
        </w:rPr>
        <w:t>engthOut=</w:t>
      </w:r>
      <w:r>
        <w:rPr>
          <w:rFonts w:ascii="Courier New" w:hAnsi="Courier New"/>
          <w:color w:val="1E7E34"/>
          <w:sz w:val="16"/>
        </w:rPr>
        <w:t>"fieldCount"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&lt;m:field&gt;ios.instance_operation_cfs_param_uid::text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instance_operation_cfs_param_uid&lt;/m:field&gt;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&lt;m:field&gt;ios.instance_operation_cfs_subparam&lt;/m:field&gt;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&gt;ios.is_sensitive&lt;/m:field&gt;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&lt;m:field&gt;ios.note&lt;/m:field&gt;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&lt;m:field&gt;to_char(ios.dt_created,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instance_operation_cfs_subparam ios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lastRenderedPageBreak/>
        <w:t>(ios.instance_ope</w:t>
      </w:r>
      <w:r>
        <w:rPr>
          <w:rFonts w:ascii="Courier New" w:hAnsi="Courier New"/>
          <w:sz w:val="16"/>
        </w:rPr>
        <w:t>ration_cfs_param_uid=iop.instance_operation_cfs_param_uid)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(iop.instance_operation_uid=io.instance_operation_uid)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ios.instance_operation_cfs_param_uid=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</w:t>
      </w:r>
      <w:r>
        <w:rPr>
          <w:rFonts w:ascii="Courier New" w:hAnsi="Courier New"/>
          <w:color w:val="0D5C73"/>
          <w:sz w:val="16"/>
        </w:rPr>
        <w:t>D</w:t>
      </w:r>
      <w:r>
        <w:rPr>
          <w:rFonts w:ascii="Courier New" w:hAnsi="Courier New"/>
          <w:sz w:val="16"/>
        </w:rPr>
        <w:t xml:space="preserve"> ios.instance_operation_cfs_subparam=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"#arguments.subparam#"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 /*tenant isolation, из конфиденциального т</w:t>
      </w:r>
      <w:r>
        <w:rPr>
          <w:rFonts w:ascii="Courier New" w:hAnsi="Courier New"/>
          <w:sz w:val="16"/>
        </w:rPr>
        <w:t>ут заметки... может быть, имена переменных окружения*/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local.qRead.recordCount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"out.instanceOperationCfsSubparam"</w:t>
      </w:r>
      <w:r>
        <w:rPr>
          <w:rFonts w:ascii="Courier New" w:hAnsi="Courier New"/>
          <w:sz w:val="16"/>
        </w:rPr>
        <w:t xml:space="preserve"> = this.helper.appendRecord(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</w:t>
      </w:r>
      <w:r>
        <w:rPr>
          <w:rFonts w:ascii="Courier New" w:hAnsi="Courier New"/>
          <w:sz w:val="16"/>
        </w:rPr>
        <w:t>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&gt;&lt;!---/get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"delete"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"Удаление метаданных субпараметра CFS-параметра операции экземпляра по ключу."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"subparam"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проверка существования одновременно может служить для изоля</w:t>
      </w:r>
      <w:r>
        <w:rPr>
          <w:rFonts w:ascii="Courier New" w:hAnsi="Courier New"/>
          <w:sz w:val="16"/>
        </w:rPr>
        <w:t>ции тенантов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без проверки стартовавшей операции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нужна проверка на изоляцию тенантов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"local.qCheckExistence"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instance_operation_cfs_subparam ios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ios.instance_operation_cfs_param_uid=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ios.instance_operation_cfs_subparam=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</w:t>
      </w:r>
      <w:r>
        <w:rPr>
          <w:rFonts w:ascii="Courier New" w:hAnsi="Courier New"/>
          <w:sz w:val="16"/>
        </w:rPr>
        <w:t>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"#arguments.subparam#"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local.qCheckExistence.cnt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"Subparameter specified does not exist"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"local.qCheckAccess"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(iop.instance_operation_uid=io.instance_operation_uid)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</w:t>
      </w:r>
      <w:r>
        <w:rPr>
          <w:rFonts w:ascii="Courier New" w:hAnsi="Courier New"/>
          <w:color w:val="1E7E34"/>
          <w:sz w:val="16"/>
        </w:rPr>
        <w:t>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local.qCheckAccess.cnt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</w:t>
      </w:r>
      <w:r>
        <w:rPr>
          <w:rFonts w:ascii="Courier New" w:hAnsi="Courier New"/>
          <w:sz w:val="16"/>
        </w:rPr>
        <w:t>presentationOf(this.helper.formatMessage(</w:t>
      </w:r>
      <w:r>
        <w:rPr>
          <w:rFonts w:ascii="Courier New" w:hAnsi="Courier New"/>
          <w:color w:val="1E7E34"/>
          <w:sz w:val="16"/>
        </w:rPr>
        <w:t>"Not Accessible"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"CFS parameter specified is not accessible by the current user"</w:t>
      </w:r>
      <w:r>
        <w:rPr>
          <w:rFonts w:ascii="Courier New" w:hAnsi="Courier New"/>
          <w:sz w:val="16"/>
        </w:rPr>
        <w:t>)).withStatus(403)/&gt;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instance_operation_cfs_subparam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instance_op</w:t>
      </w:r>
      <w:r>
        <w:rPr>
          <w:rFonts w:ascii="Courier New" w:hAnsi="Courier New"/>
          <w:sz w:val="16"/>
        </w:rPr>
        <w:t>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instance_operation_cfs_subparam=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"#arguments.subparam#"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representationOf(this.helper.formatException(cfcatch, </w:t>
      </w:r>
      <w:r>
        <w:rPr>
          <w:rFonts w:ascii="Courier New" w:hAnsi="Courier New"/>
          <w:color w:val="1E7E34"/>
          <w:sz w:val="16"/>
        </w:rPr>
        <w:t>"Internal Error"</w:t>
      </w:r>
      <w:r>
        <w:rPr>
          <w:rFonts w:ascii="Courier New" w:hAnsi="Courier New"/>
          <w:sz w:val="16"/>
        </w:rPr>
        <w:t>)).withStatus(500)/&gt;&lt;!--- *** это не нужно показывать в продуктиве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"No Content"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&gt;&lt;!--- </w:t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"put"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"запись метаданных субпараметра CFS-параметра операции инстанса"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</w:t>
      </w:r>
      <w:r>
        <w:rPr>
          <w:rFonts w:ascii="Courier New" w:hAnsi="Courier New"/>
          <w:color w:val="1E7E34"/>
          <w:sz w:val="16"/>
        </w:rPr>
        <w:t>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"subparam"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"isSensitive"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 xml:space="preserve"> required=false default=false hint=</w:t>
      </w:r>
      <w:r>
        <w:rPr>
          <w:rFonts w:ascii="Courier New" w:hAnsi="Courier New"/>
          <w:color w:val="1E7E34"/>
          <w:sz w:val="16"/>
        </w:rPr>
        <w:t>"type:boolean"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"note"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</w:t>
      </w:r>
      <w:r>
        <w:rPr>
          <w:rFonts w:ascii="Courier New" w:hAnsi="Courier New"/>
          <w:color w:val="1E7E34"/>
          <w:sz w:val="16"/>
        </w:rPr>
        <w:t>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 &lt;!--- *** XSS!!!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"isSensitive"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Нужна </w:t>
      </w:r>
      <w:r>
        <w:rPr>
          <w:rFonts w:ascii="Courier New" w:hAnsi="Courier New"/>
          <w:sz w:val="16"/>
        </w:rPr>
        <w:t>проверка, что операция не была выполнена, иначе она становится архивной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"local.qCheckAccess"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(iop.instance_operation_uid=io.instance_operation_uid)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</w:t>
      </w:r>
      <w:r>
        <w:rPr>
          <w:rFonts w:ascii="Courier New" w:hAnsi="Courier New"/>
          <w:sz w:val="16"/>
        </w:rPr>
        <w:t>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</w:t>
      </w:r>
      <w:r>
        <w:rPr>
          <w:rFonts w:ascii="Courier New" w:hAnsi="Courier New"/>
          <w:color w:val="6F3178"/>
          <w:sz w:val="16"/>
        </w:rPr>
        <w:t>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local.qCheckAccess.cnt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Not Accessible"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 CFS parameter not found or access denied"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"local.qCheckExistence"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instance_operation_cfs_subparam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iop.instance_</w:t>
      </w:r>
      <w:r>
        <w:rPr>
          <w:rFonts w:ascii="Courier New" w:hAnsi="Courier New"/>
          <w:sz w:val="16"/>
        </w:rPr>
        <w:t>operation_cfs_subparam=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"#arguments.subparam#"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local.qCheckExistence.cnt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"Subparameter specified does not exi</w:t>
      </w:r>
      <w:r>
        <w:rPr>
          <w:rFonts w:ascii="Courier New" w:hAnsi="Courier New"/>
          <w:color w:val="1E7E34"/>
          <w:sz w:val="16"/>
        </w:rPr>
        <w:t>st"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instance_operation_cfs_subparam </w:t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dt_updated=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,updater_id=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</w:t>
      </w:r>
      <w:r>
        <w:rPr>
          <w:rFonts w:ascii="Courier New" w:hAnsi="Courier New"/>
          <w:color w:val="1E7E34"/>
          <w:sz w:val="16"/>
        </w:rPr>
        <w:t>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,is_sensitive=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"#arguments.isSensitive#"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,note=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"#htmlEditFormat(arguments.note)#"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tab/>
        <w:t>&lt;!--- *** XSS!!!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instance_operation_cfs_subparam=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"#arguments.subparam#"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проверить существование - 404 ---&gt;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"No Content"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 put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383733A3" w14:textId="77777777" w:rsidR="00382E4F" w:rsidRDefault="00D013E3">
      <w:pPr>
        <w:pStyle w:val="1"/>
      </w:pPr>
      <w:bookmarkStart w:id="27" w:name="_Toc230105181"/>
      <w:r>
        <w:t>v1/resources/instance_operation_cfs_subparam_ls.</w:t>
      </w:r>
      <w:r>
        <w:t>cfc</w:t>
      </w:r>
      <w:bookmarkEnd w:id="27"/>
    </w:p>
    <w:p w14:paraId="38C4D446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"/instanceOperationCfsParams/{instanceOperationCfsParamUid}/subparams"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  <w:t>&lt;!--- забавно, что мы организуем эндпойнт коллекции только ради операции создания. Список (коллекция) отдельно не используется,</w:t>
      </w:r>
      <w:r>
        <w:rPr>
          <w:rFonts w:ascii="Courier New" w:hAnsi="Courier New"/>
          <w:sz w:val="16"/>
        </w:rPr>
        <w:t xml:space="preserve"> а выгружается в составе более высокоуровневых сущностей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"создание метаданных субпар</w:t>
      </w:r>
      <w:r>
        <w:rPr>
          <w:rFonts w:ascii="Courier New" w:hAnsi="Courier New"/>
          <w:color w:val="1E7E34"/>
          <w:sz w:val="16"/>
        </w:rPr>
        <w:t>аметра CFS параметра операции инстанса"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"subparam"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"isSensitive"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 xml:space="preserve"> required=false default=false hint=</w:t>
      </w:r>
      <w:r>
        <w:rPr>
          <w:rFonts w:ascii="Courier New" w:hAnsi="Courier New"/>
          <w:color w:val="1E7E34"/>
          <w:sz w:val="16"/>
        </w:rPr>
        <w:t>"type:boolean"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"note"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arguments.specificationId injected implicitly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</w:t>
      </w:r>
      <w:r>
        <w:rPr>
          <w:rFonts w:ascii="Courier New" w:hAnsi="Courier New"/>
          <w:sz w:val="16"/>
        </w:rPr>
        <w:t xml:space="preserve">r.validateField(arguments, </w:t>
      </w:r>
      <w:r>
        <w:rPr>
          <w:rFonts w:ascii="Courier New" w:hAnsi="Courier New"/>
          <w:color w:val="1E7E34"/>
          <w:sz w:val="16"/>
        </w:rPr>
        <w:t>"instanceOperationCfsParamUid"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"isSensitive"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</w:t>
      </w:r>
      <w:r>
        <w:rPr>
          <w:rFonts w:ascii="Courier New" w:hAnsi="Courier New"/>
          <w:sz w:val="16"/>
        </w:rPr>
        <w:t>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"local.qCheckAccess"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(iop.instance_operation</w:t>
      </w:r>
      <w:r>
        <w:rPr>
          <w:rFonts w:ascii="Courier New" w:hAnsi="Courier New"/>
          <w:sz w:val="16"/>
        </w:rPr>
        <w:t>_uid=io.instance_operation_uid)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</w:t>
      </w:r>
      <w:r>
        <w:rPr>
          <w:rFonts w:ascii="Courier New" w:hAnsi="Courier New"/>
          <w:sz w:val="16"/>
        </w:rPr>
        <w:t>Access.cnt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"Instance CFS parameter not found or access denied"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"local.qCheckDuplicates"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instance_operation_cfs_subparam ios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ios.instance_operation_cfs_param_uid=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#!isValid('guid',arguments.instanceOperationCfsParamUid)#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ios.instance_</w:t>
      </w:r>
      <w:r>
        <w:rPr>
          <w:rFonts w:ascii="Courier New" w:hAnsi="Courier New"/>
          <w:sz w:val="16"/>
        </w:rPr>
        <w:t>operation_cfs_subparam=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#arguments.subparam#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local.qCheckDuplicates.cnt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"Subparameter already exists"</w:t>
      </w:r>
      <w:r>
        <w:rPr>
          <w:rFonts w:ascii="Courier New" w:hAnsi="Courier New"/>
          <w:sz w:val="16"/>
        </w:rPr>
        <w:t>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instance_operation_cfs_subparam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(instance_operation_cfs_param_uid, instance_operation_cfs_subparam, is_sensitive, note, dt_created, creator_id, dt_updated, updater_id)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values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"#arguments.instanceOperationCfsParamUid#"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</w:t>
      </w:r>
      <w:r>
        <w:rPr>
          <w:rFonts w:ascii="Courier New" w:hAnsi="Courier New"/>
          <w:color w:val="1A5FB4"/>
          <w:sz w:val="16"/>
        </w:rPr>
        <w:t>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"#htmlEditFormat(arguments.subparam)#"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"cf_sql_bit"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"#arguments.isSensitive#"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"#htmlEditFormat(arguments.note)#"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</w:t>
      </w:r>
      <w:r>
        <w:rPr>
          <w:rFonts w:ascii="Courier New" w:hAnsi="Courier New"/>
          <w:color w:val="1E7E34"/>
          <w:sz w:val="16"/>
        </w:rPr>
        <w:t>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</w:t>
      </w:r>
      <w:r>
        <w:rPr>
          <w:rFonts w:ascii="Courier New" w:hAnsi="Courier New"/>
          <w:color w:val="1E7E34"/>
          <w:sz w:val="16"/>
        </w:rPr>
        <w:t>"Created"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&gt;&lt;!--- get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72105605" w14:textId="77777777" w:rsidR="00382E4F" w:rsidRDefault="00D013E3">
      <w:pPr>
        <w:pStyle w:val="1"/>
      </w:pPr>
      <w:bookmarkStart w:id="28" w:name="_Toc230105182"/>
      <w:r>
        <w:t>v1/resources/instance_operation_default.cfc</w:t>
      </w:r>
      <w:bookmarkEnd w:id="28"/>
    </w:p>
    <w:p w14:paraId="77C100CA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</w:t>
      </w:r>
      <w:r>
        <w:rPr>
          <w:rFonts w:ascii="Courier New" w:hAnsi="Courier New"/>
          <w:color w:val="1E7E34"/>
          <w:sz w:val="16"/>
        </w:rPr>
        <w:t>s/{instanceUid}/{svcOperationId}"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"template for default instance operation. Legacy URL: /instanceOperations/default/{svcOperationId}"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"Шаблон операции экземпляра"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"type:guid|'default'"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arguments.instanceUid NEQ </w:t>
      </w:r>
      <w:r>
        <w:rPr>
          <w:rFonts w:ascii="Courier New" w:hAnsi="Courier New"/>
          <w:color w:val="1E7E34"/>
          <w:sz w:val="16"/>
        </w:rPr>
        <w:t>'default'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)/&gt;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"svcOperationId"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</w:t>
      </w:r>
      <w:r>
        <w:rPr>
          <w:rFonts w:ascii="Courier New" w:hAnsi="Courier New"/>
          <w:color w:val="1E7E34"/>
          <w:sz w:val="16"/>
        </w:rPr>
        <w:t>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"local.qSvcOperation"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</w:t>
      </w:r>
      <w:r>
        <w:rPr>
          <w:rFonts w:ascii="Courier New" w:hAnsi="Courier New"/>
          <w:sz w:val="16"/>
        </w:rPr>
        <w:t>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&gt;o.svc_operation_id&lt;/m:field&gt;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"operation"</w:t>
      </w:r>
      <w:r>
        <w:rPr>
          <w:rFonts w:ascii="Courier New" w:hAnsi="Courier New"/>
          <w:sz w:val="16"/>
        </w:rPr>
        <w:t>&gt;o.operation&lt;/m:field&gt;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"URL"</w:t>
      </w:r>
      <w:r>
        <w:rPr>
          <w:rFonts w:ascii="Courier New" w:hAnsi="Courier New"/>
          <w:sz w:val="16"/>
        </w:rPr>
        <w:t>&gt;o.url&lt;/m:field&gt;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"Описание"</w:t>
      </w:r>
      <w:r>
        <w:rPr>
          <w:rFonts w:ascii="Courier New" w:hAnsi="Courier New"/>
          <w:sz w:val="16"/>
        </w:rPr>
        <w:t>&gt;o.descr&lt;/m:field&gt;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"Руководство"</w:t>
      </w:r>
      <w:r>
        <w:rPr>
          <w:rFonts w:ascii="Courier New" w:hAnsi="Courier New"/>
          <w:sz w:val="16"/>
        </w:rPr>
        <w:t>&gt;o.man&lt;/m:field&gt;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 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o.svc_operation_id=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"#arguments.svcOperationId#"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#!isValid('integer',arguments.svcOperationId)#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local.qSvcOperation.recordCount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получае</w:t>
      </w:r>
      <w:r>
        <w:rPr>
          <w:rFonts w:ascii="Courier New" w:hAnsi="Courier New"/>
          <w:sz w:val="16"/>
        </w:rPr>
        <w:t>м параметры из свежего стейта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local.instanceDataParams = 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currentState = 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"local.qState"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instance_data-&gt;</w:t>
      </w:r>
      <w:r>
        <w:rPr>
          <w:rFonts w:ascii="Courier New" w:hAnsi="Courier New"/>
          <w:color w:val="1E7E34"/>
          <w:sz w:val="16"/>
        </w:rPr>
        <w:t>'params'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params,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instance_data::text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instance_data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</w:t>
      </w:r>
      <w:r>
        <w:rPr>
          <w:rFonts w:ascii="Courier New" w:hAnsi="Courier New"/>
          <w:color w:val="0D5C73"/>
          <w:sz w:val="16"/>
        </w:rPr>
        <w:t>rom</w:t>
      </w:r>
      <w:r>
        <w:rPr>
          <w:rFonts w:ascii="Courier New" w:hAnsi="Courier New"/>
          <w:sz w:val="16"/>
        </w:rPr>
        <w:t xml:space="preserve"> instance_state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version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local.qState.recordCount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</w:t>
      </w:r>
      <w:r>
        <w:rPr>
          <w:rFonts w:ascii="Courier New" w:hAnsi="Courier New"/>
          <w:color w:val="1A5FB4"/>
          <w:sz w:val="16"/>
        </w:rPr>
        <w:t>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currentState = deserializeJson(local.qState.instance_data)/&gt;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local.instanceDataParams = deserializeJson(local.qState.params)/&gt;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currentState =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local.instanceDataParams =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"local.cfsParamMap"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</w:t>
      </w:r>
      <w:r>
        <w:rPr>
          <w:rFonts w:ascii="Courier New" w:hAnsi="Courier New"/>
          <w:color w:val="1E7E34"/>
          <w:sz w:val="16"/>
        </w:rPr>
        <w:t>L_INTEGER"</w:t>
      </w:r>
      <w:r>
        <w:rPr>
          <w:rFonts w:ascii="Courier New" w:hAnsi="Courier New"/>
          <w:sz w:val="16"/>
        </w:rPr>
        <w:t>&gt;p.svc_operation_cfs_param_id&lt;/m:field&gt;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&lt;m:field&gt;p.svc_operation_cfs_param&lt;/m:field&gt;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&lt;m:field&gt;p.label&lt;/m:field&gt;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&lt;m:field&gt;p.data_type&lt;/m:field&gt;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data_descriptor&lt;/m:field&gt;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стоит помнить, что formatter выпо</w:t>
      </w:r>
      <w:r>
        <w:rPr>
          <w:rFonts w:ascii="Courier New" w:hAnsi="Courier New"/>
          <w:sz w:val="16"/>
        </w:rPr>
        <w:t>лняется при окончательном форматировании резалтсета в json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#(x)=&gt;((isArray(x) OR isEmpty(x))? x : listToArray(x))#</w:t>
      </w:r>
      <w:r>
        <w:rPr>
          <w:rFonts w:ascii="Courier New" w:hAnsi="Courier New"/>
          <w:sz w:val="16"/>
        </w:rPr>
        <w:t>&gt; p.value_list&lt;/m:field&gt;&lt;!--- ниже мы обрабатываем резалтсет и в случае, когда подразумевается список, заменяем пу</w:t>
      </w:r>
      <w:r>
        <w:rPr>
          <w:rFonts w:ascii="Courier New" w:hAnsi="Courier New"/>
          <w:sz w:val="16"/>
        </w:rPr>
        <w:t>стое значение пустым массивом, который интерпретируется как пустой список (по крайней мере не пользуемся специальным текстовым значением)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&lt;!--- formatter=</w:t>
      </w:r>
      <w:r>
        <w:rPr>
          <w:rFonts w:ascii="Courier New" w:hAnsi="Courier New"/>
          <w:color w:val="6F3178"/>
          <w:sz w:val="16"/>
        </w:rPr>
        <w:t>#function(x){return listToArray(generateValueList(x));}#</w:t>
      </w:r>
      <w:r>
        <w:rPr>
          <w:rFonts w:ascii="Courier New" w:hAnsi="Courier New"/>
          <w:sz w:val="16"/>
        </w:rPr>
        <w:t xml:space="preserve"> ---&gt;&gt;p.func&lt;/m:field&gt;&lt;!--- </w:t>
      </w:r>
      <w:r>
        <w:rPr>
          <w:rFonts w:ascii="Courier New" w:hAnsi="Courier New"/>
          <w:sz w:val="16"/>
        </w:rPr>
        <w:t>*** отчаявшись сделать красиво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&lt;m:field&gt;p.ref_svc_id&lt;/m:field&gt;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&gt;p.is_required&lt;/m:field&gt;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&gt;p.is_hidden&lt;/m:field&gt;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&gt;p.is_d</w:t>
      </w:r>
      <w:r>
        <w:rPr>
          <w:rFonts w:ascii="Courier New" w:hAnsi="Courier New"/>
          <w:sz w:val="16"/>
        </w:rPr>
        <w:t>isabled&lt;/m:field&gt;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&lt;m:field&gt;p.default_value&lt;/m:field&gt;&lt;!--- can be overridden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default_compute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&lt;m:field&gt;p.default_compute&lt;/m:field&gt;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&lt;m:field&gt;p.regex&lt;/m:field&gt;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&lt;m:field&gt;p.unique_scope&lt;/m:field&gt;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&lt;m:field&gt;p.maxlength&lt;/m:field&gt;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</w:t>
      </w:r>
      <w:r>
        <w:rPr>
          <w:rFonts w:ascii="Courier New" w:hAnsi="Courier New"/>
          <w:sz w:val="16"/>
        </w:rPr>
        <w:t>field&gt;p.minlength&lt;/m:field&gt;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&lt;m:field&gt;p.maxvalue&lt;/m:field&gt;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&lt;m:field&gt;p.minvalue&lt;/m:field&gt;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&lt;m:field&gt;p.nested_ref&lt;/m:field&gt;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&lt;m:field&gt;p.config::text&lt;/m</w:t>
      </w:r>
      <w:r>
        <w:rPr>
          <w:rFonts w:ascii="Courier New" w:hAnsi="Courier New"/>
          <w:sz w:val="16"/>
        </w:rPr>
        <w:t>:field&gt;&lt;!--- в таком виде конфиг доступен для кода, но не выводится в респонсе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nested_ref_data&lt;/m:field&gt;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&lt;m:field&gt;p.state_path&lt;/m:field&gt;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&lt;m:field&gt;p.depends_on_cfs_params&lt;/m:field&gt;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&lt;m:field&gt;p.expression&lt;/m:field&gt;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</w:t>
      </w:r>
      <w:r>
        <w:rPr>
          <w:rFonts w:ascii="Courier New" w:hAnsi="Courier New"/>
          <w:sz w:val="16"/>
        </w:rPr>
        <w:t>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1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m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om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(m.svc_operation_id=om.svc_operation_id)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oc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(om.svc_id=oc.svc_id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om.operation=</w:t>
      </w:r>
      <w:r>
        <w:rPr>
          <w:rFonts w:ascii="Courier New" w:hAnsi="Courier New"/>
          <w:color w:val="1E7E34"/>
          <w:sz w:val="16"/>
        </w:rPr>
        <w:t>'modify'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oc.operation=</w:t>
      </w:r>
      <w:r>
        <w:rPr>
          <w:rFonts w:ascii="Courier New" w:hAnsi="Courier New"/>
          <w:color w:val="1E7E34"/>
          <w:sz w:val="16"/>
        </w:rPr>
        <w:t>'crea</w:t>
      </w:r>
      <w:r>
        <w:rPr>
          <w:rFonts w:ascii="Courier New" w:hAnsi="Courier New"/>
          <w:color w:val="1E7E34"/>
          <w:sz w:val="16"/>
        </w:rPr>
        <w:t>te'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(oc.svc_operation_id=c.svc_operation_id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m.svc_operation_cfs_param=c.svc_operation_cfs_param)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c.svc_operation_cfs_param_id=p.svc_operation_cfs_param_id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c.svc_operation_cfs_param_id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is_modifiable&lt;/m:field&gt;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&gt;p.is_sensitive&lt;/m:field&gt;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p.svc_operation_id=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</w:t>
      </w:r>
      <w:r>
        <w:rPr>
          <w:rFonts w:ascii="Courier New" w:hAnsi="Courier New"/>
          <w:color w:val="1E7E34"/>
          <w:sz w:val="16"/>
        </w:rPr>
        <w:t>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"#arguments.svcOperationId#"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#!isValid('integer',arguments.svcOperationId)#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p.is_actual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p.sort, 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len(local.qCfsParam.func)&gt;&lt;!</w:t>
      </w:r>
      <w:r>
        <w:rPr>
          <w:rFonts w:ascii="Courier New" w:hAnsi="Courier New"/>
          <w:sz w:val="16"/>
        </w:rPr>
        <w:t>--- приоритет отдается функции перед списком значений---&gt;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"#local.qCfsParam.func#"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#local.qSvcOperation.svc_id#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#arguments.contractId#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 &lt;!--- если появятся новые аргумент</w:t>
      </w:r>
      <w:r>
        <w:rPr>
          <w:rFonts w:ascii="Courier New" w:hAnsi="Courier New"/>
          <w:sz w:val="16"/>
        </w:rPr>
        <w:t>ы у новых функций, будем добавлять их сюда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"generateValueList"</w:t>
      </w:r>
      <w:r>
        <w:rPr>
          <w:rFonts w:ascii="Courier New" w:hAnsi="Courier New"/>
          <w:sz w:val="16"/>
        </w:rPr>
        <w:t xml:space="preserve"> 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 xml:space="preserve"> returnVariable=</w:t>
      </w:r>
      <w:r>
        <w:rPr>
          <w:rFonts w:ascii="Courier New" w:hAnsi="Courier New"/>
          <w:color w:val="1E7E34"/>
          <w:sz w:val="16"/>
        </w:rPr>
        <w:t>"local.qCfsParam.value_list"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len(trim(local.qCfsParam.value_list))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li</w:t>
      </w:r>
      <w:r>
        <w:rPr>
          <w:rFonts w:ascii="Courier New" w:hAnsi="Courier New"/>
          <w:sz w:val="16"/>
        </w:rPr>
        <w:t>stLen(local.qCfsParam.value_list)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local.qCfsParam.default_value=local.qCfsParam.value_list/&gt;&lt;!--- </w:t>
      </w:r>
      <w:r w:rsidRPr="00F9081F">
        <w:rPr>
          <w:rFonts w:ascii="Courier New" w:hAnsi="Courier New"/>
          <w:sz w:val="16"/>
          <w:lang w:val="ru-RU"/>
        </w:rPr>
        <w:t xml:space="preserve">*** не очень красиво перетирать </w:t>
      </w:r>
      <w:r>
        <w:rPr>
          <w:rFonts w:ascii="Courier New" w:hAnsi="Courier New"/>
          <w:sz w:val="16"/>
        </w:rPr>
        <w:t>query</w:t>
      </w:r>
      <w:r w:rsidRPr="00F9081F">
        <w:rPr>
          <w:rFonts w:ascii="Courier New" w:hAnsi="Courier New"/>
          <w:sz w:val="16"/>
          <w:lang w:val="ru-RU"/>
        </w:rPr>
        <w:t>, но делаем это довольно часто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cfif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cfelseif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len</w:t>
      </w:r>
      <w:r w:rsidRPr="00F9081F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qCfsParam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nested</w:t>
      </w:r>
      <w:r w:rsidRPr="00F9081F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ref</w:t>
      </w:r>
      <w:r w:rsidRPr="00F9081F">
        <w:rPr>
          <w:rFonts w:ascii="Courier New" w:hAnsi="Courier New"/>
          <w:sz w:val="16"/>
          <w:lang w:val="ru-RU"/>
        </w:rPr>
        <w:t xml:space="preserve">)&gt;&lt;!--- </w:t>
      </w:r>
      <w:r>
        <w:rPr>
          <w:rFonts w:ascii="Courier New" w:hAnsi="Courier New"/>
          <w:sz w:val="16"/>
        </w:rPr>
        <w:t xml:space="preserve">*** </w:t>
      </w:r>
      <w:r>
        <w:rPr>
          <w:rFonts w:ascii="Courier New" w:hAnsi="Courier New"/>
          <w:sz w:val="16"/>
        </w:rPr>
        <w:t>спрашивается, зачем нам изгаляться и возвращать замыкание, когда нам нужен json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"#local.qCfsParam.nested_ref#"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"config"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"#local.qCfsParam.config#"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"generateClosure"</w:t>
      </w:r>
      <w:r>
        <w:rPr>
          <w:rFonts w:ascii="Courier New" w:hAnsi="Courier New"/>
          <w:sz w:val="16"/>
        </w:rPr>
        <w:t xml:space="preserve"> 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 xml:space="preserve"> returnVariable=</w:t>
      </w:r>
      <w:r>
        <w:rPr>
          <w:rFonts w:ascii="Courier New" w:hAnsi="Courier New"/>
          <w:color w:val="1E7E34"/>
          <w:sz w:val="16"/>
        </w:rPr>
        <w:t>"local.fNestedRef"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local.qCfsParam.nested_ref_data = local.fNestedRef()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len(local.qCfsParam.state_path)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isStruct(currentState)</w:t>
      </w:r>
      <w:r>
        <w:rPr>
          <w:rFonts w:ascii="Courier New" w:hAnsi="Courier New"/>
          <w:sz w:val="16"/>
        </w:rPr>
        <w:t xml:space="preserve">&gt;&lt;!--- deserializeJson может вернуть пустую строку вместо структуры,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по крайней мере, если получает поле пустого резалтсета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"state"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#currentState#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"path"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"#local.qCfsParam.state_path#"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</w:t>
      </w:r>
      <w:r>
        <w:rPr>
          <w:rFonts w:ascii="Courier New" w:hAnsi="Courier New"/>
          <w:sz w:val="16"/>
        </w:rPr>
        <w:t>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</w:t>
      </w:r>
      <w:r>
        <w:rPr>
          <w:rFonts w:ascii="Courier New" w:hAnsi="Courier New"/>
          <w:color w:val="1E7E34"/>
          <w:sz w:val="16"/>
        </w:rPr>
        <w:t>"getListFromState"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</w:t>
      </w:r>
      <w:r>
        <w:rPr>
          <w:rFonts w:ascii="Courier New" w:hAnsi="Courier New"/>
          <w:color w:val="1E7E34"/>
          <w:sz w:val="16"/>
        </w:rPr>
        <w:t>"local.qCfsParam.value_list"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(len(local.qCfsParam.func)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len(local.qCfsParam.expression)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</w:t>
      </w:r>
      <w:r>
        <w:rPr>
          <w:rFonts w:ascii="Courier New" w:hAnsi="Courier New"/>
          <w:sz w:val="16"/>
        </w:rPr>
        <w:t xml:space="preserve">fsParam.state_path)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len(local.qCfsParam.nested_ref))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local.qCfsParam.value_list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data_type EQ </w:t>
      </w:r>
      <w:r>
        <w:rPr>
          <w:rFonts w:ascii="Courier New" w:hAnsi="Courier New"/>
          <w:color w:val="1E7E34"/>
          <w:sz w:val="16"/>
        </w:rPr>
        <w:t>"map"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data_type EQ </w:t>
      </w:r>
      <w:r>
        <w:rPr>
          <w:rFonts w:ascii="Courier New" w:hAnsi="Courier New"/>
          <w:color w:val="1E7E34"/>
          <w:sz w:val="16"/>
        </w:rPr>
        <w:t>"map-fixed"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data_type EQ </w:t>
      </w:r>
      <w:r>
        <w:rPr>
          <w:rFonts w:ascii="Courier New" w:hAnsi="Courier New"/>
          <w:color w:val="1E7E34"/>
          <w:sz w:val="16"/>
        </w:rPr>
        <w:t>"array-map-fixed"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>&lt;!--- *** частичное дублирование с instance_operation_cfs_param.processMap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без полей инстанса, только шаблон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"local.qSubparam"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,sp.svc_operation_cfs_subparam_id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,sp.svc_operation_cfs_subparam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,sp.label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,sp.data_type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,sp.value_list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,sp.depends_on_cfs_params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,sp.expression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,sp.is_required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,sp.is_hidden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,sp.is_disabled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,sp.descr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,sp.man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,sp.default_value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sz w:val="16"/>
        </w:rPr>
        <w:t>sp.minlength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,sp.maxlength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,sp.regex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,sp.sort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,sp.is_sensitive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,sp.ref_svc_id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,sp.unique_scope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,sp.default_compute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,sp.func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svc_operation_cfs_subparam sp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sp.svc_operation_cfs_param_id=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"#svc_operation_cfs_param_id#"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sp.sort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mapDescriptor=structNew(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выдавать на фронт expression нам ни к чему</w:t>
      </w:r>
      <w:r>
        <w:rPr>
          <w:rFonts w:ascii="Courier New" w:hAnsi="Courier New"/>
          <w:sz w:val="16"/>
        </w:rPr>
        <w:t>, это временное явление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"local.qSubparam"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len(local.qSubparam.func)&gt;&lt;!--- приоритет отдается функции перед списком значений---&gt;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args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"functionName"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"#local.qSubparam.func#"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#lo</w:t>
      </w:r>
      <w:r>
        <w:rPr>
          <w:rFonts w:ascii="Courier New" w:hAnsi="Courier New"/>
          <w:color w:val="6F3178"/>
          <w:sz w:val="16"/>
        </w:rPr>
        <w:t>cal.qSvcOperation.svc_id#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#arguments.contractId#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&lt;cfinvoke</w:t>
      </w:r>
      <w:r>
        <w:rPr>
          <w:rFonts w:ascii="Courier New" w:hAnsi="Courier New"/>
          <w:sz w:val="16"/>
        </w:rPr>
        <w:t xml:space="preserve"> component=</w:t>
      </w:r>
      <w:r>
        <w:rPr>
          <w:rFonts w:ascii="Courier New" w:hAnsi="Courier New"/>
          <w:color w:val="1E7E34"/>
          <w:sz w:val="16"/>
        </w:rPr>
        <w:t>"instance_operation_cfs_param"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"generateValueList"</w:t>
      </w:r>
      <w:r>
        <w:rPr>
          <w:rFonts w:ascii="Courier New" w:hAnsi="Courier New"/>
          <w:sz w:val="16"/>
        </w:rPr>
        <w:t xml:space="preserve"> argumentCollection=</w:t>
      </w:r>
      <w:r>
        <w:rPr>
          <w:rFonts w:ascii="Courier New" w:hAnsi="Courier New"/>
          <w:color w:val="6F3178"/>
          <w:sz w:val="16"/>
        </w:rPr>
        <w:t>#args#</w:t>
      </w:r>
      <w:r>
        <w:rPr>
          <w:rFonts w:ascii="Courier New" w:hAnsi="Courier New"/>
          <w:sz w:val="16"/>
        </w:rPr>
        <w:t xml:space="preserve"> returnVariable=</w:t>
      </w:r>
      <w:r>
        <w:rPr>
          <w:rFonts w:ascii="Courier New" w:hAnsi="Courier New"/>
          <w:color w:val="1E7E34"/>
          <w:sz w:val="16"/>
        </w:rPr>
        <w:t>"local.qSubparam.value_list"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len(tr</w:t>
      </w:r>
      <w:r>
        <w:rPr>
          <w:rFonts w:ascii="Courier New" w:hAnsi="Courier New"/>
          <w:sz w:val="16"/>
        </w:rPr>
        <w:t xml:space="preserve">im(local.qSubparam.value_list))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listLen(local.qSubparam.value_list)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local.qSubparam.default_value=local.qSubparam.value_list/&gt;&lt;!--- *** не очень красиво перетирать query, но делаем это довольно часто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(len(local.qSubparam.func)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len(local.qSubparam.expression) 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len(local.qSubparam.value_list)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local.qSubparam.value_list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def = computeDefault(local.qSubparam.default_compu</w:t>
      </w:r>
      <w:r>
        <w:rPr>
          <w:rFonts w:ascii="Courier New" w:hAnsi="Courier New"/>
          <w:sz w:val="16"/>
        </w:rPr>
        <w:t>te, local.qSubparam.default_value, qSvcOperation.svc_id, arguments.usrId)/&gt;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paramName = this.helper.snake2camel(local.qSubparam.svc_operation_cfs_subparam)/&gt;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structKeyExists(local.instanceDataParams, paramName)&gt;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</w:t>
      </w:r>
      <w:r>
        <w:rPr>
          <w:rFonts w:ascii="Courier New" w:hAnsi="Courier New"/>
          <w:sz w:val="16"/>
        </w:rPr>
        <w:t>ar oldValue = structFind(local.instanceDataParams, paramName)/&gt;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def = isStruct(oldValue) ? </w:t>
      </w:r>
      <w:r>
        <w:rPr>
          <w:rFonts w:ascii="Courier New" w:hAnsi="Courier New"/>
          <w:sz w:val="16"/>
        </w:rPr>
        <w:lastRenderedPageBreak/>
        <w:t>serializeJson(oldValue) : oldValue/&gt; &lt;!--- потому что передаем строку, а не объект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structInsert(mapDescriptor, local.qSubparam.svc_operation_cfs_subparam,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"svcOpe</w:t>
      </w:r>
      <w:r>
        <w:rPr>
          <w:rFonts w:ascii="Courier New" w:hAnsi="Courier New"/>
          <w:color w:val="1E7E34"/>
          <w:sz w:val="16"/>
        </w:rPr>
        <w:t>rationCfsSubparamId"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"#local.qSubparam.svc_operation_cfs_subparam_id#"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"svcOperationCfsSubparam"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"#local.qSubparam.svc_operation_cfs_subparam#"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"label"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"#local.qSubparam.label#"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"dataType"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"#local.qSubparam.data_type#"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"valueList"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"#local.qSubparam.value_list#"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"dependsOnCfsParams"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"#local.qSubparam.depends_on_cfs_params#"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"expression"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"#local.qSubparam.expression#"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"minlength"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"#local.qSubparam.minlength#"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"maxlength"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</w:t>
      </w:r>
      <w:r>
        <w:rPr>
          <w:rFonts w:ascii="Courier New" w:hAnsi="Courier New"/>
          <w:color w:val="1E7E34"/>
          <w:sz w:val="16"/>
        </w:rPr>
        <w:t>Subparam.maxlength#"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"regex"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"#local.qSubparam.regex#"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"man"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"#local.qSubparam.man#"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"#local.qSubparam.descr#"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"defaultValue"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"#def#"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"isRequired"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#request.castToBool(local.qSubparam.is_required)#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"isHidden"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#request.castToBool(local.qSubparam.is_hidden)#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"isHidden"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#request.castToBool(local.qSubparam.is_disabled)#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"isSensitive"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#request.castToBool(local.qSubparam.is_sensitive)#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"refSvcId"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6F3178"/>
          <w:sz w:val="16"/>
        </w:rPr>
        <w:t>#local.qSubparam.ref_svc_</w:t>
      </w:r>
      <w:r>
        <w:rPr>
          <w:rFonts w:ascii="Courier New" w:hAnsi="Courier New"/>
          <w:color w:val="6F3178"/>
          <w:sz w:val="16"/>
        </w:rPr>
        <w:t>id#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"uniqueScope"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"#local.qSubparam.unique_scope#"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color w:val="1E7E34"/>
          <w:sz w:val="16"/>
        </w:rPr>
        <w:t>"defaultCompute"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"#local.qSubparam.func#"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"func"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"#local.qSubparam.default_compute#"</w:t>
      </w:r>
      <w:r>
        <w:rPr>
          <w:rFonts w:ascii="Courier New" w:hAnsi="Courier New"/>
          <w:sz w:val="16"/>
        </w:rPr>
        <w:t>,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"isModifiableDefinition"</w:t>
      </w:r>
      <w:r>
        <w:rPr>
          <w:rFonts w:ascii="Courier New" w:hAnsi="Courier New"/>
          <w:sz w:val="16"/>
        </w:rPr>
        <w:t>:false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}, true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/&gt;&lt;!--- *** </w:t>
      </w:r>
      <w:r>
        <w:rPr>
          <w:rFonts w:ascii="Courier New" w:hAnsi="Courier New"/>
          <w:sz w:val="16"/>
        </w:rPr>
        <w:t>вообще-то передавать в дескриптор func и default_compute не нужно, это для не забыть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local.qCfsParam.data_descriptor = mapDescriptor/&gt;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&gt;&lt;!---/map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"out.svcOperation"</w:t>
      </w:r>
      <w:r>
        <w:rPr>
          <w:rFonts w:ascii="Courier New" w:hAnsi="Courier New"/>
          <w:sz w:val="16"/>
        </w:rPr>
        <w:t xml:space="preserve"> = this.helper.appendRecord(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local.qSvcOperation, this.helper.snake2camel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"out.svcOperation.cfsParams"</w:t>
      </w:r>
      <w:r>
        <w:rPr>
          <w:rFonts w:ascii="Courier New" w:hAnsi="Courier New"/>
          <w:sz w:val="16"/>
        </w:rPr>
        <w:t>=[]/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подставляем значение из стейта, если оно там есть (некорректно, потому что в стейте RFS параметры)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#local.qCfsParam#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local.qCfsParam.default_value = computeDefault(local.qCfsParam.default_compute, local.qCfsP</w:t>
      </w:r>
      <w:r>
        <w:rPr>
          <w:rFonts w:ascii="Courier New" w:hAnsi="Courier New"/>
          <w:sz w:val="16"/>
        </w:rPr>
        <w:t>aram.default_value, qSvcOperation.svc_id, arguments.usrId)/&gt;&lt;!--- *** не очень хорошо модифицировать запрос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len(local.qCfsParam.default_value)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и вот наконец мы извлекаем старое значение из стейта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paramName </w:t>
      </w:r>
      <w:r>
        <w:rPr>
          <w:rFonts w:ascii="Courier New" w:hAnsi="Courier New"/>
          <w:sz w:val="16"/>
        </w:rPr>
        <w:t>= this.helper.snake2camel(local.qCfsParam.svc_operation_cfs_param)/&gt;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structKeyExists(local.instanceDataParams, paramName)&gt;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oldValue = structFind(local.instanceDataParams, paramName)/&gt;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local.qCfsParam.default_value = is</w:t>
      </w:r>
      <w:r>
        <w:rPr>
          <w:rFonts w:ascii="Courier New" w:hAnsi="Courier New"/>
          <w:sz w:val="16"/>
        </w:rPr>
        <w:t>Struct(oldValue) ? serializeJson(oldValue) : oldValue/&gt; &lt;!--- потому что передаем строку, а не объект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 =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local.cfsParamMap, local.qCfsParam, this.helper.snake2ca</w:t>
      </w:r>
      <w:r>
        <w:rPr>
          <w:rFonts w:ascii="Courier New" w:hAnsi="Courier New"/>
          <w:sz w:val="16"/>
        </w:rPr>
        <w:t>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arrayAppend(out.svcOperation.cfsParams,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*** выглядит ужасно, но красивый вариант не приду</w:t>
      </w:r>
      <w:r>
        <w:rPr>
          <w:rFonts w:ascii="Courier New" w:hAnsi="Courier New"/>
          <w:sz w:val="16"/>
        </w:rPr>
        <w:t>мывается ряд месяцев ---&gt;</w:t>
      </w:r>
      <w:r>
        <w:rPr>
          <w:rFonts w:ascii="Courier New" w:hAnsi="Courier New"/>
          <w:sz w:val="16"/>
        </w:rPr>
        <w:br/>
        <w:t xml:space="preserve">&lt;!--- </w:t>
      </w:r>
      <w:r>
        <w:rPr>
          <w:rFonts w:ascii="Courier New" w:hAnsi="Courier New"/>
          <w:sz w:val="16"/>
        </w:rPr>
        <w:tab/>
        <w:t>*** Внимание! нужно учитывать скоуп уникальности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"computeDefault"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"defaultCompute"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"original"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"usr_id"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#arguments.defaultCompute#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"display_name"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dnGenerator =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"instance_ls"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dnGenerator.generateDefaultName(arguments.s</w:t>
      </w:r>
      <w:r>
        <w:rPr>
          <w:rFonts w:ascii="Courier New" w:hAnsi="Courier New"/>
          <w:sz w:val="16"/>
        </w:rPr>
        <w:t>ervice_id,arguments.usr_id)/&gt;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"append_pseudorandom"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tGenerator = new lib.TokenGenerator()/&gt;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"#arguments.original##lcase(tGenerator.nextToken(6))#"</w:t>
      </w:r>
      <w:r>
        <w:rPr>
          <w:rFonts w:ascii="Courier New" w:hAnsi="Courier New"/>
          <w:sz w:val="16"/>
        </w:rPr>
        <w:t>/&gt;&lt;!--- почему-то длина отличается, чтобы по</w:t>
      </w:r>
      <w:r>
        <w:rPr>
          <w:rFonts w:ascii="Courier New" w:hAnsi="Courier New"/>
          <w:sz w:val="16"/>
        </w:rPr>
        <w:t>лучить 8 знаков, пишу 6</w:t>
      </w:r>
      <w:r>
        <w:rPr>
          <w:rFonts w:ascii="Courier New" w:hAnsi="Courier New"/>
          <w:sz w:val="16"/>
        </w:rPr>
        <w:tab/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"display_name_pseudorandom"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tGenerator = new lib.TokenGenerator()/&gt;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dnGenerator =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"instance_ls"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"#dnGenerator.generateDefa</w:t>
      </w:r>
      <w:r>
        <w:rPr>
          <w:rFonts w:ascii="Courier New" w:hAnsi="Courier New"/>
          <w:color w:val="1E7E34"/>
          <w:sz w:val="16"/>
        </w:rPr>
        <w:t>ultName(arguments.service_id,arguments.usr_id)##lcase(tGenerator.nextToken(6))#"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#arguments.original#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424832B4" w14:textId="77777777" w:rsidR="00382E4F" w:rsidRDefault="00D013E3">
      <w:pPr>
        <w:pStyle w:val="1"/>
      </w:pPr>
      <w:bookmarkStart w:id="29" w:name="_Toc230105183"/>
      <w:r>
        <w:t>v1/resources/instance_operation_ls.cfc</w:t>
      </w:r>
      <w:bookmarkEnd w:id="29"/>
    </w:p>
    <w:p w14:paraId="66CDFDD4" w14:textId="77777777" w:rsidR="00382E4F" w:rsidRPr="00F9081F" w:rsidRDefault="00D013E3">
      <w:pPr>
        <w:shd w:val="clear" w:color="auto" w:fill="F2F2F2"/>
        <w:spacing w:before="40" w:after="160"/>
        <w:ind w:left="283"/>
        <w:rPr>
          <w:lang w:val="ru-RU"/>
        </w:rPr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</w:t>
      </w:r>
      <w:r>
        <w:rPr>
          <w:rFonts w:ascii="Courier New" w:hAnsi="Courier New"/>
          <w:sz w:val="16"/>
        </w:rPr>
        <w:t>--спецификация полей, пригодных для фильтрации (и сортировки)---&gt;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"instance_operation_uid"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"instance_uid"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"dt_created"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"dt_updated"</w:t>
      </w:r>
      <w:r>
        <w:rPr>
          <w:rFonts w:ascii="Courier New" w:hAnsi="Courier New"/>
          <w:sz w:val="16"/>
        </w:rPr>
        <w:t>={prefix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"creator_id"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"creator_email"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"c"</w:t>
      </w:r>
      <w:r>
        <w:rPr>
          <w:rFonts w:ascii="Courier New" w:hAnsi="Courier New"/>
          <w:sz w:val="16"/>
        </w:rPr>
        <w:t>, expression=</w:t>
      </w:r>
      <w:r>
        <w:rPr>
          <w:rFonts w:ascii="Courier New" w:hAnsi="Courier New"/>
          <w:color w:val="1E7E34"/>
          <w:sz w:val="16"/>
        </w:rPr>
        <w:t>"email"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"creator_shortname"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"c"</w:t>
      </w:r>
      <w:r>
        <w:rPr>
          <w:rFonts w:ascii="Courier New" w:hAnsi="Courier New"/>
          <w:sz w:val="16"/>
        </w:rPr>
        <w:t>, expression=</w:t>
      </w:r>
      <w:r>
        <w:rPr>
          <w:rFonts w:ascii="Courier New" w:hAnsi="Courier New"/>
          <w:color w:val="1E7E34"/>
          <w:sz w:val="16"/>
        </w:rPr>
        <w:t>"shortname"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"updater_id"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"updater_email"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"u"</w:t>
      </w:r>
      <w:r>
        <w:rPr>
          <w:rFonts w:ascii="Courier New" w:hAnsi="Courier New"/>
          <w:sz w:val="16"/>
        </w:rPr>
        <w:t>, expression=</w:t>
      </w:r>
      <w:r>
        <w:rPr>
          <w:rFonts w:ascii="Courier New" w:hAnsi="Courier New"/>
          <w:color w:val="1E7E34"/>
          <w:sz w:val="16"/>
        </w:rPr>
        <w:t>"email"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"updater_shortname"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"u"</w:t>
      </w:r>
      <w:r>
        <w:rPr>
          <w:rFonts w:ascii="Courier New" w:hAnsi="Courier New"/>
          <w:sz w:val="16"/>
        </w:rPr>
        <w:t>, expression=</w:t>
      </w:r>
      <w:r>
        <w:rPr>
          <w:rFonts w:ascii="Courier New" w:hAnsi="Courier New"/>
          <w:color w:val="1E7E34"/>
          <w:sz w:val="16"/>
        </w:rPr>
        <w:t>"shortname"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"dt_submit"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"submit_result"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"dt_start"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"dt_finish"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"specification_id"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"specification_item_id"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"contract_id"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"inr"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"display_name"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"e"</w:t>
      </w:r>
      <w:r>
        <w:rPr>
          <w:rFonts w:ascii="Courier New" w:hAnsi="Courier New"/>
          <w:sz w:val="16"/>
        </w:rPr>
        <w:t>, ty</w:t>
      </w:r>
      <w:r>
        <w:rPr>
          <w:rFonts w:ascii="Courier New" w:hAnsi="Courier New"/>
          <w:sz w:val="16"/>
        </w:rPr>
        <w:t>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"e"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"error_log"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"note"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"o"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"duration"</w:t>
      </w:r>
      <w:r>
        <w:rPr>
          <w:rFonts w:ascii="Courier New" w:hAnsi="Courier New"/>
          <w:sz w:val="16"/>
        </w:rPr>
        <w:t>={expression=</w:t>
      </w:r>
      <w:r>
        <w:rPr>
          <w:rFonts w:ascii="Courier New" w:hAnsi="Courier New"/>
          <w:color w:val="1E7E34"/>
          <w:sz w:val="16"/>
        </w:rPr>
        <w:t>"extract('epoch' from coalesce(o.dt_finish,CURRENT_TIM</w:t>
      </w:r>
      <w:r>
        <w:rPr>
          <w:rFonts w:ascii="Courier New" w:hAnsi="Courier New"/>
          <w:color w:val="1E7E34"/>
          <w:sz w:val="16"/>
        </w:rPr>
        <w:t>ESTAMP)- o.dt_start)"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операций"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"100"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sort by, example:fld1.ASC,fld2.DESC,fld3.ASC"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&lt;!---разбор и проверка параметров запроса---&gt;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</w:t>
      </w:r>
      <w:r>
        <w:rPr>
          <w:rFonts w:ascii="Courier New" w:hAnsi="Courier New"/>
          <w:color w:val="1A5FB4"/>
          <w:sz w:val="16"/>
        </w:rPr>
        <w:t>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&lt;!---мы мирно игнорируем поля, отсутствующие в спецификации, что позволяет не делать исключения для orderBy</w:t>
      </w:r>
      <w:r>
        <w:rPr>
          <w:rFonts w:ascii="Courier New" w:hAnsi="Courier New"/>
          <w:sz w:val="16"/>
        </w:rPr>
        <w:t xml:space="preserve"> и т.п.---&gt;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"operation"</w:t>
      </w:r>
      <w:r>
        <w:rPr>
          <w:rFonts w:ascii="Courier New" w:hAnsi="Courier New"/>
          <w:sz w:val="16"/>
        </w:rPr>
        <w:t>&gt;o.operation&lt;/m:field&gt;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"instance_operation_uid"</w:t>
      </w:r>
      <w:r>
        <w:rPr>
          <w:rFonts w:ascii="Courier New" w:hAnsi="Courier New"/>
          <w:sz w:val="16"/>
        </w:rPr>
        <w:t xml:space="preserve">&gt;o.instance_operation_uid::text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"instance_uid"</w:t>
      </w:r>
      <w:r>
        <w:rPr>
          <w:rFonts w:ascii="Courier New" w:hAnsi="Courier New"/>
          <w:sz w:val="16"/>
        </w:rPr>
        <w:t xml:space="preserve">&gt;o.instance_uid::text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"dt_crea</w:t>
      </w:r>
      <w:r>
        <w:rPr>
          <w:rFonts w:ascii="Courier New" w:hAnsi="Courier New"/>
          <w:color w:val="1E7E34"/>
          <w:sz w:val="16"/>
        </w:rPr>
        <w:t>ted"</w:t>
      </w:r>
      <w:r>
        <w:rPr>
          <w:rFonts w:ascii="Courier New" w:hAnsi="Courier New"/>
          <w:sz w:val="16"/>
        </w:rPr>
        <w:t xml:space="preserve">&gt;to_char(o.dt_created,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"dt_updated"</w:t>
      </w:r>
      <w:r>
        <w:rPr>
          <w:rFonts w:ascii="Courier New" w:hAnsi="Courier New"/>
          <w:sz w:val="16"/>
        </w:rPr>
        <w:t xml:space="preserve">&gt;to_char(o.dt_created,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"Отправка"</w:t>
      </w:r>
      <w:r>
        <w:rPr>
          <w:rFonts w:ascii="Courier New" w:hAnsi="Courier New"/>
          <w:sz w:val="16"/>
        </w:rPr>
        <w:t xml:space="preserve">&gt;to_char(o.dt_submit, </w:t>
      </w:r>
      <w:r>
        <w:rPr>
          <w:rFonts w:ascii="Courier New" w:hAnsi="Courier New"/>
          <w:color w:val="1E7E34"/>
          <w:sz w:val="16"/>
        </w:rPr>
        <w:t>'YYYY-MM-</w:t>
      </w:r>
      <w:r>
        <w:rPr>
          <w:rFonts w:ascii="Courier New" w:hAnsi="Courier New"/>
          <w:color w:val="1E7E34"/>
          <w:sz w:val="16"/>
        </w:rPr>
        <w:lastRenderedPageBreak/>
        <w:t>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dt_submit&lt;/m:field&gt;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&lt;m:field&gt;o.submit_result&lt;/m:field&gt;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"Начало"</w:t>
      </w:r>
      <w:r>
        <w:rPr>
          <w:rFonts w:ascii="Courier New" w:hAnsi="Courier New"/>
          <w:sz w:val="16"/>
        </w:rPr>
        <w:t xml:space="preserve">&gt;to_char(o.dt_start,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dt_start&lt;/m:field&gt;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"Завершение"</w:t>
      </w:r>
      <w:r>
        <w:rPr>
          <w:rFonts w:ascii="Courier New" w:hAnsi="Courier New"/>
          <w:sz w:val="16"/>
        </w:rPr>
        <w:t>&gt;to_char(o.</w:t>
      </w:r>
      <w:r>
        <w:rPr>
          <w:rFonts w:ascii="Courier New" w:hAnsi="Courier New"/>
          <w:sz w:val="16"/>
        </w:rPr>
        <w:t xml:space="preserve">dt_finish,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dt_finish&lt;/m:field&gt;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"Длит. сек"</w:t>
      </w:r>
      <w:r>
        <w:rPr>
          <w:rFonts w:ascii="Courier New" w:hAnsi="Courier New"/>
          <w:sz w:val="16"/>
        </w:rPr>
        <w:t>&gt;extract(</w:t>
      </w:r>
      <w:r>
        <w:rPr>
          <w:rFonts w:ascii="Courier New" w:hAnsi="Courier New"/>
          <w:color w:val="1E7E34"/>
          <w:sz w:val="16"/>
        </w:rPr>
        <w:t>'epoch'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 xml:space="preserve">(o.dt_finish,CURRENT_TIMESTAMP)- o.dt_start)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duration&lt;/m:field&gt;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"Успешно"</w:t>
      </w:r>
      <w:r>
        <w:rPr>
          <w:rFonts w:ascii="Courier New" w:hAnsi="Courier New"/>
          <w:sz w:val="16"/>
        </w:rPr>
        <w:t>&gt;o.is_successful&lt;/m:field&gt;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"Экземпляр"</w:t>
      </w:r>
      <w:r>
        <w:rPr>
          <w:rFonts w:ascii="Courier New" w:hAnsi="Courier New"/>
          <w:sz w:val="16"/>
        </w:rPr>
        <w:t>&gt;e.display_name&lt;/m:field&gt;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>&gt;e.service_id&lt;/m:field&gt;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"Услуга"</w:t>
      </w:r>
      <w:r>
        <w:rPr>
          <w:rFonts w:ascii="Courier New" w:hAnsi="Courier New"/>
          <w:sz w:val="16"/>
        </w:rPr>
        <w:t>&gt;v.svc&lt;/m:field&gt;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&lt;m:field&gt;o.error_log&lt;/m:field&gt;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&lt;m:field&gt;o.note&lt;/m:field&gt;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&lt;m:field&gt;i.specification_</w:t>
      </w:r>
      <w:r>
        <w:rPr>
          <w:rFonts w:ascii="Courier New" w:hAnsi="Courier New"/>
          <w:sz w:val="16"/>
        </w:rPr>
        <w:t>item_id&lt;/m:field&gt;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&lt;m:field&gt;s.specification_id&lt;/m:field&gt;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&lt;m:field&gt;d.contract_id&lt;/m:field&gt;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&lt;m:field&gt;o.creator_id&lt;/m:field&gt;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&lt;m:field&gt;o.updater_id&lt;/m:field&gt;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&lt;m:field&gt;c.login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creator_login&lt;/m:field&gt;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&lt;m:field&gt;c.email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creator_email&lt;/m:field&gt;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&lt;m:field&gt;c.shortname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creator_shortname&lt;/m:field&gt;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&lt;m:field&gt;u.login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updater_login&lt;/m:field&gt;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&lt;m:field&gt;u.email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updater_email&lt;/m:field&gt;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&lt;m:field&gt;u.shortname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updater_shortname&lt;/m:field&gt;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&lt;cfsavecontent</w:t>
      </w:r>
      <w:r>
        <w:rPr>
          <w:rFonts w:ascii="Courier New" w:hAnsi="Courier New"/>
          <w:sz w:val="16"/>
        </w:rPr>
        <w:t xml:space="preserve"> variable=</w:t>
      </w:r>
      <w:r>
        <w:rPr>
          <w:rFonts w:ascii="Courier New" w:hAnsi="Courier New"/>
          <w:color w:val="1E7E34"/>
          <w:sz w:val="16"/>
        </w:rPr>
        <w:t>"local.fromClause"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(i.specification_id=s.specification_id)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d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(s.contract_id=d.contract_id)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v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(e.service_id=v.svc_id)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</w:t>
      </w:r>
      <w:r>
        <w:rPr>
          <w:rFonts w:ascii="Courier New" w:hAnsi="Courier New"/>
          <w:color w:val="0D5C73"/>
          <w:sz w:val="16"/>
        </w:rPr>
        <w:t>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(e.creator_id=c.usr_id)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(e.updater_id=u.usr_id)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&lt;/cfsavecontent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6F3178"/>
          <w:sz w:val="16"/>
        </w:rPr>
        <w:t>#local.fromClause#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&lt;m:order_build sortCollection=</w:t>
      </w:r>
      <w:r>
        <w:rPr>
          <w:rFonts w:ascii="Courier New" w:hAnsi="Courier New"/>
          <w:color w:val="6F3178"/>
          <w:sz w:val="16"/>
        </w:rPr>
        <w:t>#this.helper.parseNumericOrder(local.titleMap, arguments.orderBy)#</w:t>
      </w:r>
      <w:r>
        <w:rPr>
          <w:rFonts w:ascii="Courier New" w:hAnsi="Courier New"/>
          <w:sz w:val="16"/>
        </w:rPr>
        <w:t xml:space="preserve"> fieldCount=0/&gt;&lt;!---no sort length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>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arguments.pageSize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#arguments.pa</w:t>
      </w:r>
      <w:r>
        <w:rPr>
          <w:rFonts w:ascii="Courier New" w:hAnsi="Courier New"/>
          <w:color w:val="6F3178"/>
          <w:sz w:val="16"/>
        </w:rPr>
        <w:t>geSize#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offset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#arguments.pageSize*(arguments.page-1)#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6F3178"/>
          <w:sz w:val="16"/>
        </w:rPr>
        <w:t>#local.fromClause#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6F3178"/>
          <w:sz w:val="16"/>
        </w:rPr>
        <w:t>#local.fromClause#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</w:t>
      </w:r>
      <w:r>
        <w:rPr>
          <w:rFonts w:ascii="Courier New" w:hAnsi="Courier New"/>
          <w:color w:val="1E7E34"/>
          <w:sz w:val="16"/>
        </w:rPr>
        <w:t>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</w:t>
      </w:r>
      <w:r>
        <w:rPr>
          <w:rFonts w:ascii="Courier New" w:hAnsi="Courier New"/>
          <w:color w:val="6F3178"/>
          <w:sz w:val="16"/>
        </w:rPr>
        <w:t>Cnt.cnt#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</w:t>
      </w:r>
      <w:r>
        <w:rPr>
          <w:rFonts w:ascii="Courier New" w:hAnsi="Courier New"/>
          <w:color w:val="1A5FB4"/>
          <w:sz w:val="16"/>
        </w:rPr>
        <w:t>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 xml:space="preserve">"Создание новой операции. 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Отдельно загружаются </w:t>
      </w:r>
      <w:r>
        <w:rPr>
          <w:rFonts w:ascii="Courier New" w:hAnsi="Courier New"/>
          <w:color w:val="1E7E34"/>
          <w:sz w:val="16"/>
        </w:rPr>
        <w:t>CFS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 параметры, генерируются </w:t>
      </w:r>
      <w:r>
        <w:rPr>
          <w:rFonts w:ascii="Courier New" w:hAnsi="Courier New"/>
          <w:color w:val="1E7E34"/>
          <w:sz w:val="16"/>
        </w:rPr>
        <w:t>RFS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 параметры. Запускается операция отдельным вызовом. До запуска </w:t>
      </w:r>
      <w:r>
        <w:rPr>
          <w:rFonts w:ascii="Courier New" w:hAnsi="Courier New"/>
          <w:color w:val="1E7E34"/>
          <w:sz w:val="16"/>
        </w:rPr>
        <w:t>CFS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 параметры могут корректироваться (а надо?). Запущенная операция вместе с параме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трами навсегда становится </w:t>
      </w:r>
      <w:r>
        <w:rPr>
          <w:rFonts w:ascii="Courier New" w:hAnsi="Courier New"/>
          <w:color w:val="1E7E34"/>
          <w:sz w:val="16"/>
        </w:rPr>
        <w:t>Read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 </w:t>
      </w:r>
      <w:r>
        <w:rPr>
          <w:rFonts w:ascii="Courier New" w:hAnsi="Courier New"/>
          <w:color w:val="1E7E34"/>
          <w:sz w:val="16"/>
        </w:rPr>
        <w:t>Only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 (при желании можем реализовать ее клонирование). Можем реализовать корректировку параметров, но непонятно, зачем. Когда мы конфигурируем инстанс, на самом деле мы задаем </w:t>
      </w:r>
      <w:r>
        <w:rPr>
          <w:rFonts w:ascii="Courier New" w:hAnsi="Courier New"/>
          <w:color w:val="1E7E34"/>
          <w:sz w:val="16"/>
        </w:rPr>
        <w:t>CFS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 параметры операции </w:t>
      </w:r>
      <w:r>
        <w:rPr>
          <w:rFonts w:ascii="Courier New" w:hAnsi="Courier New"/>
          <w:color w:val="1E7E34"/>
          <w:sz w:val="16"/>
        </w:rPr>
        <w:t>create</w:t>
      </w:r>
      <w:r w:rsidRPr="00F9081F">
        <w:rPr>
          <w:rFonts w:ascii="Courier New" w:hAnsi="Courier New"/>
          <w:color w:val="1E7E34"/>
          <w:sz w:val="16"/>
          <w:lang w:val="ru-RU"/>
        </w:rPr>
        <w:t>. Можно править парам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етры, а можно пересоздать операцию с новыми параметрами. </w:t>
      </w:r>
      <w:r>
        <w:rPr>
          <w:rFonts w:ascii="Courier New" w:hAnsi="Courier New"/>
          <w:color w:val="1E7E34"/>
          <w:sz w:val="16"/>
        </w:rPr>
        <w:t>Предусмотреть удаление (метод DELETE) незапущенной операции?"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"operation"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 decsiption: operation name, e.g. create"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"note"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 decsiption: user notes"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F9081F">
        <w:rPr>
          <w:rFonts w:ascii="Courier New" w:hAnsi="Courier New"/>
          <w:sz w:val="16"/>
          <w:lang w:val="ru-RU"/>
        </w:rPr>
        <w:t>***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&lt;!--- *** полноценная валидация операции предполага</w:t>
      </w:r>
      <w:r w:rsidRPr="00F9081F">
        <w:rPr>
          <w:rFonts w:ascii="Courier New" w:hAnsi="Courier New"/>
          <w:sz w:val="16"/>
          <w:lang w:val="ru-RU"/>
        </w:rPr>
        <w:t>ет проверку, что операция поддерживается для данного сервиса и текущего состояния инстанса. Можно представить себе зависимость этого от параметров, но хотелось бы избежать такого усложнения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 xml:space="preserve">Можно отметить, что, например, допустимость операции </w:t>
      </w:r>
      <w:r>
        <w:rPr>
          <w:rFonts w:ascii="Courier New" w:hAnsi="Courier New"/>
          <w:color w:val="0D5C73"/>
          <w:sz w:val="16"/>
        </w:rPr>
        <w:t>delete</w:t>
      </w:r>
      <w:r>
        <w:rPr>
          <w:rFonts w:ascii="Courier New" w:hAnsi="Courier New"/>
          <w:sz w:val="16"/>
        </w:rPr>
        <w:t xml:space="preserve"> зависит от контекста - сколько времени сервис остановлен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"local.qCheckOperation"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</w:t>
      </w:r>
      <w:r>
        <w:rPr>
          <w:rFonts w:ascii="Courier New" w:hAnsi="Courier New"/>
          <w:sz w:val="16"/>
        </w:rPr>
        <w:t>operation so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so.svc_id=s.svc_id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(s.svc_id=e.service_id)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e.instance_uid=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so.ope</w:t>
      </w:r>
      <w:r>
        <w:rPr>
          <w:rFonts w:ascii="Courier New" w:hAnsi="Courier New"/>
          <w:sz w:val="16"/>
        </w:rPr>
        <w:t>ration=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"#arguments.operation#"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local.qCheckOperation.cnt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 xml:space="preserve">"Operation unsupported for </w:t>
      </w:r>
      <w:r>
        <w:rPr>
          <w:rFonts w:ascii="Courier New" w:hAnsi="Courier New"/>
          <w:color w:val="1E7E34"/>
          <w:sz w:val="16"/>
        </w:rPr>
        <w:lastRenderedPageBreak/>
        <w:t>this service/instance"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"#arguments.operat</w:t>
      </w:r>
      <w:r>
        <w:rPr>
          <w:rFonts w:ascii="Courier New" w:hAnsi="Courier New"/>
          <w:color w:val="1E7E34"/>
          <w:sz w:val="16"/>
        </w:rPr>
        <w:t>ion#"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"local.qCheckAccess"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e.instance_uid=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</w:t>
      </w:r>
      <w:r>
        <w:rPr>
          <w:rFonts w:ascii="Courier New" w:hAnsi="Courier New"/>
          <w:color w:val="1E7E34"/>
          <w:sz w:val="16"/>
        </w:rPr>
        <w:t>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local.qCheckAccess.cnt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вместо выбрасывания исключения мы сразу прерываем выполнение метода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"Instance not</w:t>
      </w:r>
      <w:r>
        <w:rPr>
          <w:rFonts w:ascii="Courier New" w:hAnsi="Courier New"/>
          <w:color w:val="1E7E34"/>
          <w:sz w:val="16"/>
        </w:rPr>
        <w:t xml:space="preserve"> accessible"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 is not accessible to the current user (at least does not belong to the default specification)"</w:t>
      </w:r>
      <w:r>
        <w:rPr>
          <w:rFonts w:ascii="Courier New" w:hAnsi="Courier New"/>
          <w:sz w:val="16"/>
        </w:rPr>
        <w:t>)).withStatus(403)/&gt;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Добавить проверку разрешенных переходов, например, create нельзя сделать на развернутом экзем</w:t>
      </w:r>
      <w:r>
        <w:rPr>
          <w:rFonts w:ascii="Courier New" w:hAnsi="Courier New"/>
          <w:sz w:val="16"/>
        </w:rPr>
        <w:t>пляре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*** Вероятно, допустимые переходы нужно либо специфицировать в документации, либо явно опубликовать (инстанс может публиковать список допустимых операций)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</w:t>
      </w:r>
      <w:r>
        <w:rPr>
          <w:rFonts w:ascii="Courier New" w:hAnsi="Courier New"/>
          <w:sz w:val="16"/>
        </w:rPr>
        <w:t>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local.instanceOperationUid=</w:t>
      </w:r>
      <w:r>
        <w:rPr>
          <w:rFonts w:ascii="Courier New" w:hAnsi="Courier New"/>
          <w:color w:val="6F3178"/>
          <w:sz w:val="16"/>
        </w:rPr>
        <w:t>#createGUID()#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"local.qSave"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instance_operation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(instance_uid, instance_operation_uid, operation, note, dt_created, creator_id, dt_updated, updater_id)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values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</w:t>
      </w:r>
      <w:r>
        <w:rPr>
          <w:rFonts w:ascii="Courier New" w:hAnsi="Courier New"/>
          <w:color w:val="1E7E34"/>
          <w:sz w:val="16"/>
        </w:rPr>
        <w:t>cal.instanceOperationUid#"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"#arguments.operation#"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"#htmlEditFormat(arguments.note)#"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</w:t>
      </w:r>
      <w:r>
        <w:rPr>
          <w:rFonts w:ascii="Courier New" w:hAnsi="Courier New"/>
          <w:color w:val="1E7E34"/>
          <w:sz w:val="16"/>
        </w:rPr>
        <w:t>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"#Now()#"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 xml:space="preserve">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representationOf(this.helper.formatException(cfcatch, </w:t>
      </w:r>
      <w:r>
        <w:rPr>
          <w:rFonts w:ascii="Courier New" w:hAnsi="Courier New"/>
          <w:color w:val="1E7E34"/>
          <w:sz w:val="16"/>
        </w:rPr>
        <w:t>"Internal Error"</w:t>
      </w:r>
      <w:r>
        <w:rPr>
          <w:rFonts w:ascii="Courier New" w:hAnsi="Courier New"/>
          <w:sz w:val="16"/>
        </w:rPr>
        <w:t>)).withStatus(500)/&gt;&lt;!--- это не нужно показывать в продуктиве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.withHeaders({location: </w:t>
      </w:r>
      <w:r>
        <w:rPr>
          <w:rFonts w:ascii="Courier New" w:hAnsi="Courier New"/>
          <w:color w:val="1E7E34"/>
          <w:sz w:val="16"/>
        </w:rPr>
        <w:t>"./#local.ins</w:t>
      </w:r>
      <w:r>
        <w:rPr>
          <w:rFonts w:ascii="Courier New" w:hAnsi="Courier New"/>
          <w:color w:val="1E7E34"/>
          <w:sz w:val="16"/>
        </w:rPr>
        <w:t>tanceOperationUid#"</w:t>
      </w:r>
      <w:r>
        <w:rPr>
          <w:rFonts w:ascii="Courier New" w:hAnsi="Courier New"/>
          <w:sz w:val="16"/>
        </w:rPr>
        <w:t>})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</w:t>
      </w:r>
      <w:r>
        <w:rPr>
          <w:rFonts w:ascii="Courier New" w:hAnsi="Courier New"/>
          <w:color w:val="1E7E34"/>
          <w:sz w:val="16"/>
        </w:rPr>
        <w:t>"Created"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&lt;!--- ***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USED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"checkResourceRealmId"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"void"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"deprecated"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В данном случае мы проверяем соответствие платформы сервису, а не о</w:t>
      </w:r>
      <w:r>
        <w:rPr>
          <w:rFonts w:ascii="Courier New" w:hAnsi="Courier New"/>
          <w:sz w:val="16"/>
        </w:rPr>
        <w:t>перации, поэтому вопрос, нужен ли для данной операции параметр resourceRealm, надо решать вне этой функции 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"resourceRealmId"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 xml:space="preserve"> required=true/&gt;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resourceRealmId GT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"Resource realm undefined"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"Не выбрана ресурсная платформа"</w:t>
      </w:r>
      <w:r>
        <w:rPr>
          <w:rFonts w:ascii="Courier New" w:hAnsi="Courier New"/>
          <w:sz w:val="16"/>
        </w:rPr>
        <w:t>/&gt;&lt;!--- *** для многих операций она и не нужна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</w:t>
      </w:r>
      <w:r>
        <w:rPr>
          <w:rFonts w:ascii="Courier New" w:hAnsi="Courier New"/>
          <w:color w:val="1A5FB4"/>
          <w:sz w:val="16"/>
        </w:rPr>
        <w:t>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"local.qContract"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c.contract_id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(si.specification_id=s.specification_id)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</w:t>
      </w:r>
      <w:r>
        <w:rPr>
          <w:rFonts w:ascii="Courier New" w:hAnsi="Courier New"/>
          <w:sz w:val="16"/>
        </w:rPr>
        <w:t>t_id=c.contract_id)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e.instance_uid=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"local.qCheckResourceRealmType"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r.resource_realm_ty</w:t>
      </w:r>
      <w:r>
        <w:rPr>
          <w:rFonts w:ascii="Courier New" w:hAnsi="Courier New"/>
          <w:sz w:val="16"/>
        </w:rPr>
        <w:t>pe_id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resource_realm_type t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(r.resource_realm_type_id=t.resource_realm_type_id)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(t.resource_realm_type_id=s.resource_realm_type_id)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(s.svc_id=e.service_id)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r.resource_realm_id=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#arguments.resourceRealmId#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#!isValid("integer",arguments.resourceRealmId)#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e.instance_uid=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</w:t>
      </w:r>
      <w:r>
        <w:rPr>
          <w:rFonts w:ascii="Courier New" w:hAnsi="Courier New"/>
          <w:color w:val="6F3178"/>
          <w:sz w:val="16"/>
        </w:rPr>
        <w:t>d("guid", arguments.instanceUid)#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local.qCheckResourceRealmType.recordCount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"Resource realm does not match service"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"Ресурсная платформа не соответствует сервису"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"local.qCheckResourceRealmAccess"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r.resource_realm_id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(r.resource_realm_id=a.resource_realm_id)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 r.resource_realm_id=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value=</w:t>
      </w:r>
      <w:r>
        <w:rPr>
          <w:rFonts w:ascii="Courier New" w:hAnsi="Courier New"/>
          <w:color w:val="6F3178"/>
          <w:sz w:val="16"/>
        </w:rPr>
        <w:t>#arguments.resourceRealmId#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#!isValid("integer",arguments.resourceRealmId)#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#local.qContract.contract_id#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a.contract_id=0)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local.qCheckResourceRealmAccess.recordCount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"Access to the resource realm denied for current contract"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"У текущего договора id=#local.qContract.contract_id# нет доступа к выбранной ресурсной п</w:t>
      </w:r>
      <w:r>
        <w:rPr>
          <w:rFonts w:ascii="Courier New" w:hAnsi="Courier New"/>
          <w:color w:val="1E7E34"/>
          <w:sz w:val="16"/>
        </w:rPr>
        <w:t>латформе"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F9081F">
        <w:rPr>
          <w:rFonts w:ascii="Courier New" w:hAnsi="Courier New"/>
          <w:sz w:val="16"/>
          <w:lang w:val="ru-RU"/>
        </w:rPr>
        <w:t xml:space="preserve">Проверить доступ (это предварительная проверка! настоящая проверка перед запуском операции) 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Итого: фильтрация выпадающего списка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Проверка атрибута операции (из которого получается </w:t>
      </w:r>
      <w:r>
        <w:rPr>
          <w:rFonts w:ascii="Courier New" w:hAnsi="Courier New"/>
          <w:sz w:val="16"/>
        </w:rPr>
        <w:t>RFS</w:t>
      </w:r>
      <w:r w:rsidRPr="00F9081F">
        <w:rPr>
          <w:rFonts w:ascii="Courier New" w:hAnsi="Courier New"/>
          <w:sz w:val="16"/>
          <w:lang w:val="ru-RU"/>
        </w:rPr>
        <w:t xml:space="preserve"> параметр)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Проверка </w:t>
      </w:r>
      <w:r>
        <w:rPr>
          <w:rFonts w:ascii="Courier New" w:hAnsi="Courier New"/>
          <w:sz w:val="16"/>
        </w:rPr>
        <w:t>RFS</w:t>
      </w:r>
      <w:r w:rsidRPr="00F9081F">
        <w:rPr>
          <w:rFonts w:ascii="Courier New" w:hAnsi="Courier New"/>
          <w:sz w:val="16"/>
          <w:lang w:val="ru-RU"/>
        </w:rPr>
        <w:t xml:space="preserve"> параметро</w:t>
      </w:r>
      <w:r w:rsidRPr="00F9081F">
        <w:rPr>
          <w:rFonts w:ascii="Courier New" w:hAnsi="Courier New"/>
          <w:sz w:val="16"/>
          <w:lang w:val="ru-RU"/>
        </w:rPr>
        <w:t>в перед запуском операции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>(Можно еще вставить параноидальную проверку при сабмите, когда мы формируем параметры запроса)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  <w:t xml:space="preserve">(Можно еще вставить параноидальную проверку в </w:t>
      </w:r>
      <w:r>
        <w:rPr>
          <w:rFonts w:ascii="Courier New" w:hAnsi="Courier New"/>
          <w:sz w:val="16"/>
        </w:rPr>
        <w:t>cmdb</w:t>
      </w:r>
      <w:r w:rsidRPr="00F9081F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api</w:t>
      </w:r>
      <w:r w:rsidRPr="00F9081F">
        <w:rPr>
          <w:rFonts w:ascii="Courier New" w:hAnsi="Courier New"/>
          <w:sz w:val="16"/>
          <w:lang w:val="ru-RU"/>
        </w:rPr>
        <w:t>, чтобы застраховаться от дефектов админки)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lastRenderedPageBreak/>
        <w:tab/>
      </w:r>
      <w:r w:rsidRPr="00F9081F">
        <w:rPr>
          <w:rFonts w:ascii="Courier New" w:hAnsi="Courier New"/>
          <w:sz w:val="16"/>
          <w:lang w:val="ru-RU"/>
        </w:rPr>
        <w:tab/>
        <w:t>---&gt;</w:t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cfreturn</w:t>
      </w:r>
      <w:r w:rsidRPr="00F9081F">
        <w:rPr>
          <w:rFonts w:ascii="Courier New" w:hAnsi="Courier New"/>
          <w:sz w:val="16"/>
          <w:lang w:val="ru-RU"/>
        </w:rPr>
        <w:t>/&gt;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cffunct</w:t>
      </w:r>
      <w:r>
        <w:rPr>
          <w:rFonts w:ascii="Courier New" w:hAnsi="Courier New"/>
          <w:color w:val="1A5FB4"/>
          <w:sz w:val="16"/>
        </w:rPr>
        <w:t>ion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cfcomponent</w:t>
      </w:r>
      <w:r w:rsidRPr="00F9081F">
        <w:rPr>
          <w:rFonts w:ascii="Courier New" w:hAnsi="Courier New"/>
          <w:sz w:val="16"/>
          <w:lang w:val="ru-RU"/>
        </w:rPr>
        <w:t>&gt;</w:t>
      </w:r>
    </w:p>
    <w:p w14:paraId="078F9113" w14:textId="77777777" w:rsidR="00382E4F" w:rsidRDefault="00D013E3">
      <w:pPr>
        <w:pStyle w:val="1"/>
      </w:pPr>
      <w:bookmarkStart w:id="30" w:name="_Toc230105184"/>
      <w:r>
        <w:t>v1/resources/instance_operation_run.cfc</w:t>
      </w:r>
      <w:bookmarkEnd w:id="30"/>
    </w:p>
    <w:p w14:paraId="29BD3E53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"/instanceOperations/{instanceOperationUid}/run"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</w:t>
      </w:r>
      <w:r>
        <w:rPr>
          <w:rFonts w:ascii="Courier New" w:hAnsi="Courier New"/>
          <w:color w:val="1E7E34"/>
          <w:sz w:val="16"/>
        </w:rPr>
        <w:t>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"Запуск выполнения операции"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</w:t>
      </w:r>
      <w:r>
        <w:rPr>
          <w:rFonts w:ascii="Courier New" w:hAnsi="Courier New"/>
          <w:sz w:val="16"/>
        </w:rPr>
        <w:t xml:space="preserve">keyExistsAndValid(arguments, 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"local.qCheckAccess"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</w:t>
      </w:r>
      <w:r>
        <w:rPr>
          <w:rFonts w:ascii="Courier New" w:hAnsi="Courier New"/>
          <w:color w:val="6F3178"/>
          <w:sz w:val="16"/>
        </w:rPr>
        <w:t>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local.qCheckAccess.cnt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"Ins</w:t>
      </w:r>
      <w:r>
        <w:rPr>
          <w:rFonts w:ascii="Courier New" w:hAnsi="Courier New"/>
          <w:color w:val="1E7E34"/>
          <w:sz w:val="16"/>
        </w:rPr>
        <w:t>tance not accessible"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 is not accessible to the current user (at least does not belong to the default specification)"</w:t>
      </w:r>
      <w:r>
        <w:rPr>
          <w:rFonts w:ascii="Courier New" w:hAnsi="Courier New"/>
          <w:sz w:val="16"/>
        </w:rPr>
        <w:t>)).withStatus(403)/&gt;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"local.qSvcOperation"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io.operation, s.svc_</w:t>
      </w:r>
      <w:r>
        <w:rPr>
          <w:rFonts w:ascii="Courier New" w:hAnsi="Courier New"/>
          <w:sz w:val="16"/>
        </w:rPr>
        <w:t xml:space="preserve">id, so.svc_operation_id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(e.service_id=s.svc_id)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(s.svc_id=so.svc_id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io.operation=so.operation)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</w:t>
      </w:r>
      <w:r>
        <w:rPr>
          <w:rFonts w:ascii="Courier New" w:hAnsi="Courier New"/>
          <w:sz w:val="16"/>
        </w:rPr>
        <w:t>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"local.qInstance"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io.instance_uid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</w:t>
      </w:r>
      <w:r>
        <w:rPr>
          <w:rFonts w:ascii="Courier New" w:hAnsi="Courier New"/>
          <w:sz w:val="16"/>
        </w:rPr>
        <w:t>e=</w:t>
      </w:r>
      <w:r>
        <w:rPr>
          <w:rFonts w:ascii="Courier New" w:hAnsi="Courier New"/>
          <w:color w:val="1E7E34"/>
          <w:sz w:val="16"/>
        </w:rPr>
        <w:t>"local.qCheckStartedCurrentOp"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io.dt_submit, io.dt_finish, io.dt_start, io.submit_result, io.status_url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local.qCheckStartedCurrentOp.recordCount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"There is no configured i</w:t>
      </w:r>
      <w:r>
        <w:rPr>
          <w:rFonts w:ascii="Courier New" w:hAnsi="Courier New"/>
          <w:color w:val="1E7E34"/>
          <w:sz w:val="16"/>
        </w:rPr>
        <w:t>nstance operation with uid #arguments.instanceOperationUid#"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 operation not found"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"local.qCheckStarted"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io.dt_submit, io.dt_finish, io.dt_start, io.</w:t>
      </w:r>
      <w:r>
        <w:rPr>
          <w:rFonts w:ascii="Courier New" w:hAnsi="Courier New"/>
          <w:sz w:val="16"/>
        </w:rPr>
        <w:t xml:space="preserve">submit_result, io.status_url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"#local.qInstance.instance_uid#"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#!isValid('guid',local.qInstance.instance_uid)#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>(io.submit_result,1)=</w:t>
      </w:r>
      <w:r>
        <w:rPr>
          <w:rFonts w:ascii="Courier New" w:hAnsi="Courier New"/>
          <w:color w:val="1E7E34"/>
          <w:sz w:val="16"/>
        </w:rPr>
        <w:t>'2'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io.dt_finish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"local.qCheckStarted"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jobStatus = getJobStatus(local.qCheckStarted.status_url)/&gt;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(j</w:t>
      </w:r>
      <w:r>
        <w:rPr>
          <w:rFonts w:ascii="Courier New" w:hAnsi="Courier New"/>
          <w:sz w:val="16"/>
        </w:rPr>
        <w:t xml:space="preserve">obStatus EQ </w:t>
      </w:r>
      <w:r>
        <w:rPr>
          <w:rFonts w:ascii="Courier New" w:hAnsi="Courier New"/>
          <w:color w:val="1E7E34"/>
          <w:sz w:val="16"/>
        </w:rPr>
        <w:t>'FAILED'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(jobStatus EQ </w:t>
      </w:r>
      <w:r>
        <w:rPr>
          <w:rFonts w:ascii="Courier New" w:hAnsi="Courier New"/>
          <w:color w:val="1E7E34"/>
          <w:sz w:val="16"/>
        </w:rPr>
        <w:t>'ABORTED'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"local.qMarkFailed"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instance_operation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t xml:space="preserve"> is_successful=false, dt_finish=CURRENT_TIMESTAMP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"There is a started operation on this instance"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"Concurrent operations are not supported (job status: #jobStatus#)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"local.qCheckCfsParams"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sop.svc_operation_cfs_param_id, sop.svc_operation_cfs_param, sop.is_required,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iop.instance_operation_cfs_param_uid::text </w:t>
      </w:r>
      <w:r>
        <w:rPr>
          <w:rFonts w:ascii="Courier New" w:hAnsi="Courier New"/>
          <w:color w:val="0D5C73"/>
          <w:sz w:val="16"/>
        </w:rPr>
        <w:t>a</w:t>
      </w:r>
      <w:r>
        <w:rPr>
          <w:rFonts w:ascii="Courier New" w:hAnsi="Courier New"/>
          <w:color w:val="0D5C73"/>
          <w:sz w:val="16"/>
        </w:rPr>
        <w:t>s</w:t>
      </w:r>
      <w:r>
        <w:rPr>
          <w:rFonts w:ascii="Courier New" w:hAnsi="Courier New"/>
          <w:sz w:val="16"/>
        </w:rPr>
        <w:t xml:space="preserve"> instance_operation_cfs_param_uid, iop.param_value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sop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instance_operation_cfs_param iop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(sop.svc_operation_cfs_param_id=iop.svc_operation_cfs_param_id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#!isValid('guid',arguments.instanceOperationUid)#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sop.svc_opera</w:t>
      </w:r>
      <w:r>
        <w:rPr>
          <w:rFonts w:ascii="Courier New" w:hAnsi="Courier New"/>
          <w:sz w:val="16"/>
        </w:rPr>
        <w:t>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"#local.qSvcOperation.svc_operation_id#"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local.cfsParamChecker =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"instance_operation_cfs_param_ls"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#local.qCheckCfsPa</w:t>
      </w:r>
      <w:r>
        <w:rPr>
          <w:rFonts w:ascii="Courier New" w:hAnsi="Courier New"/>
          <w:color w:val="6F3178"/>
          <w:sz w:val="16"/>
        </w:rPr>
        <w:t>rams#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(local.qCheckCfsParams.is_required GT 0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len(local.qCheckCfsParams.instance_operation_cfs_param_uid) GT 0)&gt;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"required CFS parameter #local.qCheckCfsParams.svc_operation_cfs_p</w:t>
      </w:r>
      <w:r>
        <w:rPr>
          <w:rFonts w:ascii="Courier New" w:hAnsi="Courier New"/>
          <w:color w:val="1E7E34"/>
          <w:sz w:val="16"/>
        </w:rPr>
        <w:t>aram# (#local.qCheckCfsParams.svc_operation_cfs_param_id#) is missing"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"Missing required CFS parameter"</w:t>
      </w:r>
      <w:r>
        <w:rPr>
          <w:rFonts w:ascii="Courier New" w:hAnsi="Courier New"/>
          <w:sz w:val="16"/>
        </w:rPr>
        <w:t>)).withStatus(422)/&gt;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isValid(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,qCheckCfsParams.instance_operation_cfs_param_uid)&gt;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local.cfsParamChecker.checkP</w:t>
      </w:r>
      <w:r>
        <w:rPr>
          <w:rFonts w:ascii="Courier New" w:hAnsi="Courier New"/>
          <w:sz w:val="16"/>
        </w:rPr>
        <w:t>aram(local.qCheckCfsParams.svc_operation_cfs_param_id, qCheckCfsParams.param_value, arguments.usrId, qCheckCfsParams.instance_operation_cfs_param_uid)/&gt;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local.cfsParamChecker.checkParam(local.qCheckCfsParams.svc_operation_cfs_par</w:t>
      </w:r>
      <w:r>
        <w:rPr>
          <w:rFonts w:ascii="Courier New" w:hAnsi="Courier New"/>
          <w:sz w:val="16"/>
        </w:rPr>
        <w:t>am_id, qCheckCfsParams.param_value, arguments.usrId)/&gt;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checkCfsResourceRealmAccess(arguments.instanceOperationUid)/&gt;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validationMessage =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"instance_operation"</w:t>
      </w:r>
      <w:r>
        <w:rPr>
          <w:rFonts w:ascii="Courier New" w:hAnsi="Courier New"/>
          <w:sz w:val="16"/>
        </w:rPr>
        <w:t>).validateCfsParams(arguments.instanceOperationUid)/&gt;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len(validationMessage)&gt;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"inconsistentCfsParams"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"Some CFS parameters are incompatible"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"#validationMessage#"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generateRfsParams(argume</w:t>
      </w:r>
      <w:r>
        <w:rPr>
          <w:rFonts w:ascii="Courier New" w:hAnsi="Courier New"/>
          <w:sz w:val="16"/>
        </w:rPr>
        <w:t>nts.instanceOperationUid, arguments.usrId, arguments.contragentId, arguments.contractId)/&gt;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checkRfsResourceRealmAccess(arguments.instanceOperationUid)/&gt;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submitJob(arguments.instanceOperationUid)/&gt;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</w:t>
      </w:r>
      <w:r>
        <w:rPr>
          <w:rFonts w:ascii="Courier New" w:hAnsi="Courier New"/>
          <w:color w:val="1E7E34"/>
          <w:sz w:val="16"/>
        </w:rPr>
        <w:t>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"inconsistentCfsParams"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representationOf(this.helper.formatException(cfcatch,</w:t>
      </w:r>
      <w:r>
        <w:rPr>
          <w:rFonts w:ascii="Courier New" w:hAnsi="Courier New"/>
          <w:color w:val="1E7E34"/>
          <w:sz w:val="16"/>
        </w:rPr>
        <w:t>'Inconsistent CFS paramete</w:t>
      </w:r>
      <w:r>
        <w:rPr>
          <w:rFonts w:ascii="Courier New" w:hAnsi="Courier New"/>
          <w:color w:val="1E7E34"/>
          <w:sz w:val="16"/>
        </w:rPr>
        <w:t>rs'</w:t>
      </w:r>
      <w:r>
        <w:rPr>
          <w:rFonts w:ascii="Courier New" w:hAnsi="Courier New"/>
          <w:sz w:val="16"/>
        </w:rPr>
        <w:t>)).withStatus(422)/&gt;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"missingDependency"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representationOf(this.helper.formatException(cfcatch,</w:t>
      </w:r>
      <w:r>
        <w:rPr>
          <w:rFonts w:ascii="Courier New" w:hAnsi="Courier New"/>
          <w:color w:val="1E7E34"/>
          <w:sz w:val="16"/>
        </w:rPr>
        <w:t>"Missing Dependency"</w:t>
      </w:r>
      <w:r>
        <w:rPr>
          <w:rFonts w:ascii="Courier New" w:hAnsi="Courier New"/>
          <w:sz w:val="16"/>
        </w:rPr>
        <w:t>)).withStatus(424)/&gt;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generateRfsParams(arguments.ins</w:t>
      </w:r>
      <w:r>
        <w:rPr>
          <w:rFonts w:ascii="Courier New" w:hAnsi="Courier New"/>
          <w:sz w:val="16"/>
        </w:rPr>
        <w:t>tanceOperationUid, arguments.usrId, arguments.contragentId, arguments.contractId)/&gt;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noData().withStatus(201, </w:t>
      </w:r>
      <w:r>
        <w:rPr>
          <w:rFonts w:ascii="Courier New" w:hAnsi="Courier New"/>
          <w:color w:val="1E7E34"/>
          <w:sz w:val="16"/>
        </w:rPr>
        <w:t>"Created"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"generateRfsParams"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"contragentId"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"contractId"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"qSvcOperation"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so.svc_operation_id, io.instance_uid, so.operation, r.resource_realm, io.resource_realm_id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(e.service_id=so.svc_id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io.operation=so.operat</w:t>
      </w:r>
      <w:r>
        <w:rPr>
          <w:rFonts w:ascii="Courier New" w:hAnsi="Courier New"/>
          <w:sz w:val="16"/>
        </w:rPr>
        <w:t>ion)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 r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io.resource_realm_id=r.resource_realm_id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#!isValid("guid",arguments.instanceOperationUid)#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setInstanceOperationRfsParam(arguments.instanceOperationUid, 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>, qSvcOperation.instance_uid)/&gt;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setInstanceOperationRfsParam(arguments.instanceOperationUid, </w:t>
      </w:r>
      <w:r>
        <w:rPr>
          <w:rFonts w:ascii="Courier New" w:hAnsi="Courier New"/>
          <w:color w:val="1E7E34"/>
          <w:sz w:val="16"/>
        </w:rPr>
        <w:t>"operationUid"</w:t>
      </w:r>
      <w:r>
        <w:rPr>
          <w:rFonts w:ascii="Courier New" w:hAnsi="Courier New"/>
          <w:sz w:val="16"/>
        </w:rPr>
        <w:t>, arguments.instanceOperationUid)/&gt;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setInstanceOperationRfsParam(arguments.instanceOperationUid, </w:t>
      </w:r>
      <w:r>
        <w:rPr>
          <w:rFonts w:ascii="Courier New" w:hAnsi="Courier New"/>
          <w:color w:val="1E7E34"/>
          <w:sz w:val="16"/>
        </w:rPr>
        <w:t>"modifierId"</w:t>
      </w:r>
      <w:r>
        <w:rPr>
          <w:rFonts w:ascii="Courier New" w:hAnsi="Courier New"/>
          <w:sz w:val="16"/>
        </w:rPr>
        <w:t>, arguments.usrId)/&gt;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qSvcOperation.operation EQ </w:t>
      </w:r>
      <w:r>
        <w:rPr>
          <w:rFonts w:ascii="Courier New" w:hAnsi="Courier New"/>
          <w:color w:val="1E7E34"/>
          <w:sz w:val="16"/>
        </w:rPr>
        <w:t>"create"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setInstanceOperationRfsParam(arguments.instanceOperationUid, </w:t>
      </w:r>
      <w:r>
        <w:rPr>
          <w:rFonts w:ascii="Courier New" w:hAnsi="Courier New"/>
          <w:color w:val="1E7E34"/>
          <w:sz w:val="16"/>
        </w:rPr>
        <w:t>"billingObject"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"underconstruction"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setInstanceOperationRfsParam(arguments.instanceOperationUid, </w:t>
      </w:r>
      <w:r>
        <w:rPr>
          <w:rFonts w:ascii="Courier New" w:hAnsi="Courier New"/>
          <w:color w:val="1E7E34"/>
          <w:sz w:val="16"/>
        </w:rPr>
        <w:t>"contragentCode"</w:t>
      </w:r>
      <w:r>
        <w:rPr>
          <w:rFonts w:ascii="Courier New" w:hAnsi="Courier New"/>
          <w:sz w:val="16"/>
        </w:rPr>
        <w:t>, getContragentCode(arguments.contragentId))/&gt;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"qWriteRfsFromCfsParams"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instance_operation_param (instance_operation_uid,par</w:t>
      </w:r>
      <w:r>
        <w:rPr>
          <w:rFonts w:ascii="Courier New" w:hAnsi="Courier New"/>
          <w:sz w:val="16"/>
        </w:rPr>
        <w:t>am,param_value)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iocp.instance_operation_uid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,sop.svc_operation_param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,iocp.param_value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iocp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socp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(iocp.svc_operation_cfs_param_id=socp.svc_operation_cfs_param_id)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(socp.svc_operation_id=sop.svc_operation_id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socp.svc_operation_cfs_param=sop.svc_operation_param)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iocp.instance_operation_uid=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CONFLICT (instance_operation_uid,param)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DO </w:t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t xml:space="preserve"> param_value = EXCLUDED.param_value;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"qWriteRfsParamsFromDefaults"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instance_</w:t>
      </w:r>
      <w:r>
        <w:rPr>
          <w:rFonts w:ascii="Courier New" w:hAnsi="Courier New"/>
          <w:sz w:val="16"/>
        </w:rPr>
        <w:t>operation_param (instance_operation_uid,param,param_value)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,sop.svc_operation_param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,sop.default_value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svc_operation_param sop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</w:t>
      </w:r>
      <w:r>
        <w:rPr>
          <w:rFonts w:ascii="Courier New" w:hAnsi="Courier New"/>
          <w:sz w:val="16"/>
        </w:rPr>
        <w:t>p.svc_operation_id=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"#qSvcOperation.svc_operation_id#"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length(sop.default_value)&gt;0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CONFLICT (instance_operation_uid,param)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DO NOTHING;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"submit</w:t>
      </w:r>
      <w:r>
        <w:rPr>
          <w:rFonts w:ascii="Courier New" w:hAnsi="Courier New"/>
          <w:color w:val="1E7E34"/>
          <w:sz w:val="16"/>
        </w:rPr>
        <w:t>Job"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"qInstanceOperation"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so.url_prefix, so.url_suffix, o.operation, svc.version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(o.instance_uid=i.instance_uid)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(i.service_id=svc.svc_id)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(i.service_id=so.svc_id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o.operation=so.operation)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</w:t>
      </w:r>
      <w:r>
        <w:rPr>
          <w:rFonts w:ascii="Courier New" w:hAnsi="Courier New"/>
          <w:color w:val="6F3178"/>
          <w:sz w:val="16"/>
        </w:rPr>
        <w:t>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"qState"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s.instance_data-&gt;</w:t>
      </w:r>
      <w:r>
        <w:rPr>
          <w:rFonts w:ascii="Courier New" w:hAnsi="Courier New"/>
          <w:color w:val="1E7E34"/>
          <w:sz w:val="16"/>
        </w:rPr>
        <w:t>'job'</w:t>
      </w:r>
      <w:r>
        <w:rPr>
          <w:rFonts w:ascii="Courier New" w:hAnsi="Courier New"/>
          <w:sz w:val="16"/>
        </w:rPr>
        <w:t>-&gt;&gt;</w:t>
      </w:r>
      <w:r>
        <w:rPr>
          <w:rFonts w:ascii="Courier New" w:hAnsi="Courier New"/>
          <w:color w:val="1E7E34"/>
          <w:sz w:val="16"/>
        </w:rPr>
        <w:t>'jobAppVersion'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jobAppVersion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o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instance_state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(o.instance_uid=s.instance_uid)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o.instance_operation_u</w:t>
      </w:r>
      <w:r>
        <w:rPr>
          <w:rFonts w:ascii="Courier New" w:hAnsi="Courier New"/>
          <w:sz w:val="16"/>
        </w:rPr>
        <w:t>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s.version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"qInstanceOperationParam"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iop.param, iop.param_value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instance_operation_param iop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length(iop.param)&gt;0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len(qState.jobAppVersion)&gt;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submit_url=</w:t>
      </w:r>
      <w:r>
        <w:rPr>
          <w:rFonts w:ascii="Courier New" w:hAnsi="Courier New"/>
          <w:color w:val="1E7E34"/>
          <w:sz w:val="16"/>
        </w:rPr>
        <w:t>"#qInstanceOperation.url_prefix##qState.jobAppVersion##qInstanceOperation.url_suffix#"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submit_url=</w:t>
      </w:r>
      <w:r>
        <w:rPr>
          <w:rFonts w:ascii="Courier New" w:hAnsi="Courier New"/>
          <w:color w:val="1E7E34"/>
          <w:sz w:val="16"/>
        </w:rPr>
        <w:t>"#qInstanceOperation.url_prefix##qInstanceOperation.version##qInstanceOperation.url_suffix#"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"qMarkO</w:t>
      </w:r>
      <w:r>
        <w:rPr>
          <w:rFonts w:ascii="Courier New" w:hAnsi="Courier New"/>
          <w:color w:val="1E7E34"/>
          <w:sz w:val="16"/>
        </w:rPr>
        <w:t>perationStart"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instance_operation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t xml:space="preserve"> dt_submit=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"cf_sql_timestamp"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#now()#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,dt_start=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, dt_finish=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, submit_result=</w:t>
      </w:r>
      <w:r>
        <w:rPr>
          <w:rFonts w:ascii="Courier New" w:hAnsi="Courier New"/>
          <w:color w:val="1E7E34"/>
          <w:sz w:val="16"/>
        </w:rPr>
        <w:t>'0'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,url=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"#submit_url#"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url=</w:t>
      </w:r>
      <w:r>
        <w:rPr>
          <w:rFonts w:ascii="Courier New" w:hAnsi="Courier New"/>
          <w:color w:val="1E7E34"/>
          <w:sz w:val="16"/>
        </w:rPr>
        <w:t>"#submit_url#"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multipart=true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multipartType=</w:t>
      </w:r>
      <w:r>
        <w:rPr>
          <w:rFonts w:ascii="Courier New" w:hAnsi="Courier New"/>
          <w:color w:val="1E7E34"/>
          <w:sz w:val="16"/>
        </w:rPr>
        <w:t>"form-data"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</w:t>
      </w:r>
      <w:r>
        <w:rPr>
          <w:rFonts w:ascii="Courier New" w:hAnsi="Courier New"/>
          <w:color w:val="1E7E34"/>
          <w:sz w:val="16"/>
        </w:rPr>
        <w:t>"3"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</w:t>
      </w:r>
      <w:r>
        <w:rPr>
          <w:rFonts w:ascii="Courier New" w:hAnsi="Courier New"/>
          <w:sz w:val="16"/>
        </w:rPr>
        <w:t>rset=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</w:t>
      </w:r>
      <w:r>
        <w:rPr>
          <w:rFonts w:ascii="Courier New" w:hAnsi="Courier New"/>
          <w:color w:val="1E7E34"/>
          <w:sz w:val="16"/>
        </w:rPr>
        <w:t>"orchestrator"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"Authorization"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"#request.ORCHESTRATOR_AUTH#"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"Accept"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"application/json"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"User-Agent"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"#request.USER_AGENT#"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"formfield"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"delay"</w:t>
      </w:r>
      <w:r>
        <w:rPr>
          <w:rFonts w:ascii="Courier New" w:hAnsi="Courier New"/>
          <w:sz w:val="16"/>
        </w:rPr>
        <w:t xml:space="preserve">  value=</w:t>
      </w:r>
      <w:r>
        <w:rPr>
          <w:rFonts w:ascii="Courier New" w:hAnsi="Courier New"/>
          <w:color w:val="1E7E34"/>
          <w:sz w:val="16"/>
        </w:rPr>
        <w:t>"0sec"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"formfield"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"authHeader"</w:t>
      </w:r>
      <w:r>
        <w:rPr>
          <w:rFonts w:ascii="Courier New" w:hAnsi="Courier New"/>
          <w:sz w:val="16"/>
        </w:rPr>
        <w:t xml:space="preserve">  value=</w:t>
      </w:r>
      <w:r>
        <w:rPr>
          <w:rFonts w:ascii="Courier New" w:hAnsi="Courier New"/>
          <w:color w:val="6F3178"/>
          <w:sz w:val="16"/>
        </w:rPr>
        <w:t>#request.auth_header#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1E7E34"/>
          <w:sz w:val="16"/>
        </w:rPr>
        <w:t>"qInstanceOperationParam"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</w:t>
      </w:r>
      <w:r>
        <w:rPr>
          <w:rFonts w:ascii="Courier New" w:hAnsi="Courier New"/>
          <w:sz w:val="16"/>
        </w:rPr>
        <w:t>e=</w:t>
      </w:r>
      <w:r>
        <w:rPr>
          <w:rFonts w:ascii="Courier New" w:hAnsi="Courier New"/>
          <w:color w:val="1E7E34"/>
          <w:sz w:val="16"/>
        </w:rPr>
        <w:t>"formfield"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"#param#"</w:t>
      </w:r>
      <w:r>
        <w:rPr>
          <w:rFonts w:ascii="Courier New" w:hAnsi="Courier New"/>
          <w:sz w:val="16"/>
        </w:rPr>
        <w:t xml:space="preserve">  value=</w:t>
      </w:r>
      <w:r>
        <w:rPr>
          <w:rFonts w:ascii="Courier New" w:hAnsi="Courier New"/>
          <w:color w:val="1E7E34"/>
          <w:sz w:val="16"/>
        </w:rPr>
        <w:t>"#param_value#"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&lt;/cfhttp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"Cannot initiate connection to the orchestrator #cfcatch.message#"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"#cfcatch.detail#"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len(orchestrator.errorDetail)&gt;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"missingDependency"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"Orchestrator communication error"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"#orchestrator.errorDetail#"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"qMarkOperationSubmit"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instance_operation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t xml:space="preserve"> submit_result=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#orchestrator.responseHeader.status_code#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sleep(0)/&gt;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</w:t>
      </w:r>
      <w:r>
        <w:rPr>
          <w:rFonts w:ascii="Courier New" w:hAnsi="Courier New"/>
          <w:color w:val="1A5FB4"/>
          <w:sz w:val="16"/>
        </w:rPr>
        <w:t>fif</w:t>
      </w:r>
      <w:r>
        <w:rPr>
          <w:rFonts w:ascii="Courier New" w:hAnsi="Courier New"/>
          <w:sz w:val="16"/>
        </w:rPr>
        <w:t xml:space="preserve"> listFind(</w:t>
      </w:r>
      <w:r>
        <w:rPr>
          <w:rFonts w:ascii="Courier New" w:hAnsi="Courier New"/>
          <w:color w:val="1E7E34"/>
          <w:sz w:val="16"/>
        </w:rPr>
        <w:t>"200,201"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6F3178"/>
          <w:sz w:val="16"/>
        </w:rPr>
        <w:t>#orchestrator.responseHeader.status_code#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buildURL=</w:t>
      </w:r>
      <w:r>
        <w:rPr>
          <w:rFonts w:ascii="Courier New" w:hAnsi="Courier New"/>
          <w:color w:val="1E7E34"/>
          <w:sz w:val="16"/>
        </w:rPr>
        <w:t>"#orchestrator.responseHeader.Location#/api/json"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url=</w:t>
      </w:r>
      <w:r>
        <w:rPr>
          <w:rFonts w:ascii="Courier New" w:hAnsi="Courier New"/>
          <w:color w:val="1E7E34"/>
          <w:sz w:val="16"/>
        </w:rPr>
        <w:t>"#buildUrl#"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</w:t>
      </w:r>
      <w:r>
        <w:rPr>
          <w:rFonts w:ascii="Courier New" w:hAnsi="Courier New"/>
          <w:color w:val="1E7E34"/>
          <w:sz w:val="16"/>
        </w:rPr>
        <w:t>"3"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</w:t>
      </w:r>
      <w:r>
        <w:rPr>
          <w:rFonts w:ascii="Courier New" w:hAnsi="Courier New"/>
          <w:color w:val="1E7E34"/>
          <w:sz w:val="16"/>
        </w:rPr>
        <w:t>"j</w:t>
      </w:r>
      <w:r>
        <w:rPr>
          <w:rFonts w:ascii="Courier New" w:hAnsi="Courier New"/>
          <w:color w:val="1E7E34"/>
          <w:sz w:val="16"/>
        </w:rPr>
        <w:t>ob"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"Authorization"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"#request.ORCHESTRATOR_AUTH#"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"Accept"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"application/json"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&lt;/cfhttp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operation_url =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structKeyExists(job,</w:t>
      </w:r>
      <w:r>
        <w:rPr>
          <w:rFonts w:ascii="Courier New" w:hAnsi="Courier New"/>
          <w:color w:val="1E7E34"/>
          <w:sz w:val="16"/>
        </w:rPr>
        <w:t>"f</w:t>
      </w:r>
      <w:r>
        <w:rPr>
          <w:rFonts w:ascii="Courier New" w:hAnsi="Courier New"/>
          <w:color w:val="1E7E34"/>
          <w:sz w:val="16"/>
        </w:rPr>
        <w:t>ilecontent"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jobData=</w:t>
      </w:r>
      <w:r>
        <w:rPr>
          <w:rFonts w:ascii="Courier New" w:hAnsi="Courier New"/>
          <w:color w:val="6F3178"/>
          <w:sz w:val="16"/>
        </w:rPr>
        <w:t>#deserializeJson(job.filecontent)#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operation_url=jobData.executable.url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"qSetStatusUrl"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instance_operation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t xml:space="preserve"> status_url=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"#operation_url#api/json"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#(operation_url EQ "")#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lastRenderedPageBreak/>
        <w:t>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#arguments.instanceOperationUid#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&lt;cfrethrow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"setInstanceOperationRfsParam"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"val"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</w:t>
      </w:r>
      <w:r>
        <w:rPr>
          <w:rFonts w:ascii="Courier New" w:hAnsi="Courier New"/>
          <w:color w:val="1A5FB4"/>
          <w:sz w:val="16"/>
        </w:rPr>
        <w:t>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"qSaveRfsParam"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insert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into</w:t>
      </w:r>
      <w:r>
        <w:rPr>
          <w:rFonts w:ascii="Courier New" w:hAnsi="Courier New"/>
          <w:sz w:val="16"/>
        </w:rPr>
        <w:t xml:space="preserve"> instance_operation_param (instance_operation_uid,param,param_value)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values (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"#arguments.param#"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"#arguments.val#"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CONFLICT (instance_operation_uid,param)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DO </w:t>
      </w:r>
      <w:r>
        <w:rPr>
          <w:rFonts w:ascii="Courier New" w:hAnsi="Courier New"/>
          <w:color w:val="0D5C73"/>
          <w:sz w:val="16"/>
        </w:rPr>
        <w:t>UPDATE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SET</w:t>
      </w:r>
      <w:r>
        <w:rPr>
          <w:rFonts w:ascii="Courier New" w:hAnsi="Courier New"/>
          <w:sz w:val="16"/>
        </w:rPr>
        <w:t xml:space="preserve"> param_value = EXCLUDED.param_value;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"getJobStatus"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"status_url"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url=</w:t>
      </w:r>
      <w:r>
        <w:rPr>
          <w:rFonts w:ascii="Courier New" w:hAnsi="Courier New"/>
          <w:color w:val="1E7E34"/>
          <w:sz w:val="16"/>
        </w:rPr>
        <w:t>"#arguments.status_url#"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</w:t>
      </w:r>
      <w:r>
        <w:rPr>
          <w:rFonts w:ascii="Courier New" w:hAnsi="Courier New"/>
          <w:color w:val="1E7E34"/>
          <w:sz w:val="16"/>
        </w:rPr>
        <w:t>"3"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</w:t>
      </w:r>
      <w:r>
        <w:rPr>
          <w:rFonts w:ascii="Courier New" w:hAnsi="Courier New"/>
          <w:color w:val="1E7E34"/>
          <w:sz w:val="16"/>
        </w:rPr>
        <w:t>"local.jobStatus"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"Authorizatio</w:t>
      </w:r>
      <w:r>
        <w:rPr>
          <w:rFonts w:ascii="Courier New" w:hAnsi="Courier New"/>
          <w:color w:val="1E7E34"/>
          <w:sz w:val="16"/>
        </w:rPr>
        <w:t>n"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"#request.ORCHESTRATOR_AUTH#"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"Accept"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"application/json"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&lt;/cfhttp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jobStatusData=</w:t>
      </w:r>
      <w:r>
        <w:rPr>
          <w:rFonts w:ascii="Courier New" w:hAnsi="Courier New"/>
          <w:color w:val="6F3178"/>
          <w:sz w:val="16"/>
        </w:rPr>
        <w:t>#deserializeJson(local.jobStatus.filecontent)#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jobStatusData.result/&gt;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"cannot obtain job result"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"Cannot connect to the orchestrator. #cfcatch.message#"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"#cfcatch.detail#"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"getContragentCode"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"contragentId"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"qContragentCode"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external_code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contragent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contragent_id=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</w:t>
      </w:r>
      <w:r>
        <w:rPr>
          <w:rFonts w:ascii="Courier New" w:hAnsi="Courier New"/>
          <w:color w:val="6F3178"/>
          <w:sz w:val="16"/>
        </w:rPr>
        <w:t>ntragentId#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#!isNumeric(arguments.contragentId)#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#qContragentCode.external_code#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"checkCfsResourceRealmAccess"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</w:t>
      </w:r>
      <w:r>
        <w:rPr>
          <w:rFonts w:ascii="Courier New" w:hAnsi="Courier New"/>
          <w:sz w:val="16"/>
        </w:rPr>
        <w:t>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sop.svc_operation_cfs_param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(e.service_id=so.svc_id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io.operation=so.operation)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(so.svc_operation_id=sop.svc_operation_id)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</w:t>
      </w:r>
      <w:r>
        <w:rPr>
          <w:rFonts w:ascii="Courier New" w:hAnsi="Courier New"/>
          <w:color w:val="6F3178"/>
          <w:sz w:val="16"/>
        </w:rPr>
        <w:t>.instanceOperationUid)#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LOWER(sop.svc_operation_cfs_param)=LOWER(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local.qParam.recordCount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"local.qOperation"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io.operation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</w:t>
      </w:r>
      <w:r>
        <w:rPr>
          <w:rFonts w:ascii="Courier New" w:hAnsi="Courier New"/>
          <w:sz w:val="16"/>
        </w:rPr>
        <w:t>tion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#!isValid("guid",arguments.instanceOperationUid)#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"local.qContract"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c.contract_id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(si.specification_id=s.specification_id)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(s.contract_id=c.contract_id)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#!isValid("guid",arguments.instanceOperati</w:t>
      </w:r>
      <w:r>
        <w:rPr>
          <w:rFonts w:ascii="Courier New" w:hAnsi="Courier New"/>
          <w:color w:val="6F3178"/>
          <w:sz w:val="16"/>
        </w:rPr>
        <w:t>onUid)#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"local.qCheckResourceRealmAccess"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r.resource_realm_id, r.resource_realm, sop.svc_operation_cfs_param, iop.param_value, a.contract_id, a.is_enabled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instance_operation_cfs_param iop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</w:t>
      </w:r>
      <w:r>
        <w:rPr>
          <w:rFonts w:ascii="Courier New" w:hAnsi="Courier New"/>
          <w:sz w:val="16"/>
        </w:rPr>
        <w:t xml:space="preserve">peration_cfs_param sop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(iop.svc_operation_cfs_param_id=sop.svc_operation_cfs_param_id)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 r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(sop.svc_operation_cfs_param=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iop.param_value=r.resource_realm)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(r.resource_realm_id</w:t>
      </w:r>
      <w:r>
        <w:rPr>
          <w:rFonts w:ascii="Courier New" w:hAnsi="Courier New"/>
          <w:sz w:val="16"/>
        </w:rPr>
        <w:t>=a.resource_realm_id)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lastRenderedPageBreak/>
        <w:t>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#!isValid("guid",arguments.instanceOperationUid)#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</w:t>
      </w:r>
      <w:r>
        <w:rPr>
          <w:rFonts w:ascii="Courier New" w:hAnsi="Courier New"/>
          <w:color w:val="1E7E34"/>
          <w:sz w:val="16"/>
        </w:rPr>
        <w:t>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#local.qContract.contract_id#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#!isValid("integer",local.qContract.contract_id)#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a.contract_id=0)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local.qCheckResourceRealmAccess.recordCount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 xml:space="preserve">"resource realm </w:t>
      </w:r>
      <w:r>
        <w:rPr>
          <w:rFonts w:ascii="Courier New" w:hAnsi="Courier New"/>
          <w:color w:val="1E7E34"/>
          <w:sz w:val="16"/>
        </w:rPr>
        <w:t>specified in CFS params is not available for current contract"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"CFS resource realm unawailable. Instance operation UID #arguments.instanceOperationUid#. Contract ID #local.qContract.contract_id#"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"che</w:t>
      </w:r>
      <w:r>
        <w:rPr>
          <w:rFonts w:ascii="Courier New" w:hAnsi="Courier New"/>
          <w:color w:val="1E7E34"/>
          <w:sz w:val="16"/>
        </w:rPr>
        <w:t>ckRfsResourceRealmAccess"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"local.qParamRRExists"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instance_operation_param iop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iop.param=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iop.instance_operation_uid=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#!isValid("guid",arguments.instanceOperationUid)#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local.qParamRRExists.cnt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name=</w:t>
      </w:r>
      <w:r>
        <w:rPr>
          <w:rFonts w:ascii="Courier New" w:hAnsi="Courier New"/>
          <w:color w:val="1E7E34"/>
          <w:sz w:val="16"/>
        </w:rPr>
        <w:t>"local.qContract"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c.contract_id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instance_operation io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(io.instance_uid=e.instance_uid)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si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(e.specification_item_id=si.specification_item_id)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 s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(si.specific</w:t>
      </w:r>
      <w:r>
        <w:rPr>
          <w:rFonts w:ascii="Courier New" w:hAnsi="Courier New"/>
          <w:sz w:val="16"/>
        </w:rPr>
        <w:t>ation_id=s.specification_id)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(s.contract_id=c.contract_id)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#!isValid("guid",arguments.instanceOperationUid)#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"local.qCheckResourceRealmAccess"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r.resource_realm_id, r.resource_realm, iop.param, iop.param_value, a.contract_id, a.is_enabled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</w:t>
      </w:r>
      <w:r>
        <w:rPr>
          <w:rFonts w:ascii="Courier New" w:hAnsi="Courier New"/>
          <w:color w:val="0D5C73"/>
          <w:sz w:val="16"/>
        </w:rPr>
        <w:t>oin</w:t>
      </w:r>
      <w:r>
        <w:rPr>
          <w:rFonts w:ascii="Courier New" w:hAnsi="Courier New"/>
          <w:sz w:val="16"/>
        </w:rPr>
        <w:t xml:space="preserve"> resource_realm_access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(r.resource_realm_id=a.resource_realm_id)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instance_operation_param iop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(r.resource_realm=iop.param_value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iop.param=</w:t>
      </w:r>
      <w:r>
        <w:rPr>
          <w:rFonts w:ascii="Courier New" w:hAnsi="Courier New"/>
          <w:color w:val="1E7E34"/>
          <w:sz w:val="16"/>
        </w:rPr>
        <w:t>'resourceRealm'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iop.instance_operation_uid=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</w:t>
      </w:r>
      <w:r>
        <w:rPr>
          <w:rFonts w:ascii="Courier New" w:hAnsi="Courier New"/>
          <w:sz w:val="16"/>
        </w:rPr>
        <w:t>ue=</w:t>
      </w:r>
      <w:r>
        <w:rPr>
          <w:rFonts w:ascii="Courier New" w:hAnsi="Courier New"/>
          <w:color w:val="1E7E34"/>
          <w:sz w:val="16"/>
        </w:rPr>
        <w:t>"#arguments.instanceOperationUid#"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#!isValid("guid",arguments.instanceOperationUid)#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#local.qContract.contract_id#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#!isValid("integer",local.qContract.contract_id)#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</w:t>
      </w:r>
      <w:r>
        <w:rPr>
          <w:rFonts w:ascii="Courier New" w:hAnsi="Courier New"/>
          <w:sz w:val="16"/>
        </w:rPr>
        <w:t>.contract_id=0)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local.qCheckResourceRealmAccess.recordCount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&lt;cfthrow</w:t>
      </w:r>
      <w:r>
        <w:rPr>
          <w:rFonts w:ascii="Courier New" w:hAnsi="Courier New"/>
          <w:sz w:val="16"/>
        </w:rPr>
        <w:t xml:space="preserve"> message=</w:t>
      </w:r>
      <w:r>
        <w:rPr>
          <w:rFonts w:ascii="Courier New" w:hAnsi="Courier New"/>
          <w:color w:val="1E7E34"/>
          <w:sz w:val="16"/>
        </w:rPr>
        <w:t>"resource realm specified in RFS params is not available for current contract"</w:t>
      </w:r>
      <w:r>
        <w:rPr>
          <w:rFonts w:ascii="Courier New" w:hAnsi="Courier New"/>
          <w:sz w:val="16"/>
        </w:rPr>
        <w:t xml:space="preserve"> detail=</w:t>
      </w:r>
      <w:r>
        <w:rPr>
          <w:rFonts w:ascii="Courier New" w:hAnsi="Courier New"/>
          <w:color w:val="1E7E34"/>
          <w:sz w:val="16"/>
        </w:rPr>
        <w:t>"RFS resource realm unawailable. Instanc</w:t>
      </w:r>
      <w:r>
        <w:rPr>
          <w:rFonts w:ascii="Courier New" w:hAnsi="Courier New"/>
          <w:color w:val="1E7E34"/>
          <w:sz w:val="16"/>
        </w:rPr>
        <w:t>e operation UID #arguments.instanceOperationUid#. Contract ID #local.qContract.contract_id#"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5C0CC760" w14:textId="77777777" w:rsidR="00382E4F" w:rsidRDefault="00D013E3">
      <w:pPr>
        <w:pStyle w:val="1"/>
      </w:pPr>
      <w:bookmarkStart w:id="31" w:name="_Toc230105185"/>
      <w:r>
        <w:t>v1/resources/instance_operation_validate.cfc</w:t>
      </w:r>
      <w:bookmarkEnd w:id="31"/>
    </w:p>
    <w:p w14:paraId="714983D1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"/instanceOperations/{instanceOperationUid}/validate-cfs"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)/&gt;&lt;!---*** странно, почему мы его видим?---&gt;&lt;!---вынести в апп?---&gt;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</w:t>
      </w:r>
      <w:r>
        <w:rPr>
          <w:rFonts w:ascii="Courier New" w:hAnsi="Courier New"/>
          <w:color w:val="1A5FB4"/>
          <w:sz w:val="16"/>
        </w:rPr>
        <w:t>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"Проверка корректности CFS"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"instanceOperationUid"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"type:guid"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мы не проверяем доступ к инстансу и существование инстанса 2DO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validationM</w:t>
      </w:r>
      <w:r>
        <w:rPr>
          <w:rFonts w:ascii="Courier New" w:hAnsi="Courier New"/>
          <w:sz w:val="16"/>
        </w:rPr>
        <w:t>essage = 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"instance_operation"</w:t>
      </w:r>
      <w:r>
        <w:rPr>
          <w:rFonts w:ascii="Courier New" w:hAnsi="Courier New"/>
          <w:sz w:val="16"/>
        </w:rPr>
        <w:t>).validateCfsParams(arguments.instanceOperationUid)/&gt;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len(validationMessage)&gt;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"Inconsistent CFS parameters"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6F3178"/>
          <w:sz w:val="16"/>
        </w:rPr>
        <w:t>#validationMessage#</w:t>
      </w:r>
      <w:r>
        <w:rPr>
          <w:rFonts w:ascii="Courier New" w:hAnsi="Courier New"/>
          <w:sz w:val="16"/>
        </w:rPr>
        <w:t>)).withSta</w:t>
      </w:r>
      <w:r>
        <w:rPr>
          <w:rFonts w:ascii="Courier New" w:hAnsi="Courier New"/>
          <w:sz w:val="16"/>
        </w:rPr>
        <w:t>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"OK"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2C52CFE1" w14:textId="77777777" w:rsidR="00382E4F" w:rsidRDefault="00D013E3">
      <w:pPr>
        <w:pStyle w:val="1"/>
      </w:pPr>
      <w:bookmarkStart w:id="32" w:name="_Toc230105186"/>
      <w:r>
        <w:t>v1/resources/notification_ls.cfc</w:t>
      </w:r>
      <w:bookmarkEnd w:id="32"/>
    </w:p>
    <w:p w14:paraId="7FFDB464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"/notifications"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dt_created={prefix=</w:t>
      </w:r>
      <w:r>
        <w:rPr>
          <w:rFonts w:ascii="Courier New" w:hAnsi="Courier New"/>
          <w:color w:val="1E7E34"/>
          <w:sz w:val="16"/>
        </w:rPr>
        <w:t>"n"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dt_updated={prefix=</w:t>
      </w:r>
      <w:r>
        <w:rPr>
          <w:rFonts w:ascii="Courier New" w:hAnsi="Courier New"/>
          <w:color w:val="1E7E34"/>
          <w:sz w:val="16"/>
        </w:rPr>
        <w:t>"n"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dt_show_from={prefix=</w:t>
      </w:r>
      <w:r>
        <w:rPr>
          <w:rFonts w:ascii="Courier New" w:hAnsi="Courier New"/>
          <w:color w:val="1E7E34"/>
          <w:sz w:val="16"/>
        </w:rPr>
        <w:t>"n"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dt_show_to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"n"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contragent_id={prefix=</w:t>
      </w:r>
      <w:r>
        <w:rPr>
          <w:rFonts w:ascii="Courier New" w:hAnsi="Courier New"/>
          <w:color w:val="1E7E34"/>
          <w:sz w:val="16"/>
        </w:rPr>
        <w:t>"n"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timeout_sec={prefix=</w:t>
      </w:r>
      <w:r>
        <w:rPr>
          <w:rFonts w:ascii="Courier New" w:hAnsi="Courier New"/>
          <w:color w:val="1E7E34"/>
          <w:sz w:val="16"/>
        </w:rPr>
        <w:t>"n"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external_uid={prefix=</w:t>
      </w:r>
      <w:r>
        <w:rPr>
          <w:rFonts w:ascii="Courier New" w:hAnsi="Courier New"/>
          <w:color w:val="1E7E34"/>
          <w:sz w:val="16"/>
        </w:rPr>
        <w:t>"n"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external_code={prefix=</w:t>
      </w:r>
      <w:r>
        <w:rPr>
          <w:rFonts w:ascii="Courier New" w:hAnsi="Courier New"/>
          <w:color w:val="1E7E34"/>
          <w:sz w:val="16"/>
        </w:rPr>
        <w:t>"n"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уведомл</w:t>
      </w:r>
      <w:r>
        <w:rPr>
          <w:rFonts w:ascii="Courier New" w:hAnsi="Courier New"/>
          <w:color w:val="1E7E34"/>
          <w:sz w:val="16"/>
        </w:rPr>
        <w:t>ений"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"100"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</w:t>
      </w:r>
      <w:r>
        <w:rPr>
          <w:rFonts w:ascii="Courier New" w:hAnsi="Courier New"/>
          <w:color w:val="1E7E34"/>
          <w:sz w:val="16"/>
        </w:rPr>
        <w:t>t of fields to sort by, example:fld1.ASC,fld2.DESC,fld3.ASC"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</w:t>
      </w:r>
      <w:r>
        <w:rPr>
          <w:rFonts w:ascii="Courier New" w:hAnsi="Courier New"/>
          <w:sz w:val="16"/>
        </w:rPr>
        <w:t>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maxrows=arguments.pageSize*arguments.page/&gt;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startrow=arguments.pag</w:t>
      </w:r>
      <w:r>
        <w:rPr>
          <w:rFonts w:ascii="Courier New" w:hAnsi="Courier New"/>
          <w:sz w:val="16"/>
        </w:rPr>
        <w:t>eSize*(arguments.page-1)+1/&gt;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&lt;m:field&gt;n.notification_uid::text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notification_uid&lt;/m:field&gt;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>d&gt;n.notification&lt;/m:field&gt;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&lt;m:field&gt;n.timeout_sec&lt;/m:field&gt;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&lt;m:field&gt;n.contragent_id&lt;/m:field&gt;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&lt;m:field&gt;k.external_uid&lt;/m:field&gt;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&lt;m:field&gt;to_char(n.dt_show_from, </w:t>
      </w:r>
      <w:r>
        <w:rPr>
          <w:rFonts w:ascii="Courier New" w:hAnsi="Courier New"/>
          <w:color w:val="1E7E34"/>
          <w:sz w:val="16"/>
        </w:rPr>
        <w:t>'YYYY-MM-DD"</w:t>
      </w:r>
      <w:r>
        <w:rPr>
          <w:rFonts w:ascii="Courier New" w:hAnsi="Courier New"/>
          <w:color w:val="1E7E34"/>
          <w:sz w:val="16"/>
        </w:rPr>
        <w:t>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dt_show_from&lt;/m:field&gt;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&lt;m:field&gt;to_char(n.dt_show_to,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dt_show_to&lt;/m:field&gt;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notification n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(n.contragent_id=k.contrage</w:t>
      </w:r>
      <w:r>
        <w:rPr>
          <w:rFonts w:ascii="Courier New" w:hAnsi="Courier New"/>
          <w:sz w:val="16"/>
        </w:rPr>
        <w:t>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(n.dt_show_from &lt;= CURRENT_TIMESTAMP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n.dt_show_from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(n.dt_show_to &gt;= CURRENT_TIMESTAMP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n.dt_show_to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(k.external_uid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#arguments.companyUid#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n.contragent_id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dt_show_from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#maxrows#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notification n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</w:t>
      </w:r>
      <w:r>
        <w:rPr>
          <w:rFonts w:ascii="Courier New" w:hAnsi="Courier New"/>
          <w:sz w:val="16"/>
        </w:rPr>
        <w:t xml:space="preserve">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(n.contragent_id=k.contragent_id)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(n.dt_show_from &lt;= CURRENT_TIMESTAMP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n.dt_show_from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(n.dt_show_to &gt;= CURRENT_TIMESTAMP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n.dt_show_to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(k.external_uid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#arguments.companyUid#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n.contragent_id </w:t>
      </w:r>
      <w:r>
        <w:rPr>
          <w:rFonts w:ascii="Courier New" w:hAnsi="Courier New"/>
          <w:color w:val="0D5C73"/>
          <w:sz w:val="16"/>
        </w:rPr>
        <w:t>IS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#local.qRead.record</w:t>
      </w:r>
      <w:r>
        <w:rPr>
          <w:rFonts w:ascii="Courier New" w:hAnsi="Courier New"/>
          <w:color w:val="6F3178"/>
          <w:sz w:val="16"/>
        </w:rPr>
        <w:t>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 xml:space="preserve">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</w:t>
      </w:r>
      <w:r>
        <w:rPr>
          <w:rFonts w:ascii="Courier New" w:hAnsi="Courier New"/>
          <w:color w:val="6F3178"/>
          <w:sz w:val="16"/>
        </w:rPr>
        <w:t>maxrows-1)#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42FE4F5F" w14:textId="77777777" w:rsidR="00382E4F" w:rsidRDefault="00D013E3">
      <w:pPr>
        <w:pStyle w:val="1"/>
      </w:pPr>
      <w:bookmarkStart w:id="33" w:name="_Toc230105187"/>
      <w:r>
        <w:t>v1/resources/param_value_list.cfc</w:t>
      </w:r>
      <w:bookmarkEnd w:id="33"/>
    </w:p>
    <w:p w14:paraId="3137D0D8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"/param-value-list/{svcOperationCfsParamId}"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"deprecated"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</w:t>
      </w:r>
      <w:r>
        <w:rPr>
          <w:rFonts w:ascii="Courier New" w:hAnsi="Courier New"/>
          <w:sz w:val="16"/>
        </w:rPr>
        <w:t>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значений CFS параметра операции"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сначала нам извест</w:t>
      </w:r>
      <w:r>
        <w:rPr>
          <w:rFonts w:ascii="Courier New" w:hAnsi="Courier New"/>
          <w:sz w:val="16"/>
        </w:rPr>
        <w:t>ен только параметр сервиса. вся остальная инфа поступает через аргументы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"local.qParam"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p.depends_on_params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p.svc_operation_cfs_param_id 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#arguments.svcOperationCfsParamId#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noData().withStatus(204, </w:t>
      </w:r>
      <w:r>
        <w:rPr>
          <w:rFonts w:ascii="Courier New" w:hAnsi="Courier New"/>
          <w:color w:val="1E7E34"/>
          <w:sz w:val="16"/>
        </w:rPr>
        <w:t>"OK"</w:t>
      </w:r>
      <w:r>
        <w:rPr>
          <w:rFonts w:ascii="Courier New" w:hAnsi="Courier New"/>
          <w:sz w:val="16"/>
        </w:rPr>
        <w:t>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4553C66F" w14:textId="77777777" w:rsidR="00382E4F" w:rsidRDefault="00D013E3">
      <w:pPr>
        <w:pStyle w:val="1"/>
      </w:pPr>
      <w:bookmarkStart w:id="34" w:name="_Toc230105188"/>
      <w:r>
        <w:t>v1/resources/resource_realm.cfc</w:t>
      </w:r>
      <w:bookmarkEnd w:id="34"/>
    </w:p>
    <w:p w14:paraId="39F0739B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"/resourceRealms/{resourceRealmId}"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"Сервис"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"resourceRealmId"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"resourceRealmId"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</w:t>
      </w:r>
      <w:r>
        <w:rPr>
          <w:rFonts w:ascii="Courier New" w:hAnsi="Courier New"/>
          <w:sz w:val="16"/>
        </w:rPr>
        <w:t>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"local.qResourceRealm"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&lt;m:field&gt;r.resource_realm_id&lt;/m:field&gt;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&lt;m:field&gt;r.resource_realm_type_id&lt;/m:field&gt;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&lt;m:field&gt;r.parent_id&lt;/m:field&gt;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&lt;m:field&gt;r.mgmt_api_url&lt;/m:field&gt;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&lt;m:field&gt;p.resource_realm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parent&lt;/m:field&gt;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</w:t>
      </w:r>
      <w:r>
        <w:rPr>
          <w:rFonts w:ascii="Courier New" w:hAnsi="Courier New"/>
          <w:sz w:val="16"/>
        </w:rPr>
        <w:t>:field&gt;t.resource_realm_type&lt;/m:field&gt;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&lt;m:field&gt;to_char(r.dt_created,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&lt;m:field&gt;to_char(r.dt_updated, </w:t>
      </w:r>
      <w:r>
        <w:rPr>
          <w:rFonts w:ascii="Courier New" w:hAnsi="Courier New"/>
          <w:color w:val="1E7E34"/>
          <w:sz w:val="16"/>
        </w:rPr>
        <w:t>'YYYY-MM-DD"T"HH24:MI:SS.F</w:t>
      </w:r>
      <w:r>
        <w:rPr>
          <w:rFonts w:ascii="Courier New" w:hAnsi="Courier New"/>
          <w:color w:val="1E7E34"/>
          <w:sz w:val="16"/>
        </w:rPr>
        <w:t>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resource_realm_type t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(r.resource_realm_type_id=t.resource_realm_type_id)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 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(r.parent_id=p.resource_realm_id)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r.resource</w:t>
      </w:r>
      <w:r>
        <w:rPr>
          <w:rFonts w:ascii="Courier New" w:hAnsi="Courier New"/>
          <w:sz w:val="16"/>
        </w:rPr>
        <w:t>_realm_id=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"#arguments.resourceRealmId#"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#!isValid('integer',arguments.resourceRealmId)#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"local.qMetric"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</w:t>
      </w:r>
      <w:r>
        <w:rPr>
          <w:rFonts w:ascii="Courier New" w:hAnsi="Courier New"/>
          <w:color w:val="1E7E34"/>
          <w:sz w:val="16"/>
        </w:rPr>
        <w:t>l.metricMap"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&lt;m:field&gt;m.resource_realm_metric_id&lt;/m:field&gt;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&lt;m:field&gt;m.resource_realm_type_metric_id&lt;/m:field&gt;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&lt;m:field&gt;m.dashboard_url&lt;/m:field&gt;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&lt;m:field&gt;t.metric&lt;/m:field&gt;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&lt;m:field&gt;u.measure&lt;/m:field&gt;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&lt;m:field&gt;u.measure_short&lt;/m:field&gt;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resource_realm_metric 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resource_realm_type_metric t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(m.resource_realm_type_metric_id=t.resource_realm_type_metric_id)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measure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(t.measure_id=u.measure_id)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m.r</w:t>
      </w:r>
      <w:r>
        <w:rPr>
          <w:rFonts w:ascii="Courier New" w:hAnsi="Courier New"/>
          <w:sz w:val="16"/>
        </w:rPr>
        <w:t>esource_realm_id=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"#arguments.resourceRealmId#"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#!isValid('integer',arguments.resourceRealmId)#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local.qResourceRealm.recordCount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"out.resourceRealm"</w:t>
      </w:r>
      <w:r>
        <w:rPr>
          <w:rFonts w:ascii="Courier New" w:hAnsi="Courier New"/>
          <w:sz w:val="16"/>
        </w:rPr>
        <w:t xml:space="preserve"> = this.helper.appendRecor</w:t>
      </w:r>
      <w:r>
        <w:rPr>
          <w:rFonts w:ascii="Courier New" w:hAnsi="Courier New"/>
          <w:sz w:val="16"/>
        </w:rPr>
        <w:t>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local.qResourceRealm, this.helper.snake2camel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"out.resourceRealm.metrics"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#local.qMetric#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arrayAppend(out.resourceRealm.metrics, this.helper.appendRecord(stru</w:t>
      </w:r>
      <w:r>
        <w:rPr>
          <w:rFonts w:ascii="Courier New" w:hAnsi="Courier New"/>
          <w:sz w:val="16"/>
        </w:rPr>
        <w:t>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local.metricMap, local.qMetric, this.helper.snake2camel))/&gt;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588FCEA2" w14:textId="77777777" w:rsidR="00382E4F" w:rsidRDefault="00D013E3">
      <w:pPr>
        <w:pStyle w:val="1"/>
      </w:pPr>
      <w:bookmarkStart w:id="35" w:name="_Toc230105189"/>
      <w:r>
        <w:t>v1/resources/resource_</w:t>
      </w:r>
      <w:r>
        <w:t>realm_ls.cfc</w:t>
      </w:r>
      <w:bookmarkEnd w:id="35"/>
    </w:p>
    <w:p w14:paraId="1FF70814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"/resourceRealms"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resource_realm_id={prefix=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resource_realm_type_id={prefix=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parent_id={prefix=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</w:t>
      </w:r>
      <w:r>
        <w:rPr>
          <w:rFonts w:ascii="Courier New" w:hAnsi="Courier New"/>
          <w:color w:val="1E7E34"/>
          <w:sz w:val="16"/>
        </w:rPr>
        <w:t>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mgmt_api_url={prefix=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ресурсных платформ"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default=100/&gt;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sort by, example:fld1.ASC,fld2.DESC,fld3.ASC"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</w:t>
      </w:r>
      <w:r>
        <w:rPr>
          <w:rFonts w:ascii="Courier New" w:hAnsi="Courier New"/>
          <w:sz w:val="16"/>
        </w:rPr>
        <w:t xml:space="preserve">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maxrows</w:t>
      </w:r>
      <w:r>
        <w:rPr>
          <w:rFonts w:ascii="Courier New" w:hAnsi="Courier New"/>
          <w:sz w:val="16"/>
        </w:rPr>
        <w:t>=arguments.pageSize*arguments.page/&gt;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startrow=arguments.pageSize*(arguments.page-1)+1/&gt;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</w:t>
      </w:r>
      <w:r>
        <w:rPr>
          <w:rFonts w:ascii="Courier New" w:hAnsi="Courier New"/>
          <w:sz w:val="16"/>
        </w:rPr>
        <w:t xml:space="preserve">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&gt;r.resource_realm_id&lt;/m:field&gt;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&lt;m:field&gt;r.resource_realm_type_id&lt;/m:field&gt;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&lt;m:field&gt;r.parent_id&lt;/m:field&gt;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&lt;m:field&gt;r.mgmt_api_url&lt;/m:field&gt;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&lt;m:field&gt;p.resource_re</w:t>
      </w:r>
      <w:r>
        <w:rPr>
          <w:rFonts w:ascii="Courier New" w:hAnsi="Courier New"/>
          <w:sz w:val="16"/>
        </w:rPr>
        <w:t xml:space="preserve">alm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parent&lt;/m:field&gt;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&lt;m:field&gt;t.resource_realm_type&lt;/m:field&gt;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&lt;m:field&gt;to_char(r.dt_created,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&lt;m:field&gt;to_char(r.dt_updat</w:t>
      </w:r>
      <w:r>
        <w:rPr>
          <w:rFonts w:ascii="Courier New" w:hAnsi="Courier New"/>
          <w:sz w:val="16"/>
        </w:rPr>
        <w:t xml:space="preserve">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resource_realm_type t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(r.resource_realm_type_id=t.resource_realm_type_id)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 p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(r.parent_id=p.resource</w:t>
      </w:r>
      <w:r>
        <w:rPr>
          <w:rFonts w:ascii="Courier New" w:hAnsi="Courier New"/>
          <w:sz w:val="16"/>
        </w:rPr>
        <w:t>_realm_id)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(r.resource_realm_id=a.resource_realm_id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#arguments.contractId#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a.contract_id=0)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&lt;m:order_build sortCollection=</w:t>
      </w:r>
      <w:r>
        <w:rPr>
          <w:rFonts w:ascii="Courier New" w:hAnsi="Courier New"/>
          <w:color w:val="6F3178"/>
          <w:sz w:val="16"/>
        </w:rPr>
        <w:t>#this.helper.parseNumericOrder(local.titleMap, arguments.orderBy)#</w:t>
      </w:r>
      <w:r>
        <w:rPr>
          <w:rFonts w:ascii="Courier New" w:hAnsi="Courier New"/>
          <w:sz w:val="16"/>
        </w:rPr>
        <w:t xml:space="preserve"> fieldCount=0/&gt;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#maxrows#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</w:t>
      </w:r>
      <w:r>
        <w:rPr>
          <w:rFonts w:ascii="Courier New" w:hAnsi="Courier New"/>
          <w:color w:val="0D5C73"/>
          <w:sz w:val="16"/>
        </w:rPr>
        <w:t>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</w:t>
      </w:r>
      <w:r>
        <w:rPr>
          <w:rFonts w:ascii="Courier New" w:hAnsi="Courier New"/>
          <w:color w:val="1E7E34"/>
          <w:sz w:val="16"/>
        </w:rPr>
        <w:t>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#local.qRead.recordCount#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 xml:space="preserve">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 xml:space="preserve">, local.titleMap, local.qRead, </w:t>
      </w:r>
      <w:r>
        <w:rPr>
          <w:rFonts w:ascii="Courier New" w:hAnsi="Courier New"/>
          <w:sz w:val="16"/>
        </w:rPr>
        <w:lastRenderedPageBreak/>
        <w:t>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</w:t>
      </w:r>
      <w:r>
        <w:rPr>
          <w:rFonts w:ascii="Courier New" w:hAnsi="Courier New"/>
          <w:sz w:val="16"/>
        </w:rPr>
        <w:t>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62FD97F8" w14:textId="77777777" w:rsidR="00382E4F" w:rsidRDefault="00D013E3">
      <w:pPr>
        <w:pStyle w:val="1"/>
      </w:pPr>
      <w:bookmarkStart w:id="36" w:name="_Toc230105190"/>
      <w:r>
        <w:t>v1/resources/resource_realm_type_ls.cfc</w:t>
      </w:r>
      <w:bookmarkEnd w:id="36"/>
    </w:p>
    <w:p w14:paraId="35BBE17B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"/resourceRealmTypes"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resource_realm_type_id={prefix=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resource_realm_type={prefix=</w:t>
      </w:r>
      <w:r>
        <w:rPr>
          <w:rFonts w:ascii="Courier New" w:hAnsi="Courier New"/>
          <w:color w:val="1E7E34"/>
          <w:sz w:val="16"/>
        </w:rPr>
        <w:t>"r"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типов ресурсных платформ"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default=100/&gt;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</w:t>
      </w:r>
      <w:r>
        <w:rPr>
          <w:rFonts w:ascii="Courier New" w:hAnsi="Courier New"/>
          <w:color w:val="1E7E34"/>
          <w:sz w:val="16"/>
        </w:rPr>
        <w:t xml:space="preserve"> to sort by, example:fld1.ASC,fld2.DESC,fld3.ASC"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</w:t>
      </w:r>
      <w:r>
        <w:rPr>
          <w:rFonts w:ascii="Courier New" w:hAnsi="Courier New"/>
          <w:sz w:val="16"/>
        </w:rPr>
        <w:t>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</w:t>
      </w:r>
      <w:r>
        <w:rPr>
          <w:rFonts w:ascii="Courier New" w:hAnsi="Courier New"/>
          <w:sz w:val="16"/>
        </w:rPr>
        <w:t>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maxrows=arguments.pageSize*arguments.page/&gt;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startrow=arguments.pageSize*(arguments.page-1)+1/&gt;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lastRenderedPageBreak/>
        <w:t>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&gt;t.resource_realm_type_id&lt;/m:field&gt;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&lt;m:field&gt;t.resource_realm_type&lt;/m:field&gt;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resource_realm_type 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&lt;m:order_build sortCollection=</w:t>
      </w:r>
      <w:r>
        <w:rPr>
          <w:rFonts w:ascii="Courier New" w:hAnsi="Courier New"/>
          <w:color w:val="6F3178"/>
          <w:sz w:val="16"/>
        </w:rPr>
        <w:t>#this.helper.parseNumericOrder(local.titleMap, a</w:t>
      </w:r>
      <w:r>
        <w:rPr>
          <w:rFonts w:ascii="Courier New" w:hAnsi="Courier New"/>
          <w:color w:val="6F3178"/>
          <w:sz w:val="16"/>
        </w:rPr>
        <w:t>rguments.orderBy)#</w:t>
      </w:r>
      <w:r>
        <w:rPr>
          <w:rFonts w:ascii="Courier New" w:hAnsi="Courier New"/>
          <w:sz w:val="16"/>
        </w:rPr>
        <w:t xml:space="preserve"> fieldCount=0/&gt;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#maxrows#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resource_realm_type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</w:t>
      </w:r>
      <w:r>
        <w:rPr>
          <w:rFonts w:ascii="Courier New" w:hAnsi="Courier New"/>
          <w:sz w:val="16"/>
        </w:rPr>
        <w:t>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#local.qRead.recordCount#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</w:t>
      </w:r>
      <w:r>
        <w:rPr>
          <w:rFonts w:ascii="Courier New" w:hAnsi="Courier New"/>
          <w:color w:val="6F3178"/>
          <w:sz w:val="16"/>
        </w:rPr>
        <w:t>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 xml:space="preserve">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</w:t>
      </w:r>
      <w:r>
        <w:rPr>
          <w:rFonts w:ascii="Courier New" w:hAnsi="Courier New"/>
          <w:color w:val="1A5FB4"/>
          <w:sz w:val="16"/>
        </w:rPr>
        <w:t>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03C6041A" w14:textId="77777777" w:rsidR="00382E4F" w:rsidRDefault="00D013E3">
      <w:pPr>
        <w:pStyle w:val="1"/>
      </w:pPr>
      <w:bookmarkStart w:id="37" w:name="_Toc230105191"/>
      <w:r>
        <w:t>v1/resources/svc.cfc</w:t>
      </w:r>
      <w:bookmarkEnd w:id="37"/>
    </w:p>
    <w:p w14:paraId="5E9819CF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/services/{svcId}"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"Сервис"</w:t>
      </w:r>
      <w:r>
        <w:rPr>
          <w:rFonts w:ascii="Courier New" w:hAnsi="Courier New"/>
          <w:sz w:val="16"/>
        </w:rPr>
        <w:t>&gt;&lt;!--- *** TODO проверка принадлежности тенанту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</w:t>
      </w:r>
      <w:r>
        <w:rPr>
          <w:rFonts w:ascii="Courier New" w:hAnsi="Courier New"/>
          <w:sz w:val="16"/>
        </w:rPr>
        <w:t>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&gt;s.svc_id&lt;/</w:t>
      </w:r>
      <w:r>
        <w:rPr>
          <w:rFonts w:ascii="Courier New" w:hAnsi="Courier New"/>
          <w:sz w:val="16"/>
        </w:rPr>
        <w:t>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&lt;m:field&gt;s.svc_short&lt;/m:field&gt;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&lt;m:field&gt;s.orchestrator_name&lt;/m:field&gt;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url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so.operation=</w:t>
      </w:r>
      <w:r>
        <w:rPr>
          <w:rFonts w:ascii="Courier New" w:hAnsi="Courier New"/>
          <w:color w:val="1E7E34"/>
          <w:sz w:val="16"/>
        </w:rPr>
        <w:t>'create'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</w:t>
      </w:r>
      <w:r>
        <w:rPr>
          <w:rFonts w:ascii="Courier New" w:hAnsi="Courier New"/>
          <w:color w:val="0D5C73"/>
          <w:sz w:val="16"/>
        </w:rPr>
        <w:t>D</w:t>
      </w:r>
      <w:r>
        <w:rPr>
          <w:rFonts w:ascii="Courier New" w:hAnsi="Courier New"/>
          <w:sz w:val="16"/>
        </w:rPr>
        <w:t xml:space="preserve"> so.svc_id=s.svc_id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create_url&lt;/m:field&gt;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&gt;s.is_production_ready&lt;/m:field&gt;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&lt;m:field&gt;s.resource_realm_type_id&lt;/m:field&gt;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&lt;m:field&gt;s.icon_src&lt;/m:field&gt;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rPr>
          <w:rFonts w:ascii="Courier New" w:hAnsi="Courier New"/>
          <w:sz w:val="16"/>
        </w:rPr>
        <w:t>s.man&lt;/m:field&gt;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 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svc_id=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#!isValid('integer',arguments.svcId)#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"local.qSvcOperation"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"local.operationsMap"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&lt;m:field&gt;j.svc_operation_id&lt;/m:field&gt;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&lt;m:field&gt;j.operation&lt;/m:field&gt;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</w:t>
      </w:r>
      <w:r>
        <w:rPr>
          <w:rFonts w:ascii="Courier New" w:hAnsi="Courier New"/>
          <w:sz w:val="16"/>
        </w:rPr>
        <w:t>&gt;j.man&lt;/m:field&gt;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 j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j.svc_id=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#!isValid('integer',arguments.svcId)#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local.qSvc.recordCount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</w:t>
      </w:r>
      <w:r>
        <w:rPr>
          <w:rFonts w:ascii="Courier New" w:hAnsi="Courier New"/>
          <w:sz w:val="16"/>
        </w:rPr>
        <w:t>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"out.svc"</w:t>
      </w:r>
      <w:r>
        <w:rPr>
          <w:rFonts w:ascii="Courier New" w:hAnsi="Courier New"/>
          <w:sz w:val="16"/>
        </w:rPr>
        <w:t xml:space="preserve"> = this.helper.appendRecord(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</w:t>
      </w:r>
      <w:r>
        <w:rPr>
          <w:rFonts w:ascii="Courier New" w:hAnsi="Courier New"/>
          <w:sz w:val="16"/>
        </w:rPr>
        <w:t>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local.qSvc, this.helper.snake2camel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"out.svc.operations"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#local.qSvcOperation#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arrayAppend(out.svc.operations,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local.operation</w:t>
      </w:r>
      <w:r>
        <w:rPr>
          <w:rFonts w:ascii="Courier New" w:hAnsi="Courier New"/>
          <w:sz w:val="16"/>
        </w:rPr>
        <w:t>sMap, local.qSvcOperation, this.helper.snake2camel))/&gt;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0C22F52A" w14:textId="77777777" w:rsidR="00382E4F" w:rsidRDefault="00D013E3">
      <w:pPr>
        <w:pStyle w:val="1"/>
      </w:pPr>
      <w:bookmarkStart w:id="38" w:name="_Toc230105192"/>
      <w:r>
        <w:t>v1/resources/svc_default.cfc</w:t>
      </w:r>
      <w:bookmarkEnd w:id="38"/>
    </w:p>
    <w:p w14:paraId="3424135E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"/services/{svcId}/default"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"template for default instance"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</w:t>
      </w:r>
      <w:r>
        <w:rPr>
          <w:rFonts w:ascii="Courier New" w:hAnsi="Courier New"/>
          <w:color w:val="1E7E34"/>
          <w:sz w:val="16"/>
        </w:rPr>
        <w:t>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"DEPRECATED. Шаблон экземпляра"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svc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"svcId"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"#arguments.svcId*1#"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"displayName"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"#generateDefaultName(argum</w:t>
      </w:r>
      <w:r>
        <w:rPr>
          <w:rFonts w:ascii="Courier New" w:hAnsi="Courier New"/>
          <w:color w:val="1E7E34"/>
          <w:sz w:val="16"/>
        </w:rPr>
        <w:t>ents.svcId,arguments.usrId)#"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>: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 = 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"out.service"</w:t>
      </w:r>
      <w:r>
        <w:rPr>
          <w:rFonts w:ascii="Courier New" w:hAnsi="Courier New"/>
          <w:sz w:val="16"/>
        </w:rPr>
        <w:t xml:space="preserve"> = svc/&gt;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"generateDefaultName"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"service_id"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"usr_id"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"numeric"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Creat</w:t>
      </w:r>
      <w:r>
        <w:rPr>
          <w:rFonts w:ascii="Courier New" w:hAnsi="Courier New"/>
          <w:sz w:val="16"/>
        </w:rPr>
        <w:t>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"instance_ls"</w:t>
      </w:r>
      <w:r>
        <w:rPr>
          <w:rFonts w:ascii="Courier New" w:hAnsi="Courier New"/>
          <w:sz w:val="16"/>
        </w:rPr>
        <w:t>).generateDefaultName(arguments.service_id,arguments.usr_id)/&gt;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6707BF15" w14:textId="77777777" w:rsidR="00382E4F" w:rsidRDefault="00D013E3">
      <w:pPr>
        <w:pStyle w:val="1"/>
      </w:pPr>
      <w:bookmarkStart w:id="39" w:name="_Toc230105193"/>
      <w:r>
        <w:t>v1/resources/svc_grouped_ls.cfc</w:t>
      </w:r>
      <w:bookmarkEnd w:id="39"/>
    </w:p>
    <w:p w14:paraId="2F3A82D7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"/servicesGrouped"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  <w:t>&lt;!--- Внимание! Дублир</w:t>
      </w:r>
      <w:r>
        <w:rPr>
          <w:rFonts w:ascii="Courier New" w:hAnsi="Courier New"/>
          <w:sz w:val="16"/>
        </w:rPr>
        <w:t>ование семантики с svc_ls (как правило, вносить изменения параллельно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)/&gt;&lt;!---*** странно, почему мы его видим?---&gt;&lt;!---вынести в а</w:t>
      </w:r>
      <w:r>
        <w:rPr>
          <w:rFonts w:ascii="Courier New" w:hAnsi="Courier New"/>
          <w:sz w:val="16"/>
        </w:rPr>
        <w:t>пп?---&gt;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&lt;!---спецификация полей, пригодных для фильтрации (?и сортировки)---&gt;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dt_created={prefix=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dt_updated={prefix=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</w:t>
      </w:r>
      <w:r>
        <w:rPr>
          <w:rFonts w:ascii="Courier New" w:hAnsi="Courier New"/>
          <w:sz w:val="16"/>
        </w:rPr>
        <w:t>type_id={prefix=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sort={prefix=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is_production_ready={prefix=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svc_short={prefix=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svc_extended_name={type=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>orchestrator_name={prefix=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code={prefix=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version={prefix=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descr={prefix=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man={prefix=</w:t>
      </w:r>
      <w:r>
        <w:rPr>
          <w:rFonts w:ascii="Courier New" w:hAnsi="Courier New"/>
          <w:color w:val="1E7E34"/>
          <w:sz w:val="16"/>
        </w:rPr>
        <w:t>"s"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svc_group_id={prefix=</w:t>
      </w:r>
      <w:r>
        <w:rPr>
          <w:rFonts w:ascii="Courier New" w:hAnsi="Courier New"/>
          <w:color w:val="1E7E34"/>
          <w:sz w:val="16"/>
        </w:rPr>
        <w:t>"sg"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svc_group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"g"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resource_realm_cnt={type=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 xml:space="preserve">"Список сервисов с группами для каталога. </w:t>
      </w:r>
      <w:r w:rsidRPr="00F9081F">
        <w:rPr>
          <w:rFonts w:ascii="Courier New" w:hAnsi="Courier New"/>
          <w:color w:val="1E7E34"/>
          <w:sz w:val="16"/>
          <w:lang w:val="ru-RU"/>
        </w:rPr>
        <w:t xml:space="preserve">Без управления страницами и сортировкой (сортировка по порядку группы, сервисы вне групп в конце списка). </w:t>
      </w:r>
      <w:r>
        <w:rPr>
          <w:rFonts w:ascii="Courier New" w:hAnsi="Courier New"/>
          <w:color w:val="1E7E34"/>
          <w:sz w:val="16"/>
        </w:rPr>
        <w:t>Есл</w:t>
      </w:r>
      <w:r>
        <w:rPr>
          <w:rFonts w:ascii="Courier New" w:hAnsi="Courier New"/>
          <w:color w:val="1E7E34"/>
          <w:sz w:val="16"/>
        </w:rPr>
        <w:t>и сервис входит в несколько групп, он будет повторяться"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&lt;!---parse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validate request parameters---&gt;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&lt;!---мы мирно игнорируем поля, отсутствующие в спецификации, что позволяет не делать исключения для orderBy и </w:t>
      </w:r>
      <w:r>
        <w:rPr>
          <w:rFonts w:ascii="Courier New" w:hAnsi="Courier New"/>
          <w:sz w:val="16"/>
        </w:rPr>
        <w:t>т.п.---&gt;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</w:t>
      </w:r>
      <w:r>
        <w:rPr>
          <w:rFonts w:ascii="Courier New" w:hAnsi="Courier New"/>
          <w:color w:val="1A5FB4"/>
          <w:sz w:val="16"/>
        </w:rPr>
        <w:t>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&gt;s.svc_id&lt;/m:field&gt;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"Сервис"</w:t>
      </w:r>
      <w:r>
        <w:rPr>
          <w:rFonts w:ascii="Courier New" w:hAnsi="Courier New"/>
          <w:sz w:val="16"/>
        </w:rPr>
        <w:t>&gt;s.svc&lt;/m:field&gt;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"Сокращение"</w:t>
      </w:r>
      <w:r>
        <w:rPr>
          <w:rFonts w:ascii="Courier New" w:hAnsi="Courier New"/>
          <w:sz w:val="16"/>
        </w:rPr>
        <w:t>&gt;s.svc_short&lt;/m:field&gt;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"Код"</w:t>
      </w:r>
      <w:r>
        <w:rPr>
          <w:rFonts w:ascii="Courier New" w:hAnsi="Courier New"/>
          <w:sz w:val="16"/>
        </w:rPr>
        <w:t>&gt;s.code&lt;/m:field&gt;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"URL со</w:t>
      </w:r>
      <w:r>
        <w:rPr>
          <w:rFonts w:ascii="Courier New" w:hAnsi="Courier New"/>
          <w:color w:val="1E7E34"/>
          <w:sz w:val="16"/>
        </w:rPr>
        <w:t>здания"</w:t>
      </w:r>
      <w:r>
        <w:rPr>
          <w:rFonts w:ascii="Courier New" w:hAnsi="Courier New"/>
          <w:sz w:val="16"/>
        </w:rPr>
        <w:t>&gt;(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url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so.operation=</w:t>
      </w:r>
      <w:r>
        <w:rPr>
          <w:rFonts w:ascii="Courier New" w:hAnsi="Courier New"/>
          <w:color w:val="1E7E34"/>
          <w:sz w:val="16"/>
        </w:rPr>
        <w:t>'create'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so.svc_id=s.svc_id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create_url&lt;/m:field&gt;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#function(x){return x NEQ 0}#</w:t>
      </w:r>
      <w:r>
        <w:rPr>
          <w:rFonts w:ascii="Courier New" w:hAnsi="Courier New"/>
          <w:sz w:val="16"/>
        </w:rPr>
        <w:t>&gt;s.is_production_ready&lt;/m:field&gt;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&lt;m:field&gt;s.resource_realm_type_id&lt;/m:fiel</w:t>
      </w:r>
      <w:r>
        <w:rPr>
          <w:rFonts w:ascii="Courier New" w:hAnsi="Courier New"/>
          <w:sz w:val="16"/>
        </w:rPr>
        <w:t>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&lt;m:field&gt;s.icon_src&lt;/m:field&gt;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&lt;m:field&gt;to_char(s.dt_created,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&lt;m:field&gt;to_char(s.dt_updated,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&lt;m:field&gt;sg.svc_group_id&lt;/m:field&gt;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&lt;m:field&gt;g.svc_group&lt;/m:field&gt;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(s.svc,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(s.svc_short,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</w:t>
      </w:r>
      <w:r>
        <w:rPr>
          <w:rFonts w:ascii="Courier New" w:hAnsi="Courier New"/>
          <w:sz w:val="16"/>
        </w:rPr>
        <w:t>ynonyms,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))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svc_extended_name&lt;/m:field&gt;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>(</w:t>
      </w:r>
      <w:r>
        <w:rPr>
          <w:rFonts w:ascii="Courier New" w:hAnsi="Courier New"/>
          <w:color w:val="0D5C73"/>
          <w:sz w:val="16"/>
        </w:rPr>
        <w:t>distinct</w:t>
      </w:r>
      <w:r>
        <w:rPr>
          <w:rFonts w:ascii="Courier New" w:hAnsi="Courier New"/>
          <w:sz w:val="16"/>
        </w:rPr>
        <w:t xml:space="preserve"> r.resource_realm)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r.resource_realm_id=a.resource_realm_id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contract_</w:t>
      </w:r>
      <w:r>
        <w:rPr>
          <w:rFonts w:ascii="Courier New" w:hAnsi="Courier New"/>
          <w:sz w:val="16"/>
        </w:rPr>
        <w:t xml:space="preserve">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contract 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d.contragent_id=k.contragent_id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d.is_closed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a.contract_id=0) /*0 means access to any contract*/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r.resource_realm_type_id=s.resource_realm_type_id)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resource_realm_cnt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 &lt;!--- количество доступных ресурсных платформ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svc_group_svc sg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(s.svc_id=sg.svc_id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sg.is_enabled)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svc_group g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(sg.svc_group_id=g.svc_group_id)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k.external_uid=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#arguments.companyUid#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 arguments.companyUid)#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</w:t>
      </w:r>
      <w:r>
        <w:rPr>
          <w:rFonts w:ascii="Courier New" w:hAnsi="Courier New"/>
          <w:sz w:val="16"/>
        </w:rPr>
        <w:t xml:space="preserve">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g.sort, g.svc_group_id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length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>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#maxrows#</w:t>
      </w:r>
      <w:r>
        <w:rPr>
          <w:rFonts w:ascii="Courier New" w:hAnsi="Courier New"/>
          <w:sz w:val="16"/>
        </w:rPr>
        <w:t xml:space="preserve">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#local.qRead.recordCount#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svcMap = structCopy(local.titleMap)/&gt;&lt;!--- ради аккуратности, дальше local.titleMap все равно не используем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groupMap = withdrawStructKeys(svcMap, </w:t>
      </w:r>
      <w:r>
        <w:rPr>
          <w:rFonts w:ascii="Courier New" w:hAnsi="Courier New"/>
          <w:color w:val="1E7E34"/>
          <w:sz w:val="16"/>
        </w:rPr>
        <w:t>"svc_group_id,sv</w:t>
      </w:r>
      <w:r>
        <w:rPr>
          <w:rFonts w:ascii="Courier New" w:hAnsi="Courier New"/>
          <w:color w:val="1E7E34"/>
          <w:sz w:val="16"/>
        </w:rPr>
        <w:t>c_group"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group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1E7E34"/>
          <w:sz w:val="16"/>
        </w:rPr>
        <w:t>"svc_group_id"</w:t>
      </w:r>
      <w:r>
        <w:rPr>
          <w:rFonts w:ascii="Courier New" w:hAnsi="Courier New"/>
          <w:sz w:val="16"/>
        </w:rPr>
        <w:t>&lt;!---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 xml:space="preserve"> ---&gt;&gt;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grp = 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this.helper.appendRecord(grp,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groupMap, local.qRead, this.helper.snake</w:t>
      </w:r>
      <w:r>
        <w:rPr>
          <w:rFonts w:ascii="Courier New" w:hAnsi="Courier New"/>
          <w:sz w:val="16"/>
        </w:rPr>
        <w:t>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"grp.services"</w:t>
      </w:r>
      <w:r>
        <w:rPr>
          <w:rFonts w:ascii="Courier New" w:hAnsi="Courier New"/>
          <w:sz w:val="16"/>
        </w:rPr>
        <w:t>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svcRec = 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this.helper.appendRecord(svcRec,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svcMap,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arrayAppend(grp.services, structCopy(svcRec))/&gt;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structCopy(grp))/&gt;почему-то здесь работает без structCopy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</w:t>
      </w:r>
      <w:r>
        <w:rPr>
          <w:rFonts w:ascii="Courier New" w:hAnsi="Courier New"/>
          <w:sz w:val="16"/>
        </w:rPr>
        <w:t>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"withdrawStructKeys"</w:t>
      </w:r>
      <w:r>
        <w:rPr>
          <w:rFonts w:ascii="Courier New" w:hAnsi="Courier New"/>
          <w:sz w:val="16"/>
        </w:rPr>
        <w:t xml:space="preserve"> access=</w:t>
      </w:r>
      <w:r>
        <w:rPr>
          <w:rFonts w:ascii="Courier New" w:hAnsi="Courier New"/>
          <w:color w:val="1E7E34"/>
          <w:sz w:val="16"/>
        </w:rPr>
        <w:t>"private"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переносим ключи из входной структуры в возвращаемую (во входной удаляем)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"structFrom"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"struct"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"keyList"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structOut =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list=</w:t>
      </w:r>
      <w:r>
        <w:rPr>
          <w:rFonts w:ascii="Courier New" w:hAnsi="Courier New"/>
          <w:color w:val="6F3178"/>
          <w:sz w:val="16"/>
        </w:rPr>
        <w:t>#arguments.keyList#</w:t>
      </w:r>
      <w:r>
        <w:rPr>
          <w:rFonts w:ascii="Courier New" w:hAnsi="Courier New"/>
          <w:sz w:val="16"/>
        </w:rPr>
        <w:t xml:space="preserve"> item=</w:t>
      </w:r>
      <w:r>
        <w:rPr>
          <w:rFonts w:ascii="Courier New" w:hAnsi="Courier New"/>
          <w:color w:val="1E7E34"/>
          <w:sz w:val="16"/>
        </w:rPr>
        <w:t>"key"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structKeyExists(arguments.structFrom, key)&gt;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structInsert(structOut</w:t>
      </w:r>
      <w:r>
        <w:rPr>
          <w:rFonts w:ascii="Courier New" w:hAnsi="Courier New"/>
          <w:sz w:val="16"/>
        </w:rPr>
        <w:t>, key, structFind(structFrom, key))/&gt;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structDelete(arguments.structFrom, key)/&gt;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structOut/&gt;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72BA2F65" w14:textId="77777777" w:rsidR="00382E4F" w:rsidRDefault="00D013E3">
      <w:pPr>
        <w:pStyle w:val="1"/>
      </w:pPr>
      <w:bookmarkStart w:id="40" w:name="_Toc230105194"/>
      <w:r>
        <w:lastRenderedPageBreak/>
        <w:t>v1/resources/svc_ls.cfc</w:t>
      </w:r>
      <w:bookmarkEnd w:id="40"/>
    </w:p>
    <w:p w14:paraId="6BB925DB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"/serv</w:t>
      </w:r>
      <w:r>
        <w:rPr>
          <w:rFonts w:ascii="Courier New" w:hAnsi="Courier New"/>
          <w:color w:val="1E7E34"/>
          <w:sz w:val="16"/>
        </w:rPr>
        <w:t>ices"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)/&gt;&lt;!---*** странно, почему мы его видим?---&gt;&lt;!---вынести в апп?---&gt;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&lt;!---спецификация полей, пригодных для фильтра</w:t>
      </w:r>
      <w:r>
        <w:rPr>
          <w:rFonts w:ascii="Courier New" w:hAnsi="Courier New"/>
          <w:sz w:val="16"/>
        </w:rPr>
        <w:t>ции (?и сортировки)---&gt;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&lt;!---здесь для простоты без префикса, потому что мы используем вложенный селект, чтобы сделать композитное поле---&gt;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this.fieldsSpec={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"dt_created"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"dt_updated"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"date"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svc_id"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svc_group_id={type=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"resource_realm_type_id"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"sort"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"is_production_ready"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"boolean"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"svc_short"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"svc_extended_name"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"orchestrator_name"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"synonyms"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"code"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</w:t>
      </w:r>
      <w:r>
        <w:rPr>
          <w:rFonts w:ascii="Courier New" w:hAnsi="Courier New"/>
          <w:color w:val="1E7E34"/>
          <w:sz w:val="16"/>
        </w:rPr>
        <w:t>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"version"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"descr"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"man"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>},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"resource_realm_cnt"</w:t>
      </w:r>
      <w:r>
        <w:rPr>
          <w:rFonts w:ascii="Courier New" w:hAnsi="Courier New"/>
          <w:sz w:val="16"/>
        </w:rPr>
        <w:t>={prefix=</w:t>
      </w:r>
      <w:r>
        <w:rPr>
          <w:rFonts w:ascii="Courier New" w:hAnsi="Courier New"/>
          <w:color w:val="1E7E34"/>
          <w:sz w:val="16"/>
        </w:rPr>
        <w:t>"sv"</w:t>
      </w:r>
      <w:r>
        <w:rPr>
          <w:rFonts w:ascii="Courier New" w:hAnsi="Courier New"/>
          <w:sz w:val="16"/>
        </w:rPr>
        <w:t>, type=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*** пока сортировка, пагинация и состав полей компонуются так, ч</w:t>
      </w:r>
      <w:r>
        <w:rPr>
          <w:rFonts w:ascii="Courier New" w:hAnsi="Courier New"/>
          <w:sz w:val="16"/>
        </w:rPr>
        <w:t>то приходится добавлять поле сортировки в резалтсет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"Список сервисов"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default=100/&gt;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"1"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"orderBy"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description:comma-separated list of fields to sort by, example:fld1.ASC,fld2.DESC,fld3.ASC"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"fields"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</w:t>
      </w:r>
      <w:r>
        <w:rPr>
          <w:rFonts w:ascii="Courier New" w:hAnsi="Courier New"/>
          <w:color w:val="1E7E34"/>
          <w:sz w:val="16"/>
        </w:rPr>
        <w:t>, description:comma-separated list of fields to limit output to, empty string or omitted for default field set"</w:t>
      </w:r>
      <w:r>
        <w:rPr>
          <w:rFonts w:ascii="Courier New" w:hAnsi="Courier New"/>
          <w:sz w:val="16"/>
        </w:rPr>
        <w:t xml:space="preserve"> 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"search"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"type:string, free search (black box)"</w:t>
      </w:r>
      <w:r>
        <w:rPr>
          <w:rFonts w:ascii="Courier New" w:hAnsi="Courier New"/>
          <w:sz w:val="16"/>
        </w:rPr>
        <w:t xml:space="preserve"> required=false default=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Фильтрация не униицирована (разница с instance_ls)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&lt;!---parse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validate request parameters---&gt;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"pageSize"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</w:t>
      </w:r>
      <w:r>
        <w:rPr>
          <w:rFonts w:ascii="Courier New" w:hAnsi="Courier New"/>
          <w:sz w:val="16"/>
        </w:rPr>
        <w:t xml:space="preserve">nts, </w:t>
      </w:r>
      <w:r>
        <w:rPr>
          <w:rFonts w:ascii="Courier New" w:hAnsi="Courier New"/>
          <w:color w:val="1E7E34"/>
          <w:sz w:val="16"/>
        </w:rPr>
        <w:t>"page"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&lt;!---мы мирно игнорируем поля, отсутствующие в спецификации, что позволяет не делать исключения для orderBy и т.п.---&gt;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filter=this.helper.parseFilterParams(this.fieldsSpec)/&gt;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>=this.helper.parseO</w:t>
      </w:r>
      <w:r>
        <w:rPr>
          <w:rFonts w:ascii="Courier New" w:hAnsi="Courier New"/>
          <w:sz w:val="16"/>
        </w:rPr>
        <w:t>rderBy(this.fieldsSpec, arguments.orderBy)/&gt;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local.fieldsToOutput=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collection=</w:t>
      </w:r>
      <w:r>
        <w:rPr>
          <w:rFonts w:ascii="Courier New" w:hAnsi="Courier New"/>
          <w:color w:val="6F3178"/>
          <w:sz w:val="16"/>
        </w:rPr>
        <w:t>#this.fieldsSpec#</w:t>
      </w:r>
      <w:r>
        <w:rPr>
          <w:rFonts w:ascii="Courier New" w:hAnsi="Courier New"/>
          <w:sz w:val="16"/>
        </w:rPr>
        <w:t xml:space="preserve"> item=</w:t>
      </w:r>
      <w:r>
        <w:rPr>
          <w:rFonts w:ascii="Courier New" w:hAnsi="Courier New"/>
          <w:color w:val="1E7E34"/>
          <w:sz w:val="16"/>
        </w:rPr>
        <w:t>"fld"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 данном случае мы некорректно ограничиваем состав выводимых полей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полями, перечисленными в </w:t>
      </w:r>
      <w:r>
        <w:rPr>
          <w:rFonts w:ascii="Courier New" w:hAnsi="Courier New"/>
          <w:sz w:val="16"/>
        </w:rPr>
        <w:t>fieldSpec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listFindNoCase(arguments.fields, this.helper.snake2camel(trim(fld)))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len(arguments.fields)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local.fieldsToOutput=listAppend(local.fieldsToOutput,trim(fld))/&gt;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</w:t>
      </w:r>
      <w:r>
        <w:rPr>
          <w:rFonts w:ascii="Courier New" w:hAnsi="Courier New"/>
          <w:sz w:val="16"/>
        </w:rPr>
        <w:t>QueryFor = local.fieldsToOutput/&gt;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local.fieldsShortList=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теперь добавим в перечень полей, которые нужно оставить, поля для фильтрации и сортировки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array=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 xml:space="preserve"> index=</w:t>
      </w:r>
      <w:r>
        <w:rPr>
          <w:rFonts w:ascii="Courier New" w:hAnsi="Courier New"/>
          <w:color w:val="1E7E34"/>
          <w:sz w:val="16"/>
        </w:rPr>
        <w:t>"fltr"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listLen(fltr.field,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EQ 2&gt;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 = listGetAt(fltr.field,2,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listLen(fltr.field,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 = fltr.field/&gt;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</w:t>
      </w:r>
      <w:r>
        <w:rPr>
          <w:rFonts w:ascii="Courier New" w:hAnsi="Courier New"/>
          <w:color w:val="1E7E34"/>
          <w:sz w:val="16"/>
        </w:rPr>
        <w:t>"Ошибка разбора фильтра"</w:t>
      </w:r>
      <w:r>
        <w:rPr>
          <w:rFonts w:ascii="Courier New" w:hAnsi="Courier New"/>
          <w:sz w:val="16"/>
        </w:rPr>
        <w:t>)).withStatus(500)/&gt;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structKeyExists(this.fieldsSpec,fld)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listFindNoCase(local.fieldsToQueryFor,fld)&gt;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local.fieldsToQueryFor=listAppend(local.fieldsToQueryFor,fld)/&gt;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structKeyExists(this.fieldsSpec,fld)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</w:t>
      </w:r>
      <w:r>
        <w:rPr>
          <w:rFonts w:ascii="Courier New" w:hAnsi="Courier New"/>
          <w:sz w:val="16"/>
        </w:rPr>
        <w:t>FindNoCase(local.fieldsShortList,fld)&gt;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local.fieldsShortList=listAppend(local.fieldsShortList,fld)/&gt;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Не нужно ли сохранять префикс? (на случай одноименных полей)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collection=</w:t>
      </w:r>
      <w:r>
        <w:rPr>
          <w:rFonts w:ascii="Courier New" w:hAnsi="Courier New"/>
          <w:color w:val="6F3178"/>
          <w:sz w:val="16"/>
        </w:rPr>
        <w:t>#order#</w:t>
      </w:r>
      <w:r>
        <w:rPr>
          <w:rFonts w:ascii="Courier New" w:hAnsi="Courier New"/>
          <w:sz w:val="16"/>
        </w:rPr>
        <w:t xml:space="preserve"> item=</w:t>
      </w:r>
      <w:r>
        <w:rPr>
          <w:rFonts w:ascii="Courier New" w:hAnsi="Courier New"/>
          <w:color w:val="1E7E34"/>
          <w:sz w:val="16"/>
        </w:rPr>
        <w:t>"ite</w:t>
      </w:r>
      <w:r>
        <w:rPr>
          <w:rFonts w:ascii="Courier New" w:hAnsi="Courier New"/>
          <w:color w:val="1E7E34"/>
          <w:sz w:val="16"/>
        </w:rPr>
        <w:t>m"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ord = structFind(</w:t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>,item)/&gt;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listLen(ord.fld,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EQ 2&gt;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 = listGetAt(ord.fld,2,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listLen(ord.fld,</w:t>
      </w:r>
      <w:r>
        <w:rPr>
          <w:rFonts w:ascii="Courier New" w:hAnsi="Courier New"/>
          <w:color w:val="1E7E34"/>
          <w:sz w:val="16"/>
        </w:rPr>
        <w:t>"."</w:t>
      </w:r>
      <w:r>
        <w:rPr>
          <w:rFonts w:ascii="Courier New" w:hAnsi="Courier New"/>
          <w:sz w:val="16"/>
        </w:rPr>
        <w:t>) EQ 1&gt;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fld = ord.fld/&gt;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</w:t>
      </w:r>
      <w:r>
        <w:rPr>
          <w:rFonts w:ascii="Courier New" w:hAnsi="Courier New"/>
          <w:color w:val="1E7E34"/>
          <w:sz w:val="16"/>
        </w:rPr>
        <w:t>"Ошибка разбора порядка сортировки"</w:t>
      </w:r>
      <w:r>
        <w:rPr>
          <w:rFonts w:ascii="Courier New" w:hAnsi="Courier New"/>
          <w:sz w:val="16"/>
        </w:rPr>
        <w:t>)).withStatus(500)/&gt;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structKeyExists(this.fieldsSpec,fld)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listFindNoCase(local.fieldsToQueryFor,fld)&gt;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 данном случае мы не пыта</w:t>
      </w:r>
      <w:r>
        <w:rPr>
          <w:rFonts w:ascii="Courier New" w:hAnsi="Courier New"/>
          <w:sz w:val="16"/>
        </w:rPr>
        <w:t>емся поддерживать позиционную сортировку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local.fieldsToQueryFor=listAppend(local.fieldsToQueryFor,fld)/&gt;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structKeyExists(this.fieldsSpec,fld)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listFindNoCase(local.fieldsShortList,fld)&gt;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local.fields</w:t>
      </w:r>
      <w:r>
        <w:rPr>
          <w:rFonts w:ascii="Courier New" w:hAnsi="Courier New"/>
          <w:sz w:val="16"/>
        </w:rPr>
        <w:t>ShortList=listAppend(local.fieldsShortList,fld)/&gt;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</w:t>
      </w:r>
      <w:r>
        <w:rPr>
          <w:rFonts w:ascii="Courier New" w:hAnsi="Courier New"/>
          <w:color w:val="1A5FB4"/>
          <w:sz w:val="16"/>
        </w:rPr>
        <w:t>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maxrows=arguments.pageSize*arguments.page/&gt;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startrow=arguments.pageSize*(arguments.page-1)+1/&gt;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&lt;m:field_set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titleMapOut=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color w:val="1E7E34"/>
          <w:sz w:val="16"/>
        </w:rPr>
        <w:t>local.titleMap"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nameListOut=</w:t>
      </w:r>
      <w:r>
        <w:rPr>
          <w:rFonts w:ascii="Courier New" w:hAnsi="Courier New"/>
          <w:color w:val="1E7E34"/>
          <w:sz w:val="16"/>
        </w:rPr>
        <w:t>"local.definedRecordFields"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listOut=</w:t>
      </w:r>
      <w:r>
        <w:rPr>
          <w:rFonts w:ascii="Courier New" w:hAnsi="Courier New"/>
          <w:color w:val="1E7E34"/>
          <w:sz w:val="16"/>
        </w:rPr>
        <w:t>"local.definedQueryFields"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fieldsToInclude=</w:t>
      </w:r>
      <w:r>
        <w:rPr>
          <w:rFonts w:ascii="Courier New" w:hAnsi="Courier New"/>
          <w:color w:val="6F3178"/>
          <w:sz w:val="16"/>
        </w:rPr>
        <w:t>#local.fieldsToQueryFor#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&gt;s.svc_id&lt;/m:field&gt;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"Сервис"</w:t>
      </w:r>
      <w:r>
        <w:rPr>
          <w:rFonts w:ascii="Courier New" w:hAnsi="Courier New"/>
          <w:sz w:val="16"/>
        </w:rPr>
        <w:t>&gt;s.svc&lt;/m:field&gt;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"Сокращение"</w:t>
      </w:r>
      <w:r>
        <w:rPr>
          <w:rFonts w:ascii="Courier New" w:hAnsi="Courier New"/>
          <w:sz w:val="16"/>
        </w:rPr>
        <w:t>&gt;s.svc_short&lt;/m:field&gt;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&lt;m:field&gt;s.orchestrator_name&lt;/m:field&gt;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&lt;m:field&gt;s.synonyms&lt;/m:field&gt;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"Код"</w:t>
      </w:r>
      <w:r>
        <w:rPr>
          <w:rFonts w:ascii="Courier New" w:hAnsi="Courier New"/>
          <w:sz w:val="16"/>
        </w:rPr>
        <w:t>&gt;s.code&lt;/m:field&gt;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"URL с</w:t>
      </w:r>
      <w:r>
        <w:rPr>
          <w:rFonts w:ascii="Courier New" w:hAnsi="Courier New"/>
          <w:color w:val="1E7E34"/>
          <w:sz w:val="16"/>
        </w:rPr>
        <w:t>оздания"</w:t>
      </w:r>
      <w:r>
        <w:rPr>
          <w:rFonts w:ascii="Courier New" w:hAnsi="Courier New"/>
          <w:sz w:val="16"/>
        </w:rPr>
        <w:t>&gt;(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url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 so </w:t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so.operation=</w:t>
      </w:r>
      <w:r>
        <w:rPr>
          <w:rFonts w:ascii="Courier New" w:hAnsi="Courier New"/>
          <w:color w:val="1E7E34"/>
          <w:sz w:val="16"/>
        </w:rPr>
        <w:t>'create'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so.svc_id=s.svc_id </w:t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create_url&lt;/m:field&gt;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#function(x){return x NEQ 0}#</w:t>
      </w:r>
      <w:r>
        <w:rPr>
          <w:rFonts w:ascii="Courier New" w:hAnsi="Courier New"/>
          <w:sz w:val="16"/>
        </w:rPr>
        <w:t>&gt;s.is_production_ready&lt;/m:field&gt;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&lt;m:field&gt;s.resource_realm_type_id&lt;/m:field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&lt;m:field&gt;s.icon_src&lt;/m:field&gt;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</w:t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>(</w:t>
      </w:r>
      <w:r>
        <w:rPr>
          <w:rFonts w:ascii="Courier New" w:hAnsi="Courier New"/>
          <w:color w:val="0D5C73"/>
          <w:sz w:val="16"/>
        </w:rPr>
        <w:t>distinct</w:t>
      </w:r>
      <w:r>
        <w:rPr>
          <w:rFonts w:ascii="Courier New" w:hAnsi="Courier New"/>
          <w:sz w:val="16"/>
        </w:rPr>
        <w:t xml:space="preserve"> r.resource_realm)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resource_realm 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resource_realm</w:t>
      </w:r>
      <w:r>
        <w:rPr>
          <w:rFonts w:ascii="Courier New" w:hAnsi="Courier New"/>
          <w:sz w:val="16"/>
        </w:rPr>
        <w:t xml:space="preserve">_access a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r.resource_realm_id=a.resource_realm_id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(a.contract_id 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contract_id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contract 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d.contragent_id=k.contragent_id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NOT</w:t>
      </w:r>
      <w:r>
        <w:rPr>
          <w:rFonts w:ascii="Courier New" w:hAnsi="Courier New"/>
          <w:sz w:val="16"/>
        </w:rPr>
        <w:t xml:space="preserve"> d.is_closed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a.contract_id=0) /*0 means access to any co</w:t>
      </w:r>
      <w:r>
        <w:rPr>
          <w:rFonts w:ascii="Courier New" w:hAnsi="Courier New"/>
          <w:sz w:val="16"/>
        </w:rPr>
        <w:t>ntract*/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a.is_enabled)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r.resource_realm_type_id=s.resource_realm_type_id)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resource_realm_cnt &lt;/m:field&gt; &lt;!--- количество доступных ресурсных платформ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&lt;m:field&gt;to_char(s.dt_created,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dt_cre</w:t>
      </w:r>
      <w:r>
        <w:rPr>
          <w:rFonts w:ascii="Courier New" w:hAnsi="Courier New"/>
          <w:sz w:val="16"/>
        </w:rPr>
        <w:t>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&lt;m:field&gt;to_char(s.dt_updated,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dt_updated&lt;/m:field&gt;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(s.svc,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(s.svc_short,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(s.synonyms,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))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svc_extended_name&lt;/m:field&gt;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проблема: сортировка строится некорректно. пока добавим поля сортировки в резалтсет ---&gt;</w:t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listLen(local.definedRecordFields)&gt;</w:t>
      </w:r>
      <w:r>
        <w:rPr>
          <w:rFonts w:ascii="Courier New" w:hAnsi="Courier New"/>
          <w:color w:val="6F3178"/>
          <w:sz w:val="16"/>
        </w:rPr>
        <w:t>#loc</w:t>
      </w:r>
      <w:r>
        <w:rPr>
          <w:rFonts w:ascii="Courier New" w:hAnsi="Courier New"/>
          <w:color w:val="6F3178"/>
          <w:sz w:val="16"/>
        </w:rPr>
        <w:t>al.definedRecordFields#</w:t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&gt;*</w:t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listLen(local.definedQueryFields)&gt;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6F3178"/>
          <w:sz w:val="16"/>
        </w:rPr>
        <w:t>#preserveSingleQuotes(local.definedQueryFields)#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placeholder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 s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contragent</w:t>
      </w:r>
      <w:r>
        <w:rPr>
          <w:rFonts w:ascii="Courier New" w:hAnsi="Courier New"/>
          <w:sz w:val="16"/>
        </w:rPr>
        <w:t xml:space="preserve">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k.external_uid=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#arguments.companyUid#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#!isValid("guid", arguments.companyUid)#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/*эти хитрости для того, чтобы втащить cfqueryparam внутрь cfqery*/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len(argument</w:t>
      </w:r>
      <w:r>
        <w:rPr>
          <w:rFonts w:ascii="Courier New" w:hAnsi="Courier New"/>
          <w:sz w:val="16"/>
        </w:rPr>
        <w:t>s.search)&gt;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lower((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(s.svc,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(s.svc_short,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 ||</w:t>
      </w:r>
      <w:r>
        <w:rPr>
          <w:rFonts w:ascii="Courier New" w:hAnsi="Courier New"/>
          <w:color w:val="1E7E34"/>
          <w:sz w:val="16"/>
        </w:rPr>
        <w:t>' '</w:t>
      </w:r>
      <w:r>
        <w:rPr>
          <w:rFonts w:ascii="Courier New" w:hAnsi="Courier New"/>
          <w:sz w:val="16"/>
        </w:rPr>
        <w:t xml:space="preserve">|| </w:t>
      </w:r>
      <w:r>
        <w:rPr>
          <w:rFonts w:ascii="Courier New" w:hAnsi="Courier New"/>
          <w:color w:val="0D5C73"/>
          <w:sz w:val="16"/>
        </w:rPr>
        <w:t>coalesce</w:t>
      </w:r>
      <w:r>
        <w:rPr>
          <w:rFonts w:ascii="Courier New" w:hAnsi="Courier New"/>
          <w:sz w:val="16"/>
        </w:rPr>
        <w:t>(s.synonyms,</w:t>
      </w:r>
      <w:r>
        <w:rPr>
          <w:rFonts w:ascii="Courier New" w:hAnsi="Courier New"/>
          <w:color w:val="1E7E34"/>
          <w:sz w:val="16"/>
        </w:rPr>
        <w:t>''</w:t>
      </w:r>
      <w:r>
        <w:rPr>
          <w:rFonts w:ascii="Courier New" w:hAnsi="Courier New"/>
          <w:sz w:val="16"/>
        </w:rPr>
        <w:t>))) like lower(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"cf_sql_varchar"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'%#arguments.search#%'</w:t>
      </w:r>
      <w:r>
        <w:rPr>
          <w:rFonts w:ascii="Courier New" w:hAnsi="Courier New"/>
          <w:sz w:val="16"/>
        </w:rPr>
        <w:t>/&gt;)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sv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&lt;m:filter_build filter=</w:t>
      </w:r>
      <w:r>
        <w:rPr>
          <w:rFonts w:ascii="Courier New" w:hAnsi="Courier New"/>
          <w:color w:val="6F3178"/>
          <w:sz w:val="16"/>
        </w:rPr>
        <w:t>#filter#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&lt;m:order_build sortCollection=</w:t>
      </w:r>
      <w:r>
        <w:rPr>
          <w:rFonts w:ascii="Courier New" w:hAnsi="Courier New"/>
          <w:color w:val="6F3178"/>
          <w:sz w:val="16"/>
        </w:rPr>
        <w:t>#this.helper.parseNumericOrder(local.titleMap, arguments.orderBy)#</w:t>
      </w:r>
      <w:r>
        <w:rPr>
          <w:rFonts w:ascii="Courier New" w:hAnsi="Courier New"/>
          <w:sz w:val="16"/>
        </w:rPr>
        <w:t xml:space="preserve"> fieldCount=1/&gt;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"local.qTotal"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count</w:t>
      </w:r>
      <w:r>
        <w:rPr>
          <w:rFonts w:ascii="Courier New" w:hAnsi="Courier New"/>
          <w:sz w:val="16"/>
        </w:rPr>
        <w:t xml:space="preserve">(*)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cnt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</w:t>
      </w:r>
      <w:r>
        <w:rPr>
          <w:rFonts w:ascii="Courier New" w:hAnsi="Courier New"/>
          <w:color w:val="0D5C73"/>
          <w:sz w:val="16"/>
        </w:rPr>
        <w:t>rom</w:t>
      </w:r>
      <w:r>
        <w:rPr>
          <w:rFonts w:ascii="Courier New" w:hAnsi="Courier New"/>
          <w:sz w:val="16"/>
        </w:rPr>
        <w:t xml:space="preserve"> svc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1=1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"out.total"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#local.qTotal.cnt#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</w:t>
      </w:r>
      <w:r>
        <w:rPr>
          <w:rFonts w:ascii="Courier New" w:hAnsi="Courier New"/>
          <w:color w:val="1A5FB4"/>
          <w:sz w:val="16"/>
        </w:rPr>
        <w:t>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"out.resultSetSize"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#local.qRead.recordCount#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#arguments.pageSize*1#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"out.page"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#arguments.page*1#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"out.orderBy"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#arguments.orderBy#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#local.qRead#</w:t>
      </w:r>
      <w:r>
        <w:rPr>
          <w:rFonts w:ascii="Courier New" w:hAnsi="Courier New"/>
          <w:sz w:val="16"/>
        </w:rPr>
        <w:t xml:space="preserve"> startRow=</w:t>
      </w:r>
      <w:r>
        <w:rPr>
          <w:rFonts w:ascii="Courier New" w:hAnsi="Courier New"/>
          <w:color w:val="6F3178"/>
          <w:sz w:val="16"/>
        </w:rPr>
        <w:t>#startrow#</w:t>
      </w:r>
      <w:r>
        <w:rPr>
          <w:rFonts w:ascii="Courier New" w:hAnsi="Courier New"/>
          <w:sz w:val="16"/>
        </w:rPr>
        <w:t xml:space="preserve"> endRow=</w:t>
      </w:r>
      <w:r>
        <w:rPr>
          <w:rFonts w:ascii="Courier New" w:hAnsi="Courier New"/>
          <w:color w:val="6F3178"/>
          <w:sz w:val="16"/>
        </w:rPr>
        <w:t>#(startrow+maxrows-1)#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rec={}/&gt;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this.helper.appendRecord(rec,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arrayAppend(resultCollection, rec)/&gt;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"out.size"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#arrayLen(resultCollection)#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"out.results"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#resultCollection#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38EE3F9D" w14:textId="77777777" w:rsidR="00382E4F" w:rsidRDefault="00D013E3">
      <w:pPr>
        <w:pStyle w:val="1"/>
      </w:pPr>
      <w:bookmarkStart w:id="41" w:name="_Toc230105195"/>
      <w:r>
        <w:t>v1/resources/svc_operatio</w:t>
      </w:r>
      <w:r>
        <w:t>n.cfc</w:t>
      </w:r>
      <w:bookmarkEnd w:id="41"/>
    </w:p>
    <w:p w14:paraId="270B4A05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"/serviceOperation/{svcOperationId}"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</w:t>
      </w:r>
      <w:r>
        <w:rPr>
          <w:rFonts w:ascii="Courier New" w:hAnsi="Courier New"/>
          <w:color w:val="1E7E34"/>
          <w:sz w:val="16"/>
        </w:rPr>
        <w:t>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"Операция сервиса"</w:t>
      </w:r>
      <w:r>
        <w:rPr>
          <w:rFonts w:ascii="Courier New" w:hAnsi="Courier New"/>
          <w:sz w:val="16"/>
        </w:rPr>
        <w:t>&gt;&lt;!--- *** TODO проверка принадлежности тенанту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"svcOperationId"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"local.qSvcO</w:t>
      </w:r>
      <w:r>
        <w:rPr>
          <w:rFonts w:ascii="Courier New" w:hAnsi="Courier New"/>
          <w:color w:val="1E7E34"/>
          <w:sz w:val="16"/>
        </w:rPr>
        <w:t>peration"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&gt;o.svc_operation_id&lt;/m:field&gt;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"operation"</w:t>
      </w:r>
      <w:r>
        <w:rPr>
          <w:rFonts w:ascii="Courier New" w:hAnsi="Courier New"/>
          <w:sz w:val="16"/>
        </w:rPr>
        <w:t>&gt;o.operation&lt;/m:field&gt;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 title=</w:t>
      </w:r>
      <w:r>
        <w:rPr>
          <w:rFonts w:ascii="Courier New" w:hAnsi="Courier New"/>
          <w:color w:val="1E7E34"/>
          <w:sz w:val="16"/>
        </w:rPr>
        <w:t>"URL"</w:t>
      </w:r>
      <w:r>
        <w:rPr>
          <w:rFonts w:ascii="Courier New" w:hAnsi="Courier New"/>
          <w:sz w:val="16"/>
        </w:rPr>
        <w:t>&gt;o.url&lt;/m:field&gt;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"Описание"</w:t>
      </w:r>
      <w:r>
        <w:rPr>
          <w:rFonts w:ascii="Courier New" w:hAnsi="Courier New"/>
          <w:sz w:val="16"/>
        </w:rPr>
        <w:t>&gt;o.descr&lt;/m:field&gt;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"Руководство"</w:t>
      </w:r>
      <w:r>
        <w:rPr>
          <w:rFonts w:ascii="Courier New" w:hAnsi="Courier New"/>
          <w:sz w:val="16"/>
        </w:rPr>
        <w:t>&gt;o.man&lt;/m:field&gt;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 o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o.svc_operation_id=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</w:t>
      </w:r>
      <w:r>
        <w:rPr>
          <w:rFonts w:ascii="Courier New" w:hAnsi="Courier New"/>
          <w:color w:val="1E7E34"/>
          <w:sz w:val="16"/>
        </w:rPr>
        <w:t>ments.svcOperationId#"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#!isValid('integer',arguments.svcOperationId)#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"local.cfsParamMap"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 title=</w:t>
      </w:r>
      <w:r>
        <w:rPr>
          <w:rFonts w:ascii="Courier New" w:hAnsi="Courier New"/>
          <w:color w:val="1E7E34"/>
          <w:sz w:val="16"/>
        </w:rPr>
        <w:t>"ID"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&gt;p.svc_operation_cfs_param_id&lt;/m:field&gt;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&lt;m:field&gt;p.svc_operation_cfs_param&lt;/m:field&gt;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&lt;m:field&gt;p.label&lt;/m:field&gt;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&lt;m:field&gt;p.data_type&lt;/m:field&gt;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#(x)=&gt;((isArray(x) OR isEmpty(x)</w:t>
      </w:r>
      <w:r>
        <w:rPr>
          <w:rFonts w:ascii="Courier New" w:hAnsi="Courier New"/>
          <w:color w:val="6F3178"/>
          <w:sz w:val="16"/>
        </w:rPr>
        <w:t>)? x : listToArray(x))#</w:t>
      </w:r>
      <w:r>
        <w:rPr>
          <w:rFonts w:ascii="Courier New" w:hAnsi="Courier New"/>
          <w:sz w:val="16"/>
        </w:rPr>
        <w:t>&gt;p.value_list&lt;/m:field&gt;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&lt;m:field&gt;p.ref_svc_id&lt;/m:field&gt;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&gt;p.is_required&lt;/m:field&gt;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&gt;p.is_hidden&lt;/m:field&gt;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</w:t>
      </w:r>
      <w:r>
        <w:rPr>
          <w:rFonts w:ascii="Courier New" w:hAnsi="Courier New"/>
          <w:color w:val="6F3178"/>
          <w:sz w:val="16"/>
        </w:rPr>
        <w:t>ool#</w:t>
      </w:r>
      <w:r>
        <w:rPr>
          <w:rFonts w:ascii="Courier New" w:hAnsi="Courier New"/>
          <w:sz w:val="16"/>
        </w:rPr>
        <w:t>&gt;p.is_disabled&lt;/m:field&gt;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&lt;m:field&gt;p.default_value&lt;/m:field&gt;&lt;!--- can be overridden bu default_compute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&lt;m:field&gt;p.default_compute&lt;/m:field&gt;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&lt;m:field&gt;p.func&lt;/m:field&gt;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&lt;m:field&gt;p.expression&lt;/m:field&gt;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&lt;m:field&gt;p.state_path&lt;/m:field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&lt;m:field&gt;p.nested_ref&lt;/m:field&gt;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&lt;m:field&gt;p.regex&lt;/m:field&gt;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&lt;m:field&gt;p.unique_scope&lt;/m:field&gt;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&lt;m:field&gt;p.maxlength&lt;/m:field&gt;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&lt;m:field&gt;p.minlength&lt;/m:field&gt;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&lt;m:field&gt;p.maxvalue&lt;/m:field&gt;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&lt;m:field&gt;p.minvalue&lt;/m:field&gt;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</w:t>
      </w:r>
      <w:r>
        <w:rPr>
          <w:rFonts w:ascii="Courier New" w:hAnsi="Courier New"/>
          <w:sz w:val="16"/>
        </w:rPr>
        <w:t>field&gt;p.descr&lt;/m:field&gt;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&lt;m:field&gt;p.sort&lt;/m:field&gt;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&lt;m:field&gt;p.depends_on_cfs_params&lt;/m:field&gt;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1 </w:t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m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om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(m.s</w:t>
      </w:r>
      <w:r>
        <w:rPr>
          <w:rFonts w:ascii="Courier New" w:hAnsi="Courier New"/>
          <w:sz w:val="16"/>
        </w:rPr>
        <w:t>vc_operation_id=om.svc_operation_id)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 oc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(om.svc_id=oc.svc_id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om.operation=</w:t>
      </w:r>
      <w:r>
        <w:rPr>
          <w:rFonts w:ascii="Courier New" w:hAnsi="Courier New"/>
          <w:color w:val="1E7E34"/>
          <w:sz w:val="16"/>
        </w:rPr>
        <w:t>'modify'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oc.operation=</w:t>
      </w:r>
      <w:r>
        <w:rPr>
          <w:rFonts w:ascii="Courier New" w:hAnsi="Courier New"/>
          <w:color w:val="1E7E34"/>
          <w:sz w:val="16"/>
        </w:rPr>
        <w:t>'create'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svc_operation_cfs_param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(oc.svc_operation_id=c.svc_operation_id </w:t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m.svc_operation_cfs_param=c.svc_</w:t>
      </w:r>
      <w:r>
        <w:rPr>
          <w:rFonts w:ascii="Courier New" w:hAnsi="Courier New"/>
          <w:sz w:val="16"/>
        </w:rPr>
        <w:t>operation_cfs_param)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c.svc_operation_cfs_param_id=p.svc_operation_cfs_param_id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c.svc_operation_cfs_param_id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is_modifiable&lt;/m:field&gt;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&gt;p.is_sensitive&lt;/m:field&gt;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</w:t>
      </w:r>
      <w:r>
        <w:rPr>
          <w:rFonts w:ascii="Courier New" w:hAnsi="Courier New"/>
          <w:sz w:val="16"/>
        </w:rPr>
        <w:t>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p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p.svc_operation_id=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"#arguments.svcOperationId#"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#!isValid('integer',arguments.svcOperationId)#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p.is_actual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p.sort, p.svc_operation_</w:t>
      </w:r>
      <w:r>
        <w:rPr>
          <w:rFonts w:ascii="Courier New" w:hAnsi="Courier New"/>
          <w:sz w:val="16"/>
        </w:rPr>
        <w:t>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local.qSvcOperation.recordCount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"out.svcOperation"</w:t>
      </w:r>
      <w:r>
        <w:rPr>
          <w:rFonts w:ascii="Courier New" w:hAnsi="Courier New"/>
          <w:sz w:val="16"/>
        </w:rPr>
        <w:t xml:space="preserve"> = this.helper.appendRecord(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local.qSvcOperation, this.helper.snake2camel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"out.svcOperation.cfsParams"</w:t>
      </w:r>
      <w:r>
        <w:rPr>
          <w:rFonts w:ascii="Courier New" w:hAnsi="Courier New"/>
          <w:sz w:val="16"/>
        </w:rPr>
        <w:t>=[]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&lt;cfloop</w:t>
      </w:r>
      <w:r>
        <w:rPr>
          <w:rFonts w:ascii="Courier New" w:hAnsi="Courier New"/>
          <w:sz w:val="16"/>
        </w:rPr>
        <w:t xml:space="preserve"> query=</w:t>
      </w:r>
      <w:r>
        <w:rPr>
          <w:rFonts w:ascii="Courier New" w:hAnsi="Courier New"/>
          <w:color w:val="6F3178"/>
          <w:sz w:val="16"/>
        </w:rPr>
        <w:t>#local.qCfsParam#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(len(local.qCfsParam.func)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len(local.qCfsParam.expression)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len(local.qCfsParam.state_path) </w:t>
      </w:r>
      <w:r>
        <w:rPr>
          <w:rFonts w:ascii="Courier New" w:hAnsi="Courier New"/>
          <w:color w:val="0D5C73"/>
          <w:sz w:val="16"/>
        </w:rPr>
        <w:t>OR</w:t>
      </w:r>
      <w:r>
        <w:rPr>
          <w:rFonts w:ascii="Courier New" w:hAnsi="Courier New"/>
          <w:sz w:val="16"/>
        </w:rPr>
        <w:t xml:space="preserve"> len(local.qCfsParam.nested_ref))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len(local.qCfsParam.value_list)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local.qCfsPar</w:t>
      </w:r>
      <w:r>
        <w:rPr>
          <w:rFonts w:ascii="Courier New" w:hAnsi="Courier New"/>
          <w:sz w:val="16"/>
        </w:rPr>
        <w:t>am.value_list = 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arrayAppend(out.svcOperation.cfsParams,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local.cfsParamMap, local.qCfsParam, this.helper.snake2camel))/&gt;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&lt;/cfloop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</w:t>
      </w:r>
      <w:r>
        <w:rPr>
          <w:rFonts w:ascii="Courier New" w:hAnsi="Courier New"/>
          <w:sz w:val="16"/>
        </w:rPr>
        <w:t>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  <w:t>&lt;!--- *** выглядит ужасно, но красивый вариант не придумывается ряд месяцев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"computeDefault"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"defaultCompute"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"ori</w:t>
      </w:r>
      <w:r>
        <w:rPr>
          <w:rFonts w:ascii="Courier New" w:hAnsi="Courier New"/>
          <w:color w:val="1E7E34"/>
          <w:sz w:val="16"/>
        </w:rPr>
        <w:t>ginal"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&lt;cfswitch</w:t>
      </w:r>
      <w:r>
        <w:rPr>
          <w:rFonts w:ascii="Courier New" w:hAnsi="Courier New"/>
          <w:sz w:val="16"/>
        </w:rPr>
        <w:t xml:space="preserve"> expression=</w:t>
      </w:r>
      <w:r>
        <w:rPr>
          <w:rFonts w:ascii="Courier New" w:hAnsi="Courier New"/>
          <w:color w:val="6F3178"/>
          <w:sz w:val="16"/>
        </w:rPr>
        <w:t>#arguments.defaultCompute#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&lt;cfcase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"display_name"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6F3178"/>
          <w:sz w:val="16"/>
        </w:rPr>
        <w:t>#arguments.original#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&lt;/cfdefaultcase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&lt;/cfswitch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77236F70" w14:textId="77777777" w:rsidR="00382E4F" w:rsidRDefault="00D013E3">
      <w:pPr>
        <w:pStyle w:val="1"/>
      </w:pPr>
      <w:bookmarkStart w:id="42" w:name="_Toc230105196"/>
      <w:r>
        <w:t>v1/resources/svc_operation_cfs_param_compute.cfc</w:t>
      </w:r>
      <w:bookmarkEnd w:id="42"/>
    </w:p>
    <w:p w14:paraId="257722C9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"/svcOperationCfsParams/compute/{svcOperationCfsParamId}"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"вычисляет выражение в поле expression"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"вычисление возможных значений CFS параметра операции инстанса, в текущем контексте. Рекомендуется передавать keys.svcOperationCfsParamId</w:t>
      </w:r>
      <w:r>
        <w:rPr>
          <w:rFonts w:ascii="Courier New" w:hAnsi="Courier New"/>
          <w:color w:val="1E7E34"/>
          <w:sz w:val="16"/>
        </w:rPr>
        <w:t xml:space="preserve"> для декларации класса параметра (а не keys.instanceOperationCfsParamUid) - он неизвестен для вновь создаваемых параметров"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</w:t>
      </w:r>
      <w:r>
        <w:rPr>
          <w:rFonts w:ascii="Courier New" w:hAnsi="Courier New"/>
          <w:color w:val="1E7E34"/>
          <w:sz w:val="16"/>
        </w:rPr>
        <w:t>g"</w:t>
      </w:r>
      <w:r>
        <w:rPr>
          <w:rFonts w:ascii="Courier New" w:hAnsi="Courier New"/>
          <w:sz w:val="16"/>
        </w:rPr>
        <w:t xml:space="preserve"> default={} hint=</w:t>
      </w:r>
      <w:r>
        <w:rPr>
          <w:rFonts w:ascii="Courier New" w:hAnsi="Courier New"/>
          <w:color w:val="1E7E34"/>
          <w:sz w:val="16"/>
        </w:rPr>
        <w:t>"type:json keys we depend on: of the param uid itself, or operation uid, instance uid, service operation cfs param - if not all entities intstantiated yet"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"{}"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"type:json any para</w:t>
      </w:r>
      <w:r>
        <w:rPr>
          <w:rFonts w:ascii="Courier New" w:hAnsi="Courier New"/>
          <w:color w:val="1E7E34"/>
          <w:sz w:val="16"/>
        </w:rPr>
        <w:t>meters we depend on"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"svcOperationCfsParamId"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"keys"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"json"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"json"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local.e</w:t>
      </w:r>
      <w:r>
        <w:rPr>
          <w:rFonts w:ascii="Courier New" w:hAnsi="Courier New"/>
          <w:sz w:val="16"/>
        </w:rPr>
        <w:t xml:space="preserve">xpression =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local.calculatedValueList =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local.keys = deserializeJson(arguments.keys)/&gt;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local.keys.svcOperationCfsParamId=arguments.svcOperationCfsParamId/&gt;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local.params = deserializeJson(arguments.params)/&gt;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"local.qCfsParam"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&lt;m:field&gt;sop.expr</w:t>
      </w:r>
      <w:r>
        <w:rPr>
          <w:rFonts w:ascii="Courier New" w:hAnsi="Courier New"/>
          <w:sz w:val="16"/>
        </w:rPr>
        <w:t>ession&lt;/m:field&gt;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svc_operation_cfs_param sop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sop.svc_operation_cfs_param_id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#arguments.svcOperationCfsParamId#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#!isValid('integer',arguments.svcOperationC</w:t>
      </w:r>
      <w:r>
        <w:rPr>
          <w:rFonts w:ascii="Courier New" w:hAnsi="Courier New"/>
          <w:color w:val="6F3178"/>
          <w:sz w:val="16"/>
        </w:rPr>
        <w:t>fsParamId)#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local.qCfsParam.recordCount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"Service Operation CFS Parameter 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local.expression=local.qCfsParam.expression/&gt;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len(local.expression)&gt;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calculatedValueList=createObject(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"lib.expression_parser"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.eval(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local.expression,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{/*context*/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component:</w:t>
      </w:r>
      <w:r>
        <w:rPr>
          <w:rFonts w:ascii="Courier New" w:hAnsi="Courier New"/>
          <w:color w:val="1E7E34"/>
          <w:sz w:val="16"/>
        </w:rPr>
        <w:t>"resources.instance_operati</w:t>
      </w:r>
      <w:r>
        <w:rPr>
          <w:rFonts w:ascii="Courier New" w:hAnsi="Courier New"/>
          <w:color w:val="1E7E34"/>
          <w:sz w:val="16"/>
        </w:rPr>
        <w:t>on_cfs_param"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keys:</w:t>
      </w:r>
      <w:r>
        <w:rPr>
          <w:rFonts w:ascii="Courier New" w:hAnsi="Courier New"/>
          <w:color w:val="6F3178"/>
          <w:sz w:val="16"/>
        </w:rPr>
        <w:t>#local.keys#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params:</w:t>
      </w:r>
      <w:r>
        <w:rPr>
          <w:rFonts w:ascii="Courier New" w:hAnsi="Courier New"/>
          <w:color w:val="6F3178"/>
          <w:sz w:val="16"/>
        </w:rPr>
        <w:t>#local.params#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"Expression 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</w:t>
      </w:r>
      <w:r>
        <w:rPr>
          <w:rFonts w:ascii="Courier New" w:hAnsi="Courier New"/>
          <w:color w:val="1A5FB4"/>
          <w:sz w:val="16"/>
        </w:rPr>
        <w:t>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"out.values"</w:t>
      </w:r>
      <w:r>
        <w:rPr>
          <w:rFonts w:ascii="Courier New" w:hAnsi="Courier New"/>
          <w:sz w:val="16"/>
        </w:rPr>
        <w:t xml:space="preserve"> = listToArray(local.calculatedValueList)/&gt;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</w:t>
      </w:r>
      <w:r>
        <w:rPr>
          <w:rFonts w:ascii="Courier New" w:hAnsi="Courier New"/>
          <w:color w:val="1A5FB4"/>
          <w:sz w:val="16"/>
        </w:rPr>
        <w:t>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667E3FAD" w14:textId="77777777" w:rsidR="00382E4F" w:rsidRDefault="00D013E3">
      <w:pPr>
        <w:pStyle w:val="1"/>
      </w:pPr>
      <w:bookmarkStart w:id="43" w:name="_Toc230105197"/>
      <w:r>
        <w:t>v1/resources/svc_operation_cfs_subparam_compute.cfc</w:t>
      </w:r>
      <w:bookmarkEnd w:id="43"/>
    </w:p>
    <w:p w14:paraId="145DB4B4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"/svcOperationCfsSubparams/compute/{svcOperationCfsSubparamId}"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"вычисляет выражение в поле expression"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"вычисление возможных значений cубпараметра CFS параметра операции, в текущем контексте"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"svcOperationCfsSubparamId"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"type:integer"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"keys"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default={} hint=</w:t>
      </w:r>
      <w:r>
        <w:rPr>
          <w:rFonts w:ascii="Courier New" w:hAnsi="Courier New"/>
          <w:color w:val="1E7E34"/>
          <w:sz w:val="16"/>
        </w:rPr>
        <w:t xml:space="preserve">"type:json keys we depend on: of the param uid itself, or operation uid, instance uid, service operation </w:t>
      </w:r>
      <w:r>
        <w:rPr>
          <w:rFonts w:ascii="Courier New" w:hAnsi="Courier New"/>
          <w:color w:val="1E7E34"/>
          <w:sz w:val="16"/>
        </w:rPr>
        <w:t>cfs param - if not all entities intstantiated yet"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default=</w:t>
      </w:r>
      <w:r>
        <w:rPr>
          <w:rFonts w:ascii="Courier New" w:hAnsi="Courier New"/>
          <w:color w:val="1E7E34"/>
          <w:sz w:val="16"/>
        </w:rPr>
        <w:t>"{}"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"type:json any posted parameters we depend on"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"svcOperationCfsSubparamId"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"in</w:t>
      </w:r>
      <w:r>
        <w:rPr>
          <w:rFonts w:ascii="Courier New" w:hAnsi="Courier New"/>
          <w:color w:val="1E7E34"/>
          <w:sz w:val="16"/>
        </w:rPr>
        <w:t>teger"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"keys"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"json"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"params"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"json"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</w:t>
      </w:r>
      <w:r>
        <w:rPr>
          <w:rFonts w:ascii="Courier New" w:hAnsi="Courier New"/>
          <w:sz w:val="16"/>
        </w:rPr>
        <w:t>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"local.expression"</w:t>
      </w:r>
      <w:r>
        <w:rPr>
          <w:rFonts w:ascii="Courier New" w:hAnsi="Courier New"/>
          <w:sz w:val="16"/>
        </w:rPr>
        <w:t xml:space="preserve"> =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"local.calculatedValueList"</w:t>
      </w:r>
      <w:r>
        <w:rPr>
          <w:rFonts w:ascii="Courier New" w:hAnsi="Courier New"/>
          <w:sz w:val="16"/>
        </w:rPr>
        <w:t xml:space="preserve"> =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"local.keys"</w:t>
      </w:r>
      <w:r>
        <w:rPr>
          <w:rFonts w:ascii="Courier New" w:hAnsi="Courier New"/>
          <w:sz w:val="16"/>
        </w:rPr>
        <w:t xml:space="preserve"> = deserializeJson(arguments.keys)/&gt;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"local.params"</w:t>
      </w:r>
      <w:r>
        <w:rPr>
          <w:rFonts w:ascii="Courier New" w:hAnsi="Courier New"/>
          <w:sz w:val="16"/>
        </w:rPr>
        <w:t xml:space="preserve"> = deserializeJson(arguments</w:t>
      </w:r>
      <w:r>
        <w:rPr>
          <w:rFonts w:ascii="Courier New" w:hAnsi="Courier New"/>
          <w:sz w:val="16"/>
        </w:rPr>
        <w:t>.params)/&gt;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"local.keys.svcOperationCfsSubparamId"</w:t>
      </w:r>
      <w:r>
        <w:rPr>
          <w:rFonts w:ascii="Courier New" w:hAnsi="Courier New"/>
          <w:sz w:val="16"/>
        </w:rPr>
        <w:t xml:space="preserve"> = arguments.svcOperationCfsSubparamId/&gt;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"local.qCfsSubparam"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&lt;m:field&gt;sop.svc_operation_cfs_param_id&lt;/m:field&gt;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&lt;m:field&gt;sop.svc_operation_cfs_subparam&lt;/m:field&gt;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&lt;m:field&gt;sop.expression&lt;/m:field&gt;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svc_operation_cfs_subparam sop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sop.sv</w:t>
      </w:r>
      <w:r>
        <w:rPr>
          <w:rFonts w:ascii="Courier New" w:hAnsi="Courier New"/>
          <w:sz w:val="16"/>
        </w:rPr>
        <w:t>c_operation_cfs_subparam_id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= 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#arguments.svcOperationCfsSubparamId#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null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#!isValid('integer',arguments.svcOperationCfsSubparamId)#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local.qCfsSubparam.recordCount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</w:t>
      </w:r>
      <w:r>
        <w:rPr>
          <w:rFonts w:ascii="Courier New" w:hAnsi="Courier New"/>
          <w:color w:val="1A5FB4"/>
          <w:sz w:val="16"/>
        </w:rPr>
        <w:t>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"Service Operation CFS Parameter 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"local.expression"</w:t>
      </w:r>
      <w:r>
        <w:rPr>
          <w:rFonts w:ascii="Courier New" w:hAnsi="Courier New"/>
          <w:sz w:val="16"/>
        </w:rPr>
        <w:t>=local.qCfsSubparam.expression/&gt;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"local.keys.svcOperationCfsParamId"</w:t>
      </w:r>
      <w:r>
        <w:rPr>
          <w:rFonts w:ascii="Courier New" w:hAnsi="Courier New"/>
          <w:sz w:val="16"/>
        </w:rPr>
        <w:t xml:space="preserve"> = local.qCfsSubparam.svc_o</w:t>
      </w:r>
      <w:r>
        <w:rPr>
          <w:rFonts w:ascii="Courier New" w:hAnsi="Courier New"/>
          <w:sz w:val="16"/>
        </w:rPr>
        <w:t>peration_cfs_param_id/&gt;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len(local.expression)&gt;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local.calculatedValueList=createObject(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"lib.expression_parser"</w:t>
      </w:r>
      <w:r>
        <w:rPr>
          <w:rFonts w:ascii="Courier New" w:hAnsi="Courier New"/>
          <w:sz w:val="16"/>
        </w:rPr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.eval(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local.expression,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component:</w:t>
      </w:r>
      <w:r>
        <w:rPr>
          <w:rFonts w:ascii="Courier New" w:hAnsi="Courier New"/>
          <w:color w:val="1E7E34"/>
          <w:sz w:val="16"/>
        </w:rPr>
        <w:t>"resources.instance_operation_cfs_param"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keys:</w:t>
      </w:r>
      <w:r>
        <w:rPr>
          <w:rFonts w:ascii="Courier New" w:hAnsi="Courier New"/>
          <w:color w:val="6F3178"/>
          <w:sz w:val="16"/>
        </w:rPr>
        <w:t>#l</w:t>
      </w:r>
      <w:r>
        <w:rPr>
          <w:rFonts w:ascii="Courier New" w:hAnsi="Courier New"/>
          <w:color w:val="6F3178"/>
          <w:sz w:val="16"/>
        </w:rPr>
        <w:t>ocal.keys#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params:</w:t>
      </w:r>
      <w:r>
        <w:rPr>
          <w:rFonts w:ascii="Courier New" w:hAnsi="Courier New"/>
          <w:color w:val="6F3178"/>
          <w:sz w:val="16"/>
        </w:rPr>
        <w:t>#local.params#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representationOf(this.helper.formatMessage(</w:t>
      </w:r>
      <w:r>
        <w:rPr>
          <w:rFonts w:ascii="Courier New" w:hAnsi="Courier New"/>
          <w:color w:val="1E7E34"/>
          <w:sz w:val="16"/>
        </w:rPr>
        <w:t>"Expression Not Found"</w:t>
      </w:r>
      <w:r>
        <w:rPr>
          <w:rFonts w:ascii="Courier New" w:hAnsi="Courier New"/>
          <w:sz w:val="16"/>
        </w:rPr>
        <w:t>)).withStatus(404)/&gt;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</w:t>
      </w:r>
      <w:r>
        <w:rPr>
          <w:rFonts w:ascii="Courier New" w:hAnsi="Courier New"/>
          <w:sz w:val="16"/>
        </w:rPr>
        <w:t>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"out.values"</w:t>
      </w:r>
      <w:r>
        <w:rPr>
          <w:rFonts w:ascii="Courier New" w:hAnsi="Courier New"/>
          <w:sz w:val="16"/>
        </w:rPr>
        <w:t xml:space="preserve"> = listToArray(local.calculatedValueList)/&gt;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69EA2399" w14:textId="77777777" w:rsidR="00382E4F" w:rsidRDefault="00D013E3">
      <w:pPr>
        <w:pStyle w:val="1"/>
      </w:pPr>
      <w:bookmarkStart w:id="44" w:name="_Toc230105198"/>
      <w:r>
        <w:t>v1/resources/user.cfc</w:t>
      </w:r>
      <w:bookmarkEnd w:id="44"/>
    </w:p>
    <w:p w14:paraId="566485FD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"/user"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)/&gt;&lt;!---*** странно, почему мы его видим?---&gt;&lt;!---вы</w:t>
      </w:r>
      <w:r>
        <w:rPr>
          <w:rFonts w:ascii="Courier New" w:hAnsi="Courier New"/>
          <w:sz w:val="16"/>
        </w:rPr>
        <w:t>нести в апп?---&gt;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&lt;/</w:t>
      </w:r>
      <w:r>
        <w:rPr>
          <w:rFonts w:ascii="Courier New" w:hAnsi="Courier New"/>
          <w:color w:val="1A5FB4"/>
          <w:sz w:val="16"/>
        </w:rPr>
        <w:t>cfsilent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  <w:t xml:space="preserve">&lt;!--- *** Внимание! Особая обработка в </w:t>
      </w:r>
      <w:r>
        <w:rPr>
          <w:rFonts w:ascii="Courier New" w:hAnsi="Courier New"/>
          <w:sz w:val="16"/>
        </w:rPr>
        <w:t>Application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cfc</w:t>
      </w:r>
      <w:r w:rsidRPr="00F9081F">
        <w:rPr>
          <w:rFonts w:ascii="Courier New" w:hAnsi="Courier New"/>
          <w:sz w:val="16"/>
          <w:lang w:val="ru-RU"/>
        </w:rPr>
        <w:t xml:space="preserve"> по имени </w:t>
      </w:r>
      <w:r>
        <w:rPr>
          <w:rFonts w:ascii="Courier New" w:hAnsi="Courier New"/>
          <w:sz w:val="16"/>
        </w:rPr>
        <w:t>user</w:t>
      </w:r>
      <w:r w:rsidRPr="00F9081F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cfc</w:t>
      </w:r>
      <w:r w:rsidRPr="00F9081F">
        <w:rPr>
          <w:rFonts w:ascii="Courier New" w:hAnsi="Courier New"/>
          <w:sz w:val="16"/>
          <w:lang w:val="ru-RU"/>
        </w:rPr>
        <w:t xml:space="preserve"> ---&gt;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  <w:t xml:space="preserve"> </w:t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cffunction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>
        <w:rPr>
          <w:rFonts w:ascii="Courier New" w:hAnsi="Courier New"/>
          <w:color w:val="1E7E34"/>
          <w:sz w:val="16"/>
        </w:rPr>
        <w:t>get</w:t>
      </w:r>
      <w:r w:rsidRPr="00F9081F">
        <w:rPr>
          <w:rFonts w:ascii="Courier New" w:hAnsi="Courier New"/>
          <w:color w:val="1E7E34"/>
          <w:sz w:val="16"/>
          <w:lang w:val="ru-RU"/>
        </w:rPr>
        <w:t>"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hint</w:t>
      </w:r>
      <w:r w:rsidRPr="00F9081F">
        <w:rPr>
          <w:rFonts w:ascii="Courier New" w:hAnsi="Courier New"/>
          <w:sz w:val="16"/>
          <w:lang w:val="ru-RU"/>
        </w:rPr>
        <w:t>=</w:t>
      </w:r>
      <w:r w:rsidRPr="00F9081F">
        <w:rPr>
          <w:rFonts w:ascii="Courier New" w:hAnsi="Courier New"/>
          <w:color w:val="1E7E34"/>
          <w:sz w:val="16"/>
          <w:lang w:val="ru-RU"/>
        </w:rPr>
        <w:t>"Контрольная информация по текущему пользователю для проверки контекста. Предполагается использовать только для интегр</w:t>
      </w:r>
      <w:r w:rsidRPr="00F9081F">
        <w:rPr>
          <w:rFonts w:ascii="Courier New" w:hAnsi="Courier New"/>
          <w:color w:val="1E7E34"/>
          <w:sz w:val="16"/>
          <w:lang w:val="ru-RU"/>
        </w:rPr>
        <w:t>ационной отладки. Исключения перехватываются, всегда возвращается код 200, структура ответа при этом не предназначена для разбора"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cftry</w:t>
      </w:r>
      <w:r w:rsidRPr="00F9081F">
        <w:rPr>
          <w:rFonts w:ascii="Courier New" w:hAnsi="Courier New"/>
          <w:sz w:val="16"/>
          <w:lang w:val="ru-RU"/>
        </w:rPr>
        <w:t>&gt;</w:t>
      </w:r>
      <w:r w:rsidRPr="00F9081F">
        <w:rPr>
          <w:rFonts w:ascii="Courier New" w:hAnsi="Courier New"/>
          <w:sz w:val="16"/>
          <w:lang w:val="ru-RU"/>
        </w:rPr>
        <w:br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sz w:val="16"/>
          <w:lang w:val="ru-RU"/>
        </w:rPr>
        <w:tab/>
      </w:r>
      <w:r w:rsidRPr="00F9081F">
        <w:rPr>
          <w:rFonts w:ascii="Courier New" w:hAnsi="Courier New"/>
          <w:color w:val="1A5FB4"/>
          <w:sz w:val="16"/>
          <w:lang w:val="ru-RU"/>
        </w:rPr>
        <w:t>&lt;</w:t>
      </w:r>
      <w:r>
        <w:rPr>
          <w:rFonts w:ascii="Courier New" w:hAnsi="Courier New"/>
          <w:color w:val="1A5FB4"/>
          <w:sz w:val="16"/>
        </w:rPr>
        <w:t>cfset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F9081F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F9081F">
        <w:rPr>
          <w:rFonts w:ascii="Courier New" w:hAnsi="Courier New"/>
          <w:sz w:val="16"/>
          <w:lang w:val="ru-RU"/>
        </w:rPr>
        <w:t xml:space="preserve">={}/&gt;&lt;!--- </w:t>
      </w:r>
      <w:r>
        <w:rPr>
          <w:rFonts w:ascii="Courier New" w:hAnsi="Courier New"/>
          <w:sz w:val="16"/>
        </w:rPr>
        <w:t>*** а точно нужно var?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out=structNew(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"out.u</w:t>
      </w:r>
      <w:r>
        <w:rPr>
          <w:rFonts w:ascii="Courier New" w:hAnsi="Courier New"/>
          <w:color w:val="1E7E34"/>
          <w:sz w:val="16"/>
        </w:rPr>
        <w:t>srId"</w:t>
      </w:r>
      <w:r>
        <w:rPr>
          <w:rFonts w:ascii="Courier New" w:hAnsi="Courier New"/>
          <w:sz w:val="16"/>
        </w:rPr>
        <w:t>=</w:t>
      </w:r>
      <w:r>
        <w:rPr>
          <w:rFonts w:ascii="Courier New" w:hAnsi="Courier New"/>
          <w:color w:val="6F3178"/>
          <w:sz w:val="16"/>
        </w:rPr>
        <w:t>#ARGUMENTS.usrId#</w:t>
      </w:r>
      <w:r>
        <w:rPr>
          <w:rFonts w:ascii="Courier New" w:hAnsi="Courier New"/>
          <w:sz w:val="16"/>
        </w:rPr>
        <w:t xml:space="preserve">/&gt;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"out.serviceLocationDurationMs"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"local.qSpec"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"local.specTitleMap"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cfSqlTy</w:t>
      </w:r>
      <w:r>
        <w:rPr>
          <w:rFonts w:ascii="Courier New" w:hAnsi="Courier New"/>
          <w:sz w:val="16"/>
        </w:rPr>
        <w:t>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&gt;s.specification_id&lt;/m:field&gt;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&lt;m:field&gt;c.contragent_id&lt;/m:field&gt;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specification s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contract c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(s.contract_id=c.contract_id)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(c.contragent_id=u.contragent_id)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u.usr_id=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#ARGUMENTS.usrId#</w:t>
      </w:r>
      <w:r>
        <w:rPr>
          <w:rFonts w:ascii="Courier New" w:hAnsi="Courier New"/>
          <w:sz w:val="16"/>
        </w:rPr>
        <w:t>/&gt;&lt;!--- *** undeclared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specification_id desc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"local.qRead"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</w:t>
      </w:r>
      <w:r>
        <w:rPr>
          <w:rFonts w:ascii="Courier New" w:hAnsi="Courier New"/>
          <w:color w:val="1E7E34"/>
          <w:sz w:val="16"/>
        </w:rPr>
        <w:t>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>&gt;u.usr_id&lt;/m:field&gt;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&lt;m:field&gt;k.contragent_id&lt;/m:field&gt;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usr u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left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outer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contr</w:t>
      </w:r>
      <w:r>
        <w:rPr>
          <w:rFonts w:ascii="Courier New" w:hAnsi="Courier New"/>
          <w:sz w:val="16"/>
        </w:rPr>
        <w:t xml:space="preserve">agent k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u.contragent_id=k.contragent_id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u.usr_id=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#ARGUMENTS.usrId#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 xml:space="preserve">&gt; 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request.startTickCount- out.serviceLocationDurationMs/&gt;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</w:t>
      </w:r>
      <w:r>
        <w:rPr>
          <w:rFonts w:ascii="Courier New" w:hAnsi="Courier New"/>
          <w:color w:val="1A5FB4"/>
          <w:sz w:val="16"/>
        </w:rPr>
        <w:t>set</w:t>
      </w:r>
      <w:r>
        <w:rPr>
          <w:rFonts w:ascii="Courier New" w:hAnsi="Courier New"/>
          <w:sz w:val="16"/>
        </w:rPr>
        <w:t xml:space="preserve"> var resultCollection=[]/&gt;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"out.usr"</w:t>
      </w:r>
      <w:r>
        <w:rPr>
          <w:rFonts w:ascii="Courier New" w:hAnsi="Courier New"/>
          <w:sz w:val="16"/>
        </w:rPr>
        <w:t xml:space="preserve"> = (local.qRead.recordCount GT 0) ?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local.titleMap, local.qRead, this.helper.snake2camel) :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"out.arguments"</w:t>
      </w:r>
      <w:r>
        <w:rPr>
          <w:rFonts w:ascii="Courier New" w:hAnsi="Courier New"/>
          <w:sz w:val="16"/>
        </w:rPr>
        <w:t xml:space="preserve"> = </w:t>
      </w:r>
      <w:r>
        <w:rPr>
          <w:rFonts w:ascii="Courier New" w:hAnsi="Courier New"/>
          <w:color w:val="6F3178"/>
          <w:sz w:val="16"/>
        </w:rPr>
        <w:t>#arguments#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"out.def</w:t>
      </w:r>
      <w:r>
        <w:rPr>
          <w:rFonts w:ascii="Courier New" w:hAnsi="Courier New"/>
          <w:color w:val="1E7E34"/>
          <w:sz w:val="16"/>
        </w:rPr>
        <w:t>aultSpecification"</w:t>
      </w:r>
      <w:r>
        <w:rPr>
          <w:rFonts w:ascii="Courier New" w:hAnsi="Courier New"/>
          <w:sz w:val="16"/>
        </w:rPr>
        <w:t xml:space="preserve"> = (local.qSpec.recordCount GT 0) ? this.helper.appendRecord(structNew(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 xml:space="preserve">), 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, local.specTitleMap, local.qSpec, this.helper.snake2camel) : 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>=getTickCount()-request.startTickCount/&gt;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697519D8" w14:textId="77777777" w:rsidR="00382E4F" w:rsidRDefault="00D013E3">
      <w:pPr>
        <w:pStyle w:val="1"/>
      </w:pPr>
      <w:bookmarkStart w:id="45" w:name="_Toc230105199"/>
      <w:r>
        <w:t>v1/resources/vault_record.cfc</w:t>
      </w:r>
      <w:bookmarkEnd w:id="45"/>
    </w:p>
    <w:p w14:paraId="4C6D52A1" w14:textId="77777777" w:rsidR="00382E4F" w:rsidRDefault="00D013E3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color w:val="1A5FB4"/>
          <w:sz w:val="16"/>
        </w:rPr>
        <w:t>&lt;cfcomponent</w:t>
      </w:r>
      <w:r>
        <w:rPr>
          <w:rFonts w:ascii="Courier New" w:hAnsi="Courier New"/>
          <w:sz w:val="16"/>
        </w:rPr>
        <w:t xml:space="preserve"> exten</w:t>
      </w:r>
      <w:r>
        <w:rPr>
          <w:rFonts w:ascii="Courier New" w:hAnsi="Courier New"/>
          <w:sz w:val="16"/>
        </w:rPr>
        <w:t>ds=</w:t>
      </w:r>
      <w:r>
        <w:rPr>
          <w:rFonts w:ascii="Courier New" w:hAnsi="Courier New"/>
          <w:color w:val="1E7E34"/>
          <w:sz w:val="16"/>
        </w:rPr>
        <w:t>"taffy.core.resource"</w:t>
      </w:r>
      <w:r>
        <w:rPr>
          <w:rFonts w:ascii="Courier New" w:hAnsi="Courier New"/>
          <w:sz w:val="16"/>
        </w:rPr>
        <w:t xml:space="preserve"> taffy:uri=</w:t>
      </w:r>
      <w:r>
        <w:rPr>
          <w:rFonts w:ascii="Courier New" w:hAnsi="Courier New"/>
          <w:color w:val="1E7E34"/>
          <w:sz w:val="16"/>
        </w:rPr>
        <w:t>"/instances/{instanceUid}/vault/{secretName}"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"getting secrets from the vault"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&lt;cfimport</w:t>
      </w:r>
      <w:r>
        <w:rPr>
          <w:rFonts w:ascii="Courier New" w:hAnsi="Courier New"/>
          <w:sz w:val="16"/>
        </w:rPr>
        <w:t xml:space="preserve"> prefix=</w:t>
      </w:r>
      <w:r>
        <w:rPr>
          <w:rFonts w:ascii="Courier New" w:hAnsi="Courier New"/>
          <w:color w:val="1E7E34"/>
          <w:sz w:val="16"/>
        </w:rPr>
        <w:t>"m"</w:t>
      </w:r>
      <w:r>
        <w:rPr>
          <w:rFonts w:ascii="Courier New" w:hAnsi="Courier New"/>
          <w:sz w:val="16"/>
        </w:rPr>
        <w:t xml:space="preserve"> taglib=</w:t>
      </w:r>
      <w:r>
        <w:rPr>
          <w:rFonts w:ascii="Courier New" w:hAnsi="Courier New"/>
          <w:color w:val="1E7E34"/>
          <w:sz w:val="16"/>
        </w:rPr>
        <w:t>"../lib"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this.helper=CreateObject(</w:t>
      </w:r>
      <w:r>
        <w:rPr>
          <w:rFonts w:ascii="Courier New" w:hAnsi="Courier New"/>
          <w:color w:val="1E7E34"/>
          <w:sz w:val="16"/>
        </w:rPr>
        <w:t>"component"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color w:val="1E7E34"/>
          <w:sz w:val="16"/>
        </w:rPr>
        <w:t>"lib.rest_api_helper"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&lt;/cfsilent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hint=</w:t>
      </w:r>
      <w:r>
        <w:rPr>
          <w:rFonts w:ascii="Courier New" w:hAnsi="Courier New"/>
          <w:color w:val="1E7E34"/>
          <w:sz w:val="16"/>
        </w:rPr>
        <w:t>"Получить секрет"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"type:UUID"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"secretName"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arguments.usrId неявно вбрасывается и</w:t>
      </w:r>
      <w:r>
        <w:rPr>
          <w:rFonts w:ascii="Courier New" w:hAnsi="Courier New"/>
          <w:sz w:val="16"/>
        </w:rPr>
        <w:t>з Application.cfm ---&gt;</w:t>
      </w:r>
      <w:r>
        <w:rPr>
          <w:rFonts w:ascii="Courier New" w:hAnsi="Courier New"/>
          <w:sz w:val="16"/>
        </w:rPr>
        <w:br/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this.helper.validateField(arguments, 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, </w:t>
      </w:r>
      <w:r>
        <w:rPr>
          <w:rFonts w:ascii="Courier New" w:hAnsi="Courier New"/>
          <w:color w:val="1E7E34"/>
          <w:sz w:val="16"/>
        </w:rPr>
        <w:t>"guid"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"invalidParamValue"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representationOf(this.helper.formatBadRequestError(cfcatch)).withStatus(400)/&gt;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 xml:space="preserve">&gt;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local.vaultData={}/&gt;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Добавить проверку, что секрет перечислен в fields - стало быть, доступен пользовател</w:t>
      </w:r>
      <w:r>
        <w:rPr>
          <w:rFonts w:ascii="Courier New" w:hAnsi="Courier New"/>
          <w:sz w:val="16"/>
        </w:rPr>
        <w:t>ю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тут необходимо проконтролировать, что мы смотрим не чужие данные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 других местах мы молча возврашаем пустой резалтсет на запрос чужих данных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варианты: 403, 404, пустой набор данных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&lt;cfquery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"local.qCurre</w:t>
      </w:r>
      <w:r>
        <w:rPr>
          <w:rFonts w:ascii="Courier New" w:hAnsi="Courier New"/>
          <w:color w:val="1E7E34"/>
          <w:sz w:val="16"/>
        </w:rPr>
        <w:t>ntState"</w:t>
      </w:r>
      <w:r>
        <w:rPr>
          <w:rFonts w:ascii="Courier New" w:hAnsi="Courier New"/>
          <w:sz w:val="16"/>
        </w:rPr>
        <w:t xml:space="preserve"> result=</w:t>
      </w:r>
      <w:r>
        <w:rPr>
          <w:rFonts w:ascii="Courier New" w:hAnsi="Courier New"/>
          <w:color w:val="1E7E34"/>
          <w:sz w:val="16"/>
        </w:rPr>
        <w:t>"local.result"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select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</w:t>
      </w:r>
      <w:r>
        <w:rPr>
          <w:rFonts w:ascii="Courier New" w:hAnsi="Courier New"/>
          <w:color w:val="1E7E34"/>
          <w:sz w:val="16"/>
        </w:rPr>
        <w:t>"local.currentStateTitleMap"</w:t>
      </w:r>
      <w:r>
        <w:rPr>
          <w:rFonts w:ascii="Courier New" w:hAnsi="Courier New"/>
          <w:sz w:val="16"/>
        </w:rPr>
        <w:t xml:space="preserve"> lengthOut=</w:t>
      </w:r>
      <w:r>
        <w:rPr>
          <w:rFonts w:ascii="Courier New" w:hAnsi="Courier New"/>
          <w:color w:val="1E7E34"/>
          <w:sz w:val="16"/>
        </w:rPr>
        <w:t>"local.fieldCount"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"instance_state_uid"</w:t>
      </w:r>
      <w:r>
        <w:rPr>
          <w:rFonts w:ascii="Courier New" w:hAnsi="Courier New"/>
          <w:sz w:val="16"/>
        </w:rPr>
        <w:t xml:space="preserve">&gt;st.instance_state_uid::text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instance_state_uid&lt;/m:field&gt;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"v."</w:t>
      </w:r>
      <w:r>
        <w:rPr>
          <w:rFonts w:ascii="Courier New" w:hAnsi="Courier New"/>
          <w:sz w:val="16"/>
        </w:rPr>
        <w:t>&gt;st</w:t>
      </w:r>
      <w:r>
        <w:rPr>
          <w:rFonts w:ascii="Courier New" w:hAnsi="Courier New"/>
          <w:sz w:val="16"/>
        </w:rPr>
        <w:t>.version&lt;/m:field&gt;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"creator_id"</w:t>
      </w:r>
      <w:r>
        <w:rPr>
          <w:rFonts w:ascii="Courier New" w:hAnsi="Courier New"/>
          <w:sz w:val="16"/>
        </w:rPr>
        <w:t>&gt;st.creator_id&lt;/m:field&gt;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"dt_state"</w:t>
      </w:r>
      <w:r>
        <w:rPr>
          <w:rFonts w:ascii="Courier New" w:hAnsi="Courier New"/>
          <w:sz w:val="16"/>
        </w:rPr>
        <w:t xml:space="preserve">&gt;to_char(st.dt_state, </w:t>
      </w:r>
      <w:r>
        <w:rPr>
          <w:rFonts w:ascii="Courier New" w:hAnsi="Courier New"/>
          <w:color w:val="1E7E34"/>
          <w:sz w:val="16"/>
        </w:rPr>
        <w:t>'YYYY-MM-DD"T"HH24:MI:SS.FF3TZHTZM'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dt_state&lt;/m:field&gt;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 formatter=</w:t>
      </w:r>
      <w:r>
        <w:rPr>
          <w:rFonts w:ascii="Courier New" w:hAnsi="Courier New"/>
          <w:color w:val="6F3178"/>
          <w:sz w:val="16"/>
        </w:rPr>
        <w:t>#request.castToBool#</w:t>
      </w:r>
      <w:r>
        <w:rPr>
          <w:rFonts w:ascii="Courier New" w:hAnsi="Courier New"/>
          <w:sz w:val="16"/>
        </w:rPr>
        <w:t>&gt;st.is_test&lt;/m:field&gt;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m:field title=</w:t>
      </w:r>
      <w:r>
        <w:rPr>
          <w:rFonts w:ascii="Courier New" w:hAnsi="Courier New"/>
          <w:color w:val="1E7E34"/>
          <w:sz w:val="16"/>
        </w:rPr>
        <w:t>"instance_operation_uid"</w:t>
      </w:r>
      <w:r>
        <w:rPr>
          <w:rFonts w:ascii="Courier New" w:hAnsi="Courier New"/>
          <w:sz w:val="16"/>
        </w:rPr>
        <w:t xml:space="preserve">&gt;st.instance_operation_uid::text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instance_operation_uid&lt;/m:field&gt;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color w:val="1E7E34"/>
          <w:sz w:val="16"/>
        </w:rPr>
        <w:t>"instance_data"</w:t>
      </w:r>
      <w:r>
        <w:rPr>
          <w:rFonts w:ascii="Courier New" w:hAnsi="Courier New"/>
          <w:sz w:val="16"/>
        </w:rPr>
        <w:t xml:space="preserve"> formatter=</w:t>
      </w:r>
      <w:r>
        <w:rPr>
          <w:rFonts w:ascii="Courier New" w:hAnsi="Courier New"/>
          <w:color w:val="6F3178"/>
          <w:sz w:val="16"/>
        </w:rPr>
        <w:t>#function(x){return (deserializeJson(x))}#</w:t>
      </w:r>
      <w:r>
        <w:rPr>
          <w:rFonts w:ascii="Courier New" w:hAnsi="Courier New"/>
          <w:sz w:val="16"/>
        </w:rPr>
        <w:t xml:space="preserve">&gt;st.instance_data::text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instance_data&lt;/m:field&gt;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>d formatter=</w:t>
      </w:r>
      <w:r>
        <w:rPr>
          <w:rFonts w:ascii="Courier New" w:hAnsi="Courier New"/>
          <w:color w:val="6F3178"/>
          <w:sz w:val="16"/>
        </w:rPr>
        <w:t>#function(x){return (x GT 0)}#</w:t>
      </w:r>
      <w:r>
        <w:rPr>
          <w:rFonts w:ascii="Courier New" w:hAnsi="Courier New"/>
          <w:sz w:val="16"/>
        </w:rPr>
        <w:t>&gt;(st.instance_data-&gt;&gt;</w:t>
      </w:r>
      <w:r>
        <w:rPr>
          <w:rFonts w:ascii="Courier New" w:hAnsi="Courier New"/>
          <w:color w:val="1E7E34"/>
          <w:sz w:val="16"/>
        </w:rPr>
        <w:t>'isDeleted'</w:t>
      </w:r>
      <w:r>
        <w:rPr>
          <w:rFonts w:ascii="Courier New" w:hAnsi="Courier New"/>
          <w:sz w:val="16"/>
        </w:rPr>
        <w:t xml:space="preserve">)::boolean </w:t>
      </w:r>
      <w:r>
        <w:rPr>
          <w:rFonts w:ascii="Courier New" w:hAnsi="Courier New"/>
          <w:color w:val="0D5C73"/>
          <w:sz w:val="16"/>
        </w:rPr>
        <w:t>as</w:t>
      </w:r>
      <w:r>
        <w:rPr>
          <w:rFonts w:ascii="Courier New" w:hAnsi="Courier New"/>
          <w:sz w:val="16"/>
        </w:rPr>
        <w:t xml:space="preserve"> is_deleted&lt;/m:field&gt;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from</w:t>
      </w:r>
      <w:r>
        <w:rPr>
          <w:rFonts w:ascii="Courier New" w:hAnsi="Courier New"/>
          <w:sz w:val="16"/>
        </w:rPr>
        <w:t xml:space="preserve"> instance_state st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instance e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(st.instance_uid=e.instance_uid)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join</w:t>
      </w:r>
      <w:r>
        <w:rPr>
          <w:rFonts w:ascii="Courier New" w:hAnsi="Courier New"/>
          <w:sz w:val="16"/>
        </w:rPr>
        <w:t xml:space="preserve"> specification_item i </w:t>
      </w:r>
      <w:r>
        <w:rPr>
          <w:rFonts w:ascii="Courier New" w:hAnsi="Courier New"/>
          <w:color w:val="0D5C73"/>
          <w:sz w:val="16"/>
        </w:rPr>
        <w:t>on</w:t>
      </w:r>
      <w:r>
        <w:rPr>
          <w:rFonts w:ascii="Courier New" w:hAnsi="Courier New"/>
          <w:sz w:val="16"/>
        </w:rPr>
        <w:t xml:space="preserve"> (e.specificat</w:t>
      </w:r>
      <w:r>
        <w:rPr>
          <w:rFonts w:ascii="Courier New" w:hAnsi="Courier New"/>
          <w:sz w:val="16"/>
        </w:rPr>
        <w:t>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where</w:t>
      </w:r>
      <w:r>
        <w:rPr>
          <w:rFonts w:ascii="Courier New" w:hAnsi="Courier New"/>
          <w:sz w:val="16"/>
        </w:rPr>
        <w:t xml:space="preserve"> st.instance_uid=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"cf_sql_other"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i.specification_id=</w:t>
      </w:r>
      <w:r>
        <w:rPr>
          <w:rFonts w:ascii="Courier New" w:hAnsi="Courier New"/>
          <w:color w:val="1A5FB4"/>
          <w:sz w:val="16"/>
        </w:rPr>
        <w:t>&lt;cfqueryparam</w:t>
      </w:r>
      <w:r>
        <w:rPr>
          <w:rFonts w:ascii="Courier New" w:hAnsi="Courier New"/>
          <w:sz w:val="16"/>
        </w:rPr>
        <w:t xml:space="preserve"> cfsqltype=</w:t>
      </w:r>
      <w:r>
        <w:rPr>
          <w:rFonts w:ascii="Courier New" w:hAnsi="Courier New"/>
          <w:color w:val="1E7E34"/>
          <w:sz w:val="16"/>
        </w:rPr>
        <w:t>"cf_sql_integer"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6F3178"/>
          <w:sz w:val="16"/>
        </w:rPr>
        <w:t>#arguments.specificationId#</w:t>
      </w:r>
      <w:r>
        <w:rPr>
          <w:rFonts w:ascii="Courier New" w:hAnsi="Courier New"/>
          <w:sz w:val="16"/>
        </w:rPr>
        <w:t>/&gt;&lt;!--- access protection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order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0D5C73"/>
          <w:sz w:val="16"/>
        </w:rPr>
        <w:t>by</w:t>
      </w:r>
      <w:r>
        <w:rPr>
          <w:rFonts w:ascii="Courier New" w:hAnsi="Courier New"/>
          <w:sz w:val="16"/>
        </w:rPr>
        <w:t xml:space="preserve"> st.version desc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limit</w:t>
      </w:r>
      <w:r>
        <w:rPr>
          <w:rFonts w:ascii="Courier New" w:hAnsi="Courier New"/>
          <w:sz w:val="16"/>
        </w:rPr>
        <w:t xml:space="preserve"> 1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local.qCurrentState.recordCount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"Cannot find instance current state or no permission to view"</w:t>
      </w:r>
      <w:r>
        <w:rPr>
          <w:rFonts w:ascii="Courier New" w:hAnsi="Courier New"/>
          <w:sz w:val="16"/>
        </w:rPr>
        <w:t>).withSta</w:t>
      </w:r>
      <w:r>
        <w:rPr>
          <w:rFonts w:ascii="Courier New" w:hAnsi="Courier New"/>
          <w:sz w:val="16"/>
        </w:rPr>
        <w:t>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len(local.qCurrentState.instance_data) EQ 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"Instance current state is empty"</w:t>
      </w:r>
      <w:r>
        <w:rPr>
          <w:rFonts w:ascii="Courier New" w:hAnsi="Courier New"/>
          <w:sz w:val="16"/>
        </w:rPr>
        <w:t>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vaultUrl=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instanceData=</w:t>
      </w:r>
      <w:r>
        <w:rPr>
          <w:rFonts w:ascii="Courier New" w:hAnsi="Courier New"/>
          <w:color w:val="6F3178"/>
          <w:sz w:val="16"/>
        </w:rPr>
        <w:t>#deserializeJson(loc</w:t>
      </w:r>
      <w:r>
        <w:rPr>
          <w:rFonts w:ascii="Courier New" w:hAnsi="Courier New"/>
          <w:color w:val="6F3178"/>
          <w:sz w:val="16"/>
        </w:rPr>
        <w:t>al.qCurrentState.instance_data)#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structKeyExists(instanceData,</w:t>
      </w:r>
      <w:r>
        <w:rPr>
          <w:rFonts w:ascii="Courier New" w:hAnsi="Courier New"/>
          <w:color w:val="1E7E34"/>
          <w:sz w:val="16"/>
        </w:rPr>
        <w:t>"vaultUrl"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vaultUrl=instanceData.vaultUrl/&gt;</w:t>
      </w:r>
      <w:r>
        <w:rPr>
          <w:rFonts w:ascii="Courier New" w:hAnsi="Courier New"/>
          <w:sz w:val="16"/>
        </w:rPr>
        <w:tab/>
        <w:t>&lt;!--- v001 ---&gt;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&lt;cfelseif</w:t>
      </w:r>
      <w:r>
        <w:rPr>
          <w:rFonts w:ascii="Courier New" w:hAnsi="Courier New"/>
          <w:sz w:val="16"/>
        </w:rPr>
        <w:t xml:space="preserve"> structKeyExists(instanceData,</w:t>
      </w:r>
      <w:r>
        <w:rPr>
          <w:rFonts w:ascii="Courier New" w:hAnsi="Courier New"/>
          <w:color w:val="1E7E34"/>
          <w:sz w:val="16"/>
        </w:rPr>
        <w:t>"vault"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!structKeyExists(instanceData.vault,</w:t>
      </w:r>
      <w:r>
        <w:rPr>
          <w:rFonts w:ascii="Courier New" w:hAnsi="Courier New"/>
          <w:color w:val="1E7E34"/>
          <w:sz w:val="16"/>
        </w:rPr>
        <w:t>"Url"</w:t>
      </w:r>
      <w:r>
        <w:rPr>
          <w:rFonts w:ascii="Courier New" w:hAnsi="Courier New"/>
          <w:sz w:val="16"/>
        </w:rPr>
        <w:t>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"instanceData.vault does not contain url"</w:t>
      </w:r>
      <w:r>
        <w:rPr>
          <w:rFonts w:ascii="Courier New" w:hAnsi="Courier New"/>
          <w:sz w:val="16"/>
        </w:rPr>
        <w:t>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vaultUrl=instanceData.vault.Url/&gt;&lt;!--- v002 ---&gt;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"Instance data do not contain vault url"</w:t>
      </w:r>
      <w:r>
        <w:rPr>
          <w:rFonts w:ascii="Courier New" w:hAnsi="Courier New"/>
          <w:sz w:val="16"/>
        </w:rPr>
        <w:t>).withStatu</w:t>
      </w:r>
      <w:r>
        <w:rPr>
          <w:rFonts w:ascii="Courier New" w:hAnsi="Courier New"/>
          <w:sz w:val="16"/>
        </w:rPr>
        <w:t>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url=</w:t>
      </w:r>
      <w:r>
        <w:rPr>
          <w:rFonts w:ascii="Courier New" w:hAnsi="Courier New"/>
          <w:color w:val="1E7E34"/>
          <w:sz w:val="16"/>
        </w:rPr>
        <w:t>"#request.vault_login_url#"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</w:t>
      </w:r>
      <w:r>
        <w:rPr>
          <w:rFonts w:ascii="Courier New" w:hAnsi="Courier New"/>
          <w:color w:val="1E7E34"/>
          <w:sz w:val="16"/>
        </w:rPr>
        <w:t>"3"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</w:t>
      </w:r>
      <w:r>
        <w:rPr>
          <w:rFonts w:ascii="Courier New" w:hAnsi="Courier New"/>
          <w:color w:val="1E7E34"/>
          <w:sz w:val="16"/>
        </w:rPr>
        <w:t>"local.res"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"User-Agent"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"#request.USER_AGENT#"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"BODY"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'{"role_id":"#request.vault_role_id#","secret_id":"#request.vault_secret_id#"}'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&lt;/cfhttp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local.res.status_code NEQ 200&gt;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representationOf(local.res).withStatus(422)/&gt;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resData=</w:t>
      </w:r>
      <w:r>
        <w:rPr>
          <w:rFonts w:ascii="Courier New" w:hAnsi="Courier New"/>
          <w:color w:val="6F3178"/>
          <w:sz w:val="16"/>
        </w:rPr>
        <w:t>#deserializeJson(lo</w:t>
      </w:r>
      <w:r>
        <w:rPr>
          <w:rFonts w:ascii="Courier New" w:hAnsi="Courier New"/>
          <w:color w:val="6F3178"/>
          <w:sz w:val="16"/>
        </w:rPr>
        <w:t>cal.res.filecontent)#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client_token=</w:t>
      </w:r>
      <w:r>
        <w:rPr>
          <w:rFonts w:ascii="Courier New" w:hAnsi="Courier New"/>
          <w:color w:val="6F3178"/>
          <w:sz w:val="16"/>
        </w:rPr>
        <w:t>#resData.auth.client_token#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"get"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url=</w:t>
      </w:r>
      <w:r>
        <w:rPr>
          <w:rFonts w:ascii="Courier New" w:hAnsi="Courier New"/>
          <w:color w:val="1E7E34"/>
          <w:sz w:val="16"/>
        </w:rPr>
        <w:t>"#vaultUrl#"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</w:t>
      </w:r>
      <w:r>
        <w:rPr>
          <w:rFonts w:ascii="Courier New" w:hAnsi="Courier New"/>
          <w:color w:val="1E7E34"/>
          <w:sz w:val="16"/>
        </w:rPr>
        <w:t>"3"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</w:t>
      </w:r>
      <w:r>
        <w:rPr>
          <w:rFonts w:ascii="Courier New" w:hAnsi="Courier New"/>
          <w:color w:val="1E7E34"/>
          <w:sz w:val="16"/>
        </w:rPr>
        <w:t>"local.cred"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"X-Vault-Token"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"#client_token#"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"User-Agent"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"#request.USER_AGENT#"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&lt;/cfhttp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local.cred.status_code NEQ 200&gt;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representationOf(local.cred).withStatus(422)/&gt;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ко</w:t>
      </w:r>
      <w:r>
        <w:rPr>
          <w:rFonts w:ascii="Courier New" w:hAnsi="Courier New"/>
          <w:sz w:val="16"/>
        </w:rPr>
        <w:t>стыль для перехода от формата v001 к v002 ---&gt;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structKeyExists(instanceData,</w:t>
      </w:r>
      <w:r>
        <w:rPr>
          <w:rFonts w:ascii="Courier New" w:hAnsi="Courier New"/>
          <w:color w:val="1E7E34"/>
          <w:sz w:val="16"/>
        </w:rPr>
        <w:t>"vault"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structKeyExists(instanceData.vault,</w:t>
      </w:r>
      <w:r>
        <w:rPr>
          <w:rFonts w:ascii="Courier New" w:hAnsi="Courier New"/>
          <w:color w:val="1E7E34"/>
          <w:sz w:val="16"/>
        </w:rPr>
        <w:t>"fields"</w:t>
      </w:r>
      <w:r>
        <w:rPr>
          <w:rFonts w:ascii="Courier New" w:hAnsi="Courier New"/>
          <w:sz w:val="16"/>
        </w:rPr>
        <w:t xml:space="preserve">)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0D5C73"/>
          <w:sz w:val="16"/>
        </w:rPr>
        <w:t>AND</w:t>
      </w:r>
      <w:r>
        <w:rPr>
          <w:rFonts w:ascii="Courier New" w:hAnsi="Courier New"/>
          <w:sz w:val="16"/>
        </w:rPr>
        <w:t xml:space="preserve"> arrayFind(instanceData.vault.fields, arguments.secretName)&gt;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"local.tempVaultData"</w:t>
      </w:r>
      <w:r>
        <w:rPr>
          <w:rFonts w:ascii="Courier New" w:hAnsi="Courier New"/>
          <w:sz w:val="16"/>
        </w:rPr>
        <w:t xml:space="preserve"> = </w:t>
      </w:r>
      <w:r>
        <w:rPr>
          <w:rFonts w:ascii="Courier New" w:hAnsi="Courier New"/>
          <w:color w:val="6F3178"/>
          <w:sz w:val="16"/>
        </w:rPr>
        <w:t>#deserializeJson(local.cred.filecontent).data.data#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&lt;cfif</w:t>
      </w:r>
      <w:r>
        <w:rPr>
          <w:rFonts w:ascii="Courier New" w:hAnsi="Courier New"/>
          <w:sz w:val="16"/>
        </w:rPr>
        <w:t xml:space="preserve"> !structKeyExists(local.tempVaultData, arguments.secretName)&gt;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</w:t>
      </w:r>
      <w:r>
        <w:rPr>
          <w:rFonts w:ascii="Courier New" w:hAnsi="Courier New"/>
          <w:sz w:val="16"/>
        </w:rPr>
        <w:t>onOf(</w:t>
      </w:r>
      <w:r>
        <w:rPr>
          <w:rFonts w:ascii="Courier New" w:hAnsi="Courier New"/>
          <w:color w:val="1E7E34"/>
          <w:sz w:val="16"/>
        </w:rPr>
        <w:t>"Secret is declared but does not exist"</w:t>
      </w:r>
      <w:r>
        <w:rPr>
          <w:rFonts w:ascii="Courier New" w:hAnsi="Courier New"/>
          <w:sz w:val="16"/>
        </w:rPr>
        <w:t>).withStatus(404)/&gt;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"local.vaultData"</w:t>
      </w:r>
      <w:r>
        <w:rPr>
          <w:rFonts w:ascii="Courier New" w:hAnsi="Courier New"/>
          <w:sz w:val="16"/>
        </w:rPr>
        <w:t xml:space="preserve"> = local.tempVaultData[arguments.secretName]/&gt;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&lt;cfelse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</w:t>
      </w:r>
      <w:r>
        <w:rPr>
          <w:rFonts w:ascii="Courier New" w:hAnsi="Courier New"/>
          <w:color w:val="1E7E34"/>
          <w:sz w:val="16"/>
        </w:rPr>
        <w:t>"Secret not found or no permission to view"</w:t>
      </w:r>
      <w:r>
        <w:rPr>
          <w:rFonts w:ascii="Courier New" w:hAnsi="Courier New"/>
          <w:sz w:val="16"/>
        </w:rPr>
        <w:t>).withStatus(40</w:t>
      </w:r>
      <w:r>
        <w:rPr>
          <w:rFonts w:ascii="Courier New" w:hAnsi="Courier New"/>
          <w:sz w:val="16"/>
        </w:rPr>
        <w:t>4)/&gt;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representationOf(cfcatch).withStatus(500)/&gt;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&lt;!--- логируем успе</w:t>
      </w:r>
      <w:r>
        <w:rPr>
          <w:rFonts w:ascii="Courier New" w:hAnsi="Courier New"/>
          <w:sz w:val="16"/>
        </w:rPr>
        <w:t>шную попытку доступа. (если логировать сначала - неизвестен результат. *** Можно в catch логировать неуспешный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logVaultAccess(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"#request.iam_service_url#/events"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request.auth_header,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request.stand,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arguments.instanceUid,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</w:t>
      </w:r>
      <w:r>
        <w:rPr>
          <w:rFonts w:ascii="Courier New" w:hAnsi="Courier New"/>
          <w:sz w:val="16"/>
        </w:rPr>
        <w:t>ents.secretName,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vaultUrl,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arguments.login,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arguments.clientID,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arguments.usrId,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arguments.contragentId,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arguments.isImpersonated)/&gt;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out = structNew(</w:t>
      </w:r>
      <w:r>
        <w:rPr>
          <w:rFonts w:ascii="Courier New" w:hAnsi="Courier New"/>
          <w:color w:val="1E7E34"/>
          <w:sz w:val="16"/>
        </w:rPr>
        <w:t>"linked"</w:t>
      </w:r>
      <w:r>
        <w:rPr>
          <w:rFonts w:ascii="Courier New" w:hAnsi="Courier New"/>
          <w:sz w:val="16"/>
        </w:rPr>
        <w:t>)/&gt;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"out.name"</w:t>
      </w:r>
      <w:r>
        <w:rPr>
          <w:rFonts w:ascii="Courier New" w:hAnsi="Courier New"/>
          <w:sz w:val="16"/>
        </w:rPr>
        <w:t xml:space="preserve"> = </w:t>
      </w:r>
      <w:r>
        <w:rPr>
          <w:rFonts w:ascii="Courier New" w:hAnsi="Courier New"/>
          <w:color w:val="6F3178"/>
          <w:sz w:val="16"/>
        </w:rPr>
        <w:t>#arguments.secretName#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</w:t>
      </w:r>
      <w:r>
        <w:rPr>
          <w:rFonts w:ascii="Courier New" w:hAnsi="Courier New"/>
          <w:color w:val="1E7E34"/>
          <w:sz w:val="16"/>
        </w:rPr>
        <w:t>value"</w:t>
      </w:r>
      <w:r>
        <w:rPr>
          <w:rFonts w:ascii="Courier New" w:hAnsi="Courier New"/>
          <w:sz w:val="16"/>
        </w:rPr>
        <w:t xml:space="preserve"> = </w:t>
      </w:r>
      <w:r>
        <w:rPr>
          <w:rFonts w:ascii="Courier New" w:hAnsi="Courier New"/>
          <w:color w:val="6F3178"/>
          <w:sz w:val="16"/>
        </w:rPr>
        <w:t>#isSimpleValue(local.vaultData)? local.vaultData : serializeJson(local.vaultData)#</w:t>
      </w:r>
      <w:r>
        <w:rPr>
          <w:rFonts w:ascii="Courier New" w:hAnsi="Courier New"/>
          <w:sz w:val="16"/>
        </w:rPr>
        <w:t xml:space="preserve">/&gt;&lt;!--- </w:t>
      </w:r>
      <w:r>
        <w:rPr>
          <w:rFonts w:ascii="Courier New" w:hAnsi="Courier New"/>
          <w:color w:val="0D5C73"/>
          <w:sz w:val="16"/>
        </w:rPr>
        <w:t>cast</w:t>
      </w:r>
      <w:r>
        <w:rPr>
          <w:rFonts w:ascii="Courier New" w:hAnsi="Courier New"/>
          <w:sz w:val="16"/>
        </w:rPr>
        <w:t xml:space="preserve"> any to string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"out.queryDurationMs"</w:t>
      </w:r>
      <w:r>
        <w:rPr>
          <w:rFonts w:ascii="Courier New" w:hAnsi="Courier New"/>
          <w:sz w:val="16"/>
        </w:rPr>
        <w:t>=getTickCount()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1E7E34"/>
          <w:sz w:val="16"/>
        </w:rPr>
        <w:t>"out.runDurationMs"</w:t>
      </w:r>
      <w:r>
        <w:rPr>
          <w:rFonts w:ascii="Courier New" w:hAnsi="Courier New"/>
          <w:sz w:val="16"/>
        </w:rPr>
        <w:t xml:space="preserve">=getTickCount() - </w:t>
      </w:r>
      <w:r>
        <w:rPr>
          <w:rFonts w:ascii="Courier New" w:hAnsi="Courier New"/>
          <w:sz w:val="16"/>
        </w:rPr>
        <w:t>request.startTickCount/&gt;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&lt;cfreturn</w:t>
      </w:r>
      <w:r>
        <w:rPr>
          <w:rFonts w:ascii="Courier New" w:hAnsi="Courier New"/>
          <w:sz w:val="16"/>
        </w:rPr>
        <w:t xml:space="preserve"> representationOf(out) 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&lt;cffunction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"logVaultAccess"</w:t>
      </w:r>
      <w:r>
        <w:rPr>
          <w:rFonts w:ascii="Courier New" w:hAnsi="Courier New"/>
          <w:sz w:val="16"/>
        </w:rPr>
        <w:t xml:space="preserve"> returntype=</w:t>
      </w:r>
      <w:r>
        <w:rPr>
          <w:rFonts w:ascii="Courier New" w:hAnsi="Courier New"/>
          <w:color w:val="1E7E34"/>
          <w:sz w:val="16"/>
        </w:rPr>
        <w:t>"void"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"loggerUrl"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"authHeader"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</w:t>
      </w:r>
      <w:r>
        <w:rPr>
          <w:rFonts w:ascii="Courier New" w:hAnsi="Courier New"/>
          <w:sz w:val="16"/>
        </w:rPr>
        <w:t>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"stand"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"instanceUid"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"type:UUID"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"secretName"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</w:t>
      </w:r>
      <w:r>
        <w:rPr>
          <w:rFonts w:ascii="Courier New" w:hAnsi="Courier New"/>
          <w:color w:val="1E7E34"/>
          <w:sz w:val="16"/>
        </w:rPr>
        <w:t>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"vaultUrl"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"login"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"wz"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 WZ"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</w:t>
      </w:r>
      <w:r>
        <w:rPr>
          <w:rFonts w:ascii="Courier New" w:hAnsi="Courier New"/>
          <w:sz w:val="16"/>
        </w:rPr>
        <w:t>e=</w:t>
      </w:r>
      <w:r>
        <w:rPr>
          <w:rFonts w:ascii="Courier New" w:hAnsi="Courier New"/>
          <w:color w:val="1E7E34"/>
          <w:sz w:val="16"/>
        </w:rPr>
        <w:t>"usrId"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 WZ"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"contragentId"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"type:string WZ"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&lt;cfargument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"isImpersonated"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"string"</w:t>
      </w:r>
      <w:r>
        <w:rPr>
          <w:rFonts w:ascii="Courier New" w:hAnsi="Courier New"/>
          <w:sz w:val="16"/>
        </w:rPr>
        <w:t xml:space="preserve"> required=true hint=</w:t>
      </w:r>
      <w:r>
        <w:rPr>
          <w:rFonts w:ascii="Courier New" w:hAnsi="Courier New"/>
          <w:color w:val="1E7E34"/>
          <w:sz w:val="16"/>
        </w:rPr>
        <w:t>"type:boolean"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расшифруем некоторые данные пользователя для читабельности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нужно еще учесть имперсонирование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var msg =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"event_type"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"credentials_access"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"ip_address"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"#CGI.REMOTE_ADDR#"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"user_agen</w:t>
      </w:r>
      <w:r>
        <w:rPr>
          <w:rFonts w:ascii="Courier New" w:hAnsi="Courier New"/>
          <w:color w:val="1E7E34"/>
          <w:sz w:val="16"/>
        </w:rPr>
        <w:t>t"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"#CGI.HTTP_USER_AGENT#"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"metadata"</w:t>
      </w:r>
      <w:r>
        <w:rPr>
          <w:rFonts w:ascii="Courier New" w:hAnsi="Courier New"/>
          <w:sz w:val="16"/>
        </w:rPr>
        <w:t>: {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"credentials_type"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"instance_secret"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"vault_url"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"#arguments.vaultUrl#"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"secretName"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"#arguments.secretName#"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"action"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"view"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"instance_uid"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"#arguments.instanceUid#"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"e</w:t>
      </w:r>
      <w:r>
        <w:rPr>
          <w:rFonts w:ascii="Courier New" w:hAnsi="Courier New"/>
          <w:color w:val="1E7E34"/>
          <w:sz w:val="16"/>
        </w:rPr>
        <w:t>nvironment"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"#arguments.stand#"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"usr_id"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"#arguments.usrId#"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"contragent_id"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"#arguments.contragentId#"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"login"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"#arguments.login#"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"wz"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"#arguments.wz#"</w:t>
      </w:r>
      <w:r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E7E34"/>
          <w:sz w:val="16"/>
        </w:rPr>
        <w:t>"isImpersonated"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color w:val="1E7E34"/>
          <w:sz w:val="16"/>
        </w:rPr>
        <w:t>"#arguments.isImpersonated#"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</w:t>
      </w:r>
      <w:r>
        <w:rPr>
          <w:rFonts w:ascii="Courier New" w:hAnsi="Courier New"/>
          <w:sz w:val="16"/>
        </w:rPr>
        <w:t xml:space="preserve">-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https://cfguide.io/logging-observability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https://www.bennadel.com/blog/4150-writing-to-the-standard-out-console-using-writedump-</w:t>
      </w:r>
      <w:r>
        <w:rPr>
          <w:rFonts w:ascii="Courier New" w:hAnsi="Courier New"/>
          <w:color w:val="0D5C73"/>
          <w:sz w:val="16"/>
        </w:rPr>
        <w:t>in</w:t>
      </w:r>
      <w:r>
        <w:rPr>
          <w:rFonts w:ascii="Courier New" w:hAnsi="Courier New"/>
          <w:sz w:val="16"/>
        </w:rPr>
        <w:t>-adobe-coldfusion-2021.htm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write to stdout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&lt;cfset</w:t>
      </w:r>
      <w:r>
        <w:rPr>
          <w:rFonts w:ascii="Courier New" w:hAnsi="Courier New"/>
          <w:sz w:val="16"/>
        </w:rPr>
        <w:t xml:space="preserve"> SystemOutput(serializeJson(msg))/&gt;&lt;!--- *** lucee specific incompatible syntax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</w:t>
      </w:r>
      <w:r>
        <w:rPr>
          <w:rFonts w:ascii="Courier New" w:hAnsi="Courier New"/>
          <w:sz w:val="16"/>
        </w:rPr>
        <w:t xml:space="preserve"> method=</w:t>
      </w:r>
      <w:r>
        <w:rPr>
          <w:rFonts w:ascii="Courier New" w:hAnsi="Courier New"/>
          <w:color w:val="1E7E34"/>
          <w:sz w:val="16"/>
        </w:rPr>
        <w:t>"post"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url=</w:t>
      </w:r>
      <w:r>
        <w:rPr>
          <w:rFonts w:ascii="Courier New" w:hAnsi="Courier New"/>
          <w:color w:val="1E7E34"/>
          <w:sz w:val="16"/>
        </w:rPr>
        <w:t>"#arguments.loggerUrl#"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</w:t>
      </w:r>
      <w:r>
        <w:rPr>
          <w:rFonts w:ascii="Courier New" w:hAnsi="Courier New"/>
          <w:color w:val="1E7E34"/>
          <w:sz w:val="16"/>
        </w:rPr>
        <w:t>"3"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</w:t>
      </w:r>
      <w:r>
        <w:rPr>
          <w:rFonts w:ascii="Courier New" w:hAnsi="Courier New"/>
          <w:color w:val="1E7E34"/>
          <w:sz w:val="16"/>
        </w:rPr>
        <w:t>"utf-8"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</w:t>
      </w:r>
      <w:r>
        <w:rPr>
          <w:rFonts w:ascii="Courier New" w:hAnsi="Courier New"/>
          <w:color w:val="1E7E34"/>
          <w:sz w:val="16"/>
        </w:rPr>
        <w:t>"local.res"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"Authorization"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"#arguments.authHeader#"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"HEADER"</w:t>
      </w:r>
      <w:r>
        <w:rPr>
          <w:rFonts w:ascii="Courier New" w:hAnsi="Courier New"/>
          <w:sz w:val="16"/>
        </w:rPr>
        <w:t xml:space="preserve"> name=</w:t>
      </w:r>
      <w:r>
        <w:rPr>
          <w:rFonts w:ascii="Courier New" w:hAnsi="Courier New"/>
          <w:color w:val="1E7E34"/>
          <w:sz w:val="16"/>
        </w:rPr>
        <w:t>"Content-Type"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"application/json"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&lt;cfhttpparam</w:t>
      </w:r>
      <w:r>
        <w:rPr>
          <w:rFonts w:ascii="Courier New" w:hAnsi="Courier New"/>
          <w:sz w:val="16"/>
        </w:rPr>
        <w:t xml:space="preserve"> type=</w:t>
      </w:r>
      <w:r>
        <w:rPr>
          <w:rFonts w:ascii="Courier New" w:hAnsi="Courier New"/>
          <w:color w:val="1E7E34"/>
          <w:sz w:val="16"/>
        </w:rPr>
        <w:t>"BODY"</w:t>
      </w:r>
      <w:r>
        <w:rPr>
          <w:rFonts w:ascii="Courier New" w:hAnsi="Courier New"/>
          <w:sz w:val="16"/>
        </w:rPr>
        <w:t xml:space="preserve"> value=</w:t>
      </w:r>
      <w:r>
        <w:rPr>
          <w:rFonts w:ascii="Courier New" w:hAnsi="Courier New"/>
          <w:color w:val="1E7E34"/>
          <w:sz w:val="16"/>
        </w:rPr>
        <w:t>"#serializeJson(msg)#"</w:t>
      </w:r>
      <w:r>
        <w:rPr>
          <w:rFonts w:ascii="Courier New" w:hAnsi="Courier New"/>
          <w:sz w:val="16"/>
        </w:rPr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&lt;/cfhttp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&lt;cfcatch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type=</w:t>
      </w:r>
      <w:r>
        <w:rPr>
          <w:rFonts w:ascii="Courier New" w:hAnsi="Courier New"/>
          <w:color w:val="1E7E34"/>
          <w:sz w:val="16"/>
        </w:rPr>
        <w:t>"any"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&lt;cfrethrow</w:t>
      </w:r>
      <w:r>
        <w:rPr>
          <w:rFonts w:ascii="Courier New" w:hAnsi="Courier New"/>
          <w:sz w:val="16"/>
        </w:rPr>
        <w:t>/&gt;&lt;!--- на этапе отладки лучше тут падать ---&gt;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&lt;/cfcatch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&lt;/cftry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color w:val="1A5FB4"/>
          <w:sz w:val="16"/>
        </w:rPr>
        <w:t>&lt;/cffunction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br/>
      </w:r>
      <w:r>
        <w:rPr>
          <w:rFonts w:ascii="Courier New" w:hAnsi="Courier New"/>
          <w:color w:val="1A5FB4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sectPr w:rsidR="00382E4F" w:rsidSect="00034616">
      <w:footerReference w:type="default" r:id="rId8"/>
      <w:pgSz w:w="12240" w:h="15840"/>
      <w:pgMar w:top="1417" w:right="1134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9789E" w14:textId="77777777" w:rsidR="00D013E3" w:rsidRDefault="00D013E3">
      <w:pPr>
        <w:spacing w:after="0" w:line="240" w:lineRule="auto"/>
      </w:pPr>
      <w:r>
        <w:separator/>
      </w:r>
    </w:p>
  </w:endnote>
  <w:endnote w:type="continuationSeparator" w:id="0">
    <w:p w14:paraId="010337CD" w14:textId="77777777" w:rsidR="00D013E3" w:rsidRDefault="00D0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EB228" w14:textId="77777777" w:rsidR="00382E4F" w:rsidRDefault="00D013E3">
    <w:pPr>
      <w:pStyle w:val="a7"/>
      <w:jc w:val="center"/>
    </w:pPr>
    <w:r>
      <w:rPr>
        <w:color w:val="888888"/>
        <w:sz w:val="18"/>
      </w:rPr>
      <w:fldChar w:fldCharType="begin"/>
    </w:r>
    <w:r>
      <w:rPr>
        <w:color w:val="888888"/>
        <w:sz w:val="18"/>
      </w:rPr>
      <w:instrText xml:space="preserve"> PAGE </w:instrText>
    </w:r>
    <w:r w:rsidR="00F9081F">
      <w:rPr>
        <w:color w:val="888888"/>
        <w:sz w:val="18"/>
      </w:rPr>
      <w:fldChar w:fldCharType="separate"/>
    </w:r>
    <w:r w:rsidR="00F9081F">
      <w:rPr>
        <w:noProof/>
        <w:color w:val="888888"/>
        <w:sz w:val="18"/>
      </w:rPr>
      <w:t>1</w:t>
    </w:r>
    <w:r>
      <w:rPr>
        <w:color w:val="888888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29F6E" w14:textId="77777777" w:rsidR="00D013E3" w:rsidRDefault="00D013E3">
      <w:pPr>
        <w:spacing w:after="0" w:line="240" w:lineRule="auto"/>
      </w:pPr>
      <w:r>
        <w:separator/>
      </w:r>
    </w:p>
  </w:footnote>
  <w:footnote w:type="continuationSeparator" w:id="0">
    <w:p w14:paraId="7722199F" w14:textId="77777777" w:rsidR="00D013E3" w:rsidRDefault="00D01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82E4F"/>
    <w:rsid w:val="00AA1D8D"/>
    <w:rsid w:val="00B47730"/>
    <w:rsid w:val="00CB0664"/>
    <w:rsid w:val="00D013E3"/>
    <w:rsid w:val="00F9081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4843F"/>
  <w14:defaultImageDpi w14:val="300"/>
  <w15:docId w15:val="{F06B585C-210B-4693-BFAB-BF873E9A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Arial" w:hAnsi="Arial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bCs/>
      <w:color w:val="1F3964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F9081F"/>
    <w:pPr>
      <w:spacing w:after="100"/>
    </w:pPr>
  </w:style>
  <w:style w:type="character" w:styleId="aff8">
    <w:name w:val="Hyperlink"/>
    <w:basedOn w:val="a2"/>
    <w:uiPriority w:val="99"/>
    <w:unhideWhenUsed/>
    <w:rsid w:val="00F908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168</Pages>
  <Words>58054</Words>
  <Characters>330912</Characters>
  <Application>Microsoft Office Word</Application>
  <DocSecurity>0</DocSecurity>
  <Lines>2757</Lines>
  <Paragraphs>776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388190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Nail Tazetdinov</cp:lastModifiedBy>
  <cp:revision>2</cp:revision>
  <dcterms:created xsi:type="dcterms:W3CDTF">2026-05-19T13:50:00Z</dcterms:created>
  <dcterms:modified xsi:type="dcterms:W3CDTF">2026-05-19T13:50:00Z</dcterms:modified>
  <cp:category/>
</cp:coreProperties>
</file>