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XXX001-03700 от 01.01.2025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