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</w:rPr>
        <w:t>Письмо-запрос</w:t>
      </w:r>
    </w:p>
    <w:p>
      <w:r>
        <w:t>№ СФ-2026-001 от 15.06.2026</w:t>
      </w:r>
    </w:p>
    <w:p>
      <w:r>
        <w:t>Поставщик: ООО Рога и Копыта</w:t>
      </w:r>
    </w:p>
    <w:p>
      <w:r>
        <w:t>Покупатель: ЗАО XXX001</w:t>
      </w:r>
    </w:p>
    <w:p>
      <w:r>
        <w:t>Сумма: 150 000,00 руб.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