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Соглашение об услугах</w:t>
      </w:r>
    </w:p>
    <w:p>
      <w:r>
        <w:t>Настоящий документ является соглашением об оказании услуг.</w:t>
      </w:r>
    </w:p>
    <w:p>
      <w:r>
        <w:t>Стороны: Заказчик и Исполнитель.</w:t>
      </w:r>
    </w:p>
    <w:p>
      <w:r>
        <w:t>Стоимость услуг: 100 000 рублей.</w:t>
      </w:r>
    </w:p>
    <w:p>
      <w:r>
        <w:t>Дата: 01.01.2026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